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46411" w14:textId="4C543452" w:rsidR="00EE6B81" w:rsidRPr="00F13FD5" w:rsidRDefault="00EE6B81" w:rsidP="00232070">
      <w:pPr>
        <w:keepNext/>
        <w:keepLines/>
        <w:ind w:right="1274"/>
        <w:rPr>
          <w:rFonts w:ascii="Tahoma" w:hAnsi="Tahoma" w:cs="Tahoma"/>
          <w:b/>
        </w:rPr>
      </w:pPr>
      <w:r w:rsidRPr="00F13FD5">
        <w:rPr>
          <w:rFonts w:ascii="Tahoma" w:hAnsi="Tahoma" w:cs="Tahoma"/>
          <w:b/>
        </w:rPr>
        <w:t>Naročnik:</w:t>
      </w:r>
    </w:p>
    <w:p w14:paraId="482FD9EF" w14:textId="4532052E" w:rsidR="00EE6B81" w:rsidRPr="00F13FD5" w:rsidRDefault="00EE6B81" w:rsidP="00232070">
      <w:pPr>
        <w:keepNext/>
        <w:keepLines/>
        <w:rPr>
          <w:rFonts w:ascii="Tahoma" w:hAnsi="Tahoma" w:cs="Tahoma"/>
          <w:b/>
        </w:rPr>
      </w:pPr>
    </w:p>
    <w:p w14:paraId="19943446" w14:textId="3394F3E3" w:rsidR="00E427EE" w:rsidRPr="00F13FD5" w:rsidRDefault="00FC5826" w:rsidP="00232070">
      <w:pPr>
        <w:keepNext/>
        <w:keepLines/>
        <w:ind w:right="1274"/>
        <w:rPr>
          <w:rFonts w:ascii="Tahoma" w:hAnsi="Tahoma" w:cs="Tahoma"/>
          <w:b/>
        </w:rPr>
      </w:pPr>
      <w:r w:rsidRPr="00F13FD5">
        <w:rPr>
          <w:rFonts w:ascii="Tahoma" w:hAnsi="Tahoma" w:cs="Tahoma"/>
          <w:b/>
        </w:rPr>
        <w:t>JAVNO PODJETJE VODOVOD KANALIZACIJA SNAGA d.o.o.</w:t>
      </w:r>
    </w:p>
    <w:p w14:paraId="65A63379" w14:textId="1AA90A79" w:rsidR="00E427EE" w:rsidRPr="00F13FD5" w:rsidRDefault="00FC5826" w:rsidP="00232070">
      <w:pPr>
        <w:keepNext/>
        <w:keepLines/>
        <w:ind w:right="1274"/>
        <w:rPr>
          <w:rFonts w:ascii="Tahoma" w:hAnsi="Tahoma" w:cs="Tahoma"/>
        </w:rPr>
      </w:pPr>
      <w:r w:rsidRPr="00F13FD5">
        <w:rPr>
          <w:rFonts w:ascii="Tahoma" w:hAnsi="Tahoma" w:cs="Tahoma"/>
        </w:rPr>
        <w:t>Vodovodna cesta 90</w:t>
      </w:r>
    </w:p>
    <w:p w14:paraId="2AFD81C4" w14:textId="35C2370D" w:rsidR="00E427EE" w:rsidRPr="00F13FD5" w:rsidRDefault="00E427EE" w:rsidP="00232070">
      <w:pPr>
        <w:keepNext/>
        <w:keepLines/>
        <w:rPr>
          <w:rFonts w:ascii="Tahoma" w:hAnsi="Tahoma" w:cs="Tahoma"/>
        </w:rPr>
      </w:pPr>
      <w:r w:rsidRPr="00F13FD5">
        <w:rPr>
          <w:rFonts w:ascii="Tahoma" w:hAnsi="Tahoma" w:cs="Tahoma"/>
        </w:rPr>
        <w:t>1000 Ljubljana</w:t>
      </w:r>
    </w:p>
    <w:p w14:paraId="76C6C828" w14:textId="77777777" w:rsidR="00E427EE" w:rsidRPr="00F13FD5" w:rsidRDefault="00E427EE" w:rsidP="00232070">
      <w:pPr>
        <w:keepNext/>
        <w:keepLines/>
        <w:rPr>
          <w:rFonts w:ascii="Tahoma" w:hAnsi="Tahoma" w:cs="Tahoma"/>
          <w:b/>
        </w:rPr>
      </w:pPr>
    </w:p>
    <w:p w14:paraId="2E7EBA33" w14:textId="77777777" w:rsidR="007C70A1" w:rsidRPr="00F13FD5" w:rsidRDefault="007C70A1" w:rsidP="00232070">
      <w:pPr>
        <w:keepNext/>
        <w:keepLines/>
        <w:rPr>
          <w:rFonts w:ascii="Tahoma" w:hAnsi="Tahoma" w:cs="Tahoma"/>
        </w:rPr>
      </w:pPr>
    </w:p>
    <w:p w14:paraId="4EB9F9AA" w14:textId="3348117D" w:rsidR="007C70A1" w:rsidRPr="00F13FD5" w:rsidRDefault="007C70A1" w:rsidP="00232070">
      <w:pPr>
        <w:keepNext/>
        <w:keepLines/>
        <w:rPr>
          <w:rFonts w:ascii="Tahoma" w:hAnsi="Tahoma" w:cs="Tahoma"/>
          <w:b/>
        </w:rPr>
      </w:pPr>
      <w:r w:rsidRPr="00F13FD5">
        <w:rPr>
          <w:rFonts w:ascii="Tahoma" w:hAnsi="Tahoma" w:cs="Tahoma"/>
          <w:b/>
        </w:rPr>
        <w:t>Po pooblastilu</w:t>
      </w:r>
      <w:r w:rsidR="00E427EE" w:rsidRPr="00F13FD5">
        <w:rPr>
          <w:rFonts w:ascii="Tahoma" w:hAnsi="Tahoma" w:cs="Tahoma"/>
          <w:b/>
        </w:rPr>
        <w:t xml:space="preserve"> naročnika</w:t>
      </w:r>
      <w:r w:rsidRPr="00F13FD5">
        <w:rPr>
          <w:rFonts w:ascii="Tahoma" w:hAnsi="Tahoma" w:cs="Tahoma"/>
          <w:b/>
        </w:rPr>
        <w:t xml:space="preserve"> javno naročilo vodi:</w:t>
      </w:r>
    </w:p>
    <w:p w14:paraId="4FABBF01" w14:textId="77777777" w:rsidR="007C70A1" w:rsidRPr="00F13FD5" w:rsidRDefault="007C70A1" w:rsidP="00232070">
      <w:pPr>
        <w:keepNext/>
        <w:keepLines/>
        <w:rPr>
          <w:rFonts w:ascii="Tahoma" w:hAnsi="Tahoma" w:cs="Tahoma"/>
        </w:rPr>
      </w:pPr>
    </w:p>
    <w:p w14:paraId="0ACB77D0" w14:textId="77777777" w:rsidR="00A04160" w:rsidRPr="00F13FD5" w:rsidRDefault="00A04160" w:rsidP="00232070">
      <w:pPr>
        <w:keepNext/>
        <w:keepLines/>
        <w:rPr>
          <w:rFonts w:ascii="Tahoma" w:hAnsi="Tahoma" w:cs="Tahoma"/>
          <w:b/>
          <w:bCs/>
        </w:rPr>
      </w:pPr>
      <w:r w:rsidRPr="00F13FD5">
        <w:rPr>
          <w:rFonts w:ascii="Tahoma" w:hAnsi="Tahoma" w:cs="Tahoma"/>
          <w:b/>
          <w:bCs/>
        </w:rPr>
        <w:t xml:space="preserve">JAVNI HOLDING Ljubljana, d.o.o. </w:t>
      </w:r>
    </w:p>
    <w:p w14:paraId="3AC01000" w14:textId="77777777" w:rsidR="007C70A1" w:rsidRPr="00F13FD5" w:rsidRDefault="00AA024E" w:rsidP="00232070">
      <w:pPr>
        <w:keepNext/>
        <w:keepLines/>
        <w:rPr>
          <w:rFonts w:ascii="Tahoma" w:hAnsi="Tahoma" w:cs="Tahoma"/>
        </w:rPr>
      </w:pPr>
      <w:r w:rsidRPr="00F13FD5">
        <w:rPr>
          <w:rFonts w:ascii="Tahoma" w:hAnsi="Tahoma" w:cs="Tahoma"/>
        </w:rPr>
        <w:t>Verovškova ulica 70</w:t>
      </w:r>
    </w:p>
    <w:p w14:paraId="753294A2" w14:textId="77777777" w:rsidR="00A04160" w:rsidRPr="00F13FD5" w:rsidRDefault="00A04160" w:rsidP="00232070">
      <w:pPr>
        <w:keepNext/>
        <w:keepLines/>
        <w:rPr>
          <w:rFonts w:ascii="Tahoma" w:hAnsi="Tahoma" w:cs="Tahoma"/>
        </w:rPr>
      </w:pPr>
      <w:r w:rsidRPr="00F13FD5">
        <w:rPr>
          <w:rFonts w:ascii="Tahoma" w:hAnsi="Tahoma" w:cs="Tahoma"/>
        </w:rPr>
        <w:t>1000 Ljubljana</w:t>
      </w:r>
    </w:p>
    <w:p w14:paraId="307CF361" w14:textId="77777777" w:rsidR="007C70A1" w:rsidRPr="00F13FD5" w:rsidRDefault="007C70A1" w:rsidP="00232070">
      <w:pPr>
        <w:keepNext/>
        <w:keepLines/>
        <w:rPr>
          <w:rFonts w:ascii="Tahoma" w:hAnsi="Tahoma" w:cs="Tahoma"/>
          <w:b/>
        </w:rPr>
      </w:pPr>
    </w:p>
    <w:p w14:paraId="449192B3" w14:textId="77777777" w:rsidR="007C70A1" w:rsidRPr="00F13FD5" w:rsidRDefault="007C70A1" w:rsidP="00232070">
      <w:pPr>
        <w:keepNext/>
        <w:keepLines/>
        <w:rPr>
          <w:rFonts w:ascii="Tahoma" w:hAnsi="Tahoma" w:cs="Tahoma"/>
        </w:rPr>
      </w:pPr>
    </w:p>
    <w:p w14:paraId="1FB5BB4A" w14:textId="600CC750" w:rsidR="004958CB" w:rsidRPr="00F13FD5" w:rsidRDefault="007C70A1" w:rsidP="00232070">
      <w:pPr>
        <w:keepNext/>
        <w:keepLines/>
        <w:rPr>
          <w:rFonts w:ascii="Tahoma" w:hAnsi="Tahoma" w:cs="Tahoma"/>
          <w:b/>
        </w:rPr>
      </w:pPr>
      <w:r w:rsidRPr="00F13FD5">
        <w:rPr>
          <w:rFonts w:ascii="Tahoma" w:hAnsi="Tahoma" w:cs="Tahoma"/>
        </w:rPr>
        <w:t xml:space="preserve">Številka: </w:t>
      </w:r>
      <w:r w:rsidR="00AC1EC9" w:rsidRPr="00F13FD5">
        <w:rPr>
          <w:rFonts w:ascii="Tahoma" w:hAnsi="Tahoma" w:cs="Tahoma"/>
          <w:b/>
        </w:rPr>
        <w:t>VKS-59/26</w:t>
      </w:r>
    </w:p>
    <w:p w14:paraId="135F6EBB" w14:textId="7A8D32B5" w:rsidR="007C70A1" w:rsidRPr="00F13FD5" w:rsidRDefault="00B80F75" w:rsidP="00232070">
      <w:pPr>
        <w:keepNext/>
        <w:keepLines/>
        <w:rPr>
          <w:rFonts w:ascii="Tahoma" w:hAnsi="Tahoma" w:cs="Tahoma"/>
        </w:rPr>
      </w:pPr>
      <w:r w:rsidRPr="00F13FD5">
        <w:rPr>
          <w:rFonts w:ascii="Tahoma" w:hAnsi="Tahoma" w:cs="Tahoma"/>
        </w:rPr>
        <w:t>Zadeva:</w:t>
      </w:r>
      <w:r w:rsidRPr="00F13FD5">
        <w:rPr>
          <w:rFonts w:ascii="Tahoma" w:hAnsi="Tahoma" w:cs="Tahoma"/>
          <w:b/>
        </w:rPr>
        <w:t xml:space="preserve"> </w:t>
      </w:r>
      <w:r w:rsidR="00AC1EC9" w:rsidRPr="00F13FD5">
        <w:rPr>
          <w:rFonts w:ascii="Tahoma" w:hAnsi="Tahoma" w:cs="Tahoma"/>
          <w:bCs/>
        </w:rPr>
        <w:t>JHL-216-058/2026</w:t>
      </w:r>
    </w:p>
    <w:p w14:paraId="4F27B9E6" w14:textId="77777777" w:rsidR="004958CB" w:rsidRPr="00F13FD5" w:rsidRDefault="004958CB" w:rsidP="00232070">
      <w:pPr>
        <w:keepNext/>
        <w:keepLines/>
        <w:rPr>
          <w:rFonts w:ascii="Tahoma" w:hAnsi="Tahoma" w:cs="Tahoma"/>
        </w:rPr>
      </w:pPr>
    </w:p>
    <w:p w14:paraId="2E9674DF" w14:textId="77777777" w:rsidR="00EF631C" w:rsidRPr="00F13FD5" w:rsidRDefault="00EF631C" w:rsidP="00232070">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05"/>
      </w:tblGrid>
      <w:tr w:rsidR="007C70A1" w:rsidRPr="00F13FD5" w14:paraId="0356B403" w14:textId="77777777" w:rsidTr="001D3ECB">
        <w:trPr>
          <w:trHeight w:val="1104"/>
        </w:trPr>
        <w:tc>
          <w:tcPr>
            <w:tcW w:w="7505" w:type="dxa"/>
            <w:shd w:val="pct12" w:color="auto" w:fill="FFFFFF"/>
            <w:vAlign w:val="center"/>
          </w:tcPr>
          <w:p w14:paraId="42138EB6" w14:textId="636098EB" w:rsidR="00592F86" w:rsidRPr="00F13FD5" w:rsidRDefault="00592F86" w:rsidP="00232070">
            <w:pPr>
              <w:keepNext/>
              <w:keepLines/>
              <w:jc w:val="center"/>
              <w:rPr>
                <w:rFonts w:ascii="Tahoma" w:hAnsi="Tahoma" w:cs="Tahoma"/>
                <w:b/>
                <w:sz w:val="28"/>
                <w:szCs w:val="28"/>
              </w:rPr>
            </w:pPr>
            <w:r w:rsidRPr="00F13FD5">
              <w:rPr>
                <w:rFonts w:ascii="Tahoma" w:hAnsi="Tahoma" w:cs="Tahoma"/>
                <w:b/>
                <w:sz w:val="28"/>
                <w:szCs w:val="28"/>
              </w:rPr>
              <w:t>DOKUMENTACIJA V ZVEZI Z ODDAJO JAVNEGA NAROČILA NA</w:t>
            </w:r>
            <w:r w:rsidR="00957C8C" w:rsidRPr="00F13FD5">
              <w:rPr>
                <w:rFonts w:ascii="Tahoma" w:hAnsi="Tahoma" w:cs="Tahoma"/>
                <w:b/>
                <w:sz w:val="28"/>
                <w:szCs w:val="28"/>
              </w:rPr>
              <w:t xml:space="preserve"> </w:t>
            </w:r>
            <w:r w:rsidR="00EF631C" w:rsidRPr="00F13FD5">
              <w:rPr>
                <w:rFonts w:ascii="Tahoma" w:hAnsi="Tahoma" w:cs="Tahoma"/>
                <w:b/>
                <w:sz w:val="28"/>
                <w:szCs w:val="28"/>
              </w:rPr>
              <w:t>SPLOŠNEM</w:t>
            </w:r>
            <w:r w:rsidRPr="00F13FD5">
              <w:rPr>
                <w:rFonts w:ascii="Tahoma" w:hAnsi="Tahoma" w:cs="Tahoma"/>
                <w:b/>
                <w:color w:val="FF0000"/>
                <w:sz w:val="28"/>
                <w:szCs w:val="28"/>
              </w:rPr>
              <w:t xml:space="preserve"> </w:t>
            </w:r>
            <w:r w:rsidRPr="00F13FD5">
              <w:rPr>
                <w:rFonts w:ascii="Tahoma" w:hAnsi="Tahoma" w:cs="Tahoma"/>
                <w:b/>
                <w:sz w:val="28"/>
                <w:szCs w:val="28"/>
              </w:rPr>
              <w:t>PODROČJU Z UPORABO POSTOPKA NAROČILA MALE VREDNOSTI</w:t>
            </w:r>
          </w:p>
        </w:tc>
      </w:tr>
    </w:tbl>
    <w:p w14:paraId="30448D0A" w14:textId="77777777" w:rsidR="007C70A1" w:rsidRPr="00F13FD5" w:rsidRDefault="007C70A1" w:rsidP="00232070">
      <w:pPr>
        <w:keepNext/>
        <w:keepLines/>
        <w:ind w:right="-284"/>
        <w:jc w:val="center"/>
        <w:rPr>
          <w:rFonts w:ascii="Tahoma" w:hAnsi="Tahoma" w:cs="Tahoma"/>
          <w:b/>
        </w:rPr>
      </w:pPr>
    </w:p>
    <w:p w14:paraId="374F5928" w14:textId="77777777" w:rsidR="00650419" w:rsidRPr="00F13FD5" w:rsidRDefault="00650419" w:rsidP="00232070">
      <w:pPr>
        <w:keepNext/>
        <w:keepLines/>
        <w:ind w:right="424"/>
        <w:rPr>
          <w:rFonts w:ascii="Tahoma" w:hAnsi="Tahoma" w:cs="Tahoma"/>
          <w:noProof/>
        </w:rPr>
      </w:pPr>
    </w:p>
    <w:p w14:paraId="3EF054D1" w14:textId="14E45885" w:rsidR="00EF631C" w:rsidRPr="00F13FD5" w:rsidRDefault="00480FDC" w:rsidP="00232070">
      <w:pPr>
        <w:keepNext/>
        <w:keepLines/>
        <w:ind w:right="424"/>
        <w:jc w:val="center"/>
        <w:rPr>
          <w:rFonts w:ascii="Tahoma" w:hAnsi="Tahoma" w:cs="Tahoma"/>
          <w:b/>
          <w:color w:val="000000"/>
          <w:sz w:val="28"/>
          <w:szCs w:val="28"/>
        </w:rPr>
      </w:pPr>
      <w:r>
        <w:rPr>
          <w:rFonts w:ascii="Tahoma" w:hAnsi="Tahoma" w:cs="Tahoma"/>
          <w:b/>
          <w:color w:val="000000"/>
          <w:sz w:val="28"/>
          <w:szCs w:val="28"/>
        </w:rPr>
        <w:t>Dobava in z</w:t>
      </w:r>
      <w:r w:rsidR="00EF631C" w:rsidRPr="00F13FD5">
        <w:rPr>
          <w:rFonts w:ascii="Tahoma" w:hAnsi="Tahoma" w:cs="Tahoma"/>
          <w:b/>
          <w:color w:val="000000"/>
          <w:sz w:val="28"/>
          <w:szCs w:val="28"/>
        </w:rPr>
        <w:t xml:space="preserve">amenjava puhal, redno </w:t>
      </w:r>
      <w:r w:rsidR="00637A5B">
        <w:rPr>
          <w:rFonts w:ascii="Tahoma" w:hAnsi="Tahoma" w:cs="Tahoma"/>
          <w:b/>
          <w:color w:val="000000"/>
          <w:sz w:val="28"/>
          <w:szCs w:val="28"/>
        </w:rPr>
        <w:t>in izredno</w:t>
      </w:r>
      <w:r w:rsidR="00EF631C" w:rsidRPr="00F13FD5">
        <w:rPr>
          <w:rFonts w:ascii="Tahoma" w:hAnsi="Tahoma" w:cs="Tahoma"/>
          <w:b/>
          <w:color w:val="000000"/>
          <w:sz w:val="28"/>
          <w:szCs w:val="28"/>
        </w:rPr>
        <w:t xml:space="preserve"> vzdrževanje puhal ter dobava nadomestnih delov na IČN Barje</w:t>
      </w:r>
    </w:p>
    <w:p w14:paraId="0F252EAB" w14:textId="77777777" w:rsidR="00EF631C" w:rsidRPr="00F13FD5" w:rsidRDefault="00EF631C" w:rsidP="00232070">
      <w:pPr>
        <w:keepNext/>
        <w:keepLines/>
        <w:ind w:right="424"/>
        <w:jc w:val="center"/>
        <w:rPr>
          <w:rFonts w:ascii="Tahoma" w:hAnsi="Tahoma" w:cs="Tahoma"/>
          <w:noProof/>
        </w:rPr>
      </w:pPr>
    </w:p>
    <w:p w14:paraId="53AB2BAE" w14:textId="77777777" w:rsidR="00EF631C" w:rsidRPr="00F13FD5" w:rsidRDefault="00EF631C" w:rsidP="00232070">
      <w:pPr>
        <w:keepNext/>
        <w:keepLines/>
        <w:ind w:right="424"/>
        <w:jc w:val="center"/>
        <w:rPr>
          <w:rFonts w:ascii="Tahoma" w:hAnsi="Tahoma" w:cs="Tahoma"/>
          <w:noProof/>
        </w:rPr>
      </w:pPr>
    </w:p>
    <w:p w14:paraId="7A1C2580" w14:textId="77777777" w:rsidR="00F46CA6" w:rsidRPr="00F13FD5" w:rsidRDefault="00F46CA6" w:rsidP="00232070">
      <w:pPr>
        <w:keepNext/>
        <w:keepLines/>
        <w:ind w:right="424"/>
        <w:jc w:val="center"/>
        <w:rPr>
          <w:rFonts w:ascii="Tahoma" w:hAnsi="Tahoma" w:cs="Tahoma"/>
          <w:noProof/>
        </w:rPr>
      </w:pPr>
    </w:p>
    <w:p w14:paraId="24D794C4" w14:textId="60D08B99" w:rsidR="00413199" w:rsidRPr="00F13FD5" w:rsidRDefault="000D748B" w:rsidP="00232070">
      <w:pPr>
        <w:keepNext/>
        <w:keepLines/>
        <w:tabs>
          <w:tab w:val="left" w:pos="567"/>
        </w:tabs>
        <w:jc w:val="center"/>
        <w:rPr>
          <w:rFonts w:ascii="Tahoma" w:hAnsi="Tahoma" w:cs="Tahoma"/>
          <w:noProof/>
        </w:rPr>
        <w:sectPr w:rsidR="00413199" w:rsidRPr="00F13FD5" w:rsidSect="00C955EA">
          <w:headerReference w:type="default" r:id="rId8"/>
          <w:footerReference w:type="default" r:id="rId9"/>
          <w:headerReference w:type="first" r:id="rId10"/>
          <w:footerReference w:type="first" r:id="rId11"/>
          <w:type w:val="continuous"/>
          <w:pgSz w:w="11906" w:h="16838" w:code="9"/>
          <w:pgMar w:top="1525" w:right="1276" w:bottom="1134" w:left="1276" w:header="567" w:footer="567" w:gutter="0"/>
          <w:cols w:space="708"/>
          <w:titlePg/>
          <w:docGrid w:linePitch="272"/>
        </w:sectPr>
      </w:pPr>
      <w:r w:rsidRPr="00F13FD5">
        <w:rPr>
          <w:rFonts w:ascii="Tahoma" w:hAnsi="Tahoma" w:cs="Tahoma"/>
          <w:noProof/>
        </w:rPr>
        <w:t xml:space="preserve">Ljubljana, </w:t>
      </w:r>
      <w:r w:rsidR="00E47FEC">
        <w:rPr>
          <w:rFonts w:ascii="Tahoma" w:hAnsi="Tahoma" w:cs="Tahoma"/>
          <w:noProof/>
        </w:rPr>
        <w:t>avgust</w:t>
      </w:r>
      <w:r w:rsidR="00FC5826" w:rsidRPr="00F13FD5">
        <w:rPr>
          <w:rFonts w:ascii="Tahoma" w:hAnsi="Tahoma" w:cs="Tahoma"/>
          <w:noProof/>
        </w:rPr>
        <w:t xml:space="preserve"> 202</w:t>
      </w:r>
      <w:r w:rsidR="00EF631C" w:rsidRPr="00F13FD5">
        <w:rPr>
          <w:rFonts w:ascii="Tahoma" w:hAnsi="Tahoma" w:cs="Tahoma"/>
          <w:noProof/>
        </w:rPr>
        <w:t>6</w:t>
      </w:r>
    </w:p>
    <w:p w14:paraId="4D9F8236" w14:textId="77777777" w:rsidR="00ED5FCF" w:rsidRDefault="00ED5FCF" w:rsidP="00232070">
      <w:pPr>
        <w:pStyle w:val="Naslov1"/>
        <w:keepLines/>
        <w:jc w:val="center"/>
        <w:rPr>
          <w:rFonts w:ascii="Tahoma" w:hAnsi="Tahoma" w:cs="Tahoma"/>
          <w:sz w:val="28"/>
          <w:szCs w:val="28"/>
        </w:rPr>
      </w:pPr>
      <w:bookmarkStart w:id="0" w:name="_Toc178483388"/>
    </w:p>
    <w:p w14:paraId="7D72E104" w14:textId="4A1CCADE" w:rsidR="007C70A1" w:rsidRPr="00F13FD5" w:rsidRDefault="007C70A1" w:rsidP="00232070">
      <w:pPr>
        <w:pStyle w:val="Naslov1"/>
        <w:keepLines/>
        <w:jc w:val="center"/>
        <w:rPr>
          <w:rFonts w:ascii="Tahoma" w:hAnsi="Tahoma" w:cs="Tahoma"/>
          <w:sz w:val="28"/>
          <w:szCs w:val="28"/>
        </w:rPr>
      </w:pPr>
      <w:r w:rsidRPr="00F13FD5">
        <w:rPr>
          <w:rFonts w:ascii="Tahoma" w:hAnsi="Tahoma" w:cs="Tahoma"/>
          <w:sz w:val="28"/>
          <w:szCs w:val="28"/>
        </w:rPr>
        <w:t xml:space="preserve">POVABILO K ODDAJI </w:t>
      </w:r>
      <w:bookmarkEnd w:id="0"/>
      <w:r w:rsidR="00037AB0" w:rsidRPr="00F13FD5">
        <w:rPr>
          <w:rFonts w:ascii="Tahoma" w:hAnsi="Tahoma" w:cs="Tahoma"/>
          <w:sz w:val="28"/>
          <w:szCs w:val="28"/>
        </w:rPr>
        <w:t>PONUDBE</w:t>
      </w:r>
    </w:p>
    <w:p w14:paraId="3B2F5109" w14:textId="77777777" w:rsidR="007C70A1" w:rsidRPr="00F13FD5" w:rsidRDefault="007C70A1" w:rsidP="00232070">
      <w:pPr>
        <w:keepNext/>
        <w:keepLines/>
        <w:tabs>
          <w:tab w:val="left" w:pos="2895"/>
        </w:tabs>
        <w:rPr>
          <w:rFonts w:ascii="Tahoma" w:hAnsi="Tahoma" w:cs="Tahoma"/>
        </w:rPr>
      </w:pPr>
      <w:r w:rsidRPr="00F13FD5">
        <w:rPr>
          <w:rFonts w:ascii="Tahoma" w:hAnsi="Tahoma" w:cs="Tahoma"/>
        </w:rPr>
        <w:tab/>
      </w:r>
    </w:p>
    <w:p w14:paraId="2144A668" w14:textId="77777777" w:rsidR="007C70A1" w:rsidRPr="00F13FD5" w:rsidRDefault="007C70A1" w:rsidP="00232070">
      <w:pPr>
        <w:keepNext/>
        <w:keepLines/>
        <w:rPr>
          <w:rFonts w:ascii="Tahoma" w:hAnsi="Tahoma" w:cs="Tahoma"/>
        </w:rPr>
      </w:pPr>
    </w:p>
    <w:p w14:paraId="61B098FB" w14:textId="77777777" w:rsidR="007C70A1" w:rsidRPr="00F13FD5" w:rsidRDefault="007C70A1" w:rsidP="00232070">
      <w:pPr>
        <w:keepNext/>
        <w:keepLines/>
        <w:rPr>
          <w:rFonts w:ascii="Tahoma" w:hAnsi="Tahoma" w:cs="Tahoma"/>
        </w:rPr>
      </w:pPr>
    </w:p>
    <w:p w14:paraId="794A1209" w14:textId="77777777" w:rsidR="00FC5826" w:rsidRPr="00F13FD5" w:rsidRDefault="009919D2" w:rsidP="00232070">
      <w:pPr>
        <w:keepNext/>
        <w:keepLines/>
        <w:rPr>
          <w:rFonts w:ascii="Tahoma" w:hAnsi="Tahoma" w:cs="Tahoma"/>
          <w:bCs/>
        </w:rPr>
      </w:pPr>
      <w:r w:rsidRPr="00F13FD5">
        <w:rPr>
          <w:rFonts w:ascii="Tahoma" w:hAnsi="Tahoma" w:cs="Tahoma"/>
          <w:color w:val="000000"/>
        </w:rPr>
        <w:t>JAVNI HOLDING Ljubljana, d.o.o., Verovškova ulica 70, 1000 Ljubljana, na podlagi pooblastil</w:t>
      </w:r>
      <w:r w:rsidR="00E427EE" w:rsidRPr="00F13FD5">
        <w:rPr>
          <w:rFonts w:ascii="Tahoma" w:hAnsi="Tahoma" w:cs="Tahoma"/>
          <w:color w:val="000000"/>
        </w:rPr>
        <w:t>a</w:t>
      </w:r>
      <w:r w:rsidRPr="00F13FD5">
        <w:rPr>
          <w:rFonts w:ascii="Tahoma" w:hAnsi="Tahoma" w:cs="Tahoma"/>
          <w:color w:val="000000"/>
        </w:rPr>
        <w:t xml:space="preserve"> </w:t>
      </w:r>
      <w:r w:rsidR="001C619A" w:rsidRPr="00F13FD5">
        <w:rPr>
          <w:rFonts w:ascii="Tahoma" w:hAnsi="Tahoma" w:cs="Tahoma"/>
          <w:color w:val="000000"/>
        </w:rPr>
        <w:t>naročnik</w:t>
      </w:r>
      <w:r w:rsidR="00E427EE" w:rsidRPr="00F13FD5">
        <w:rPr>
          <w:rFonts w:ascii="Tahoma" w:hAnsi="Tahoma" w:cs="Tahoma"/>
          <w:color w:val="000000"/>
        </w:rPr>
        <w:t>a</w:t>
      </w:r>
      <w:r w:rsidR="00C41D35" w:rsidRPr="00F13FD5">
        <w:rPr>
          <w:rFonts w:ascii="Tahoma" w:hAnsi="Tahoma" w:cs="Tahoma"/>
          <w:color w:val="000000"/>
        </w:rPr>
        <w:t xml:space="preserve"> </w:t>
      </w:r>
      <w:r w:rsidR="00FC5826" w:rsidRPr="00F13FD5">
        <w:rPr>
          <w:rFonts w:ascii="Tahoma" w:hAnsi="Tahoma" w:cs="Tahoma"/>
          <w:bCs/>
        </w:rPr>
        <w:t>JAVNO PODJETJE VODOVOD KANALIZACIJA SNAGA d.o.o.</w:t>
      </w:r>
    </w:p>
    <w:p w14:paraId="4EE9ADAC" w14:textId="29A2E918" w:rsidR="007C70A1" w:rsidRPr="00F13FD5" w:rsidRDefault="007C70A1" w:rsidP="00232070">
      <w:pPr>
        <w:keepNext/>
        <w:keepLines/>
        <w:rPr>
          <w:rFonts w:ascii="Tahoma" w:hAnsi="Tahoma" w:cs="Tahoma"/>
        </w:rPr>
      </w:pPr>
    </w:p>
    <w:p w14:paraId="75B88D2D" w14:textId="77777777" w:rsidR="007C70A1" w:rsidRPr="00F13FD5" w:rsidRDefault="007C70A1" w:rsidP="00232070">
      <w:pPr>
        <w:keepNext/>
        <w:keepLines/>
        <w:rPr>
          <w:rFonts w:ascii="Tahoma" w:hAnsi="Tahoma" w:cs="Tahoma"/>
        </w:rPr>
      </w:pPr>
    </w:p>
    <w:p w14:paraId="440CF48E" w14:textId="77777777" w:rsidR="007C70A1" w:rsidRPr="00F13FD5" w:rsidRDefault="007C70A1" w:rsidP="00232070">
      <w:pPr>
        <w:keepNext/>
        <w:keepLines/>
        <w:rPr>
          <w:rFonts w:ascii="Tahoma" w:hAnsi="Tahoma" w:cs="Tahoma"/>
          <w:b/>
        </w:rPr>
      </w:pPr>
      <w:r w:rsidRPr="00F13FD5">
        <w:rPr>
          <w:rFonts w:ascii="Tahoma" w:hAnsi="Tahoma" w:cs="Tahoma"/>
          <w:b/>
        </w:rPr>
        <w:t xml:space="preserve"> vabi </w:t>
      </w:r>
    </w:p>
    <w:p w14:paraId="400EB325" w14:textId="77777777" w:rsidR="007C70A1" w:rsidRPr="00F13FD5" w:rsidRDefault="007C70A1" w:rsidP="00232070">
      <w:pPr>
        <w:keepNext/>
        <w:keepLines/>
        <w:jc w:val="center"/>
        <w:rPr>
          <w:rFonts w:ascii="Tahoma" w:hAnsi="Tahoma" w:cs="Tahoma"/>
        </w:rPr>
      </w:pPr>
    </w:p>
    <w:p w14:paraId="5B651B22" w14:textId="1759EE4A" w:rsidR="00D9227D" w:rsidRPr="00F13FD5" w:rsidRDefault="00D9227D" w:rsidP="00232070">
      <w:pPr>
        <w:keepNext/>
        <w:keepLines/>
        <w:rPr>
          <w:rFonts w:ascii="Tahoma" w:hAnsi="Tahoma" w:cs="Tahoma"/>
        </w:rPr>
      </w:pPr>
    </w:p>
    <w:p w14:paraId="50CECD41" w14:textId="77777777" w:rsidR="007C70A1" w:rsidRPr="00F13FD5" w:rsidRDefault="007C70A1" w:rsidP="00232070">
      <w:pPr>
        <w:keepNext/>
        <w:keepLines/>
        <w:jc w:val="both"/>
        <w:rPr>
          <w:rFonts w:ascii="Tahoma" w:hAnsi="Tahoma" w:cs="Tahoma"/>
        </w:rPr>
      </w:pPr>
      <w:r w:rsidRPr="00F13FD5">
        <w:rPr>
          <w:rFonts w:ascii="Tahoma" w:hAnsi="Tahoma" w:cs="Tahoma"/>
        </w:rPr>
        <w:t xml:space="preserve">vse zainteresirane ponudnike, da predložijo svojo ponudbo po zahtevah </w:t>
      </w:r>
      <w:r w:rsidR="00592F86" w:rsidRPr="00F13FD5">
        <w:rPr>
          <w:rFonts w:ascii="Tahoma" w:hAnsi="Tahoma" w:cs="Tahoma"/>
        </w:rPr>
        <w:t xml:space="preserve">dokumentacije v zvezi z oddajo javnega naročila </w:t>
      </w:r>
      <w:r w:rsidR="00905A92" w:rsidRPr="00F13FD5">
        <w:rPr>
          <w:rFonts w:ascii="Tahoma" w:hAnsi="Tahoma" w:cs="Tahoma"/>
        </w:rPr>
        <w:t>za:</w:t>
      </w:r>
    </w:p>
    <w:p w14:paraId="28A511A7" w14:textId="77777777" w:rsidR="007C70A1" w:rsidRPr="00F13FD5" w:rsidRDefault="007C70A1" w:rsidP="00232070">
      <w:pPr>
        <w:keepNext/>
        <w:keepLines/>
        <w:rPr>
          <w:rFonts w:ascii="Tahoma" w:hAnsi="Tahoma" w:cs="Tahoma"/>
        </w:rPr>
      </w:pPr>
    </w:p>
    <w:p w14:paraId="5FA301BE" w14:textId="77777777" w:rsidR="001B10C8" w:rsidRPr="00F13FD5" w:rsidRDefault="001B10C8" w:rsidP="00232070">
      <w:pPr>
        <w:keepNext/>
        <w:keepLines/>
        <w:rPr>
          <w:rFonts w:ascii="Tahoma" w:hAnsi="Tahoma" w:cs="Tahoma"/>
        </w:rPr>
      </w:pPr>
    </w:p>
    <w:p w14:paraId="0B86BA35" w14:textId="77777777" w:rsidR="00D9227D" w:rsidRPr="00F13FD5" w:rsidRDefault="00D9227D" w:rsidP="00232070">
      <w:pPr>
        <w:keepNext/>
        <w:keepLines/>
        <w:rPr>
          <w:rFonts w:ascii="Tahoma" w:hAnsi="Tahoma" w:cs="Tahoma"/>
        </w:rPr>
      </w:pPr>
    </w:p>
    <w:p w14:paraId="4AA2311C" w14:textId="77777777" w:rsidR="00D9227D" w:rsidRPr="00F13FD5" w:rsidRDefault="00D9227D" w:rsidP="00232070">
      <w:pPr>
        <w:keepNext/>
        <w:keepLines/>
        <w:rPr>
          <w:rFonts w:ascii="Tahoma" w:hAnsi="Tahoma" w:cs="Tahoma"/>
        </w:rPr>
      </w:pPr>
    </w:p>
    <w:p w14:paraId="5F7D8EE6" w14:textId="7CF33AB7" w:rsidR="007C70A1" w:rsidRPr="00F13FD5" w:rsidRDefault="00637A5B" w:rsidP="00232070">
      <w:pPr>
        <w:keepNext/>
        <w:keepLines/>
        <w:jc w:val="center"/>
        <w:rPr>
          <w:rFonts w:ascii="Tahoma" w:hAnsi="Tahoma" w:cs="Tahoma"/>
        </w:rPr>
      </w:pPr>
      <w:r w:rsidRPr="00637A5B">
        <w:rPr>
          <w:rFonts w:ascii="Tahoma" w:hAnsi="Tahoma" w:cs="Tahoma"/>
          <w:b/>
          <w:color w:val="000000"/>
          <w:sz w:val="28"/>
          <w:szCs w:val="28"/>
        </w:rPr>
        <w:t>Dobava in zamenjava puhal, redno in izredno vzdrževanje puhal ter dobava nadomestnih delov na IČN Barje</w:t>
      </w:r>
    </w:p>
    <w:p w14:paraId="6EDFE60B" w14:textId="77777777" w:rsidR="007D7739" w:rsidRPr="00F13FD5" w:rsidRDefault="007D7739" w:rsidP="00232070">
      <w:pPr>
        <w:keepNext/>
        <w:keepLines/>
        <w:jc w:val="center"/>
        <w:rPr>
          <w:rFonts w:ascii="Tahoma" w:hAnsi="Tahoma" w:cs="Tahoma"/>
        </w:rPr>
      </w:pPr>
    </w:p>
    <w:p w14:paraId="1E8921B2" w14:textId="77777777" w:rsidR="009919D2" w:rsidRPr="00F13FD5" w:rsidRDefault="009919D2" w:rsidP="00232070">
      <w:pPr>
        <w:keepNext/>
        <w:keepLines/>
        <w:jc w:val="both"/>
        <w:rPr>
          <w:rFonts w:ascii="Tahoma" w:eastAsia="Calibri" w:hAnsi="Tahoma" w:cs="Tahoma"/>
        </w:rPr>
      </w:pPr>
    </w:p>
    <w:p w14:paraId="0DDE5A25" w14:textId="77777777" w:rsidR="00D9227D" w:rsidRPr="00F13FD5" w:rsidRDefault="00D9227D" w:rsidP="00232070">
      <w:pPr>
        <w:keepNext/>
        <w:keepLines/>
        <w:rPr>
          <w:rFonts w:ascii="Tahoma" w:hAnsi="Tahoma" w:cs="Tahoma"/>
        </w:rPr>
      </w:pPr>
    </w:p>
    <w:p w14:paraId="263504ED" w14:textId="598CFEC5" w:rsidR="009919D2" w:rsidRPr="00F13FD5" w:rsidRDefault="009919D2" w:rsidP="00232070">
      <w:pPr>
        <w:keepNext/>
        <w:keepLines/>
        <w:jc w:val="both"/>
        <w:rPr>
          <w:rFonts w:ascii="Tahoma" w:hAnsi="Tahoma" w:cs="Tahoma"/>
        </w:rPr>
      </w:pPr>
      <w:r w:rsidRPr="00F13FD5">
        <w:rPr>
          <w:rFonts w:ascii="Tahoma" w:hAnsi="Tahoma" w:cs="Tahoma"/>
        </w:rPr>
        <w:t>Dokumentacija v zvezi z oddajo javnega naročila (v nadaljevanju tudi: razpisna dokumentacija) natančno določa predmet javnega naročila ter pogoje in merila za izbiro najugodnejšega ponudnika, s katerim bo</w:t>
      </w:r>
      <w:r w:rsidR="007C00D2" w:rsidRPr="00F13FD5">
        <w:rPr>
          <w:rFonts w:ascii="Tahoma" w:hAnsi="Tahoma" w:cs="Tahoma"/>
        </w:rPr>
        <w:t xml:space="preserve"> </w:t>
      </w:r>
      <w:r w:rsidRPr="00F13FD5">
        <w:rPr>
          <w:rFonts w:ascii="Tahoma" w:hAnsi="Tahoma" w:cs="Tahoma"/>
        </w:rPr>
        <w:t>naročnik sklenil pogodbo</w:t>
      </w:r>
      <w:r w:rsidR="005A0355" w:rsidRPr="00F13FD5">
        <w:rPr>
          <w:rFonts w:ascii="Tahoma" w:hAnsi="Tahoma" w:cs="Tahoma"/>
        </w:rPr>
        <w:t xml:space="preserve"> o </w:t>
      </w:r>
      <w:r w:rsidR="00DA5C6A" w:rsidRPr="00F13FD5">
        <w:rPr>
          <w:rFonts w:ascii="Tahoma" w:hAnsi="Tahoma" w:cs="Tahoma"/>
        </w:rPr>
        <w:t xml:space="preserve">dobavi in </w:t>
      </w:r>
      <w:r w:rsidR="005A0355" w:rsidRPr="00F13FD5">
        <w:rPr>
          <w:rFonts w:ascii="Tahoma" w:hAnsi="Tahoma" w:cs="Tahoma"/>
        </w:rPr>
        <w:t xml:space="preserve">zamenjavi puhal </w:t>
      </w:r>
      <w:r w:rsidR="00DA5C6A" w:rsidRPr="00F13FD5">
        <w:rPr>
          <w:rFonts w:ascii="Tahoma" w:hAnsi="Tahoma" w:cs="Tahoma"/>
        </w:rPr>
        <w:t>ter</w:t>
      </w:r>
      <w:r w:rsidR="005A0355" w:rsidRPr="00F13FD5">
        <w:rPr>
          <w:rFonts w:ascii="Tahoma" w:hAnsi="Tahoma" w:cs="Tahoma"/>
        </w:rPr>
        <w:t xml:space="preserve"> </w:t>
      </w:r>
      <w:r w:rsidR="00480FDC" w:rsidRPr="00F13FD5">
        <w:rPr>
          <w:rFonts w:ascii="Tahoma" w:hAnsi="Tahoma" w:cs="Tahoma"/>
        </w:rPr>
        <w:t xml:space="preserve">okvirni sporazum za redno </w:t>
      </w:r>
      <w:r w:rsidR="00480FDC">
        <w:rPr>
          <w:rFonts w:ascii="Tahoma" w:hAnsi="Tahoma" w:cs="Tahoma"/>
        </w:rPr>
        <w:t xml:space="preserve">in izredno </w:t>
      </w:r>
      <w:r w:rsidR="00480FDC" w:rsidRPr="00F13FD5">
        <w:rPr>
          <w:rFonts w:ascii="Tahoma" w:hAnsi="Tahoma" w:cs="Tahoma"/>
        </w:rPr>
        <w:t>vzdrževanje vgrajenih puhal ter dobavo nadomestnih delov</w:t>
      </w:r>
      <w:r w:rsidRPr="00F13FD5">
        <w:rPr>
          <w:rFonts w:ascii="Tahoma" w:hAnsi="Tahoma" w:cs="Tahoma"/>
        </w:rPr>
        <w:t>.</w:t>
      </w:r>
    </w:p>
    <w:p w14:paraId="5B0AB683" w14:textId="77777777" w:rsidR="009919D2" w:rsidRPr="00F13FD5" w:rsidRDefault="009919D2" w:rsidP="00232070">
      <w:pPr>
        <w:keepNext/>
        <w:keepLines/>
        <w:rPr>
          <w:rFonts w:ascii="Tahoma" w:hAnsi="Tahoma" w:cs="Tahoma"/>
          <w:color w:val="FF0000"/>
        </w:rPr>
      </w:pPr>
    </w:p>
    <w:p w14:paraId="4508A531" w14:textId="77777777" w:rsidR="009919D2" w:rsidRPr="00F13FD5" w:rsidRDefault="009919D2" w:rsidP="00232070">
      <w:pPr>
        <w:keepNext/>
        <w:keepLines/>
        <w:jc w:val="both"/>
        <w:rPr>
          <w:rFonts w:ascii="Tahoma" w:hAnsi="Tahoma" w:cs="Tahoma"/>
        </w:rPr>
      </w:pPr>
      <w:r w:rsidRPr="00F13FD5">
        <w:rPr>
          <w:rFonts w:ascii="Tahoma" w:hAnsi="Tahoma" w:cs="Tahoma"/>
        </w:rPr>
        <w:t>Sestavni del razpisne dokumentacije so tudi morebitne spremembe, dopolnitve in pojasnila razpisne dokumentacije ter odgovori na vprašanja gospodarskih subjektov.</w:t>
      </w:r>
    </w:p>
    <w:p w14:paraId="77B62E53" w14:textId="77777777" w:rsidR="007C70A1" w:rsidRPr="00F13FD5" w:rsidRDefault="007C70A1" w:rsidP="00232070">
      <w:pPr>
        <w:keepNext/>
        <w:keepLines/>
        <w:rPr>
          <w:rFonts w:ascii="Tahoma" w:hAnsi="Tahoma" w:cs="Tahoma"/>
        </w:rPr>
      </w:pPr>
    </w:p>
    <w:p w14:paraId="231C2B14" w14:textId="77777777" w:rsidR="009919D2" w:rsidRPr="00F13FD5" w:rsidRDefault="009919D2" w:rsidP="00232070">
      <w:pPr>
        <w:keepNext/>
        <w:keepLines/>
        <w:rPr>
          <w:rFonts w:ascii="Tahoma" w:hAnsi="Tahoma" w:cs="Tahoma"/>
        </w:rPr>
      </w:pPr>
    </w:p>
    <w:p w14:paraId="0AAD5ABD" w14:textId="77777777" w:rsidR="009919D2" w:rsidRPr="00F13FD5" w:rsidRDefault="009919D2" w:rsidP="00232070">
      <w:pPr>
        <w:keepNext/>
        <w:keepLines/>
        <w:rPr>
          <w:rFonts w:ascii="Tahoma" w:hAnsi="Tahoma" w:cs="Tahoma"/>
          <w:color w:val="FF0000"/>
        </w:rPr>
      </w:pPr>
    </w:p>
    <w:p w14:paraId="377EA82D" w14:textId="77777777" w:rsidR="007C70A1" w:rsidRPr="00F13FD5" w:rsidRDefault="007C70A1" w:rsidP="00232070">
      <w:pPr>
        <w:keepNext/>
        <w:keepLines/>
        <w:rPr>
          <w:rFonts w:ascii="Tahoma" w:hAnsi="Tahoma" w:cs="Tahoma"/>
          <w:color w:val="000000"/>
        </w:rPr>
      </w:pPr>
      <w:r w:rsidRPr="00F13FD5">
        <w:rPr>
          <w:rFonts w:ascii="Tahoma" w:hAnsi="Tahoma" w:cs="Tahoma"/>
          <w:color w:val="000000"/>
        </w:rPr>
        <w:t>S spoštovanjem!</w:t>
      </w:r>
    </w:p>
    <w:p w14:paraId="1106A3F0" w14:textId="77777777" w:rsidR="00325548" w:rsidRPr="00F13FD5" w:rsidRDefault="00325548" w:rsidP="00232070">
      <w:pPr>
        <w:keepNext/>
        <w:keepLines/>
        <w:autoSpaceDE w:val="0"/>
        <w:autoSpaceDN w:val="0"/>
        <w:adjustRightInd w:val="0"/>
        <w:rPr>
          <w:rFonts w:ascii="Tahoma" w:hAnsi="Tahoma" w:cs="Tahoma"/>
        </w:rPr>
      </w:pPr>
    </w:p>
    <w:p w14:paraId="46CBDCA5" w14:textId="77777777" w:rsidR="00D9227D" w:rsidRPr="00F13FD5" w:rsidRDefault="00D9227D" w:rsidP="00232070">
      <w:pPr>
        <w:keepNext/>
        <w:keepLines/>
        <w:autoSpaceDE w:val="0"/>
        <w:autoSpaceDN w:val="0"/>
        <w:adjustRightInd w:val="0"/>
        <w:jc w:val="right"/>
        <w:rPr>
          <w:rFonts w:ascii="Tahoma" w:hAnsi="Tahoma" w:cs="Tahoma"/>
          <w:bCs/>
        </w:rPr>
      </w:pPr>
    </w:p>
    <w:p w14:paraId="15DC7119" w14:textId="77777777" w:rsidR="00325548" w:rsidRPr="00F13FD5" w:rsidRDefault="00325548" w:rsidP="00232070">
      <w:pPr>
        <w:keepNext/>
        <w:keepLines/>
        <w:autoSpaceDE w:val="0"/>
        <w:autoSpaceDN w:val="0"/>
        <w:adjustRightInd w:val="0"/>
        <w:jc w:val="right"/>
        <w:rPr>
          <w:rFonts w:ascii="Tahoma" w:hAnsi="Tahoma" w:cs="Tahoma"/>
          <w:bCs/>
        </w:rPr>
      </w:pPr>
    </w:p>
    <w:p w14:paraId="44EB86AD" w14:textId="77777777" w:rsidR="00325548" w:rsidRPr="00F13FD5" w:rsidRDefault="00325548" w:rsidP="00232070">
      <w:pPr>
        <w:keepNext/>
        <w:keepLines/>
        <w:autoSpaceDE w:val="0"/>
        <w:autoSpaceDN w:val="0"/>
        <w:adjustRightInd w:val="0"/>
        <w:jc w:val="right"/>
        <w:rPr>
          <w:rFonts w:ascii="Tahoma" w:hAnsi="Tahoma" w:cs="Tahoma"/>
          <w:bCs/>
        </w:rPr>
      </w:pPr>
    </w:p>
    <w:p w14:paraId="1A9A7656" w14:textId="77777777" w:rsidR="00325548" w:rsidRPr="00F13FD5" w:rsidRDefault="00325548" w:rsidP="00232070">
      <w:pPr>
        <w:keepNext/>
        <w:keepLines/>
        <w:autoSpaceDE w:val="0"/>
        <w:autoSpaceDN w:val="0"/>
        <w:adjustRightInd w:val="0"/>
        <w:jc w:val="right"/>
        <w:rPr>
          <w:rFonts w:ascii="Tahoma" w:hAnsi="Tahoma" w:cs="Tahoma"/>
          <w:bCs/>
        </w:rPr>
      </w:pPr>
    </w:p>
    <w:p w14:paraId="32BA92C4" w14:textId="6FD12A15" w:rsidR="00325548" w:rsidRPr="00F13FD5" w:rsidRDefault="0025055F" w:rsidP="00232070">
      <w:pPr>
        <w:keepNext/>
        <w:keepLines/>
        <w:autoSpaceDE w:val="0"/>
        <w:autoSpaceDN w:val="0"/>
        <w:adjustRightInd w:val="0"/>
        <w:jc w:val="right"/>
        <w:rPr>
          <w:rFonts w:ascii="Tahoma" w:hAnsi="Tahoma" w:cs="Tahoma"/>
          <w:bCs/>
          <w:color w:val="000000" w:themeColor="text1"/>
        </w:rPr>
      </w:pPr>
      <w:r w:rsidRPr="00F13FD5">
        <w:rPr>
          <w:rFonts w:ascii="Tahoma" w:hAnsi="Tahoma" w:cs="Tahoma"/>
          <w:bCs/>
          <w:color w:val="000000" w:themeColor="text1"/>
        </w:rPr>
        <w:t>JAVNI HOLDING Ljubljana, d.o.o.</w:t>
      </w:r>
    </w:p>
    <w:p w14:paraId="3531EF4A" w14:textId="617919B4" w:rsidR="005A0355" w:rsidRPr="00F13FD5" w:rsidRDefault="005A0355" w:rsidP="00232070">
      <w:pPr>
        <w:keepNext/>
        <w:keepLines/>
        <w:autoSpaceDE w:val="0"/>
        <w:autoSpaceDN w:val="0"/>
        <w:adjustRightInd w:val="0"/>
        <w:ind w:left="4963" w:firstLine="709"/>
        <w:jc w:val="center"/>
        <w:rPr>
          <w:rFonts w:ascii="Tahoma" w:hAnsi="Tahoma" w:cs="Tahoma"/>
          <w:bCs/>
          <w:color w:val="000000" w:themeColor="text1"/>
        </w:rPr>
      </w:pPr>
      <w:r w:rsidRPr="00F13FD5">
        <w:rPr>
          <w:rFonts w:ascii="Tahoma" w:hAnsi="Tahoma" w:cs="Tahoma"/>
          <w:bCs/>
          <w:color w:val="000000" w:themeColor="text1"/>
        </w:rPr>
        <w:t>Sektor za javna naročila</w:t>
      </w:r>
    </w:p>
    <w:p w14:paraId="3BF9E780" w14:textId="77777777" w:rsidR="007C70A1" w:rsidRPr="00F13FD5" w:rsidRDefault="007C70A1" w:rsidP="00232070">
      <w:pPr>
        <w:keepNext/>
        <w:keepLines/>
        <w:rPr>
          <w:rFonts w:ascii="Tahoma" w:hAnsi="Tahoma" w:cs="Tahoma"/>
        </w:rPr>
      </w:pPr>
    </w:p>
    <w:p w14:paraId="7D32E480" w14:textId="77777777" w:rsidR="00325548" w:rsidRPr="00F13FD5" w:rsidRDefault="00325548" w:rsidP="00232070">
      <w:pPr>
        <w:keepNext/>
        <w:keepLines/>
        <w:rPr>
          <w:rFonts w:ascii="Tahoma" w:hAnsi="Tahoma" w:cs="Tahoma"/>
        </w:rPr>
      </w:pPr>
    </w:p>
    <w:p w14:paraId="2474FBE3" w14:textId="77777777" w:rsidR="00325548" w:rsidRPr="00F13FD5" w:rsidRDefault="00325548" w:rsidP="00232070">
      <w:pPr>
        <w:keepNext/>
        <w:keepLines/>
        <w:rPr>
          <w:rFonts w:ascii="Tahoma" w:hAnsi="Tahoma" w:cs="Tahoma"/>
        </w:rPr>
      </w:pPr>
    </w:p>
    <w:p w14:paraId="36EFF0D5" w14:textId="77777777" w:rsidR="00325548" w:rsidRPr="00F13FD5" w:rsidRDefault="00325548" w:rsidP="00232070">
      <w:pPr>
        <w:keepNext/>
        <w:keepLines/>
        <w:rPr>
          <w:rFonts w:ascii="Tahoma" w:hAnsi="Tahoma" w:cs="Tahoma"/>
        </w:rPr>
      </w:pPr>
    </w:p>
    <w:p w14:paraId="2DF6EC27" w14:textId="77777777" w:rsidR="00325548" w:rsidRPr="00F13FD5" w:rsidRDefault="00325548" w:rsidP="00232070">
      <w:pPr>
        <w:keepNext/>
        <w:keepLines/>
        <w:rPr>
          <w:rFonts w:ascii="Tahoma" w:hAnsi="Tahoma" w:cs="Tahoma"/>
        </w:rPr>
      </w:pPr>
    </w:p>
    <w:p w14:paraId="74CE66A9" w14:textId="77777777" w:rsidR="00325548" w:rsidRPr="00F13FD5" w:rsidRDefault="00325548" w:rsidP="00232070">
      <w:pPr>
        <w:keepNext/>
        <w:keepLines/>
        <w:rPr>
          <w:rFonts w:ascii="Tahoma" w:hAnsi="Tahoma" w:cs="Tahoma"/>
        </w:rPr>
      </w:pPr>
    </w:p>
    <w:p w14:paraId="2D456113" w14:textId="77777777" w:rsidR="00542462" w:rsidRPr="00E43330" w:rsidRDefault="00890FA5" w:rsidP="00232070">
      <w:pPr>
        <w:keepNext/>
        <w:keepLines/>
        <w:numPr>
          <w:ilvl w:val="0"/>
          <w:numId w:val="2"/>
        </w:numPr>
        <w:jc w:val="both"/>
        <w:rPr>
          <w:rFonts w:ascii="Tahoma" w:hAnsi="Tahoma" w:cs="Tahoma"/>
          <w:b/>
        </w:rPr>
      </w:pPr>
      <w:r w:rsidRPr="00F13FD5">
        <w:rPr>
          <w:rFonts w:ascii="Tahoma" w:hAnsi="Tahoma" w:cs="Tahoma"/>
          <w:b/>
        </w:rPr>
        <w:br w:type="page"/>
      </w:r>
      <w:r w:rsidR="00542462" w:rsidRPr="00E43330">
        <w:rPr>
          <w:rFonts w:ascii="Tahoma" w:hAnsi="Tahoma" w:cs="Tahoma"/>
          <w:b/>
        </w:rPr>
        <w:lastRenderedPageBreak/>
        <w:t xml:space="preserve">SPLOŠNA DOLOČILA </w:t>
      </w:r>
    </w:p>
    <w:p w14:paraId="59A9DD28" w14:textId="77777777" w:rsidR="007C70A1" w:rsidRPr="00F13FD5" w:rsidRDefault="007C70A1" w:rsidP="00232070">
      <w:pPr>
        <w:keepNext/>
        <w:keepLines/>
        <w:jc w:val="both"/>
        <w:rPr>
          <w:rFonts w:ascii="Tahoma" w:hAnsi="Tahoma" w:cs="Tahoma"/>
          <w:b/>
          <w:sz w:val="16"/>
          <w:szCs w:val="16"/>
        </w:rPr>
      </w:pPr>
    </w:p>
    <w:p w14:paraId="64963DC4"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 xml:space="preserve">Predmet javnega naročila </w:t>
      </w:r>
    </w:p>
    <w:p w14:paraId="72CC7A2B" w14:textId="77777777" w:rsidR="007C70A1" w:rsidRPr="00F13FD5" w:rsidRDefault="007C70A1" w:rsidP="00232070">
      <w:pPr>
        <w:keepNext/>
        <w:keepLines/>
        <w:jc w:val="both"/>
        <w:rPr>
          <w:rFonts w:ascii="Tahoma" w:hAnsi="Tahoma" w:cs="Tahoma"/>
          <w:b/>
        </w:rPr>
      </w:pPr>
    </w:p>
    <w:p w14:paraId="2977A807" w14:textId="439CD4EB" w:rsidR="00663151" w:rsidRPr="00F13FD5" w:rsidRDefault="00663151" w:rsidP="00232070">
      <w:pPr>
        <w:keepNext/>
        <w:keepLines/>
        <w:jc w:val="both"/>
        <w:rPr>
          <w:rFonts w:ascii="Tahoma" w:hAnsi="Tahoma" w:cs="Tahoma"/>
        </w:rPr>
      </w:pPr>
      <w:r w:rsidRPr="00F13FD5">
        <w:rPr>
          <w:rFonts w:ascii="Tahoma" w:hAnsi="Tahoma" w:cs="Tahoma"/>
        </w:rPr>
        <w:t xml:space="preserve">Predmet javnega naročila je </w:t>
      </w:r>
      <w:r w:rsidR="00E427EE" w:rsidRPr="00F13FD5">
        <w:rPr>
          <w:rFonts w:ascii="Tahoma" w:hAnsi="Tahoma" w:cs="Tahoma"/>
        </w:rPr>
        <w:t>»</w:t>
      </w:r>
      <w:r w:rsidR="00637A5B" w:rsidRPr="00637A5B">
        <w:rPr>
          <w:rFonts w:ascii="Tahoma" w:hAnsi="Tahoma" w:cs="Tahoma"/>
        </w:rPr>
        <w:t>Dobava in zamenjava puhal, redno in izredno vzdrževanje puhal ter dobava nadomestnih delov na IČN Barje</w:t>
      </w:r>
      <w:r w:rsidR="00E427EE" w:rsidRPr="00F13FD5">
        <w:rPr>
          <w:rFonts w:ascii="Tahoma" w:hAnsi="Tahoma" w:cs="Tahoma"/>
          <w:b/>
          <w:bCs/>
          <w:iCs/>
        </w:rPr>
        <w:t>«</w:t>
      </w:r>
      <w:r w:rsidR="00084ED3" w:rsidRPr="00F13FD5">
        <w:t xml:space="preserve"> </w:t>
      </w:r>
      <w:r w:rsidR="00084ED3" w:rsidRPr="00F13FD5">
        <w:rPr>
          <w:rFonts w:ascii="Tahoma" w:hAnsi="Tahoma" w:cs="Tahoma"/>
        </w:rPr>
        <w:t>za potrebe obratovanja industrijske čistilne naprave Barje, vključno z dobavo frekvenčnih pretvornikov, pripadajoče elektro opreme ter vseh potrebnih elementov za pravilno, varno in zanesljivo obratovanje sistema.</w:t>
      </w:r>
    </w:p>
    <w:p w14:paraId="08BEB309" w14:textId="77777777" w:rsidR="00084ED3" w:rsidRPr="00F13FD5" w:rsidRDefault="00084ED3" w:rsidP="00232070">
      <w:pPr>
        <w:keepNext/>
        <w:keepLines/>
        <w:jc w:val="both"/>
        <w:rPr>
          <w:rFonts w:ascii="Tahoma" w:hAnsi="Tahoma" w:cs="Tahoma"/>
        </w:rPr>
      </w:pPr>
    </w:p>
    <w:p w14:paraId="219EAD4F" w14:textId="7589A856" w:rsidR="00DA5C6A" w:rsidRPr="00F13FD5" w:rsidRDefault="00DA5C6A" w:rsidP="00232070">
      <w:pPr>
        <w:keepNext/>
        <w:keepLines/>
        <w:spacing w:after="120"/>
        <w:jc w:val="both"/>
        <w:rPr>
          <w:rFonts w:ascii="Tahoma" w:hAnsi="Tahoma" w:cs="Tahoma"/>
        </w:rPr>
      </w:pPr>
      <w:r w:rsidRPr="00F13FD5">
        <w:rPr>
          <w:rFonts w:ascii="Tahoma" w:hAnsi="Tahoma" w:cs="Tahoma"/>
        </w:rPr>
        <w:t>Predmet</w:t>
      </w:r>
      <w:r w:rsidR="00963F9C" w:rsidRPr="00F13FD5">
        <w:rPr>
          <w:rFonts w:ascii="Tahoma" w:hAnsi="Tahoma" w:cs="Tahoma"/>
        </w:rPr>
        <w:t xml:space="preserve"> javnega </w:t>
      </w:r>
      <w:r w:rsidRPr="00F13FD5">
        <w:rPr>
          <w:rFonts w:ascii="Tahoma" w:hAnsi="Tahoma" w:cs="Tahoma"/>
        </w:rPr>
        <w:t>naročila je</w:t>
      </w:r>
      <w:r w:rsidR="00C022CD" w:rsidRPr="00F13FD5">
        <w:rPr>
          <w:rFonts w:ascii="Tahoma" w:hAnsi="Tahoma" w:cs="Tahoma"/>
        </w:rPr>
        <w:t xml:space="preserve"> dobava in </w:t>
      </w:r>
      <w:r w:rsidRPr="00F13FD5">
        <w:rPr>
          <w:rFonts w:ascii="Tahoma" w:hAnsi="Tahoma" w:cs="Tahoma"/>
        </w:rPr>
        <w:t>zamenjava dveh obstoječih puhal M08.01 in M08.02 na IČN Barje na RCERO Ljubljana</w:t>
      </w:r>
      <w:r w:rsidR="00963F9C" w:rsidRPr="00F13FD5">
        <w:rPr>
          <w:rFonts w:ascii="Tahoma" w:hAnsi="Tahoma" w:cs="Tahoma"/>
        </w:rPr>
        <w:t>, ki zajema</w:t>
      </w:r>
      <w:r w:rsidRPr="00F13FD5">
        <w:rPr>
          <w:rFonts w:ascii="Tahoma" w:hAnsi="Tahoma" w:cs="Tahoma"/>
        </w:rPr>
        <w:t xml:space="preserve">:  </w:t>
      </w:r>
    </w:p>
    <w:p w14:paraId="5F6B856A" w14:textId="6575C99B"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 xml:space="preserve">dobavo </w:t>
      </w:r>
      <w:r w:rsidR="00C022CD" w:rsidRPr="00F13FD5">
        <w:rPr>
          <w:rFonts w:ascii="Tahoma" w:hAnsi="Tahoma" w:cs="Tahoma"/>
        </w:rPr>
        <w:t>in zamenjav</w:t>
      </w:r>
      <w:r w:rsidR="00931DF3">
        <w:rPr>
          <w:rFonts w:ascii="Tahoma" w:hAnsi="Tahoma" w:cs="Tahoma"/>
        </w:rPr>
        <w:t>o</w:t>
      </w:r>
      <w:r w:rsidR="00C022CD" w:rsidRPr="00F13FD5">
        <w:rPr>
          <w:rFonts w:ascii="Tahoma" w:hAnsi="Tahoma" w:cs="Tahoma"/>
        </w:rPr>
        <w:t xml:space="preserve"> </w:t>
      </w:r>
      <w:r w:rsidRPr="00F13FD5">
        <w:rPr>
          <w:rFonts w:ascii="Tahoma" w:hAnsi="Tahoma" w:cs="Tahoma"/>
        </w:rPr>
        <w:t>dveh novih puhal s pripadajočo opremo,</w:t>
      </w:r>
    </w:p>
    <w:p w14:paraId="3AEA2BEB" w14:textId="6F374BA3"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dobavo frekvenčnih pretvornikov,</w:t>
      </w:r>
    </w:p>
    <w:p w14:paraId="44A3AC3D" w14:textId="1D76102C"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demontažo obstoječe opreme,</w:t>
      </w:r>
    </w:p>
    <w:p w14:paraId="56138024" w14:textId="0CB94D88"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montažo nove opreme,</w:t>
      </w:r>
    </w:p>
    <w:p w14:paraId="4527D911" w14:textId="1BFD5A3C"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izvedbo vseh potrebnih strojnih, elektro, krmilnih, prezračevalnih in drugih prilagoditev,</w:t>
      </w:r>
    </w:p>
    <w:p w14:paraId="24BF41E9" w14:textId="586DC5A4"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zagon, funkcionalni preizkus ter nastavitev sistema,</w:t>
      </w:r>
    </w:p>
    <w:p w14:paraId="58504E3A" w14:textId="79A97EDC" w:rsidR="00DA5C6A" w:rsidRPr="00F13FD5" w:rsidRDefault="00DA5C6A" w:rsidP="00232070">
      <w:pPr>
        <w:keepNext/>
        <w:keepLines/>
        <w:numPr>
          <w:ilvl w:val="0"/>
          <w:numId w:val="4"/>
        </w:numPr>
        <w:jc w:val="both"/>
        <w:rPr>
          <w:rFonts w:ascii="Tahoma" w:hAnsi="Tahoma" w:cs="Tahoma"/>
        </w:rPr>
      </w:pPr>
      <w:r w:rsidRPr="00F13FD5">
        <w:rPr>
          <w:rFonts w:ascii="Tahoma" w:hAnsi="Tahoma" w:cs="Tahoma"/>
        </w:rPr>
        <w:t>predajo vse potrebne tehnične, izvedbene in servisne dokumentacije,</w:t>
      </w:r>
    </w:p>
    <w:p w14:paraId="7489EC8C" w14:textId="5BE8F72C" w:rsidR="00963F9C" w:rsidRPr="00F13FD5" w:rsidRDefault="00963F9C" w:rsidP="00232070">
      <w:pPr>
        <w:keepNext/>
        <w:keepLines/>
        <w:numPr>
          <w:ilvl w:val="0"/>
          <w:numId w:val="4"/>
        </w:numPr>
        <w:jc w:val="both"/>
        <w:rPr>
          <w:rFonts w:ascii="Tahoma" w:hAnsi="Tahoma" w:cs="Tahoma"/>
        </w:rPr>
      </w:pPr>
      <w:bookmarkStart w:id="1" w:name="_Hlk230540117"/>
      <w:r w:rsidRPr="00F13FD5">
        <w:rPr>
          <w:rFonts w:ascii="Tahoma" w:hAnsi="Tahoma" w:cs="Tahoma"/>
        </w:rPr>
        <w:t xml:space="preserve">redno </w:t>
      </w:r>
      <w:r w:rsidR="00637A5B">
        <w:rPr>
          <w:rFonts w:ascii="Tahoma" w:hAnsi="Tahoma" w:cs="Tahoma"/>
        </w:rPr>
        <w:t>in izredno</w:t>
      </w:r>
      <w:r w:rsidRPr="00F13FD5">
        <w:rPr>
          <w:rFonts w:ascii="Tahoma" w:hAnsi="Tahoma" w:cs="Tahoma"/>
        </w:rPr>
        <w:t xml:space="preserve"> vzdrževanje dobavljenih in vgrajenih puhal ter dobav</w:t>
      </w:r>
      <w:r w:rsidR="008750AF">
        <w:rPr>
          <w:rFonts w:ascii="Tahoma" w:hAnsi="Tahoma" w:cs="Tahoma"/>
        </w:rPr>
        <w:t>o</w:t>
      </w:r>
      <w:r w:rsidRPr="00F13FD5">
        <w:rPr>
          <w:rFonts w:ascii="Tahoma" w:hAnsi="Tahoma" w:cs="Tahoma"/>
        </w:rPr>
        <w:t xml:space="preserve"> nadomestnih delov za obdobje 60 mesecev, šteto od dneva podpisa primopredajnega zapisnik</w:t>
      </w:r>
      <w:r w:rsidR="00BA28EE">
        <w:rPr>
          <w:rFonts w:ascii="Tahoma" w:hAnsi="Tahoma" w:cs="Tahoma"/>
        </w:rPr>
        <w:t>a</w:t>
      </w:r>
      <w:r w:rsidRPr="00F13FD5">
        <w:rPr>
          <w:rFonts w:ascii="Tahoma" w:hAnsi="Tahoma" w:cs="Tahoma"/>
        </w:rPr>
        <w:t xml:space="preserve"> o prevzemu puhal</w:t>
      </w:r>
      <w:bookmarkEnd w:id="1"/>
      <w:r w:rsidRPr="00F13FD5">
        <w:rPr>
          <w:rFonts w:ascii="Tahoma" w:hAnsi="Tahoma" w:cs="Tahoma"/>
        </w:rPr>
        <w:t>.</w:t>
      </w:r>
    </w:p>
    <w:p w14:paraId="357F7EE9" w14:textId="77777777" w:rsidR="00DA5C6A" w:rsidRPr="00F13FD5" w:rsidRDefault="00DA5C6A" w:rsidP="00E43330">
      <w:pPr>
        <w:keepNext/>
        <w:keepLines/>
        <w:jc w:val="both"/>
        <w:rPr>
          <w:rFonts w:ascii="Tahoma" w:hAnsi="Tahoma" w:cs="Tahoma"/>
        </w:rPr>
      </w:pPr>
    </w:p>
    <w:p w14:paraId="18709AEE" w14:textId="6AF8371C" w:rsidR="00963F9C" w:rsidRPr="00F13FD5" w:rsidRDefault="00963F9C" w:rsidP="00232070">
      <w:pPr>
        <w:keepNext/>
        <w:keepLines/>
        <w:jc w:val="both"/>
        <w:rPr>
          <w:rFonts w:ascii="Tahoma" w:hAnsi="Tahoma" w:cs="Tahoma"/>
        </w:rPr>
      </w:pPr>
      <w:r w:rsidRPr="00F13FD5">
        <w:rPr>
          <w:rFonts w:ascii="Tahoma" w:hAnsi="Tahoma" w:cs="Tahoma"/>
        </w:rPr>
        <w:t>Podroben opis predmeta javnega naročila je razviden v nadaljevanju te razpisne dokumentacije ter v ponudbenem predračunu in v tehnični specifikaciji</w:t>
      </w:r>
      <w:r w:rsidR="00BA44C2" w:rsidRPr="00F13FD5">
        <w:rPr>
          <w:rFonts w:ascii="Tahoma" w:hAnsi="Tahoma" w:cs="Tahoma"/>
        </w:rPr>
        <w:t xml:space="preserve"> št. VKS-59/26 </w:t>
      </w:r>
      <w:r w:rsidR="00FF36B3">
        <w:rPr>
          <w:rFonts w:ascii="Tahoma" w:hAnsi="Tahoma" w:cs="Tahoma"/>
        </w:rPr>
        <w:t>(</w:t>
      </w:r>
      <w:r w:rsidR="0087529F">
        <w:rPr>
          <w:rFonts w:ascii="Tahoma" w:hAnsi="Tahoma" w:cs="Tahoma"/>
        </w:rPr>
        <w:t xml:space="preserve">v </w:t>
      </w:r>
      <w:r w:rsidR="00BA44C2" w:rsidRPr="00F13FD5">
        <w:rPr>
          <w:rFonts w:ascii="Tahoma" w:hAnsi="Tahoma" w:cs="Tahoma"/>
        </w:rPr>
        <w:t>nadaljevanju tudi: tehnična specifikacija</w:t>
      </w:r>
      <w:r w:rsidR="00FF36B3">
        <w:rPr>
          <w:rFonts w:ascii="Tahoma" w:hAnsi="Tahoma" w:cs="Tahoma"/>
        </w:rPr>
        <w:t>)</w:t>
      </w:r>
      <w:r w:rsidR="00BA44C2" w:rsidRPr="00F13FD5">
        <w:rPr>
          <w:rFonts w:ascii="Tahoma" w:hAnsi="Tahoma" w:cs="Tahoma"/>
        </w:rPr>
        <w:t xml:space="preserve">, </w:t>
      </w:r>
      <w:r w:rsidRPr="00F13FD5">
        <w:rPr>
          <w:rFonts w:ascii="Tahoma" w:hAnsi="Tahoma" w:cs="Tahoma"/>
        </w:rPr>
        <w:t xml:space="preserve">ki sta kot prilogi sestavni del razpisne dokumentacije. </w:t>
      </w:r>
    </w:p>
    <w:p w14:paraId="0394AA00" w14:textId="77777777" w:rsidR="00963F9C" w:rsidRPr="00F13FD5" w:rsidRDefault="00963F9C" w:rsidP="00232070">
      <w:pPr>
        <w:keepNext/>
        <w:keepLines/>
        <w:jc w:val="both"/>
        <w:rPr>
          <w:rFonts w:ascii="Tahoma" w:hAnsi="Tahoma" w:cs="Tahoma"/>
        </w:rPr>
      </w:pPr>
    </w:p>
    <w:p w14:paraId="631FB59E" w14:textId="77777777" w:rsidR="00084ED3" w:rsidRPr="00F13FD5" w:rsidRDefault="00084ED3" w:rsidP="00232070">
      <w:pPr>
        <w:keepNext/>
        <w:keepLines/>
        <w:jc w:val="both"/>
        <w:rPr>
          <w:rFonts w:ascii="Tahoma" w:hAnsi="Tahoma" w:cs="Tahoma"/>
        </w:rPr>
      </w:pPr>
      <w:r w:rsidRPr="00F13FD5">
        <w:rPr>
          <w:rFonts w:ascii="Tahoma" w:hAnsi="Tahoma" w:cs="Tahoma"/>
        </w:rPr>
        <w:t>Ponujena oprema mora izpolnjevati vse zahteve iz tehnične dokumentacije. V primeru, da ponujena oprema ne izpolnjuje minimalnih tehničnih zahtev, bo naročnik ponudbo izločil kot nedopustno.</w:t>
      </w:r>
    </w:p>
    <w:p w14:paraId="53519284" w14:textId="77777777" w:rsidR="00084ED3" w:rsidRPr="00F13FD5" w:rsidRDefault="00084ED3" w:rsidP="00232070">
      <w:pPr>
        <w:keepNext/>
        <w:keepLines/>
        <w:jc w:val="both"/>
        <w:rPr>
          <w:rFonts w:ascii="Tahoma" w:hAnsi="Tahoma" w:cs="Tahoma"/>
        </w:rPr>
      </w:pPr>
    </w:p>
    <w:p w14:paraId="030EAA68" w14:textId="64F379A2" w:rsidR="00DA5C6A" w:rsidRPr="00F13FD5" w:rsidRDefault="00DA5C6A" w:rsidP="00232070">
      <w:pPr>
        <w:keepNext/>
        <w:keepLines/>
        <w:jc w:val="both"/>
        <w:rPr>
          <w:rFonts w:ascii="Tahoma" w:hAnsi="Tahoma" w:cs="Tahoma"/>
        </w:rPr>
      </w:pPr>
      <w:r w:rsidRPr="00F13FD5">
        <w:rPr>
          <w:rFonts w:ascii="Tahoma" w:hAnsi="Tahoma" w:cs="Tahoma"/>
        </w:rPr>
        <w:t>Izvajalec mora izvesti vsa dela in dobaviti vso opremo, material in pomožna sredstva, ki so potrebni za popolno, varno, zanesljivo in funkcionalno izvedbo naročila ter nemoteno obratovanje sistema, tudi če posamezni elementi v tehnični specifikaciji niso izrecno navedeni, vendar so glede na naravo del in zahtevan končni rezultat nujni za popolno izvedbo.</w:t>
      </w:r>
    </w:p>
    <w:p w14:paraId="238C8BF6" w14:textId="77777777" w:rsidR="00810446" w:rsidRPr="00F13FD5" w:rsidRDefault="00810446" w:rsidP="00232070">
      <w:pPr>
        <w:keepNext/>
        <w:keepLines/>
        <w:jc w:val="both"/>
        <w:rPr>
          <w:rFonts w:ascii="Tahoma" w:hAnsi="Tahoma" w:cs="Tahoma"/>
        </w:rPr>
      </w:pPr>
    </w:p>
    <w:p w14:paraId="7E4DF45A" w14:textId="6135EE28" w:rsidR="00810446" w:rsidRPr="00F13FD5" w:rsidRDefault="00810446" w:rsidP="00232070">
      <w:pPr>
        <w:keepNext/>
        <w:keepLines/>
        <w:jc w:val="both"/>
        <w:rPr>
          <w:rFonts w:ascii="Tahoma" w:hAnsi="Tahoma" w:cs="Tahoma"/>
        </w:rPr>
      </w:pPr>
      <w:bookmarkStart w:id="2" w:name="_Hlk230541510"/>
      <w:r w:rsidRPr="00F13FD5">
        <w:rPr>
          <w:rFonts w:ascii="Tahoma" w:hAnsi="Tahoma" w:cs="Tahoma"/>
        </w:rPr>
        <w:t xml:space="preserve">Naročnik bo s ponudnikom, ki bo oddal ekonomsko najugodnejšo ponudbo, sklenil pogodbo o dobavi </w:t>
      </w:r>
      <w:r w:rsidR="00C022CD" w:rsidRPr="00F13FD5">
        <w:rPr>
          <w:rFonts w:ascii="Tahoma" w:hAnsi="Tahoma" w:cs="Tahoma"/>
        </w:rPr>
        <w:t xml:space="preserve">in zamenjavi </w:t>
      </w:r>
      <w:r w:rsidRPr="00F13FD5">
        <w:rPr>
          <w:rFonts w:ascii="Tahoma" w:hAnsi="Tahoma" w:cs="Tahoma"/>
        </w:rPr>
        <w:t xml:space="preserve">puhal in </w:t>
      </w:r>
      <w:r w:rsidR="00480FDC" w:rsidRPr="00F13FD5">
        <w:rPr>
          <w:rFonts w:ascii="Tahoma" w:hAnsi="Tahoma" w:cs="Tahoma"/>
        </w:rPr>
        <w:t xml:space="preserve">okvirni sporazum za redno </w:t>
      </w:r>
      <w:r w:rsidR="00480FDC">
        <w:rPr>
          <w:rFonts w:ascii="Tahoma" w:hAnsi="Tahoma" w:cs="Tahoma"/>
        </w:rPr>
        <w:t xml:space="preserve">in izredno </w:t>
      </w:r>
      <w:r w:rsidR="00480FDC" w:rsidRPr="00F13FD5">
        <w:rPr>
          <w:rFonts w:ascii="Tahoma" w:hAnsi="Tahoma" w:cs="Tahoma"/>
        </w:rPr>
        <w:t>vzdrževanje vgrajenih puhal ter dobavo nadomestnih delov</w:t>
      </w:r>
      <w:r w:rsidRPr="00F13FD5">
        <w:rPr>
          <w:rFonts w:ascii="Tahoma" w:hAnsi="Tahoma" w:cs="Tahoma"/>
        </w:rPr>
        <w:t xml:space="preserve"> </w:t>
      </w:r>
      <w:bookmarkStart w:id="3" w:name="_Hlk233147712"/>
      <w:r w:rsidRPr="00F13FD5">
        <w:rPr>
          <w:rFonts w:ascii="Tahoma" w:hAnsi="Tahoma" w:cs="Tahoma"/>
        </w:rPr>
        <w:t>za obdobje 60 mesecev, šteto od dneva podpisa primopredajnega zapisnik o prevzemu puhal</w:t>
      </w:r>
      <w:bookmarkEnd w:id="3"/>
      <w:r w:rsidRPr="00F13FD5">
        <w:rPr>
          <w:rFonts w:ascii="Tahoma" w:hAnsi="Tahoma" w:cs="Tahoma"/>
        </w:rPr>
        <w:t>.</w:t>
      </w:r>
    </w:p>
    <w:bookmarkEnd w:id="2"/>
    <w:p w14:paraId="37685839" w14:textId="77777777" w:rsidR="00480FDC" w:rsidRPr="00F13FD5" w:rsidRDefault="00480FDC" w:rsidP="00232070">
      <w:pPr>
        <w:keepNext/>
        <w:keepLines/>
        <w:jc w:val="both"/>
        <w:rPr>
          <w:rFonts w:ascii="Tahoma" w:hAnsi="Tahoma" w:cs="Tahoma"/>
        </w:rPr>
      </w:pPr>
    </w:p>
    <w:p w14:paraId="5DF1EB74" w14:textId="3F4B1437" w:rsidR="00353E0A" w:rsidRPr="00F13FD5" w:rsidRDefault="00810446" w:rsidP="00232070">
      <w:pPr>
        <w:keepNext/>
        <w:keepLines/>
        <w:jc w:val="both"/>
        <w:rPr>
          <w:rFonts w:ascii="Tahoma" w:hAnsi="Tahoma"/>
        </w:rPr>
      </w:pPr>
      <w:r w:rsidRPr="00F13FD5">
        <w:rPr>
          <w:rFonts w:ascii="Tahoma" w:hAnsi="Tahoma"/>
        </w:rPr>
        <w:t>Ponudnik mora pri pripravi ponudbe in določanju ponudbene cene upoštevati vse popuste, materialne in nematerialne stroške, ki bodo potrebni za izvedbo predmeta naročila, vključno s stroški dela, stroški prevoza in stroški izdelave ponudbene dokumentacije.</w:t>
      </w:r>
    </w:p>
    <w:p w14:paraId="209A0615" w14:textId="77777777" w:rsidR="00810446" w:rsidRPr="00E43330" w:rsidRDefault="00810446" w:rsidP="00232070">
      <w:pPr>
        <w:keepNext/>
        <w:keepLines/>
        <w:jc w:val="both"/>
        <w:rPr>
          <w:rFonts w:ascii="Tahoma" w:hAnsi="Tahoma" w:cs="Tahoma"/>
          <w:b/>
          <w:sz w:val="16"/>
          <w:szCs w:val="16"/>
        </w:rPr>
      </w:pPr>
    </w:p>
    <w:p w14:paraId="0FC5BEF5"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Podatki o naročniku</w:t>
      </w:r>
    </w:p>
    <w:p w14:paraId="303B6EFB" w14:textId="77777777" w:rsidR="007C70A1" w:rsidRPr="00F13FD5" w:rsidRDefault="007C70A1" w:rsidP="00232070">
      <w:pPr>
        <w:keepNext/>
        <w:keepLines/>
        <w:jc w:val="both"/>
        <w:rPr>
          <w:rFonts w:ascii="Tahoma" w:hAnsi="Tahoma" w:cs="Tahoma"/>
        </w:rPr>
      </w:pPr>
    </w:p>
    <w:p w14:paraId="5316F32F" w14:textId="433F70D7" w:rsidR="00AE2C46" w:rsidRPr="00F13FD5" w:rsidRDefault="00AE2C46" w:rsidP="00232070">
      <w:pPr>
        <w:keepNext/>
        <w:keepLines/>
        <w:jc w:val="both"/>
        <w:rPr>
          <w:rFonts w:ascii="Tahoma" w:hAnsi="Tahoma" w:cs="Tahoma"/>
        </w:rPr>
      </w:pPr>
      <w:r w:rsidRPr="00F13FD5">
        <w:rPr>
          <w:rFonts w:ascii="Tahoma" w:hAnsi="Tahoma" w:cs="Tahoma"/>
        </w:rPr>
        <w:t xml:space="preserve">Naročnik javnega naročila je </w:t>
      </w:r>
      <w:r w:rsidRPr="00F13FD5">
        <w:rPr>
          <w:rFonts w:ascii="Tahoma" w:hAnsi="Tahoma" w:cs="Tahoma"/>
          <w:bCs/>
        </w:rPr>
        <w:t>JAVNO PODJETJE VODOVOD KANALIZACIJA SNAGA d.o.o.</w:t>
      </w:r>
      <w:r w:rsidRPr="00F13FD5">
        <w:rPr>
          <w:rFonts w:ascii="Tahoma" w:hAnsi="Tahoma" w:cs="Tahoma"/>
        </w:rPr>
        <w:t>, Vodovodna cesta 90, 1000 Ljubljana (krajše: JP VOKA SNAGA d.o.o. ali tudi VKS), ki je na podlagi pooblastila, preneslo v izvedbo postopek oddaje javnega naročila, katerega predmet je »</w:t>
      </w:r>
      <w:r w:rsidR="00637A5B" w:rsidRPr="00637A5B">
        <w:rPr>
          <w:rFonts w:ascii="Tahoma" w:hAnsi="Tahoma" w:cs="Tahoma"/>
          <w:iCs/>
        </w:rPr>
        <w:t>Dobava in zamenjava puhal, redno in izredno vzdrževanje puhal ter dobava nadomestnih delov na IČN Barje</w:t>
      </w:r>
      <w:r w:rsidRPr="00F13FD5">
        <w:rPr>
          <w:rFonts w:ascii="Tahoma" w:hAnsi="Tahoma" w:cs="Tahoma"/>
          <w:bCs/>
        </w:rPr>
        <w:t>«</w:t>
      </w:r>
      <w:r w:rsidRPr="00F13FD5">
        <w:rPr>
          <w:rFonts w:ascii="Tahoma" w:hAnsi="Tahoma" w:cs="Tahoma"/>
        </w:rPr>
        <w:t>.</w:t>
      </w:r>
      <w:r w:rsidR="000475E3" w:rsidRPr="00F13FD5">
        <w:rPr>
          <w:rFonts w:ascii="Tahoma" w:hAnsi="Tahoma" w:cs="Tahoma"/>
        </w:rPr>
        <w:t xml:space="preserve"> Pogodbo</w:t>
      </w:r>
      <w:r w:rsidRPr="00F13FD5">
        <w:rPr>
          <w:rFonts w:ascii="Tahoma" w:hAnsi="Tahoma" w:cs="Tahoma"/>
        </w:rPr>
        <w:t xml:space="preserve"> </w:t>
      </w:r>
      <w:r w:rsidR="00323FED" w:rsidRPr="00F13FD5">
        <w:rPr>
          <w:rFonts w:ascii="Tahoma" w:hAnsi="Tahoma" w:cs="Tahoma"/>
        </w:rPr>
        <w:t xml:space="preserve">in okvirni sporazum </w:t>
      </w:r>
      <w:r w:rsidRPr="00F13FD5">
        <w:rPr>
          <w:rFonts w:ascii="Tahoma" w:hAnsi="Tahoma" w:cs="Tahoma"/>
        </w:rPr>
        <w:t>z izbrani</w:t>
      </w:r>
      <w:r w:rsidR="000475E3" w:rsidRPr="00F13FD5">
        <w:rPr>
          <w:rFonts w:ascii="Tahoma" w:hAnsi="Tahoma" w:cs="Tahoma"/>
        </w:rPr>
        <w:t>m</w:t>
      </w:r>
      <w:r w:rsidRPr="00F13FD5">
        <w:rPr>
          <w:rFonts w:ascii="Tahoma" w:hAnsi="Tahoma" w:cs="Tahoma"/>
        </w:rPr>
        <w:t xml:space="preserve"> ponudnik</w:t>
      </w:r>
      <w:r w:rsidR="000475E3" w:rsidRPr="00F13FD5">
        <w:rPr>
          <w:rFonts w:ascii="Tahoma" w:hAnsi="Tahoma" w:cs="Tahoma"/>
        </w:rPr>
        <w:t>om</w:t>
      </w:r>
      <w:r w:rsidRPr="00F13FD5">
        <w:rPr>
          <w:rFonts w:ascii="Tahoma" w:hAnsi="Tahoma" w:cs="Tahoma"/>
        </w:rPr>
        <w:t xml:space="preserve"> sklene naročnik. </w:t>
      </w:r>
    </w:p>
    <w:p w14:paraId="4E4CC9B8" w14:textId="77777777" w:rsidR="00AE2C46" w:rsidRPr="00E43330" w:rsidRDefault="00AE2C46" w:rsidP="00232070">
      <w:pPr>
        <w:keepNext/>
        <w:keepLines/>
        <w:jc w:val="both"/>
        <w:rPr>
          <w:rFonts w:ascii="Tahoma" w:hAnsi="Tahoma" w:cs="Tahoma"/>
          <w:b/>
          <w:sz w:val="16"/>
          <w:szCs w:val="16"/>
        </w:rPr>
      </w:pPr>
    </w:p>
    <w:p w14:paraId="406DB167" w14:textId="77777777" w:rsidR="007C70A1" w:rsidRPr="00F13FD5" w:rsidRDefault="007C70A1" w:rsidP="00232070">
      <w:pPr>
        <w:keepNext/>
        <w:keepLines/>
        <w:numPr>
          <w:ilvl w:val="1"/>
          <w:numId w:val="2"/>
        </w:numPr>
        <w:jc w:val="both"/>
        <w:rPr>
          <w:rFonts w:ascii="Tahoma" w:hAnsi="Tahoma" w:cs="Tahoma"/>
          <w:b/>
        </w:rPr>
      </w:pPr>
      <w:bookmarkStart w:id="4" w:name="_Toc116720497"/>
      <w:bookmarkStart w:id="5" w:name="_Toc116720561"/>
      <w:bookmarkStart w:id="6" w:name="_Toc116783470"/>
      <w:bookmarkStart w:id="7" w:name="_Toc116792904"/>
      <w:bookmarkStart w:id="8" w:name="_Toc136417476"/>
      <w:r w:rsidRPr="00F13FD5">
        <w:rPr>
          <w:rFonts w:ascii="Tahoma" w:hAnsi="Tahoma" w:cs="Tahoma"/>
          <w:b/>
        </w:rPr>
        <w:t>Pravna podlaga</w:t>
      </w:r>
      <w:r w:rsidR="002339A4" w:rsidRPr="00F13FD5">
        <w:rPr>
          <w:rFonts w:ascii="Tahoma" w:hAnsi="Tahoma" w:cs="Tahoma"/>
          <w:b/>
        </w:rPr>
        <w:t xml:space="preserve"> in opredelitev postopka</w:t>
      </w:r>
    </w:p>
    <w:p w14:paraId="4B3B98BB" w14:textId="77777777" w:rsidR="007C70A1" w:rsidRPr="00F13FD5" w:rsidRDefault="007C70A1" w:rsidP="00232070">
      <w:pPr>
        <w:keepNext/>
        <w:keepLines/>
        <w:jc w:val="both"/>
      </w:pPr>
    </w:p>
    <w:p w14:paraId="485F0F61" w14:textId="77777777" w:rsidR="007C70A1" w:rsidRPr="00F13FD5" w:rsidRDefault="007C70A1" w:rsidP="00232070">
      <w:pPr>
        <w:pStyle w:val="Telobesedila3"/>
        <w:keepNext/>
        <w:keepLines/>
        <w:rPr>
          <w:rFonts w:ascii="Tahoma" w:hAnsi="Tahoma" w:cs="Tahoma"/>
        </w:rPr>
      </w:pPr>
      <w:r w:rsidRPr="00F13FD5">
        <w:rPr>
          <w:rFonts w:ascii="Tahoma" w:hAnsi="Tahoma" w:cs="Tahoma"/>
        </w:rPr>
        <w:t>Javno naročilo se izvaja skladno s določbami:</w:t>
      </w:r>
    </w:p>
    <w:p w14:paraId="01DDE717" w14:textId="77777777" w:rsidR="00C80EDD" w:rsidRPr="00F13FD5" w:rsidRDefault="00C80EDD" w:rsidP="00232070">
      <w:pPr>
        <w:keepNext/>
        <w:keepLines/>
        <w:numPr>
          <w:ilvl w:val="0"/>
          <w:numId w:val="4"/>
        </w:numPr>
        <w:jc w:val="both"/>
        <w:rPr>
          <w:rFonts w:ascii="Tahoma" w:hAnsi="Tahoma" w:cs="Tahoma"/>
        </w:rPr>
      </w:pPr>
      <w:r w:rsidRPr="00F13FD5">
        <w:rPr>
          <w:rFonts w:ascii="Tahoma" w:hAnsi="Tahoma" w:cs="Tahoma"/>
        </w:rPr>
        <w:t>Zakona o javnem naročan</w:t>
      </w:r>
      <w:r w:rsidR="00C14D02" w:rsidRPr="00F13FD5">
        <w:rPr>
          <w:rFonts w:ascii="Tahoma" w:hAnsi="Tahoma" w:cs="Tahoma"/>
        </w:rPr>
        <w:t>ju ZJN-3 (Ur. l. RS, št. 91/15 s spremembami</w:t>
      </w:r>
      <w:r w:rsidRPr="00F13FD5">
        <w:rPr>
          <w:rFonts w:ascii="Tahoma" w:hAnsi="Tahoma" w:cs="Tahoma"/>
        </w:rPr>
        <w:t>; v nadaljevanju: ZJN-3,</w:t>
      </w:r>
    </w:p>
    <w:p w14:paraId="38F71195" w14:textId="77777777" w:rsidR="00C80EDD" w:rsidRPr="00F13FD5" w:rsidRDefault="00C80EDD" w:rsidP="00232070">
      <w:pPr>
        <w:keepNext/>
        <w:keepLines/>
        <w:numPr>
          <w:ilvl w:val="0"/>
          <w:numId w:val="4"/>
        </w:numPr>
        <w:jc w:val="both"/>
        <w:rPr>
          <w:rFonts w:ascii="Tahoma" w:hAnsi="Tahoma" w:cs="Tahoma"/>
        </w:rPr>
      </w:pPr>
      <w:r w:rsidRPr="00F13FD5">
        <w:rPr>
          <w:rFonts w:ascii="Tahoma" w:hAnsi="Tahoma" w:cs="Tahoma"/>
        </w:rPr>
        <w:t>Zakona o pravnem varstvu v postopkih javnega naročanja (Ur. l. RS, št. 43/11 in nadaljnji; v nadaljevanju: ZPVPJN),</w:t>
      </w:r>
    </w:p>
    <w:p w14:paraId="7823923B" w14:textId="77777777" w:rsidR="00FD6FC9" w:rsidRPr="00F13FD5" w:rsidRDefault="00706C97" w:rsidP="00232070">
      <w:pPr>
        <w:keepNext/>
        <w:keepLines/>
        <w:numPr>
          <w:ilvl w:val="0"/>
          <w:numId w:val="4"/>
        </w:numPr>
        <w:jc w:val="both"/>
        <w:rPr>
          <w:rFonts w:ascii="Tahoma" w:hAnsi="Tahoma" w:cs="Tahoma"/>
        </w:rPr>
      </w:pPr>
      <w:r w:rsidRPr="00F13FD5">
        <w:rPr>
          <w:rFonts w:ascii="Tahoma" w:hAnsi="Tahoma" w:cs="Tahoma"/>
        </w:rPr>
        <w:t xml:space="preserve">ostalih predpisov, ki temeljijo na zgoraj navedenih zakonih ter </w:t>
      </w:r>
      <w:r w:rsidR="00FD6FC9" w:rsidRPr="00F13FD5">
        <w:rPr>
          <w:rFonts w:ascii="Tahoma" w:hAnsi="Tahoma" w:cs="Tahoma"/>
        </w:rPr>
        <w:t>veljavno zakonodajo, ki se nanaš</w:t>
      </w:r>
      <w:r w:rsidR="00177058" w:rsidRPr="00F13FD5">
        <w:rPr>
          <w:rFonts w:ascii="Tahoma" w:hAnsi="Tahoma" w:cs="Tahoma"/>
        </w:rPr>
        <w:t>a</w:t>
      </w:r>
      <w:r w:rsidRPr="00F13FD5">
        <w:rPr>
          <w:rFonts w:ascii="Tahoma" w:hAnsi="Tahoma" w:cs="Tahoma"/>
        </w:rPr>
        <w:t xml:space="preserve"> na predmet</w:t>
      </w:r>
      <w:r w:rsidR="00FD6FC9" w:rsidRPr="00F13FD5">
        <w:rPr>
          <w:rFonts w:ascii="Tahoma" w:hAnsi="Tahoma" w:cs="Tahoma"/>
        </w:rPr>
        <w:t xml:space="preserve"> javnega</w:t>
      </w:r>
      <w:r w:rsidRPr="00F13FD5">
        <w:rPr>
          <w:rFonts w:ascii="Tahoma" w:hAnsi="Tahoma" w:cs="Tahoma"/>
        </w:rPr>
        <w:t xml:space="preserve"> naročila.</w:t>
      </w:r>
    </w:p>
    <w:p w14:paraId="354B753D" w14:textId="0E046706" w:rsidR="00DF3EAD" w:rsidRPr="00F13FD5" w:rsidRDefault="00DF3EAD" w:rsidP="00232070">
      <w:pPr>
        <w:pStyle w:val="Telobesedila"/>
        <w:keepNext/>
        <w:keepLines/>
        <w:widowControl/>
        <w:rPr>
          <w:rFonts w:ascii="Tahoma" w:hAnsi="Tahoma" w:cs="Tahoma"/>
        </w:rPr>
      </w:pPr>
      <w:r w:rsidRPr="00F13FD5">
        <w:rPr>
          <w:rFonts w:ascii="Tahoma" w:hAnsi="Tahoma" w:cs="Tahoma"/>
          <w:b w:val="0"/>
        </w:rPr>
        <w:lastRenderedPageBreak/>
        <w:t>Naročnik izvaja javno naročilo po postopku</w:t>
      </w:r>
      <w:r w:rsidRPr="00F13FD5">
        <w:rPr>
          <w:rFonts w:ascii="Tahoma" w:hAnsi="Tahoma" w:cs="Tahoma"/>
          <w:b w:val="0"/>
          <w:lang w:val="sl-SI"/>
        </w:rPr>
        <w:t xml:space="preserve"> naročila male vrednosti </w:t>
      </w:r>
      <w:r w:rsidRPr="00F13FD5">
        <w:rPr>
          <w:rFonts w:ascii="Tahoma" w:hAnsi="Tahoma" w:cs="Tahoma"/>
          <w:b w:val="0"/>
        </w:rPr>
        <w:t xml:space="preserve">v skladu s </w:t>
      </w:r>
      <w:r w:rsidRPr="00F13FD5">
        <w:rPr>
          <w:rFonts w:ascii="Tahoma" w:hAnsi="Tahoma" w:cs="Tahoma"/>
          <w:b w:val="0"/>
          <w:lang w:val="sl-SI"/>
        </w:rPr>
        <w:t>47.</w:t>
      </w:r>
      <w:r w:rsidRPr="00F13FD5">
        <w:rPr>
          <w:rFonts w:ascii="Tahoma" w:hAnsi="Tahoma" w:cs="Tahoma"/>
          <w:b w:val="0"/>
        </w:rPr>
        <w:t xml:space="preserve"> členom ZJN-</w:t>
      </w:r>
      <w:r w:rsidRPr="00F13FD5">
        <w:rPr>
          <w:rFonts w:ascii="Tahoma" w:hAnsi="Tahoma" w:cs="Tahoma"/>
          <w:b w:val="0"/>
          <w:lang w:val="sl-SI"/>
        </w:rPr>
        <w:t>3</w:t>
      </w:r>
      <w:r w:rsidRPr="00F13FD5">
        <w:rPr>
          <w:rFonts w:ascii="Tahoma" w:hAnsi="Tahoma" w:cs="Tahoma"/>
          <w:b w:val="0"/>
        </w:rPr>
        <w:t xml:space="preserve">. Naročnik bo o vseh odločitvah v skladu </w:t>
      </w:r>
      <w:r w:rsidR="00AB78B5" w:rsidRPr="00F13FD5">
        <w:rPr>
          <w:rFonts w:ascii="Tahoma" w:hAnsi="Tahoma" w:cs="Tahoma"/>
          <w:b w:val="0"/>
          <w:lang w:val="sl-SI"/>
        </w:rPr>
        <w:t>z</w:t>
      </w:r>
      <w:r w:rsidRPr="00F13FD5">
        <w:rPr>
          <w:rFonts w:ascii="Tahoma" w:hAnsi="Tahoma" w:cs="Tahoma"/>
          <w:b w:val="0"/>
        </w:rPr>
        <w:t xml:space="preserve"> 90. členom ZJN-3 obvestil ponudnike na način, da bo odločitev</w:t>
      </w:r>
      <w:r w:rsidRPr="00F13FD5">
        <w:rPr>
          <w:rFonts w:ascii="Tahoma" w:hAnsi="Tahoma" w:cs="Tahoma"/>
          <w:b w:val="0"/>
          <w:lang w:val="sl-SI"/>
        </w:rPr>
        <w:t xml:space="preserve"> o (ne)oddaji javnega naročila</w:t>
      </w:r>
      <w:r w:rsidRPr="00F13FD5">
        <w:rPr>
          <w:rFonts w:ascii="Tahoma" w:hAnsi="Tahoma" w:cs="Tahoma"/>
          <w:b w:val="0"/>
        </w:rPr>
        <w:t xml:space="preserve"> objavil na portalu javnih naročil.</w:t>
      </w:r>
      <w:r w:rsidRPr="00F13FD5">
        <w:rPr>
          <w:rFonts w:ascii="Tahoma" w:hAnsi="Tahoma" w:cs="Tahoma"/>
        </w:rPr>
        <w:t xml:space="preserve"> </w:t>
      </w:r>
    </w:p>
    <w:p w14:paraId="2ADD6F0B" w14:textId="77777777" w:rsidR="00DF3EAD" w:rsidRPr="00F13FD5" w:rsidRDefault="00DF3EAD" w:rsidP="00232070">
      <w:pPr>
        <w:keepNext/>
        <w:keepLines/>
        <w:tabs>
          <w:tab w:val="left" w:pos="1139"/>
        </w:tabs>
        <w:jc w:val="both"/>
        <w:rPr>
          <w:rFonts w:ascii="Tahoma" w:hAnsi="Tahoma" w:cs="Tahoma"/>
        </w:rPr>
      </w:pPr>
    </w:p>
    <w:p w14:paraId="0BF9B039" w14:textId="693571D3" w:rsidR="00DF3EAD" w:rsidRPr="00F13FD5" w:rsidRDefault="00DF3EAD" w:rsidP="00232070">
      <w:pPr>
        <w:keepNext/>
        <w:keepLines/>
        <w:tabs>
          <w:tab w:val="left" w:pos="1139"/>
        </w:tabs>
        <w:jc w:val="both"/>
        <w:rPr>
          <w:rFonts w:ascii="Tahoma" w:hAnsi="Tahoma" w:cs="Tahoma"/>
        </w:rPr>
      </w:pPr>
      <w:r w:rsidRPr="00F13FD5">
        <w:rPr>
          <w:rFonts w:ascii="Tahoma" w:hAnsi="Tahoma" w:cs="Tahoma"/>
          <w:u w:val="single"/>
        </w:rPr>
        <w:t>V skladu z drugim odstavkom 47. člena ZJN-3 so v postopek oddaje javnega naročila vključena pogajanja.</w:t>
      </w:r>
      <w:r w:rsidR="00B151A9" w:rsidRPr="00F13FD5">
        <w:rPr>
          <w:rFonts w:ascii="Tahoma" w:hAnsi="Tahoma" w:cs="Tahoma"/>
          <w:u w:val="single"/>
        </w:rPr>
        <w:t xml:space="preserve"> </w:t>
      </w:r>
    </w:p>
    <w:p w14:paraId="04EA292B" w14:textId="77777777" w:rsidR="00DF3EAD" w:rsidRPr="00F13FD5" w:rsidRDefault="00DF3EAD" w:rsidP="00232070">
      <w:pPr>
        <w:keepNext/>
        <w:keepLines/>
        <w:tabs>
          <w:tab w:val="left" w:pos="1139"/>
        </w:tabs>
        <w:jc w:val="both"/>
        <w:rPr>
          <w:rFonts w:ascii="Tahoma" w:hAnsi="Tahoma" w:cs="Tahoma"/>
        </w:rPr>
      </w:pPr>
    </w:p>
    <w:p w14:paraId="75A442F2" w14:textId="1C03B741" w:rsidR="00297602" w:rsidRPr="00F13FD5" w:rsidRDefault="00DF3EAD" w:rsidP="00232070">
      <w:pPr>
        <w:keepNext/>
        <w:keepLines/>
        <w:tabs>
          <w:tab w:val="left" w:pos="1139"/>
        </w:tabs>
        <w:jc w:val="both"/>
        <w:rPr>
          <w:rFonts w:ascii="Tahoma" w:hAnsi="Tahoma" w:cs="Tahoma"/>
        </w:rPr>
      </w:pPr>
      <w:r w:rsidRPr="00F13FD5">
        <w:rPr>
          <w:rFonts w:ascii="Tahoma" w:hAnsi="Tahoma" w:cs="Tahoma"/>
        </w:rPr>
        <w:t xml:space="preserve">Naročnik bo po pregledu pravočasno prejetih ponudb, </w:t>
      </w:r>
      <w:r w:rsidR="000475E3" w:rsidRPr="00F13FD5">
        <w:rPr>
          <w:rFonts w:ascii="Tahoma" w:hAnsi="Tahoma" w:cs="Tahoma"/>
        </w:rPr>
        <w:t xml:space="preserve">vse </w:t>
      </w:r>
      <w:r w:rsidRPr="00F13FD5">
        <w:rPr>
          <w:rFonts w:ascii="Tahoma" w:hAnsi="Tahoma" w:cs="Tahoma"/>
        </w:rPr>
        <w:t>ponudnik</w:t>
      </w:r>
      <w:r w:rsidR="000475E3" w:rsidRPr="00F13FD5">
        <w:rPr>
          <w:rFonts w:ascii="Tahoma" w:hAnsi="Tahoma" w:cs="Tahoma"/>
        </w:rPr>
        <w:t>e</w:t>
      </w:r>
      <w:r w:rsidRPr="00F13FD5">
        <w:rPr>
          <w:rFonts w:ascii="Tahoma" w:hAnsi="Tahoma" w:cs="Tahoma"/>
        </w:rPr>
        <w:t>, ki bo</w:t>
      </w:r>
      <w:r w:rsidR="000475E3" w:rsidRPr="00F13FD5">
        <w:rPr>
          <w:rFonts w:ascii="Tahoma" w:hAnsi="Tahoma" w:cs="Tahoma"/>
        </w:rPr>
        <w:t>do</w:t>
      </w:r>
      <w:r w:rsidRPr="00F13FD5">
        <w:rPr>
          <w:rFonts w:ascii="Tahoma" w:hAnsi="Tahoma" w:cs="Tahoma"/>
        </w:rPr>
        <w:t xml:space="preserve"> izpolnjeval</w:t>
      </w:r>
      <w:r w:rsidR="000475E3" w:rsidRPr="00F13FD5">
        <w:rPr>
          <w:rFonts w:ascii="Tahoma" w:hAnsi="Tahoma" w:cs="Tahoma"/>
        </w:rPr>
        <w:t>i</w:t>
      </w:r>
      <w:r w:rsidRPr="00F13FD5">
        <w:rPr>
          <w:rFonts w:ascii="Tahoma" w:hAnsi="Tahoma" w:cs="Tahoma"/>
          <w:b/>
        </w:rPr>
        <w:t xml:space="preserve"> vse </w:t>
      </w:r>
      <w:r w:rsidR="003A033F" w:rsidRPr="00F13FD5">
        <w:rPr>
          <w:rFonts w:ascii="Tahoma" w:hAnsi="Tahoma" w:cs="Tahoma"/>
          <w:b/>
        </w:rPr>
        <w:t xml:space="preserve">zahteve in </w:t>
      </w:r>
      <w:r w:rsidRPr="00F13FD5">
        <w:rPr>
          <w:rFonts w:ascii="Tahoma" w:hAnsi="Tahoma" w:cs="Tahoma"/>
          <w:b/>
        </w:rPr>
        <w:t xml:space="preserve">pogoje </w:t>
      </w:r>
      <w:r w:rsidR="000475E3" w:rsidRPr="00F13FD5">
        <w:rPr>
          <w:rFonts w:ascii="Tahoma" w:hAnsi="Tahoma" w:cs="Tahoma"/>
          <w:b/>
        </w:rPr>
        <w:t>naročnika, navedene v razpisni dokumentaciji,</w:t>
      </w:r>
      <w:r w:rsidRPr="00F13FD5">
        <w:rPr>
          <w:rFonts w:ascii="Tahoma" w:hAnsi="Tahoma" w:cs="Tahoma"/>
          <w:b/>
        </w:rPr>
        <w:t xml:space="preserve"> razen v delu, ki se nanaša na ponudbeno ceno oz. na zagotovljena sredstva naročnika</w:t>
      </w:r>
      <w:r w:rsidR="000475E3" w:rsidRPr="00F13FD5">
        <w:rPr>
          <w:rFonts w:ascii="Tahoma" w:hAnsi="Tahoma" w:cs="Tahoma"/>
          <w:b/>
        </w:rPr>
        <w:t>,</w:t>
      </w:r>
      <w:r w:rsidRPr="00F13FD5">
        <w:rPr>
          <w:rFonts w:ascii="Tahoma" w:hAnsi="Tahoma" w:cs="Tahoma"/>
          <w:b/>
        </w:rPr>
        <w:t xml:space="preserve"> preko informacijskega sistema e-JN</w:t>
      </w:r>
      <w:r w:rsidR="000475E3" w:rsidRPr="00F13FD5">
        <w:rPr>
          <w:rFonts w:ascii="Tahoma" w:hAnsi="Tahoma" w:cs="Tahoma"/>
          <w:b/>
        </w:rPr>
        <w:t xml:space="preserve"> </w:t>
      </w:r>
      <w:r w:rsidRPr="00F13FD5">
        <w:rPr>
          <w:rFonts w:ascii="Tahoma" w:hAnsi="Tahoma" w:cs="Tahoma"/>
          <w:b/>
        </w:rPr>
        <w:t>povabil k pogajanjem in k oddaji končne ponudbe</w:t>
      </w:r>
      <w:r w:rsidRPr="00F13FD5">
        <w:rPr>
          <w:rFonts w:ascii="Tahoma" w:hAnsi="Tahoma" w:cs="Tahoma"/>
        </w:rPr>
        <w:t xml:space="preserve">. </w:t>
      </w:r>
      <w:r w:rsidR="00297602" w:rsidRPr="00F13FD5">
        <w:rPr>
          <w:rFonts w:ascii="Tahoma" w:hAnsi="Tahoma" w:cs="Tahoma"/>
        </w:rPr>
        <w:t xml:space="preserve">Naročnik bo v povabilu k pogajanjem opredelil </w:t>
      </w:r>
      <w:r w:rsidR="00297602" w:rsidRPr="00F13FD5">
        <w:rPr>
          <w:rFonts w:ascii="Tahoma" w:hAnsi="Tahoma" w:cs="Tahoma"/>
          <w:bCs/>
        </w:rPr>
        <w:t>protokol oz. vsebino in način pogajanj.</w:t>
      </w:r>
      <w:r w:rsidR="00297602" w:rsidRPr="00F13FD5">
        <w:rPr>
          <w:rFonts w:ascii="Tahoma" w:hAnsi="Tahoma" w:cs="Tahoma"/>
        </w:rPr>
        <w:t xml:space="preserve"> Prav tako bo v povabilu k pogajanjem opredeljen postopek pogajanj oz. pravila, po katerih bodo pogajanja potekala, število krogov pogajanj, rok za predložitev končne ponudbe ter vse ostale potrebne informacije za pripravo (končne) ponudbe in izvedbo pogajanj.</w:t>
      </w:r>
    </w:p>
    <w:p w14:paraId="6772A900" w14:textId="77777777" w:rsidR="000475E3" w:rsidRPr="00F13FD5" w:rsidRDefault="000475E3" w:rsidP="00232070">
      <w:pPr>
        <w:keepNext/>
        <w:keepLines/>
        <w:tabs>
          <w:tab w:val="left" w:pos="1139"/>
        </w:tabs>
        <w:jc w:val="both"/>
        <w:rPr>
          <w:rFonts w:ascii="Tahoma" w:hAnsi="Tahoma" w:cs="Tahoma"/>
        </w:rPr>
      </w:pPr>
    </w:p>
    <w:p w14:paraId="61C81176" w14:textId="3C363E59" w:rsidR="0098740B" w:rsidRPr="00F13FD5" w:rsidRDefault="003A033F" w:rsidP="00232070">
      <w:pPr>
        <w:keepNext/>
        <w:keepLines/>
        <w:tabs>
          <w:tab w:val="left" w:pos="1139"/>
        </w:tabs>
        <w:jc w:val="both"/>
        <w:rPr>
          <w:rFonts w:ascii="Tahoma" w:hAnsi="Tahoma" w:cs="Tahoma"/>
          <w:color w:val="000000" w:themeColor="text1"/>
        </w:rPr>
      </w:pPr>
      <w:r w:rsidRPr="00F13FD5">
        <w:rPr>
          <w:rFonts w:ascii="Tahoma" w:hAnsi="Tahoma" w:cs="Tahoma"/>
        </w:rPr>
        <w:t>Prva ponudba bo izhodiščna ponudba za pogajanja. Namen pogajanj je nižanje ponudbene cene za izvedbo predmetnega javnega naročila</w:t>
      </w:r>
      <w:r w:rsidRPr="00F13FD5">
        <w:rPr>
          <w:rFonts w:ascii="Tahoma" w:hAnsi="Tahoma" w:cs="Tahoma"/>
          <w:color w:val="000000" w:themeColor="text1"/>
        </w:rPr>
        <w:t xml:space="preserve">, zato bo predmet pogajanj le ponudbena cena, ne pa tudi drugi vidiki izvedbe naročila. </w:t>
      </w:r>
      <w:r w:rsidR="0098740B" w:rsidRPr="00F13FD5">
        <w:rPr>
          <w:rFonts w:ascii="Tahoma" w:hAnsi="Tahoma" w:cs="Tahoma"/>
          <w:color w:val="000000" w:themeColor="text1"/>
        </w:rPr>
        <w:t xml:space="preserve">Predmet pogajanj bo znižanje ponudbenih cen na enoto mere, navedenih v posamezni postavki ponudbenega predračuna oziroma znižanje ponudbene vrednosti, ki predstavlja merilo za izbiro najugodnejšega ponudnika. </w:t>
      </w:r>
      <w:r w:rsidR="0098740B" w:rsidRPr="00F13FD5">
        <w:rPr>
          <w:rFonts w:ascii="Tahoma" w:hAnsi="Tahoma" w:cs="Tahoma"/>
        </w:rPr>
        <w:t>Ponudnik v okviru pogajanj ne sme ponuditi višjih cen na enoto mere, navedene v posamezni postavki ponudbenega predračuna</w:t>
      </w:r>
      <w:r w:rsidR="00661A6B">
        <w:rPr>
          <w:rFonts w:ascii="Tahoma" w:hAnsi="Tahoma" w:cs="Tahoma"/>
        </w:rPr>
        <w:t>,</w:t>
      </w:r>
      <w:r w:rsidR="0098740B" w:rsidRPr="00F13FD5">
        <w:rPr>
          <w:rFonts w:ascii="Tahoma" w:hAnsi="Tahoma" w:cs="Tahoma"/>
        </w:rPr>
        <w:t xml:space="preserve"> in tudi ne višje skupne ponudbene cene glede na prvotno oddano ponudbo.</w:t>
      </w:r>
    </w:p>
    <w:p w14:paraId="46A59FB6" w14:textId="77777777" w:rsidR="0098740B" w:rsidRPr="00F13FD5" w:rsidRDefault="0098740B" w:rsidP="00232070">
      <w:pPr>
        <w:keepNext/>
        <w:keepLines/>
        <w:tabs>
          <w:tab w:val="left" w:pos="1139"/>
        </w:tabs>
        <w:jc w:val="both"/>
        <w:rPr>
          <w:rFonts w:ascii="Tahoma" w:hAnsi="Tahoma" w:cs="Tahoma"/>
          <w:color w:val="000000" w:themeColor="text1"/>
        </w:rPr>
      </w:pPr>
    </w:p>
    <w:p w14:paraId="2639FB6A" w14:textId="2A562A68" w:rsidR="00DF3EAD" w:rsidRPr="00F13FD5" w:rsidRDefault="003A033F" w:rsidP="00232070">
      <w:pPr>
        <w:keepNext/>
        <w:keepLines/>
        <w:tabs>
          <w:tab w:val="left" w:pos="1139"/>
        </w:tabs>
        <w:jc w:val="both"/>
        <w:rPr>
          <w:rFonts w:ascii="Tahoma" w:hAnsi="Tahoma" w:cs="Tahoma"/>
        </w:rPr>
      </w:pPr>
      <w:r w:rsidRPr="00F13FD5">
        <w:rPr>
          <w:rFonts w:ascii="Tahoma" w:hAnsi="Tahoma" w:cs="Tahoma"/>
          <w:color w:val="000000" w:themeColor="text1"/>
        </w:rPr>
        <w:t xml:space="preserve">Na pogajanjih ponudnik svojo ponudbeno ceno, predloženo </w:t>
      </w:r>
      <w:r w:rsidR="00AB78B5" w:rsidRPr="00F13FD5">
        <w:rPr>
          <w:rFonts w:ascii="Tahoma" w:hAnsi="Tahoma" w:cs="Tahoma"/>
          <w:color w:val="000000" w:themeColor="text1"/>
        </w:rPr>
        <w:t xml:space="preserve">po </w:t>
      </w:r>
      <w:r w:rsidRPr="00F13FD5">
        <w:rPr>
          <w:rFonts w:ascii="Tahoma" w:hAnsi="Tahoma" w:cs="Tahoma"/>
          <w:color w:val="000000" w:themeColor="text1"/>
        </w:rPr>
        <w:t xml:space="preserve">postopku naročila male vrednosti, lahko zgolj zniža. </w:t>
      </w:r>
      <w:r w:rsidR="00297602" w:rsidRPr="00F13FD5">
        <w:rPr>
          <w:rFonts w:ascii="Tahoma" w:hAnsi="Tahoma" w:cs="Tahoma"/>
          <w:color w:val="000000" w:themeColor="text1"/>
        </w:rPr>
        <w:t>V kolikor se ponudnik ne bo odzval na naročnikovo povabilo na pogajanja (sodeloval na pogajanjih) in/ali v okviru pogajanj ne bo predložil nove oz. končne ponudbe, bo naročnik, kot končno ponudbo, upošteval ponudnikovo zadnjo predloženo ponudbo v informacijski sistem e-JN.</w:t>
      </w:r>
    </w:p>
    <w:p w14:paraId="196ECC1B" w14:textId="77777777" w:rsidR="00DF3EAD" w:rsidRPr="00F13FD5" w:rsidRDefault="00DF3EAD" w:rsidP="00232070">
      <w:pPr>
        <w:keepNext/>
        <w:keepLines/>
        <w:tabs>
          <w:tab w:val="left" w:pos="1139"/>
        </w:tabs>
        <w:jc w:val="both"/>
        <w:rPr>
          <w:rFonts w:ascii="Tahoma" w:hAnsi="Tahoma" w:cs="Tahoma"/>
        </w:rPr>
      </w:pPr>
    </w:p>
    <w:p w14:paraId="4A98DCEF" w14:textId="005A782D" w:rsidR="003A033F" w:rsidRPr="00F13FD5" w:rsidRDefault="003A033F" w:rsidP="00232070">
      <w:pPr>
        <w:keepNext/>
        <w:keepLines/>
        <w:tabs>
          <w:tab w:val="left" w:pos="1139"/>
        </w:tabs>
        <w:jc w:val="both"/>
        <w:rPr>
          <w:rFonts w:ascii="Tahoma" w:hAnsi="Tahoma" w:cs="Tahoma"/>
        </w:rPr>
      </w:pPr>
      <w:r w:rsidRPr="00F13FD5">
        <w:rPr>
          <w:rFonts w:ascii="Tahoma" w:hAnsi="Tahoma" w:cs="Tahoma"/>
        </w:rPr>
        <w:t>Ponudnik bo lahko ponudil popust na ponudbeno ceno, ki jo je ponudil v predmetnem postopku oddaje javnega naročila v okviru prve ponudbe. Po izvedbi pogajanj ponudnik ne sme več spreminjati svoje ponudbene cene.</w:t>
      </w:r>
    </w:p>
    <w:p w14:paraId="4628E0B0" w14:textId="77777777" w:rsidR="0098740B" w:rsidRPr="00F13FD5" w:rsidRDefault="0098740B" w:rsidP="00232070">
      <w:pPr>
        <w:keepNext/>
        <w:keepLines/>
        <w:tabs>
          <w:tab w:val="left" w:pos="1139"/>
        </w:tabs>
        <w:jc w:val="both"/>
        <w:rPr>
          <w:rFonts w:ascii="Tahoma" w:hAnsi="Tahoma" w:cs="Tahoma"/>
        </w:rPr>
      </w:pPr>
    </w:p>
    <w:p w14:paraId="7ECC3669"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Jezik in denarna enota</w:t>
      </w:r>
    </w:p>
    <w:p w14:paraId="7B505386" w14:textId="77777777" w:rsidR="007C70A1" w:rsidRPr="00F13FD5" w:rsidRDefault="007C70A1" w:rsidP="00232070">
      <w:pPr>
        <w:keepNext/>
        <w:keepLines/>
        <w:jc w:val="both"/>
        <w:rPr>
          <w:rFonts w:ascii="Tahoma" w:hAnsi="Tahoma" w:cs="Tahoma"/>
          <w:b/>
        </w:rPr>
      </w:pPr>
    </w:p>
    <w:p w14:paraId="53A145C6" w14:textId="77777777" w:rsidR="002339A4" w:rsidRPr="00F13FD5" w:rsidRDefault="002339A4" w:rsidP="00232070">
      <w:pPr>
        <w:keepNext/>
        <w:keepLines/>
        <w:jc w:val="both"/>
        <w:rPr>
          <w:rFonts w:ascii="Tahoma" w:hAnsi="Tahoma" w:cs="Tahoma"/>
          <w:color w:val="000000"/>
        </w:rPr>
      </w:pPr>
      <w:r w:rsidRPr="00F13FD5">
        <w:rPr>
          <w:rFonts w:ascii="Tahoma" w:hAnsi="Tahoma" w:cs="Tahoma"/>
        </w:rPr>
        <w:t>Postopek javnega naročanja poteka v slovenskem jeziku.</w:t>
      </w:r>
      <w:r w:rsidR="003A033F" w:rsidRPr="00F13FD5">
        <w:rPr>
          <w:rFonts w:ascii="Tahoma" w:hAnsi="Tahoma" w:cs="Tahoma"/>
        </w:rPr>
        <w:t xml:space="preserve"> </w:t>
      </w:r>
      <w:r w:rsidRPr="00F13FD5">
        <w:rPr>
          <w:rFonts w:ascii="Tahoma" w:hAnsi="Tahoma" w:cs="Tahoma"/>
        </w:rPr>
        <w:t>Ponudniki predložijo ponudbo v slovenskem jeziku</w:t>
      </w:r>
      <w:r w:rsidR="00E34C6F" w:rsidRPr="00F13FD5">
        <w:rPr>
          <w:rFonts w:ascii="Tahoma" w:hAnsi="Tahoma" w:cs="Tahoma"/>
        </w:rPr>
        <w:t xml:space="preserve">. </w:t>
      </w:r>
      <w:r w:rsidRPr="00F13FD5">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F13FD5">
        <w:rPr>
          <w:rFonts w:ascii="Tahoma" w:hAnsi="Tahoma" w:cs="Tahoma"/>
          <w:color w:val="000000"/>
        </w:rPr>
        <w:t>stroške (tj. stroške ponudnika) predloži uradne prevode sodnega tolmača za slovenski jezik, dokumentov/dokazil, ki so predloženi v tujem jeziku.</w:t>
      </w:r>
    </w:p>
    <w:p w14:paraId="6CFE8DC6" w14:textId="77777777" w:rsidR="00C14D02" w:rsidRPr="00F13FD5" w:rsidRDefault="00C14D02" w:rsidP="00232070">
      <w:pPr>
        <w:keepNext/>
        <w:keepLines/>
        <w:jc w:val="both"/>
        <w:rPr>
          <w:rFonts w:ascii="Tahoma" w:hAnsi="Tahoma" w:cs="Tahoma"/>
          <w:color w:val="000000"/>
        </w:rPr>
      </w:pPr>
    </w:p>
    <w:p w14:paraId="7C91E4C1" w14:textId="1E25170F" w:rsidR="00E34C6F" w:rsidRPr="00F13FD5" w:rsidRDefault="00E34C6F" w:rsidP="00232070">
      <w:pPr>
        <w:keepNext/>
        <w:keepLines/>
        <w:jc w:val="both"/>
        <w:rPr>
          <w:rFonts w:ascii="Tahoma" w:hAnsi="Tahoma" w:cs="Tahoma"/>
        </w:rPr>
      </w:pPr>
      <w:r w:rsidRPr="00F13FD5">
        <w:rPr>
          <w:rFonts w:ascii="Tahoma" w:hAnsi="Tahoma" w:cs="Tahoma"/>
        </w:rPr>
        <w:t>Finančni podatki morajo biti podani v evrih, na dve (2) decimalni mesti natančno.</w:t>
      </w:r>
    </w:p>
    <w:p w14:paraId="0401BBD3" w14:textId="77777777" w:rsidR="00BD0B90" w:rsidRPr="00F13FD5" w:rsidRDefault="00BD0B90" w:rsidP="00232070">
      <w:pPr>
        <w:keepNext/>
        <w:keepLines/>
        <w:jc w:val="both"/>
        <w:rPr>
          <w:rFonts w:ascii="Tahoma" w:hAnsi="Tahoma" w:cs="Tahoma"/>
        </w:rPr>
      </w:pPr>
    </w:p>
    <w:p w14:paraId="518F3CEE" w14:textId="1749687B"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 xml:space="preserve">Dodatna pojasnila </w:t>
      </w:r>
      <w:bookmarkEnd w:id="4"/>
      <w:bookmarkEnd w:id="5"/>
      <w:bookmarkEnd w:id="6"/>
      <w:bookmarkEnd w:id="7"/>
      <w:bookmarkEnd w:id="8"/>
      <w:r w:rsidR="00CB3A34" w:rsidRPr="00F13FD5">
        <w:rPr>
          <w:rFonts w:ascii="Tahoma" w:hAnsi="Tahoma" w:cs="Tahoma"/>
          <w:b/>
        </w:rPr>
        <w:t>gospodarskim subjektom</w:t>
      </w:r>
    </w:p>
    <w:p w14:paraId="7F2167E6" w14:textId="77777777" w:rsidR="007C70A1" w:rsidRPr="00F13FD5" w:rsidRDefault="007C70A1" w:rsidP="00232070">
      <w:pPr>
        <w:keepNext/>
        <w:keepLines/>
        <w:jc w:val="both"/>
        <w:rPr>
          <w:rFonts w:ascii="Tahoma" w:hAnsi="Tahoma" w:cs="Tahoma"/>
        </w:rPr>
      </w:pPr>
    </w:p>
    <w:p w14:paraId="3F9BE2E8" w14:textId="105055B9" w:rsidR="00E34C6F" w:rsidRPr="00F13FD5" w:rsidRDefault="00E34C6F" w:rsidP="00232070">
      <w:pPr>
        <w:keepNext/>
        <w:keepLines/>
        <w:jc w:val="both"/>
        <w:rPr>
          <w:rFonts w:ascii="Tahoma" w:hAnsi="Tahoma"/>
        </w:rPr>
      </w:pPr>
      <w:r w:rsidRPr="00F13FD5">
        <w:rPr>
          <w:rFonts w:ascii="Tahoma" w:hAnsi="Tahoma"/>
        </w:rPr>
        <w:t xml:space="preserve">Dodatna pojasnila ali vprašanja o razpisni </w:t>
      </w:r>
      <w:r w:rsidRPr="00F13FD5">
        <w:rPr>
          <w:rFonts w:ascii="Tahoma" w:hAnsi="Tahoma" w:cs="Tahoma"/>
        </w:rPr>
        <w:t xml:space="preserve">dokumentaciji </w:t>
      </w:r>
      <w:r w:rsidRPr="00F13FD5">
        <w:rPr>
          <w:rFonts w:ascii="Tahoma" w:hAnsi="Tahoma"/>
        </w:rPr>
        <w:t xml:space="preserve">lahko zainteresirani ponudniki zahtevajo </w:t>
      </w:r>
      <w:r w:rsidR="002339A4" w:rsidRPr="00F13FD5">
        <w:rPr>
          <w:rFonts w:ascii="Tahoma" w:hAnsi="Tahoma"/>
        </w:rPr>
        <w:t xml:space="preserve">samo </w:t>
      </w:r>
      <w:r w:rsidRPr="00F13FD5">
        <w:rPr>
          <w:rFonts w:ascii="Tahoma" w:hAnsi="Tahoma"/>
        </w:rPr>
        <w:t xml:space="preserve">preko Portala javnih naročil, vendar </w:t>
      </w:r>
      <w:r w:rsidR="002339A4" w:rsidRPr="00F13FD5">
        <w:rPr>
          <w:rFonts w:ascii="Tahoma" w:hAnsi="Tahoma"/>
          <w:b/>
        </w:rPr>
        <w:t xml:space="preserve">najkasneje do </w:t>
      </w:r>
      <w:r w:rsidR="00314CBF">
        <w:rPr>
          <w:rFonts w:ascii="Tahoma" w:hAnsi="Tahoma"/>
          <w:b/>
        </w:rPr>
        <w:t>9</w:t>
      </w:r>
      <w:r w:rsidR="002339A4" w:rsidRPr="00F13FD5">
        <w:rPr>
          <w:rFonts w:ascii="Tahoma" w:hAnsi="Tahoma"/>
          <w:b/>
        </w:rPr>
        <w:t xml:space="preserve">. </w:t>
      </w:r>
      <w:r w:rsidR="00314CBF">
        <w:rPr>
          <w:rFonts w:ascii="Tahoma" w:hAnsi="Tahoma"/>
          <w:b/>
        </w:rPr>
        <w:t>9</w:t>
      </w:r>
      <w:r w:rsidR="002339A4" w:rsidRPr="00F13FD5">
        <w:rPr>
          <w:rFonts w:ascii="Tahoma" w:hAnsi="Tahoma"/>
          <w:b/>
        </w:rPr>
        <w:t>. 202</w:t>
      </w:r>
      <w:r w:rsidR="00323FED" w:rsidRPr="00F13FD5">
        <w:rPr>
          <w:rFonts w:ascii="Tahoma" w:hAnsi="Tahoma"/>
          <w:b/>
        </w:rPr>
        <w:t>6</w:t>
      </w:r>
      <w:r w:rsidR="002339A4" w:rsidRPr="00F13FD5">
        <w:rPr>
          <w:rFonts w:ascii="Tahoma" w:hAnsi="Tahoma"/>
          <w:b/>
        </w:rPr>
        <w:t xml:space="preserve"> do 10.00 ure</w:t>
      </w:r>
      <w:r w:rsidRPr="00F13FD5">
        <w:rPr>
          <w:rFonts w:ascii="Tahoma" w:hAnsi="Tahoma"/>
        </w:rPr>
        <w:t xml:space="preserve">. Odgovori oziroma pojasnila bodo objavljeni na Portalu javnih naročil, </w:t>
      </w:r>
      <w:r w:rsidR="002339A4" w:rsidRPr="00F13FD5">
        <w:rPr>
          <w:rFonts w:ascii="Tahoma" w:hAnsi="Tahoma"/>
        </w:rPr>
        <w:t xml:space="preserve">najkasneje </w:t>
      </w:r>
      <w:r w:rsidR="00AE7134" w:rsidRPr="00F13FD5">
        <w:rPr>
          <w:rFonts w:ascii="Tahoma" w:hAnsi="Tahoma"/>
        </w:rPr>
        <w:t>štiri (4) koledarske dni pred rokom za predložitev ponudb,</w:t>
      </w:r>
      <w:r w:rsidR="002339A4" w:rsidRPr="00F13FD5">
        <w:rPr>
          <w:rFonts w:ascii="Tahoma" w:hAnsi="Tahoma"/>
        </w:rPr>
        <w:t xml:space="preserve"> pod pogojem, da bo zahteva posredovana pravočasno. Na drugače posredovane zahteve za dodatna pojasnila ali vprašanja naročnik ni dolžan odgovoriti</w:t>
      </w:r>
      <w:r w:rsidRPr="00F13FD5">
        <w:rPr>
          <w:rFonts w:ascii="Tahoma" w:hAnsi="Tahoma"/>
        </w:rPr>
        <w:t>.</w:t>
      </w:r>
    </w:p>
    <w:p w14:paraId="5A5CBDF7" w14:textId="77777777" w:rsidR="00623B62" w:rsidRPr="00F13FD5" w:rsidRDefault="00623B62" w:rsidP="00232070">
      <w:pPr>
        <w:keepNext/>
        <w:keepLines/>
        <w:jc w:val="both"/>
        <w:rPr>
          <w:rFonts w:ascii="Tahoma" w:hAnsi="Tahoma" w:cs="Tahoma"/>
          <w:color w:val="FF0000"/>
        </w:rPr>
      </w:pPr>
    </w:p>
    <w:p w14:paraId="32F084D9"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Variantna ponudba</w:t>
      </w:r>
      <w:r w:rsidR="003A033F" w:rsidRPr="00F13FD5">
        <w:rPr>
          <w:rFonts w:ascii="Tahoma" w:hAnsi="Tahoma" w:cs="Tahoma"/>
          <w:b/>
        </w:rPr>
        <w:t xml:space="preserve"> in ponudba z opcijo</w:t>
      </w:r>
    </w:p>
    <w:p w14:paraId="502543AF" w14:textId="77777777" w:rsidR="007C70A1" w:rsidRPr="00F13FD5" w:rsidRDefault="007C70A1" w:rsidP="00232070">
      <w:pPr>
        <w:pStyle w:val="BESEDILO"/>
        <w:keepNext/>
        <w:widowControl/>
        <w:tabs>
          <w:tab w:val="clear" w:pos="2155"/>
        </w:tabs>
        <w:rPr>
          <w:rFonts w:ascii="Tahoma" w:hAnsi="Tahoma" w:cs="Tahoma"/>
          <w:kern w:val="0"/>
        </w:rPr>
      </w:pPr>
    </w:p>
    <w:p w14:paraId="416C6331" w14:textId="77777777" w:rsidR="00297602" w:rsidRPr="00F13FD5" w:rsidRDefault="00297602" w:rsidP="00232070">
      <w:pPr>
        <w:keepNext/>
        <w:keepLines/>
        <w:tabs>
          <w:tab w:val="left" w:pos="2155"/>
        </w:tabs>
        <w:jc w:val="both"/>
        <w:rPr>
          <w:rFonts w:ascii="Tahoma" w:hAnsi="Tahoma" w:cs="Tahoma"/>
          <w:kern w:val="16"/>
        </w:rPr>
      </w:pPr>
      <w:r w:rsidRPr="00F13FD5">
        <w:rPr>
          <w:rFonts w:ascii="Tahoma" w:hAnsi="Tahoma" w:cs="Tahoma"/>
        </w:rPr>
        <w:t xml:space="preserve">Variantnih in ponudb z opcijami naročnik ne bo sprejemal. </w:t>
      </w:r>
      <w:r w:rsidRPr="00F13FD5">
        <w:rPr>
          <w:rFonts w:ascii="Tahoma" w:hAnsi="Tahoma" w:cs="Tahoma"/>
          <w:kern w:val="16"/>
        </w:rPr>
        <w:t>Naročnik bo ponudbo, ki bo vsebovala variantno ponudbo ali ponudbo z opcijami, zavrnil kot nedopustno.</w:t>
      </w:r>
    </w:p>
    <w:p w14:paraId="08CFF3F7" w14:textId="77777777" w:rsidR="0098740B" w:rsidRPr="00F13FD5" w:rsidRDefault="0098740B" w:rsidP="00232070">
      <w:pPr>
        <w:keepNext/>
        <w:keepLines/>
        <w:rPr>
          <w:rFonts w:ascii="Tahoma" w:hAnsi="Tahoma" w:cs="Tahoma"/>
        </w:rPr>
      </w:pPr>
    </w:p>
    <w:p w14:paraId="5854E888" w14:textId="7E7EF91D" w:rsidR="00CB3A34" w:rsidRPr="00F13FD5" w:rsidRDefault="00CB3A34" w:rsidP="00232070">
      <w:pPr>
        <w:keepNext/>
        <w:keepLines/>
        <w:numPr>
          <w:ilvl w:val="1"/>
          <w:numId w:val="2"/>
        </w:numPr>
        <w:jc w:val="both"/>
        <w:rPr>
          <w:rFonts w:ascii="Tahoma" w:hAnsi="Tahoma" w:cs="Tahoma"/>
        </w:rPr>
      </w:pPr>
      <w:r w:rsidRPr="00F13FD5">
        <w:rPr>
          <w:rFonts w:ascii="Tahoma" w:hAnsi="Tahoma" w:cs="Tahoma"/>
          <w:b/>
        </w:rPr>
        <w:t>Celovitost ponudbe</w:t>
      </w:r>
    </w:p>
    <w:p w14:paraId="76AFF0A4" w14:textId="77777777" w:rsidR="00CB3A34" w:rsidRPr="00F13FD5" w:rsidRDefault="00CB3A34" w:rsidP="00232070">
      <w:pPr>
        <w:keepNext/>
        <w:keepLines/>
        <w:rPr>
          <w:rFonts w:ascii="Tahoma" w:hAnsi="Tahoma" w:cs="Tahoma"/>
        </w:rPr>
      </w:pPr>
    </w:p>
    <w:p w14:paraId="5DA2B077" w14:textId="77777777" w:rsidR="00CB3A34" w:rsidRPr="00F13FD5" w:rsidRDefault="00CB3A34" w:rsidP="00232070">
      <w:pPr>
        <w:keepNext/>
        <w:keepLines/>
        <w:jc w:val="both"/>
        <w:rPr>
          <w:rFonts w:ascii="Tahoma" w:hAnsi="Tahoma" w:cs="Tahoma"/>
        </w:rPr>
      </w:pPr>
      <w:r w:rsidRPr="00F13FD5">
        <w:rPr>
          <w:rFonts w:ascii="Tahoma" w:hAnsi="Tahoma" w:cs="Tahoma"/>
        </w:rPr>
        <w:t>Ponudnik mora oddati ponudbo za celoten predmet javnega naročila, pri čemer mora ponudba ustrezati tehničnim in ostalim zahtevam, navedenim v predmetni razpisni dokumentaciji naročnika.</w:t>
      </w:r>
    </w:p>
    <w:p w14:paraId="78E30D45" w14:textId="77777777" w:rsidR="00CB3A34" w:rsidRPr="00F13FD5" w:rsidRDefault="00CB3A34" w:rsidP="00232070">
      <w:pPr>
        <w:keepNext/>
        <w:keepLines/>
        <w:jc w:val="both"/>
        <w:rPr>
          <w:rFonts w:ascii="Tahoma" w:hAnsi="Tahoma" w:cs="Tahoma"/>
        </w:rPr>
      </w:pPr>
      <w:r w:rsidRPr="00F13FD5">
        <w:rPr>
          <w:rFonts w:ascii="Tahoma" w:hAnsi="Tahoma" w:cs="Tahoma"/>
        </w:rPr>
        <w:lastRenderedPageBreak/>
        <w:t>V primeru, da predmet ponudbe ne bo v skladu z vsemi zahtevami in pogoji razpisne dokumentacije, bo naročnik tako ponudbo izključil iz sodelovanja v postopku oddaje javnega naročila.</w:t>
      </w:r>
    </w:p>
    <w:p w14:paraId="1333173C" w14:textId="77777777" w:rsidR="00DE30F3" w:rsidRPr="00F13FD5" w:rsidRDefault="00DE30F3" w:rsidP="00232070">
      <w:pPr>
        <w:keepNext/>
        <w:keepLines/>
        <w:jc w:val="both"/>
        <w:rPr>
          <w:rFonts w:ascii="Tahoma" w:hAnsi="Tahoma" w:cs="Tahoma"/>
        </w:rPr>
      </w:pPr>
    </w:p>
    <w:p w14:paraId="01DE21DF" w14:textId="77777777" w:rsidR="00CB3A34" w:rsidRPr="00F13FD5" w:rsidRDefault="00CB3A34" w:rsidP="00232070">
      <w:pPr>
        <w:keepNext/>
        <w:keepLines/>
        <w:numPr>
          <w:ilvl w:val="1"/>
          <w:numId w:val="2"/>
        </w:numPr>
        <w:jc w:val="both"/>
        <w:rPr>
          <w:rFonts w:ascii="Tahoma" w:hAnsi="Tahoma" w:cs="Tahoma"/>
          <w:b/>
        </w:rPr>
      </w:pPr>
      <w:r w:rsidRPr="00F13FD5">
        <w:rPr>
          <w:rFonts w:ascii="Tahoma" w:hAnsi="Tahoma" w:cs="Tahoma"/>
          <w:b/>
        </w:rPr>
        <w:t>Samostojna ponudba</w:t>
      </w:r>
    </w:p>
    <w:p w14:paraId="41C60948" w14:textId="77777777" w:rsidR="00CB3A34" w:rsidRPr="00F13FD5" w:rsidRDefault="00CB3A34" w:rsidP="00232070">
      <w:pPr>
        <w:keepNext/>
        <w:keepLines/>
        <w:jc w:val="both"/>
        <w:rPr>
          <w:rFonts w:ascii="Tahoma" w:hAnsi="Tahoma" w:cs="Tahoma"/>
        </w:rPr>
      </w:pPr>
    </w:p>
    <w:p w14:paraId="655EDB82" w14:textId="77777777" w:rsidR="00CB3A34" w:rsidRPr="00F13FD5" w:rsidRDefault="00CB3A34" w:rsidP="00232070">
      <w:pPr>
        <w:keepNext/>
        <w:keepLines/>
        <w:jc w:val="both"/>
        <w:rPr>
          <w:rFonts w:ascii="Tahoma" w:hAnsi="Tahoma" w:cs="Tahoma"/>
        </w:rPr>
      </w:pPr>
      <w:r w:rsidRPr="00F13FD5">
        <w:rPr>
          <w:rFonts w:ascii="Tahoma" w:hAnsi="Tahoma" w:cs="Tahoma"/>
        </w:rPr>
        <w:t>Ponudnik lahko odda samostojno ponudbo. Ponudnik mora v ponudbi predložiti priloge v skladu s to razpisno dokumentacijo.</w:t>
      </w:r>
    </w:p>
    <w:p w14:paraId="0317FE98" w14:textId="77777777" w:rsidR="00CB3A34" w:rsidRPr="00F13FD5" w:rsidRDefault="00CB3A34" w:rsidP="00232070">
      <w:pPr>
        <w:keepNext/>
        <w:keepLines/>
        <w:jc w:val="both"/>
        <w:rPr>
          <w:rFonts w:ascii="Tahoma" w:hAnsi="Tahoma" w:cs="Tahoma"/>
        </w:rPr>
      </w:pPr>
    </w:p>
    <w:p w14:paraId="4A8EC411" w14:textId="77777777" w:rsidR="00CB3A34" w:rsidRPr="00F13FD5" w:rsidRDefault="00CB3A34" w:rsidP="00232070">
      <w:pPr>
        <w:keepNext/>
        <w:keepLines/>
        <w:numPr>
          <w:ilvl w:val="1"/>
          <w:numId w:val="2"/>
        </w:numPr>
        <w:jc w:val="both"/>
        <w:rPr>
          <w:rFonts w:ascii="Tahoma" w:hAnsi="Tahoma" w:cs="Tahoma"/>
          <w:b/>
        </w:rPr>
      </w:pPr>
      <w:r w:rsidRPr="00F13FD5">
        <w:rPr>
          <w:rFonts w:ascii="Tahoma" w:hAnsi="Tahoma" w:cs="Tahoma"/>
          <w:b/>
        </w:rPr>
        <w:t>Skupna ponudba</w:t>
      </w:r>
    </w:p>
    <w:p w14:paraId="62049884" w14:textId="77777777" w:rsidR="00CB3A34" w:rsidRPr="00F13FD5" w:rsidRDefault="00CB3A34" w:rsidP="00232070">
      <w:pPr>
        <w:pStyle w:val="tekst1"/>
        <w:keepNext/>
        <w:keepLines/>
        <w:tabs>
          <w:tab w:val="left" w:pos="180"/>
        </w:tabs>
        <w:suppressAutoHyphens/>
        <w:spacing w:before="0" w:line="240" w:lineRule="auto"/>
        <w:ind w:left="720"/>
        <w:rPr>
          <w:rFonts w:ascii="Tahoma" w:hAnsi="Tahoma" w:cs="Tahoma"/>
          <w:sz w:val="20"/>
        </w:rPr>
      </w:pPr>
    </w:p>
    <w:p w14:paraId="655BF6B6" w14:textId="77777777" w:rsidR="00CB3A34" w:rsidRPr="00F13FD5" w:rsidRDefault="00CB3A34" w:rsidP="00232070">
      <w:pPr>
        <w:keepNext/>
        <w:keepLines/>
        <w:jc w:val="both"/>
        <w:rPr>
          <w:rFonts w:ascii="Tahoma" w:hAnsi="Tahoma" w:cs="Tahoma"/>
        </w:rPr>
      </w:pPr>
      <w:r w:rsidRPr="00F13FD5">
        <w:rPr>
          <w:rFonts w:ascii="Tahoma" w:hAnsi="Tahoma" w:cs="Tahoma"/>
        </w:rPr>
        <w:t>Ponudbo lahko predloži skupina gospodarskih subjektov (ponudnikov), ki morajo predložiti pravni akt o skupni izvedbi naročila (Obrazec 1 k Prilogi 1), ki mora opredeliti:</w:t>
      </w:r>
    </w:p>
    <w:p w14:paraId="1414A080"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navedbo, kateri izmed partnerjev iz skupine ponudnikov je pooblaščen za komuniciranje z naročnikom do sklenitve pogodbe,</w:t>
      </w:r>
    </w:p>
    <w:p w14:paraId="765E160E"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navedbo vodilnega partnerja in pooblastilo vodilnemu partnerju,</w:t>
      </w:r>
    </w:p>
    <w:p w14:paraId="128102D6"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naloge in odgovornosti posameznih partnerjev iz skupine ponudnikov v zvezi z izvedbo predmeta javnega naročila (področje dela) z navedbo vrednosti in deležev del vsakega izmed partnerjev,</w:t>
      </w:r>
    </w:p>
    <w:p w14:paraId="7A568702"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podpisnike pogodbe (opredelitev, ali so podpisniki vsi člani skupine ponudnikov ali pooblaščen član iz skupine ponudnikov),</w:t>
      </w:r>
    </w:p>
    <w:p w14:paraId="64864B90"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medsebojno odgovornost posameznega partnerja iz skupine ponudnikov za izvedbo naročila,</w:t>
      </w:r>
    </w:p>
    <w:p w14:paraId="0F0DCCA0"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 xml:space="preserve">neomejeno solidarno odgovornost posameznega partnerja iz skupine ponudnikov do naročnika glede vseh pogodbenih obveznosti (v primeru neizpolnjevanja pogodbenih obveznosti posameznega partnerja iz skupine ponudnikov), </w:t>
      </w:r>
    </w:p>
    <w:p w14:paraId="1F6FCC86"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glavnega nosilca izvedbe pogodbenih obveznosti, s katerim bo naročnik komuniciral,</w:t>
      </w:r>
    </w:p>
    <w:p w14:paraId="1F060593"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nosilce finančnih obračunov in transakcij z navedbo transakcijskega računa, preko katerega se bo izvajalo plačevanje izvedenih obveznosti,</w:t>
      </w:r>
    </w:p>
    <w:p w14:paraId="4510AA86" w14:textId="0E5A651F"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določila v primeru izstopa partnerja ter pod kakšnimi pogoji lahko pride do izstopa posameznega partnerja,</w:t>
      </w:r>
    </w:p>
    <w:p w14:paraId="2B6AB384"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nosilca finančnih zavarovanj za dobro izvedbo posla,</w:t>
      </w:r>
    </w:p>
    <w:p w14:paraId="3775AAD1" w14:textId="77777777" w:rsidR="00CB3A34" w:rsidRPr="00F13FD5" w:rsidRDefault="00CB3A34" w:rsidP="00232070">
      <w:pPr>
        <w:keepNext/>
        <w:keepLines/>
        <w:numPr>
          <w:ilvl w:val="0"/>
          <w:numId w:val="4"/>
        </w:numPr>
        <w:jc w:val="both"/>
        <w:rPr>
          <w:rFonts w:ascii="Tahoma" w:hAnsi="Tahoma" w:cs="Tahoma"/>
        </w:rPr>
      </w:pPr>
      <w:r w:rsidRPr="00F13FD5">
        <w:rPr>
          <w:rFonts w:ascii="Tahoma" w:hAnsi="Tahoma" w:cs="Tahoma"/>
        </w:rPr>
        <w:t>nosilca finančnih zavarovanj za odpravo napak v garancijskem roku,</w:t>
      </w:r>
    </w:p>
    <w:p w14:paraId="3826E1ED"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obveznost članov skupine ponudnikov, da morajo o vseh spremembah pravnega akta o skupni izvedbi naročila redno obveščati naročnika.</w:t>
      </w:r>
    </w:p>
    <w:p w14:paraId="46B61E4F" w14:textId="77777777" w:rsidR="00CB3A34" w:rsidRPr="00F13FD5" w:rsidRDefault="00CB3A34" w:rsidP="00232070">
      <w:pPr>
        <w:keepNext/>
        <w:keepLines/>
        <w:jc w:val="both"/>
        <w:rPr>
          <w:rFonts w:ascii="Tahoma" w:hAnsi="Tahoma" w:cs="Tahoma"/>
          <w:u w:val="single"/>
        </w:rPr>
      </w:pPr>
    </w:p>
    <w:p w14:paraId="53B5950A" w14:textId="54415AAF" w:rsidR="00CB3A34" w:rsidRPr="00F13FD5" w:rsidRDefault="00CB3A34" w:rsidP="00232070">
      <w:pPr>
        <w:pStyle w:val="tekst1"/>
        <w:keepNext/>
        <w:keepLines/>
        <w:tabs>
          <w:tab w:val="left" w:pos="180"/>
        </w:tabs>
        <w:suppressAutoHyphens/>
        <w:spacing w:before="0" w:line="240" w:lineRule="auto"/>
        <w:rPr>
          <w:rFonts w:ascii="Tahoma" w:hAnsi="Tahoma" w:cs="Tahoma"/>
          <w:sz w:val="20"/>
        </w:rPr>
      </w:pPr>
      <w:r w:rsidRPr="00F13FD5">
        <w:rPr>
          <w:rFonts w:ascii="Tahoma" w:hAnsi="Tahoma" w:cs="Tahoma"/>
          <w:sz w:val="20"/>
        </w:rPr>
        <w:t>V primeru skupne ponudbe pogodbo podpišejo vsi partnerji v skupni ponudbi, če v pravnem aktu ni drugače določeno. Vsak član skupine izvajalcev v okviru skupne ponudbe odgovarja naročniku neomejeno solidarno.</w:t>
      </w:r>
    </w:p>
    <w:p w14:paraId="78238063" w14:textId="77777777" w:rsidR="00CB3A34" w:rsidRPr="00F13FD5" w:rsidRDefault="00CB3A34" w:rsidP="00232070">
      <w:pPr>
        <w:keepNext/>
        <w:keepLines/>
        <w:jc w:val="both"/>
        <w:rPr>
          <w:rFonts w:ascii="Tahoma" w:hAnsi="Tahoma" w:cs="Tahoma"/>
        </w:rPr>
      </w:pPr>
    </w:p>
    <w:p w14:paraId="05015B6B" w14:textId="77777777" w:rsidR="00CB3A34" w:rsidRPr="00F13FD5" w:rsidRDefault="00CB3A34" w:rsidP="00232070">
      <w:pPr>
        <w:keepNext/>
        <w:keepLines/>
        <w:jc w:val="both"/>
        <w:rPr>
          <w:rFonts w:ascii="Tahoma" w:hAnsi="Tahoma" w:cs="Tahoma"/>
          <w:kern w:val="16"/>
        </w:rPr>
      </w:pPr>
      <w:r w:rsidRPr="00F13FD5">
        <w:rPr>
          <w:rFonts w:ascii="Tahoma" w:hAnsi="Tahoma" w:cs="Tahoma"/>
        </w:rPr>
        <w:t>V primeru skupne ponudbe mora glavni (vodilni) ponudnik za vse partnerje v skupni ponudbi k ponudbi v razdelek »SODELUJOČI«, del »IZJAVA – ostali sodelujoči« priložiti izpolnjeno in podpisano Prilogo 3/1 v .</w:t>
      </w:r>
      <w:proofErr w:type="spellStart"/>
      <w:r w:rsidRPr="00F13FD5">
        <w:rPr>
          <w:rFonts w:ascii="Tahoma" w:hAnsi="Tahoma" w:cs="Tahoma"/>
        </w:rPr>
        <w:t>pdf</w:t>
      </w:r>
      <w:proofErr w:type="spellEnd"/>
      <w:r w:rsidRPr="00F13FD5">
        <w:rPr>
          <w:rFonts w:ascii="Tahoma" w:hAnsi="Tahoma" w:cs="Tahoma"/>
        </w:rPr>
        <w:t xml:space="preserve"> formatu</w:t>
      </w:r>
      <w:r w:rsidRPr="00F13FD5">
        <w:rPr>
          <w:rFonts w:ascii="Tahoma" w:hAnsi="Tahoma" w:cs="Tahoma"/>
          <w:kern w:val="16"/>
        </w:rPr>
        <w:t xml:space="preserve">, ter v razdelek »DOKUMENTI«, del »Ostale priloge« </w:t>
      </w:r>
      <w:r w:rsidRPr="00F13FD5">
        <w:rPr>
          <w:rFonts w:ascii="Tahoma" w:hAnsi="Tahoma" w:cs="Tahoma"/>
          <w:bCs/>
        </w:rPr>
        <w:t>v .</w:t>
      </w:r>
      <w:proofErr w:type="spellStart"/>
      <w:r w:rsidRPr="00F13FD5">
        <w:rPr>
          <w:rFonts w:ascii="Tahoma" w:hAnsi="Tahoma" w:cs="Tahoma"/>
          <w:bCs/>
        </w:rPr>
        <w:t>pdf</w:t>
      </w:r>
      <w:proofErr w:type="spellEnd"/>
      <w:r w:rsidRPr="00F13FD5">
        <w:rPr>
          <w:rFonts w:ascii="Tahoma" w:hAnsi="Tahoma" w:cs="Tahoma"/>
          <w:bCs/>
        </w:rPr>
        <w:t xml:space="preserve"> formatu</w:t>
      </w:r>
      <w:r w:rsidRPr="00F13FD5">
        <w:rPr>
          <w:rFonts w:ascii="Tahoma" w:hAnsi="Tahoma" w:cs="Tahoma"/>
          <w:kern w:val="16"/>
        </w:rPr>
        <w:t>:</w:t>
      </w:r>
    </w:p>
    <w:p w14:paraId="201CB851"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izpolnjeno</w:t>
      </w:r>
      <w:r w:rsidRPr="00F13FD5">
        <w:rPr>
          <w:rFonts w:ascii="Tahoma" w:hAnsi="Tahoma" w:cs="Tahoma"/>
          <w:kern w:val="16"/>
        </w:rPr>
        <w:t>, podpisano in žigosano</w:t>
      </w:r>
      <w:r w:rsidRPr="00F13FD5">
        <w:rPr>
          <w:rFonts w:ascii="Tahoma" w:hAnsi="Tahoma" w:cs="Tahoma"/>
        </w:rPr>
        <w:t xml:space="preserve"> Prilogo 1 PODATKI O PONUDNIKU/PARTNERJU;</w:t>
      </w:r>
    </w:p>
    <w:p w14:paraId="08D7C7DB"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izpolnjen, podpisan in žigosan</w:t>
      </w:r>
      <w:r w:rsidRPr="00F13FD5">
        <w:rPr>
          <w:rFonts w:ascii="Tahoma" w:hAnsi="Tahoma" w:cs="Tahoma"/>
        </w:rPr>
        <w:t xml:space="preserve"> Obrazec 1 k Prilogi 1 PRAVNI AKT O SKUPNI IZVEDBI NAROČILA;</w:t>
      </w:r>
    </w:p>
    <w:p w14:paraId="591ADA86"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izpolnjeno, podpisano in žigosano</w:t>
      </w:r>
      <w:r w:rsidRPr="00F13FD5">
        <w:rPr>
          <w:rFonts w:ascii="Tahoma" w:hAnsi="Tahoma" w:cs="Tahoma"/>
        </w:rPr>
        <w:t xml:space="preserve"> Prilogo 3/1 IZJAVA O IZPOLNJEVANJU SPOSOBNOSTI PONUDNIKA/PARTNERJA,</w:t>
      </w:r>
    </w:p>
    <w:p w14:paraId="763E28D5"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izpolnjeno, podpisano in žigosano</w:t>
      </w:r>
      <w:r w:rsidRPr="00F13FD5">
        <w:rPr>
          <w:rFonts w:ascii="Tahoma" w:hAnsi="Tahoma" w:cs="Tahoma"/>
        </w:rPr>
        <w:t xml:space="preserve"> Prilogo 3/3 IZJAVA FIZIČNE OSEBE,</w:t>
      </w:r>
    </w:p>
    <w:p w14:paraId="49B171A2"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izpolnjeno, podpisano in žigosano</w:t>
      </w:r>
      <w:r w:rsidRPr="00F13FD5">
        <w:rPr>
          <w:rFonts w:ascii="Tahoma" w:hAnsi="Tahoma" w:cs="Tahoma"/>
        </w:rPr>
        <w:t xml:space="preserve"> Prilogo 3/4 IZJAVA O UDELEŽBI FIZIČNIH IN PRAVNIH OSEB V LASTNIŠTVU GOSPODARSKEGA SUBJEKTA;</w:t>
      </w:r>
    </w:p>
    <w:p w14:paraId="3761303D"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 xml:space="preserve">ostala dokazila, v kolikor/kot to izhaja iz posameznih točk v nadaljevanju razpisne dokumentacije. </w:t>
      </w:r>
    </w:p>
    <w:p w14:paraId="26846C94" w14:textId="77777777" w:rsidR="00CB3A34" w:rsidRPr="00F13FD5" w:rsidRDefault="00CB3A34" w:rsidP="00232070">
      <w:pPr>
        <w:keepNext/>
        <w:keepLines/>
        <w:jc w:val="both"/>
        <w:rPr>
          <w:rFonts w:ascii="Tahoma" w:hAnsi="Tahoma" w:cs="Tahoma"/>
        </w:rPr>
      </w:pPr>
    </w:p>
    <w:p w14:paraId="41462A21" w14:textId="77777777" w:rsidR="00CB3A34" w:rsidRPr="00F13FD5" w:rsidRDefault="00CB3A34" w:rsidP="00232070">
      <w:pPr>
        <w:keepNext/>
        <w:keepLines/>
        <w:jc w:val="both"/>
        <w:rPr>
          <w:rFonts w:ascii="Tahoma" w:hAnsi="Tahoma" w:cs="Tahoma"/>
        </w:rPr>
      </w:pPr>
      <w:r w:rsidRPr="00F13FD5">
        <w:rPr>
          <w:rFonts w:ascii="Tahoma" w:hAnsi="Tahoma" w:cs="Tahoma"/>
        </w:rPr>
        <w:t>Priloga 3/1 se izpolni za vsakega od sodelujočih subjektov v ponudbi ločeno.</w:t>
      </w:r>
    </w:p>
    <w:p w14:paraId="04789BD2" w14:textId="77777777" w:rsidR="00E43330" w:rsidRDefault="00E43330" w:rsidP="00232070">
      <w:pPr>
        <w:keepNext/>
        <w:keepLines/>
        <w:jc w:val="both"/>
        <w:rPr>
          <w:rFonts w:ascii="Tahoma" w:hAnsi="Tahoma" w:cs="Tahoma"/>
        </w:rPr>
      </w:pPr>
    </w:p>
    <w:p w14:paraId="78096DBF" w14:textId="77777777" w:rsidR="00CB3A34" w:rsidRPr="00F13FD5" w:rsidRDefault="00CB3A34" w:rsidP="00232070">
      <w:pPr>
        <w:keepNext/>
        <w:keepLines/>
        <w:numPr>
          <w:ilvl w:val="1"/>
          <w:numId w:val="2"/>
        </w:numPr>
        <w:jc w:val="both"/>
        <w:rPr>
          <w:rFonts w:ascii="Tahoma" w:hAnsi="Tahoma" w:cs="Tahoma"/>
          <w:b/>
        </w:rPr>
      </w:pPr>
      <w:r w:rsidRPr="00F13FD5">
        <w:rPr>
          <w:rFonts w:ascii="Tahoma" w:hAnsi="Tahoma" w:cs="Tahoma"/>
          <w:b/>
        </w:rPr>
        <w:t>Ponudba s podizvajalci</w:t>
      </w:r>
    </w:p>
    <w:p w14:paraId="1CC420B0" w14:textId="77777777" w:rsidR="00CB3A34" w:rsidRPr="00F13FD5" w:rsidRDefault="00CB3A34" w:rsidP="00232070">
      <w:pPr>
        <w:keepNext/>
        <w:keepLines/>
        <w:jc w:val="both"/>
        <w:rPr>
          <w:rFonts w:ascii="Tahoma" w:hAnsi="Tahoma" w:cs="Tahoma"/>
        </w:rPr>
      </w:pPr>
    </w:p>
    <w:p w14:paraId="2B26D3C9" w14:textId="77777777" w:rsidR="00CB3A34" w:rsidRPr="00F13FD5" w:rsidRDefault="00CB3A34" w:rsidP="00232070">
      <w:pPr>
        <w:keepNext/>
        <w:keepLines/>
        <w:jc w:val="both"/>
        <w:rPr>
          <w:rFonts w:ascii="Tahoma" w:hAnsi="Tahoma" w:cs="Tahoma"/>
        </w:rPr>
      </w:pPr>
      <w:r w:rsidRPr="00F13FD5">
        <w:rPr>
          <w:rFonts w:ascii="Tahoma" w:hAnsi="Tahoma" w:cs="Tahoma"/>
        </w:rPr>
        <w:t xml:space="preserve">Ponudnik lahko del javnega naročila odda v </w:t>
      </w:r>
      <w:proofErr w:type="spellStart"/>
      <w:r w:rsidRPr="00F13FD5">
        <w:rPr>
          <w:rFonts w:ascii="Tahoma" w:hAnsi="Tahoma" w:cs="Tahoma"/>
        </w:rPr>
        <w:t>podizvajanje</w:t>
      </w:r>
      <w:proofErr w:type="spellEnd"/>
      <w:r w:rsidRPr="00F13FD5">
        <w:rPr>
          <w:rFonts w:ascii="Tahoma" w:hAnsi="Tahoma" w:cs="Tahoma"/>
        </w:rPr>
        <w:t>. V kolikor namerava ponudnik izvajati predmet javnega naročil s podizvajalci, mora v ponudbi:</w:t>
      </w:r>
    </w:p>
    <w:p w14:paraId="0B978350"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predložiti izpolnjene priloge razpisne dokumentacije, ki se nanašajo na podizvajalce,</w:t>
      </w:r>
    </w:p>
    <w:p w14:paraId="4E955DDE"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 xml:space="preserve">navesti vse podizvajalce ter vsak del javnega naročila, ki ga namerava oddati v </w:t>
      </w:r>
      <w:proofErr w:type="spellStart"/>
      <w:r w:rsidRPr="00F13FD5">
        <w:rPr>
          <w:rFonts w:ascii="Tahoma" w:hAnsi="Tahoma" w:cs="Tahoma"/>
        </w:rPr>
        <w:t>podizvajanje</w:t>
      </w:r>
      <w:proofErr w:type="spellEnd"/>
      <w:r w:rsidRPr="00F13FD5">
        <w:rPr>
          <w:rFonts w:ascii="Tahoma" w:hAnsi="Tahoma" w:cs="Tahoma"/>
        </w:rPr>
        <w:t>,</w:t>
      </w:r>
    </w:p>
    <w:p w14:paraId="533EE444"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t>navesti kontaktne podatke in zakonite zastopnike predlaganih podizvajalcev,</w:t>
      </w:r>
    </w:p>
    <w:p w14:paraId="2EC7DDA5"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rPr>
        <w:lastRenderedPageBreak/>
        <w:t>predložiti Prilogo 3/2 IZJAVA O IZPOLNJEVANJU SPOSOBNOSTI PODIZVAJALCA/DRUGEGA SUBJEKTA,</w:t>
      </w:r>
    </w:p>
    <w:p w14:paraId="448ECDB8"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3/3 IZJAVA FIZIČNE OSEBE,</w:t>
      </w:r>
    </w:p>
    <w:p w14:paraId="3576F053"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3/4 IZJAVA O UDELEŽBI FIZIČNIH IN PRAVNIH OSEB V LASTNIŠTVU GOSPODARSKEGA SUBJEKTA</w:t>
      </w:r>
      <w:r w:rsidRPr="00F13FD5">
        <w:rPr>
          <w:rFonts w:ascii="Tahoma" w:hAnsi="Tahoma" w:cs="Tahoma"/>
          <w:bCs/>
        </w:rPr>
        <w:t>,</w:t>
      </w:r>
    </w:p>
    <w:p w14:paraId="2EEE69E2"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4/1 SEZNAM PODIZVAJALCEV IN ZAHTEVA ZA NEPOSREDNO PLAČILO,</w:t>
      </w:r>
    </w:p>
    <w:p w14:paraId="0B60D2C1"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predložiti izpolnjen, podpisan in žigosan</w:t>
      </w:r>
      <w:r w:rsidRPr="00F13FD5">
        <w:rPr>
          <w:rFonts w:ascii="Tahoma" w:hAnsi="Tahoma" w:cs="Tahoma"/>
        </w:rPr>
        <w:t xml:space="preserve"> Obrazec 1 k Prilogi 4/1 POOBLASTILO PONUDNIKA (v primeru zahteve posameznega podizvajalca za neposredna plačila, da naročnik na podlagi potrjenega računa oziroma situacije s strani glavnega izvajalca/ponudnika neposredno plačuje podizvajalcu),</w:t>
      </w:r>
    </w:p>
    <w:p w14:paraId="1C81ECD0"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predložiti izpolnjen, podpisan in žigosan</w:t>
      </w:r>
      <w:r w:rsidRPr="00F13FD5">
        <w:rPr>
          <w:rFonts w:ascii="Tahoma" w:hAnsi="Tahoma" w:cs="Tahoma"/>
        </w:rPr>
        <w:t xml:space="preserve"> Obrazec 2 k Prilogi 4/1 SOGLASJE PODIZVAJALCEV (v primeru zahteve posameznega podizvajalca za neposredna plačila, na podlagi katerega naročnik namesto ponudnika poravna podizvajalčevo terjatev do ponudnika),</w:t>
      </w:r>
    </w:p>
    <w:p w14:paraId="3F66B1F7" w14:textId="77777777" w:rsidR="00CB3A34" w:rsidRPr="00F13FD5" w:rsidRDefault="00CB3A34" w:rsidP="00232070">
      <w:pPr>
        <w:keepNext/>
        <w:keepLines/>
        <w:numPr>
          <w:ilvl w:val="0"/>
          <w:numId w:val="10"/>
        </w:numPr>
        <w:ind w:left="714" w:hanging="357"/>
        <w:jc w:val="both"/>
        <w:rPr>
          <w:rFonts w:ascii="Tahoma" w:hAnsi="Tahoma" w:cs="Tahoma"/>
        </w:rPr>
      </w:pPr>
      <w:r w:rsidRPr="00F13FD5">
        <w:rPr>
          <w:rFonts w:ascii="Tahoma" w:hAnsi="Tahoma" w:cs="Tahoma"/>
          <w:kern w:val="16"/>
        </w:rPr>
        <w:t xml:space="preserve">predložiti sklenjen </w:t>
      </w:r>
      <w:r w:rsidRPr="00F13FD5">
        <w:rPr>
          <w:rFonts w:ascii="Tahoma" w:hAnsi="Tahoma" w:cs="Tahoma"/>
        </w:rPr>
        <w:t>SPORAZUM O MEDSEBOJNEM SODELOVANJU (med ponudnikom in posameznim podizvajalcem) (Obrazec 3 k Prilogi 4/1).</w:t>
      </w:r>
    </w:p>
    <w:p w14:paraId="61C638BB" w14:textId="77777777" w:rsidR="00CB3A34" w:rsidRPr="00F13FD5" w:rsidRDefault="00CB3A34" w:rsidP="00232070">
      <w:pPr>
        <w:keepNext/>
        <w:keepLines/>
        <w:jc w:val="both"/>
        <w:rPr>
          <w:rFonts w:ascii="Tahoma" w:hAnsi="Tahoma" w:cs="Tahoma"/>
        </w:rPr>
      </w:pPr>
    </w:p>
    <w:p w14:paraId="0C7B3C46" w14:textId="77777777" w:rsidR="00CB3A34" w:rsidRPr="00F13FD5" w:rsidRDefault="00CB3A34" w:rsidP="00232070">
      <w:pPr>
        <w:keepNext/>
        <w:keepLines/>
        <w:jc w:val="both"/>
        <w:rPr>
          <w:rFonts w:ascii="Tahoma" w:hAnsi="Tahoma" w:cs="Tahoma"/>
        </w:rPr>
      </w:pPr>
      <w:r w:rsidRPr="00F13FD5">
        <w:rPr>
          <w:rFonts w:ascii="Tahoma" w:hAnsi="Tahoma" w:cs="Tahoma"/>
        </w:rPr>
        <w:t xml:space="preserve">Na podlagi izvedenih pogajanj in predložene končne ponudbe, bo lahko ponudnik spremenil orientacijsko vrednost del v EUR brez DDV za dela, ki jih oddaja podizvajalcu, in bo skladna s končno ponudbo. Delež (%) javnega naročila, ki se oddaja v </w:t>
      </w:r>
      <w:proofErr w:type="spellStart"/>
      <w:r w:rsidRPr="00F13FD5">
        <w:rPr>
          <w:rFonts w:ascii="Tahoma" w:hAnsi="Tahoma" w:cs="Tahoma"/>
        </w:rPr>
        <w:t>podizvajanje</w:t>
      </w:r>
      <w:proofErr w:type="spellEnd"/>
      <w:r w:rsidRPr="00F13FD5">
        <w:rPr>
          <w:rFonts w:ascii="Tahoma" w:hAnsi="Tahoma" w:cs="Tahoma"/>
        </w:rPr>
        <w:t>, se ne spreminja.</w:t>
      </w:r>
    </w:p>
    <w:p w14:paraId="6EC3F0D7" w14:textId="77777777" w:rsidR="00CB3A34" w:rsidRPr="00F13FD5" w:rsidRDefault="00CB3A34" w:rsidP="00232070">
      <w:pPr>
        <w:keepNext/>
        <w:keepLines/>
        <w:jc w:val="both"/>
        <w:rPr>
          <w:rFonts w:ascii="Tahoma" w:hAnsi="Tahoma" w:cs="Tahoma"/>
        </w:rPr>
      </w:pPr>
    </w:p>
    <w:p w14:paraId="6DFB56C6" w14:textId="77777777" w:rsidR="00CB3A34" w:rsidRPr="00F13FD5" w:rsidRDefault="00CB3A34" w:rsidP="00232070">
      <w:pPr>
        <w:keepNext/>
        <w:keepLines/>
        <w:jc w:val="both"/>
        <w:rPr>
          <w:rFonts w:ascii="Tahoma" w:hAnsi="Tahoma" w:cs="Tahoma"/>
        </w:rPr>
      </w:pPr>
      <w:r w:rsidRPr="00F13FD5">
        <w:rPr>
          <w:rFonts w:ascii="Tahoma" w:hAnsi="Tahoma" w:cs="Tahoma"/>
        </w:rPr>
        <w:t xml:space="preserve">Priloge se izpolnijo za vsakega od sodelujočih podizvajalcev v ponudbi ločeno. </w:t>
      </w:r>
    </w:p>
    <w:p w14:paraId="5E3CCEB5" w14:textId="77777777" w:rsidR="00CB3A34" w:rsidRPr="00F13FD5" w:rsidRDefault="00CB3A34" w:rsidP="00232070">
      <w:pPr>
        <w:keepNext/>
        <w:keepLines/>
        <w:jc w:val="both"/>
        <w:rPr>
          <w:rFonts w:ascii="Tahoma" w:hAnsi="Tahoma" w:cs="Tahoma"/>
        </w:rPr>
      </w:pPr>
    </w:p>
    <w:p w14:paraId="5DD2DB6E" w14:textId="1584DAE5" w:rsidR="00CB3A34" w:rsidRPr="00F13FD5" w:rsidRDefault="00CB3A34" w:rsidP="00232070">
      <w:pPr>
        <w:keepNext/>
        <w:keepLines/>
        <w:jc w:val="both"/>
        <w:rPr>
          <w:rFonts w:ascii="Tahoma" w:hAnsi="Tahoma" w:cs="Tahoma"/>
        </w:rPr>
      </w:pPr>
      <w:r w:rsidRPr="00F13FD5">
        <w:rPr>
          <w:rFonts w:ascii="Tahoma" w:hAnsi="Tahoma" w:cs="Tahoma"/>
        </w:rPr>
        <w:t xml:space="preserve">Naročnik bo zavrnil vsakega podizvajalca, če zanj obstajajo razlogi za izključitev iz tč. </w:t>
      </w:r>
      <w:r w:rsidR="005D59FC">
        <w:rPr>
          <w:rFonts w:ascii="Tahoma" w:hAnsi="Tahoma" w:cs="Tahoma"/>
        </w:rPr>
        <w:t>3</w:t>
      </w:r>
      <w:r w:rsidRPr="00F13FD5">
        <w:rPr>
          <w:rFonts w:ascii="Tahoma" w:hAnsi="Tahoma" w:cs="Tahoma"/>
        </w:rPr>
        <w:t>.1.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7D38F774" w14:textId="77777777" w:rsidR="00CB3A34" w:rsidRPr="00F13FD5" w:rsidRDefault="00CB3A34" w:rsidP="00232070">
      <w:pPr>
        <w:keepNext/>
        <w:keepLines/>
        <w:jc w:val="both"/>
        <w:rPr>
          <w:rFonts w:ascii="Tahoma" w:hAnsi="Tahoma" w:cs="Tahoma"/>
        </w:rPr>
      </w:pPr>
    </w:p>
    <w:p w14:paraId="0D7A1DF2" w14:textId="77777777" w:rsidR="00CB3A34" w:rsidRPr="00F13FD5" w:rsidRDefault="00CB3A34" w:rsidP="00232070">
      <w:pPr>
        <w:keepNext/>
        <w:keepLines/>
        <w:jc w:val="both"/>
        <w:rPr>
          <w:rFonts w:ascii="Tahoma" w:hAnsi="Tahoma" w:cs="Tahoma"/>
        </w:rPr>
      </w:pPr>
      <w:r w:rsidRPr="00F13FD5">
        <w:rPr>
          <w:rFonts w:ascii="Tahoma" w:hAnsi="Tahoma" w:cs="Tahoma"/>
        </w:rPr>
        <w:t>Ponudnik, kateremu bo javno naročilo oddano, bo v razmerju do naročnika v celoti odgovarjal za izvedbo prejetega naročila, ne glede na število podizvajalcev.</w:t>
      </w:r>
    </w:p>
    <w:p w14:paraId="20DB89AF" w14:textId="77777777" w:rsidR="00CB3A34" w:rsidRPr="00F13FD5" w:rsidRDefault="00CB3A34" w:rsidP="00232070">
      <w:pPr>
        <w:keepNext/>
        <w:keepLines/>
        <w:jc w:val="both"/>
        <w:rPr>
          <w:rFonts w:ascii="Tahoma" w:hAnsi="Tahoma" w:cs="Tahoma"/>
        </w:rPr>
      </w:pPr>
    </w:p>
    <w:p w14:paraId="213DBDF7" w14:textId="77777777" w:rsidR="00CB3A34" w:rsidRPr="00F13FD5" w:rsidRDefault="00CB3A34" w:rsidP="00232070">
      <w:pPr>
        <w:keepNext/>
        <w:keepLines/>
        <w:numPr>
          <w:ilvl w:val="12"/>
          <w:numId w:val="0"/>
        </w:numPr>
        <w:jc w:val="both"/>
      </w:pPr>
      <w:r w:rsidRPr="00F13FD5">
        <w:rPr>
          <w:rFonts w:ascii="Tahoma" w:hAnsi="Tahoma"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8AD79D5" w14:textId="77777777" w:rsidR="00CB3A34" w:rsidRPr="00F13FD5" w:rsidRDefault="00CB3A34" w:rsidP="00232070">
      <w:pPr>
        <w:keepNext/>
        <w:keepLines/>
        <w:jc w:val="both"/>
        <w:rPr>
          <w:rFonts w:ascii="Tahoma" w:hAnsi="Tahoma" w:cs="Tahoma"/>
        </w:rPr>
      </w:pPr>
    </w:p>
    <w:p w14:paraId="1227B6B3" w14:textId="77777777" w:rsidR="00CB3A34" w:rsidRPr="00F13FD5" w:rsidRDefault="00CB3A34" w:rsidP="00232070">
      <w:pPr>
        <w:keepNext/>
        <w:keepLines/>
        <w:jc w:val="both"/>
        <w:rPr>
          <w:rFonts w:ascii="Tahoma" w:hAnsi="Tahoma" w:cs="Tahoma"/>
        </w:rPr>
      </w:pPr>
      <w:r w:rsidRPr="00F13FD5">
        <w:rPr>
          <w:rFonts w:ascii="Tahoma" w:hAnsi="Tahoma" w:cs="Tahoma"/>
          <w:kern w:val="16"/>
        </w:rPr>
        <w:t>Le če podizvajalec v skladu in na način, določen v drugem in tretjem odstavku 94. člena ZJN-3, zahteva neposredno plačilo, se šteje, da je neposredno plačilo podizvajalcu obvezno v skladu z ZJN-3 in obveznost zavezuje naročnika in glavnega izvajalca.</w:t>
      </w:r>
    </w:p>
    <w:p w14:paraId="1898AE19" w14:textId="77777777" w:rsidR="00CB3A34" w:rsidRPr="00F13FD5" w:rsidRDefault="00CB3A34" w:rsidP="00232070">
      <w:pPr>
        <w:keepNext/>
        <w:keepLines/>
        <w:jc w:val="both"/>
        <w:rPr>
          <w:rFonts w:ascii="Tahoma" w:hAnsi="Tahoma" w:cs="Tahoma"/>
        </w:rPr>
      </w:pPr>
    </w:p>
    <w:p w14:paraId="345BA9FC" w14:textId="77777777" w:rsidR="00CB3A34" w:rsidRPr="00F13FD5" w:rsidRDefault="00CB3A34" w:rsidP="00232070">
      <w:pPr>
        <w:keepNext/>
        <w:keepLines/>
        <w:jc w:val="both"/>
        <w:rPr>
          <w:rFonts w:ascii="Tahoma" w:hAnsi="Tahoma" w:cs="Tahoma"/>
        </w:rPr>
      </w:pPr>
      <w:r w:rsidRPr="00F13FD5">
        <w:rPr>
          <w:rFonts w:ascii="Tahoma" w:hAnsi="Tahoma" w:cs="Tahoma"/>
        </w:rPr>
        <w:t>Če neposredno plačilo podizvajalcu ni obvezno v skladu s 94. členom ZJN-3, mora izbrani ponudnik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3B94E52A" w14:textId="77777777" w:rsidR="00CB3A34" w:rsidRPr="00F13FD5" w:rsidRDefault="00CB3A34" w:rsidP="00232070">
      <w:pPr>
        <w:keepNext/>
        <w:keepLines/>
        <w:jc w:val="both"/>
        <w:rPr>
          <w:rFonts w:ascii="Tahoma" w:hAnsi="Tahoma" w:cs="Tahoma"/>
        </w:rPr>
      </w:pPr>
    </w:p>
    <w:p w14:paraId="5A285413" w14:textId="77777777" w:rsidR="00CB3A34" w:rsidRPr="00F13FD5" w:rsidRDefault="00CB3A34" w:rsidP="00232070">
      <w:pPr>
        <w:keepNext/>
        <w:keepLines/>
        <w:jc w:val="both"/>
        <w:rPr>
          <w:rFonts w:ascii="Tahoma" w:hAnsi="Tahoma" w:cs="Tahoma"/>
        </w:rPr>
      </w:pPr>
      <w:r w:rsidRPr="00F13FD5">
        <w:rPr>
          <w:rFonts w:ascii="Tahoma" w:hAnsi="Tahoma" w:cs="Tahoma"/>
        </w:rPr>
        <w:t>Glavni izvajalec mora svojemu računu ali situaciji priložiti račun ali situacijo podizvajalca, ki ga je predhodno potrdil.</w:t>
      </w:r>
    </w:p>
    <w:p w14:paraId="582E323F" w14:textId="77777777" w:rsidR="00CB3A34" w:rsidRPr="00F13FD5" w:rsidRDefault="00CB3A34" w:rsidP="00232070">
      <w:pPr>
        <w:keepNext/>
        <w:keepLines/>
        <w:jc w:val="both"/>
        <w:rPr>
          <w:rFonts w:ascii="Tahoma" w:hAnsi="Tahoma" w:cs="Tahoma"/>
        </w:rPr>
      </w:pPr>
    </w:p>
    <w:p w14:paraId="7F4A7074" w14:textId="77777777" w:rsidR="00CB3A34" w:rsidRPr="00F13FD5" w:rsidRDefault="00CB3A34" w:rsidP="00232070">
      <w:pPr>
        <w:keepNext/>
        <w:keepLines/>
        <w:numPr>
          <w:ilvl w:val="12"/>
          <w:numId w:val="0"/>
        </w:numPr>
        <w:jc w:val="both"/>
        <w:rPr>
          <w:rFonts w:ascii="Tahoma" w:hAnsi="Tahoma" w:cs="Tahoma"/>
          <w:kern w:val="16"/>
        </w:rPr>
      </w:pPr>
      <w:r w:rsidRPr="00F13FD5">
        <w:rPr>
          <w:rFonts w:ascii="Tahoma" w:hAnsi="Tahoma" w:cs="Tahoma"/>
          <w:kern w:val="16"/>
        </w:rPr>
        <w:t xml:space="preserve">V kolikor ponudnik ne ravna v skladu s 94. členom ZJN-3, bo naročnik Državni revizijski komisiji podal predlog za uvedbo postopka o prekršku iz 2. točke prvega odstavka 112. člena ZJN-3, kot to določa sedmi odstavek 94. člena ZJN-3. </w:t>
      </w:r>
    </w:p>
    <w:p w14:paraId="65C8FC9D" w14:textId="77777777" w:rsidR="00CB3A34" w:rsidRPr="00F13FD5" w:rsidRDefault="00CB3A34" w:rsidP="00232070">
      <w:pPr>
        <w:keepNext/>
        <w:keepLines/>
        <w:numPr>
          <w:ilvl w:val="12"/>
          <w:numId w:val="0"/>
        </w:numPr>
        <w:jc w:val="both"/>
        <w:rPr>
          <w:rFonts w:ascii="Tahoma" w:hAnsi="Tahoma" w:cs="Tahoma"/>
          <w:kern w:val="16"/>
        </w:rPr>
      </w:pPr>
    </w:p>
    <w:p w14:paraId="6A8FF138" w14:textId="77777777" w:rsidR="00CB3A34" w:rsidRPr="00F13FD5" w:rsidRDefault="00CB3A34" w:rsidP="00232070">
      <w:pPr>
        <w:keepNext/>
        <w:keepLines/>
        <w:jc w:val="both"/>
        <w:rPr>
          <w:rFonts w:ascii="Tahoma" w:hAnsi="Tahoma" w:cs="Tahoma"/>
          <w:i/>
        </w:rPr>
      </w:pPr>
      <w:r w:rsidRPr="00F13FD5">
        <w:rPr>
          <w:rFonts w:ascii="Tahoma" w:hAnsi="Tahoma" w:cs="Tahoma"/>
          <w:i/>
        </w:rPr>
        <w:t>V kolikor ponudnik ne oddaja ponudbe z nobenim podizvajalcem, mu ni potrebno izpolniti/priložiti prilog, ki se nanašajo na podizvajalce.</w:t>
      </w:r>
    </w:p>
    <w:p w14:paraId="2F25D78C" w14:textId="77777777" w:rsidR="00CB3A34" w:rsidRDefault="00CB3A34" w:rsidP="00232070">
      <w:pPr>
        <w:keepNext/>
        <w:keepLines/>
        <w:jc w:val="both"/>
        <w:rPr>
          <w:rFonts w:ascii="Tahoma" w:hAnsi="Tahoma" w:cs="Tahoma"/>
        </w:rPr>
      </w:pPr>
    </w:p>
    <w:p w14:paraId="4248CD7E" w14:textId="77777777" w:rsidR="00E43330" w:rsidRDefault="00E43330" w:rsidP="00232070">
      <w:pPr>
        <w:keepNext/>
        <w:keepLines/>
        <w:jc w:val="both"/>
        <w:rPr>
          <w:rFonts w:ascii="Tahoma" w:hAnsi="Tahoma" w:cs="Tahoma"/>
        </w:rPr>
      </w:pPr>
    </w:p>
    <w:p w14:paraId="67E3E8BB" w14:textId="77777777" w:rsidR="00E43330" w:rsidRDefault="00E43330" w:rsidP="00232070">
      <w:pPr>
        <w:keepNext/>
        <w:keepLines/>
        <w:jc w:val="both"/>
        <w:rPr>
          <w:rFonts w:ascii="Tahoma" w:hAnsi="Tahoma" w:cs="Tahoma"/>
        </w:rPr>
      </w:pPr>
    </w:p>
    <w:p w14:paraId="7BF9A7AD" w14:textId="77777777" w:rsidR="00E43330" w:rsidRDefault="00E43330" w:rsidP="00232070">
      <w:pPr>
        <w:keepNext/>
        <w:keepLines/>
        <w:jc w:val="both"/>
        <w:rPr>
          <w:rFonts w:ascii="Tahoma" w:hAnsi="Tahoma" w:cs="Tahoma"/>
        </w:rPr>
      </w:pPr>
    </w:p>
    <w:p w14:paraId="000BF856" w14:textId="77777777" w:rsidR="00E43330" w:rsidRDefault="00E43330" w:rsidP="00232070">
      <w:pPr>
        <w:keepNext/>
        <w:keepLines/>
        <w:jc w:val="both"/>
        <w:rPr>
          <w:rFonts w:ascii="Tahoma" w:hAnsi="Tahoma" w:cs="Tahoma"/>
        </w:rPr>
      </w:pPr>
    </w:p>
    <w:p w14:paraId="59CAE668" w14:textId="77777777" w:rsidR="00CB3A34" w:rsidRPr="00F13FD5" w:rsidRDefault="00CB3A34" w:rsidP="00232070">
      <w:pPr>
        <w:keepNext/>
        <w:keepLines/>
        <w:numPr>
          <w:ilvl w:val="1"/>
          <w:numId w:val="2"/>
        </w:numPr>
        <w:jc w:val="both"/>
        <w:rPr>
          <w:rFonts w:ascii="Tahoma" w:hAnsi="Tahoma" w:cs="Tahoma"/>
          <w:bCs/>
        </w:rPr>
      </w:pPr>
      <w:r w:rsidRPr="00F13FD5">
        <w:rPr>
          <w:rFonts w:ascii="Tahoma" w:hAnsi="Tahoma" w:cs="Tahoma"/>
          <w:b/>
        </w:rPr>
        <w:lastRenderedPageBreak/>
        <w:t>Uporaba zmogljivosti drugih subjektov</w:t>
      </w:r>
    </w:p>
    <w:p w14:paraId="57F607BC" w14:textId="77777777" w:rsidR="00CB3A34" w:rsidRPr="00F13FD5" w:rsidRDefault="00CB3A34" w:rsidP="00232070">
      <w:pPr>
        <w:keepNext/>
        <w:keepLines/>
        <w:ind w:left="720"/>
        <w:jc w:val="both"/>
        <w:rPr>
          <w:rFonts w:ascii="Tahoma" w:hAnsi="Tahoma" w:cs="Tahoma"/>
          <w:b/>
        </w:rPr>
      </w:pPr>
    </w:p>
    <w:p w14:paraId="14939CFA" w14:textId="77777777" w:rsidR="00CB3A34" w:rsidRPr="00F13FD5" w:rsidRDefault="00CB3A34" w:rsidP="00232070">
      <w:pPr>
        <w:keepNext/>
        <w:keepLines/>
        <w:jc w:val="both"/>
        <w:rPr>
          <w:rFonts w:ascii="Tahoma" w:hAnsi="Tahoma" w:cs="Tahoma"/>
        </w:rPr>
      </w:pPr>
      <w:r w:rsidRPr="00F13FD5">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7DF9E8F3" w14:textId="77777777" w:rsidR="00CB3A34" w:rsidRPr="00F13FD5" w:rsidRDefault="00CB3A34" w:rsidP="00232070">
      <w:pPr>
        <w:keepNext/>
        <w:keepLines/>
        <w:jc w:val="both"/>
        <w:rPr>
          <w:rFonts w:ascii="Tahoma" w:hAnsi="Tahoma" w:cs="Tahoma"/>
        </w:rPr>
      </w:pPr>
    </w:p>
    <w:p w14:paraId="776AB313" w14:textId="77777777" w:rsidR="00CB3A34" w:rsidRPr="00F13FD5" w:rsidRDefault="00CB3A34" w:rsidP="00232070">
      <w:pPr>
        <w:pStyle w:val="Telobesedila2"/>
        <w:keepNext/>
        <w:keepLines/>
        <w:rPr>
          <w:rFonts w:ascii="Tahoma" w:hAnsi="Tahoma" w:cs="Tahoma"/>
          <w:b w:val="0"/>
          <w:lang w:val="sl-SI"/>
        </w:rPr>
      </w:pPr>
      <w:r w:rsidRPr="00F13FD5">
        <w:rPr>
          <w:rFonts w:ascii="Tahoma" w:hAnsi="Tahoma" w:cs="Tahoma"/>
          <w:b w:val="0"/>
          <w:lang w:val="sl-SI"/>
        </w:rPr>
        <w:t xml:space="preserve">Če želi ponudnik uporabiti zmogljivosti drugih subjektov, </w:t>
      </w:r>
      <w:r w:rsidRPr="00F13FD5">
        <w:rPr>
          <w:rFonts w:ascii="Tahoma" w:hAnsi="Tahoma" w:cs="Tahoma"/>
          <w:b w:val="0"/>
          <w:u w:val="single"/>
          <w:lang w:val="sl-SI"/>
        </w:rPr>
        <w:t>mora v ponudbi dokazati, da bo imel na voljo sredstva, na primer s predložitvijo zagotovil teh subjektov za ta namen</w:t>
      </w:r>
      <w:r w:rsidRPr="00F13FD5">
        <w:rPr>
          <w:rFonts w:ascii="Tahoma" w:hAnsi="Tahoma" w:cs="Tahoma"/>
          <w:b w:val="0"/>
          <w:lang w:val="sl-SI"/>
        </w:rPr>
        <w:t xml:space="preserve">. Naročnik bo v tem primeru ravnal v skladu z drugim odstavkom 81. člena ZJN-3. </w:t>
      </w:r>
    </w:p>
    <w:p w14:paraId="5364E965" w14:textId="77777777" w:rsidR="00CB3A34" w:rsidRPr="00F13FD5" w:rsidRDefault="00CB3A34" w:rsidP="00232070">
      <w:pPr>
        <w:keepNext/>
        <w:keepLines/>
        <w:autoSpaceDE w:val="0"/>
        <w:autoSpaceDN w:val="0"/>
        <w:adjustRightInd w:val="0"/>
        <w:jc w:val="both"/>
        <w:rPr>
          <w:rFonts w:ascii="Tahoma" w:hAnsi="Tahoma" w:cs="Tahoma"/>
        </w:rPr>
      </w:pPr>
    </w:p>
    <w:p w14:paraId="615AAD84" w14:textId="77777777" w:rsidR="00CB3A34" w:rsidRPr="00F13FD5" w:rsidRDefault="00CB3A34" w:rsidP="00232070">
      <w:pPr>
        <w:keepNext/>
        <w:keepLines/>
        <w:autoSpaceDE w:val="0"/>
        <w:autoSpaceDN w:val="0"/>
        <w:adjustRightInd w:val="0"/>
        <w:jc w:val="both"/>
        <w:rPr>
          <w:rFonts w:ascii="Tahoma" w:hAnsi="Tahoma" w:cs="Tahoma"/>
        </w:rPr>
      </w:pPr>
      <w:r w:rsidRPr="00F13FD5">
        <w:rPr>
          <w:rFonts w:ascii="Tahoma" w:hAnsi="Tahoma" w:cs="Tahoma"/>
        </w:rPr>
        <w:t xml:space="preserve">O uporabi zmogljivosti drugih subjektov govorimo, ko drugi subjekt </w:t>
      </w:r>
      <w:r w:rsidRPr="00F13FD5">
        <w:rPr>
          <w:rFonts w:ascii="Tahoma" w:hAnsi="Tahoma" w:cs="Tahoma"/>
          <w:u w:val="single"/>
        </w:rPr>
        <w:t>ni neposredno udeležen pri sami izvedbi naročila</w:t>
      </w:r>
      <w:r w:rsidRPr="00F13FD5">
        <w:rPr>
          <w:rFonts w:ascii="Tahoma" w:hAnsi="Tahoma" w:cs="Tahoma"/>
        </w:rPr>
        <w:t xml:space="preserve">, temveč ponudniku le npr. posodi določeno opremo, tehnična sredstva, mehanizacijo itd.. Če bo drugi subjekt z zmogljivostmi, s katerimi razpolaga in na katere se sklicuje ponudnik, </w:t>
      </w:r>
      <w:r w:rsidRPr="00F13FD5">
        <w:rPr>
          <w:rFonts w:ascii="Tahoma" w:hAnsi="Tahoma" w:cs="Tahoma"/>
          <w:u w:val="single"/>
        </w:rPr>
        <w:t>neposredno sam izvedel del predmeta javnega naročila</w:t>
      </w:r>
      <w:r w:rsidRPr="00F13FD5">
        <w:rPr>
          <w:rFonts w:ascii="Tahoma" w:hAnsi="Tahoma" w:cs="Tahoma"/>
        </w:rPr>
        <w:t xml:space="preserve">, potem govorimo o subjektu, ki izpolnjuje definicijo </w:t>
      </w:r>
      <w:r w:rsidRPr="00F13FD5">
        <w:rPr>
          <w:rFonts w:ascii="Tahoma" w:hAnsi="Tahoma" w:cs="Tahoma"/>
          <w:b/>
        </w:rPr>
        <w:t>podizvajalca</w:t>
      </w:r>
      <w:r w:rsidRPr="00F13FD5">
        <w:rPr>
          <w:rFonts w:ascii="Tahoma" w:hAnsi="Tahoma" w:cs="Tahoma"/>
        </w:rPr>
        <w:t xml:space="preserve">, </w:t>
      </w:r>
      <w:r w:rsidRPr="00F13FD5">
        <w:rPr>
          <w:rFonts w:ascii="Tahoma" w:hAnsi="Tahoma" w:cs="Tahoma"/>
          <w:u w:val="single"/>
        </w:rPr>
        <w:t xml:space="preserve">zato naj ga ponudnik nominira kot podizvajalca/e </w:t>
      </w:r>
      <w:r w:rsidRPr="00F13FD5">
        <w:rPr>
          <w:rFonts w:ascii="Tahoma" w:hAnsi="Tahoma" w:cs="Tahoma"/>
          <w:b/>
          <w:u w:val="single"/>
        </w:rPr>
        <w:t>in ne</w:t>
      </w:r>
      <w:r w:rsidRPr="00F13FD5">
        <w:rPr>
          <w:rFonts w:ascii="Tahoma" w:hAnsi="Tahoma" w:cs="Tahoma"/>
          <w:u w:val="single"/>
        </w:rPr>
        <w:t xml:space="preserve"> kot subjekt/e, katerih zmogljivost uporablja ponudnik v ponudbi</w:t>
      </w:r>
      <w:r w:rsidRPr="00F13FD5">
        <w:rPr>
          <w:rFonts w:ascii="Tahoma" w:hAnsi="Tahoma" w:cs="Tahoma"/>
        </w:rPr>
        <w:t>.</w:t>
      </w:r>
    </w:p>
    <w:p w14:paraId="6EBF9B62" w14:textId="77777777" w:rsidR="00CB3A34" w:rsidRPr="00F13FD5" w:rsidRDefault="00CB3A34" w:rsidP="00232070">
      <w:pPr>
        <w:pStyle w:val="Telobesedila2"/>
        <w:keepNext/>
        <w:keepLines/>
        <w:rPr>
          <w:rFonts w:ascii="Tahoma" w:hAnsi="Tahoma" w:cs="Tahoma"/>
          <w:b w:val="0"/>
          <w:lang w:val="sl-SI"/>
        </w:rPr>
      </w:pPr>
    </w:p>
    <w:p w14:paraId="47B8F729" w14:textId="77777777" w:rsidR="00CB3A34" w:rsidRPr="00F13FD5" w:rsidRDefault="00CB3A34" w:rsidP="00232070">
      <w:pPr>
        <w:pStyle w:val="Telobesedila2"/>
        <w:keepNext/>
        <w:keepLines/>
        <w:rPr>
          <w:rFonts w:ascii="Tahoma" w:hAnsi="Tahoma" w:cs="Tahoma"/>
          <w:b w:val="0"/>
          <w:lang w:val="sl-SI"/>
        </w:rPr>
      </w:pPr>
      <w:r w:rsidRPr="00F13FD5">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DEEC3C7" w14:textId="77777777" w:rsidR="00CB3A34" w:rsidRPr="00F13FD5" w:rsidRDefault="00CB3A34" w:rsidP="00232070">
      <w:pPr>
        <w:keepNext/>
        <w:keepLines/>
        <w:numPr>
          <w:ilvl w:val="0"/>
          <w:numId w:val="12"/>
        </w:numPr>
        <w:jc w:val="both"/>
        <w:rPr>
          <w:rFonts w:ascii="Tahoma" w:hAnsi="Tahoma" w:cs="Tahoma"/>
        </w:rPr>
      </w:pPr>
      <w:r w:rsidRPr="00F13FD5">
        <w:rPr>
          <w:rFonts w:ascii="Tahoma" w:hAnsi="Tahoma" w:cs="Tahoma"/>
        </w:rPr>
        <w:t>predložiti izpolnjeno, podpisano in žigosano Prilogo 3/2 IZJAVA O IZPOLNJEVANJU SPOSOBNOSTI PODIZVAJALCA/DRUGEGA SUBJEKTA,</w:t>
      </w:r>
    </w:p>
    <w:p w14:paraId="6BD961A3" w14:textId="77777777" w:rsidR="00CB3A34" w:rsidRPr="00F13FD5" w:rsidRDefault="00CB3A34" w:rsidP="00232070">
      <w:pPr>
        <w:keepNext/>
        <w:keepLines/>
        <w:numPr>
          <w:ilvl w:val="0"/>
          <w:numId w:val="12"/>
        </w:numPr>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3/3 IZJAVA FIZIČNE OSEBE,</w:t>
      </w:r>
    </w:p>
    <w:p w14:paraId="0D839AD6" w14:textId="77777777" w:rsidR="00CB3A34" w:rsidRPr="00F13FD5" w:rsidRDefault="00CB3A34" w:rsidP="00232070">
      <w:pPr>
        <w:keepNext/>
        <w:keepLines/>
        <w:numPr>
          <w:ilvl w:val="0"/>
          <w:numId w:val="12"/>
        </w:numPr>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3/4 IZJAVA O UDELEŽBI FIZIČNIH IN PRAVNIH OSEB V LASTNIŠTVU GOSPODARSKEGA SUBJEKTA</w:t>
      </w:r>
      <w:r w:rsidRPr="00F13FD5">
        <w:rPr>
          <w:rFonts w:ascii="Tahoma" w:hAnsi="Tahoma" w:cs="Tahoma"/>
          <w:bCs/>
        </w:rPr>
        <w:t>,</w:t>
      </w:r>
    </w:p>
    <w:p w14:paraId="0CD7B785" w14:textId="77777777" w:rsidR="00CB3A34" w:rsidRPr="00F13FD5" w:rsidRDefault="00CB3A34" w:rsidP="00232070">
      <w:pPr>
        <w:pStyle w:val="Odstavekseznama"/>
        <w:keepNext/>
        <w:keepLines/>
        <w:numPr>
          <w:ilvl w:val="0"/>
          <w:numId w:val="12"/>
        </w:numPr>
        <w:ind w:left="714" w:hanging="357"/>
        <w:jc w:val="both"/>
        <w:rPr>
          <w:rFonts w:ascii="Tahoma" w:hAnsi="Tahoma" w:cs="Tahoma"/>
        </w:rPr>
      </w:pPr>
      <w:r w:rsidRPr="00F13FD5">
        <w:rPr>
          <w:rFonts w:ascii="Tahoma" w:hAnsi="Tahoma" w:cs="Tahoma"/>
          <w:kern w:val="16"/>
        </w:rPr>
        <w:t>predložiti izpolnjeno, podpisano in žigosano</w:t>
      </w:r>
      <w:r w:rsidRPr="00F13FD5">
        <w:rPr>
          <w:rFonts w:ascii="Tahoma" w:hAnsi="Tahoma" w:cs="Tahoma"/>
        </w:rPr>
        <w:t xml:space="preserve"> Prilogo 4/2 UDELEŽBA SUBJEKTA, KATEREGA ZMOGLJIVOST SE UPORABLJA,</w:t>
      </w:r>
    </w:p>
    <w:p w14:paraId="4AA8307F" w14:textId="77777777" w:rsidR="00CB3A34" w:rsidRPr="00F13FD5" w:rsidRDefault="00CB3A34" w:rsidP="00232070">
      <w:pPr>
        <w:pStyle w:val="Odstavekseznama"/>
        <w:keepNext/>
        <w:keepLines/>
        <w:numPr>
          <w:ilvl w:val="0"/>
          <w:numId w:val="12"/>
        </w:numPr>
        <w:ind w:left="714" w:hanging="357"/>
        <w:jc w:val="both"/>
        <w:rPr>
          <w:rFonts w:ascii="Tahoma" w:hAnsi="Tahoma" w:cs="Tahoma"/>
        </w:rPr>
      </w:pPr>
      <w:r w:rsidRPr="00F13FD5">
        <w:rPr>
          <w:rFonts w:ascii="Tahoma" w:hAnsi="Tahoma" w:cs="Tahoma"/>
          <w:u w:val="single"/>
        </w:rPr>
        <w:t>dokazilo, da bo imel ponudnik na voljo sredstva, na primer s predložitvijo zagotovil teh subjektov za ta namen</w:t>
      </w:r>
      <w:r w:rsidRPr="00F13FD5">
        <w:rPr>
          <w:rFonts w:ascii="Tahoma" w:hAnsi="Tahoma" w:cs="Tahoma"/>
        </w:rPr>
        <w:t>.</w:t>
      </w:r>
    </w:p>
    <w:p w14:paraId="31596768" w14:textId="77777777" w:rsidR="00CB3A34" w:rsidRPr="00F13FD5" w:rsidRDefault="00CB3A34" w:rsidP="00232070">
      <w:pPr>
        <w:keepNext/>
        <w:keepLines/>
        <w:jc w:val="both"/>
        <w:rPr>
          <w:rFonts w:ascii="Tahoma" w:hAnsi="Tahoma" w:cs="Tahoma"/>
        </w:rPr>
      </w:pPr>
    </w:p>
    <w:p w14:paraId="4DE0D081" w14:textId="77777777" w:rsidR="00CB3A34" w:rsidRPr="00F13FD5" w:rsidRDefault="00CB3A34" w:rsidP="00232070">
      <w:pPr>
        <w:keepNext/>
        <w:keepLines/>
        <w:jc w:val="both"/>
        <w:rPr>
          <w:rFonts w:ascii="Tahoma" w:hAnsi="Tahoma" w:cs="Tahoma"/>
        </w:rPr>
      </w:pPr>
      <w:r w:rsidRPr="00F13FD5">
        <w:rPr>
          <w:rFonts w:ascii="Tahoma" w:hAnsi="Tahoma" w:cs="Tahoma"/>
        </w:rPr>
        <w:t>Priloge se izpolnijo za vsakega od sodelujočih subjektov v ponudbi ločeno. V kolikor bo ponudnik za del javnega naročila uporabil zmogljivost drugih subjektov, mora v Prilogi 4/2 označiti, za katerega od naročnikov bo ponudnik uporabil zmogljivost drugih subjektov, ter ustrezno izpolniti preostali del priloge.</w:t>
      </w:r>
    </w:p>
    <w:p w14:paraId="44ABC8E5" w14:textId="77777777" w:rsidR="00CB3A34" w:rsidRPr="00F13FD5" w:rsidRDefault="00CB3A34" w:rsidP="00232070">
      <w:pPr>
        <w:keepNext/>
        <w:keepLines/>
        <w:jc w:val="both"/>
        <w:rPr>
          <w:rFonts w:ascii="Tahoma" w:hAnsi="Tahoma" w:cs="Tahoma"/>
        </w:rPr>
      </w:pPr>
    </w:p>
    <w:p w14:paraId="0D46BF7A" w14:textId="77777777" w:rsidR="00CB3A34" w:rsidRPr="00F13FD5" w:rsidRDefault="00CB3A34" w:rsidP="00232070">
      <w:pPr>
        <w:pStyle w:val="Telobesedila2"/>
        <w:keepNext/>
        <w:keepLines/>
        <w:rPr>
          <w:rFonts w:ascii="Tahoma" w:hAnsi="Tahoma" w:cs="Tahoma"/>
          <w:b w:val="0"/>
          <w:lang w:val="sl-SI"/>
        </w:rPr>
      </w:pPr>
      <w:r w:rsidRPr="00F13FD5">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6E2C6D54" w14:textId="77777777" w:rsidR="00CB3A34" w:rsidRPr="00F13FD5" w:rsidRDefault="00CB3A34" w:rsidP="00232070">
      <w:pPr>
        <w:pStyle w:val="Telobesedila2"/>
        <w:keepNext/>
        <w:keepLines/>
        <w:rPr>
          <w:rFonts w:ascii="Tahoma" w:hAnsi="Tahoma" w:cs="Tahoma"/>
          <w:b w:val="0"/>
          <w:lang w:val="sl-SI"/>
        </w:rPr>
      </w:pPr>
    </w:p>
    <w:p w14:paraId="396B30B1" w14:textId="77777777" w:rsidR="00CB3A34" w:rsidRPr="00F13FD5" w:rsidRDefault="00CB3A34" w:rsidP="00232070">
      <w:pPr>
        <w:pStyle w:val="Telobesedila2"/>
        <w:keepNext/>
        <w:keepLines/>
        <w:rPr>
          <w:rFonts w:ascii="Tahoma" w:hAnsi="Tahoma" w:cs="Tahoma"/>
          <w:b w:val="0"/>
          <w:i/>
          <w:lang w:val="sl-SI"/>
        </w:rPr>
      </w:pPr>
      <w:r w:rsidRPr="00F13FD5">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F13FD5">
        <w:rPr>
          <w:rFonts w:ascii="Tahoma" w:hAnsi="Tahoma" w:cs="Tahoma"/>
          <w:b w:val="0"/>
          <w:lang w:val="sl-SI"/>
        </w:rPr>
        <w:t xml:space="preserve"> </w:t>
      </w:r>
      <w:r w:rsidRPr="00F13FD5">
        <w:rPr>
          <w:rFonts w:ascii="Tahoma" w:hAnsi="Tahoma" w:cs="Tahoma"/>
          <w:b w:val="0"/>
          <w:i/>
          <w:lang w:val="sl-SI"/>
        </w:rPr>
        <w:t xml:space="preserve">uporablja ponudnik v ponudbi. </w:t>
      </w:r>
    </w:p>
    <w:p w14:paraId="7F0BA1DF" w14:textId="6907E54B" w:rsidR="00CB3A34" w:rsidRPr="00F13FD5" w:rsidRDefault="00CB3A34" w:rsidP="00232070">
      <w:pPr>
        <w:keepNext/>
        <w:keepLines/>
        <w:rPr>
          <w:rFonts w:ascii="Tahoma" w:hAnsi="Tahoma" w:cs="Tahoma"/>
        </w:rPr>
      </w:pPr>
    </w:p>
    <w:p w14:paraId="6F94B209" w14:textId="77777777" w:rsidR="00CE6EC6" w:rsidRPr="00F13FD5" w:rsidRDefault="00CE6EC6" w:rsidP="00232070">
      <w:pPr>
        <w:keepNext/>
        <w:keepLines/>
        <w:numPr>
          <w:ilvl w:val="1"/>
          <w:numId w:val="2"/>
        </w:numPr>
        <w:jc w:val="both"/>
        <w:rPr>
          <w:rFonts w:ascii="Tahoma" w:hAnsi="Tahoma" w:cs="Tahoma"/>
          <w:b/>
        </w:rPr>
      </w:pPr>
      <w:r w:rsidRPr="00F13FD5">
        <w:rPr>
          <w:rFonts w:ascii="Tahoma" w:hAnsi="Tahoma" w:cs="Tahoma"/>
          <w:b/>
        </w:rPr>
        <w:t>Rok za predložitev ponudb in javno odpiranje ponudb</w:t>
      </w:r>
    </w:p>
    <w:p w14:paraId="367EFF94" w14:textId="77777777" w:rsidR="00CE6EC6" w:rsidRPr="00F13FD5" w:rsidRDefault="00CE6EC6" w:rsidP="00232070">
      <w:pPr>
        <w:keepNext/>
        <w:keepLines/>
        <w:ind w:left="720"/>
        <w:jc w:val="both"/>
        <w:rPr>
          <w:rFonts w:ascii="Tahoma" w:hAnsi="Tahoma" w:cs="Tahoma"/>
          <w:b/>
        </w:rPr>
      </w:pPr>
    </w:p>
    <w:p w14:paraId="411F916E" w14:textId="77777777" w:rsidR="00CE6EC6" w:rsidRPr="00F13FD5" w:rsidRDefault="00CE6EC6" w:rsidP="00232070">
      <w:pPr>
        <w:keepNext/>
        <w:keepLines/>
        <w:tabs>
          <w:tab w:val="left" w:pos="142"/>
        </w:tabs>
        <w:jc w:val="both"/>
        <w:rPr>
          <w:rFonts w:ascii="Tahoma" w:hAnsi="Tahoma" w:cs="Tahoma"/>
        </w:rPr>
      </w:pPr>
      <w:r w:rsidRPr="00F13FD5">
        <w:rPr>
          <w:rFonts w:ascii="Tahoma" w:hAnsi="Tahoma" w:cs="Tahoma"/>
          <w:lang w:val="x-none"/>
        </w:rPr>
        <w:t>Ponudnik mora ponudb</w:t>
      </w:r>
      <w:r w:rsidRPr="00F13FD5">
        <w:rPr>
          <w:rFonts w:ascii="Tahoma" w:hAnsi="Tahoma" w:cs="Tahoma"/>
        </w:rPr>
        <w:t>o</w:t>
      </w:r>
      <w:r w:rsidRPr="00F13FD5">
        <w:rPr>
          <w:rFonts w:ascii="Tahoma" w:hAnsi="Tahoma" w:cs="Tahoma"/>
          <w:lang w:val="x-none"/>
        </w:rPr>
        <w:t xml:space="preserve"> predložiti </w:t>
      </w:r>
      <w:r w:rsidRPr="00F13FD5">
        <w:rPr>
          <w:rFonts w:ascii="Tahoma" w:hAnsi="Tahoma" w:cs="Tahoma"/>
        </w:rPr>
        <w:t xml:space="preserve">elektronsko, </w:t>
      </w:r>
      <w:r w:rsidRPr="00F13FD5">
        <w:rPr>
          <w:rFonts w:ascii="Tahoma" w:hAnsi="Tahoma" w:cs="Tahoma"/>
          <w:lang w:val="x-none"/>
        </w:rPr>
        <w:t xml:space="preserve">v </w:t>
      </w:r>
      <w:r w:rsidRPr="00F13FD5">
        <w:rPr>
          <w:rFonts w:ascii="Tahoma" w:hAnsi="Tahoma" w:cs="Tahoma"/>
          <w:b/>
          <w:lang w:val="x-none"/>
        </w:rPr>
        <w:t>informacijsk</w:t>
      </w:r>
      <w:r w:rsidRPr="00F13FD5">
        <w:rPr>
          <w:rFonts w:ascii="Tahoma" w:hAnsi="Tahoma" w:cs="Tahoma"/>
          <w:b/>
        </w:rPr>
        <w:t>em</w:t>
      </w:r>
      <w:r w:rsidRPr="00F13FD5">
        <w:rPr>
          <w:rFonts w:ascii="Tahoma" w:hAnsi="Tahoma" w:cs="Tahoma"/>
          <w:b/>
          <w:lang w:val="x-none"/>
        </w:rPr>
        <w:t xml:space="preserve"> sistem</w:t>
      </w:r>
      <w:r w:rsidRPr="00F13FD5">
        <w:rPr>
          <w:rFonts w:ascii="Tahoma" w:hAnsi="Tahoma" w:cs="Tahoma"/>
          <w:b/>
        </w:rPr>
        <w:t>u</w:t>
      </w:r>
      <w:r w:rsidRPr="00F13FD5">
        <w:rPr>
          <w:rFonts w:ascii="Tahoma" w:hAnsi="Tahoma" w:cs="Tahoma"/>
          <w:b/>
          <w:lang w:val="x-none"/>
        </w:rPr>
        <w:t xml:space="preserve"> e-JN</w:t>
      </w:r>
      <w:r w:rsidRPr="00F13FD5">
        <w:rPr>
          <w:rFonts w:ascii="Tahoma" w:hAnsi="Tahoma" w:cs="Tahoma"/>
        </w:rPr>
        <w:t>,</w:t>
      </w:r>
      <w:r w:rsidRPr="00F13FD5">
        <w:rPr>
          <w:rFonts w:ascii="Tahoma" w:hAnsi="Tahoma" w:cs="Tahoma"/>
          <w:lang w:val="x-none"/>
        </w:rPr>
        <w:t xml:space="preserve"> na spletnem naslovu </w:t>
      </w:r>
      <w:hyperlink r:id="rId12" w:history="1">
        <w:r w:rsidRPr="00F13FD5">
          <w:rPr>
            <w:rFonts w:ascii="Tahoma" w:hAnsi="Tahoma" w:cs="Tahoma"/>
            <w:color w:val="0000FF"/>
            <w:u w:val="single"/>
            <w:lang w:val="x-none"/>
          </w:rPr>
          <w:t>https://ejn.gov.si/eJN2</w:t>
        </w:r>
      </w:hyperlink>
      <w:r w:rsidRPr="00F13FD5">
        <w:rPr>
          <w:rFonts w:ascii="Tahoma" w:hAnsi="Tahoma" w:cs="Tahoma"/>
        </w:rPr>
        <w:t xml:space="preserve">, v skladu z navodili, navedenimi </w:t>
      </w:r>
      <w:r w:rsidRPr="00F13FD5">
        <w:rPr>
          <w:rFonts w:ascii="Tahoma" w:hAnsi="Tahoma" w:cs="Tahoma"/>
          <w:u w:val="single"/>
        </w:rPr>
        <w:t xml:space="preserve">v </w:t>
      </w:r>
      <w:r w:rsidRPr="00F13FD5">
        <w:rPr>
          <w:rFonts w:ascii="Tahoma" w:hAnsi="Tahoma" w:cs="Tahoma"/>
          <w:b/>
          <w:u w:val="single"/>
        </w:rPr>
        <w:t>poglavju 6</w:t>
      </w:r>
      <w:r w:rsidRPr="00F13FD5">
        <w:rPr>
          <w:rFonts w:ascii="Tahoma" w:hAnsi="Tahoma" w:cs="Tahoma"/>
          <w:u w:val="single"/>
        </w:rPr>
        <w:t xml:space="preserve"> te razpisne dokumentacije</w:t>
      </w:r>
      <w:r w:rsidRPr="00F13FD5">
        <w:rPr>
          <w:rFonts w:ascii="Tahoma" w:hAnsi="Tahoma" w:cs="Tahoma"/>
        </w:rPr>
        <w:t>, v katerem je opredeljen tudi rok za predložitev elektronske ponudbe. Ponudnik nosi vse stroške za pripravo in predložitev ponudbe.</w:t>
      </w:r>
    </w:p>
    <w:p w14:paraId="731AF96E" w14:textId="77777777" w:rsidR="00CE6EC6" w:rsidRPr="00F13FD5" w:rsidRDefault="00CE6EC6" w:rsidP="00232070">
      <w:pPr>
        <w:keepNext/>
        <w:keepLines/>
        <w:tabs>
          <w:tab w:val="left" w:pos="142"/>
        </w:tabs>
        <w:jc w:val="both"/>
        <w:rPr>
          <w:rFonts w:ascii="Tahoma" w:hAnsi="Tahoma" w:cs="Tahoma"/>
        </w:rPr>
      </w:pPr>
    </w:p>
    <w:p w14:paraId="6CDFF44F" w14:textId="17A835EC" w:rsidR="00CE6EC6" w:rsidRDefault="00CE6EC6" w:rsidP="00232070">
      <w:pPr>
        <w:keepNext/>
        <w:keepLines/>
        <w:jc w:val="both"/>
        <w:rPr>
          <w:rFonts w:ascii="Tahoma" w:hAnsi="Tahoma" w:cs="Tahoma"/>
        </w:rPr>
      </w:pPr>
      <w:r w:rsidRPr="00F13FD5">
        <w:rPr>
          <w:rFonts w:ascii="Tahoma" w:hAnsi="Tahoma" w:cs="Tahoma"/>
        </w:rPr>
        <w:t xml:space="preserve">Javno odpiranje ponudb v informacijskem sistemu e-JN, na spletnem naslovu </w:t>
      </w:r>
      <w:hyperlink r:id="rId13" w:history="1">
        <w:r w:rsidRPr="00F13FD5">
          <w:rPr>
            <w:rFonts w:ascii="Tahoma" w:hAnsi="Tahoma" w:cs="Tahoma"/>
            <w:color w:val="0000FF"/>
            <w:u w:val="single"/>
          </w:rPr>
          <w:t>https://ejn.gov.si/eJN2</w:t>
        </w:r>
      </w:hyperlink>
      <w:r w:rsidRPr="00F13FD5">
        <w:rPr>
          <w:rFonts w:ascii="Tahoma" w:hAnsi="Tahoma" w:cs="Tahoma"/>
          <w:color w:val="0000FF"/>
          <w:u w:val="single"/>
        </w:rPr>
        <w:t xml:space="preserve">, </w:t>
      </w:r>
      <w:r w:rsidRPr="00F13FD5">
        <w:rPr>
          <w:rFonts w:ascii="Tahoma" w:hAnsi="Tahoma" w:cs="Tahoma"/>
        </w:rPr>
        <w:t xml:space="preserve">poteka avtomatično, na način  da informacijski sistem e-JN samodejno, dve uri po poteku roka za predložitev elektronskih ponudb, prikaže podatke o ponudniku, o variantah, če so bile zahtevane oziroma dovoljene, ter omogoči dostop do </w:t>
      </w:r>
      <w:proofErr w:type="spellStart"/>
      <w:r w:rsidRPr="00F13FD5">
        <w:rPr>
          <w:rFonts w:ascii="Tahoma" w:hAnsi="Tahoma" w:cs="Tahoma"/>
        </w:rPr>
        <w:t>pdf</w:t>
      </w:r>
      <w:proofErr w:type="spellEnd"/>
      <w:r w:rsidRPr="00F13FD5">
        <w:rPr>
          <w:rFonts w:ascii="Tahoma" w:hAnsi="Tahoma" w:cs="Tahoma"/>
        </w:rPr>
        <w:t>. dokumenta, ki ga ponudnik naloži v sistem e-JN v del »</w:t>
      </w:r>
      <w:r w:rsidRPr="00F13FD5">
        <w:rPr>
          <w:rFonts w:ascii="Tahoma" w:hAnsi="Tahoma" w:cs="Tahoma"/>
          <w:b/>
        </w:rPr>
        <w:t>Predračun</w:t>
      </w:r>
      <w:r w:rsidRPr="00F13FD5">
        <w:rPr>
          <w:rFonts w:ascii="Tahoma" w:hAnsi="Tahoma" w:cs="Tahoma"/>
        </w:rPr>
        <w:t xml:space="preserve">«. Ponudniki, ki so oddali ponudbe, imajo te podatke v informacijskem sistemu e-JN na razpolago v razdelku »Zapisnik o odpiranju ponudb«. </w:t>
      </w:r>
    </w:p>
    <w:p w14:paraId="4DD6A1E1" w14:textId="77777777" w:rsidR="00E43330" w:rsidRDefault="00E43330" w:rsidP="00232070">
      <w:pPr>
        <w:keepNext/>
        <w:keepLines/>
        <w:jc w:val="both"/>
        <w:rPr>
          <w:rFonts w:ascii="Tahoma" w:hAnsi="Tahoma" w:cs="Tahoma"/>
        </w:rPr>
      </w:pPr>
    </w:p>
    <w:p w14:paraId="13FE0C13" w14:textId="77777777" w:rsidR="00E43330" w:rsidRDefault="00E43330" w:rsidP="00232070">
      <w:pPr>
        <w:keepNext/>
        <w:keepLines/>
        <w:jc w:val="both"/>
        <w:rPr>
          <w:rFonts w:ascii="Tahoma" w:hAnsi="Tahoma" w:cs="Tahoma"/>
        </w:rPr>
      </w:pPr>
    </w:p>
    <w:p w14:paraId="72A35101" w14:textId="77777777" w:rsidR="00E43330" w:rsidRPr="00F13FD5" w:rsidRDefault="00E43330" w:rsidP="00232070">
      <w:pPr>
        <w:keepNext/>
        <w:keepLines/>
        <w:jc w:val="both"/>
        <w:rPr>
          <w:rFonts w:ascii="Tahoma" w:hAnsi="Tahoma" w:cs="Tahoma"/>
        </w:rPr>
      </w:pPr>
    </w:p>
    <w:p w14:paraId="728B033B" w14:textId="77777777" w:rsidR="0016047A" w:rsidRPr="00F13FD5" w:rsidRDefault="0016047A" w:rsidP="00232070">
      <w:pPr>
        <w:keepNext/>
        <w:keepLines/>
        <w:numPr>
          <w:ilvl w:val="1"/>
          <w:numId w:val="2"/>
        </w:numPr>
        <w:jc w:val="both"/>
        <w:rPr>
          <w:rFonts w:ascii="Tahoma" w:hAnsi="Tahoma" w:cs="Tahoma"/>
          <w:b/>
        </w:rPr>
      </w:pPr>
      <w:r w:rsidRPr="00F13FD5">
        <w:rPr>
          <w:rFonts w:ascii="Tahoma" w:hAnsi="Tahoma" w:cs="Tahoma"/>
          <w:b/>
        </w:rPr>
        <w:lastRenderedPageBreak/>
        <w:t>Veljavnost ponudbe</w:t>
      </w:r>
    </w:p>
    <w:p w14:paraId="5A07F647" w14:textId="77777777" w:rsidR="0016047A" w:rsidRPr="00F13FD5" w:rsidRDefault="0016047A" w:rsidP="00232070">
      <w:pPr>
        <w:keepNext/>
        <w:keepLines/>
        <w:jc w:val="both"/>
        <w:rPr>
          <w:rFonts w:ascii="Tahoma" w:hAnsi="Tahoma" w:cs="Tahoma"/>
        </w:rPr>
      </w:pPr>
    </w:p>
    <w:p w14:paraId="7E7FE7C4" w14:textId="240C48B3" w:rsidR="0016047A" w:rsidRPr="00F13FD5" w:rsidRDefault="0016047A" w:rsidP="00232070">
      <w:pPr>
        <w:keepNext/>
        <w:keepLines/>
        <w:jc w:val="both"/>
        <w:rPr>
          <w:rFonts w:ascii="Tahoma" w:hAnsi="Tahoma" w:cs="Tahoma"/>
        </w:rPr>
      </w:pPr>
      <w:r w:rsidRPr="00F13FD5">
        <w:rPr>
          <w:rFonts w:ascii="Tahoma" w:hAnsi="Tahoma" w:cs="Tahoma"/>
        </w:rPr>
        <w:t>Ponudba mora biti veljavna še tri mesece</w:t>
      </w:r>
      <w:r w:rsidRPr="00F13FD5">
        <w:rPr>
          <w:rFonts w:ascii="Tahoma" w:hAnsi="Tahoma" w:cs="Tahoma"/>
          <w:snapToGrid w:val="0"/>
        </w:rPr>
        <w:t>, šteto od roka določenega za predložitev ponudb.</w:t>
      </w:r>
    </w:p>
    <w:p w14:paraId="3B87F153" w14:textId="77777777" w:rsidR="00DE30F3" w:rsidRPr="00F13FD5" w:rsidRDefault="00DE30F3" w:rsidP="00232070">
      <w:pPr>
        <w:keepNext/>
        <w:keepLines/>
        <w:rPr>
          <w:rFonts w:ascii="Tahoma" w:hAnsi="Tahoma" w:cs="Tahoma"/>
        </w:rPr>
      </w:pPr>
    </w:p>
    <w:p w14:paraId="2FA39068" w14:textId="13229ED3" w:rsidR="00E34C6F" w:rsidRPr="00F13FD5" w:rsidRDefault="00E34C6F" w:rsidP="00232070">
      <w:pPr>
        <w:keepNext/>
        <w:keepLines/>
        <w:numPr>
          <w:ilvl w:val="1"/>
          <w:numId w:val="2"/>
        </w:numPr>
        <w:jc w:val="both"/>
        <w:rPr>
          <w:rFonts w:ascii="Tahoma" w:hAnsi="Tahoma" w:cs="Tahoma"/>
          <w:b/>
        </w:rPr>
      </w:pPr>
      <w:r w:rsidRPr="00F13FD5">
        <w:rPr>
          <w:rFonts w:ascii="Tahoma" w:hAnsi="Tahoma" w:cs="Tahoma"/>
          <w:b/>
        </w:rPr>
        <w:t>Pregled in ocenjevanje ponudb</w:t>
      </w:r>
      <w:r w:rsidR="00BC376E" w:rsidRPr="00F13FD5">
        <w:rPr>
          <w:rFonts w:ascii="Tahoma" w:hAnsi="Tahoma" w:cs="Tahoma"/>
          <w:b/>
        </w:rPr>
        <w:t>, sprejem odločitve o oddaji javnega naročila in obveščanje</w:t>
      </w:r>
    </w:p>
    <w:p w14:paraId="30E7BF52" w14:textId="77777777" w:rsidR="00E34C6F" w:rsidRPr="00F13FD5" w:rsidRDefault="00E34C6F" w:rsidP="00232070">
      <w:pPr>
        <w:keepNext/>
        <w:keepLines/>
        <w:rPr>
          <w:rFonts w:ascii="Tahoma" w:hAnsi="Tahoma" w:cs="Tahoma"/>
        </w:rPr>
      </w:pPr>
    </w:p>
    <w:p w14:paraId="45A388F3" w14:textId="77777777" w:rsidR="00E34C6F" w:rsidRPr="00F13FD5" w:rsidRDefault="00E34C6F" w:rsidP="00232070">
      <w:pPr>
        <w:keepNext/>
        <w:keepLines/>
        <w:jc w:val="both"/>
        <w:rPr>
          <w:rFonts w:ascii="Tahoma" w:hAnsi="Tahoma" w:cs="Tahoma"/>
        </w:rPr>
      </w:pPr>
      <w:r w:rsidRPr="00F13FD5">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E3309AC" w14:textId="6EC619A6" w:rsidR="007A462D" w:rsidRPr="00F13FD5" w:rsidRDefault="007A462D" w:rsidP="00232070">
      <w:pPr>
        <w:keepNext/>
        <w:keepLines/>
        <w:jc w:val="both"/>
        <w:rPr>
          <w:rFonts w:ascii="Tahoma" w:hAnsi="Tahoma" w:cs="Tahoma"/>
          <w:b/>
        </w:rPr>
      </w:pPr>
      <w:bookmarkStart w:id="9" w:name="_Toc116720524"/>
      <w:bookmarkStart w:id="10" w:name="_Toc116720588"/>
      <w:bookmarkStart w:id="11" w:name="_Toc116783499"/>
      <w:bookmarkStart w:id="12" w:name="_Toc116792933"/>
      <w:bookmarkStart w:id="13" w:name="_Toc136417505"/>
    </w:p>
    <w:p w14:paraId="3E7E0D1E" w14:textId="77777777" w:rsidR="007A462D" w:rsidRPr="00F13FD5" w:rsidRDefault="007A462D" w:rsidP="00232070">
      <w:pPr>
        <w:keepNext/>
        <w:keepLines/>
        <w:ind w:right="56"/>
        <w:jc w:val="both"/>
        <w:rPr>
          <w:rFonts w:ascii="Tahoma" w:hAnsi="Tahoma" w:cs="Tahoma"/>
        </w:rPr>
      </w:pPr>
      <w:r w:rsidRPr="00F13FD5">
        <w:rPr>
          <w:rFonts w:ascii="Tahoma" w:hAnsi="Tahoma" w:cs="Tahoma"/>
        </w:rPr>
        <w:t>Naročnik bo v  roku petih dni po končanem preverjanju in ocenjevanju ponudb obvestil vse ponudnike o sprejeti odločitvi v zvezi z oddajo javnega naročila, v skladu z določili 90. člena ZJN-3.</w:t>
      </w:r>
    </w:p>
    <w:p w14:paraId="04C9FE7C" w14:textId="77777777" w:rsidR="007A462D" w:rsidRPr="00F13FD5" w:rsidRDefault="007A462D" w:rsidP="00232070">
      <w:pPr>
        <w:keepNext/>
        <w:keepLines/>
        <w:ind w:right="56"/>
        <w:jc w:val="both"/>
        <w:rPr>
          <w:rFonts w:ascii="Tahoma" w:hAnsi="Tahoma" w:cs="Tahoma"/>
        </w:rPr>
      </w:pPr>
    </w:p>
    <w:p w14:paraId="54349291" w14:textId="77777777" w:rsidR="007A462D" w:rsidRPr="00F13FD5" w:rsidRDefault="007A462D" w:rsidP="00232070">
      <w:pPr>
        <w:keepNext/>
        <w:keepLines/>
        <w:ind w:right="56"/>
        <w:jc w:val="both"/>
        <w:rPr>
          <w:rFonts w:ascii="Tahoma" w:hAnsi="Tahoma" w:cs="Tahoma"/>
        </w:rPr>
      </w:pPr>
      <w:r w:rsidRPr="00F13FD5">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7FE7B55D" w14:textId="77777777" w:rsidR="007A462D" w:rsidRPr="00F13FD5" w:rsidRDefault="007A462D" w:rsidP="00232070">
      <w:pPr>
        <w:keepNext/>
        <w:keepLines/>
        <w:ind w:right="56"/>
        <w:jc w:val="both"/>
        <w:rPr>
          <w:rFonts w:ascii="Tahoma" w:hAnsi="Tahoma" w:cs="Tahoma"/>
        </w:rPr>
      </w:pPr>
    </w:p>
    <w:p w14:paraId="7725B82D" w14:textId="77777777" w:rsidR="007A462D" w:rsidRPr="00F13FD5" w:rsidRDefault="007A462D" w:rsidP="00232070">
      <w:pPr>
        <w:keepNext/>
        <w:keepLines/>
        <w:ind w:right="56"/>
        <w:jc w:val="both"/>
        <w:rPr>
          <w:rFonts w:ascii="Tahoma" w:hAnsi="Tahoma" w:cs="Tahoma"/>
        </w:rPr>
      </w:pPr>
      <w:r w:rsidRPr="00F13FD5">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4742551" w14:textId="77777777" w:rsidR="00403107" w:rsidRPr="00F13FD5" w:rsidRDefault="00403107" w:rsidP="00232070">
      <w:pPr>
        <w:keepNext/>
        <w:keepLines/>
        <w:jc w:val="both"/>
        <w:rPr>
          <w:rFonts w:ascii="Tahoma" w:hAnsi="Tahoma" w:cs="Tahoma"/>
        </w:rPr>
      </w:pPr>
    </w:p>
    <w:p w14:paraId="0E44E1F9" w14:textId="46C848F3" w:rsidR="007A462D" w:rsidRPr="00F13FD5" w:rsidRDefault="007A462D" w:rsidP="00232070">
      <w:pPr>
        <w:keepNext/>
        <w:keepLines/>
        <w:spacing w:after="120"/>
        <w:jc w:val="both"/>
        <w:rPr>
          <w:rFonts w:ascii="Tahoma" w:hAnsi="Tahoma" w:cs="Tahoma"/>
        </w:rPr>
      </w:pPr>
      <w:r w:rsidRPr="00F13FD5">
        <w:rPr>
          <w:rFonts w:ascii="Tahoma" w:hAnsi="Tahoma" w:cs="Tahoma"/>
        </w:rPr>
        <w:t>Naročnik lahko, v skladu z določili 90. člena ZJN-3:</w:t>
      </w:r>
    </w:p>
    <w:p w14:paraId="039DB5D9" w14:textId="77777777" w:rsidR="007A462D" w:rsidRPr="00F13FD5" w:rsidRDefault="007A462D" w:rsidP="00232070">
      <w:pPr>
        <w:keepNext/>
        <w:keepLines/>
        <w:numPr>
          <w:ilvl w:val="0"/>
          <w:numId w:val="4"/>
        </w:numPr>
        <w:jc w:val="both"/>
        <w:rPr>
          <w:rFonts w:ascii="Tahoma" w:hAnsi="Tahoma" w:cs="Tahoma"/>
        </w:rPr>
      </w:pPr>
      <w:r w:rsidRPr="00F13FD5">
        <w:rPr>
          <w:rFonts w:ascii="Tahoma" w:hAnsi="Tahoma" w:cs="Tahoma"/>
        </w:rPr>
        <w:t>do roka za oddajo ponudb kadar koli ustavi postopek oddaje javnega naročila,</w:t>
      </w:r>
    </w:p>
    <w:p w14:paraId="5455F5A3" w14:textId="77777777" w:rsidR="007A462D" w:rsidRPr="00F13FD5" w:rsidRDefault="007A462D" w:rsidP="00232070">
      <w:pPr>
        <w:keepNext/>
        <w:keepLines/>
        <w:numPr>
          <w:ilvl w:val="0"/>
          <w:numId w:val="4"/>
        </w:numPr>
        <w:jc w:val="both"/>
        <w:rPr>
          <w:rFonts w:ascii="Tahoma" w:hAnsi="Tahoma" w:cs="Tahoma"/>
        </w:rPr>
      </w:pPr>
      <w:r w:rsidRPr="00F13FD5">
        <w:rPr>
          <w:rFonts w:ascii="Tahoma" w:hAnsi="Tahoma" w:cs="Tahoma"/>
        </w:rPr>
        <w:t>na vseh stopnjah postopka oddaje javnega naročila, po izteku roka za odpiranje ponudb, zavrne vse ponudbe,</w:t>
      </w:r>
    </w:p>
    <w:p w14:paraId="00BD43B6" w14:textId="77777777" w:rsidR="007A462D" w:rsidRPr="00F13FD5" w:rsidRDefault="007A462D" w:rsidP="00232070">
      <w:pPr>
        <w:keepNext/>
        <w:keepLines/>
        <w:numPr>
          <w:ilvl w:val="0"/>
          <w:numId w:val="4"/>
        </w:numPr>
        <w:jc w:val="both"/>
        <w:rPr>
          <w:rFonts w:ascii="Tahoma" w:hAnsi="Tahoma" w:cs="Tahoma"/>
        </w:rPr>
      </w:pPr>
      <w:r w:rsidRPr="00F13FD5">
        <w:rPr>
          <w:rFonts w:ascii="Tahoma" w:hAnsi="Tahoma" w:cs="Tahoma"/>
        </w:rPr>
        <w:t>po pravnomočnosti odločitve o oddaji javnega naročila do datuma sklenitve okvirnega sporazuma o izvedbi javnega naročila, odstopi od izvedbe javnega naročila.</w:t>
      </w:r>
    </w:p>
    <w:p w14:paraId="77DB5A41" w14:textId="77777777" w:rsidR="007A462D" w:rsidRPr="00F13FD5" w:rsidRDefault="007A462D" w:rsidP="00232070">
      <w:pPr>
        <w:keepNext/>
        <w:keepLines/>
        <w:jc w:val="both"/>
        <w:rPr>
          <w:rFonts w:ascii="Tahoma" w:hAnsi="Tahoma" w:cs="Tahoma"/>
        </w:rPr>
      </w:pPr>
    </w:p>
    <w:p w14:paraId="35227836" w14:textId="77777777" w:rsidR="007A462D" w:rsidRPr="00F13FD5" w:rsidRDefault="007A462D" w:rsidP="00232070">
      <w:pPr>
        <w:keepNext/>
        <w:keepLines/>
        <w:jc w:val="both"/>
        <w:rPr>
          <w:rFonts w:ascii="Tahoma" w:hAnsi="Tahoma" w:cs="Tahoma"/>
        </w:rPr>
      </w:pPr>
      <w:r w:rsidRPr="00F13FD5">
        <w:rPr>
          <w:rFonts w:ascii="Tahoma" w:hAnsi="Tahoma" w:cs="Tahoma"/>
        </w:rPr>
        <w:t xml:space="preserve">V zgoraj navedenih primerih, ponudnik ni upravičen od naročnika zahtevati nikakršne odškodnine. </w:t>
      </w:r>
    </w:p>
    <w:p w14:paraId="133AD3B3" w14:textId="77777777" w:rsidR="00D8019A" w:rsidRPr="00F13FD5" w:rsidRDefault="00D8019A" w:rsidP="00232070">
      <w:pPr>
        <w:keepNext/>
        <w:keepLines/>
        <w:jc w:val="both"/>
        <w:rPr>
          <w:rFonts w:ascii="Tahoma" w:hAnsi="Tahoma" w:cs="Tahoma"/>
          <w:b/>
        </w:rPr>
      </w:pPr>
    </w:p>
    <w:p w14:paraId="2F43F0E5"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Prav</w:t>
      </w:r>
      <w:bookmarkEnd w:id="9"/>
      <w:bookmarkEnd w:id="10"/>
      <w:bookmarkEnd w:id="11"/>
      <w:bookmarkEnd w:id="12"/>
      <w:bookmarkEnd w:id="13"/>
      <w:r w:rsidR="00712EF3" w:rsidRPr="00F13FD5">
        <w:rPr>
          <w:rFonts w:ascii="Tahoma" w:hAnsi="Tahoma" w:cs="Tahoma"/>
          <w:b/>
        </w:rPr>
        <w:t>no varstvo</w:t>
      </w:r>
    </w:p>
    <w:p w14:paraId="5C7D5B07" w14:textId="77777777" w:rsidR="007C70A1" w:rsidRPr="00F13FD5" w:rsidRDefault="007C70A1" w:rsidP="00232070">
      <w:pPr>
        <w:keepNext/>
        <w:keepLines/>
        <w:jc w:val="both"/>
        <w:rPr>
          <w:rFonts w:ascii="Tahoma" w:hAnsi="Tahoma" w:cs="Tahoma"/>
          <w:b/>
        </w:rPr>
      </w:pPr>
    </w:p>
    <w:p w14:paraId="501A1394" w14:textId="5C761954" w:rsidR="00DF3EAD" w:rsidRPr="00F13FD5" w:rsidRDefault="00DF3EAD" w:rsidP="00232070">
      <w:pPr>
        <w:keepNext/>
        <w:keepLines/>
        <w:autoSpaceDE w:val="0"/>
        <w:autoSpaceDN w:val="0"/>
        <w:adjustRightInd w:val="0"/>
        <w:jc w:val="both"/>
        <w:rPr>
          <w:rFonts w:ascii="Tahoma" w:hAnsi="Tahoma" w:cs="Tahoma"/>
        </w:rPr>
      </w:pPr>
      <w:r w:rsidRPr="00F13FD5">
        <w:rPr>
          <w:rFonts w:ascii="Tahoma" w:hAnsi="Tahoma" w:cs="Tahoma"/>
        </w:rPr>
        <w:t>Ponudnikom je zagotovljeno pravno varstvo skladno z določbami Zakona o pravnem varstvu v postopkih javnega naročanja (Ur. l. RS, št. 43/11, 60/11-ZTP-D, 63/13, 90/14-ZDU-1</w:t>
      </w:r>
      <w:r w:rsidR="00C8688E" w:rsidRPr="00F13FD5">
        <w:rPr>
          <w:rFonts w:ascii="Tahoma" w:hAnsi="Tahoma" w:cs="Tahoma"/>
        </w:rPr>
        <w:t>,</w:t>
      </w:r>
      <w:r w:rsidRPr="00F13FD5">
        <w:rPr>
          <w:rFonts w:ascii="Tahoma" w:hAnsi="Tahoma" w:cs="Tahoma"/>
        </w:rPr>
        <w:t xml:space="preserve"> 60/17</w:t>
      </w:r>
      <w:r w:rsidR="00C8688E" w:rsidRPr="00F13FD5">
        <w:rPr>
          <w:rFonts w:ascii="Tahoma" w:hAnsi="Tahoma" w:cs="Tahoma"/>
        </w:rPr>
        <w:t xml:space="preserve"> in 72/19</w:t>
      </w:r>
      <w:r w:rsidRPr="00F13FD5">
        <w:rPr>
          <w:rFonts w:ascii="Tahoma" w:hAnsi="Tahoma" w:cs="Tahoma"/>
        </w:rPr>
        <w:t>; v nadaljevanju: ZPVPJN).</w:t>
      </w:r>
    </w:p>
    <w:p w14:paraId="136DEE28" w14:textId="77777777" w:rsidR="00DF3EAD" w:rsidRPr="00F13FD5" w:rsidRDefault="00DF3EAD" w:rsidP="00232070">
      <w:pPr>
        <w:keepNext/>
        <w:keepLines/>
        <w:autoSpaceDE w:val="0"/>
        <w:autoSpaceDN w:val="0"/>
        <w:adjustRightInd w:val="0"/>
        <w:jc w:val="both"/>
        <w:rPr>
          <w:rFonts w:ascii="Tahoma" w:hAnsi="Tahoma" w:cs="Tahoma"/>
        </w:rPr>
      </w:pPr>
    </w:p>
    <w:p w14:paraId="7B5642C1" w14:textId="77777777" w:rsidR="00DF3EAD" w:rsidRPr="00F13FD5" w:rsidRDefault="00DF3EAD" w:rsidP="00232070">
      <w:pPr>
        <w:keepNext/>
        <w:keepLines/>
        <w:tabs>
          <w:tab w:val="left" w:pos="1155"/>
        </w:tabs>
        <w:autoSpaceDE w:val="0"/>
        <w:autoSpaceDN w:val="0"/>
        <w:adjustRightInd w:val="0"/>
        <w:jc w:val="both"/>
        <w:rPr>
          <w:rFonts w:ascii="Tahoma" w:hAnsi="Tahoma" w:cs="Tahoma"/>
        </w:rPr>
      </w:pPr>
      <w:r w:rsidRPr="00F13FD5">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374BD83B" w14:textId="77777777" w:rsidR="00DF3EAD" w:rsidRPr="00F13FD5" w:rsidRDefault="00DF3EAD" w:rsidP="00232070">
      <w:pPr>
        <w:keepNext/>
        <w:keepLines/>
        <w:autoSpaceDE w:val="0"/>
        <w:autoSpaceDN w:val="0"/>
        <w:adjustRightInd w:val="0"/>
        <w:jc w:val="both"/>
        <w:rPr>
          <w:rFonts w:ascii="Tahoma" w:hAnsi="Tahoma" w:cs="Tahoma"/>
        </w:rPr>
      </w:pPr>
    </w:p>
    <w:p w14:paraId="73B31B7C" w14:textId="1089BAC1" w:rsidR="00DF3EAD" w:rsidRPr="00F13FD5" w:rsidRDefault="00DF3EAD" w:rsidP="00232070">
      <w:pPr>
        <w:keepNext/>
        <w:keepLines/>
        <w:autoSpaceDE w:val="0"/>
        <w:autoSpaceDN w:val="0"/>
        <w:adjustRightInd w:val="0"/>
        <w:jc w:val="both"/>
        <w:rPr>
          <w:rFonts w:ascii="Tahoma" w:hAnsi="Tahoma" w:cs="Tahoma"/>
        </w:rPr>
      </w:pPr>
      <w:r w:rsidRPr="00F13FD5">
        <w:rPr>
          <w:rFonts w:ascii="Tahoma" w:hAnsi="Tahoma" w:cs="Tahoma"/>
        </w:rPr>
        <w:t xml:space="preserve">V kolikor se zahtevek za revizijo nanaša na vsebino objave, povabilo k oddaji ponudbe ali </w:t>
      </w:r>
      <w:r w:rsidR="00C8688E" w:rsidRPr="00F13FD5">
        <w:rPr>
          <w:rFonts w:ascii="Tahoma" w:hAnsi="Tahoma" w:cs="Tahoma"/>
        </w:rPr>
        <w:t xml:space="preserve">razpisno </w:t>
      </w:r>
      <w:r w:rsidRPr="00F13FD5">
        <w:rPr>
          <w:rFonts w:ascii="Tahoma" w:hAnsi="Tahoma" w:cs="Tahoma"/>
        </w:rPr>
        <w:t xml:space="preserve">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24BE6" w14:textId="77777777" w:rsidR="00021A15" w:rsidRPr="00F13FD5" w:rsidRDefault="00021A15" w:rsidP="00232070">
      <w:pPr>
        <w:keepNext/>
        <w:keepLines/>
        <w:autoSpaceDE w:val="0"/>
        <w:autoSpaceDN w:val="0"/>
        <w:adjustRightInd w:val="0"/>
        <w:jc w:val="both"/>
        <w:rPr>
          <w:rFonts w:ascii="Tahoma" w:hAnsi="Tahoma" w:cs="Tahoma"/>
        </w:rPr>
      </w:pPr>
    </w:p>
    <w:p w14:paraId="5996871A" w14:textId="5DBCA501" w:rsidR="00DF3EAD" w:rsidRPr="00F13FD5" w:rsidRDefault="00DF3EAD" w:rsidP="00232070">
      <w:pPr>
        <w:keepNext/>
        <w:keepLines/>
        <w:autoSpaceDE w:val="0"/>
        <w:autoSpaceDN w:val="0"/>
        <w:adjustRightInd w:val="0"/>
        <w:jc w:val="both"/>
        <w:rPr>
          <w:rFonts w:ascii="Tahoma" w:hAnsi="Tahoma" w:cs="Tahoma"/>
        </w:rPr>
      </w:pPr>
      <w:r w:rsidRPr="00F13FD5">
        <w:rPr>
          <w:rFonts w:ascii="Tahoma" w:hAnsi="Tahoma" w:cs="Tahoma"/>
        </w:rPr>
        <w:t xml:space="preserve">Zahtevek za revizijo mora biti sestavljen v skladu z določili 15. člena ZPVPJN, vloži se </w:t>
      </w:r>
      <w:r w:rsidR="005D3456" w:rsidRPr="00F13FD5">
        <w:rPr>
          <w:rFonts w:ascii="Tahoma" w:hAnsi="Tahoma" w:cs="Tahoma"/>
        </w:rPr>
        <w:t xml:space="preserve">preko </w:t>
      </w:r>
      <w:r w:rsidRPr="00F13FD5">
        <w:rPr>
          <w:rFonts w:ascii="Tahoma" w:hAnsi="Tahoma" w:cs="Tahoma"/>
        </w:rPr>
        <w:t xml:space="preserve">portala </w:t>
      </w:r>
      <w:proofErr w:type="spellStart"/>
      <w:r w:rsidRPr="00F13FD5">
        <w:rPr>
          <w:rFonts w:ascii="Tahoma" w:hAnsi="Tahoma" w:cs="Tahoma"/>
        </w:rPr>
        <w:t>eRevizija</w:t>
      </w:r>
      <w:proofErr w:type="spellEnd"/>
      <w:r w:rsidRPr="00F13FD5">
        <w:rPr>
          <w:rFonts w:ascii="Tahoma" w:hAnsi="Tahoma" w:cs="Tahoma"/>
        </w:rPr>
        <w:t>. Vlagatelj mora zahtevku za revizijo priložiti potrdilo o plačilu takse. Zahtevek za revizijo se vloži v roku iz 25. člena ZPVPJN.</w:t>
      </w:r>
    </w:p>
    <w:p w14:paraId="00230A5D" w14:textId="77777777" w:rsidR="00DE30F3" w:rsidRPr="00F13FD5" w:rsidRDefault="00DE30F3" w:rsidP="00232070">
      <w:pPr>
        <w:keepNext/>
        <w:keepLines/>
        <w:autoSpaceDE w:val="0"/>
        <w:autoSpaceDN w:val="0"/>
        <w:adjustRightInd w:val="0"/>
        <w:jc w:val="both"/>
        <w:rPr>
          <w:rFonts w:ascii="Tahoma" w:hAnsi="Tahoma" w:cs="Tahoma"/>
        </w:rPr>
      </w:pPr>
    </w:p>
    <w:p w14:paraId="1FE632BC" w14:textId="73B60F39" w:rsidR="007C70A1" w:rsidRPr="00F13FD5" w:rsidRDefault="007C70A1" w:rsidP="00232070">
      <w:pPr>
        <w:keepNext/>
        <w:keepLines/>
        <w:numPr>
          <w:ilvl w:val="1"/>
          <w:numId w:val="2"/>
        </w:numPr>
        <w:jc w:val="both"/>
        <w:rPr>
          <w:rFonts w:ascii="Tahoma" w:hAnsi="Tahoma" w:cs="Tahoma"/>
          <w:b/>
        </w:rPr>
      </w:pPr>
      <w:bookmarkStart w:id="14" w:name="_Toc163615935"/>
      <w:r w:rsidRPr="00F13FD5">
        <w:rPr>
          <w:rFonts w:ascii="Tahoma" w:hAnsi="Tahoma" w:cs="Tahoma"/>
          <w:b/>
        </w:rPr>
        <w:t>Zaupnost po</w:t>
      </w:r>
      <w:bookmarkEnd w:id="14"/>
      <w:r w:rsidR="00502E8E" w:rsidRPr="00F13FD5">
        <w:rPr>
          <w:rFonts w:ascii="Tahoma" w:hAnsi="Tahoma" w:cs="Tahoma"/>
          <w:b/>
        </w:rPr>
        <w:t>datkov</w:t>
      </w:r>
      <w:r w:rsidR="00BC376E" w:rsidRPr="00F13FD5">
        <w:rPr>
          <w:rFonts w:ascii="Tahoma" w:hAnsi="Tahoma" w:cs="Tahoma"/>
          <w:b/>
        </w:rPr>
        <w:t xml:space="preserve"> in vpogled v ponudbo </w:t>
      </w:r>
    </w:p>
    <w:p w14:paraId="5D351C81" w14:textId="77777777" w:rsidR="007C70A1" w:rsidRPr="00F13FD5" w:rsidRDefault="007C70A1" w:rsidP="00232070">
      <w:pPr>
        <w:pStyle w:val="tekst1"/>
        <w:keepNext/>
        <w:keepLines/>
        <w:spacing w:before="0" w:line="240" w:lineRule="auto"/>
        <w:rPr>
          <w:rFonts w:ascii="Tahoma" w:hAnsi="Tahoma" w:cs="Tahoma"/>
          <w:sz w:val="20"/>
        </w:rPr>
      </w:pPr>
    </w:p>
    <w:p w14:paraId="59936245" w14:textId="77777777" w:rsidR="00404799" w:rsidRPr="00F13FD5" w:rsidRDefault="00404799" w:rsidP="00232070">
      <w:pPr>
        <w:keepNext/>
        <w:keepLines/>
        <w:jc w:val="both"/>
        <w:rPr>
          <w:rFonts w:ascii="Tahoma" w:hAnsi="Tahoma" w:cs="Tahoma"/>
        </w:rPr>
      </w:pPr>
      <w:r w:rsidRPr="00F13FD5">
        <w:rPr>
          <w:rFonts w:ascii="Tahoma" w:hAnsi="Tahoma" w:cs="Tahoma"/>
        </w:rPr>
        <w:t>Naročnik zagotavlja javnost in zaupnost podatkov skladno s 35. členom ZJN-3 ob upoštevanju določb zakona, ki ureja varstvo osebnih podatkov, tajne podatke ali gospodarske družbe.</w:t>
      </w:r>
    </w:p>
    <w:p w14:paraId="062DD001" w14:textId="77777777" w:rsidR="00404799" w:rsidRPr="00F13FD5" w:rsidRDefault="00404799" w:rsidP="00232070">
      <w:pPr>
        <w:keepNext/>
        <w:keepLines/>
        <w:jc w:val="both"/>
        <w:rPr>
          <w:rFonts w:ascii="Tahoma" w:hAnsi="Tahoma" w:cs="Tahoma"/>
        </w:rPr>
      </w:pPr>
    </w:p>
    <w:p w14:paraId="26916F29" w14:textId="52045F04" w:rsidR="002C5A51" w:rsidRPr="00F13FD5" w:rsidRDefault="00404799" w:rsidP="00232070">
      <w:pPr>
        <w:keepNext/>
        <w:keepLines/>
        <w:jc w:val="both"/>
        <w:rPr>
          <w:rFonts w:ascii="Tahoma" w:hAnsi="Tahoma" w:cs="Tahoma"/>
        </w:rPr>
      </w:pPr>
      <w:r w:rsidRPr="00F13FD5">
        <w:rPr>
          <w:rFonts w:ascii="Tahoma" w:hAnsi="Tahoma" w:cs="Tahoma"/>
        </w:rPr>
        <w:lastRenderedPageBreak/>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objavljeni na odpiranju ponudb niti v nad</w:t>
      </w:r>
      <w:r w:rsidR="00ED475A" w:rsidRPr="00F13FD5">
        <w:rPr>
          <w:rFonts w:ascii="Tahoma" w:hAnsi="Tahoma" w:cs="Tahoma"/>
        </w:rPr>
        <w:t>aljevanju postopka ali kasneje.</w:t>
      </w:r>
    </w:p>
    <w:p w14:paraId="17B1CEE9" w14:textId="77777777" w:rsidR="00BC376E" w:rsidRPr="00F13FD5" w:rsidRDefault="00BC376E" w:rsidP="00232070">
      <w:pPr>
        <w:keepNext/>
        <w:keepLines/>
        <w:jc w:val="both"/>
        <w:rPr>
          <w:rFonts w:ascii="Tahoma" w:hAnsi="Tahoma" w:cs="Tahoma"/>
        </w:rPr>
      </w:pPr>
    </w:p>
    <w:p w14:paraId="595D5A87" w14:textId="1CB1C44E" w:rsidR="00BC376E" w:rsidRPr="00F13FD5" w:rsidRDefault="00404799" w:rsidP="00232070">
      <w:pPr>
        <w:keepNext/>
        <w:keepLines/>
        <w:jc w:val="both"/>
        <w:rPr>
          <w:rFonts w:ascii="Tahoma" w:hAnsi="Tahoma" w:cs="Tahoma"/>
        </w:rPr>
      </w:pPr>
      <w:r w:rsidRPr="00F13FD5">
        <w:rPr>
          <w:rFonts w:ascii="Tahoma" w:hAnsi="Tahoma" w:cs="Tahoma"/>
        </w:rPr>
        <w:t>Naročnik bo v celoti odgovoren za varovanje zaupnosti tako dobljenih podatkov.</w:t>
      </w:r>
      <w:r w:rsidR="002C5A51" w:rsidRPr="00F13FD5">
        <w:rPr>
          <w:rFonts w:ascii="Tahoma" w:hAnsi="Tahoma" w:cs="Tahoma"/>
        </w:rPr>
        <w:t xml:space="preserve"> </w:t>
      </w:r>
      <w:r w:rsidR="00BC376E" w:rsidRPr="00F13FD5">
        <w:rPr>
          <w:rFonts w:ascii="Tahoma" w:hAnsi="Tahoma" w:cs="Tahoma"/>
        </w:rPr>
        <w:t xml:space="preserve">Naročnik bo omogočil vpogled v ponudbo izbranega ponudnika v skladu s 35. členom ZJN-3. Ponudnik mora zahtevo za vpogled pravočasno posredovati naročniku pisno na naslov: JAVNI HOLDING Ljubljana, d.o.o., Verovškova ulica 70, 1000 Ljubljana ali po elektronski pošti na elektronski naslov: </w:t>
      </w:r>
      <w:hyperlink r:id="rId14" w:history="1">
        <w:r w:rsidR="00853440" w:rsidRPr="00F13FD5">
          <w:rPr>
            <w:rStyle w:val="Hiperpovezava"/>
            <w:rFonts w:ascii="Tahoma" w:hAnsi="Tahoma" w:cs="Tahoma"/>
          </w:rPr>
          <w:t>sjn@jhl.si</w:t>
        </w:r>
      </w:hyperlink>
      <w:r w:rsidR="00853440" w:rsidRPr="00F13FD5">
        <w:rPr>
          <w:rFonts w:ascii="Tahoma" w:hAnsi="Tahoma" w:cs="Tahoma"/>
        </w:rPr>
        <w:t xml:space="preserve">. </w:t>
      </w:r>
    </w:p>
    <w:p w14:paraId="0CC724BB" w14:textId="252C612A" w:rsidR="007A462D" w:rsidRPr="00F13FD5" w:rsidRDefault="007A462D" w:rsidP="00232070">
      <w:pPr>
        <w:pStyle w:val="tekst1"/>
        <w:keepNext/>
        <w:keepLines/>
        <w:spacing w:before="0" w:line="240" w:lineRule="auto"/>
        <w:rPr>
          <w:rFonts w:ascii="Tahoma" w:hAnsi="Tahoma" w:cs="Tahoma"/>
          <w:sz w:val="20"/>
        </w:rPr>
      </w:pPr>
    </w:p>
    <w:p w14:paraId="32985762" w14:textId="252852CD" w:rsidR="0069280F" w:rsidRPr="00F13FD5" w:rsidRDefault="0069280F" w:rsidP="00232070">
      <w:pPr>
        <w:keepNext/>
        <w:keepLines/>
        <w:numPr>
          <w:ilvl w:val="1"/>
          <w:numId w:val="2"/>
        </w:numPr>
        <w:jc w:val="both"/>
        <w:rPr>
          <w:rFonts w:ascii="Tahoma" w:hAnsi="Tahoma" w:cs="Tahoma"/>
          <w:b/>
        </w:rPr>
      </w:pPr>
      <w:r w:rsidRPr="00F13FD5">
        <w:rPr>
          <w:rFonts w:ascii="Tahoma" w:hAnsi="Tahoma" w:cs="Tahoma"/>
          <w:b/>
        </w:rPr>
        <w:t>Sklenitev pogodbe</w:t>
      </w:r>
      <w:r w:rsidR="00DE30F3" w:rsidRPr="00F13FD5">
        <w:rPr>
          <w:rFonts w:ascii="Tahoma" w:hAnsi="Tahoma" w:cs="Tahoma"/>
          <w:b/>
        </w:rPr>
        <w:t xml:space="preserve"> in okvirnega sporazuma</w:t>
      </w:r>
    </w:p>
    <w:p w14:paraId="2CAF9DF6" w14:textId="77777777" w:rsidR="00DE30F3" w:rsidRPr="00F13FD5" w:rsidRDefault="00DE30F3" w:rsidP="00232070">
      <w:pPr>
        <w:keepNext/>
        <w:keepLines/>
        <w:jc w:val="both"/>
        <w:rPr>
          <w:rFonts w:ascii="Tahoma" w:hAnsi="Tahoma" w:cs="Tahoma"/>
        </w:rPr>
      </w:pPr>
    </w:p>
    <w:p w14:paraId="0FC90D8C" w14:textId="1EA3C032" w:rsidR="00DE30F3" w:rsidRPr="00F13FD5" w:rsidRDefault="00DE30F3" w:rsidP="00232070">
      <w:pPr>
        <w:keepNext/>
        <w:keepLines/>
        <w:jc w:val="both"/>
        <w:rPr>
          <w:rFonts w:ascii="Tahoma" w:hAnsi="Tahoma" w:cs="Tahoma"/>
        </w:rPr>
      </w:pPr>
      <w:r w:rsidRPr="00F13FD5">
        <w:rPr>
          <w:rFonts w:ascii="Tahoma" w:hAnsi="Tahoma" w:cs="Tahoma"/>
        </w:rPr>
        <w:t xml:space="preserve">Naročnik bo po preteku pravnomočnosti odločitve o oddaji naročila s ponudnikom, ki bo oddal ekonomsko najugodnejšo ponudbo, sklenil pogodbo o dobavi </w:t>
      </w:r>
      <w:r w:rsidR="005621CE">
        <w:rPr>
          <w:rFonts w:ascii="Tahoma" w:hAnsi="Tahoma" w:cs="Tahoma"/>
        </w:rPr>
        <w:t xml:space="preserve">in zamenjavi </w:t>
      </w:r>
      <w:r w:rsidRPr="00F13FD5">
        <w:rPr>
          <w:rFonts w:ascii="Tahoma" w:hAnsi="Tahoma" w:cs="Tahoma"/>
        </w:rPr>
        <w:t>puhal</w:t>
      </w:r>
      <w:r w:rsidR="005621CE">
        <w:rPr>
          <w:rFonts w:ascii="Tahoma" w:hAnsi="Tahoma" w:cs="Tahoma"/>
        </w:rPr>
        <w:t xml:space="preserve"> ter</w:t>
      </w:r>
      <w:r w:rsidRPr="00F13FD5">
        <w:rPr>
          <w:rFonts w:ascii="Tahoma" w:hAnsi="Tahoma" w:cs="Tahoma"/>
        </w:rPr>
        <w:t xml:space="preserve"> okvirni sporazum za redno </w:t>
      </w:r>
      <w:r w:rsidR="005621CE">
        <w:rPr>
          <w:rFonts w:ascii="Tahoma" w:hAnsi="Tahoma" w:cs="Tahoma"/>
        </w:rPr>
        <w:t xml:space="preserve">in izredno </w:t>
      </w:r>
      <w:r w:rsidRPr="00F13FD5">
        <w:rPr>
          <w:rFonts w:ascii="Tahoma" w:hAnsi="Tahoma" w:cs="Tahoma"/>
        </w:rPr>
        <w:t>vzdrževanje vgrajenih puhal ter dobavo nadomestnih delov za obdobje 60 mesecev, šteto od dneva podpisa primopredajnega zapisnik o prevzemu puhal.</w:t>
      </w:r>
    </w:p>
    <w:p w14:paraId="5FBB8618" w14:textId="77777777" w:rsidR="0069280F" w:rsidRPr="00F13FD5" w:rsidRDefault="0069280F" w:rsidP="00232070">
      <w:pPr>
        <w:keepNext/>
        <w:keepLines/>
        <w:jc w:val="both"/>
        <w:rPr>
          <w:rFonts w:ascii="Tahoma" w:hAnsi="Tahoma" w:cs="Tahoma"/>
        </w:rPr>
      </w:pPr>
    </w:p>
    <w:p w14:paraId="0F1924EE" w14:textId="77777777" w:rsidR="00A13BB4" w:rsidRPr="00F13FD5" w:rsidRDefault="00A13BB4" w:rsidP="00232070">
      <w:pPr>
        <w:keepNext/>
        <w:keepLines/>
        <w:jc w:val="both"/>
        <w:rPr>
          <w:rFonts w:ascii="Tahoma" w:hAnsi="Tahoma" w:cs="Tahoma"/>
        </w:rPr>
      </w:pPr>
      <w:r w:rsidRPr="00F13FD5">
        <w:rPr>
          <w:rFonts w:ascii="Tahoma" w:hAnsi="Tahoma" w:cs="Tahoma"/>
        </w:rPr>
        <w:t>Naročnik bo z izbranim ponudnikom sklenil pogodbo za dobavo, montažo in zagon opreme, ki vključuje tudi garancijske obveznosti izvajalca.</w:t>
      </w:r>
    </w:p>
    <w:p w14:paraId="52AA6E90" w14:textId="77777777" w:rsidR="00A13BB4" w:rsidRPr="00F13FD5" w:rsidRDefault="00A13BB4" w:rsidP="00232070">
      <w:pPr>
        <w:keepNext/>
        <w:keepLines/>
        <w:jc w:val="both"/>
        <w:rPr>
          <w:rFonts w:ascii="Tahoma" w:hAnsi="Tahoma" w:cs="Tahoma"/>
        </w:rPr>
      </w:pPr>
    </w:p>
    <w:p w14:paraId="6F607BAD" w14:textId="77777777" w:rsidR="00A13BB4" w:rsidRPr="00F13FD5" w:rsidRDefault="00A13BB4" w:rsidP="00232070">
      <w:pPr>
        <w:keepNext/>
        <w:keepLines/>
        <w:jc w:val="both"/>
        <w:rPr>
          <w:rFonts w:ascii="Tahoma" w:hAnsi="Tahoma" w:cs="Tahoma"/>
        </w:rPr>
      </w:pPr>
      <w:r w:rsidRPr="00F13FD5">
        <w:rPr>
          <w:rFonts w:ascii="Tahoma" w:hAnsi="Tahoma" w:cs="Tahoma"/>
        </w:rPr>
        <w:t>Ponudnik lahko v ponudbi ponudi podaljšano garancijsko obdobje, ki je vezano na izvajanje rednega vzdrževanja opreme s strani ponudnika.</w:t>
      </w:r>
    </w:p>
    <w:p w14:paraId="6375953B" w14:textId="77777777" w:rsidR="00A13BB4" w:rsidRPr="00F13FD5" w:rsidRDefault="00A13BB4" w:rsidP="00232070">
      <w:pPr>
        <w:keepNext/>
        <w:keepLines/>
        <w:jc w:val="both"/>
        <w:rPr>
          <w:rFonts w:ascii="Tahoma" w:hAnsi="Tahoma" w:cs="Tahoma"/>
        </w:rPr>
      </w:pPr>
    </w:p>
    <w:p w14:paraId="3D0D0808" w14:textId="78E4EC84" w:rsidR="00A13BB4" w:rsidRPr="008C7109" w:rsidRDefault="00A13BB4" w:rsidP="00232070">
      <w:pPr>
        <w:keepNext/>
        <w:keepLines/>
        <w:jc w:val="both"/>
        <w:rPr>
          <w:rFonts w:ascii="Tahoma" w:hAnsi="Tahoma" w:cs="Tahoma"/>
        </w:rPr>
      </w:pPr>
      <w:r w:rsidRPr="00F13FD5">
        <w:rPr>
          <w:rFonts w:ascii="Tahoma" w:hAnsi="Tahoma" w:cs="Tahoma"/>
        </w:rPr>
        <w:t>V tem primeru mora ponudnik jasno opredeliti</w:t>
      </w:r>
      <w:r w:rsidR="008C7109">
        <w:rPr>
          <w:rFonts w:ascii="Tahoma" w:hAnsi="Tahoma" w:cs="Tahoma"/>
        </w:rPr>
        <w:t xml:space="preserve"> </w:t>
      </w:r>
      <w:r w:rsidRPr="008C7109">
        <w:rPr>
          <w:rFonts w:ascii="Tahoma" w:hAnsi="Tahoma" w:cs="Tahoma"/>
        </w:rPr>
        <w:t>trajanje podaljšanega garancijskega obdobja</w:t>
      </w:r>
      <w:r w:rsidR="008C7109">
        <w:rPr>
          <w:rFonts w:ascii="Tahoma" w:hAnsi="Tahoma" w:cs="Tahoma"/>
        </w:rPr>
        <w:t>.</w:t>
      </w:r>
      <w:r w:rsidRPr="008C7109">
        <w:rPr>
          <w:rFonts w:ascii="Tahoma" w:hAnsi="Tahoma" w:cs="Tahoma"/>
        </w:rPr>
        <w:t xml:space="preserve"> </w:t>
      </w:r>
    </w:p>
    <w:p w14:paraId="45E2868F" w14:textId="77777777" w:rsidR="009D27FE" w:rsidRPr="00F13FD5" w:rsidRDefault="009D27FE" w:rsidP="00232070">
      <w:pPr>
        <w:keepNext/>
        <w:keepLines/>
        <w:jc w:val="both"/>
        <w:rPr>
          <w:rFonts w:ascii="Tahoma" w:hAnsi="Tahoma" w:cs="Tahoma"/>
        </w:rPr>
      </w:pPr>
    </w:p>
    <w:p w14:paraId="2D6BE42C" w14:textId="2CA93C22" w:rsidR="00A13BB4" w:rsidRPr="00F13FD5" w:rsidRDefault="00A13BB4" w:rsidP="00232070">
      <w:pPr>
        <w:keepNext/>
        <w:keepLines/>
        <w:jc w:val="both"/>
        <w:rPr>
          <w:rFonts w:ascii="Tahoma" w:hAnsi="Tahoma" w:cs="Tahoma"/>
        </w:rPr>
      </w:pPr>
      <w:r w:rsidRPr="00F13FD5">
        <w:rPr>
          <w:rFonts w:ascii="Tahoma" w:hAnsi="Tahoma" w:cs="Tahoma"/>
        </w:rPr>
        <w:t>Podrobnosti glede pogodbenega razmerja so opredeljene v vzorcu pogodbe</w:t>
      </w:r>
      <w:r w:rsidR="00C368EC" w:rsidRPr="00F13FD5">
        <w:rPr>
          <w:rFonts w:ascii="Tahoma" w:hAnsi="Tahoma" w:cs="Tahoma"/>
        </w:rPr>
        <w:t xml:space="preserve">/okvirnega sporazuma (Priloga </w:t>
      </w:r>
      <w:r w:rsidR="00DE7453" w:rsidRPr="00F13FD5">
        <w:rPr>
          <w:rFonts w:ascii="Tahoma" w:hAnsi="Tahoma" w:cs="Tahoma"/>
        </w:rPr>
        <w:t>9</w:t>
      </w:r>
      <w:r w:rsidR="00C368EC" w:rsidRPr="00F13FD5">
        <w:rPr>
          <w:rFonts w:ascii="Tahoma" w:hAnsi="Tahoma" w:cs="Tahoma"/>
        </w:rPr>
        <w:t xml:space="preserve">/1 in </w:t>
      </w:r>
      <w:r w:rsidR="00DE7453" w:rsidRPr="00F13FD5">
        <w:rPr>
          <w:rFonts w:ascii="Tahoma" w:hAnsi="Tahoma" w:cs="Tahoma"/>
        </w:rPr>
        <w:t>9</w:t>
      </w:r>
      <w:r w:rsidR="00C368EC" w:rsidRPr="00F13FD5">
        <w:rPr>
          <w:rFonts w:ascii="Tahoma" w:hAnsi="Tahoma" w:cs="Tahoma"/>
        </w:rPr>
        <w:t>/2)</w:t>
      </w:r>
      <w:r w:rsidRPr="00F13FD5">
        <w:rPr>
          <w:rFonts w:ascii="Tahoma" w:hAnsi="Tahoma" w:cs="Tahoma"/>
        </w:rPr>
        <w:t xml:space="preserve">, ki </w:t>
      </w:r>
      <w:r w:rsidR="00C368EC" w:rsidRPr="00F13FD5">
        <w:rPr>
          <w:rFonts w:ascii="Tahoma" w:hAnsi="Tahoma" w:cs="Tahoma"/>
        </w:rPr>
        <w:t>sta</w:t>
      </w:r>
      <w:r w:rsidRPr="00F13FD5">
        <w:rPr>
          <w:rFonts w:ascii="Tahoma" w:hAnsi="Tahoma" w:cs="Tahoma"/>
        </w:rPr>
        <w:t xml:space="preserve"> sestavni del razpisne dokumentacije.</w:t>
      </w:r>
    </w:p>
    <w:p w14:paraId="3D0817FE" w14:textId="77777777" w:rsidR="00A13BB4" w:rsidRPr="00F13FD5" w:rsidRDefault="00A13BB4" w:rsidP="00232070">
      <w:pPr>
        <w:keepNext/>
        <w:keepLines/>
        <w:jc w:val="both"/>
        <w:rPr>
          <w:rFonts w:ascii="Tahoma" w:hAnsi="Tahoma" w:cs="Tahoma"/>
        </w:rPr>
      </w:pPr>
    </w:p>
    <w:p w14:paraId="38141F82" w14:textId="567DD4E4" w:rsidR="0069280F" w:rsidRPr="00F13FD5" w:rsidRDefault="0069280F" w:rsidP="00232070">
      <w:pPr>
        <w:keepNext/>
        <w:keepLines/>
        <w:jc w:val="both"/>
        <w:rPr>
          <w:rFonts w:ascii="Tahoma" w:hAnsi="Tahoma" w:cs="Tahoma"/>
        </w:rPr>
      </w:pPr>
      <w:r w:rsidRPr="00F13FD5">
        <w:rPr>
          <w:rFonts w:ascii="Tahoma" w:hAnsi="Tahoma" w:cs="Tahoma"/>
        </w:rPr>
        <w:t>Izbrani ponudnik bo pozvan k podpisu pogodbe</w:t>
      </w:r>
      <w:r w:rsidR="00DE30F3" w:rsidRPr="00F13FD5">
        <w:rPr>
          <w:rFonts w:ascii="Tahoma" w:hAnsi="Tahoma" w:cs="Tahoma"/>
        </w:rPr>
        <w:t>/okvirnega sporazuma</w:t>
      </w:r>
      <w:r w:rsidRPr="00F13FD5">
        <w:rPr>
          <w:rFonts w:ascii="Tahoma" w:hAnsi="Tahoma" w:cs="Tahoma"/>
        </w:rPr>
        <w:t xml:space="preserve"> pisno. V kolikor izbrani ponudnik z naročnikom ne bo sklenil pogodbe</w:t>
      </w:r>
      <w:r w:rsidR="00DE30F3" w:rsidRPr="00F13FD5">
        <w:rPr>
          <w:rFonts w:ascii="Tahoma" w:hAnsi="Tahoma" w:cs="Tahoma"/>
        </w:rPr>
        <w:t>/okvirnega sporazuma</w:t>
      </w:r>
      <w:r w:rsidRPr="00F13FD5">
        <w:rPr>
          <w:rFonts w:ascii="Tahoma" w:hAnsi="Tahoma" w:cs="Tahoma"/>
        </w:rPr>
        <w:t>, bo naročnik Državni revizijski komisiji predlagal, da uvede postopek o prekršku iz četrte točke prvega odstavka 112. člena ZJN-3.</w:t>
      </w:r>
    </w:p>
    <w:p w14:paraId="7709A16E" w14:textId="77777777" w:rsidR="0069280F" w:rsidRPr="00F13FD5" w:rsidRDefault="0069280F" w:rsidP="00232070">
      <w:pPr>
        <w:keepNext/>
        <w:keepLines/>
        <w:jc w:val="both"/>
        <w:rPr>
          <w:rFonts w:ascii="Tahoma" w:hAnsi="Tahoma" w:cs="Tahoma"/>
        </w:rPr>
      </w:pPr>
    </w:p>
    <w:p w14:paraId="4782E5AF" w14:textId="51761241" w:rsidR="0069280F" w:rsidRPr="00F13FD5" w:rsidRDefault="001034A6" w:rsidP="00232070">
      <w:pPr>
        <w:keepNext/>
        <w:keepLines/>
        <w:jc w:val="both"/>
        <w:rPr>
          <w:rFonts w:ascii="Tahoma" w:hAnsi="Tahoma" w:cs="Tahoma"/>
        </w:rPr>
      </w:pPr>
      <w:r w:rsidRPr="00F13FD5">
        <w:rPr>
          <w:rFonts w:ascii="Tahoma" w:hAnsi="Tahoma" w:cs="Tahoma"/>
        </w:rPr>
        <w:t>Pogodbo</w:t>
      </w:r>
      <w:r w:rsidR="0069280F" w:rsidRPr="00F13FD5">
        <w:rPr>
          <w:rFonts w:ascii="Tahoma" w:hAnsi="Tahoma" w:cs="Tahoma"/>
        </w:rPr>
        <w:t xml:space="preserve"> z izbranim ponudnikom bo podpisal zakoniti zastopnik naročnika. </w:t>
      </w:r>
      <w:r w:rsidRPr="00F13FD5">
        <w:rPr>
          <w:rFonts w:ascii="Tahoma" w:hAnsi="Tahoma" w:cs="Tahoma"/>
        </w:rPr>
        <w:t>Pogodba</w:t>
      </w:r>
      <w:r w:rsidR="0069280F" w:rsidRPr="00F13FD5">
        <w:rPr>
          <w:rFonts w:ascii="Tahoma" w:hAnsi="Tahoma" w:cs="Tahoma"/>
        </w:rPr>
        <w:t xml:space="preserve"> se bo pred podpisom vsebinsko prilagodil</w:t>
      </w:r>
      <w:r w:rsidRPr="00F13FD5">
        <w:rPr>
          <w:rFonts w:ascii="Tahoma" w:hAnsi="Tahoma" w:cs="Tahoma"/>
        </w:rPr>
        <w:t>a</w:t>
      </w:r>
      <w:r w:rsidR="0069280F" w:rsidRPr="00F13FD5">
        <w:rPr>
          <w:rFonts w:ascii="Tahoma" w:hAnsi="Tahoma" w:cs="Tahoma"/>
        </w:rPr>
        <w:t xml:space="preserve"> le glede na to, ali bo izbrani ponudnik predložil skupno ponudbo, prijavil sodelovanje podizvajalcev in podobno.</w:t>
      </w:r>
    </w:p>
    <w:p w14:paraId="03B233A2" w14:textId="77777777" w:rsidR="0069280F" w:rsidRPr="00F13FD5" w:rsidRDefault="0069280F" w:rsidP="00232070">
      <w:pPr>
        <w:keepNext/>
        <w:keepLines/>
        <w:jc w:val="both"/>
        <w:rPr>
          <w:rFonts w:ascii="Tahoma" w:hAnsi="Tahoma" w:cs="Tahoma"/>
        </w:rPr>
      </w:pPr>
    </w:p>
    <w:p w14:paraId="66738526" w14:textId="77F94532" w:rsidR="0069280F" w:rsidRPr="00F13FD5" w:rsidRDefault="0069280F" w:rsidP="00232070">
      <w:pPr>
        <w:keepNext/>
        <w:keepLines/>
        <w:jc w:val="both"/>
        <w:rPr>
          <w:rFonts w:ascii="Tahoma" w:hAnsi="Tahoma" w:cs="Tahoma"/>
        </w:rPr>
      </w:pPr>
      <w:r w:rsidRPr="00F13FD5">
        <w:rPr>
          <w:rFonts w:ascii="Tahoma" w:hAnsi="Tahoma" w:cs="Tahoma"/>
        </w:rPr>
        <w:t xml:space="preserve">V skladu s šestim odstavkom 14. člena Zakona o integriteti in preprečevanju korupcije (Uradni list RS, št. 69/11-UPB2, 158/20; v nadaljevanju </w:t>
      </w:r>
      <w:proofErr w:type="spellStart"/>
      <w:r w:rsidRPr="00F13FD5">
        <w:rPr>
          <w:rFonts w:ascii="Tahoma" w:hAnsi="Tahoma" w:cs="Tahoma"/>
        </w:rPr>
        <w:t>ZIntPK</w:t>
      </w:r>
      <w:proofErr w:type="spellEnd"/>
      <w:r w:rsidRPr="00F13FD5">
        <w:rPr>
          <w:rFonts w:ascii="Tahoma" w:hAnsi="Tahoma" w:cs="Tahoma"/>
        </w:rPr>
        <w:t xml:space="preserve">) je dolžan izbrani ponudnik na poziv naročnika, pred podpisom </w:t>
      </w:r>
      <w:r w:rsidR="001034A6" w:rsidRPr="00F13FD5">
        <w:rPr>
          <w:rFonts w:ascii="Tahoma" w:hAnsi="Tahoma" w:cs="Tahoma"/>
        </w:rPr>
        <w:t>pogodbe</w:t>
      </w:r>
      <w:r w:rsidRPr="00F13FD5">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w:t>
      </w:r>
      <w:r w:rsidR="001034A6" w:rsidRPr="00F13FD5">
        <w:rPr>
          <w:rFonts w:ascii="Tahoma" w:hAnsi="Tahoma" w:cs="Tahoma"/>
        </w:rPr>
        <w:t>a</w:t>
      </w:r>
      <w:r w:rsidRPr="00F13FD5">
        <w:rPr>
          <w:rFonts w:ascii="Tahoma" w:hAnsi="Tahoma" w:cs="Tahoma"/>
        </w:rPr>
        <w:t xml:space="preserve"> 3</w:t>
      </w:r>
      <w:r w:rsidR="001034A6" w:rsidRPr="00F13FD5">
        <w:rPr>
          <w:rFonts w:ascii="Tahoma" w:hAnsi="Tahoma" w:cs="Tahoma"/>
        </w:rPr>
        <w:t>/4</w:t>
      </w:r>
      <w:r w:rsidRPr="00F13FD5">
        <w:rPr>
          <w:rFonts w:ascii="Tahoma" w:hAnsi="Tahoma" w:cs="Tahoma"/>
        </w:rPr>
        <w:t xml:space="preserve">). Če bo ponudnik predložil lažno izjavo oziroma bo dal neresnične podatke o navedenih dejstvih, bo to imelo za posledico ničnost </w:t>
      </w:r>
      <w:r w:rsidR="001034A6" w:rsidRPr="00F13FD5">
        <w:rPr>
          <w:rFonts w:ascii="Tahoma" w:hAnsi="Tahoma" w:cs="Tahoma"/>
        </w:rPr>
        <w:t>pogodbe</w:t>
      </w:r>
      <w:r w:rsidRPr="00F13FD5">
        <w:rPr>
          <w:rFonts w:ascii="Tahoma" w:hAnsi="Tahoma" w:cs="Tahoma"/>
        </w:rPr>
        <w:t xml:space="preserve">. Izjavo bodo morali podati tudi ostali gospodarski subjekti, ki nastopajo v ponudbi skupaj s ponudnikom. V kolikor ponudnik Obrazca k Prilogi 3 ne bo priloži že v ponudbi, bo naročnik ponudnika pozval k predložitvi izpolnjene predmetne priloge pred sklenitvijo </w:t>
      </w:r>
      <w:r w:rsidR="001034A6" w:rsidRPr="00F13FD5">
        <w:rPr>
          <w:rFonts w:ascii="Tahoma" w:hAnsi="Tahoma" w:cs="Tahoma"/>
        </w:rPr>
        <w:t>pogodbe</w:t>
      </w:r>
      <w:r w:rsidRPr="00F13FD5">
        <w:rPr>
          <w:rFonts w:ascii="Tahoma" w:hAnsi="Tahoma" w:cs="Tahoma"/>
        </w:rPr>
        <w:t>.</w:t>
      </w:r>
    </w:p>
    <w:p w14:paraId="78C7DE97" w14:textId="77777777" w:rsidR="0069280F" w:rsidRPr="00F13FD5" w:rsidRDefault="0069280F" w:rsidP="00232070">
      <w:pPr>
        <w:keepNext/>
        <w:keepLines/>
        <w:jc w:val="both"/>
        <w:rPr>
          <w:rFonts w:ascii="Tahoma" w:hAnsi="Tahoma" w:cs="Tahoma"/>
        </w:rPr>
      </w:pPr>
    </w:p>
    <w:p w14:paraId="018C54DA" w14:textId="75813710" w:rsidR="001034A6" w:rsidRPr="00F13FD5" w:rsidRDefault="0069280F" w:rsidP="00232070">
      <w:pPr>
        <w:keepNext/>
        <w:keepLines/>
        <w:jc w:val="both"/>
        <w:rPr>
          <w:rFonts w:ascii="Tahoma" w:hAnsi="Tahoma" w:cs="Tahoma"/>
        </w:rPr>
      </w:pPr>
      <w:r w:rsidRPr="00F13FD5">
        <w:rPr>
          <w:rFonts w:ascii="Tahoma" w:hAnsi="Tahoma" w:cs="Tahoma"/>
          <w:color w:val="000000"/>
        </w:rPr>
        <w:t xml:space="preserve">Osnutek </w:t>
      </w:r>
      <w:r w:rsidR="001034A6" w:rsidRPr="00F13FD5">
        <w:rPr>
          <w:rFonts w:ascii="Tahoma" w:hAnsi="Tahoma" w:cs="Tahoma"/>
          <w:color w:val="000000"/>
        </w:rPr>
        <w:t>pogodbe</w:t>
      </w:r>
      <w:r w:rsidR="00DE30F3" w:rsidRPr="00F13FD5">
        <w:rPr>
          <w:rFonts w:ascii="Tahoma" w:hAnsi="Tahoma" w:cs="Tahoma"/>
          <w:color w:val="000000"/>
        </w:rPr>
        <w:t xml:space="preserve"> in okvirnega sporazuma</w:t>
      </w:r>
      <w:r w:rsidRPr="00F13FD5">
        <w:rPr>
          <w:rFonts w:ascii="Tahoma" w:hAnsi="Tahoma" w:cs="Tahoma"/>
          <w:color w:val="000000"/>
        </w:rPr>
        <w:t xml:space="preserve"> </w:t>
      </w:r>
      <w:r w:rsidR="00DE30F3" w:rsidRPr="00F13FD5">
        <w:rPr>
          <w:rFonts w:ascii="Tahoma" w:hAnsi="Tahoma" w:cs="Tahoma"/>
          <w:color w:val="000000"/>
        </w:rPr>
        <w:t>sta</w:t>
      </w:r>
      <w:r w:rsidRPr="00F13FD5">
        <w:rPr>
          <w:rFonts w:ascii="Tahoma" w:hAnsi="Tahoma" w:cs="Tahoma"/>
          <w:color w:val="000000"/>
        </w:rPr>
        <w:t xml:space="preserve"> kot prilog</w:t>
      </w:r>
      <w:r w:rsidR="00DE30F3" w:rsidRPr="00F13FD5">
        <w:rPr>
          <w:rFonts w:ascii="Tahoma" w:hAnsi="Tahoma" w:cs="Tahoma"/>
          <w:color w:val="000000"/>
        </w:rPr>
        <w:t>i</w:t>
      </w:r>
      <w:r w:rsidRPr="00F13FD5">
        <w:rPr>
          <w:rFonts w:ascii="Tahoma" w:hAnsi="Tahoma" w:cs="Tahoma"/>
          <w:color w:val="000000"/>
        </w:rPr>
        <w:t xml:space="preserve"> sestavni del razpisne </w:t>
      </w:r>
      <w:r w:rsidRPr="00F13FD5">
        <w:rPr>
          <w:rFonts w:ascii="Tahoma" w:hAnsi="Tahoma" w:cs="Tahoma"/>
        </w:rPr>
        <w:t xml:space="preserve">dokumentacije (Priloga </w:t>
      </w:r>
      <w:r w:rsidR="00615C98" w:rsidRPr="00F13FD5">
        <w:rPr>
          <w:rFonts w:ascii="Tahoma" w:hAnsi="Tahoma" w:cs="Tahoma"/>
        </w:rPr>
        <w:t>9</w:t>
      </w:r>
      <w:r w:rsidR="00DE30F3" w:rsidRPr="00F13FD5">
        <w:rPr>
          <w:rFonts w:ascii="Tahoma" w:hAnsi="Tahoma" w:cs="Tahoma"/>
        </w:rPr>
        <w:t>/</w:t>
      </w:r>
      <w:r w:rsidR="00745918" w:rsidRPr="00F13FD5">
        <w:rPr>
          <w:rFonts w:ascii="Tahoma" w:hAnsi="Tahoma" w:cs="Tahoma"/>
        </w:rPr>
        <w:t>1</w:t>
      </w:r>
      <w:r w:rsidR="00DE30F3" w:rsidRPr="00F13FD5">
        <w:rPr>
          <w:rFonts w:ascii="Tahoma" w:hAnsi="Tahoma" w:cs="Tahoma"/>
        </w:rPr>
        <w:t xml:space="preserve"> in </w:t>
      </w:r>
      <w:r w:rsidR="00615C98" w:rsidRPr="00F13FD5">
        <w:rPr>
          <w:rFonts w:ascii="Tahoma" w:hAnsi="Tahoma" w:cs="Tahoma"/>
        </w:rPr>
        <w:t>9</w:t>
      </w:r>
      <w:r w:rsidR="00DE30F3" w:rsidRPr="00F13FD5">
        <w:rPr>
          <w:rFonts w:ascii="Tahoma" w:hAnsi="Tahoma" w:cs="Tahoma"/>
        </w:rPr>
        <w:t>/2</w:t>
      </w:r>
      <w:r w:rsidRPr="00F13FD5">
        <w:rPr>
          <w:rFonts w:ascii="Tahoma" w:hAnsi="Tahoma" w:cs="Tahoma"/>
        </w:rPr>
        <w:t xml:space="preserve">). </w:t>
      </w:r>
      <w:r w:rsidR="001034A6" w:rsidRPr="00F13FD5">
        <w:rPr>
          <w:rFonts w:ascii="Tahoma" w:hAnsi="Tahoma" w:cs="Tahoma"/>
        </w:rPr>
        <w:t xml:space="preserve">Ponudnik s podpisom Priloge 3/1 potrdi, da se strinja z vsebino osnutka pogodbe ter jo bo v primeru, da bo izbran kot ekonomsko najugodnejši ponudnik, podpisal na poziv naročnika. </w:t>
      </w:r>
      <w:r w:rsidR="00615C98" w:rsidRPr="00F13FD5">
        <w:rPr>
          <w:rFonts w:ascii="Tahoma" w:hAnsi="Tahoma" w:cs="Tahoma"/>
        </w:rPr>
        <w:t>Zaželeno je, da je osnutek pogodbe/okvirnega sporazuma izpolnjen in parafiran ter predložen k ponudbeni dokumentaciji.</w:t>
      </w:r>
    </w:p>
    <w:p w14:paraId="31FC2658" w14:textId="77777777" w:rsidR="0069280F" w:rsidRPr="00F13FD5" w:rsidRDefault="0069280F" w:rsidP="00232070">
      <w:pPr>
        <w:pStyle w:val="tekst1"/>
        <w:keepNext/>
        <w:keepLines/>
        <w:spacing w:before="0" w:line="240" w:lineRule="auto"/>
        <w:rPr>
          <w:rFonts w:ascii="Tahoma" w:hAnsi="Tahoma" w:cs="Tahoma"/>
          <w:sz w:val="20"/>
        </w:rPr>
      </w:pPr>
    </w:p>
    <w:p w14:paraId="439CF36D" w14:textId="77777777" w:rsidR="007C70A1" w:rsidRPr="00F13FD5" w:rsidRDefault="007C70A1" w:rsidP="00232070">
      <w:pPr>
        <w:keepNext/>
        <w:keepLines/>
        <w:numPr>
          <w:ilvl w:val="1"/>
          <w:numId w:val="2"/>
        </w:numPr>
        <w:jc w:val="both"/>
        <w:rPr>
          <w:rFonts w:ascii="Tahoma" w:hAnsi="Tahoma" w:cs="Tahoma"/>
          <w:b/>
        </w:rPr>
      </w:pPr>
      <w:r w:rsidRPr="00F13FD5">
        <w:rPr>
          <w:rFonts w:ascii="Tahoma" w:hAnsi="Tahoma" w:cs="Tahoma"/>
          <w:b/>
        </w:rPr>
        <w:t>Jamstvo za</w:t>
      </w:r>
      <w:r w:rsidR="00A96998" w:rsidRPr="00F13FD5">
        <w:rPr>
          <w:rFonts w:ascii="Tahoma" w:hAnsi="Tahoma" w:cs="Tahoma"/>
          <w:b/>
        </w:rPr>
        <w:t xml:space="preserve"> </w:t>
      </w:r>
      <w:r w:rsidRPr="00F13FD5">
        <w:rPr>
          <w:rFonts w:ascii="Tahoma" w:hAnsi="Tahoma" w:cs="Tahoma"/>
          <w:b/>
        </w:rPr>
        <w:t>napake</w:t>
      </w:r>
    </w:p>
    <w:p w14:paraId="7733638D" w14:textId="77777777" w:rsidR="007C70A1" w:rsidRPr="00F13FD5" w:rsidRDefault="007C70A1" w:rsidP="00232070">
      <w:pPr>
        <w:keepNext/>
        <w:keepLines/>
        <w:jc w:val="both"/>
        <w:rPr>
          <w:rFonts w:ascii="Tahoma" w:hAnsi="Tahoma" w:cs="Tahoma"/>
        </w:rPr>
      </w:pPr>
    </w:p>
    <w:p w14:paraId="097F18F4" w14:textId="77777777" w:rsidR="007C70A1" w:rsidRPr="00F13FD5" w:rsidRDefault="00787A19" w:rsidP="00232070">
      <w:pPr>
        <w:keepNext/>
        <w:keepLines/>
        <w:jc w:val="both"/>
        <w:rPr>
          <w:rFonts w:ascii="Tahoma" w:hAnsi="Tahoma" w:cs="Tahoma"/>
        </w:rPr>
      </w:pPr>
      <w:r w:rsidRPr="00F13FD5">
        <w:rPr>
          <w:rFonts w:ascii="Tahoma" w:hAnsi="Tahoma" w:cs="Tahoma"/>
        </w:rPr>
        <w:t>Izbrani ponudnik</w:t>
      </w:r>
      <w:r w:rsidR="007C70A1" w:rsidRPr="00F13FD5">
        <w:rPr>
          <w:rFonts w:ascii="Tahoma" w:hAnsi="Tahoma" w:cs="Tahoma"/>
        </w:rPr>
        <w:t>, s kat</w:t>
      </w:r>
      <w:r w:rsidR="00502E8E" w:rsidRPr="00F13FD5">
        <w:rPr>
          <w:rFonts w:ascii="Tahoma" w:hAnsi="Tahoma" w:cs="Tahoma"/>
        </w:rPr>
        <w:t xml:space="preserve">erim bo naročnik sklenil </w:t>
      </w:r>
      <w:r w:rsidR="0086655C" w:rsidRPr="00F13FD5">
        <w:rPr>
          <w:rFonts w:ascii="Tahoma" w:hAnsi="Tahoma" w:cs="Tahoma"/>
        </w:rPr>
        <w:t>pogodbo</w:t>
      </w:r>
      <w:r w:rsidR="007C70A1" w:rsidRPr="00F13FD5">
        <w:rPr>
          <w:rFonts w:ascii="Tahoma" w:hAnsi="Tahoma" w:cs="Tahoma"/>
        </w:rPr>
        <w:t>, bo moral jamčiti za odpravo vseh vrst napak</w:t>
      </w:r>
      <w:r w:rsidR="00325548" w:rsidRPr="00F13FD5">
        <w:rPr>
          <w:rFonts w:ascii="Tahoma" w:hAnsi="Tahoma" w:cs="Tahoma"/>
        </w:rPr>
        <w:t xml:space="preserve"> na predmetu javnega naročila</w:t>
      </w:r>
      <w:r w:rsidR="00A10B9A" w:rsidRPr="00F13FD5">
        <w:rPr>
          <w:rFonts w:ascii="Tahoma" w:hAnsi="Tahoma" w:cs="Tahoma"/>
        </w:rPr>
        <w:t>,</w:t>
      </w:r>
      <w:r w:rsidR="007C70A1" w:rsidRPr="00F13FD5">
        <w:rPr>
          <w:rFonts w:ascii="Tahoma" w:hAnsi="Tahoma" w:cs="Tahoma"/>
        </w:rPr>
        <w:t xml:space="preserve"> skladno z določili Obligacijskega zakonika.</w:t>
      </w:r>
    </w:p>
    <w:p w14:paraId="6BECFE83" w14:textId="064DD073" w:rsidR="005D1D6C" w:rsidRDefault="005D1D6C" w:rsidP="00232070">
      <w:pPr>
        <w:keepNext/>
        <w:keepLines/>
        <w:jc w:val="both"/>
        <w:rPr>
          <w:rFonts w:ascii="Tahoma" w:hAnsi="Tahoma" w:cs="Tahoma"/>
        </w:rPr>
      </w:pPr>
    </w:p>
    <w:p w14:paraId="64D76764" w14:textId="77777777" w:rsidR="00E43330" w:rsidRDefault="00E43330" w:rsidP="00232070">
      <w:pPr>
        <w:keepNext/>
        <w:keepLines/>
        <w:jc w:val="both"/>
        <w:rPr>
          <w:rFonts w:ascii="Tahoma" w:hAnsi="Tahoma" w:cs="Tahoma"/>
        </w:rPr>
      </w:pPr>
    </w:p>
    <w:p w14:paraId="26CDB5E0" w14:textId="77777777" w:rsidR="00E43330" w:rsidRPr="00F13FD5" w:rsidRDefault="00E43330" w:rsidP="00232070">
      <w:pPr>
        <w:keepNext/>
        <w:keepLines/>
        <w:jc w:val="both"/>
        <w:rPr>
          <w:rFonts w:ascii="Tahoma" w:hAnsi="Tahoma" w:cs="Tahoma"/>
        </w:rPr>
      </w:pPr>
    </w:p>
    <w:p w14:paraId="724281F3" w14:textId="56716AA6" w:rsidR="0016047A" w:rsidRPr="00F13FD5" w:rsidRDefault="0016047A" w:rsidP="00232070">
      <w:pPr>
        <w:keepNext/>
        <w:keepLines/>
        <w:numPr>
          <w:ilvl w:val="1"/>
          <w:numId w:val="2"/>
        </w:numPr>
        <w:jc w:val="both"/>
        <w:rPr>
          <w:rFonts w:ascii="Tahoma" w:hAnsi="Tahoma" w:cs="Tahoma"/>
          <w:b/>
        </w:rPr>
      </w:pPr>
      <w:r w:rsidRPr="00F13FD5">
        <w:rPr>
          <w:rFonts w:ascii="Tahoma" w:hAnsi="Tahoma" w:cs="Tahoma"/>
          <w:b/>
        </w:rPr>
        <w:lastRenderedPageBreak/>
        <w:t xml:space="preserve">Ostale zahteve </w:t>
      </w:r>
    </w:p>
    <w:p w14:paraId="56647E7F" w14:textId="77777777" w:rsidR="0016047A" w:rsidRPr="00F13FD5" w:rsidRDefault="0016047A" w:rsidP="00232070">
      <w:pPr>
        <w:keepNext/>
        <w:keepLines/>
        <w:jc w:val="both"/>
        <w:rPr>
          <w:rFonts w:ascii="Tahoma" w:hAnsi="Tahoma" w:cs="Tahoma"/>
        </w:rPr>
      </w:pPr>
    </w:p>
    <w:p w14:paraId="2D74B83E" w14:textId="59CFF27B" w:rsidR="0016047A" w:rsidRPr="00F13FD5" w:rsidRDefault="0016047A" w:rsidP="00232070">
      <w:pPr>
        <w:keepNext/>
        <w:keepLines/>
        <w:jc w:val="both"/>
        <w:rPr>
          <w:rFonts w:ascii="Tahoma" w:hAnsi="Tahoma" w:cs="Tahoma"/>
        </w:rPr>
      </w:pPr>
      <w:r w:rsidRPr="00F13FD5">
        <w:rPr>
          <w:rFonts w:ascii="Tahoma" w:hAnsi="Tahoma" w:cs="Tahoma"/>
        </w:rPr>
        <w:t>Ostale splošne in tehnične zahteve naročnika so podrobno opredeljene v osnutku pogodbe</w:t>
      </w:r>
      <w:r w:rsidR="009D27FE" w:rsidRPr="00F13FD5">
        <w:rPr>
          <w:rFonts w:ascii="Tahoma" w:hAnsi="Tahoma" w:cs="Tahoma"/>
        </w:rPr>
        <w:t>/okvirnega sporazuma</w:t>
      </w:r>
      <w:r w:rsidRPr="00F13FD5">
        <w:rPr>
          <w:rFonts w:ascii="Tahoma" w:hAnsi="Tahoma" w:cs="Tahoma"/>
        </w:rPr>
        <w:t>, ki s</w:t>
      </w:r>
      <w:r w:rsidR="009D27FE" w:rsidRPr="00F13FD5">
        <w:rPr>
          <w:rFonts w:ascii="Tahoma" w:hAnsi="Tahoma" w:cs="Tahoma"/>
        </w:rPr>
        <w:t>ta</w:t>
      </w:r>
      <w:r w:rsidRPr="00F13FD5">
        <w:rPr>
          <w:rFonts w:ascii="Tahoma" w:hAnsi="Tahoma" w:cs="Tahoma"/>
        </w:rPr>
        <w:t xml:space="preserve"> kot prilog</w:t>
      </w:r>
      <w:r w:rsidR="009D27FE" w:rsidRPr="00F13FD5">
        <w:rPr>
          <w:rFonts w:ascii="Tahoma" w:hAnsi="Tahoma" w:cs="Tahoma"/>
        </w:rPr>
        <w:t>i</w:t>
      </w:r>
      <w:r w:rsidRPr="00F13FD5">
        <w:rPr>
          <w:rFonts w:ascii="Tahoma" w:hAnsi="Tahoma" w:cs="Tahoma"/>
        </w:rPr>
        <w:t xml:space="preserve"> sestavni del te razpisne dokumentacije. </w:t>
      </w:r>
    </w:p>
    <w:p w14:paraId="23F44A19" w14:textId="77777777" w:rsidR="0016047A" w:rsidRPr="00F13FD5" w:rsidRDefault="0016047A" w:rsidP="00232070">
      <w:pPr>
        <w:keepNext/>
        <w:keepLines/>
        <w:jc w:val="both"/>
        <w:rPr>
          <w:rFonts w:ascii="Tahoma" w:hAnsi="Tahoma" w:cs="Tahoma"/>
        </w:rPr>
      </w:pPr>
    </w:p>
    <w:p w14:paraId="7DECD86E" w14:textId="781A446A" w:rsidR="00021A15" w:rsidRPr="00E43330" w:rsidRDefault="009D27FE" w:rsidP="00232070">
      <w:pPr>
        <w:keepNext/>
        <w:keepLines/>
        <w:numPr>
          <w:ilvl w:val="0"/>
          <w:numId w:val="2"/>
        </w:numPr>
        <w:jc w:val="both"/>
        <w:rPr>
          <w:rFonts w:ascii="Tahoma" w:hAnsi="Tahoma" w:cs="Tahoma"/>
          <w:b/>
        </w:rPr>
      </w:pPr>
      <w:r w:rsidRPr="00E43330">
        <w:rPr>
          <w:rFonts w:ascii="Tahoma" w:hAnsi="Tahoma" w:cs="Tahoma"/>
          <w:b/>
        </w:rPr>
        <w:t xml:space="preserve">OPIS PREDMETA JAVNEGA NAROČILA TER </w:t>
      </w:r>
      <w:r w:rsidR="00A637DE" w:rsidRPr="00E43330">
        <w:rPr>
          <w:rFonts w:ascii="Tahoma" w:hAnsi="Tahoma" w:cs="Tahoma"/>
          <w:b/>
        </w:rPr>
        <w:t xml:space="preserve">TEHNIČNE IN </w:t>
      </w:r>
      <w:r w:rsidR="00021A15" w:rsidRPr="00E43330">
        <w:rPr>
          <w:rFonts w:ascii="Tahoma" w:hAnsi="Tahoma" w:cs="Tahoma"/>
          <w:b/>
        </w:rPr>
        <w:t>OSTALE ZAHTEVE</w:t>
      </w:r>
    </w:p>
    <w:p w14:paraId="0237E315" w14:textId="0CE037E6" w:rsidR="00021A15" w:rsidRPr="00F13FD5" w:rsidRDefault="00021A15" w:rsidP="00232070">
      <w:pPr>
        <w:pStyle w:val="Odstavekseznama"/>
        <w:keepNext/>
        <w:keepLines/>
        <w:ind w:left="360"/>
        <w:jc w:val="both"/>
        <w:rPr>
          <w:rFonts w:ascii="Tahoma" w:hAnsi="Tahoma" w:cs="Tahoma"/>
        </w:rPr>
      </w:pPr>
    </w:p>
    <w:p w14:paraId="33F22651" w14:textId="7C8CCCCD" w:rsidR="00A637DE" w:rsidRPr="00F13FD5" w:rsidRDefault="00A637DE" w:rsidP="00232070">
      <w:pPr>
        <w:keepNext/>
        <w:keepLines/>
        <w:numPr>
          <w:ilvl w:val="1"/>
          <w:numId w:val="2"/>
        </w:numPr>
        <w:jc w:val="both"/>
        <w:rPr>
          <w:rFonts w:ascii="Tahoma" w:hAnsi="Tahoma" w:cs="Tahoma"/>
          <w:b/>
        </w:rPr>
      </w:pPr>
      <w:r w:rsidRPr="00F13FD5">
        <w:rPr>
          <w:rFonts w:ascii="Tahoma" w:hAnsi="Tahoma" w:cs="Tahoma"/>
          <w:b/>
        </w:rPr>
        <w:t>Ponudbeni pogoji in zahteve</w:t>
      </w:r>
    </w:p>
    <w:p w14:paraId="17F122A7" w14:textId="4E182718" w:rsidR="00A637DE" w:rsidRPr="00F13FD5" w:rsidRDefault="00A637DE" w:rsidP="00232070">
      <w:pPr>
        <w:keepNext/>
        <w:keepLines/>
        <w:jc w:val="both"/>
        <w:rPr>
          <w:rFonts w:ascii="Tahoma" w:hAnsi="Tahoma" w:cs="Tahoma"/>
        </w:rPr>
      </w:pPr>
    </w:p>
    <w:p w14:paraId="61CDCC03" w14:textId="77777777" w:rsidR="006B3FE2" w:rsidRPr="00F13FD5" w:rsidRDefault="006B3FE2" w:rsidP="00232070">
      <w:pPr>
        <w:pStyle w:val="Odstavekseznama"/>
        <w:keepNext/>
        <w:keepLines/>
        <w:numPr>
          <w:ilvl w:val="2"/>
          <w:numId w:val="2"/>
        </w:numPr>
        <w:jc w:val="both"/>
        <w:rPr>
          <w:rFonts w:ascii="Tahoma" w:hAnsi="Tahoma" w:cs="Tahoma"/>
          <w:b/>
        </w:rPr>
      </w:pPr>
      <w:r w:rsidRPr="00F13FD5">
        <w:rPr>
          <w:rFonts w:ascii="Tahoma" w:hAnsi="Tahoma" w:cs="Tahoma"/>
        </w:rPr>
        <w:t>Ogled objekta</w:t>
      </w:r>
    </w:p>
    <w:p w14:paraId="2F186BC7" w14:textId="77777777" w:rsidR="006B3FE2" w:rsidRPr="00F13FD5" w:rsidRDefault="006B3FE2" w:rsidP="00232070">
      <w:pPr>
        <w:keepNext/>
        <w:keepLines/>
        <w:jc w:val="both"/>
        <w:rPr>
          <w:rFonts w:ascii="Tahoma" w:hAnsi="Tahoma" w:cs="Tahoma"/>
        </w:rPr>
      </w:pPr>
    </w:p>
    <w:p w14:paraId="56EB7F38" w14:textId="084FB793" w:rsidR="006B3FE2" w:rsidRPr="00F13FD5" w:rsidRDefault="006B3FE2" w:rsidP="00232070">
      <w:pPr>
        <w:keepNext/>
        <w:keepLines/>
        <w:jc w:val="both"/>
        <w:rPr>
          <w:rFonts w:ascii="Tahoma" w:hAnsi="Tahoma" w:cs="Tahoma"/>
        </w:rPr>
      </w:pPr>
      <w:r w:rsidRPr="00F13FD5">
        <w:rPr>
          <w:rFonts w:ascii="Tahoma" w:hAnsi="Tahoma" w:cs="Tahoma"/>
        </w:rPr>
        <w:t xml:space="preserve">Neodvisno od podatkov, ki so vsebovani v razpisni dokumentaciji, </w:t>
      </w:r>
      <w:r w:rsidRPr="00F13FD5">
        <w:rPr>
          <w:rFonts w:ascii="Tahoma" w:hAnsi="Tahoma" w:cs="Tahoma"/>
          <w:b/>
        </w:rPr>
        <w:t>mora</w:t>
      </w:r>
      <w:r w:rsidRPr="00F13FD5">
        <w:rPr>
          <w:rFonts w:ascii="Tahoma" w:hAnsi="Tahoma" w:cs="Tahoma"/>
        </w:rPr>
        <w:t xml:space="preserve"> ponudnik pred oddajo ponudbe obvezno </w:t>
      </w:r>
      <w:r w:rsidR="001E7E1B">
        <w:rPr>
          <w:rFonts w:ascii="Tahoma" w:hAnsi="Tahoma" w:cs="Tahoma"/>
        </w:rPr>
        <w:t xml:space="preserve">opraviti ogled </w:t>
      </w:r>
      <w:r w:rsidRPr="00F13FD5">
        <w:rPr>
          <w:rFonts w:ascii="Tahoma" w:hAnsi="Tahoma" w:cs="Tahoma"/>
        </w:rPr>
        <w:t>objekt</w:t>
      </w:r>
      <w:r w:rsidR="001E7E1B">
        <w:rPr>
          <w:rFonts w:ascii="Tahoma" w:hAnsi="Tahoma" w:cs="Tahoma"/>
        </w:rPr>
        <w:t>a</w:t>
      </w:r>
      <w:r w:rsidRPr="00F13FD5">
        <w:rPr>
          <w:rFonts w:ascii="Tahoma" w:hAnsi="Tahoma" w:cs="Tahoma"/>
        </w:rPr>
        <w:t xml:space="preserve"> naročnika, kjer se bodo izvajale razpisana dela z namenom, da pridobi morebitne ostale podatke, ki se nanašajo na izvedbo del po tej razpisni dokumentaciji in ki lahko vplivajo na ponudnikovo ceno ali ponudnikove obveznosti in izvedbene zmogljivosti ter se seznaniti z dejanskim stanjem na lokaciji, kjer se bo izvajala dobava, montaža in zagon opreme.</w:t>
      </w:r>
    </w:p>
    <w:p w14:paraId="237C5D97" w14:textId="77777777" w:rsidR="006B3FE2" w:rsidRPr="00F13FD5" w:rsidRDefault="006B3FE2" w:rsidP="00232070">
      <w:pPr>
        <w:keepNext/>
        <w:keepLines/>
        <w:jc w:val="both"/>
        <w:rPr>
          <w:rFonts w:ascii="Tahoma" w:hAnsi="Tahoma" w:cs="Tahoma"/>
        </w:rPr>
      </w:pPr>
    </w:p>
    <w:p w14:paraId="751F1FF3" w14:textId="77777777" w:rsidR="006B3FE2" w:rsidRPr="00F13FD5" w:rsidRDefault="006B3FE2" w:rsidP="00232070">
      <w:pPr>
        <w:keepNext/>
        <w:keepLines/>
        <w:jc w:val="both"/>
        <w:rPr>
          <w:rFonts w:ascii="Tahoma" w:hAnsi="Tahoma" w:cs="Tahoma"/>
          <w:b/>
          <w:bCs/>
        </w:rPr>
      </w:pPr>
      <w:r w:rsidRPr="00F13FD5">
        <w:rPr>
          <w:rFonts w:ascii="Tahoma" w:hAnsi="Tahoma" w:cs="Tahoma"/>
          <w:b/>
          <w:bCs/>
        </w:rPr>
        <w:t>Podrobnosti glede ogleda lokacije so opredeljene v tehnični dokumentaciji, ki je sestavni del razpisne dokumentacije.</w:t>
      </w:r>
    </w:p>
    <w:p w14:paraId="4619B306" w14:textId="77777777" w:rsidR="006B3FE2" w:rsidRPr="00F13FD5" w:rsidRDefault="006B3FE2" w:rsidP="00232070">
      <w:pPr>
        <w:keepNext/>
        <w:keepLines/>
        <w:jc w:val="both"/>
        <w:rPr>
          <w:rFonts w:ascii="Tahoma" w:hAnsi="Tahoma" w:cs="Tahoma"/>
          <w:b/>
        </w:rPr>
      </w:pPr>
    </w:p>
    <w:p w14:paraId="62F5CFDC" w14:textId="77777777" w:rsidR="006B3FE2" w:rsidRPr="00F13FD5" w:rsidRDefault="006B3FE2" w:rsidP="00232070">
      <w:pPr>
        <w:keepNext/>
        <w:keepLines/>
        <w:jc w:val="both"/>
        <w:rPr>
          <w:rFonts w:ascii="Tahoma" w:hAnsi="Tahoma" w:cs="Tahoma"/>
        </w:rPr>
      </w:pPr>
      <w:r w:rsidRPr="00F13FD5">
        <w:rPr>
          <w:rFonts w:ascii="Tahoma" w:hAnsi="Tahoma" w:cs="Tahoma"/>
        </w:rPr>
        <w:t xml:space="preserve">Ponudniki se za ogled objekta predhodno dogovorijo s kontaktna oseba naročnika, ga Polona PRIMOŽIČ, telefon: 01/580-80-22, e-naslov: </w:t>
      </w:r>
      <w:hyperlink r:id="rId15" w:history="1">
        <w:r w:rsidRPr="00F13FD5">
          <w:rPr>
            <w:rStyle w:val="Hiperpovezava"/>
            <w:rFonts w:ascii="Tahoma" w:hAnsi="Tahoma" w:cs="Tahoma"/>
          </w:rPr>
          <w:t>polona.primozic@vokasnaga.si</w:t>
        </w:r>
      </w:hyperlink>
      <w:r w:rsidRPr="00F13FD5">
        <w:rPr>
          <w:rFonts w:ascii="Tahoma" w:hAnsi="Tahoma" w:cs="Tahoma"/>
        </w:rPr>
        <w:t xml:space="preserve">. </w:t>
      </w:r>
    </w:p>
    <w:p w14:paraId="0B340D3B" w14:textId="77777777" w:rsidR="006B3FE2" w:rsidRPr="00F13FD5" w:rsidRDefault="006B3FE2" w:rsidP="00232070">
      <w:pPr>
        <w:keepNext/>
        <w:keepLines/>
        <w:jc w:val="both"/>
        <w:rPr>
          <w:rFonts w:ascii="Tahoma" w:hAnsi="Tahoma" w:cs="Tahoma"/>
        </w:rPr>
      </w:pPr>
    </w:p>
    <w:p w14:paraId="66EC4FE5" w14:textId="419FF085" w:rsidR="006B3FE2" w:rsidRPr="00F13FD5" w:rsidRDefault="006B3FE2" w:rsidP="00232070">
      <w:pPr>
        <w:keepNext/>
        <w:keepLines/>
        <w:jc w:val="both"/>
        <w:rPr>
          <w:rFonts w:ascii="Tahoma" w:hAnsi="Tahoma" w:cs="Tahoma"/>
          <w:b/>
          <w:bCs/>
        </w:rPr>
      </w:pPr>
      <w:r w:rsidRPr="00F13FD5">
        <w:rPr>
          <w:rFonts w:ascii="Tahoma" w:hAnsi="Tahoma" w:cs="Tahoma"/>
        </w:rPr>
        <w:t>Naročnik bo v ta namen ločeno organiziral sestanke s posameznimi ponudniki na</w:t>
      </w:r>
      <w:r w:rsidRPr="00F13FD5">
        <w:rPr>
          <w:rFonts w:ascii="Tahoma" w:hAnsi="Tahoma" w:cs="Tahoma"/>
          <w:bCs/>
        </w:rPr>
        <w:t xml:space="preserve"> lokaciji naročnika. </w:t>
      </w:r>
      <w:r w:rsidRPr="00F13FD5">
        <w:rPr>
          <w:rFonts w:ascii="Tahoma" w:hAnsi="Tahoma" w:cs="Tahoma"/>
          <w:b/>
        </w:rPr>
        <w:t>Sestanek oziroma ogled lokacije je obvezen za vse ponudnike, ki nameravajo oddati svojo ponudbo.</w:t>
      </w:r>
      <w:r w:rsidRPr="00F13FD5">
        <w:rPr>
          <w:rFonts w:ascii="Tahoma" w:hAnsi="Tahoma" w:cs="Tahoma"/>
        </w:rPr>
        <w:t xml:space="preserve"> Ponudnik mora kontaktirati predstavnika naročnika najkasneje do </w:t>
      </w:r>
      <w:r w:rsidR="00E43330">
        <w:rPr>
          <w:rFonts w:ascii="Tahoma" w:hAnsi="Tahoma" w:cs="Tahoma"/>
        </w:rPr>
        <w:t>dva</w:t>
      </w:r>
      <w:r w:rsidRPr="00F13FD5">
        <w:rPr>
          <w:rFonts w:ascii="Tahoma" w:hAnsi="Tahoma" w:cs="Tahoma"/>
        </w:rPr>
        <w:t xml:space="preserve"> dni pred potekom roka za postavitev vprašanj ponudnikov (na Portalu javnih naročil) in se dogovoriti za sestanek. Ogled objektov je možen vsak delavnik, od 8. do 12. ure. </w:t>
      </w:r>
      <w:r w:rsidRPr="00F13FD5">
        <w:rPr>
          <w:rFonts w:ascii="Tahoma" w:hAnsi="Tahoma" w:cs="Tahoma"/>
          <w:b/>
          <w:bCs/>
        </w:rPr>
        <w:t xml:space="preserve">Zadnji dan za ogled objekta je </w:t>
      </w:r>
      <w:r w:rsidR="00E43330">
        <w:rPr>
          <w:rFonts w:ascii="Tahoma" w:hAnsi="Tahoma" w:cs="Tahoma"/>
          <w:b/>
          <w:bCs/>
        </w:rPr>
        <w:t>en</w:t>
      </w:r>
      <w:r w:rsidR="00314CBF">
        <w:rPr>
          <w:rFonts w:ascii="Tahoma" w:hAnsi="Tahoma" w:cs="Tahoma"/>
          <w:b/>
          <w:bCs/>
        </w:rPr>
        <w:t xml:space="preserve"> d</w:t>
      </w:r>
      <w:r w:rsidR="00E43330">
        <w:rPr>
          <w:rFonts w:ascii="Tahoma" w:hAnsi="Tahoma" w:cs="Tahoma"/>
          <w:b/>
          <w:bCs/>
        </w:rPr>
        <w:t>an</w:t>
      </w:r>
      <w:r w:rsidRPr="00F13FD5">
        <w:rPr>
          <w:rFonts w:ascii="Tahoma" w:hAnsi="Tahoma" w:cs="Tahoma"/>
          <w:b/>
          <w:bCs/>
        </w:rPr>
        <w:t xml:space="preserve"> pred potekom roka za postavitev vprašanj ponudnikov na Portalu javnih naročil</w:t>
      </w:r>
      <w:r w:rsidR="00314CBF">
        <w:rPr>
          <w:rFonts w:ascii="Tahoma" w:hAnsi="Tahoma" w:cs="Tahoma"/>
          <w:b/>
          <w:bCs/>
        </w:rPr>
        <w:t>.</w:t>
      </w:r>
      <w:r w:rsidRPr="00F13FD5">
        <w:rPr>
          <w:rFonts w:ascii="Tahoma" w:hAnsi="Tahoma" w:cs="Tahoma"/>
          <w:b/>
          <w:bCs/>
        </w:rPr>
        <w:t xml:space="preserve"> </w:t>
      </w:r>
    </w:p>
    <w:p w14:paraId="12C1FEA1" w14:textId="77777777" w:rsidR="006B3FE2" w:rsidRPr="00F13FD5" w:rsidRDefault="006B3FE2" w:rsidP="00232070">
      <w:pPr>
        <w:keepNext/>
        <w:keepLines/>
        <w:jc w:val="both"/>
        <w:rPr>
          <w:rFonts w:ascii="Tahoma" w:hAnsi="Tahoma" w:cs="Tahoma"/>
          <w:b/>
        </w:rPr>
      </w:pPr>
    </w:p>
    <w:p w14:paraId="37521252" w14:textId="77777777" w:rsidR="006B3FE2" w:rsidRPr="00F13FD5" w:rsidRDefault="006B3FE2" w:rsidP="00232070">
      <w:pPr>
        <w:keepNext/>
        <w:keepLines/>
        <w:jc w:val="both"/>
        <w:rPr>
          <w:rFonts w:ascii="Tahoma" w:hAnsi="Tahoma" w:cs="Tahoma"/>
          <w:b/>
        </w:rPr>
      </w:pPr>
      <w:r w:rsidRPr="00F13FD5">
        <w:rPr>
          <w:rFonts w:ascii="Tahoma" w:hAnsi="Tahoma" w:cs="Tahoma"/>
          <w:b/>
        </w:rPr>
        <w:t xml:space="preserve">Ponudnik ne bo upravičen do nobenega povečanja cene, ki bi ga utemeljeval s tem, da ni bil polno obveščen o pogojih, ki se nanašajo na predmetne obveznosti. </w:t>
      </w:r>
    </w:p>
    <w:p w14:paraId="6295B797" w14:textId="77777777" w:rsidR="006B3FE2" w:rsidRPr="00F13FD5" w:rsidRDefault="006B3FE2" w:rsidP="00232070">
      <w:pPr>
        <w:keepNext/>
        <w:keepLines/>
        <w:jc w:val="both"/>
        <w:rPr>
          <w:rFonts w:ascii="Tahoma" w:hAnsi="Tahoma" w:cs="Tahoma"/>
        </w:rPr>
      </w:pPr>
    </w:p>
    <w:p w14:paraId="24B119F6" w14:textId="77777777" w:rsidR="006B3FE2" w:rsidRPr="00F13FD5" w:rsidRDefault="006B3FE2" w:rsidP="00232070">
      <w:pPr>
        <w:keepNext/>
        <w:keepLines/>
        <w:jc w:val="both"/>
        <w:rPr>
          <w:rFonts w:ascii="Tahoma" w:hAnsi="Tahoma" w:cs="Tahoma"/>
        </w:rPr>
      </w:pPr>
      <w:r w:rsidRPr="00F13FD5">
        <w:rPr>
          <w:rFonts w:ascii="Tahoma" w:hAnsi="Tahoma" w:cs="Tahoma"/>
        </w:rPr>
        <w:t xml:space="preserve">Ponudnik mora kot </w:t>
      </w:r>
      <w:r w:rsidRPr="00F13FD5">
        <w:rPr>
          <w:rFonts w:ascii="Tahoma" w:hAnsi="Tahoma" w:cs="Tahoma"/>
          <w:b/>
        </w:rPr>
        <w:t>Prilogo 10</w:t>
      </w:r>
      <w:r w:rsidRPr="00F13FD5">
        <w:rPr>
          <w:rFonts w:ascii="Tahoma" w:hAnsi="Tahoma" w:cs="Tahoma"/>
        </w:rPr>
        <w:t xml:space="preserve"> predložiti potrdilo (izdano s strani naročnika) o opravljenem obveznem ogledu objekta na katerem se bodo izvajala dela, ki so predmet javnega naročila.</w:t>
      </w:r>
    </w:p>
    <w:p w14:paraId="393DC0BE" w14:textId="77777777" w:rsidR="006B3FE2" w:rsidRPr="00F13FD5" w:rsidRDefault="006B3FE2" w:rsidP="00232070">
      <w:pPr>
        <w:keepNext/>
        <w:keepLines/>
        <w:jc w:val="both"/>
        <w:rPr>
          <w:rFonts w:ascii="Tahoma" w:hAnsi="Tahoma" w:cs="Tahoma"/>
        </w:rPr>
      </w:pPr>
    </w:p>
    <w:p w14:paraId="111812B7" w14:textId="40098FB1" w:rsidR="006B3FE2" w:rsidRPr="00F13FD5" w:rsidRDefault="007F753E" w:rsidP="00232070">
      <w:pPr>
        <w:keepNext/>
        <w:keepLines/>
        <w:jc w:val="both"/>
        <w:rPr>
          <w:rFonts w:ascii="Tahoma" w:hAnsi="Tahoma" w:cs="Tahoma"/>
        </w:rPr>
      </w:pPr>
      <w:r w:rsidRPr="007F753E">
        <w:rPr>
          <w:rFonts w:ascii="Tahoma" w:hAnsi="Tahoma" w:cs="Tahoma"/>
        </w:rPr>
        <w:t>Z oddajo ponudbe ponudnik potrjuje, da je seznanjen z dejanskim stanjem na lokaciji in da je pri pripravi ponudbe upošteval vse potrebne prilagoditve, pomožna dela, material in opremo, potrebne za vgradnjo, priključitev, zagon ter popolno izvedbo naročila.</w:t>
      </w:r>
      <w:r>
        <w:rPr>
          <w:rFonts w:ascii="Tahoma" w:hAnsi="Tahoma" w:cs="Tahoma"/>
        </w:rPr>
        <w:t xml:space="preserve"> </w:t>
      </w:r>
    </w:p>
    <w:p w14:paraId="6392BA37" w14:textId="77777777" w:rsidR="006B3FE2" w:rsidRPr="00F13FD5" w:rsidRDefault="006B3FE2" w:rsidP="00232070">
      <w:pPr>
        <w:keepNext/>
        <w:keepLines/>
        <w:jc w:val="both"/>
        <w:rPr>
          <w:rFonts w:ascii="Tahoma" w:hAnsi="Tahoma" w:cs="Tahoma"/>
        </w:rPr>
      </w:pPr>
    </w:p>
    <w:p w14:paraId="0EFEB19E" w14:textId="77777777" w:rsidR="006B3FE2" w:rsidRPr="00F13FD5" w:rsidRDefault="006B3FE2" w:rsidP="00232070">
      <w:pPr>
        <w:keepNext/>
        <w:keepLines/>
        <w:jc w:val="both"/>
        <w:rPr>
          <w:rFonts w:ascii="Tahoma" w:hAnsi="Tahoma" w:cs="Tahoma"/>
        </w:rPr>
      </w:pPr>
      <w:r w:rsidRPr="00F13FD5">
        <w:rPr>
          <w:rFonts w:ascii="Tahoma" w:hAnsi="Tahoma" w:cs="Tahoma"/>
        </w:rPr>
        <w:t xml:space="preserve">Ogled lokacije je pogoj za oddajo ponudbe. V primeru, da ponudnik ne opravi ogleda objekta in k ponudbeni dokumentaciji ne predloži potrdila o ogledu lokacije, bo naročnik tako ponudbo zavrnil. </w:t>
      </w:r>
    </w:p>
    <w:p w14:paraId="77303797" w14:textId="77777777" w:rsidR="00A91432" w:rsidRPr="00F13FD5" w:rsidRDefault="00A91432" w:rsidP="00232070">
      <w:pPr>
        <w:keepNext/>
        <w:keepLines/>
        <w:jc w:val="both"/>
        <w:rPr>
          <w:rFonts w:ascii="Tahoma" w:hAnsi="Tahoma" w:cs="Tahoma"/>
        </w:rPr>
      </w:pPr>
    </w:p>
    <w:p w14:paraId="6FF6F127" w14:textId="43B0D1E0" w:rsidR="00796363" w:rsidRPr="00F13FD5" w:rsidRDefault="00796363" w:rsidP="00232070">
      <w:pPr>
        <w:pStyle w:val="Odstavekseznama"/>
        <w:keepNext/>
        <w:keepLines/>
        <w:numPr>
          <w:ilvl w:val="2"/>
          <w:numId w:val="2"/>
        </w:numPr>
        <w:jc w:val="both"/>
        <w:rPr>
          <w:rFonts w:ascii="Tahoma" w:hAnsi="Tahoma" w:cs="Tahoma"/>
          <w:bCs/>
          <w:color w:val="000000"/>
        </w:rPr>
      </w:pPr>
      <w:r w:rsidRPr="00F13FD5">
        <w:rPr>
          <w:rFonts w:ascii="Tahoma" w:hAnsi="Tahoma" w:cs="Tahoma"/>
          <w:bCs/>
          <w:color w:val="000000"/>
        </w:rPr>
        <w:t xml:space="preserve">Ponudbena </w:t>
      </w:r>
      <w:r w:rsidR="009D27FE" w:rsidRPr="00F13FD5">
        <w:rPr>
          <w:rFonts w:ascii="Tahoma" w:hAnsi="Tahoma" w:cs="Tahoma"/>
          <w:bCs/>
          <w:color w:val="000000"/>
        </w:rPr>
        <w:t>cena</w:t>
      </w:r>
      <w:r w:rsidR="0098740B" w:rsidRPr="00F13FD5">
        <w:rPr>
          <w:rFonts w:ascii="Tahoma" w:hAnsi="Tahoma" w:cs="Tahoma"/>
          <w:bCs/>
          <w:color w:val="000000"/>
        </w:rPr>
        <w:t xml:space="preserve"> - splošno</w:t>
      </w:r>
    </w:p>
    <w:p w14:paraId="6F8E5DBA" w14:textId="77777777" w:rsidR="00796363" w:rsidRPr="00F13FD5" w:rsidRDefault="00796363" w:rsidP="00232070">
      <w:pPr>
        <w:keepNext/>
        <w:keepLines/>
        <w:jc w:val="both"/>
        <w:rPr>
          <w:rFonts w:ascii="Tahoma" w:hAnsi="Tahoma" w:cs="Tahoma"/>
          <w:b/>
          <w:color w:val="000000"/>
        </w:rPr>
      </w:pPr>
    </w:p>
    <w:p w14:paraId="1AA42577" w14:textId="77777777" w:rsidR="00223201" w:rsidRPr="00F13FD5" w:rsidRDefault="00796363" w:rsidP="00232070">
      <w:pPr>
        <w:keepNext/>
        <w:keepLines/>
        <w:jc w:val="both"/>
        <w:rPr>
          <w:rFonts w:ascii="Tahoma" w:hAnsi="Tahoma" w:cs="Tahoma"/>
        </w:rPr>
      </w:pPr>
      <w:r w:rsidRPr="00F13FD5">
        <w:rPr>
          <w:rFonts w:ascii="Tahoma" w:hAnsi="Tahoma" w:cs="Tahoma"/>
        </w:rPr>
        <w:t xml:space="preserve">Ponudnik izdela vrednostni del ponudbe na osnovi </w:t>
      </w:r>
      <w:r w:rsidR="00797724" w:rsidRPr="00F13FD5">
        <w:rPr>
          <w:rFonts w:ascii="Tahoma" w:hAnsi="Tahoma" w:cs="Tahoma"/>
        </w:rPr>
        <w:t>ponudbenega predračuna</w:t>
      </w:r>
      <w:r w:rsidRPr="00F13FD5">
        <w:rPr>
          <w:rFonts w:ascii="Tahoma" w:hAnsi="Tahoma" w:cs="Tahoma"/>
        </w:rPr>
        <w:t xml:space="preserve"> z upoštevanjem</w:t>
      </w:r>
      <w:r w:rsidR="00223201" w:rsidRPr="00F13FD5">
        <w:rPr>
          <w:rFonts w:ascii="Tahoma" w:hAnsi="Tahoma" w:cs="Tahoma"/>
        </w:rPr>
        <w:t xml:space="preserve"> tehnične specifikacije ter vseh ostalih zahtev naročnika, navedenih v razpisni dokumentaciji. </w:t>
      </w:r>
    </w:p>
    <w:p w14:paraId="3727D24F" w14:textId="77777777" w:rsidR="00223201" w:rsidRPr="00F13FD5" w:rsidRDefault="00223201" w:rsidP="00232070">
      <w:pPr>
        <w:keepNext/>
        <w:keepLines/>
        <w:jc w:val="both"/>
        <w:rPr>
          <w:rFonts w:ascii="Tahoma" w:hAnsi="Tahoma" w:cs="Tahoma"/>
        </w:rPr>
      </w:pPr>
    </w:p>
    <w:p w14:paraId="7B7CB8E8" w14:textId="77777777" w:rsidR="00223201" w:rsidRPr="00F13FD5" w:rsidRDefault="00223201" w:rsidP="00232070">
      <w:pPr>
        <w:pStyle w:val="Slog"/>
        <w:keepNext/>
        <w:keepLines/>
        <w:jc w:val="both"/>
        <w:rPr>
          <w:rFonts w:ascii="Tahoma" w:hAnsi="Tahoma" w:cs="Tahoma"/>
          <w:sz w:val="20"/>
          <w:lang w:val="sl-SI"/>
        </w:rPr>
      </w:pPr>
      <w:r w:rsidRPr="00F13FD5">
        <w:rPr>
          <w:rFonts w:ascii="Tahoma" w:hAnsi="Tahoma" w:cs="Tahoma"/>
          <w:sz w:val="20"/>
          <w:lang w:val="sl-SI"/>
        </w:rPr>
        <w:t xml:space="preserve">Ponudnik mora pri pripravi ponudbe in določanju ponudbene cene na enoto mere upoštevati vse materialne in nematerialne stroške, ki bodo potrebni za izvedbo predmetnega javnega naročila, vključno s stroški dela, stroški izdelave in dobave materiala, stroški vgrajene opreme, stroški prevoza, stroški zavarovanja materiala, opreme, pripomočkov in delovne sile, stroški izdelave ponudbene dokumentacije, popusti, dajatvami ter carinskimi obveznostmi kot tudi stroški za vsa ostala dela in naloge, ki so v pogodbi opredeljena kot obveznosti izvajalca. </w:t>
      </w:r>
    </w:p>
    <w:p w14:paraId="6635A90B" w14:textId="77777777" w:rsidR="00796363" w:rsidRPr="00F13FD5" w:rsidRDefault="00796363" w:rsidP="00232070">
      <w:pPr>
        <w:keepNext/>
        <w:keepLines/>
        <w:jc w:val="both"/>
        <w:rPr>
          <w:rFonts w:ascii="Tahoma" w:hAnsi="Tahoma" w:cs="Tahoma"/>
        </w:rPr>
      </w:pPr>
    </w:p>
    <w:p w14:paraId="5300001C" w14:textId="372AB8B3" w:rsidR="00223201" w:rsidRPr="00F13FD5" w:rsidRDefault="00796363" w:rsidP="00232070">
      <w:pPr>
        <w:pStyle w:val="Slog"/>
        <w:keepNext/>
        <w:keepLines/>
        <w:jc w:val="both"/>
        <w:rPr>
          <w:rFonts w:ascii="Tahoma" w:hAnsi="Tahoma" w:cs="Tahoma"/>
          <w:sz w:val="20"/>
          <w:lang w:val="sl-SI"/>
        </w:rPr>
      </w:pPr>
      <w:r w:rsidRPr="00F13FD5">
        <w:rPr>
          <w:rFonts w:ascii="Tahoma" w:hAnsi="Tahoma" w:cs="Tahoma"/>
          <w:sz w:val="20"/>
          <w:lang w:val="sl-SI"/>
        </w:rPr>
        <w:lastRenderedPageBreak/>
        <w:t xml:space="preserve">Ponudbeni predračun je kot priloga je sestavni del razpisne dokumentacije ter je na voljo ponudnikom v elektronski obliki v </w:t>
      </w:r>
      <w:proofErr w:type="spellStart"/>
      <w:r w:rsidRPr="00F13FD5">
        <w:rPr>
          <w:rFonts w:ascii="Tahoma" w:hAnsi="Tahoma" w:cs="Tahoma"/>
          <w:sz w:val="20"/>
          <w:lang w:val="sl-SI"/>
        </w:rPr>
        <w:t>xlsx</w:t>
      </w:r>
      <w:proofErr w:type="spellEnd"/>
      <w:r w:rsidRPr="00F13FD5">
        <w:rPr>
          <w:rFonts w:ascii="Tahoma" w:hAnsi="Tahoma" w:cs="Tahoma"/>
          <w:sz w:val="20"/>
          <w:lang w:val="sl-SI"/>
        </w:rPr>
        <w:t>. formatu (</w:t>
      </w:r>
      <w:proofErr w:type="spellStart"/>
      <w:r w:rsidRPr="00F13FD5">
        <w:rPr>
          <w:rFonts w:ascii="Tahoma" w:hAnsi="Tahoma" w:cs="Tahoma"/>
          <w:sz w:val="20"/>
          <w:lang w:val="sl-SI"/>
        </w:rPr>
        <w:t>excel</w:t>
      </w:r>
      <w:proofErr w:type="spellEnd"/>
      <w:r w:rsidRPr="00F13FD5">
        <w:rPr>
          <w:rFonts w:ascii="Tahoma" w:hAnsi="Tahoma" w:cs="Tahoma"/>
          <w:sz w:val="20"/>
          <w:lang w:val="sl-SI"/>
        </w:rPr>
        <w:t xml:space="preserve">). Ponudnik mora </w:t>
      </w:r>
      <w:r w:rsidR="000B56F1" w:rsidRPr="00F13FD5">
        <w:rPr>
          <w:rFonts w:ascii="Tahoma" w:hAnsi="Tahoma" w:cs="Tahoma"/>
          <w:sz w:val="20"/>
          <w:lang w:val="sl-SI"/>
        </w:rPr>
        <w:t>k ponudbeni dokumentaciji priložiti ponudbeni predračuna za dobavo in zamenjavo puhal (Priloga 2/</w:t>
      </w:r>
      <w:r w:rsidR="00745918" w:rsidRPr="00F13FD5">
        <w:rPr>
          <w:rFonts w:ascii="Tahoma" w:hAnsi="Tahoma" w:cs="Tahoma"/>
          <w:sz w:val="20"/>
          <w:lang w:val="sl-SI"/>
        </w:rPr>
        <w:t>2</w:t>
      </w:r>
      <w:r w:rsidR="000B56F1" w:rsidRPr="00F13FD5">
        <w:rPr>
          <w:rFonts w:ascii="Tahoma" w:hAnsi="Tahoma" w:cs="Tahoma"/>
          <w:sz w:val="20"/>
          <w:lang w:val="sl-SI"/>
        </w:rPr>
        <w:t>) ponudbeni predračun za redno in izredno vzdrževanje ter nadomestni deli (Priloga 2/</w:t>
      </w:r>
      <w:r w:rsidR="00745918" w:rsidRPr="00F13FD5">
        <w:rPr>
          <w:rFonts w:ascii="Tahoma" w:hAnsi="Tahoma" w:cs="Tahoma"/>
          <w:sz w:val="20"/>
          <w:lang w:val="sl-SI"/>
        </w:rPr>
        <w:t>3</w:t>
      </w:r>
      <w:r w:rsidR="000B56F1" w:rsidRPr="00F13FD5">
        <w:rPr>
          <w:rFonts w:ascii="Tahoma" w:hAnsi="Tahoma" w:cs="Tahoma"/>
          <w:sz w:val="20"/>
          <w:lang w:val="sl-SI"/>
        </w:rPr>
        <w:t>) ter rekapitulacije ponudben cene (Priloga 2</w:t>
      </w:r>
      <w:r w:rsidR="00745918" w:rsidRPr="00F13FD5">
        <w:rPr>
          <w:rFonts w:ascii="Tahoma" w:hAnsi="Tahoma" w:cs="Tahoma"/>
          <w:sz w:val="20"/>
          <w:lang w:val="sl-SI"/>
        </w:rPr>
        <w:t>/1</w:t>
      </w:r>
      <w:r w:rsidR="000B56F1" w:rsidRPr="00F13FD5">
        <w:rPr>
          <w:rFonts w:ascii="Tahoma" w:hAnsi="Tahoma" w:cs="Tahoma"/>
          <w:sz w:val="20"/>
          <w:lang w:val="sl-SI"/>
        </w:rPr>
        <w:t>).</w:t>
      </w:r>
    </w:p>
    <w:p w14:paraId="4AEA23E2" w14:textId="77777777" w:rsidR="0098740B" w:rsidRPr="00F13FD5" w:rsidRDefault="0098740B" w:rsidP="00232070">
      <w:pPr>
        <w:pStyle w:val="Slog"/>
        <w:keepNext/>
        <w:keepLines/>
        <w:jc w:val="both"/>
        <w:rPr>
          <w:rFonts w:ascii="Tahoma" w:hAnsi="Tahoma" w:cs="Tahoma"/>
          <w:sz w:val="20"/>
          <w:lang w:val="sl-SI"/>
        </w:rPr>
      </w:pPr>
    </w:p>
    <w:p w14:paraId="6E75ECA4" w14:textId="14B0648F" w:rsidR="0098740B" w:rsidRPr="00F13FD5" w:rsidRDefault="0098740B" w:rsidP="00232070">
      <w:pPr>
        <w:keepNext/>
        <w:keepLines/>
        <w:jc w:val="both"/>
        <w:rPr>
          <w:rFonts w:ascii="Tahoma" w:hAnsi="Tahoma" w:cs="Tahoma"/>
        </w:rPr>
      </w:pPr>
      <w:r w:rsidRPr="00F13FD5">
        <w:rPr>
          <w:rFonts w:ascii="Tahoma" w:hAnsi="Tahoma" w:cs="Tahoma"/>
        </w:rPr>
        <w:t xml:space="preserve">Ponudbeno ceno predstavlja vsota vrednosti posameznih postavk ponudbenega predračuna, katera se izračunava samodejno po vnosu cen na enoto v obrazec posameznega ponudbenega predračuna. Ponudniki ponudbenega predračuna ne smejo kakorkoli spreminjati, dodajati vrstice, stolpce ali celice ter v </w:t>
      </w:r>
      <w:proofErr w:type="spellStart"/>
      <w:r w:rsidRPr="00F13FD5">
        <w:rPr>
          <w:rFonts w:ascii="Tahoma" w:hAnsi="Tahoma" w:cs="Tahoma"/>
        </w:rPr>
        <w:t>excel</w:t>
      </w:r>
      <w:proofErr w:type="spellEnd"/>
      <w:r w:rsidRPr="00F13FD5">
        <w:rPr>
          <w:rFonts w:ascii="Tahoma" w:hAnsi="Tahoma" w:cs="Tahoma"/>
        </w:rPr>
        <w:t xml:space="preserve"> formatu spreminjati matematične operacije, ki jih je nastavil naročnik ali ponudbeni predračun kakorkoli drugače dopolnjevati. V kolikor naročnik ugotovi kakršnekoli nedovoljene posege v ponudbeni predračun, bo naročnik takšno ponudbo izključil.</w:t>
      </w:r>
    </w:p>
    <w:p w14:paraId="191FA7D2" w14:textId="77777777" w:rsidR="0098740B" w:rsidRPr="00F13FD5" w:rsidRDefault="0098740B" w:rsidP="00232070">
      <w:pPr>
        <w:pStyle w:val="Slog"/>
        <w:keepNext/>
        <w:keepLines/>
        <w:jc w:val="both"/>
        <w:rPr>
          <w:rFonts w:ascii="Tahoma" w:hAnsi="Tahoma" w:cs="Tahoma"/>
          <w:sz w:val="20"/>
          <w:lang w:val="sl-SI"/>
        </w:rPr>
      </w:pPr>
    </w:p>
    <w:p w14:paraId="1B4D114D" w14:textId="00E276F5" w:rsidR="00223201" w:rsidRPr="008C7109" w:rsidRDefault="00223201" w:rsidP="00232070">
      <w:pPr>
        <w:pStyle w:val="Slog"/>
        <w:keepNext/>
        <w:keepLines/>
        <w:jc w:val="both"/>
        <w:rPr>
          <w:rFonts w:ascii="Tahoma" w:hAnsi="Tahoma" w:cs="Tahoma"/>
          <w:strike/>
          <w:sz w:val="20"/>
          <w:lang w:val="sl-SI"/>
        </w:rPr>
      </w:pPr>
      <w:r w:rsidRPr="00F13FD5">
        <w:rPr>
          <w:rFonts w:ascii="Tahoma" w:hAnsi="Tahoma" w:cs="Tahoma"/>
          <w:sz w:val="20"/>
          <w:lang w:val="sl-SI"/>
        </w:rPr>
        <w:t>Skupna ponudbena cena ponudnika je razvidna iz rekapitulacije ponudben cene (Priloga 2</w:t>
      </w:r>
      <w:r w:rsidR="006B3FE2" w:rsidRPr="00F13FD5">
        <w:rPr>
          <w:rFonts w:ascii="Tahoma" w:hAnsi="Tahoma" w:cs="Tahoma"/>
          <w:sz w:val="20"/>
          <w:lang w:val="sl-SI"/>
        </w:rPr>
        <w:t>/1</w:t>
      </w:r>
      <w:r w:rsidRPr="00F13FD5">
        <w:rPr>
          <w:rFonts w:ascii="Tahoma" w:hAnsi="Tahoma" w:cs="Tahoma"/>
          <w:sz w:val="20"/>
          <w:lang w:val="sl-SI"/>
        </w:rPr>
        <w:t>), ki zajema ponudbeno</w:t>
      </w:r>
      <w:r w:rsidRPr="00F13FD5">
        <w:t xml:space="preserve"> </w:t>
      </w:r>
      <w:r w:rsidRPr="00F13FD5">
        <w:rPr>
          <w:rFonts w:ascii="Tahoma" w:hAnsi="Tahoma" w:cs="Tahoma"/>
          <w:sz w:val="20"/>
          <w:lang w:val="sl-SI"/>
        </w:rPr>
        <w:t>ceno za dobavo in zamenjavo puhal</w:t>
      </w:r>
      <w:r w:rsidR="000B56F1" w:rsidRPr="00F13FD5">
        <w:rPr>
          <w:rFonts w:ascii="Tahoma" w:hAnsi="Tahoma" w:cs="Tahoma"/>
          <w:sz w:val="20"/>
          <w:lang w:val="sl-SI"/>
        </w:rPr>
        <w:t xml:space="preserve"> (Priloga 2/</w:t>
      </w:r>
      <w:r w:rsidR="006B3FE2" w:rsidRPr="00F13FD5">
        <w:rPr>
          <w:rFonts w:ascii="Tahoma" w:hAnsi="Tahoma" w:cs="Tahoma"/>
          <w:sz w:val="20"/>
          <w:lang w:val="sl-SI"/>
        </w:rPr>
        <w:t>2</w:t>
      </w:r>
      <w:r w:rsidR="000B56F1" w:rsidRPr="00F13FD5">
        <w:rPr>
          <w:rFonts w:ascii="Tahoma" w:hAnsi="Tahoma" w:cs="Tahoma"/>
          <w:sz w:val="20"/>
          <w:lang w:val="sl-SI"/>
        </w:rPr>
        <w:t>)</w:t>
      </w:r>
      <w:r w:rsidRPr="00F13FD5">
        <w:rPr>
          <w:rFonts w:ascii="Tahoma" w:hAnsi="Tahoma" w:cs="Tahoma"/>
          <w:sz w:val="20"/>
          <w:lang w:val="sl-SI"/>
        </w:rPr>
        <w:t xml:space="preserve"> ter ponudbeno ceno za vzdrževanje dobavljenih puhal</w:t>
      </w:r>
      <w:r w:rsidR="000B56F1" w:rsidRPr="00F13FD5">
        <w:rPr>
          <w:rFonts w:ascii="Tahoma" w:hAnsi="Tahoma" w:cs="Tahoma"/>
          <w:sz w:val="20"/>
          <w:lang w:val="sl-SI"/>
        </w:rPr>
        <w:t xml:space="preserve"> (Priloga 2/</w:t>
      </w:r>
      <w:r w:rsidR="006B3FE2" w:rsidRPr="00F13FD5">
        <w:rPr>
          <w:rFonts w:ascii="Tahoma" w:hAnsi="Tahoma" w:cs="Tahoma"/>
          <w:sz w:val="20"/>
          <w:lang w:val="sl-SI"/>
        </w:rPr>
        <w:t>3</w:t>
      </w:r>
      <w:r w:rsidR="000B56F1" w:rsidRPr="00F13FD5">
        <w:rPr>
          <w:rFonts w:ascii="Tahoma" w:hAnsi="Tahoma" w:cs="Tahoma"/>
          <w:sz w:val="20"/>
          <w:lang w:val="sl-SI"/>
        </w:rPr>
        <w:t>)</w:t>
      </w:r>
      <w:r w:rsidRPr="00F13FD5">
        <w:rPr>
          <w:rFonts w:ascii="Tahoma" w:hAnsi="Tahoma" w:cs="Tahoma"/>
          <w:sz w:val="20"/>
          <w:lang w:val="sl-SI"/>
        </w:rPr>
        <w:t xml:space="preserve">. </w:t>
      </w:r>
      <w:r w:rsidR="007F753E" w:rsidRPr="007F753E">
        <w:rPr>
          <w:rFonts w:ascii="Tahoma" w:hAnsi="Tahoma" w:cs="Tahoma"/>
          <w:sz w:val="20"/>
          <w:lang w:val="sl-SI"/>
        </w:rPr>
        <w:t xml:space="preserve">Ponudbena cena za vzdrževanje dobavljenih puhal zajema redno </w:t>
      </w:r>
      <w:r w:rsidR="00637A5B">
        <w:rPr>
          <w:rFonts w:ascii="Tahoma" w:hAnsi="Tahoma" w:cs="Tahoma"/>
          <w:sz w:val="20"/>
          <w:lang w:val="sl-SI"/>
        </w:rPr>
        <w:t xml:space="preserve">in </w:t>
      </w:r>
      <w:r w:rsidR="007F753E" w:rsidRPr="007F753E">
        <w:rPr>
          <w:rFonts w:ascii="Tahoma" w:hAnsi="Tahoma" w:cs="Tahoma"/>
          <w:sz w:val="20"/>
          <w:lang w:val="sl-SI"/>
        </w:rPr>
        <w:t xml:space="preserve"> izredno vzdrževanje</w:t>
      </w:r>
      <w:r w:rsidR="00637A5B">
        <w:rPr>
          <w:rFonts w:ascii="Tahoma" w:hAnsi="Tahoma" w:cs="Tahoma"/>
          <w:sz w:val="20"/>
          <w:lang w:val="sl-SI"/>
        </w:rPr>
        <w:t xml:space="preserve"> vgrajenih puhal</w:t>
      </w:r>
      <w:r w:rsidR="007F753E" w:rsidRPr="007F753E">
        <w:rPr>
          <w:rFonts w:ascii="Tahoma" w:hAnsi="Tahoma" w:cs="Tahoma"/>
          <w:sz w:val="20"/>
          <w:lang w:val="sl-SI"/>
        </w:rPr>
        <w:t xml:space="preserve"> ter dobavo nadomestnih delov za obdobje 60 mesecev od podpisa primopredajnega zapisnika o prevzemu puhal, skladno s ponudbenim predračunom in tehnično specifikacijo.</w:t>
      </w:r>
      <w:r w:rsidR="007F753E">
        <w:rPr>
          <w:rFonts w:ascii="Tahoma" w:hAnsi="Tahoma" w:cs="Tahoma"/>
          <w:sz w:val="20"/>
          <w:lang w:val="sl-SI"/>
        </w:rPr>
        <w:t xml:space="preserve"> </w:t>
      </w:r>
    </w:p>
    <w:p w14:paraId="1A88CB37" w14:textId="77777777" w:rsidR="0098740B" w:rsidRPr="00F13FD5" w:rsidRDefault="0098740B" w:rsidP="00232070">
      <w:pPr>
        <w:pStyle w:val="Slog"/>
        <w:keepNext/>
        <w:keepLines/>
        <w:jc w:val="both"/>
        <w:rPr>
          <w:rFonts w:ascii="Tahoma" w:hAnsi="Tahoma" w:cs="Tahoma"/>
          <w:sz w:val="20"/>
          <w:lang w:val="sl-SI"/>
        </w:rPr>
      </w:pPr>
    </w:p>
    <w:p w14:paraId="649A4D19" w14:textId="07ABACE9" w:rsidR="0098740B" w:rsidRPr="00F13FD5" w:rsidRDefault="00796363" w:rsidP="00232070">
      <w:pPr>
        <w:keepNext/>
        <w:keepLines/>
        <w:jc w:val="both"/>
        <w:rPr>
          <w:rFonts w:ascii="Tahoma" w:hAnsi="Tahoma" w:cs="Tahoma"/>
        </w:rPr>
      </w:pPr>
      <w:r w:rsidRPr="00F13FD5">
        <w:rPr>
          <w:rFonts w:ascii="Tahoma" w:hAnsi="Tahoma" w:cs="Tahoma"/>
        </w:rPr>
        <w:t>Cene na enoto morajo biti izražene v EUR brez DDV</w:t>
      </w:r>
      <w:r w:rsidR="0098740B" w:rsidRPr="00F13FD5">
        <w:rPr>
          <w:rFonts w:ascii="Tahoma" w:hAnsi="Tahoma" w:cs="Tahoma"/>
        </w:rPr>
        <w:t>, zaokrože</w:t>
      </w:r>
      <w:r w:rsidR="008C7109">
        <w:rPr>
          <w:rFonts w:ascii="Tahoma" w:hAnsi="Tahoma" w:cs="Tahoma"/>
        </w:rPr>
        <w:t>no</w:t>
      </w:r>
      <w:r w:rsidR="0098740B" w:rsidRPr="00F13FD5">
        <w:rPr>
          <w:rFonts w:ascii="Tahoma" w:hAnsi="Tahoma" w:cs="Tahoma"/>
        </w:rPr>
        <w:t xml:space="preserve"> na dve (2) decimalni mesti.</w:t>
      </w:r>
    </w:p>
    <w:p w14:paraId="2364E4CD" w14:textId="77777777" w:rsidR="0098740B" w:rsidRPr="00F13FD5" w:rsidRDefault="0098740B" w:rsidP="00232070">
      <w:pPr>
        <w:pStyle w:val="Slog"/>
        <w:keepNext/>
        <w:keepLines/>
        <w:jc w:val="both"/>
        <w:rPr>
          <w:rFonts w:ascii="Tahoma" w:hAnsi="Tahoma" w:cs="Tahoma"/>
          <w:b/>
          <w:sz w:val="20"/>
          <w:lang w:val="sl-SI"/>
        </w:rPr>
      </w:pPr>
    </w:p>
    <w:p w14:paraId="3D02FD23" w14:textId="6BCBF57D" w:rsidR="00086365" w:rsidRPr="008C7109" w:rsidRDefault="00086365" w:rsidP="00232070">
      <w:pPr>
        <w:pStyle w:val="Slog"/>
        <w:keepNext/>
        <w:keepLines/>
        <w:jc w:val="both"/>
        <w:rPr>
          <w:rFonts w:ascii="Tahoma" w:hAnsi="Tahoma" w:cs="Tahoma"/>
          <w:sz w:val="20"/>
          <w:lang w:val="sl-SI"/>
        </w:rPr>
      </w:pPr>
      <w:r w:rsidRPr="008C7109">
        <w:rPr>
          <w:rFonts w:ascii="Tahoma" w:hAnsi="Tahoma" w:cs="Tahoma"/>
          <w:sz w:val="20"/>
          <w:lang w:val="sl-SI"/>
        </w:rPr>
        <w:t>V primeru, da ponudnik v ponudbeni predračun za posamezno postavko ne vnese vrednosti postavke, bo naročnik takšno ponudbo zavrnil.</w:t>
      </w:r>
    </w:p>
    <w:p w14:paraId="444C4515" w14:textId="77777777" w:rsidR="00086365" w:rsidRPr="00F13FD5" w:rsidRDefault="00086365" w:rsidP="00232070">
      <w:pPr>
        <w:pStyle w:val="Slog"/>
        <w:keepNext/>
        <w:keepLines/>
        <w:jc w:val="both"/>
        <w:rPr>
          <w:rFonts w:ascii="Tahoma" w:hAnsi="Tahoma" w:cs="Tahoma"/>
          <w:sz w:val="20"/>
          <w:lang w:val="sl-SI"/>
        </w:rPr>
      </w:pPr>
    </w:p>
    <w:p w14:paraId="71B5AD91" w14:textId="403BE797" w:rsidR="00796363" w:rsidRPr="00F13FD5" w:rsidRDefault="00796363" w:rsidP="00232070">
      <w:pPr>
        <w:pStyle w:val="Slog"/>
        <w:keepNext/>
        <w:keepLines/>
        <w:jc w:val="both"/>
        <w:rPr>
          <w:rFonts w:ascii="Tahoma" w:hAnsi="Tahoma" w:cs="Tahoma"/>
          <w:sz w:val="20"/>
          <w:lang w:val="sl-SI"/>
        </w:rPr>
      </w:pPr>
      <w:r w:rsidRPr="00F13FD5">
        <w:rPr>
          <w:rFonts w:ascii="Tahoma" w:hAnsi="Tahoma" w:cs="Tahoma"/>
          <w:sz w:val="20"/>
          <w:lang w:val="sl-SI"/>
        </w:rPr>
        <w:t xml:space="preserve">Ponudnik mora ponudbeni predračun  predložiti v ponudbi v </w:t>
      </w:r>
      <w:proofErr w:type="spellStart"/>
      <w:r w:rsidRPr="00F13FD5">
        <w:rPr>
          <w:rFonts w:ascii="Tahoma" w:hAnsi="Tahoma" w:cs="Tahoma"/>
          <w:sz w:val="20"/>
          <w:lang w:val="sl-SI"/>
        </w:rPr>
        <w:t>pdf</w:t>
      </w:r>
      <w:proofErr w:type="spellEnd"/>
      <w:r w:rsidRPr="00F13FD5">
        <w:rPr>
          <w:rFonts w:ascii="Tahoma" w:hAnsi="Tahoma" w:cs="Tahoma"/>
          <w:sz w:val="20"/>
          <w:lang w:val="sl-SI"/>
        </w:rPr>
        <w:t xml:space="preserve">. formatu in </w:t>
      </w:r>
      <w:proofErr w:type="spellStart"/>
      <w:r w:rsidRPr="00F13FD5">
        <w:rPr>
          <w:rFonts w:ascii="Tahoma" w:hAnsi="Tahoma" w:cs="Tahoma"/>
          <w:sz w:val="20"/>
          <w:lang w:val="sl-SI"/>
        </w:rPr>
        <w:t>xlsx</w:t>
      </w:r>
      <w:proofErr w:type="spellEnd"/>
      <w:r w:rsidRPr="00F13FD5">
        <w:rPr>
          <w:rFonts w:ascii="Tahoma" w:hAnsi="Tahoma" w:cs="Tahoma"/>
          <w:sz w:val="20"/>
          <w:lang w:val="sl-SI"/>
        </w:rPr>
        <w:t>. formatu (</w:t>
      </w:r>
      <w:proofErr w:type="spellStart"/>
      <w:r w:rsidRPr="00F13FD5">
        <w:rPr>
          <w:rFonts w:ascii="Tahoma" w:hAnsi="Tahoma" w:cs="Tahoma"/>
          <w:sz w:val="20"/>
          <w:lang w:val="sl-SI"/>
        </w:rPr>
        <w:t>excel</w:t>
      </w:r>
      <w:proofErr w:type="spellEnd"/>
      <w:r w:rsidRPr="00F13FD5">
        <w:rPr>
          <w:rFonts w:ascii="Tahoma" w:hAnsi="Tahoma" w:cs="Tahoma"/>
          <w:sz w:val="20"/>
          <w:lang w:val="sl-SI"/>
        </w:rPr>
        <w:t xml:space="preserve">). V primeru razlikovanja med ponudbenim predračunom v </w:t>
      </w:r>
      <w:proofErr w:type="spellStart"/>
      <w:r w:rsidRPr="00F13FD5">
        <w:rPr>
          <w:rFonts w:ascii="Tahoma" w:hAnsi="Tahoma" w:cs="Tahoma"/>
          <w:sz w:val="20"/>
          <w:lang w:val="sl-SI"/>
        </w:rPr>
        <w:t>pdf</w:t>
      </w:r>
      <w:proofErr w:type="spellEnd"/>
      <w:r w:rsidRPr="00F13FD5">
        <w:rPr>
          <w:rFonts w:ascii="Tahoma" w:hAnsi="Tahoma" w:cs="Tahoma"/>
          <w:sz w:val="20"/>
          <w:lang w:val="sl-SI"/>
        </w:rPr>
        <w:t xml:space="preserve">. formatu in </w:t>
      </w:r>
      <w:proofErr w:type="spellStart"/>
      <w:r w:rsidRPr="00F13FD5">
        <w:rPr>
          <w:rFonts w:ascii="Tahoma" w:hAnsi="Tahoma" w:cs="Tahoma"/>
          <w:sz w:val="20"/>
          <w:lang w:val="sl-SI"/>
        </w:rPr>
        <w:t>xlsx</w:t>
      </w:r>
      <w:proofErr w:type="spellEnd"/>
      <w:r w:rsidRPr="00F13FD5">
        <w:rPr>
          <w:rFonts w:ascii="Tahoma" w:hAnsi="Tahoma" w:cs="Tahoma"/>
          <w:sz w:val="20"/>
          <w:lang w:val="sl-SI"/>
        </w:rPr>
        <w:t>. formatu (</w:t>
      </w:r>
      <w:proofErr w:type="spellStart"/>
      <w:r w:rsidRPr="00F13FD5">
        <w:rPr>
          <w:rFonts w:ascii="Tahoma" w:hAnsi="Tahoma" w:cs="Tahoma"/>
          <w:sz w:val="20"/>
          <w:lang w:val="sl-SI"/>
        </w:rPr>
        <w:t>excel</w:t>
      </w:r>
      <w:proofErr w:type="spellEnd"/>
      <w:r w:rsidRPr="00F13FD5">
        <w:rPr>
          <w:rFonts w:ascii="Tahoma" w:hAnsi="Tahoma" w:cs="Tahoma"/>
          <w:sz w:val="20"/>
          <w:lang w:val="sl-SI"/>
        </w:rPr>
        <w:t xml:space="preserve">), se kot veljaven ponudbeni predračun šteje ponudbeni predračun v </w:t>
      </w:r>
      <w:proofErr w:type="spellStart"/>
      <w:r w:rsidRPr="00F13FD5">
        <w:rPr>
          <w:rFonts w:ascii="Tahoma" w:hAnsi="Tahoma" w:cs="Tahoma"/>
          <w:sz w:val="20"/>
          <w:lang w:val="sl-SI"/>
        </w:rPr>
        <w:t>pdf</w:t>
      </w:r>
      <w:proofErr w:type="spellEnd"/>
      <w:r w:rsidRPr="00F13FD5">
        <w:rPr>
          <w:rFonts w:ascii="Tahoma" w:hAnsi="Tahoma" w:cs="Tahoma"/>
          <w:sz w:val="20"/>
          <w:lang w:val="sl-SI"/>
        </w:rPr>
        <w:t>. formatu.</w:t>
      </w:r>
    </w:p>
    <w:p w14:paraId="3B0C5D9B" w14:textId="77777777" w:rsidR="000B56F1" w:rsidRPr="00F13FD5" w:rsidRDefault="000B56F1" w:rsidP="00232070">
      <w:pPr>
        <w:keepNext/>
        <w:keepLines/>
        <w:jc w:val="both"/>
        <w:rPr>
          <w:rFonts w:ascii="Tahoma" w:hAnsi="Tahoma" w:cs="Tahoma"/>
        </w:rPr>
      </w:pPr>
    </w:p>
    <w:p w14:paraId="646FD102" w14:textId="3B92A71F" w:rsidR="000B56F1" w:rsidRPr="00F13FD5" w:rsidRDefault="000B56F1" w:rsidP="00232070">
      <w:pPr>
        <w:keepNext/>
        <w:keepLines/>
        <w:jc w:val="both"/>
        <w:rPr>
          <w:rFonts w:ascii="Tahoma" w:eastAsia="Calibri" w:hAnsi="Tahoma" w:cs="Tahoma"/>
        </w:rPr>
      </w:pPr>
      <w:r w:rsidRPr="00F13FD5">
        <w:rPr>
          <w:rFonts w:ascii="Tahoma" w:eastAsia="Calibri" w:hAnsi="Tahoma" w:cs="Tahoma"/>
        </w:rPr>
        <w:t>Cene na enoto mere, navedene v ponudbenem predračunu, ki jih ponudnik navede v ponudbenem predračunu</w:t>
      </w:r>
      <w:r w:rsidR="000F33DF" w:rsidRPr="00F13FD5">
        <w:rPr>
          <w:rFonts w:ascii="Tahoma" w:eastAsia="Calibri" w:hAnsi="Tahoma" w:cs="Tahoma"/>
        </w:rPr>
        <w:t xml:space="preserve"> za</w:t>
      </w:r>
      <w:r w:rsidR="000F33DF" w:rsidRPr="00F13FD5">
        <w:rPr>
          <w:rFonts w:ascii="Tahoma" w:hAnsi="Tahoma" w:cs="Tahoma"/>
        </w:rPr>
        <w:t xml:space="preserve"> redno in izredno vzdrževanje ter nadomestni deli (Priloga 2/2)</w:t>
      </w:r>
      <w:r w:rsidRPr="00F13FD5">
        <w:rPr>
          <w:rFonts w:ascii="Tahoma" w:eastAsia="Calibri" w:hAnsi="Tahoma" w:cs="Tahoma"/>
        </w:rPr>
        <w:t>, so v času veljavnosti okvirnega sporazuma fiksne in se ne spreminjajo pod nobenim pogojem, razen v primeru znižanja cen ali povišanja cen skladno s 1. točko prvega odstavka 95. člena ZJN-3</w:t>
      </w:r>
      <w:r w:rsidR="000F33DF" w:rsidRPr="00F13FD5">
        <w:rPr>
          <w:rFonts w:ascii="Tahoma" w:eastAsia="Calibri" w:hAnsi="Tahoma" w:cs="Tahoma"/>
        </w:rPr>
        <w:t xml:space="preserve"> oziroma določili okvirnega sporazuma.</w:t>
      </w:r>
    </w:p>
    <w:p w14:paraId="630F7B6B" w14:textId="77777777" w:rsidR="000B56F1" w:rsidRPr="00F13FD5" w:rsidRDefault="000B56F1" w:rsidP="00232070">
      <w:pPr>
        <w:keepNext/>
        <w:keepLines/>
        <w:jc w:val="both"/>
        <w:rPr>
          <w:rFonts w:ascii="Tahoma" w:hAnsi="Tahoma" w:cs="Tahoma"/>
          <w:color w:val="FF0000"/>
        </w:rPr>
      </w:pPr>
    </w:p>
    <w:p w14:paraId="513E9D85" w14:textId="3194002F" w:rsidR="00796363" w:rsidRPr="00F13FD5" w:rsidRDefault="00796363" w:rsidP="00232070">
      <w:pPr>
        <w:keepNext/>
        <w:keepLines/>
        <w:jc w:val="both"/>
        <w:rPr>
          <w:rFonts w:ascii="Tahoma" w:hAnsi="Tahoma" w:cs="Tahoma"/>
          <w:b/>
        </w:rPr>
      </w:pPr>
      <w:bookmarkStart w:id="15" w:name="_Hlk230595308"/>
      <w:bookmarkStart w:id="16" w:name="_Hlk230598650"/>
      <w:r w:rsidRPr="00F13FD5">
        <w:rPr>
          <w:rFonts w:ascii="Tahoma" w:hAnsi="Tahoma" w:cs="Tahoma"/>
          <w:b/>
        </w:rPr>
        <w:t>V primeru razhajanj med podatki navedenimi v razdelku »Skupna ponudbena vrednost«, podatki v Prilogi »POVZETEK PREDRAČUNA« naloženim v razdelek »Skupna ponudbena cena«, del »Predračun«, in Prilogo</w:t>
      </w:r>
      <w:r w:rsidR="00086365" w:rsidRPr="00F13FD5">
        <w:rPr>
          <w:rFonts w:ascii="Tahoma" w:hAnsi="Tahoma" w:cs="Tahoma"/>
          <w:b/>
        </w:rPr>
        <w:t xml:space="preserve"> (2/</w:t>
      </w:r>
      <w:r w:rsidR="00F55264" w:rsidRPr="00F13FD5">
        <w:rPr>
          <w:rFonts w:ascii="Tahoma" w:hAnsi="Tahoma" w:cs="Tahoma"/>
          <w:b/>
        </w:rPr>
        <w:t xml:space="preserve">1, 2/2 in </w:t>
      </w:r>
      <w:r w:rsidR="00086365" w:rsidRPr="00F13FD5">
        <w:rPr>
          <w:rFonts w:ascii="Tahoma" w:hAnsi="Tahoma" w:cs="Tahoma"/>
          <w:b/>
        </w:rPr>
        <w:t>2/3)</w:t>
      </w:r>
      <w:r w:rsidR="00745918" w:rsidRPr="00F13FD5">
        <w:rPr>
          <w:rFonts w:ascii="Tahoma" w:hAnsi="Tahoma" w:cs="Tahoma"/>
          <w:b/>
        </w:rPr>
        <w:t xml:space="preserve"> </w:t>
      </w:r>
      <w:r w:rsidRPr="00F13FD5">
        <w:rPr>
          <w:rFonts w:ascii="Tahoma" w:hAnsi="Tahoma" w:cs="Tahoma"/>
          <w:b/>
        </w:rPr>
        <w:t>»PONUDBENI PREDRAČUN« naloženim v razdelek »</w:t>
      </w:r>
      <w:r w:rsidR="003473D9" w:rsidRPr="00F13FD5">
        <w:rPr>
          <w:rFonts w:ascii="Tahoma" w:hAnsi="Tahoma" w:cs="Tahoma"/>
          <w:b/>
        </w:rPr>
        <w:t>DOKUMENTI</w:t>
      </w:r>
      <w:r w:rsidRPr="00F13FD5">
        <w:rPr>
          <w:rFonts w:ascii="Tahoma" w:hAnsi="Tahoma" w:cs="Tahoma"/>
          <w:b/>
        </w:rPr>
        <w:t>«, del »Ostale priloge«, kot veljavni štejejo podatki v dokumentu, ki je predložen v razdelku »</w:t>
      </w:r>
      <w:r w:rsidR="003473D9" w:rsidRPr="00F13FD5">
        <w:rPr>
          <w:rFonts w:ascii="Tahoma" w:hAnsi="Tahoma" w:cs="Tahoma"/>
          <w:b/>
        </w:rPr>
        <w:t>DOKUMENTI</w:t>
      </w:r>
      <w:r w:rsidRPr="00F13FD5">
        <w:rPr>
          <w:rFonts w:ascii="Tahoma" w:hAnsi="Tahoma" w:cs="Tahoma"/>
          <w:b/>
        </w:rPr>
        <w:t>«, del »Ostale priloge«</w:t>
      </w:r>
      <w:r w:rsidR="000848F4" w:rsidRPr="00F13FD5">
        <w:rPr>
          <w:rFonts w:ascii="Tahoma" w:hAnsi="Tahoma" w:cs="Tahoma"/>
          <w:b/>
        </w:rPr>
        <w:t>.</w:t>
      </w:r>
    </w:p>
    <w:bookmarkEnd w:id="15"/>
    <w:bookmarkEnd w:id="16"/>
    <w:p w14:paraId="1024F7D7" w14:textId="77777777" w:rsidR="00F55264" w:rsidRPr="00F13FD5" w:rsidRDefault="00F55264" w:rsidP="00232070">
      <w:pPr>
        <w:pStyle w:val="BESEDILO"/>
        <w:keepNext/>
        <w:widowControl/>
        <w:tabs>
          <w:tab w:val="clear" w:pos="2155"/>
        </w:tabs>
        <w:rPr>
          <w:rFonts w:ascii="Tahoma" w:hAnsi="Tahoma" w:cs="Tahoma"/>
          <w:kern w:val="0"/>
        </w:rPr>
      </w:pPr>
    </w:p>
    <w:p w14:paraId="510D3398" w14:textId="1C2CFCEF" w:rsidR="00AB1C38" w:rsidRPr="00F13FD5" w:rsidRDefault="00AB1C38" w:rsidP="00232070">
      <w:pPr>
        <w:pStyle w:val="Odstavekseznama"/>
        <w:keepNext/>
        <w:keepLines/>
        <w:numPr>
          <w:ilvl w:val="2"/>
          <w:numId w:val="2"/>
        </w:numPr>
        <w:jc w:val="both"/>
        <w:rPr>
          <w:rFonts w:ascii="Tahoma" w:hAnsi="Tahoma" w:cs="Tahoma"/>
        </w:rPr>
      </w:pPr>
      <w:r w:rsidRPr="00F13FD5">
        <w:rPr>
          <w:rFonts w:ascii="Tahoma" w:hAnsi="Tahoma" w:cs="Tahoma"/>
          <w:bCs/>
          <w:color w:val="000000"/>
        </w:rPr>
        <w:t>Struktura ponudbene cene</w:t>
      </w:r>
    </w:p>
    <w:p w14:paraId="2F831DC7" w14:textId="77777777" w:rsidR="00AB1C38" w:rsidRPr="00F13FD5" w:rsidRDefault="00AB1C38" w:rsidP="00232070">
      <w:pPr>
        <w:pStyle w:val="BESEDILO"/>
        <w:keepNext/>
        <w:widowControl/>
        <w:tabs>
          <w:tab w:val="clear" w:pos="2155"/>
        </w:tabs>
        <w:rPr>
          <w:rFonts w:ascii="Tahoma" w:hAnsi="Tahoma" w:cs="Tahoma"/>
          <w:kern w:val="0"/>
        </w:rPr>
      </w:pPr>
    </w:p>
    <w:p w14:paraId="151D113D" w14:textId="77777777" w:rsidR="00086365" w:rsidRPr="00F13FD5" w:rsidRDefault="00086365" w:rsidP="00232070">
      <w:pPr>
        <w:keepNext/>
        <w:keepLines/>
        <w:jc w:val="both"/>
        <w:rPr>
          <w:rFonts w:ascii="Tahoma" w:hAnsi="Tahoma" w:cs="Tahoma"/>
        </w:rPr>
      </w:pPr>
      <w:r w:rsidRPr="00F13FD5">
        <w:rPr>
          <w:rFonts w:ascii="Tahoma" w:hAnsi="Tahoma" w:cs="Tahoma"/>
        </w:rPr>
        <w:t>Ponudbena cena mora biti podana skladno s strukturo ponudbenega predračuna, in sicer ločeno za:</w:t>
      </w:r>
    </w:p>
    <w:p w14:paraId="172B0CCE" w14:textId="77777777" w:rsidR="00086365" w:rsidRPr="00F13FD5" w:rsidRDefault="00086365" w:rsidP="00232070">
      <w:pPr>
        <w:keepNext/>
        <w:keepLines/>
        <w:numPr>
          <w:ilvl w:val="0"/>
          <w:numId w:val="24"/>
        </w:numPr>
        <w:jc w:val="both"/>
        <w:rPr>
          <w:rFonts w:ascii="Tahoma" w:hAnsi="Tahoma" w:cs="Tahoma"/>
        </w:rPr>
      </w:pPr>
      <w:r w:rsidRPr="00F13FD5">
        <w:rPr>
          <w:rFonts w:ascii="Tahoma" w:hAnsi="Tahoma" w:cs="Tahoma"/>
        </w:rPr>
        <w:t xml:space="preserve">dobavo, montažo in zagon opreme, </w:t>
      </w:r>
    </w:p>
    <w:p w14:paraId="699704CA" w14:textId="67B8EAB3" w:rsidR="00086365" w:rsidRPr="00F13FD5" w:rsidRDefault="00086365" w:rsidP="00232070">
      <w:pPr>
        <w:keepNext/>
        <w:keepLines/>
        <w:numPr>
          <w:ilvl w:val="0"/>
          <w:numId w:val="24"/>
        </w:numPr>
        <w:jc w:val="both"/>
        <w:rPr>
          <w:rFonts w:ascii="Tahoma" w:hAnsi="Tahoma" w:cs="Tahoma"/>
        </w:rPr>
      </w:pPr>
      <w:r w:rsidRPr="00F13FD5">
        <w:rPr>
          <w:rFonts w:ascii="Tahoma" w:hAnsi="Tahoma" w:cs="Tahoma"/>
        </w:rPr>
        <w:t>servisiranje</w:t>
      </w:r>
      <w:r w:rsidR="00637A5B">
        <w:rPr>
          <w:rFonts w:ascii="Tahoma" w:hAnsi="Tahoma" w:cs="Tahoma"/>
        </w:rPr>
        <w:t xml:space="preserve"> (redno in izredno vzdrževanje)</w:t>
      </w:r>
      <w:r w:rsidRPr="00F13FD5">
        <w:rPr>
          <w:rFonts w:ascii="Tahoma" w:hAnsi="Tahoma" w:cs="Tahoma"/>
        </w:rPr>
        <w:t xml:space="preserve"> in nadomestne dele.</w:t>
      </w:r>
    </w:p>
    <w:p w14:paraId="619F9DEF" w14:textId="77777777" w:rsidR="00086365" w:rsidRDefault="00086365" w:rsidP="00232070">
      <w:pPr>
        <w:keepNext/>
        <w:keepLines/>
        <w:ind w:left="720" w:firstLine="60"/>
        <w:jc w:val="both"/>
        <w:rPr>
          <w:rFonts w:ascii="Tahoma" w:hAnsi="Tahoma" w:cs="Tahoma"/>
        </w:rPr>
      </w:pPr>
    </w:p>
    <w:p w14:paraId="6D088E5C" w14:textId="77777777" w:rsidR="00146FFD" w:rsidRPr="00F13FD5" w:rsidRDefault="00146FFD" w:rsidP="00232070">
      <w:pPr>
        <w:keepNext/>
        <w:keepLines/>
        <w:ind w:left="720" w:firstLine="60"/>
        <w:jc w:val="both"/>
        <w:rPr>
          <w:rFonts w:ascii="Tahoma" w:hAnsi="Tahoma" w:cs="Tahoma"/>
        </w:rPr>
      </w:pPr>
    </w:p>
    <w:p w14:paraId="437AD0E3" w14:textId="77777777" w:rsidR="00086365" w:rsidRPr="00F13FD5" w:rsidRDefault="00086365" w:rsidP="00232070">
      <w:pPr>
        <w:pStyle w:val="Odstavekseznama"/>
        <w:keepNext/>
        <w:keepLines/>
        <w:numPr>
          <w:ilvl w:val="0"/>
          <w:numId w:val="25"/>
        </w:numPr>
        <w:jc w:val="both"/>
        <w:rPr>
          <w:rFonts w:ascii="Tahoma" w:hAnsi="Tahoma" w:cs="Tahoma"/>
        </w:rPr>
      </w:pPr>
      <w:r w:rsidRPr="00F13FD5">
        <w:rPr>
          <w:rFonts w:ascii="Tahoma" w:hAnsi="Tahoma" w:cs="Tahoma"/>
        </w:rPr>
        <w:t>Dobava, montaža in zagon</w:t>
      </w:r>
    </w:p>
    <w:p w14:paraId="59AC5FFE" w14:textId="77777777" w:rsidR="00086365" w:rsidRPr="00F13FD5" w:rsidRDefault="00086365" w:rsidP="00232070">
      <w:pPr>
        <w:keepNext/>
        <w:keepLines/>
        <w:jc w:val="both"/>
        <w:rPr>
          <w:rFonts w:ascii="Tahoma" w:hAnsi="Tahoma" w:cs="Tahoma"/>
        </w:rPr>
      </w:pPr>
    </w:p>
    <w:p w14:paraId="44EB70B6" w14:textId="77777777" w:rsidR="00086365" w:rsidRPr="00F13FD5" w:rsidRDefault="00086365" w:rsidP="00232070">
      <w:pPr>
        <w:keepNext/>
        <w:keepLines/>
        <w:jc w:val="both"/>
        <w:rPr>
          <w:rFonts w:ascii="Tahoma" w:hAnsi="Tahoma" w:cs="Tahoma"/>
        </w:rPr>
      </w:pPr>
      <w:r w:rsidRPr="00F13FD5">
        <w:rPr>
          <w:rFonts w:ascii="Tahoma" w:hAnsi="Tahoma" w:cs="Tahoma"/>
        </w:rPr>
        <w:t>Ponudnik mora izpolniti vse postavke v ponudbenem predračunu za dobavo, montažo in zagon opreme.</w:t>
      </w:r>
    </w:p>
    <w:p w14:paraId="174FBD01" w14:textId="77777777" w:rsidR="00086365" w:rsidRPr="00F13FD5" w:rsidRDefault="00086365" w:rsidP="00232070">
      <w:pPr>
        <w:keepNext/>
        <w:keepLines/>
        <w:jc w:val="both"/>
        <w:rPr>
          <w:rFonts w:ascii="Tahoma" w:hAnsi="Tahoma" w:cs="Tahoma"/>
        </w:rPr>
      </w:pPr>
      <w:r w:rsidRPr="00F13FD5">
        <w:rPr>
          <w:rFonts w:ascii="Tahoma" w:hAnsi="Tahoma" w:cs="Tahoma"/>
        </w:rPr>
        <w:t>V primeru, da ponudnik posamezne postavke ne izpolni (ne navede cene na enoto mere), se šteje, da ponudba ni popolna in se lahko izloči kot nedopustna.</w:t>
      </w:r>
    </w:p>
    <w:p w14:paraId="69127C65" w14:textId="77777777" w:rsidR="00086365" w:rsidRPr="00F13FD5" w:rsidRDefault="00086365" w:rsidP="00232070">
      <w:pPr>
        <w:keepNext/>
        <w:keepLines/>
        <w:jc w:val="both"/>
        <w:rPr>
          <w:rFonts w:ascii="Tahoma" w:hAnsi="Tahoma" w:cs="Tahoma"/>
        </w:rPr>
      </w:pPr>
    </w:p>
    <w:p w14:paraId="053B0EE7" w14:textId="77777777" w:rsidR="00086365" w:rsidRPr="00F13FD5" w:rsidRDefault="00086365" w:rsidP="00232070">
      <w:pPr>
        <w:keepNext/>
        <w:keepLines/>
        <w:jc w:val="both"/>
        <w:rPr>
          <w:rFonts w:ascii="Tahoma" w:hAnsi="Tahoma" w:cs="Tahoma"/>
        </w:rPr>
      </w:pPr>
      <w:r w:rsidRPr="00F13FD5">
        <w:rPr>
          <w:rFonts w:ascii="Tahoma" w:hAnsi="Tahoma" w:cs="Tahoma"/>
        </w:rPr>
        <w:t>Cene morajo biti podane za vse predvidene postavke in morajo vključevati vse stroške, potrebne za izvedbo predmeta javnega naročila, vključno z:</w:t>
      </w:r>
    </w:p>
    <w:p w14:paraId="45B77016"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dobavo opreme, </w:t>
      </w:r>
    </w:p>
    <w:p w14:paraId="2953D05D"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montažo in vsemi pripadajočimi deli, </w:t>
      </w:r>
    </w:p>
    <w:p w14:paraId="0F6D477F"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izvedbo prezračevanja, </w:t>
      </w:r>
    </w:p>
    <w:p w14:paraId="6E5C8017"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elektro priključitvami in integracijo v obstoječi sistem, </w:t>
      </w:r>
    </w:p>
    <w:p w14:paraId="6DAAF1F5"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lastRenderedPageBreak/>
        <w:t xml:space="preserve">zagonom in funkcionalnim preizkusom, </w:t>
      </w:r>
    </w:p>
    <w:p w14:paraId="52112ABB"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transportom, manipulacijo in zaščito opreme, </w:t>
      </w:r>
    </w:p>
    <w:p w14:paraId="77A122F8"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stroški dela, materiala in storitev, </w:t>
      </w:r>
    </w:p>
    <w:p w14:paraId="7BC77887" w14:textId="77777777" w:rsidR="00086365" w:rsidRPr="00F13FD5" w:rsidRDefault="00086365" w:rsidP="00232070">
      <w:pPr>
        <w:keepNext/>
        <w:keepLines/>
        <w:numPr>
          <w:ilvl w:val="0"/>
          <w:numId w:val="26"/>
        </w:numPr>
        <w:jc w:val="both"/>
        <w:rPr>
          <w:rFonts w:ascii="Tahoma" w:hAnsi="Tahoma" w:cs="Tahoma"/>
        </w:rPr>
      </w:pPr>
      <w:r w:rsidRPr="00F13FD5">
        <w:rPr>
          <w:rFonts w:ascii="Tahoma" w:hAnsi="Tahoma" w:cs="Tahoma"/>
        </w:rPr>
        <w:t xml:space="preserve">vsemi drugimi neposrednimi in posrednimi stroški izvajalca. </w:t>
      </w:r>
    </w:p>
    <w:p w14:paraId="2E67DDBD" w14:textId="77777777" w:rsidR="00086365" w:rsidRPr="00F13FD5" w:rsidRDefault="00086365" w:rsidP="00232070">
      <w:pPr>
        <w:keepNext/>
        <w:keepLines/>
        <w:ind w:left="720"/>
        <w:jc w:val="both"/>
        <w:rPr>
          <w:rFonts w:ascii="Tahoma" w:hAnsi="Tahoma" w:cs="Tahoma"/>
        </w:rPr>
      </w:pPr>
    </w:p>
    <w:p w14:paraId="61B25787" w14:textId="77777777" w:rsidR="00086365" w:rsidRPr="00F13FD5" w:rsidRDefault="00086365" w:rsidP="00232070">
      <w:pPr>
        <w:keepNext/>
        <w:keepLines/>
        <w:jc w:val="both"/>
        <w:rPr>
          <w:rFonts w:ascii="Tahoma" w:hAnsi="Tahoma" w:cs="Tahoma"/>
        </w:rPr>
      </w:pPr>
      <w:r w:rsidRPr="00F13FD5">
        <w:rPr>
          <w:rFonts w:ascii="Tahoma" w:hAnsi="Tahoma" w:cs="Tahoma"/>
        </w:rPr>
        <w:t>Ponudnik nima pravice do dodatnega zaračunavanja stroškov, ki niso vključeni v ponudbeno ceno.</w:t>
      </w:r>
    </w:p>
    <w:p w14:paraId="5BB835FE" w14:textId="77777777" w:rsidR="00086365" w:rsidRPr="00F13FD5" w:rsidRDefault="00086365" w:rsidP="00232070">
      <w:pPr>
        <w:keepNext/>
        <w:keepLines/>
        <w:jc w:val="both"/>
        <w:rPr>
          <w:rFonts w:ascii="Tahoma" w:hAnsi="Tahoma" w:cs="Tahoma"/>
        </w:rPr>
      </w:pPr>
    </w:p>
    <w:p w14:paraId="44FC3899" w14:textId="4EDF6A92" w:rsidR="00086365" w:rsidRPr="00F13FD5" w:rsidRDefault="00086365" w:rsidP="00232070">
      <w:pPr>
        <w:pStyle w:val="Odstavekseznama"/>
        <w:keepNext/>
        <w:keepLines/>
        <w:numPr>
          <w:ilvl w:val="0"/>
          <w:numId w:val="25"/>
        </w:numPr>
        <w:jc w:val="both"/>
        <w:rPr>
          <w:rFonts w:ascii="Tahoma" w:hAnsi="Tahoma" w:cs="Tahoma"/>
        </w:rPr>
      </w:pPr>
      <w:r w:rsidRPr="00F13FD5">
        <w:rPr>
          <w:rFonts w:ascii="Tahoma" w:hAnsi="Tahoma" w:cs="Tahoma"/>
        </w:rPr>
        <w:t>Servisiranje</w:t>
      </w:r>
      <w:r w:rsidR="00637A5B">
        <w:rPr>
          <w:rFonts w:ascii="Tahoma" w:hAnsi="Tahoma" w:cs="Tahoma"/>
        </w:rPr>
        <w:t xml:space="preserve"> (redno in izredno vzdrževanje)</w:t>
      </w:r>
      <w:r w:rsidRPr="00F13FD5">
        <w:rPr>
          <w:rFonts w:ascii="Tahoma" w:hAnsi="Tahoma" w:cs="Tahoma"/>
        </w:rPr>
        <w:t xml:space="preserve"> in nadomestni deli</w:t>
      </w:r>
    </w:p>
    <w:p w14:paraId="1B1431EE" w14:textId="3566192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rPr>
        <w:t>Ponudbeni predračun za servisiranje</w:t>
      </w:r>
      <w:r w:rsidR="00637A5B">
        <w:rPr>
          <w:rFonts w:ascii="Tahoma" w:hAnsi="Tahoma" w:cs="Tahoma"/>
        </w:rPr>
        <w:t xml:space="preserve"> (redno in izredno vz</w:t>
      </w:r>
      <w:r w:rsidR="006942C1">
        <w:rPr>
          <w:rFonts w:ascii="Tahoma" w:hAnsi="Tahoma" w:cs="Tahoma"/>
        </w:rPr>
        <w:t>drževanje</w:t>
      </w:r>
      <w:r w:rsidR="00637A5B">
        <w:rPr>
          <w:rFonts w:ascii="Tahoma" w:hAnsi="Tahoma" w:cs="Tahoma"/>
        </w:rPr>
        <w:t>)</w:t>
      </w:r>
      <w:r w:rsidRPr="00F13FD5">
        <w:rPr>
          <w:rFonts w:ascii="Tahoma" w:hAnsi="Tahoma" w:cs="Tahoma"/>
        </w:rPr>
        <w:t xml:space="preserve"> in nadomestne dele predstavlja cenik storitev in materiala.</w:t>
      </w:r>
    </w:p>
    <w:p w14:paraId="70CC43F6"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rPr>
        <w:t>Količine storitev in nadomestnih delov niso vnaprej določene, saj so odvisne od značilnosti ponujene opreme in dejanskih potreb naročnika.</w:t>
      </w:r>
    </w:p>
    <w:p w14:paraId="67581FAA"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rPr>
        <w:t>Ponudnik mora v predračunu navesti vse zahtevane cene na enoto mere, ki bodo podlaga za obračun dejansko izvedenih storitev in dobavljenih nadomestnih delov.</w:t>
      </w:r>
    </w:p>
    <w:p w14:paraId="3AC39ACB"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rPr>
        <w:t>Naročnik bo storitve in nadomestne dele naročal glede na dejanske potrebe in ni zavezan k naročilu vseh ali katerekoli posamezne postavke.</w:t>
      </w:r>
    </w:p>
    <w:p w14:paraId="7D163602"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b/>
          <w:bCs/>
        </w:rPr>
        <w:t>Cena posameznega servisnega posega mora vključevati vse stroške, potrebne za njegovo izvedbo, vključno z:</w:t>
      </w:r>
    </w:p>
    <w:p w14:paraId="5822E9E1" w14:textId="77777777" w:rsidR="00086365" w:rsidRPr="00F13FD5" w:rsidRDefault="00086365" w:rsidP="00232070">
      <w:pPr>
        <w:keepNext/>
        <w:keepLines/>
        <w:numPr>
          <w:ilvl w:val="0"/>
          <w:numId w:val="27"/>
        </w:numPr>
        <w:spacing w:before="100" w:beforeAutospacing="1" w:after="100" w:afterAutospacing="1"/>
        <w:jc w:val="both"/>
        <w:rPr>
          <w:rFonts w:ascii="Tahoma" w:hAnsi="Tahoma" w:cs="Tahoma"/>
        </w:rPr>
      </w:pPr>
      <w:r w:rsidRPr="00F13FD5">
        <w:rPr>
          <w:rFonts w:ascii="Tahoma" w:hAnsi="Tahoma" w:cs="Tahoma"/>
        </w:rPr>
        <w:t xml:space="preserve">delom, </w:t>
      </w:r>
    </w:p>
    <w:p w14:paraId="4E734005" w14:textId="77777777" w:rsidR="00086365" w:rsidRPr="00F13FD5" w:rsidRDefault="00086365" w:rsidP="00232070">
      <w:pPr>
        <w:keepNext/>
        <w:keepLines/>
        <w:numPr>
          <w:ilvl w:val="0"/>
          <w:numId w:val="27"/>
        </w:numPr>
        <w:spacing w:before="100" w:beforeAutospacing="1" w:after="100" w:afterAutospacing="1"/>
        <w:jc w:val="both"/>
        <w:rPr>
          <w:rFonts w:ascii="Tahoma" w:hAnsi="Tahoma" w:cs="Tahoma"/>
        </w:rPr>
      </w:pPr>
      <w:r w:rsidRPr="00F13FD5">
        <w:rPr>
          <w:rFonts w:ascii="Tahoma" w:hAnsi="Tahoma" w:cs="Tahoma"/>
        </w:rPr>
        <w:t xml:space="preserve">materialom, </w:t>
      </w:r>
    </w:p>
    <w:p w14:paraId="366BCD25" w14:textId="77777777" w:rsidR="00086365" w:rsidRPr="00F13FD5" w:rsidRDefault="00086365" w:rsidP="00232070">
      <w:pPr>
        <w:keepNext/>
        <w:keepLines/>
        <w:numPr>
          <w:ilvl w:val="0"/>
          <w:numId w:val="27"/>
        </w:numPr>
        <w:spacing w:before="100" w:beforeAutospacing="1" w:after="100" w:afterAutospacing="1"/>
        <w:jc w:val="both"/>
        <w:rPr>
          <w:rFonts w:ascii="Tahoma" w:hAnsi="Tahoma" w:cs="Tahoma"/>
        </w:rPr>
      </w:pPr>
      <w:r w:rsidRPr="00F13FD5">
        <w:rPr>
          <w:rFonts w:ascii="Tahoma" w:hAnsi="Tahoma" w:cs="Tahoma"/>
        </w:rPr>
        <w:t xml:space="preserve">nadomestnimi deli, ki so vključeni v posamezni servis, </w:t>
      </w:r>
    </w:p>
    <w:p w14:paraId="60A9C94D" w14:textId="77777777" w:rsidR="00086365" w:rsidRPr="00F13FD5" w:rsidRDefault="00086365" w:rsidP="00232070">
      <w:pPr>
        <w:keepNext/>
        <w:keepLines/>
        <w:numPr>
          <w:ilvl w:val="0"/>
          <w:numId w:val="27"/>
        </w:numPr>
        <w:spacing w:before="100" w:beforeAutospacing="1" w:after="100" w:afterAutospacing="1"/>
        <w:jc w:val="both"/>
        <w:rPr>
          <w:rFonts w:ascii="Tahoma" w:hAnsi="Tahoma" w:cs="Tahoma"/>
        </w:rPr>
      </w:pPr>
      <w:r w:rsidRPr="00F13FD5">
        <w:rPr>
          <w:rFonts w:ascii="Tahoma" w:hAnsi="Tahoma" w:cs="Tahoma"/>
        </w:rPr>
        <w:t xml:space="preserve">transportom in prihodom na lokacijo, </w:t>
      </w:r>
    </w:p>
    <w:p w14:paraId="6C9C6609" w14:textId="77777777" w:rsidR="00086365" w:rsidRPr="00F13FD5" w:rsidRDefault="00086365" w:rsidP="00232070">
      <w:pPr>
        <w:keepNext/>
        <w:keepLines/>
        <w:numPr>
          <w:ilvl w:val="0"/>
          <w:numId w:val="27"/>
        </w:numPr>
        <w:spacing w:before="100" w:beforeAutospacing="1" w:after="100" w:afterAutospacing="1"/>
        <w:jc w:val="both"/>
        <w:rPr>
          <w:rFonts w:ascii="Tahoma" w:hAnsi="Tahoma" w:cs="Tahoma"/>
        </w:rPr>
      </w:pPr>
      <w:r w:rsidRPr="00F13FD5">
        <w:rPr>
          <w:rFonts w:ascii="Tahoma" w:hAnsi="Tahoma" w:cs="Tahoma"/>
        </w:rPr>
        <w:t xml:space="preserve">vsemi drugimi neposrednimi in posrednimi stroški izvajalca. </w:t>
      </w:r>
    </w:p>
    <w:p w14:paraId="47036A05"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b/>
          <w:bCs/>
        </w:rPr>
        <w:t>Ponudnik nima pravice dodatno zaračunavati storitev, ki po svoji naravi sodijo v obseg rednega servisnega posega, ne glede na njihovo interno klasifikacijo.</w:t>
      </w:r>
    </w:p>
    <w:p w14:paraId="69071A4E" w14:textId="77777777" w:rsidR="00086365" w:rsidRPr="00F13FD5" w:rsidRDefault="00086365" w:rsidP="00232070">
      <w:pPr>
        <w:keepNext/>
        <w:keepLines/>
        <w:spacing w:before="100" w:beforeAutospacing="1" w:after="100" w:afterAutospacing="1"/>
        <w:jc w:val="both"/>
        <w:rPr>
          <w:rFonts w:ascii="Tahoma" w:hAnsi="Tahoma" w:cs="Tahoma"/>
        </w:rPr>
      </w:pPr>
      <w:r w:rsidRPr="00F13FD5">
        <w:rPr>
          <w:rFonts w:ascii="Tahoma" w:hAnsi="Tahoma" w:cs="Tahoma"/>
        </w:rPr>
        <w:t>Cene nadomestnih delov morajo biti skladne z uradnim cenikom proizvajalca oziroma pooblaščenega dobavitelja. Na zahtevo naročnika mora ponudnik predložiti veljaven cenik.</w:t>
      </w:r>
    </w:p>
    <w:p w14:paraId="50891008" w14:textId="77777777" w:rsidR="00086365" w:rsidRPr="00F13FD5" w:rsidRDefault="00086365" w:rsidP="00232070">
      <w:pPr>
        <w:keepNext/>
        <w:keepLines/>
        <w:jc w:val="both"/>
        <w:rPr>
          <w:rFonts w:ascii="Tahoma" w:hAnsi="Tahoma" w:cs="Tahoma"/>
        </w:rPr>
      </w:pPr>
      <w:r w:rsidRPr="00F13FD5">
        <w:rPr>
          <w:rFonts w:ascii="Tahoma" w:hAnsi="Tahoma" w:cs="Tahoma"/>
        </w:rPr>
        <w:t>Cene na enoto mere (v EUR brez DDV), navedene v ponudbi, morajo biti:</w:t>
      </w:r>
    </w:p>
    <w:p w14:paraId="3538D9C0" w14:textId="77777777" w:rsidR="00086365" w:rsidRPr="00F13FD5" w:rsidRDefault="00086365" w:rsidP="00232070">
      <w:pPr>
        <w:keepNext/>
        <w:keepLines/>
        <w:numPr>
          <w:ilvl w:val="0"/>
          <w:numId w:val="23"/>
        </w:numPr>
        <w:jc w:val="both"/>
        <w:rPr>
          <w:rFonts w:ascii="Tahoma" w:hAnsi="Tahoma" w:cs="Tahoma"/>
        </w:rPr>
      </w:pPr>
      <w:r w:rsidRPr="00F13FD5">
        <w:rPr>
          <w:rFonts w:ascii="Tahoma" w:hAnsi="Tahoma" w:cs="Tahoma"/>
        </w:rPr>
        <w:t xml:space="preserve">za dobavo, montažo in zagon fiksne do zaključka izvedbe naročila, </w:t>
      </w:r>
    </w:p>
    <w:p w14:paraId="6106623B" w14:textId="6236097E" w:rsidR="00086365" w:rsidRPr="00F13FD5" w:rsidRDefault="00086365" w:rsidP="00232070">
      <w:pPr>
        <w:keepNext/>
        <w:keepLines/>
        <w:numPr>
          <w:ilvl w:val="0"/>
          <w:numId w:val="23"/>
        </w:numPr>
        <w:jc w:val="both"/>
        <w:rPr>
          <w:rFonts w:ascii="Tahoma" w:hAnsi="Tahoma" w:cs="Tahoma"/>
        </w:rPr>
      </w:pPr>
      <w:r w:rsidRPr="00F13FD5">
        <w:rPr>
          <w:rFonts w:ascii="Tahoma" w:hAnsi="Tahoma" w:cs="Tahoma"/>
        </w:rPr>
        <w:t>za servisiranje</w:t>
      </w:r>
      <w:r w:rsidR="00637A5B">
        <w:rPr>
          <w:rFonts w:ascii="Tahoma" w:hAnsi="Tahoma" w:cs="Tahoma"/>
        </w:rPr>
        <w:t xml:space="preserve"> (redno in izredno vzdrževanje)</w:t>
      </w:r>
      <w:r w:rsidRPr="00F13FD5">
        <w:rPr>
          <w:rFonts w:ascii="Tahoma" w:hAnsi="Tahoma" w:cs="Tahoma"/>
        </w:rPr>
        <w:t xml:space="preserve"> in nadomestne dele fiksne v obdobju veljavnosti pogodbe oziroma okvirnega sporazuma, razen v primeru znižanja cen.</w:t>
      </w:r>
    </w:p>
    <w:p w14:paraId="177E1CEC" w14:textId="77777777" w:rsidR="00146FFD" w:rsidRPr="00F13FD5" w:rsidRDefault="00146FFD" w:rsidP="00232070">
      <w:pPr>
        <w:pStyle w:val="BESEDILO"/>
        <w:keepNext/>
        <w:widowControl/>
        <w:tabs>
          <w:tab w:val="clear" w:pos="2155"/>
        </w:tabs>
        <w:rPr>
          <w:rFonts w:ascii="Tahoma" w:hAnsi="Tahoma" w:cs="Tahoma"/>
          <w:kern w:val="0"/>
        </w:rPr>
      </w:pPr>
    </w:p>
    <w:p w14:paraId="2EA52E49" w14:textId="77777777" w:rsidR="006B3FE2" w:rsidRPr="00F13FD5" w:rsidRDefault="006B3FE2" w:rsidP="00232070">
      <w:pPr>
        <w:pStyle w:val="Odstavekseznama"/>
        <w:keepNext/>
        <w:keepLines/>
        <w:numPr>
          <w:ilvl w:val="2"/>
          <w:numId w:val="2"/>
        </w:numPr>
        <w:jc w:val="both"/>
        <w:rPr>
          <w:rFonts w:ascii="Tahoma" w:hAnsi="Tahoma" w:cs="Tahoma"/>
        </w:rPr>
      </w:pPr>
      <w:r w:rsidRPr="00F13FD5">
        <w:rPr>
          <w:rFonts w:ascii="Tahoma" w:hAnsi="Tahoma" w:cs="Tahoma"/>
        </w:rPr>
        <w:t>Zagotavljanje varnosti in zdravja pri delu</w:t>
      </w:r>
    </w:p>
    <w:p w14:paraId="11ED6995" w14:textId="77777777" w:rsidR="006B3FE2" w:rsidRPr="00F13FD5" w:rsidRDefault="006B3FE2" w:rsidP="00232070">
      <w:pPr>
        <w:keepNext/>
        <w:keepLines/>
        <w:jc w:val="both"/>
        <w:rPr>
          <w:rFonts w:ascii="Tahoma" w:hAnsi="Tahoma" w:cs="Tahoma"/>
        </w:rPr>
      </w:pPr>
    </w:p>
    <w:p w14:paraId="5BF84268" w14:textId="394CC5BB" w:rsidR="006B3FE2" w:rsidRPr="00F13FD5" w:rsidRDefault="006B3FE2" w:rsidP="00232070">
      <w:pPr>
        <w:keepNext/>
        <w:keepLines/>
        <w:jc w:val="both"/>
        <w:rPr>
          <w:rFonts w:ascii="Tahoma" w:hAnsi="Tahoma" w:cs="Tahoma"/>
        </w:rPr>
      </w:pPr>
      <w:r w:rsidRPr="00F13FD5">
        <w:rPr>
          <w:rFonts w:ascii="Tahoma" w:hAnsi="Tahoma" w:cs="Tahoma"/>
        </w:rPr>
        <w:t>Izvajalec bo moral po podpisu pogodbe</w:t>
      </w:r>
      <w:r w:rsidR="00837234">
        <w:rPr>
          <w:rFonts w:ascii="Tahoma" w:hAnsi="Tahoma" w:cs="Tahoma"/>
        </w:rPr>
        <w:t>/okvirnega sporazuma</w:t>
      </w:r>
      <w:r w:rsidRPr="00F13FD5">
        <w:rPr>
          <w:rFonts w:ascii="Tahoma" w:hAnsi="Tahoma" w:cs="Tahoma"/>
        </w:rPr>
        <w:t xml:space="preserve"> z naročnikom skleniti tudi Pisni sporazum v skladu z 39. členom Zakona o varnosti in zdravju pri delu (Ur. L. RS., št. 43/11; ZVZD-1), ki ureja skupne varstvene ukrepe za zagotavljanje varstva in zdravja pri delu. Nespoštovanje določil je razlog za prekinitev Pogodbe/okvirnega sporazuma. </w:t>
      </w:r>
    </w:p>
    <w:p w14:paraId="5E188258" w14:textId="77777777" w:rsidR="006B3FE2" w:rsidRPr="00F13FD5" w:rsidRDefault="006B3FE2" w:rsidP="00232070">
      <w:pPr>
        <w:keepNext/>
        <w:keepLines/>
        <w:jc w:val="both"/>
        <w:rPr>
          <w:rFonts w:ascii="Tahoma" w:hAnsi="Tahoma" w:cs="Tahoma"/>
        </w:rPr>
      </w:pPr>
    </w:p>
    <w:p w14:paraId="6D4D5FC1" w14:textId="77777777" w:rsidR="006B3FE2" w:rsidRPr="00F13FD5" w:rsidRDefault="006B3FE2" w:rsidP="00232070">
      <w:pPr>
        <w:keepNext/>
        <w:keepLines/>
        <w:jc w:val="both"/>
        <w:rPr>
          <w:rFonts w:ascii="Tahoma" w:hAnsi="Tahoma" w:cs="Tahoma"/>
        </w:rPr>
      </w:pPr>
      <w:r w:rsidRPr="00F13FD5">
        <w:rPr>
          <w:rFonts w:ascii="Tahoma" w:hAnsi="Tahoma" w:cs="Tahoma"/>
        </w:rPr>
        <w:t>Ponudnik bo moral dosledno upoštevati določbe Uredbe o zagotavljanju varnosti in zdravja pri delu na začasnih in premičnih gradbiščih (Ur. l. RS, št. 83/05 in 43/11- ZVZD-1). Nespoštovanje določil je razlog za prekinitev pogodbe.</w:t>
      </w:r>
    </w:p>
    <w:p w14:paraId="1F344DD2" w14:textId="77777777" w:rsidR="006B3FE2" w:rsidRDefault="006B3FE2" w:rsidP="00232070">
      <w:pPr>
        <w:pStyle w:val="BESEDILO"/>
        <w:keepNext/>
        <w:widowControl/>
        <w:tabs>
          <w:tab w:val="clear" w:pos="2155"/>
        </w:tabs>
        <w:rPr>
          <w:rFonts w:ascii="Tahoma" w:hAnsi="Tahoma" w:cs="Tahoma"/>
          <w:kern w:val="0"/>
        </w:rPr>
      </w:pPr>
    </w:p>
    <w:p w14:paraId="7CE1BBE9" w14:textId="77777777" w:rsidR="00E43330" w:rsidRDefault="00E43330" w:rsidP="00232070">
      <w:pPr>
        <w:pStyle w:val="BESEDILO"/>
        <w:keepNext/>
        <w:widowControl/>
        <w:tabs>
          <w:tab w:val="clear" w:pos="2155"/>
        </w:tabs>
        <w:rPr>
          <w:rFonts w:ascii="Tahoma" w:hAnsi="Tahoma" w:cs="Tahoma"/>
          <w:kern w:val="0"/>
        </w:rPr>
      </w:pPr>
    </w:p>
    <w:p w14:paraId="51D2C932" w14:textId="77777777" w:rsidR="00E43330" w:rsidRDefault="00E43330" w:rsidP="00232070">
      <w:pPr>
        <w:pStyle w:val="BESEDILO"/>
        <w:keepNext/>
        <w:widowControl/>
        <w:tabs>
          <w:tab w:val="clear" w:pos="2155"/>
        </w:tabs>
        <w:rPr>
          <w:rFonts w:ascii="Tahoma" w:hAnsi="Tahoma" w:cs="Tahoma"/>
          <w:kern w:val="0"/>
        </w:rPr>
      </w:pPr>
    </w:p>
    <w:p w14:paraId="4C31AC58" w14:textId="77777777" w:rsidR="00E43330" w:rsidRDefault="00E43330" w:rsidP="00232070">
      <w:pPr>
        <w:pStyle w:val="BESEDILO"/>
        <w:keepNext/>
        <w:widowControl/>
        <w:tabs>
          <w:tab w:val="clear" w:pos="2155"/>
        </w:tabs>
        <w:rPr>
          <w:rFonts w:ascii="Tahoma" w:hAnsi="Tahoma" w:cs="Tahoma"/>
          <w:kern w:val="0"/>
        </w:rPr>
      </w:pPr>
    </w:p>
    <w:p w14:paraId="22CDF510" w14:textId="77777777" w:rsidR="00E43330" w:rsidRDefault="00E43330" w:rsidP="00232070">
      <w:pPr>
        <w:pStyle w:val="BESEDILO"/>
        <w:keepNext/>
        <w:widowControl/>
        <w:tabs>
          <w:tab w:val="clear" w:pos="2155"/>
        </w:tabs>
        <w:rPr>
          <w:rFonts w:ascii="Tahoma" w:hAnsi="Tahoma" w:cs="Tahoma"/>
          <w:kern w:val="0"/>
        </w:rPr>
      </w:pPr>
    </w:p>
    <w:p w14:paraId="5F4F9BF6" w14:textId="77777777" w:rsidR="00E43330" w:rsidRPr="00F13FD5" w:rsidRDefault="00E43330" w:rsidP="00232070">
      <w:pPr>
        <w:pStyle w:val="BESEDILO"/>
        <w:keepNext/>
        <w:widowControl/>
        <w:tabs>
          <w:tab w:val="clear" w:pos="2155"/>
        </w:tabs>
        <w:rPr>
          <w:rFonts w:ascii="Tahoma" w:hAnsi="Tahoma" w:cs="Tahoma"/>
          <w:kern w:val="0"/>
        </w:rPr>
      </w:pPr>
    </w:p>
    <w:p w14:paraId="1141487D" w14:textId="2AD0EA67" w:rsidR="00D12766" w:rsidRPr="00F13FD5" w:rsidRDefault="00CD4E09" w:rsidP="00232070">
      <w:pPr>
        <w:keepNext/>
        <w:keepLines/>
        <w:numPr>
          <w:ilvl w:val="1"/>
          <w:numId w:val="2"/>
        </w:numPr>
        <w:jc w:val="both"/>
        <w:rPr>
          <w:rFonts w:ascii="Tahoma" w:hAnsi="Tahoma" w:cs="Tahoma"/>
          <w:b/>
        </w:rPr>
      </w:pPr>
      <w:r w:rsidRPr="00F13FD5">
        <w:rPr>
          <w:rFonts w:ascii="Tahoma" w:hAnsi="Tahoma" w:cs="Tahoma"/>
          <w:b/>
        </w:rPr>
        <w:lastRenderedPageBreak/>
        <w:t>Tehničn</w:t>
      </w:r>
      <w:r w:rsidR="00961339" w:rsidRPr="00F13FD5">
        <w:rPr>
          <w:rFonts w:ascii="Tahoma" w:hAnsi="Tahoma" w:cs="Tahoma"/>
          <w:b/>
        </w:rPr>
        <w:t>e</w:t>
      </w:r>
      <w:r w:rsidRPr="00F13FD5">
        <w:rPr>
          <w:rFonts w:ascii="Tahoma" w:hAnsi="Tahoma" w:cs="Tahoma"/>
          <w:b/>
          <w:color w:val="000000" w:themeColor="text1"/>
        </w:rPr>
        <w:t xml:space="preserve"> in ostale zahteve</w:t>
      </w:r>
    </w:p>
    <w:p w14:paraId="09DC45DC" w14:textId="77777777" w:rsidR="006B3FE2" w:rsidRPr="00F13FD5" w:rsidRDefault="006B3FE2" w:rsidP="00232070">
      <w:pPr>
        <w:keepNext/>
        <w:keepLines/>
        <w:jc w:val="both"/>
        <w:rPr>
          <w:rFonts w:ascii="Tahoma" w:hAnsi="Tahoma" w:cs="Tahoma"/>
        </w:rPr>
      </w:pPr>
    </w:p>
    <w:p w14:paraId="6270BCEC" w14:textId="77777777" w:rsidR="006B3FE2" w:rsidRPr="00F13FD5" w:rsidRDefault="006B3FE2" w:rsidP="00232070">
      <w:pPr>
        <w:pStyle w:val="Odstavekseznama"/>
        <w:keepNext/>
        <w:keepLines/>
        <w:numPr>
          <w:ilvl w:val="2"/>
          <w:numId w:val="2"/>
        </w:numPr>
        <w:jc w:val="both"/>
        <w:rPr>
          <w:rFonts w:ascii="Tahoma" w:hAnsi="Tahoma" w:cs="Tahoma"/>
        </w:rPr>
      </w:pPr>
      <w:r w:rsidRPr="00F13FD5">
        <w:rPr>
          <w:rFonts w:ascii="Tahoma" w:hAnsi="Tahoma" w:cs="Tahoma"/>
        </w:rPr>
        <w:t>Predmet javnega naročila</w:t>
      </w:r>
    </w:p>
    <w:p w14:paraId="4C5FA709" w14:textId="77777777" w:rsidR="006B3FE2" w:rsidRPr="00F13FD5" w:rsidRDefault="006B3FE2" w:rsidP="00232070">
      <w:pPr>
        <w:keepNext/>
        <w:keepLines/>
        <w:jc w:val="both"/>
        <w:rPr>
          <w:rFonts w:ascii="Tahoma" w:hAnsi="Tahoma" w:cs="Tahoma"/>
        </w:rPr>
      </w:pPr>
    </w:p>
    <w:p w14:paraId="5835E15B" w14:textId="263A7738" w:rsidR="006B3FE2" w:rsidRPr="00F13FD5" w:rsidRDefault="006B3FE2" w:rsidP="00232070">
      <w:pPr>
        <w:keepNext/>
        <w:keepLines/>
        <w:jc w:val="both"/>
        <w:rPr>
          <w:rFonts w:ascii="Tahoma" w:hAnsi="Tahoma" w:cs="Tahoma"/>
        </w:rPr>
      </w:pPr>
      <w:r w:rsidRPr="00F13FD5">
        <w:rPr>
          <w:rFonts w:ascii="Tahoma" w:hAnsi="Tahoma" w:cs="Tahoma"/>
        </w:rPr>
        <w:t xml:space="preserve">Podroben opis predmeta javnega naročila je razviden v nadaljevanju te razpisne dokumentacije ter v ponudbenem predračunu in v </w:t>
      </w:r>
      <w:r w:rsidR="00CE6D50">
        <w:rPr>
          <w:rFonts w:ascii="Tahoma" w:hAnsi="Tahoma" w:cs="Tahoma"/>
        </w:rPr>
        <w:t xml:space="preserve">prilogi </w:t>
      </w:r>
      <w:r w:rsidR="007F753E" w:rsidRPr="003B1445">
        <w:rPr>
          <w:rFonts w:ascii="Tahoma" w:hAnsi="Tahoma" w:cs="Tahoma"/>
          <w:b/>
        </w:rPr>
        <w:t>Tehnična specifikacija št. VKS-</w:t>
      </w:r>
      <w:r w:rsidR="007F753E">
        <w:rPr>
          <w:rFonts w:ascii="Tahoma" w:hAnsi="Tahoma" w:cs="Tahoma"/>
          <w:b/>
        </w:rPr>
        <w:t>59/26</w:t>
      </w:r>
      <w:r w:rsidR="007F753E" w:rsidRPr="003B1445">
        <w:rPr>
          <w:rFonts w:ascii="Tahoma" w:hAnsi="Tahoma" w:cs="Tahoma"/>
        </w:rPr>
        <w:t xml:space="preserve"> (v nadaljevanju tudi: Tehnična specifikacija)</w:t>
      </w:r>
      <w:r w:rsidRPr="00F13FD5">
        <w:rPr>
          <w:rFonts w:ascii="Tahoma" w:hAnsi="Tahoma" w:cs="Tahoma"/>
        </w:rPr>
        <w:t xml:space="preserve">, ki sta kot prilogi sestavni del razpisne dokumentacije. </w:t>
      </w:r>
    </w:p>
    <w:p w14:paraId="3BB1AD01" w14:textId="77777777" w:rsidR="006B3FE2" w:rsidRPr="00F13FD5" w:rsidRDefault="006B3FE2" w:rsidP="00232070">
      <w:pPr>
        <w:keepNext/>
        <w:keepLines/>
        <w:jc w:val="both"/>
        <w:rPr>
          <w:rFonts w:ascii="Tahoma" w:hAnsi="Tahoma" w:cs="Tahoma"/>
        </w:rPr>
      </w:pPr>
    </w:p>
    <w:p w14:paraId="2E4DBFA5" w14:textId="06EE7658" w:rsidR="00703938" w:rsidRPr="00F13FD5" w:rsidRDefault="00703938" w:rsidP="00232070">
      <w:pPr>
        <w:keepNext/>
        <w:keepLines/>
        <w:jc w:val="both"/>
        <w:rPr>
          <w:rFonts w:ascii="Tahoma" w:hAnsi="Tahoma" w:cs="Tahoma"/>
        </w:rPr>
      </w:pPr>
      <w:r w:rsidRPr="00F13FD5">
        <w:rPr>
          <w:rFonts w:ascii="Tahoma" w:hAnsi="Tahoma" w:cs="Tahoma"/>
        </w:rPr>
        <w:t>Ponudnik mora k ponudbi priložiti izpolnjene, podpisane in žigosane obrazce iz Priloge 5/1, 5/2 in 5/3, ter k tem obrazcem priložiti ustrezna dokazila, opredeljena v tehnični specifikaciji, s katerimi bo dokazal izpolnjevanje tehničnih zahtev predmeta javnega naročila, kot jih je naročnik določil v Tehnični specifikaciji</w:t>
      </w:r>
      <w:r w:rsidR="00BA44C2" w:rsidRPr="00F13FD5">
        <w:rPr>
          <w:rFonts w:ascii="Tahoma" w:hAnsi="Tahoma" w:cs="Tahoma"/>
        </w:rPr>
        <w:t xml:space="preserve">, ki je kot priloga sestavni del razpisne dokumentacije. </w:t>
      </w:r>
      <w:r w:rsidRPr="00F13FD5">
        <w:rPr>
          <w:rFonts w:ascii="Tahoma" w:hAnsi="Tahoma" w:cs="Tahoma"/>
        </w:rPr>
        <w:t xml:space="preserve"> </w:t>
      </w:r>
    </w:p>
    <w:p w14:paraId="7B916C0A" w14:textId="77777777" w:rsidR="00BA44C2" w:rsidRPr="00F13FD5" w:rsidRDefault="00BA44C2" w:rsidP="00232070">
      <w:pPr>
        <w:keepNext/>
        <w:keepLines/>
        <w:jc w:val="both"/>
        <w:rPr>
          <w:rFonts w:ascii="Tahoma" w:hAnsi="Tahoma" w:cs="Tahoma"/>
        </w:rPr>
      </w:pPr>
    </w:p>
    <w:p w14:paraId="77BDF9B3" w14:textId="1A7ACFE5" w:rsidR="00703938" w:rsidRPr="00F13FD5" w:rsidRDefault="00703938" w:rsidP="00232070">
      <w:pPr>
        <w:keepNext/>
        <w:keepLines/>
        <w:jc w:val="both"/>
        <w:rPr>
          <w:rFonts w:ascii="Tahoma" w:hAnsi="Tahoma" w:cs="Tahoma"/>
          <w:b/>
        </w:rPr>
      </w:pPr>
      <w:r w:rsidRPr="00F13FD5">
        <w:rPr>
          <w:rFonts w:ascii="Tahoma" w:hAnsi="Tahoma" w:cs="Tahoma"/>
        </w:rPr>
        <w:t xml:space="preserve">Ponudnik mora pri pripravi ponudbe </w:t>
      </w:r>
      <w:r w:rsidRPr="00F13FD5">
        <w:rPr>
          <w:rFonts w:ascii="Tahoma" w:hAnsi="Tahoma" w:cs="Tahoma"/>
          <w:b/>
        </w:rPr>
        <w:t>v celoti upoštevati</w:t>
      </w:r>
      <w:r w:rsidR="00BA44C2" w:rsidRPr="00F13FD5">
        <w:rPr>
          <w:rFonts w:ascii="Tahoma" w:hAnsi="Tahoma" w:cs="Tahoma"/>
          <w:b/>
        </w:rPr>
        <w:t xml:space="preserve"> tehnično specifikacijo </w:t>
      </w:r>
      <w:r w:rsidRPr="00F13FD5">
        <w:rPr>
          <w:rFonts w:ascii="Tahoma" w:hAnsi="Tahoma"/>
        </w:rPr>
        <w:t>(</w:t>
      </w:r>
      <w:r w:rsidR="00BA44C2" w:rsidRPr="00F13FD5">
        <w:rPr>
          <w:rFonts w:ascii="Tahoma" w:hAnsi="Tahoma"/>
        </w:rPr>
        <w:t xml:space="preserve">in </w:t>
      </w:r>
      <w:r w:rsidRPr="00F13FD5">
        <w:rPr>
          <w:rFonts w:ascii="Tahoma" w:hAnsi="Tahoma"/>
          <w:b/>
          <w:u w:val="single"/>
        </w:rPr>
        <w:t>tudi predvidena dokazila za izpolnjevanje tehničnih zahtev,</w:t>
      </w:r>
      <w:r w:rsidRPr="00F13FD5">
        <w:rPr>
          <w:rFonts w:ascii="Tahoma" w:hAnsi="Tahoma" w:cs="Tahoma"/>
          <w:b/>
          <w:iCs/>
          <w:u w:val="single"/>
        </w:rPr>
        <w:t xml:space="preserve"> </w:t>
      </w:r>
      <w:r w:rsidRPr="00F13FD5">
        <w:rPr>
          <w:rFonts w:ascii="Tahoma" w:hAnsi="Tahoma"/>
          <w:b/>
          <w:iCs/>
          <w:u w:val="single"/>
        </w:rPr>
        <w:t>kot to izhaja iz prilog</w:t>
      </w:r>
      <w:r w:rsidR="00BA44C2" w:rsidRPr="00F13FD5">
        <w:rPr>
          <w:rFonts w:ascii="Tahoma" w:hAnsi="Tahoma"/>
          <w:b/>
          <w:iCs/>
          <w:u w:val="single"/>
        </w:rPr>
        <w:t xml:space="preserve"> 5/1, 5/2 in 5/3</w:t>
      </w:r>
      <w:r w:rsidRPr="00F13FD5">
        <w:rPr>
          <w:rFonts w:ascii="Tahoma" w:hAnsi="Tahoma"/>
        </w:rPr>
        <w:t>), ki predstavlja</w:t>
      </w:r>
      <w:r w:rsidRPr="00F13FD5">
        <w:t xml:space="preserve"> </w:t>
      </w:r>
      <w:r w:rsidRPr="00F13FD5">
        <w:rPr>
          <w:rFonts w:ascii="Tahoma" w:hAnsi="Tahoma"/>
        </w:rPr>
        <w:t xml:space="preserve">sestavni in neločljivi del te razpisne dokumentacije. </w:t>
      </w:r>
      <w:r w:rsidRPr="00F13FD5">
        <w:rPr>
          <w:rFonts w:ascii="Tahoma" w:hAnsi="Tahoma" w:cs="Tahoma"/>
          <w:u w:val="single"/>
        </w:rPr>
        <w:t xml:space="preserve">Ponujeni predmet javnega naročila mora izpolnjevati ali presegati obvezne minimalne tehnične zahteve, ki so navedene v </w:t>
      </w:r>
      <w:r w:rsidR="006915D8" w:rsidRPr="00F13FD5">
        <w:rPr>
          <w:rFonts w:ascii="Tahoma" w:hAnsi="Tahoma" w:cs="Tahoma"/>
          <w:bCs/>
          <w:u w:val="single"/>
        </w:rPr>
        <w:t>t</w:t>
      </w:r>
      <w:r w:rsidRPr="00F13FD5">
        <w:rPr>
          <w:rFonts w:ascii="Tahoma" w:hAnsi="Tahoma" w:cs="Tahoma"/>
          <w:bCs/>
          <w:u w:val="single"/>
        </w:rPr>
        <w:t>ehnični specifikaciji.</w:t>
      </w:r>
      <w:r w:rsidRPr="00F13FD5">
        <w:rPr>
          <w:rFonts w:ascii="Tahoma" w:hAnsi="Tahoma" w:cs="Tahoma"/>
          <w:u w:val="single"/>
        </w:rPr>
        <w:t xml:space="preserve"> </w:t>
      </w:r>
    </w:p>
    <w:p w14:paraId="4E214349" w14:textId="77777777" w:rsidR="00703938" w:rsidRPr="00F13FD5" w:rsidRDefault="00703938" w:rsidP="00232070">
      <w:pPr>
        <w:keepNext/>
        <w:keepLines/>
        <w:jc w:val="both"/>
        <w:rPr>
          <w:rFonts w:ascii="Tahoma" w:hAnsi="Tahoma" w:cs="Tahoma"/>
          <w:u w:val="single"/>
        </w:rPr>
      </w:pPr>
    </w:p>
    <w:p w14:paraId="6D1F19B7" w14:textId="3FE5988A" w:rsidR="00703938" w:rsidRDefault="00703938" w:rsidP="00232070">
      <w:pPr>
        <w:keepNext/>
        <w:keepLines/>
        <w:jc w:val="both"/>
        <w:rPr>
          <w:rFonts w:ascii="Tahoma" w:hAnsi="Tahoma" w:cs="Tahoma"/>
        </w:rPr>
      </w:pPr>
      <w:r w:rsidRPr="00F13FD5">
        <w:rPr>
          <w:rFonts w:ascii="Tahoma" w:hAnsi="Tahoma" w:cs="Tahoma"/>
        </w:rPr>
        <w:t>Ponudnik mora v ponudbi ponuditi opremo, ki je v celoti skladna z zahtevami iz tehnične specifikacije</w:t>
      </w:r>
      <w:r w:rsidR="006915D8" w:rsidRPr="00F13FD5">
        <w:rPr>
          <w:rFonts w:ascii="Tahoma" w:hAnsi="Tahoma" w:cs="Tahoma"/>
        </w:rPr>
        <w:t>.</w:t>
      </w:r>
    </w:p>
    <w:p w14:paraId="7D38CA74" w14:textId="77777777" w:rsidR="00BA28EE" w:rsidRPr="00F13FD5" w:rsidRDefault="00BA28EE" w:rsidP="00232070">
      <w:pPr>
        <w:keepNext/>
        <w:keepLines/>
        <w:jc w:val="both"/>
        <w:rPr>
          <w:rFonts w:ascii="Tahoma" w:hAnsi="Tahoma" w:cs="Tahoma"/>
        </w:rPr>
      </w:pPr>
    </w:p>
    <w:p w14:paraId="5D2A6549" w14:textId="74BAAAD7" w:rsidR="00703938" w:rsidRDefault="00BA28EE" w:rsidP="00232070">
      <w:pPr>
        <w:keepNext/>
        <w:keepLines/>
        <w:jc w:val="both"/>
        <w:rPr>
          <w:rFonts w:ascii="Tahoma" w:hAnsi="Tahoma" w:cs="Tahoma"/>
        </w:rPr>
      </w:pPr>
      <w:r w:rsidRPr="00BA28EE">
        <w:rPr>
          <w:rFonts w:ascii="Tahoma" w:hAnsi="Tahoma" w:cs="Tahoma"/>
        </w:rPr>
        <w:t>Zahteve glede rednega in izrednega vzdrževanja, servisnih intervalov, servisnih poročil, dobavljivosti nadomestnih delov ter drugih servisnih obveznosti so podrobno opredeljene v Tehnični specifikaciji.</w:t>
      </w:r>
    </w:p>
    <w:p w14:paraId="5EAC17C4" w14:textId="77777777" w:rsidR="00BA28EE" w:rsidRPr="00F13FD5" w:rsidRDefault="00BA28EE" w:rsidP="00232070">
      <w:pPr>
        <w:keepNext/>
        <w:keepLines/>
        <w:jc w:val="both"/>
        <w:rPr>
          <w:rFonts w:ascii="Tahoma" w:hAnsi="Tahoma" w:cs="Tahoma"/>
        </w:rPr>
      </w:pPr>
    </w:p>
    <w:p w14:paraId="1294BF2C" w14:textId="03FDAF9C" w:rsidR="00703938" w:rsidRDefault="00703938" w:rsidP="00232070">
      <w:pPr>
        <w:keepNext/>
        <w:keepLines/>
        <w:jc w:val="both"/>
        <w:rPr>
          <w:rFonts w:ascii="Tahoma" w:hAnsi="Tahoma" w:cs="Tahoma"/>
        </w:rPr>
      </w:pPr>
      <w:r w:rsidRPr="00F13FD5">
        <w:rPr>
          <w:rFonts w:ascii="Tahoma" w:hAnsi="Tahoma" w:cs="Tahoma"/>
        </w:rPr>
        <w:t>Ponudnik mora ponudbo pripraviti na osnovi zgoraj navedene dokumentacije.</w:t>
      </w:r>
      <w:r w:rsidR="006915D8" w:rsidRPr="00F13FD5">
        <w:rPr>
          <w:rFonts w:ascii="Tahoma" w:hAnsi="Tahoma" w:cs="Tahoma"/>
        </w:rPr>
        <w:t xml:space="preserve"> </w:t>
      </w:r>
      <w:r w:rsidRPr="00F13FD5">
        <w:rPr>
          <w:rFonts w:ascii="Tahoma" w:hAnsi="Tahoma" w:cs="Tahoma"/>
        </w:rPr>
        <w:t>V kolikor ponujena oprema ne bo izpolnjevala vseh opisov, zahtev, pogojev, navedb in kvalitet, navedenih v razpisni dokumentaciji naročnika, katere sestavni del je tehnična specifikacija, bo naročnik tako ponudbo izločil iz nadaljnjega ocenjevanja kot nedopustno.</w:t>
      </w:r>
    </w:p>
    <w:p w14:paraId="347FFAD6" w14:textId="77777777" w:rsidR="00BA28EE" w:rsidRDefault="00BA28EE" w:rsidP="00232070">
      <w:pPr>
        <w:keepNext/>
        <w:keepLines/>
        <w:jc w:val="both"/>
        <w:rPr>
          <w:rFonts w:ascii="Tahoma" w:hAnsi="Tahoma" w:cs="Tahoma"/>
          <w:b/>
        </w:rPr>
      </w:pPr>
    </w:p>
    <w:p w14:paraId="7E1BE124" w14:textId="6E97114F" w:rsidR="006915D8" w:rsidRPr="00F13FD5" w:rsidRDefault="006915D8" w:rsidP="00232070">
      <w:pPr>
        <w:keepNext/>
        <w:keepLines/>
        <w:jc w:val="both"/>
        <w:rPr>
          <w:rFonts w:ascii="Tahoma" w:hAnsi="Tahoma" w:cs="Tahoma"/>
          <w:b/>
        </w:rPr>
      </w:pPr>
      <w:r w:rsidRPr="00F13FD5">
        <w:rPr>
          <w:rFonts w:ascii="Tahoma" w:hAnsi="Tahoma" w:cs="Tahoma"/>
          <w:b/>
        </w:rPr>
        <w:t>DOKAZILA:</w:t>
      </w:r>
    </w:p>
    <w:p w14:paraId="02D4F42D" w14:textId="77777777" w:rsidR="006915D8" w:rsidRPr="00F13FD5" w:rsidRDefault="006915D8" w:rsidP="00232070">
      <w:pPr>
        <w:keepNext/>
        <w:keepLines/>
        <w:spacing w:after="120"/>
        <w:jc w:val="both"/>
        <w:rPr>
          <w:rFonts w:ascii="Tahoma" w:hAnsi="Tahoma" w:cs="Tahoma"/>
        </w:rPr>
      </w:pPr>
      <w:r w:rsidRPr="00F13FD5">
        <w:rPr>
          <w:rFonts w:ascii="Tahoma" w:hAnsi="Tahoma" w:cs="Tahoma"/>
        </w:rPr>
        <w:t>Ponudnik izkaže izpolnjevanje pogojev s podpisom in s predložitvijo naslednjih prilog:</w:t>
      </w:r>
    </w:p>
    <w:p w14:paraId="404F4331" w14:textId="7C09B4A2" w:rsidR="006915D8" w:rsidRPr="00F13FD5" w:rsidRDefault="006915D8"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587CA192" w14:textId="2534F78D" w:rsidR="006915D8" w:rsidRPr="00F13FD5" w:rsidRDefault="006915D8"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5ABFAFC6" w14:textId="2E5A47AE" w:rsidR="00703938" w:rsidRPr="00F13FD5" w:rsidRDefault="00703938" w:rsidP="00232070">
      <w:pPr>
        <w:keepNext/>
        <w:keepLines/>
        <w:numPr>
          <w:ilvl w:val="0"/>
          <w:numId w:val="10"/>
        </w:numPr>
        <w:ind w:left="714" w:hanging="357"/>
        <w:jc w:val="both"/>
        <w:rPr>
          <w:rFonts w:ascii="Tahoma" w:hAnsi="Tahoma" w:cs="Tahoma"/>
        </w:rPr>
      </w:pPr>
      <w:r w:rsidRPr="00F13FD5">
        <w:rPr>
          <w:rFonts w:ascii="Tahoma" w:hAnsi="Tahoma" w:cs="Tahoma"/>
        </w:rPr>
        <w:t>Izpolnjeni, podpisani in žigosani obrazci iz (Priloge 5/1, 5/2 in 5/3), skupaj z ustreznimi dokazili (tehnična dokumentacija proizvajalca, katalogi, tehnični listi, karakteristične krivulje ipd.),</w:t>
      </w:r>
    </w:p>
    <w:p w14:paraId="06D8CFA5" w14:textId="3234230B" w:rsidR="006915D8" w:rsidRPr="00F13FD5" w:rsidRDefault="006915D8" w:rsidP="00232070">
      <w:pPr>
        <w:keepNext/>
        <w:keepLines/>
        <w:numPr>
          <w:ilvl w:val="0"/>
          <w:numId w:val="10"/>
        </w:numPr>
        <w:ind w:left="714" w:hanging="357"/>
        <w:jc w:val="both"/>
        <w:rPr>
          <w:rFonts w:ascii="Tahoma" w:hAnsi="Tahoma" w:cs="Tahoma"/>
        </w:rPr>
      </w:pPr>
      <w:r w:rsidRPr="00F13FD5">
        <w:rPr>
          <w:rFonts w:ascii="Tahoma" w:hAnsi="Tahoma" w:cs="Tahoma"/>
          <w:iCs/>
        </w:rPr>
        <w:t>ter z ostalimi dokazili, v kolikor/kot to izhaja iz posameznih točk v nadaljevanju</w:t>
      </w:r>
      <w:r w:rsidR="00546820" w:rsidRPr="00F13FD5">
        <w:rPr>
          <w:rFonts w:ascii="Tahoma" w:hAnsi="Tahoma" w:cs="Tahoma"/>
          <w:iCs/>
        </w:rPr>
        <w:t>.</w:t>
      </w:r>
    </w:p>
    <w:p w14:paraId="2FB26C66" w14:textId="77777777" w:rsidR="00A62E8D" w:rsidRPr="00F13FD5" w:rsidRDefault="00A62E8D" w:rsidP="00232070">
      <w:pPr>
        <w:keepNext/>
        <w:keepLines/>
        <w:rPr>
          <w:rFonts w:ascii="Tahoma" w:hAnsi="Tahoma" w:cs="Tahoma"/>
          <w:b/>
        </w:rPr>
      </w:pPr>
    </w:p>
    <w:p w14:paraId="7006CBEA" w14:textId="7FBDF9B3" w:rsidR="00D12766" w:rsidRPr="00F13FD5" w:rsidRDefault="00D12766" w:rsidP="00232070">
      <w:pPr>
        <w:keepNext/>
        <w:keepLines/>
        <w:numPr>
          <w:ilvl w:val="2"/>
          <w:numId w:val="2"/>
        </w:numPr>
        <w:jc w:val="both"/>
        <w:rPr>
          <w:rFonts w:ascii="Tahoma" w:hAnsi="Tahoma" w:cs="Tahoma"/>
        </w:rPr>
      </w:pPr>
      <w:r w:rsidRPr="00F13FD5">
        <w:rPr>
          <w:rFonts w:ascii="Tahoma" w:hAnsi="Tahoma" w:cs="Tahoma"/>
        </w:rPr>
        <w:t xml:space="preserve">Rok </w:t>
      </w:r>
      <w:r w:rsidR="00A62E8D" w:rsidRPr="00F13FD5">
        <w:rPr>
          <w:rFonts w:ascii="Tahoma" w:hAnsi="Tahoma" w:cs="Tahoma"/>
        </w:rPr>
        <w:t>dobave opreme</w:t>
      </w:r>
    </w:p>
    <w:p w14:paraId="4FC9BCF4" w14:textId="77777777" w:rsidR="00D12766" w:rsidRPr="00F13FD5" w:rsidRDefault="00D12766" w:rsidP="00232070">
      <w:pPr>
        <w:keepNext/>
        <w:keepLines/>
        <w:jc w:val="both"/>
        <w:rPr>
          <w:rFonts w:ascii="Tahoma" w:hAnsi="Tahoma" w:cs="Tahoma"/>
        </w:rPr>
      </w:pPr>
    </w:p>
    <w:p w14:paraId="06AEEA32" w14:textId="05585FED"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r w:rsidRPr="00F13FD5">
        <w:rPr>
          <w:rFonts w:ascii="Tahoma" w:eastAsia="Frutiger" w:hAnsi="Tahoma" w:cs="Tahoma"/>
          <w:lang w:eastAsia="en-US"/>
        </w:rPr>
        <w:t>Ponudnik mora dobaviti opremo na lokacijo naročnika (RCERO Ljubljana – ČN Barje, Cesta dveh cesarjev 101, Ljubljana) v roku, ki ga navede v ponudbi.</w:t>
      </w:r>
      <w:r w:rsidR="003233AE">
        <w:rPr>
          <w:rFonts w:ascii="Tahoma" w:eastAsia="Frutiger" w:hAnsi="Tahoma" w:cs="Tahoma"/>
          <w:lang w:eastAsia="en-US"/>
        </w:rPr>
        <w:t xml:space="preserve"> Rok za dobavo </w:t>
      </w:r>
      <w:r w:rsidR="0022224A">
        <w:rPr>
          <w:rFonts w:ascii="Tahoma" w:eastAsia="Frutiger" w:hAnsi="Tahoma" w:cs="Tahoma"/>
          <w:lang w:eastAsia="en-US"/>
        </w:rPr>
        <w:t xml:space="preserve">opreme lahko </w:t>
      </w:r>
      <w:r w:rsidR="003233AE">
        <w:rPr>
          <w:rFonts w:ascii="Tahoma" w:eastAsia="Frutiger" w:hAnsi="Tahoma" w:cs="Tahoma"/>
          <w:lang w:eastAsia="en-US"/>
        </w:rPr>
        <w:t xml:space="preserve">znaša </w:t>
      </w:r>
      <w:r w:rsidR="00ED5FCF">
        <w:rPr>
          <w:rFonts w:ascii="Tahoma" w:eastAsia="Frutiger" w:hAnsi="Tahoma" w:cs="Tahoma"/>
          <w:lang w:eastAsia="en-US"/>
        </w:rPr>
        <w:t xml:space="preserve">največ </w:t>
      </w:r>
      <w:r w:rsidR="003233AE">
        <w:rPr>
          <w:rFonts w:ascii="Tahoma" w:eastAsia="Frutiger" w:hAnsi="Tahoma" w:cs="Tahoma"/>
          <w:lang w:eastAsia="en-US"/>
        </w:rPr>
        <w:t>12 tednov</w:t>
      </w:r>
      <w:r w:rsidR="00ED5FCF">
        <w:rPr>
          <w:rFonts w:ascii="Tahoma" w:eastAsia="Frutiger" w:hAnsi="Tahoma" w:cs="Tahoma"/>
          <w:lang w:eastAsia="en-US"/>
        </w:rPr>
        <w:t>, šteto od dneva podpisa pogodbe.</w:t>
      </w:r>
    </w:p>
    <w:p w14:paraId="7F5B45B2" w14:textId="77777777"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p>
    <w:p w14:paraId="19436905" w14:textId="7ED063A1" w:rsidR="00014330" w:rsidRDefault="00A62E8D" w:rsidP="00232070">
      <w:pPr>
        <w:keepNext/>
        <w:keepLines/>
        <w:tabs>
          <w:tab w:val="left" w:pos="0"/>
          <w:tab w:val="left" w:pos="567"/>
          <w:tab w:val="left" w:pos="851"/>
        </w:tabs>
        <w:jc w:val="both"/>
        <w:rPr>
          <w:rFonts w:ascii="Tahoma" w:hAnsi="Tahoma" w:cs="Tahoma"/>
          <w:kern w:val="16"/>
        </w:rPr>
      </w:pPr>
      <w:r w:rsidRPr="00F13FD5">
        <w:rPr>
          <w:rFonts w:ascii="Tahoma" w:eastAsia="Frutiger" w:hAnsi="Tahoma" w:cs="Tahoma"/>
          <w:lang w:eastAsia="en-US"/>
        </w:rPr>
        <w:t>Rok dobave začne teči z dnem podpisa pogodbe oziroma uvedbe izvajalca v delo.</w:t>
      </w:r>
      <w:r w:rsidR="00014330">
        <w:rPr>
          <w:rFonts w:ascii="Tahoma" w:eastAsia="Frutiger" w:hAnsi="Tahoma" w:cs="Tahoma"/>
          <w:lang w:eastAsia="en-US"/>
        </w:rPr>
        <w:t xml:space="preserve"> </w:t>
      </w:r>
      <w:r w:rsidR="00014330" w:rsidRPr="00F13FD5">
        <w:rPr>
          <w:rFonts w:ascii="Tahoma" w:hAnsi="Tahoma" w:cs="Tahoma"/>
          <w:b/>
          <w:kern w:val="16"/>
        </w:rPr>
        <w:t xml:space="preserve">Rok dobave </w:t>
      </w:r>
      <w:r w:rsidR="00014330">
        <w:rPr>
          <w:rFonts w:ascii="Tahoma" w:hAnsi="Tahoma" w:cs="Tahoma"/>
          <w:b/>
          <w:kern w:val="16"/>
        </w:rPr>
        <w:t>puhal</w:t>
      </w:r>
      <w:r w:rsidR="00014330" w:rsidRPr="00F13FD5">
        <w:rPr>
          <w:rFonts w:ascii="Tahoma" w:hAnsi="Tahoma" w:cs="Tahoma"/>
          <w:kern w:val="16"/>
        </w:rPr>
        <w:t xml:space="preserve"> je največ </w:t>
      </w:r>
      <w:r w:rsidR="00014330" w:rsidRPr="00F13FD5">
        <w:rPr>
          <w:rFonts w:ascii="Tahoma" w:hAnsi="Tahoma" w:cs="Tahoma"/>
          <w:b/>
          <w:kern w:val="16"/>
        </w:rPr>
        <w:t>12 tednov</w:t>
      </w:r>
      <w:r w:rsidR="00014330" w:rsidRPr="00F13FD5">
        <w:rPr>
          <w:rFonts w:ascii="Tahoma" w:hAnsi="Tahoma" w:cs="Tahoma"/>
          <w:kern w:val="16"/>
        </w:rPr>
        <w:t xml:space="preserve"> .</w:t>
      </w:r>
    </w:p>
    <w:p w14:paraId="3535DC5D" w14:textId="77777777"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p>
    <w:p w14:paraId="6E53BE9D" w14:textId="5207E1A6"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r w:rsidRPr="00F13FD5">
        <w:rPr>
          <w:rFonts w:ascii="Tahoma" w:eastAsia="Frutiger" w:hAnsi="Tahoma" w:cs="Tahoma"/>
          <w:lang w:eastAsia="en-US"/>
        </w:rPr>
        <w:t>Ponudnik mora v ponudbi navesti dobavni rok za dobavo puhala, izražen v koledarskih dneh od dneva podpisa pogodbe.</w:t>
      </w:r>
    </w:p>
    <w:p w14:paraId="1DC47D48" w14:textId="77777777"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p>
    <w:p w14:paraId="5FB1269B" w14:textId="1606EA88"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r w:rsidRPr="00F13FD5">
        <w:rPr>
          <w:rFonts w:ascii="Tahoma" w:eastAsia="Frutiger" w:hAnsi="Tahoma" w:cs="Tahoma"/>
          <w:lang w:eastAsia="en-US"/>
        </w:rPr>
        <w:t>Dobavni rok je za ponudnika zavezujoč.</w:t>
      </w:r>
    </w:p>
    <w:p w14:paraId="2E601865" w14:textId="77777777" w:rsidR="00A14AB2" w:rsidRPr="00F13FD5" w:rsidRDefault="00A14AB2" w:rsidP="00232070">
      <w:pPr>
        <w:keepNext/>
        <w:keepLines/>
        <w:tabs>
          <w:tab w:val="left" w:pos="0"/>
          <w:tab w:val="left" w:pos="567"/>
          <w:tab w:val="left" w:pos="851"/>
        </w:tabs>
        <w:jc w:val="both"/>
        <w:rPr>
          <w:rFonts w:ascii="Tahoma" w:eastAsia="Frutiger" w:hAnsi="Tahoma" w:cs="Tahoma"/>
          <w:lang w:eastAsia="en-US"/>
        </w:rPr>
      </w:pPr>
    </w:p>
    <w:p w14:paraId="05BBC989" w14:textId="3997FF38" w:rsidR="00A62E8D" w:rsidRPr="00F13FD5" w:rsidRDefault="00A62E8D" w:rsidP="00232070">
      <w:pPr>
        <w:keepNext/>
        <w:keepLines/>
        <w:numPr>
          <w:ilvl w:val="2"/>
          <w:numId w:val="2"/>
        </w:numPr>
        <w:jc w:val="both"/>
        <w:rPr>
          <w:rFonts w:ascii="Tahoma" w:hAnsi="Tahoma" w:cs="Tahoma"/>
        </w:rPr>
      </w:pPr>
      <w:r w:rsidRPr="00F13FD5">
        <w:rPr>
          <w:rFonts w:ascii="Tahoma" w:hAnsi="Tahoma" w:cs="Tahoma"/>
        </w:rPr>
        <w:t>Rok izvedbe montaže in zagona</w:t>
      </w:r>
    </w:p>
    <w:p w14:paraId="007E3A07" w14:textId="77777777" w:rsidR="00A62E8D" w:rsidRPr="00F13FD5" w:rsidRDefault="00A62E8D" w:rsidP="00232070">
      <w:pPr>
        <w:keepNext/>
        <w:keepLines/>
        <w:tabs>
          <w:tab w:val="left" w:pos="0"/>
          <w:tab w:val="left" w:pos="567"/>
          <w:tab w:val="left" w:pos="851"/>
        </w:tabs>
        <w:jc w:val="both"/>
        <w:rPr>
          <w:rFonts w:ascii="Tahoma" w:eastAsia="Frutiger" w:hAnsi="Tahoma" w:cs="Tahoma"/>
          <w:lang w:eastAsia="en-US"/>
        </w:rPr>
      </w:pPr>
    </w:p>
    <w:p w14:paraId="00603AE1" w14:textId="79E1F858" w:rsidR="00A62E8D" w:rsidRPr="00F13FD5" w:rsidRDefault="005614CE" w:rsidP="00232070">
      <w:pPr>
        <w:keepNext/>
        <w:keepLines/>
        <w:jc w:val="both"/>
        <w:rPr>
          <w:rFonts w:ascii="Tahoma" w:hAnsi="Tahoma" w:cs="Tahoma"/>
        </w:rPr>
      </w:pPr>
      <w:r w:rsidRPr="005614CE">
        <w:rPr>
          <w:rFonts w:ascii="Tahoma" w:hAnsi="Tahoma" w:cs="Tahoma"/>
        </w:rPr>
        <w:t>Ponudnik mora po dobavi opreme na lokacijo naročnika začeti z izvedbo demontaže obstoječe opreme ter montažo nove opreme najpozneje v treh (3) koledarskih dneh od dneva dobave opreme. Celotno demontažo, montažo, priklop, zagon in funkcionalni preizkus mora zaključiti najpozneje v štirinajstih (14) koledarskih dneh od dneva dobave opreme na lokacijo naročnika.</w:t>
      </w:r>
    </w:p>
    <w:p w14:paraId="06BF835D" w14:textId="77777777" w:rsidR="00A62E8D" w:rsidRDefault="00A62E8D" w:rsidP="00232070">
      <w:pPr>
        <w:keepNext/>
        <w:keepLines/>
        <w:rPr>
          <w:rFonts w:ascii="Tahoma" w:hAnsi="Tahoma" w:cs="Tahoma"/>
        </w:rPr>
      </w:pPr>
    </w:p>
    <w:p w14:paraId="1D383130" w14:textId="77777777" w:rsidR="00E43330" w:rsidRPr="00F13FD5" w:rsidRDefault="00E43330" w:rsidP="00232070">
      <w:pPr>
        <w:keepNext/>
        <w:keepLines/>
        <w:rPr>
          <w:rFonts w:ascii="Tahoma" w:hAnsi="Tahoma" w:cs="Tahoma"/>
        </w:rPr>
      </w:pPr>
    </w:p>
    <w:p w14:paraId="7C1F2E0C" w14:textId="77777777" w:rsidR="00A62E8D" w:rsidRPr="00F13FD5" w:rsidRDefault="00A62E8D" w:rsidP="00232070">
      <w:pPr>
        <w:keepNext/>
        <w:keepLines/>
        <w:rPr>
          <w:rFonts w:ascii="Tahoma" w:hAnsi="Tahoma" w:cs="Tahoma"/>
        </w:rPr>
      </w:pPr>
      <w:r w:rsidRPr="00F13FD5">
        <w:rPr>
          <w:rFonts w:ascii="Tahoma" w:hAnsi="Tahoma" w:cs="Tahoma"/>
        </w:rPr>
        <w:lastRenderedPageBreak/>
        <w:t>Izvedba vključuje:</w:t>
      </w:r>
    </w:p>
    <w:p w14:paraId="53367178" w14:textId="77777777" w:rsidR="00A62E8D" w:rsidRPr="00F13FD5" w:rsidRDefault="00A62E8D" w:rsidP="00232070">
      <w:pPr>
        <w:keepNext/>
        <w:keepLines/>
        <w:numPr>
          <w:ilvl w:val="0"/>
          <w:numId w:val="42"/>
        </w:numPr>
        <w:rPr>
          <w:rFonts w:ascii="Tahoma" w:hAnsi="Tahoma" w:cs="Tahoma"/>
        </w:rPr>
      </w:pPr>
      <w:r w:rsidRPr="00F13FD5">
        <w:rPr>
          <w:rFonts w:ascii="Tahoma" w:hAnsi="Tahoma" w:cs="Tahoma"/>
        </w:rPr>
        <w:t xml:space="preserve">demontažo obstoječe opreme, </w:t>
      </w:r>
    </w:p>
    <w:p w14:paraId="6AABE188" w14:textId="77777777" w:rsidR="00A62E8D" w:rsidRPr="00F13FD5" w:rsidRDefault="00A62E8D" w:rsidP="00232070">
      <w:pPr>
        <w:keepNext/>
        <w:keepLines/>
        <w:numPr>
          <w:ilvl w:val="0"/>
          <w:numId w:val="42"/>
        </w:numPr>
        <w:rPr>
          <w:rFonts w:ascii="Tahoma" w:hAnsi="Tahoma" w:cs="Tahoma"/>
        </w:rPr>
      </w:pPr>
      <w:r w:rsidRPr="00F13FD5">
        <w:rPr>
          <w:rFonts w:ascii="Tahoma" w:hAnsi="Tahoma" w:cs="Tahoma"/>
        </w:rPr>
        <w:t xml:space="preserve">montažo nove opreme, </w:t>
      </w:r>
    </w:p>
    <w:p w14:paraId="5EF80F8C" w14:textId="77777777" w:rsidR="00A62E8D" w:rsidRPr="00F13FD5" w:rsidRDefault="00A62E8D" w:rsidP="00232070">
      <w:pPr>
        <w:keepNext/>
        <w:keepLines/>
        <w:numPr>
          <w:ilvl w:val="0"/>
          <w:numId w:val="42"/>
        </w:numPr>
        <w:rPr>
          <w:rFonts w:ascii="Tahoma" w:hAnsi="Tahoma" w:cs="Tahoma"/>
        </w:rPr>
      </w:pPr>
      <w:r w:rsidRPr="00F13FD5">
        <w:rPr>
          <w:rFonts w:ascii="Tahoma" w:hAnsi="Tahoma" w:cs="Tahoma"/>
        </w:rPr>
        <w:t xml:space="preserve">vse potrebne mehanske in elektro priključitve, </w:t>
      </w:r>
    </w:p>
    <w:p w14:paraId="6D795256" w14:textId="77777777" w:rsidR="00A62E8D" w:rsidRPr="00F13FD5" w:rsidRDefault="00A62E8D" w:rsidP="00232070">
      <w:pPr>
        <w:keepNext/>
        <w:keepLines/>
        <w:numPr>
          <w:ilvl w:val="0"/>
          <w:numId w:val="42"/>
        </w:numPr>
        <w:rPr>
          <w:rFonts w:ascii="Tahoma" w:hAnsi="Tahoma" w:cs="Tahoma"/>
        </w:rPr>
      </w:pPr>
      <w:r w:rsidRPr="00F13FD5">
        <w:rPr>
          <w:rFonts w:ascii="Tahoma" w:hAnsi="Tahoma" w:cs="Tahoma"/>
        </w:rPr>
        <w:t xml:space="preserve">izvedbo potrebnih preizkusov in meritev, </w:t>
      </w:r>
    </w:p>
    <w:p w14:paraId="62589D55" w14:textId="77777777" w:rsidR="00A62E8D" w:rsidRPr="00F13FD5" w:rsidRDefault="00A62E8D" w:rsidP="00232070">
      <w:pPr>
        <w:keepNext/>
        <w:keepLines/>
        <w:numPr>
          <w:ilvl w:val="0"/>
          <w:numId w:val="42"/>
        </w:numPr>
        <w:rPr>
          <w:rFonts w:ascii="Tahoma" w:hAnsi="Tahoma" w:cs="Tahoma"/>
        </w:rPr>
      </w:pPr>
      <w:r w:rsidRPr="00F13FD5">
        <w:rPr>
          <w:rFonts w:ascii="Tahoma" w:hAnsi="Tahoma" w:cs="Tahoma"/>
        </w:rPr>
        <w:t xml:space="preserve">zagon in funkcionalni preizkus delovanja sistema. </w:t>
      </w:r>
    </w:p>
    <w:p w14:paraId="7C98BBE3" w14:textId="77777777" w:rsidR="00A62E8D" w:rsidRPr="00F13FD5" w:rsidRDefault="00A62E8D" w:rsidP="00232070">
      <w:pPr>
        <w:keepNext/>
        <w:keepLines/>
        <w:ind w:left="720"/>
        <w:jc w:val="both"/>
        <w:rPr>
          <w:rFonts w:ascii="Tahoma" w:hAnsi="Tahoma" w:cs="Tahoma"/>
        </w:rPr>
      </w:pPr>
    </w:p>
    <w:p w14:paraId="0A6CF6E5" w14:textId="77777777" w:rsidR="00A62E8D" w:rsidRPr="00F13FD5" w:rsidRDefault="00A62E8D" w:rsidP="00232070">
      <w:pPr>
        <w:keepNext/>
        <w:keepLines/>
        <w:rPr>
          <w:rFonts w:ascii="Tahoma" w:hAnsi="Tahoma" w:cs="Tahoma"/>
        </w:rPr>
      </w:pPr>
      <w:r w:rsidRPr="00F13FD5">
        <w:rPr>
          <w:rFonts w:ascii="Tahoma" w:hAnsi="Tahoma" w:cs="Tahoma"/>
        </w:rPr>
        <w:t>Pred začetkom montaže mora izvajalec naročniku predložiti terminski plan izvedbe del, ki ga mora naročnik potrditi.</w:t>
      </w:r>
    </w:p>
    <w:p w14:paraId="11485363" w14:textId="77777777" w:rsidR="00A62E8D" w:rsidRPr="00F13FD5" w:rsidRDefault="00A62E8D" w:rsidP="00232070">
      <w:pPr>
        <w:keepNext/>
        <w:keepLines/>
        <w:rPr>
          <w:rFonts w:ascii="Tahoma" w:hAnsi="Tahoma" w:cs="Tahoma"/>
        </w:rPr>
      </w:pPr>
    </w:p>
    <w:p w14:paraId="1EB3A62E" w14:textId="77777777" w:rsidR="00A62E8D" w:rsidRPr="00F13FD5" w:rsidRDefault="00A62E8D" w:rsidP="00232070">
      <w:pPr>
        <w:keepNext/>
        <w:keepLines/>
        <w:rPr>
          <w:rFonts w:ascii="Tahoma" w:hAnsi="Tahoma" w:cs="Tahoma"/>
        </w:rPr>
      </w:pPr>
      <w:r w:rsidRPr="00F13FD5">
        <w:rPr>
          <w:rFonts w:ascii="Tahoma" w:hAnsi="Tahoma" w:cs="Tahoma"/>
        </w:rPr>
        <w:t>Po uspešno izvedenem zagonu mora izvajalec:</w:t>
      </w:r>
    </w:p>
    <w:p w14:paraId="6CFAE270" w14:textId="77777777" w:rsidR="00A62E8D" w:rsidRPr="00F13FD5" w:rsidRDefault="00A62E8D" w:rsidP="00232070">
      <w:pPr>
        <w:keepNext/>
        <w:keepLines/>
        <w:numPr>
          <w:ilvl w:val="0"/>
          <w:numId w:val="43"/>
        </w:numPr>
        <w:rPr>
          <w:rFonts w:ascii="Tahoma" w:hAnsi="Tahoma" w:cs="Tahoma"/>
        </w:rPr>
      </w:pPr>
      <w:r w:rsidRPr="00F13FD5">
        <w:rPr>
          <w:rFonts w:ascii="Tahoma" w:hAnsi="Tahoma" w:cs="Tahoma"/>
        </w:rPr>
        <w:t xml:space="preserve">izvesti funkcionalni preizkus sistema, </w:t>
      </w:r>
    </w:p>
    <w:p w14:paraId="6FCDD793" w14:textId="77777777" w:rsidR="00A62E8D" w:rsidRPr="00F13FD5" w:rsidRDefault="00A62E8D" w:rsidP="00232070">
      <w:pPr>
        <w:keepNext/>
        <w:keepLines/>
        <w:numPr>
          <w:ilvl w:val="0"/>
          <w:numId w:val="43"/>
        </w:numPr>
        <w:rPr>
          <w:rFonts w:ascii="Tahoma" w:hAnsi="Tahoma" w:cs="Tahoma"/>
        </w:rPr>
      </w:pPr>
      <w:r w:rsidRPr="00F13FD5">
        <w:rPr>
          <w:rFonts w:ascii="Tahoma" w:hAnsi="Tahoma" w:cs="Tahoma"/>
        </w:rPr>
        <w:t xml:space="preserve">predati tehnično dokumentacijo in navodila za obratovanje in vzdrževanje v slovenskem jeziku, </w:t>
      </w:r>
    </w:p>
    <w:p w14:paraId="46D40A07" w14:textId="77777777" w:rsidR="00A62E8D" w:rsidRPr="00F13FD5" w:rsidRDefault="00A62E8D" w:rsidP="00232070">
      <w:pPr>
        <w:keepNext/>
        <w:keepLines/>
        <w:numPr>
          <w:ilvl w:val="0"/>
          <w:numId w:val="43"/>
        </w:numPr>
        <w:rPr>
          <w:rFonts w:ascii="Tahoma" w:hAnsi="Tahoma" w:cs="Tahoma"/>
        </w:rPr>
      </w:pPr>
      <w:r w:rsidRPr="00F13FD5">
        <w:rPr>
          <w:rFonts w:ascii="Tahoma" w:hAnsi="Tahoma" w:cs="Tahoma"/>
        </w:rPr>
        <w:t xml:space="preserve">sodelovati pri primopredaji opreme. </w:t>
      </w:r>
    </w:p>
    <w:p w14:paraId="4F919079" w14:textId="77777777" w:rsidR="00A62E8D" w:rsidRPr="00F13FD5" w:rsidRDefault="00A62E8D" w:rsidP="00232070">
      <w:pPr>
        <w:keepNext/>
        <w:keepLines/>
        <w:ind w:left="720"/>
        <w:rPr>
          <w:rFonts w:ascii="Tahoma" w:hAnsi="Tahoma" w:cs="Tahoma"/>
        </w:rPr>
      </w:pPr>
    </w:p>
    <w:p w14:paraId="1E605B4F" w14:textId="77777777" w:rsidR="00A62E8D" w:rsidRPr="00F13FD5" w:rsidRDefault="00A62E8D" w:rsidP="00232070">
      <w:pPr>
        <w:keepNext/>
        <w:keepLines/>
        <w:rPr>
          <w:rFonts w:ascii="Tahoma" w:hAnsi="Tahoma" w:cs="Tahoma"/>
        </w:rPr>
      </w:pPr>
      <w:r w:rsidRPr="00F13FD5">
        <w:rPr>
          <w:rFonts w:ascii="Tahoma" w:hAnsi="Tahoma" w:cs="Tahoma"/>
        </w:rPr>
        <w:t xml:space="preserve">Za zaključek del se šteje uspešno izvedena primopredaja, potrjena s podpisom zapisnika o zaključku del s strani obeh pogodbenih strank. </w:t>
      </w:r>
    </w:p>
    <w:p w14:paraId="7C070F58" w14:textId="77777777" w:rsidR="00A62E8D" w:rsidRPr="00F13FD5" w:rsidRDefault="00A62E8D" w:rsidP="00232070">
      <w:pPr>
        <w:keepNext/>
        <w:keepLines/>
        <w:rPr>
          <w:rFonts w:ascii="Tahoma" w:hAnsi="Tahoma" w:cs="Tahoma"/>
        </w:rPr>
      </w:pPr>
    </w:p>
    <w:p w14:paraId="719BA802" w14:textId="731B4E49" w:rsidR="00A62E8D" w:rsidRPr="00F13FD5" w:rsidRDefault="00A62E8D" w:rsidP="00232070">
      <w:pPr>
        <w:keepNext/>
        <w:keepLines/>
        <w:rPr>
          <w:rFonts w:ascii="Tahoma" w:hAnsi="Tahoma" w:cs="Tahoma"/>
        </w:rPr>
      </w:pPr>
      <w:r w:rsidRPr="00F13FD5">
        <w:rPr>
          <w:rFonts w:ascii="Tahoma" w:hAnsi="Tahoma" w:cs="Tahoma"/>
        </w:rPr>
        <w:t>Rok izvedbe se lahko podaljša le v primeru izrednih okoliščin, ki jih izvajalec ni mogel predvideti ali preprečiti in niso posledica njegovega ravnanja, ob predhodnem pisnem soglasju naročnika oziroma v primeru višje sile.</w:t>
      </w:r>
    </w:p>
    <w:p w14:paraId="7B894B69" w14:textId="77777777" w:rsidR="00A62E8D" w:rsidRPr="00F13FD5" w:rsidRDefault="00A62E8D" w:rsidP="00232070">
      <w:pPr>
        <w:keepNext/>
        <w:keepLines/>
      </w:pPr>
    </w:p>
    <w:p w14:paraId="52963819" w14:textId="57B1C5BE" w:rsidR="00A62E8D" w:rsidRPr="00F13FD5" w:rsidRDefault="00A62E8D" w:rsidP="00232070">
      <w:pPr>
        <w:keepNext/>
        <w:keepLines/>
        <w:numPr>
          <w:ilvl w:val="2"/>
          <w:numId w:val="2"/>
        </w:numPr>
        <w:jc w:val="both"/>
        <w:rPr>
          <w:rFonts w:ascii="Tahoma" w:hAnsi="Tahoma" w:cs="Tahoma"/>
        </w:rPr>
      </w:pPr>
      <w:bookmarkStart w:id="17" w:name="_Hlk226444508"/>
      <w:r w:rsidRPr="00F13FD5">
        <w:rPr>
          <w:rFonts w:ascii="Tahoma" w:hAnsi="Tahoma" w:cs="Tahoma"/>
        </w:rPr>
        <w:t>Rok dobav</w:t>
      </w:r>
      <w:r w:rsidR="00CD20A8">
        <w:rPr>
          <w:rFonts w:ascii="Tahoma" w:hAnsi="Tahoma" w:cs="Tahoma"/>
        </w:rPr>
        <w:t>e</w:t>
      </w:r>
      <w:r w:rsidRPr="00F13FD5">
        <w:rPr>
          <w:rFonts w:ascii="Tahoma" w:hAnsi="Tahoma" w:cs="Tahoma"/>
        </w:rPr>
        <w:t xml:space="preserve"> nadomestnih delov in odzivni časi za vzdrževalna dela</w:t>
      </w:r>
    </w:p>
    <w:bookmarkEnd w:id="17"/>
    <w:p w14:paraId="45B111E3" w14:textId="77777777" w:rsidR="00A62E8D" w:rsidRPr="00F13FD5" w:rsidRDefault="00A62E8D" w:rsidP="00232070">
      <w:pPr>
        <w:keepNext/>
        <w:keepLines/>
        <w:tabs>
          <w:tab w:val="left" w:pos="2155"/>
        </w:tabs>
        <w:jc w:val="both"/>
        <w:rPr>
          <w:rFonts w:ascii="Tahoma" w:hAnsi="Tahoma" w:cs="Tahoma"/>
          <w:kern w:val="16"/>
        </w:rPr>
      </w:pPr>
    </w:p>
    <w:p w14:paraId="1A590F57" w14:textId="6B5C0ECF" w:rsidR="00A62E8D" w:rsidRPr="00F13FD5" w:rsidRDefault="00A62E8D" w:rsidP="00232070">
      <w:pPr>
        <w:keepNext/>
        <w:keepLines/>
        <w:tabs>
          <w:tab w:val="left" w:pos="2155"/>
        </w:tabs>
        <w:jc w:val="both"/>
        <w:rPr>
          <w:rFonts w:ascii="Tahoma" w:hAnsi="Tahoma" w:cs="Tahoma"/>
          <w:kern w:val="16"/>
        </w:rPr>
      </w:pPr>
      <w:r w:rsidRPr="00F13FD5">
        <w:rPr>
          <w:rFonts w:ascii="Tahoma" w:hAnsi="Tahoma" w:cs="Tahoma"/>
          <w:kern w:val="16"/>
        </w:rPr>
        <w:t xml:space="preserve">Razpisana dela (redna in izredna vzdrževalna dela) ter dobave nadomestni delov se bodo v času veljavnosti okvirnega sporazuma izvajale sukcesivno, na osnovi posameznih pisnih (po elektronski pošti) naročil naročnika. </w:t>
      </w:r>
      <w:r w:rsidRPr="00F13FD5">
        <w:rPr>
          <w:rFonts w:ascii="Tahoma" w:hAnsi="Tahoma" w:cs="Tahoma"/>
          <w:kern w:val="16"/>
          <w:lang w:val="sv-SE"/>
        </w:rPr>
        <w:t>Rok izvedbe za posameznih del oziroma dobav blaga začne teči od trenutka, ko naročnik da pisno (po elektronski pošti) naročilo za dela oziroma dobave blaga. Naročnik posreduje izvajalcu naročilo v pisni obliki preko elektronske pošte.</w:t>
      </w:r>
      <w:r w:rsidRPr="00F13FD5">
        <w:rPr>
          <w:rFonts w:ascii="Tahoma" w:hAnsi="Tahoma" w:cs="Tahoma"/>
          <w:kern w:val="16"/>
        </w:rPr>
        <w:t xml:space="preserve"> </w:t>
      </w:r>
      <w:r w:rsidRPr="00F13FD5">
        <w:rPr>
          <w:rFonts w:ascii="Tahoma" w:hAnsi="Tahoma" w:cs="Tahoma"/>
          <w:bCs/>
          <w:kern w:val="16"/>
        </w:rPr>
        <w:t>Naročnik bo nadomestne del iz priloženega seznama nadomestnih delov naročal po potrebi.</w:t>
      </w:r>
    </w:p>
    <w:p w14:paraId="65AE322D" w14:textId="77777777" w:rsidR="00A62E8D" w:rsidRPr="00F13FD5" w:rsidRDefault="00A62E8D" w:rsidP="00232070">
      <w:pPr>
        <w:keepNext/>
        <w:keepLines/>
        <w:tabs>
          <w:tab w:val="left" w:pos="2155"/>
        </w:tabs>
        <w:jc w:val="both"/>
        <w:rPr>
          <w:rFonts w:ascii="Tahoma" w:hAnsi="Tahoma" w:cs="Tahoma"/>
          <w:kern w:val="16"/>
        </w:rPr>
      </w:pPr>
    </w:p>
    <w:p w14:paraId="66C7E3AD" w14:textId="459808A3" w:rsidR="00A62E8D" w:rsidRPr="00F13FD5" w:rsidRDefault="00A62E8D" w:rsidP="00232070">
      <w:pPr>
        <w:keepNext/>
        <w:keepLines/>
        <w:tabs>
          <w:tab w:val="left" w:pos="851"/>
          <w:tab w:val="left" w:pos="1702"/>
        </w:tabs>
        <w:jc w:val="both"/>
        <w:rPr>
          <w:rFonts w:ascii="Tahoma" w:hAnsi="Tahoma" w:cs="Tahoma"/>
          <w:lang w:val="sv-SE"/>
        </w:rPr>
      </w:pPr>
      <w:r w:rsidRPr="00F13FD5">
        <w:rPr>
          <w:rFonts w:ascii="Tahoma" w:hAnsi="Tahoma" w:cs="Tahoma"/>
        </w:rPr>
        <w:t xml:space="preserve">Dela (redna in izredna vzdrževalna dela) in dobave blaga se bodo izvajale na lokacijah RCERO Ljubljana – </w:t>
      </w:r>
      <w:r w:rsidR="003233AE">
        <w:rPr>
          <w:rFonts w:ascii="Tahoma" w:hAnsi="Tahoma" w:cs="Tahoma"/>
        </w:rPr>
        <w:t>I</w:t>
      </w:r>
      <w:r w:rsidRPr="00F13FD5">
        <w:rPr>
          <w:rFonts w:ascii="Tahoma" w:hAnsi="Tahoma" w:cs="Tahoma"/>
        </w:rPr>
        <w:t>ČN Barje,</w:t>
      </w:r>
      <w:r w:rsidR="003233AE">
        <w:rPr>
          <w:rFonts w:ascii="Tahoma" w:hAnsi="Tahoma" w:cs="Tahoma"/>
        </w:rPr>
        <w:t xml:space="preserve"> </w:t>
      </w:r>
      <w:r w:rsidRPr="00F13FD5">
        <w:rPr>
          <w:rFonts w:ascii="Tahoma" w:hAnsi="Tahoma" w:cs="Tahoma"/>
        </w:rPr>
        <w:t>na naslovu Cesta dveh cesarjev 101, 1000 Ljubljana.</w:t>
      </w:r>
    </w:p>
    <w:p w14:paraId="1D76634E" w14:textId="77777777" w:rsidR="00A62E8D" w:rsidRPr="00F13FD5" w:rsidRDefault="00A62E8D" w:rsidP="00232070">
      <w:pPr>
        <w:keepNext/>
        <w:keepLines/>
        <w:tabs>
          <w:tab w:val="left" w:pos="2155"/>
        </w:tabs>
        <w:jc w:val="both"/>
        <w:rPr>
          <w:rFonts w:ascii="Tahoma" w:hAnsi="Tahoma" w:cs="Tahoma"/>
          <w:b/>
          <w:kern w:val="16"/>
        </w:rPr>
      </w:pPr>
    </w:p>
    <w:p w14:paraId="61CC59B0" w14:textId="77777777" w:rsidR="00A62E8D" w:rsidRDefault="00A62E8D" w:rsidP="00232070">
      <w:pPr>
        <w:keepNext/>
        <w:keepLines/>
        <w:tabs>
          <w:tab w:val="left" w:pos="2155"/>
        </w:tabs>
        <w:jc w:val="both"/>
        <w:rPr>
          <w:rFonts w:ascii="Tahoma" w:hAnsi="Tahoma" w:cs="Tahoma"/>
          <w:kern w:val="16"/>
        </w:rPr>
      </w:pPr>
      <w:bookmarkStart w:id="18" w:name="_Hlk234217256"/>
      <w:r w:rsidRPr="00F13FD5">
        <w:rPr>
          <w:rFonts w:ascii="Tahoma" w:hAnsi="Tahoma" w:cs="Tahoma"/>
          <w:b/>
          <w:kern w:val="16"/>
        </w:rPr>
        <w:t>Rok dobave nadomestnih delov</w:t>
      </w:r>
      <w:r w:rsidRPr="00F13FD5">
        <w:rPr>
          <w:rFonts w:ascii="Tahoma" w:hAnsi="Tahoma" w:cs="Tahoma"/>
          <w:kern w:val="16"/>
        </w:rPr>
        <w:t xml:space="preserve"> je največ </w:t>
      </w:r>
      <w:r w:rsidRPr="00F13FD5">
        <w:rPr>
          <w:rFonts w:ascii="Tahoma" w:hAnsi="Tahoma" w:cs="Tahoma"/>
          <w:b/>
          <w:kern w:val="16"/>
        </w:rPr>
        <w:t>12 tednov</w:t>
      </w:r>
      <w:r w:rsidRPr="00F13FD5">
        <w:rPr>
          <w:rFonts w:ascii="Tahoma" w:hAnsi="Tahoma" w:cs="Tahoma"/>
          <w:kern w:val="16"/>
        </w:rPr>
        <w:t xml:space="preserve"> od prejema naročila.</w:t>
      </w:r>
    </w:p>
    <w:bookmarkEnd w:id="18"/>
    <w:p w14:paraId="516B1686" w14:textId="77777777" w:rsidR="00456544" w:rsidRDefault="00456544" w:rsidP="00232070">
      <w:pPr>
        <w:keepNext/>
        <w:keepLines/>
        <w:tabs>
          <w:tab w:val="left" w:pos="2155"/>
        </w:tabs>
        <w:jc w:val="both"/>
        <w:rPr>
          <w:rFonts w:ascii="Tahoma" w:hAnsi="Tahoma" w:cs="Tahoma"/>
          <w:kern w:val="16"/>
        </w:rPr>
      </w:pPr>
    </w:p>
    <w:p w14:paraId="596335D3" w14:textId="77777777" w:rsidR="00A62E8D" w:rsidRPr="00F13FD5" w:rsidRDefault="00A62E8D" w:rsidP="00232070">
      <w:pPr>
        <w:keepNext/>
        <w:keepLines/>
        <w:tabs>
          <w:tab w:val="left" w:pos="2155"/>
        </w:tabs>
        <w:jc w:val="both"/>
        <w:rPr>
          <w:rFonts w:ascii="Tahoma" w:hAnsi="Tahoma" w:cs="Tahoma"/>
          <w:bCs/>
          <w:kern w:val="16"/>
        </w:rPr>
      </w:pPr>
      <w:r w:rsidRPr="00F13FD5">
        <w:rPr>
          <w:rFonts w:ascii="Tahoma" w:hAnsi="Tahoma" w:cs="Tahoma"/>
          <w:b/>
          <w:bCs/>
          <w:kern w:val="16"/>
        </w:rPr>
        <w:t>Redna vzdrževalna dela</w:t>
      </w:r>
      <w:r w:rsidRPr="00F13FD5">
        <w:rPr>
          <w:rFonts w:ascii="Tahoma" w:hAnsi="Tahoma" w:cs="Tahoma"/>
          <w:bCs/>
          <w:kern w:val="16"/>
        </w:rPr>
        <w:t xml:space="preserve"> se izvajajo v skladu s priporočili proizvajalca opreme in na podlagi terminskega plana vzdrževanja.</w:t>
      </w:r>
    </w:p>
    <w:p w14:paraId="1E5FDC4A" w14:textId="77777777" w:rsidR="00A62E8D" w:rsidRDefault="00A62E8D" w:rsidP="00232070">
      <w:pPr>
        <w:keepNext/>
        <w:keepLines/>
        <w:tabs>
          <w:tab w:val="left" w:pos="2155"/>
        </w:tabs>
        <w:jc w:val="both"/>
        <w:rPr>
          <w:rFonts w:ascii="Tahoma" w:hAnsi="Tahoma" w:cs="Tahoma"/>
          <w:bCs/>
          <w:kern w:val="16"/>
        </w:rPr>
      </w:pPr>
    </w:p>
    <w:p w14:paraId="030F7D7E" w14:textId="77777777" w:rsidR="001D3263" w:rsidRPr="001D3263" w:rsidRDefault="001D3263" w:rsidP="00232070">
      <w:pPr>
        <w:keepNext/>
        <w:keepLines/>
        <w:tabs>
          <w:tab w:val="left" w:pos="2155"/>
        </w:tabs>
        <w:jc w:val="both"/>
        <w:rPr>
          <w:rFonts w:ascii="Tahoma" w:hAnsi="Tahoma" w:cs="Tahoma"/>
          <w:bCs/>
          <w:kern w:val="16"/>
        </w:rPr>
      </w:pPr>
      <w:r w:rsidRPr="001D3263">
        <w:rPr>
          <w:rFonts w:ascii="Tahoma" w:hAnsi="Tahoma" w:cs="Tahoma"/>
          <w:bCs/>
          <w:kern w:val="16"/>
        </w:rPr>
        <w:t>Izbrani ponudnik mora v roku desetih (10) delovnih dni od podpisa okvirnega sporazuma za redno in izredno vzdrževanje dobavljenih in vgrajenih puhal ter dobavo nadomestnih delov naročniku predložiti terminski plan rednega vzdrževanja, ki mora vključevati:</w:t>
      </w:r>
    </w:p>
    <w:p w14:paraId="044E0A51" w14:textId="77777777" w:rsidR="001D3263" w:rsidRPr="001D3263" w:rsidRDefault="001D3263" w:rsidP="00232070">
      <w:pPr>
        <w:keepNext/>
        <w:keepLines/>
        <w:numPr>
          <w:ilvl w:val="0"/>
          <w:numId w:val="60"/>
        </w:numPr>
        <w:tabs>
          <w:tab w:val="left" w:pos="2155"/>
        </w:tabs>
        <w:jc w:val="both"/>
        <w:rPr>
          <w:rFonts w:ascii="Tahoma" w:hAnsi="Tahoma" w:cs="Tahoma"/>
          <w:bCs/>
          <w:kern w:val="16"/>
        </w:rPr>
      </w:pPr>
      <w:r w:rsidRPr="001D3263">
        <w:rPr>
          <w:rFonts w:ascii="Tahoma" w:hAnsi="Tahoma" w:cs="Tahoma"/>
          <w:bCs/>
          <w:kern w:val="16"/>
        </w:rPr>
        <w:t xml:space="preserve">servisne intervale, </w:t>
      </w:r>
    </w:p>
    <w:p w14:paraId="40EE7A1A" w14:textId="77777777" w:rsidR="001D3263" w:rsidRPr="001D3263" w:rsidRDefault="001D3263" w:rsidP="00232070">
      <w:pPr>
        <w:keepNext/>
        <w:keepLines/>
        <w:numPr>
          <w:ilvl w:val="0"/>
          <w:numId w:val="60"/>
        </w:numPr>
        <w:tabs>
          <w:tab w:val="left" w:pos="2155"/>
        </w:tabs>
        <w:jc w:val="both"/>
        <w:rPr>
          <w:rFonts w:ascii="Tahoma" w:hAnsi="Tahoma" w:cs="Tahoma"/>
          <w:bCs/>
          <w:kern w:val="16"/>
        </w:rPr>
      </w:pPr>
      <w:r w:rsidRPr="001D3263">
        <w:rPr>
          <w:rFonts w:ascii="Tahoma" w:hAnsi="Tahoma" w:cs="Tahoma"/>
          <w:bCs/>
          <w:kern w:val="16"/>
        </w:rPr>
        <w:t xml:space="preserve">obseg posameznih servisnih posegov, </w:t>
      </w:r>
    </w:p>
    <w:p w14:paraId="17CF1C84" w14:textId="77777777" w:rsidR="001D3263" w:rsidRDefault="001D3263" w:rsidP="00232070">
      <w:pPr>
        <w:keepNext/>
        <w:keepLines/>
        <w:numPr>
          <w:ilvl w:val="0"/>
          <w:numId w:val="60"/>
        </w:numPr>
        <w:tabs>
          <w:tab w:val="left" w:pos="2155"/>
        </w:tabs>
        <w:jc w:val="both"/>
        <w:rPr>
          <w:rFonts w:ascii="Tahoma" w:hAnsi="Tahoma" w:cs="Tahoma"/>
          <w:bCs/>
          <w:kern w:val="16"/>
        </w:rPr>
      </w:pPr>
      <w:r w:rsidRPr="001D3263">
        <w:rPr>
          <w:rFonts w:ascii="Tahoma" w:hAnsi="Tahoma" w:cs="Tahoma"/>
          <w:bCs/>
          <w:kern w:val="16"/>
        </w:rPr>
        <w:t xml:space="preserve">predvidene termine izvajanja vzdrževanja. </w:t>
      </w:r>
    </w:p>
    <w:p w14:paraId="6A4E6C22" w14:textId="77777777" w:rsidR="001D3263" w:rsidRPr="001D3263" w:rsidRDefault="001D3263" w:rsidP="00232070">
      <w:pPr>
        <w:keepNext/>
        <w:keepLines/>
        <w:tabs>
          <w:tab w:val="left" w:pos="2155"/>
        </w:tabs>
        <w:ind w:left="720"/>
        <w:jc w:val="both"/>
        <w:rPr>
          <w:rFonts w:ascii="Tahoma" w:hAnsi="Tahoma" w:cs="Tahoma"/>
          <w:bCs/>
          <w:kern w:val="16"/>
        </w:rPr>
      </w:pPr>
    </w:p>
    <w:p w14:paraId="7F85BFC7" w14:textId="77777777" w:rsidR="001D3263" w:rsidRPr="001D3263" w:rsidRDefault="001D3263" w:rsidP="00232070">
      <w:pPr>
        <w:keepNext/>
        <w:keepLines/>
        <w:tabs>
          <w:tab w:val="left" w:pos="2155"/>
        </w:tabs>
        <w:jc w:val="both"/>
        <w:rPr>
          <w:rFonts w:ascii="Tahoma" w:hAnsi="Tahoma" w:cs="Tahoma"/>
          <w:bCs/>
          <w:kern w:val="16"/>
        </w:rPr>
      </w:pPr>
      <w:r w:rsidRPr="001D3263">
        <w:rPr>
          <w:rFonts w:ascii="Tahoma" w:hAnsi="Tahoma" w:cs="Tahoma"/>
          <w:bCs/>
          <w:kern w:val="16"/>
        </w:rPr>
        <w:t>Pred začetkom izvajanja vzdrževanja mora izvajalec terminski plan uskladiti z naročnikom glede na dejanske obratovalne pogoje ter redno vzdrževanje izvajati v dogovorjenih terminih.</w:t>
      </w:r>
    </w:p>
    <w:p w14:paraId="740ABCE1" w14:textId="5327EA05" w:rsidR="00A62E8D" w:rsidRPr="00F13FD5" w:rsidRDefault="00461573" w:rsidP="00232070">
      <w:pPr>
        <w:keepNext/>
        <w:keepLines/>
        <w:tabs>
          <w:tab w:val="left" w:pos="2155"/>
        </w:tabs>
        <w:jc w:val="both"/>
        <w:rPr>
          <w:rFonts w:ascii="Tahoma" w:hAnsi="Tahoma" w:cs="Tahoma"/>
          <w:bCs/>
          <w:kern w:val="16"/>
        </w:rPr>
      </w:pPr>
      <w:r>
        <w:rPr>
          <w:rFonts w:ascii="Tahoma" w:hAnsi="Tahoma" w:cs="Tahoma"/>
          <w:bCs/>
          <w:kern w:val="16"/>
        </w:rPr>
        <w:t>Ponudniku k ponudbi ni potrebno priložiti terminski plan</w:t>
      </w:r>
      <w:r w:rsidR="00A62E8D" w:rsidRPr="00F13FD5">
        <w:rPr>
          <w:rFonts w:ascii="Tahoma" w:hAnsi="Tahoma" w:cs="Tahoma"/>
          <w:bCs/>
          <w:kern w:val="16"/>
        </w:rPr>
        <w:t>.</w:t>
      </w:r>
    </w:p>
    <w:p w14:paraId="01BF5D1D" w14:textId="77777777" w:rsidR="00A62E8D" w:rsidRDefault="00A62E8D" w:rsidP="00232070">
      <w:pPr>
        <w:keepNext/>
        <w:keepLines/>
        <w:tabs>
          <w:tab w:val="left" w:pos="2155"/>
        </w:tabs>
        <w:jc w:val="both"/>
        <w:rPr>
          <w:rFonts w:ascii="Tahoma" w:hAnsi="Tahoma" w:cs="Tahoma"/>
          <w:bCs/>
          <w:kern w:val="16"/>
        </w:rPr>
      </w:pPr>
    </w:p>
    <w:p w14:paraId="2563D89C" w14:textId="77777777" w:rsidR="00A62E8D" w:rsidRPr="00F13FD5" w:rsidRDefault="00A62E8D" w:rsidP="00232070">
      <w:pPr>
        <w:keepNext/>
        <w:keepLines/>
        <w:tabs>
          <w:tab w:val="left" w:pos="2155"/>
        </w:tabs>
        <w:jc w:val="both"/>
        <w:rPr>
          <w:rFonts w:ascii="Tahoma" w:hAnsi="Tahoma" w:cs="Tahoma"/>
          <w:bCs/>
          <w:kern w:val="16"/>
        </w:rPr>
      </w:pPr>
      <w:r w:rsidRPr="00F13FD5">
        <w:rPr>
          <w:rFonts w:ascii="Tahoma" w:hAnsi="Tahoma" w:cs="Tahoma"/>
          <w:bCs/>
          <w:kern w:val="16"/>
        </w:rPr>
        <w:t xml:space="preserve">Izvajalec mora posamezno redno vzdrževalno delo izvesti v časovnem okviru največ </w:t>
      </w:r>
      <w:r w:rsidRPr="00F13FD5">
        <w:rPr>
          <w:rFonts w:ascii="Tahoma" w:hAnsi="Tahoma" w:cs="Tahoma"/>
          <w:b/>
          <w:bCs/>
          <w:kern w:val="16"/>
        </w:rPr>
        <w:t>± 7 koledarskih dni</w:t>
      </w:r>
      <w:r w:rsidRPr="00F13FD5">
        <w:rPr>
          <w:rFonts w:ascii="Tahoma" w:hAnsi="Tahoma" w:cs="Tahoma"/>
          <w:bCs/>
          <w:kern w:val="16"/>
        </w:rPr>
        <w:t xml:space="preserve"> glede na termin, naveden v terminskem planu, razen če se z naročnikom predhodno ne dogovori drugače.</w:t>
      </w:r>
    </w:p>
    <w:p w14:paraId="02799F8F" w14:textId="77777777" w:rsidR="00A62E8D" w:rsidRPr="00F13FD5" w:rsidRDefault="00A62E8D" w:rsidP="00232070">
      <w:pPr>
        <w:keepNext/>
        <w:keepLines/>
        <w:tabs>
          <w:tab w:val="left" w:pos="2155"/>
        </w:tabs>
        <w:jc w:val="both"/>
        <w:rPr>
          <w:rFonts w:ascii="Tahoma" w:hAnsi="Tahoma" w:cs="Tahoma"/>
          <w:bCs/>
          <w:kern w:val="16"/>
        </w:rPr>
      </w:pPr>
    </w:p>
    <w:p w14:paraId="0EEAF4FD" w14:textId="77777777" w:rsidR="00A62E8D" w:rsidRPr="00F13FD5" w:rsidRDefault="00A62E8D" w:rsidP="00232070">
      <w:pPr>
        <w:keepNext/>
        <w:keepLines/>
        <w:tabs>
          <w:tab w:val="left" w:pos="2155"/>
        </w:tabs>
        <w:jc w:val="both"/>
        <w:rPr>
          <w:rFonts w:ascii="Tahoma" w:hAnsi="Tahoma" w:cs="Tahoma"/>
          <w:bCs/>
          <w:kern w:val="16"/>
        </w:rPr>
      </w:pPr>
      <w:r w:rsidRPr="00F13FD5">
        <w:rPr>
          <w:rFonts w:ascii="Tahoma" w:hAnsi="Tahoma" w:cs="Tahoma"/>
          <w:bCs/>
          <w:kern w:val="16"/>
        </w:rPr>
        <w:t xml:space="preserve">Izvajalec mora termin izvedbe posameznega vzdrževalnega posega predhodno uskladiti z naročnikom najmanj </w:t>
      </w:r>
      <w:r w:rsidRPr="00F13FD5">
        <w:rPr>
          <w:rFonts w:ascii="Tahoma" w:hAnsi="Tahoma" w:cs="Tahoma"/>
          <w:b/>
          <w:bCs/>
          <w:kern w:val="16"/>
        </w:rPr>
        <w:t>3 delovne dni vnaprej</w:t>
      </w:r>
      <w:r w:rsidRPr="00F13FD5">
        <w:rPr>
          <w:rFonts w:ascii="Tahoma" w:hAnsi="Tahoma" w:cs="Tahoma"/>
          <w:bCs/>
          <w:kern w:val="16"/>
        </w:rPr>
        <w:t>.</w:t>
      </w:r>
    </w:p>
    <w:p w14:paraId="66C53EB0" w14:textId="77777777" w:rsidR="00A62E8D" w:rsidRPr="00F13FD5" w:rsidRDefault="00A62E8D" w:rsidP="00232070">
      <w:pPr>
        <w:keepNext/>
        <w:keepLines/>
        <w:tabs>
          <w:tab w:val="left" w:pos="2155"/>
        </w:tabs>
        <w:jc w:val="both"/>
        <w:rPr>
          <w:rFonts w:ascii="Tahoma" w:hAnsi="Tahoma" w:cs="Tahoma"/>
          <w:bCs/>
          <w:kern w:val="16"/>
        </w:rPr>
      </w:pPr>
    </w:p>
    <w:p w14:paraId="3802E04C" w14:textId="77777777" w:rsidR="00A62E8D" w:rsidRPr="00F13FD5" w:rsidRDefault="00A62E8D" w:rsidP="00232070">
      <w:pPr>
        <w:keepNext/>
        <w:keepLines/>
        <w:tabs>
          <w:tab w:val="left" w:pos="2155"/>
        </w:tabs>
        <w:jc w:val="both"/>
        <w:rPr>
          <w:rFonts w:ascii="Tahoma" w:hAnsi="Tahoma" w:cs="Tahoma"/>
          <w:bCs/>
          <w:kern w:val="16"/>
        </w:rPr>
      </w:pPr>
      <w:r w:rsidRPr="00F13FD5">
        <w:rPr>
          <w:rFonts w:ascii="Tahoma" w:hAnsi="Tahoma" w:cs="Tahoma"/>
          <w:bCs/>
          <w:kern w:val="16"/>
        </w:rPr>
        <w:t>Vzdrževalna dela se morajo izvajati tako, da se ne moti obratovanje sistema.</w:t>
      </w:r>
    </w:p>
    <w:p w14:paraId="61638ED6" w14:textId="77777777" w:rsidR="00A62E8D" w:rsidRPr="00F13FD5" w:rsidRDefault="00A62E8D" w:rsidP="00232070">
      <w:pPr>
        <w:keepNext/>
        <w:keepLines/>
        <w:tabs>
          <w:tab w:val="left" w:pos="2155"/>
        </w:tabs>
        <w:jc w:val="both"/>
        <w:rPr>
          <w:rFonts w:ascii="Tahoma" w:hAnsi="Tahoma" w:cs="Tahoma"/>
          <w:bCs/>
          <w:iCs/>
          <w:kern w:val="16"/>
        </w:rPr>
      </w:pPr>
    </w:p>
    <w:p w14:paraId="436B8FAB" w14:textId="6B31A7D9" w:rsidR="00A62E8D" w:rsidRPr="00F13FD5" w:rsidRDefault="00A62E8D" w:rsidP="00232070">
      <w:pPr>
        <w:keepNext/>
        <w:keepLines/>
        <w:tabs>
          <w:tab w:val="left" w:pos="2155"/>
        </w:tabs>
        <w:jc w:val="both"/>
        <w:rPr>
          <w:rFonts w:ascii="Tahoma" w:hAnsi="Tahoma" w:cs="Tahoma"/>
          <w:bCs/>
          <w:iCs/>
          <w:kern w:val="16"/>
        </w:rPr>
      </w:pPr>
      <w:r w:rsidRPr="00F13FD5">
        <w:rPr>
          <w:rFonts w:ascii="Tahoma" w:hAnsi="Tahoma" w:cs="Tahoma"/>
          <w:b/>
          <w:bCs/>
          <w:kern w:val="16"/>
        </w:rPr>
        <w:lastRenderedPageBreak/>
        <w:t>Izredna vzdrževalna dela</w:t>
      </w:r>
      <w:r w:rsidRPr="00F13FD5">
        <w:rPr>
          <w:rFonts w:ascii="Tahoma" w:hAnsi="Tahoma" w:cs="Tahoma"/>
          <w:bCs/>
          <w:kern w:val="16"/>
        </w:rPr>
        <w:t xml:space="preserve"> – nepredvidene prisilne zaustavitve in okvare, ki jih naročnik ne more odpraviti sam – se pričnejo opravljati </w:t>
      </w:r>
      <w:r w:rsidRPr="00F13FD5">
        <w:rPr>
          <w:rFonts w:ascii="Tahoma" w:hAnsi="Tahoma" w:cs="Tahoma"/>
          <w:b/>
          <w:kern w:val="16"/>
        </w:rPr>
        <w:t>najkasneje</w:t>
      </w:r>
      <w:r w:rsidRPr="00F13FD5">
        <w:rPr>
          <w:rFonts w:ascii="Tahoma" w:hAnsi="Tahoma" w:cs="Tahoma"/>
          <w:bCs/>
          <w:kern w:val="16"/>
        </w:rPr>
        <w:t xml:space="preserve"> </w:t>
      </w:r>
      <w:r w:rsidRPr="00F13FD5">
        <w:rPr>
          <w:rFonts w:ascii="Tahoma" w:hAnsi="Tahoma" w:cs="Tahoma"/>
          <w:b/>
          <w:bCs/>
          <w:kern w:val="16"/>
        </w:rPr>
        <w:t>v 24 urah</w:t>
      </w:r>
      <w:r w:rsidRPr="00F13FD5">
        <w:rPr>
          <w:rFonts w:ascii="Tahoma" w:hAnsi="Tahoma" w:cs="Tahoma"/>
          <w:bCs/>
          <w:kern w:val="16"/>
        </w:rPr>
        <w:t xml:space="preserve"> po pisnem (elektronska pošta) naročilu naročnika (dokončanje je odvisno od dobave nadomestnih delov, vendar ne daljše kot </w:t>
      </w:r>
      <w:r w:rsidR="00E47FEC">
        <w:rPr>
          <w:rFonts w:ascii="Tahoma" w:hAnsi="Tahoma" w:cs="Tahoma"/>
          <w:bCs/>
          <w:kern w:val="16"/>
        </w:rPr>
        <w:t>12</w:t>
      </w:r>
      <w:r w:rsidRPr="00F13FD5">
        <w:rPr>
          <w:rFonts w:ascii="Tahoma" w:hAnsi="Tahoma" w:cs="Tahoma"/>
          <w:bCs/>
          <w:kern w:val="16"/>
        </w:rPr>
        <w:t xml:space="preserve"> (</w:t>
      </w:r>
      <w:r w:rsidR="00E47FEC">
        <w:rPr>
          <w:rFonts w:ascii="Tahoma" w:hAnsi="Tahoma" w:cs="Tahoma"/>
          <w:bCs/>
          <w:kern w:val="16"/>
        </w:rPr>
        <w:t>dvanajst</w:t>
      </w:r>
      <w:r w:rsidRPr="00F13FD5">
        <w:rPr>
          <w:rFonts w:ascii="Tahoma" w:hAnsi="Tahoma" w:cs="Tahoma"/>
          <w:bCs/>
          <w:kern w:val="16"/>
        </w:rPr>
        <w:t xml:space="preserve">) </w:t>
      </w:r>
      <w:r w:rsidR="00E47FEC">
        <w:rPr>
          <w:rFonts w:ascii="Tahoma" w:hAnsi="Tahoma" w:cs="Tahoma"/>
          <w:bCs/>
          <w:kern w:val="16"/>
        </w:rPr>
        <w:t>tednov</w:t>
      </w:r>
      <w:r w:rsidRPr="00F13FD5">
        <w:rPr>
          <w:rFonts w:ascii="Tahoma" w:hAnsi="Tahoma" w:cs="Tahoma"/>
          <w:bCs/>
          <w:kern w:val="16"/>
        </w:rPr>
        <w:t xml:space="preserve">. </w:t>
      </w:r>
    </w:p>
    <w:p w14:paraId="3D999DEB" w14:textId="77777777" w:rsidR="00745918" w:rsidRPr="00F13FD5" w:rsidRDefault="00745918" w:rsidP="00232070">
      <w:pPr>
        <w:keepNext/>
        <w:keepLines/>
        <w:jc w:val="both"/>
        <w:rPr>
          <w:rFonts w:ascii="Tahoma" w:hAnsi="Tahoma" w:cs="Tahoma"/>
          <w:kern w:val="16"/>
        </w:rPr>
      </w:pPr>
    </w:p>
    <w:p w14:paraId="0965E2C8" w14:textId="163FCC0D" w:rsidR="00D12766" w:rsidRPr="00F13FD5" w:rsidRDefault="00D12766" w:rsidP="00232070">
      <w:pPr>
        <w:keepNext/>
        <w:keepLines/>
        <w:numPr>
          <w:ilvl w:val="2"/>
          <w:numId w:val="2"/>
        </w:numPr>
        <w:jc w:val="both"/>
        <w:rPr>
          <w:rFonts w:ascii="Tahoma" w:hAnsi="Tahoma" w:cs="Tahoma"/>
        </w:rPr>
      </w:pPr>
      <w:r w:rsidRPr="00F13FD5">
        <w:rPr>
          <w:rFonts w:ascii="Tahoma" w:hAnsi="Tahoma" w:cs="Tahoma"/>
        </w:rPr>
        <w:t>Garancij</w:t>
      </w:r>
      <w:r w:rsidR="00E01E0D">
        <w:rPr>
          <w:rFonts w:ascii="Tahoma" w:hAnsi="Tahoma" w:cs="Tahoma"/>
        </w:rPr>
        <w:t>a</w:t>
      </w:r>
    </w:p>
    <w:p w14:paraId="254D622F" w14:textId="4206BF06" w:rsidR="008D718A" w:rsidRPr="00F13FD5" w:rsidRDefault="008D718A" w:rsidP="00232070">
      <w:pPr>
        <w:keepNext/>
        <w:keepLines/>
        <w:jc w:val="both"/>
        <w:rPr>
          <w:rFonts w:ascii="Tahoma" w:hAnsi="Tahoma" w:cs="Tahoma"/>
          <w:color w:val="000000"/>
        </w:rPr>
      </w:pPr>
    </w:p>
    <w:p w14:paraId="56017C3C" w14:textId="5C1278C0" w:rsidR="008D718A" w:rsidRPr="00F13FD5" w:rsidRDefault="008D718A" w:rsidP="00232070">
      <w:pPr>
        <w:keepNext/>
        <w:keepLines/>
        <w:jc w:val="both"/>
        <w:rPr>
          <w:rFonts w:ascii="Tahoma" w:eastAsia="Calibri" w:hAnsi="Tahoma" w:cs="Tahoma"/>
          <w:bCs/>
          <w:lang w:eastAsia="en-US"/>
        </w:rPr>
      </w:pPr>
      <w:r w:rsidRPr="00F13FD5">
        <w:rPr>
          <w:rFonts w:ascii="Tahoma" w:hAnsi="Tahoma" w:cs="Tahoma"/>
        </w:rPr>
        <w:t>Ponudnik mora ponudnik zagotavljati minimalno 24 mesečno garancijsko dobo, šteto  od podpisa primopredajnega zapisnika</w:t>
      </w:r>
      <w:r w:rsidRPr="00F13FD5">
        <w:rPr>
          <w:rFonts w:ascii="Tahoma" w:eastAsia="Calibri" w:hAnsi="Tahoma" w:cs="Tahoma"/>
          <w:lang w:eastAsia="en-US"/>
        </w:rPr>
        <w:t xml:space="preserve">, ki se </w:t>
      </w:r>
      <w:r w:rsidRPr="00F13FD5">
        <w:rPr>
          <w:rFonts w:ascii="Tahoma" w:eastAsia="Calibri" w:hAnsi="Tahoma" w:cs="Tahoma"/>
          <w:bCs/>
          <w:lang w:eastAsia="en-US"/>
        </w:rPr>
        <w:t>izvede po uspešno izvedenem zagonu in funkcionalnem preizkusu delovanja opreme.</w:t>
      </w:r>
    </w:p>
    <w:p w14:paraId="526CFB9E" w14:textId="77777777" w:rsidR="008D718A" w:rsidRPr="00F13FD5" w:rsidRDefault="008D718A" w:rsidP="00232070">
      <w:pPr>
        <w:keepNext/>
        <w:keepLines/>
        <w:jc w:val="both"/>
        <w:rPr>
          <w:rFonts w:ascii="Tahoma" w:eastAsia="Calibri" w:hAnsi="Tahoma" w:cs="Tahoma"/>
          <w:bCs/>
          <w:lang w:eastAsia="en-US"/>
        </w:rPr>
      </w:pPr>
    </w:p>
    <w:p w14:paraId="60F19469" w14:textId="397ECB94" w:rsidR="00162811" w:rsidRPr="00F13FD5" w:rsidRDefault="008D718A" w:rsidP="00232070">
      <w:pPr>
        <w:keepNext/>
        <w:keepLines/>
        <w:jc w:val="both"/>
        <w:rPr>
          <w:rFonts w:ascii="Tahoma" w:hAnsi="Tahoma" w:cs="Tahoma"/>
          <w:color w:val="000000"/>
        </w:rPr>
      </w:pPr>
      <w:r w:rsidRPr="00F13FD5">
        <w:rPr>
          <w:rFonts w:ascii="Tahoma" w:hAnsi="Tahoma" w:cs="Tahoma"/>
        </w:rPr>
        <w:t>Garancijska doba za dobavljeni in zamenjani puhali predstavlja merilo za izbiro ekonomsko najugodnejšega ponudnika</w:t>
      </w:r>
      <w:r w:rsidR="00162811" w:rsidRPr="00F13FD5">
        <w:rPr>
          <w:rFonts w:ascii="Tahoma" w:hAnsi="Tahoma" w:cs="Tahoma"/>
        </w:rPr>
        <w:t xml:space="preserve">, zato lahko ponudnik </w:t>
      </w:r>
      <w:r w:rsidR="00162811" w:rsidRPr="00F13FD5">
        <w:rPr>
          <w:rFonts w:ascii="Tahoma" w:hAnsi="Tahoma" w:cs="Tahoma"/>
          <w:color w:val="000000"/>
        </w:rPr>
        <w:t>ponudi daljše garancijsko obdobje.</w:t>
      </w:r>
      <w:r w:rsidR="00C80F08" w:rsidRPr="00F13FD5">
        <w:rPr>
          <w:rFonts w:ascii="Tahoma" w:hAnsi="Tahoma" w:cs="Tahoma"/>
          <w:color w:val="000000"/>
        </w:rPr>
        <w:t xml:space="preserve"> Ponudnik v ponudbi navede ponujeno </w:t>
      </w:r>
    </w:p>
    <w:p w14:paraId="6ED5BE56" w14:textId="2F01DB4D" w:rsidR="00C80F08" w:rsidRPr="00F13FD5" w:rsidRDefault="00C80F08" w:rsidP="00232070">
      <w:pPr>
        <w:keepNext/>
        <w:keepLines/>
        <w:jc w:val="both"/>
        <w:rPr>
          <w:rFonts w:ascii="Tahoma" w:hAnsi="Tahoma" w:cs="Tahoma"/>
          <w:color w:val="000000"/>
        </w:rPr>
      </w:pPr>
      <w:r w:rsidRPr="00F13FD5">
        <w:rPr>
          <w:rFonts w:ascii="Tahoma" w:hAnsi="Tahoma" w:cs="Tahoma"/>
        </w:rPr>
        <w:t>garancijsko dobo (Priloga 2).</w:t>
      </w:r>
    </w:p>
    <w:p w14:paraId="1B32F5B7" w14:textId="77777777" w:rsidR="00162811" w:rsidRPr="00F13FD5" w:rsidRDefault="00162811" w:rsidP="00232070">
      <w:pPr>
        <w:keepNext/>
        <w:keepLines/>
        <w:jc w:val="both"/>
        <w:rPr>
          <w:rFonts w:ascii="Tahoma" w:hAnsi="Tahoma" w:cs="Tahoma"/>
        </w:rPr>
      </w:pPr>
    </w:p>
    <w:p w14:paraId="19E24442" w14:textId="74C619AB" w:rsidR="008D718A" w:rsidRPr="00F13FD5" w:rsidRDefault="00162811" w:rsidP="00232070">
      <w:pPr>
        <w:keepNext/>
        <w:keepLines/>
        <w:jc w:val="both"/>
        <w:rPr>
          <w:rFonts w:ascii="Tahoma" w:hAnsi="Tahoma" w:cs="Tahoma"/>
        </w:rPr>
      </w:pPr>
      <w:r w:rsidRPr="00F13FD5">
        <w:rPr>
          <w:rFonts w:ascii="Tahoma" w:hAnsi="Tahoma" w:cs="Tahoma"/>
        </w:rPr>
        <w:t xml:space="preserve">Merila za izbiro ekonomsko najugodnejšega ponudnika so podrobno opredeljena v poglavju 5. razpisne dokumentacije. </w:t>
      </w:r>
      <w:r w:rsidR="008D718A" w:rsidRPr="00F13FD5">
        <w:rPr>
          <w:rFonts w:ascii="Tahoma" w:hAnsi="Tahoma" w:cs="Tahoma"/>
        </w:rPr>
        <w:t xml:space="preserve"> </w:t>
      </w:r>
    </w:p>
    <w:p w14:paraId="5A9E9281" w14:textId="77777777" w:rsidR="008D718A" w:rsidRPr="00F13FD5" w:rsidRDefault="008D718A" w:rsidP="00232070">
      <w:pPr>
        <w:keepNext/>
        <w:keepLines/>
        <w:jc w:val="both"/>
        <w:rPr>
          <w:rFonts w:ascii="Tahoma" w:hAnsi="Tahoma" w:cs="Tahoma"/>
          <w:color w:val="000000"/>
        </w:rPr>
      </w:pPr>
    </w:p>
    <w:p w14:paraId="7807D381" w14:textId="0F447F8A"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Garancija mora vključevati:</w:t>
      </w:r>
    </w:p>
    <w:p w14:paraId="5F49E62F" w14:textId="182EFB0C" w:rsidR="008D718A" w:rsidRPr="00F13FD5" w:rsidRDefault="008D718A" w:rsidP="00232070">
      <w:pPr>
        <w:keepNext/>
        <w:keepLines/>
        <w:numPr>
          <w:ilvl w:val="0"/>
          <w:numId w:val="44"/>
        </w:numPr>
        <w:tabs>
          <w:tab w:val="left" w:pos="2155"/>
        </w:tabs>
        <w:jc w:val="both"/>
        <w:rPr>
          <w:rFonts w:ascii="Tahoma" w:hAnsi="Tahoma" w:cs="Tahoma"/>
          <w:color w:val="000000"/>
        </w:rPr>
      </w:pPr>
      <w:r w:rsidRPr="00F13FD5">
        <w:rPr>
          <w:rFonts w:ascii="Tahoma" w:hAnsi="Tahoma" w:cs="Tahoma"/>
          <w:color w:val="000000"/>
        </w:rPr>
        <w:t xml:space="preserve">odpravo vseh napak in pomanjkljivosti na opremi, </w:t>
      </w:r>
    </w:p>
    <w:p w14:paraId="31108FB0" w14:textId="3157BEC0" w:rsidR="008D718A" w:rsidRPr="00F13FD5" w:rsidRDefault="008D718A" w:rsidP="00232070">
      <w:pPr>
        <w:keepNext/>
        <w:keepLines/>
        <w:numPr>
          <w:ilvl w:val="0"/>
          <w:numId w:val="44"/>
        </w:numPr>
        <w:tabs>
          <w:tab w:val="left" w:pos="2155"/>
        </w:tabs>
        <w:jc w:val="both"/>
        <w:rPr>
          <w:rFonts w:ascii="Tahoma" w:hAnsi="Tahoma" w:cs="Tahoma"/>
          <w:color w:val="000000"/>
        </w:rPr>
      </w:pPr>
      <w:r w:rsidRPr="00F13FD5">
        <w:rPr>
          <w:rFonts w:ascii="Tahoma" w:hAnsi="Tahoma" w:cs="Tahoma"/>
          <w:color w:val="000000"/>
        </w:rPr>
        <w:t xml:space="preserve">dobavo vseh potrebnih nadomestnih delov, </w:t>
      </w:r>
    </w:p>
    <w:p w14:paraId="63651B04" w14:textId="63BC21AF" w:rsidR="008D718A" w:rsidRPr="00F13FD5" w:rsidRDefault="008D718A" w:rsidP="00232070">
      <w:pPr>
        <w:keepNext/>
        <w:keepLines/>
        <w:numPr>
          <w:ilvl w:val="0"/>
          <w:numId w:val="44"/>
        </w:numPr>
        <w:tabs>
          <w:tab w:val="left" w:pos="2155"/>
        </w:tabs>
        <w:jc w:val="both"/>
        <w:rPr>
          <w:rFonts w:ascii="Tahoma" w:hAnsi="Tahoma" w:cs="Tahoma"/>
          <w:color w:val="000000"/>
        </w:rPr>
      </w:pPr>
      <w:r w:rsidRPr="00F13FD5">
        <w:rPr>
          <w:rFonts w:ascii="Tahoma" w:hAnsi="Tahoma" w:cs="Tahoma"/>
          <w:color w:val="000000"/>
        </w:rPr>
        <w:t xml:space="preserve">delo in vse stroške, povezane z odpravo napak (vključno s prevozom in prihodom na lokacijo), </w:t>
      </w:r>
    </w:p>
    <w:p w14:paraId="38CA5E9E" w14:textId="1C46C9BA" w:rsidR="008D718A" w:rsidRPr="00F13FD5" w:rsidRDefault="008D718A" w:rsidP="00232070">
      <w:pPr>
        <w:keepNext/>
        <w:keepLines/>
        <w:numPr>
          <w:ilvl w:val="0"/>
          <w:numId w:val="44"/>
        </w:numPr>
        <w:tabs>
          <w:tab w:val="left" w:pos="2155"/>
        </w:tabs>
        <w:jc w:val="both"/>
        <w:rPr>
          <w:rFonts w:ascii="Tahoma" w:hAnsi="Tahoma" w:cs="Tahoma"/>
          <w:color w:val="000000"/>
        </w:rPr>
      </w:pPr>
      <w:r w:rsidRPr="00F13FD5">
        <w:rPr>
          <w:rFonts w:ascii="Tahoma" w:hAnsi="Tahoma" w:cs="Tahoma"/>
          <w:color w:val="000000"/>
        </w:rPr>
        <w:t xml:space="preserve">izvedbo vseh potrebnih posegov za ponovno vzpostavitev normalnega obratovanja. </w:t>
      </w:r>
    </w:p>
    <w:p w14:paraId="6E14F952" w14:textId="77777777" w:rsidR="008D718A" w:rsidRPr="00F13FD5" w:rsidRDefault="008D718A" w:rsidP="00232070">
      <w:pPr>
        <w:keepNext/>
        <w:keepLines/>
        <w:jc w:val="both"/>
        <w:rPr>
          <w:rFonts w:ascii="Tahoma" w:hAnsi="Tahoma" w:cs="Tahoma"/>
          <w:color w:val="000000"/>
        </w:rPr>
      </w:pPr>
    </w:p>
    <w:p w14:paraId="469C9808" w14:textId="62B5A8AE"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Za napako se šteje vsako odstopanje od zahtevanega ali deklariranega delovanja opreme, ki vpliva na njeno funkcionalnost, zanesljivost ali varnost obratovanja.</w:t>
      </w:r>
    </w:p>
    <w:p w14:paraId="609420EC" w14:textId="77777777" w:rsidR="008D718A" w:rsidRPr="00F13FD5" w:rsidRDefault="008D718A" w:rsidP="00232070">
      <w:pPr>
        <w:keepNext/>
        <w:keepLines/>
        <w:jc w:val="both"/>
        <w:rPr>
          <w:rFonts w:ascii="Tahoma" w:hAnsi="Tahoma" w:cs="Tahoma"/>
          <w:color w:val="000000"/>
        </w:rPr>
      </w:pPr>
    </w:p>
    <w:p w14:paraId="0081536F" w14:textId="35AD9E06"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Izvajalec mora na prijavo napake reagirati v rokih, določenih za intervencijsko vzdrževanje, pri čemer se kot odzivni čas šteje čas od prijave napake do začetka odprave napake.</w:t>
      </w:r>
    </w:p>
    <w:p w14:paraId="1C154B9B" w14:textId="77777777" w:rsidR="008D718A" w:rsidRPr="00F13FD5" w:rsidRDefault="008D718A" w:rsidP="00232070">
      <w:pPr>
        <w:keepNext/>
        <w:keepLines/>
        <w:jc w:val="both"/>
        <w:rPr>
          <w:rFonts w:ascii="Tahoma" w:hAnsi="Tahoma" w:cs="Tahoma"/>
          <w:color w:val="000000"/>
        </w:rPr>
      </w:pPr>
    </w:p>
    <w:p w14:paraId="7C6A8BB5" w14:textId="3A24426E"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Vse garancijske posege mora izvajalec izvesti v rokih, določenih za intervencijsko vzdrževanje v tej tehnični specifikaciji.</w:t>
      </w:r>
    </w:p>
    <w:p w14:paraId="363EF73C" w14:textId="77777777" w:rsidR="008D718A" w:rsidRPr="00F13FD5" w:rsidRDefault="008D718A" w:rsidP="00232070">
      <w:pPr>
        <w:keepNext/>
        <w:keepLines/>
        <w:jc w:val="both"/>
        <w:rPr>
          <w:rFonts w:ascii="Tahoma" w:hAnsi="Tahoma" w:cs="Tahoma"/>
          <w:color w:val="000000"/>
        </w:rPr>
      </w:pPr>
    </w:p>
    <w:p w14:paraId="1E7E9C6A" w14:textId="2DBFE849"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Garancija ne vključuje rednega vzdrževanja, razen v delu odprave napak. Nadomestni deli, ki se zamenjajo v okviru odprave garancijskih napak, so vključeni v garancijo, v ostalih primerih pa se obračunajo skladno s ponudbenim predračunom.</w:t>
      </w:r>
    </w:p>
    <w:p w14:paraId="0CFA26B1" w14:textId="77777777" w:rsidR="008D718A" w:rsidRPr="00F13FD5" w:rsidRDefault="008D718A" w:rsidP="00232070">
      <w:pPr>
        <w:keepNext/>
        <w:keepLines/>
        <w:jc w:val="both"/>
        <w:rPr>
          <w:rFonts w:ascii="Tahoma" w:hAnsi="Tahoma" w:cs="Tahoma"/>
          <w:color w:val="000000"/>
        </w:rPr>
      </w:pPr>
    </w:p>
    <w:p w14:paraId="7A433EAF" w14:textId="289F93E9"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Odprava posamezne napake mora vključevati vse potrebne aktivnosti in ne sme biti predmet dodatnega obračunavanja.</w:t>
      </w:r>
    </w:p>
    <w:p w14:paraId="69FBCBE1" w14:textId="77777777" w:rsidR="00162811" w:rsidRPr="00F13FD5" w:rsidRDefault="00162811" w:rsidP="00232070">
      <w:pPr>
        <w:keepNext/>
        <w:keepLines/>
        <w:jc w:val="both"/>
        <w:rPr>
          <w:rFonts w:ascii="Tahoma" w:hAnsi="Tahoma" w:cs="Tahoma"/>
          <w:color w:val="000000"/>
        </w:rPr>
      </w:pPr>
    </w:p>
    <w:p w14:paraId="66A65C57" w14:textId="532E3EAF"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V primeru, da je podaljšana garancija vezana na izvajanje vzdrževanja s strani izvajalca, mora ponudnik v ponudbi jasno opredeliti</w:t>
      </w:r>
      <w:r w:rsidR="00996FE7">
        <w:rPr>
          <w:rFonts w:ascii="Tahoma" w:hAnsi="Tahoma" w:cs="Tahoma"/>
          <w:color w:val="000000"/>
        </w:rPr>
        <w:t xml:space="preserve"> </w:t>
      </w:r>
      <w:r w:rsidRPr="00F13FD5">
        <w:rPr>
          <w:rFonts w:ascii="Tahoma" w:hAnsi="Tahoma" w:cs="Tahoma"/>
          <w:color w:val="000000"/>
        </w:rPr>
        <w:t>trajanje podaljšanega garancijskega obdobja</w:t>
      </w:r>
      <w:r w:rsidR="007C3074">
        <w:rPr>
          <w:rFonts w:ascii="Tahoma" w:hAnsi="Tahoma" w:cs="Tahoma"/>
          <w:color w:val="000000"/>
        </w:rPr>
        <w:t>.</w:t>
      </w:r>
    </w:p>
    <w:p w14:paraId="5FB09762" w14:textId="77777777" w:rsidR="008D718A" w:rsidRPr="00F13FD5" w:rsidRDefault="008D718A" w:rsidP="00232070">
      <w:pPr>
        <w:keepNext/>
        <w:keepLines/>
        <w:jc w:val="both"/>
        <w:rPr>
          <w:rFonts w:ascii="Tahoma" w:hAnsi="Tahoma" w:cs="Tahoma"/>
          <w:color w:val="000000"/>
        </w:rPr>
      </w:pPr>
    </w:p>
    <w:p w14:paraId="64D63274" w14:textId="2F16274B" w:rsidR="00456544" w:rsidRDefault="00456544" w:rsidP="00232070">
      <w:pPr>
        <w:keepNext/>
        <w:keepLines/>
        <w:jc w:val="both"/>
        <w:rPr>
          <w:rFonts w:ascii="Tahoma" w:hAnsi="Tahoma" w:cs="Tahoma"/>
          <w:color w:val="000000"/>
        </w:rPr>
      </w:pPr>
      <w:r w:rsidRPr="00262E53">
        <w:rPr>
          <w:rFonts w:ascii="Tahoma" w:hAnsi="Tahoma" w:cs="Tahoma"/>
          <w:color w:val="000000"/>
        </w:rPr>
        <w:t xml:space="preserve">Naročnik bo z izbranim ponudnikom sklenil </w:t>
      </w:r>
      <w:r w:rsidR="00480FDC" w:rsidRPr="00480FDC">
        <w:rPr>
          <w:rFonts w:ascii="Tahoma" w:hAnsi="Tahoma" w:cs="Tahoma"/>
          <w:color w:val="000000"/>
        </w:rPr>
        <w:t>okvirni sporazum za redno in izredno vzdrževanje vgrajenih puhal ter dobavo nadomestnih delov</w:t>
      </w:r>
      <w:r w:rsidR="00480FDC">
        <w:rPr>
          <w:rFonts w:ascii="Tahoma" w:hAnsi="Tahoma" w:cs="Tahoma"/>
          <w:color w:val="000000"/>
        </w:rPr>
        <w:t xml:space="preserve"> </w:t>
      </w:r>
      <w:r w:rsidRPr="00262E53">
        <w:rPr>
          <w:rFonts w:ascii="Tahoma" w:hAnsi="Tahoma" w:cs="Tahoma"/>
          <w:color w:val="000000"/>
        </w:rPr>
        <w:t>za obdobje 60 mesecev od dneva podpisa primopredajnega zapisnika o prevzemu puhal.</w:t>
      </w:r>
    </w:p>
    <w:p w14:paraId="41078001" w14:textId="77777777" w:rsidR="00480FDC" w:rsidRPr="00262E53" w:rsidRDefault="00480FDC" w:rsidP="00232070">
      <w:pPr>
        <w:keepNext/>
        <w:keepLines/>
        <w:jc w:val="both"/>
        <w:rPr>
          <w:rFonts w:ascii="Tahoma" w:hAnsi="Tahoma" w:cs="Tahoma"/>
          <w:color w:val="000000"/>
        </w:rPr>
      </w:pPr>
    </w:p>
    <w:p w14:paraId="4A60B8DB" w14:textId="108667B0" w:rsidR="008D718A" w:rsidRPr="00F13FD5" w:rsidRDefault="008D718A" w:rsidP="00232070">
      <w:pPr>
        <w:keepNext/>
        <w:keepLines/>
        <w:jc w:val="both"/>
        <w:rPr>
          <w:rFonts w:ascii="Tahoma" w:hAnsi="Tahoma" w:cs="Tahoma"/>
          <w:color w:val="000000"/>
        </w:rPr>
      </w:pPr>
      <w:r w:rsidRPr="00F13FD5">
        <w:rPr>
          <w:rFonts w:ascii="Tahoma" w:hAnsi="Tahoma" w:cs="Tahoma"/>
          <w:color w:val="000000"/>
        </w:rPr>
        <w:t>V primeru okvare opreme se garancijska doba podaljša za celoten čas nedelovanja opreme od prijave napake do njene odprave.</w:t>
      </w:r>
    </w:p>
    <w:p w14:paraId="51727385" w14:textId="77777777" w:rsidR="00412CF9" w:rsidRPr="00F13FD5" w:rsidRDefault="00412CF9" w:rsidP="00232070">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492C9475" w14:textId="76A444A7" w:rsidR="00D471C0" w:rsidRPr="00F13FD5" w:rsidRDefault="00D471C0" w:rsidP="00232070">
      <w:pPr>
        <w:keepNext/>
        <w:keepLines/>
        <w:jc w:val="both"/>
        <w:rPr>
          <w:rFonts w:ascii="Tahoma" w:hAnsi="Tahoma" w:cs="Tahoma"/>
          <w:kern w:val="16"/>
        </w:rPr>
      </w:pPr>
      <w:r w:rsidRPr="00F13FD5">
        <w:rPr>
          <w:rFonts w:ascii="Tahoma" w:hAnsi="Tahoma" w:cs="Tahoma"/>
          <w:kern w:val="16"/>
        </w:rPr>
        <w:t xml:space="preserve">Zahteve glede garancijskih pogojev so podrobno opredeljene </w:t>
      </w:r>
      <w:r w:rsidRPr="00F13FD5">
        <w:rPr>
          <w:rFonts w:ascii="Tahoma" w:hAnsi="Tahoma" w:cs="Tahoma"/>
        </w:rPr>
        <w:t xml:space="preserve">v </w:t>
      </w:r>
      <w:r w:rsidR="003D161F" w:rsidRPr="00F13FD5">
        <w:rPr>
          <w:rFonts w:ascii="Tahoma" w:hAnsi="Tahoma" w:cs="Tahoma"/>
        </w:rPr>
        <w:t>osnutku pogodbe</w:t>
      </w:r>
      <w:r w:rsidR="00745918" w:rsidRPr="00F13FD5">
        <w:rPr>
          <w:rFonts w:ascii="Tahoma" w:hAnsi="Tahoma" w:cs="Tahoma"/>
        </w:rPr>
        <w:t>/okvirnega sporazuma</w:t>
      </w:r>
      <w:r w:rsidR="003D161F" w:rsidRPr="00F13FD5">
        <w:rPr>
          <w:rFonts w:ascii="Tahoma" w:hAnsi="Tahoma" w:cs="Tahoma"/>
        </w:rPr>
        <w:t xml:space="preserve"> (Priloga </w:t>
      </w:r>
      <w:r w:rsidR="008D718A" w:rsidRPr="00F13FD5">
        <w:rPr>
          <w:rFonts w:ascii="Tahoma" w:hAnsi="Tahoma" w:cs="Tahoma"/>
        </w:rPr>
        <w:t>9</w:t>
      </w:r>
      <w:r w:rsidR="00745918" w:rsidRPr="00F13FD5">
        <w:rPr>
          <w:rFonts w:ascii="Tahoma" w:hAnsi="Tahoma" w:cs="Tahoma"/>
        </w:rPr>
        <w:t xml:space="preserve">/1 in </w:t>
      </w:r>
      <w:r w:rsidR="008D718A" w:rsidRPr="00F13FD5">
        <w:rPr>
          <w:rFonts w:ascii="Tahoma" w:hAnsi="Tahoma" w:cs="Tahoma"/>
        </w:rPr>
        <w:t>9</w:t>
      </w:r>
      <w:r w:rsidR="00745918" w:rsidRPr="00F13FD5">
        <w:rPr>
          <w:rFonts w:ascii="Tahoma" w:hAnsi="Tahoma" w:cs="Tahoma"/>
        </w:rPr>
        <w:t>/2</w:t>
      </w:r>
      <w:r w:rsidR="003D161F" w:rsidRPr="00F13FD5">
        <w:rPr>
          <w:rFonts w:ascii="Tahoma" w:hAnsi="Tahoma" w:cs="Tahoma"/>
        </w:rPr>
        <w:t>)</w:t>
      </w:r>
      <w:r w:rsidRPr="00F13FD5">
        <w:rPr>
          <w:rFonts w:ascii="Tahoma" w:hAnsi="Tahoma" w:cs="Tahoma"/>
        </w:rPr>
        <w:t>.</w:t>
      </w:r>
    </w:p>
    <w:p w14:paraId="46BC5345" w14:textId="77777777" w:rsidR="00AB1C38" w:rsidRDefault="00AB1C38" w:rsidP="00232070">
      <w:pPr>
        <w:keepNext/>
        <w:keepLines/>
        <w:jc w:val="both"/>
        <w:rPr>
          <w:rFonts w:ascii="Tahoma" w:hAnsi="Tahoma" w:cs="Tahoma"/>
          <w:b/>
          <w:sz w:val="24"/>
        </w:rPr>
      </w:pPr>
    </w:p>
    <w:p w14:paraId="08D44EE0" w14:textId="77777777" w:rsidR="0022224A" w:rsidRDefault="0022224A" w:rsidP="00232070">
      <w:pPr>
        <w:keepNext/>
        <w:keepLines/>
        <w:jc w:val="both"/>
        <w:rPr>
          <w:rFonts w:ascii="Tahoma" w:hAnsi="Tahoma" w:cs="Tahoma"/>
          <w:b/>
          <w:sz w:val="24"/>
        </w:rPr>
      </w:pPr>
    </w:p>
    <w:p w14:paraId="329AD378" w14:textId="77777777" w:rsidR="00F622FF" w:rsidRDefault="00F622FF" w:rsidP="00232070">
      <w:pPr>
        <w:keepNext/>
        <w:keepLines/>
        <w:jc w:val="both"/>
        <w:rPr>
          <w:rFonts w:ascii="Tahoma" w:hAnsi="Tahoma" w:cs="Tahoma"/>
          <w:b/>
          <w:sz w:val="24"/>
        </w:rPr>
      </w:pPr>
    </w:p>
    <w:p w14:paraId="415C8EFA" w14:textId="77777777" w:rsidR="00E43330" w:rsidRDefault="00E43330" w:rsidP="00232070">
      <w:pPr>
        <w:keepNext/>
        <w:keepLines/>
        <w:jc w:val="both"/>
        <w:rPr>
          <w:rFonts w:ascii="Tahoma" w:hAnsi="Tahoma" w:cs="Tahoma"/>
          <w:b/>
          <w:sz w:val="24"/>
        </w:rPr>
      </w:pPr>
    </w:p>
    <w:p w14:paraId="4D66238E" w14:textId="77777777" w:rsidR="007C70A1" w:rsidRPr="00E43330" w:rsidRDefault="009F4E76" w:rsidP="00232070">
      <w:pPr>
        <w:keepNext/>
        <w:keepLines/>
        <w:numPr>
          <w:ilvl w:val="0"/>
          <w:numId w:val="2"/>
        </w:numPr>
        <w:jc w:val="both"/>
        <w:rPr>
          <w:rFonts w:ascii="Tahoma" w:hAnsi="Tahoma" w:cs="Tahoma"/>
          <w:b/>
        </w:rPr>
      </w:pPr>
      <w:r w:rsidRPr="00E43330">
        <w:rPr>
          <w:rFonts w:ascii="Tahoma" w:hAnsi="Tahoma" w:cs="Tahoma"/>
          <w:b/>
        </w:rPr>
        <w:t>UGOTAVLJANJE SPOSOBNOSTI</w:t>
      </w:r>
    </w:p>
    <w:p w14:paraId="626EE60F" w14:textId="77777777" w:rsidR="007C70A1" w:rsidRPr="00F13FD5" w:rsidRDefault="007C70A1" w:rsidP="00232070">
      <w:pPr>
        <w:keepNext/>
        <w:keepLines/>
        <w:jc w:val="both"/>
        <w:rPr>
          <w:rFonts w:ascii="Tahoma" w:hAnsi="Tahoma" w:cs="Tahoma"/>
        </w:rPr>
      </w:pPr>
    </w:p>
    <w:p w14:paraId="59176AE8" w14:textId="77777777" w:rsidR="00FD19E4" w:rsidRPr="00F13FD5" w:rsidRDefault="00FD19E4" w:rsidP="00232070">
      <w:pPr>
        <w:keepNext/>
        <w:keepLines/>
        <w:jc w:val="both"/>
        <w:rPr>
          <w:rFonts w:ascii="Tahoma" w:hAnsi="Tahoma" w:cs="Tahoma"/>
          <w:bCs/>
        </w:rPr>
      </w:pPr>
      <w:r w:rsidRPr="00F13FD5">
        <w:rPr>
          <w:rFonts w:ascii="Tahoma" w:hAnsi="Tahoma" w:cs="Tahoma"/>
          <w:bCs/>
        </w:rPr>
        <w:lastRenderedPageBreak/>
        <w:t xml:space="preserve">Za ugotavljanje sposobnosti mora gospodarski subjekt izpolnjevati pogoje in zahteve skladno z določbami ZJN-3 in določbami razpisne dokumentacije. </w:t>
      </w:r>
    </w:p>
    <w:p w14:paraId="726D3BFE" w14:textId="77777777" w:rsidR="00FD19E4" w:rsidRPr="00F13FD5" w:rsidRDefault="00FD19E4" w:rsidP="00232070">
      <w:pPr>
        <w:keepNext/>
        <w:keepLines/>
        <w:jc w:val="both"/>
        <w:rPr>
          <w:rFonts w:ascii="Tahoma" w:hAnsi="Tahoma" w:cs="Tahoma"/>
          <w:bCs/>
        </w:rPr>
      </w:pPr>
    </w:p>
    <w:p w14:paraId="63A366D3" w14:textId="77777777" w:rsidR="00FD19E4" w:rsidRPr="00F13FD5" w:rsidRDefault="00FD19E4" w:rsidP="00232070">
      <w:pPr>
        <w:keepNext/>
        <w:keepLines/>
        <w:jc w:val="both"/>
        <w:rPr>
          <w:rFonts w:ascii="Tahoma" w:hAnsi="Tahoma" w:cs="Tahoma"/>
          <w:bCs/>
        </w:rPr>
      </w:pPr>
      <w:r w:rsidRPr="00F13FD5">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14:paraId="0EAC87B2" w14:textId="77777777" w:rsidR="00FD19E4" w:rsidRPr="00F13FD5" w:rsidRDefault="00FD19E4" w:rsidP="00232070">
      <w:pPr>
        <w:keepNext/>
        <w:keepLines/>
        <w:jc w:val="both"/>
        <w:rPr>
          <w:rFonts w:ascii="Tahoma" w:hAnsi="Tahoma" w:cs="Tahoma"/>
          <w:bCs/>
        </w:rPr>
      </w:pPr>
    </w:p>
    <w:p w14:paraId="0BDE5F61" w14:textId="77777777" w:rsidR="00FD19E4" w:rsidRPr="00F13FD5" w:rsidRDefault="00FD19E4" w:rsidP="00232070">
      <w:pPr>
        <w:keepNext/>
        <w:keepLines/>
        <w:jc w:val="both"/>
        <w:rPr>
          <w:rFonts w:ascii="Tahoma" w:hAnsi="Tahoma" w:cs="Tahoma"/>
          <w:bCs/>
        </w:rPr>
      </w:pPr>
      <w:r w:rsidRPr="00F13FD5">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CFDCA0D" w14:textId="77777777" w:rsidR="00FD19E4" w:rsidRPr="00F13FD5" w:rsidRDefault="00FD19E4" w:rsidP="00232070">
      <w:pPr>
        <w:keepNext/>
        <w:keepLines/>
        <w:jc w:val="both"/>
        <w:rPr>
          <w:rFonts w:ascii="Tahoma" w:hAnsi="Tahoma" w:cs="Tahoma"/>
          <w:bCs/>
        </w:rPr>
      </w:pPr>
    </w:p>
    <w:p w14:paraId="5F3D4F4E" w14:textId="1DB5DEF3" w:rsidR="00FD19E4" w:rsidRPr="00F13FD5" w:rsidRDefault="00FD19E4" w:rsidP="00232070">
      <w:pPr>
        <w:keepNext/>
        <w:keepLines/>
        <w:jc w:val="both"/>
        <w:rPr>
          <w:rFonts w:ascii="Tahoma" w:hAnsi="Tahoma" w:cs="Tahoma"/>
        </w:rPr>
      </w:pPr>
      <w:r w:rsidRPr="00F13FD5">
        <w:rPr>
          <w:rFonts w:ascii="Tahoma" w:hAnsi="Tahoma" w:cs="Tahoma"/>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6536D50F" w14:textId="77777777" w:rsidR="00842984" w:rsidRPr="00F13FD5" w:rsidRDefault="00842984" w:rsidP="00232070">
      <w:pPr>
        <w:keepNext/>
        <w:keepLines/>
        <w:jc w:val="both"/>
        <w:rPr>
          <w:rFonts w:ascii="Tahoma" w:hAnsi="Tahoma" w:cs="Tahoma"/>
        </w:rPr>
      </w:pPr>
    </w:p>
    <w:p w14:paraId="13E12E29" w14:textId="77777777" w:rsidR="00FD19E4" w:rsidRPr="00F13FD5" w:rsidRDefault="00FD19E4" w:rsidP="00232070">
      <w:pPr>
        <w:keepNext/>
        <w:keepLines/>
        <w:jc w:val="both"/>
        <w:rPr>
          <w:rFonts w:ascii="Tahoma" w:hAnsi="Tahoma" w:cs="Tahoma"/>
          <w:bCs/>
        </w:rPr>
      </w:pPr>
      <w:r w:rsidRPr="00F13FD5">
        <w:rPr>
          <w:rFonts w:ascii="Tahoma" w:hAnsi="Tahoma" w:cs="Tahoma"/>
          <w:bCs/>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40B48D06" w14:textId="77777777" w:rsidR="00FD19E4" w:rsidRPr="00F13FD5" w:rsidRDefault="00FD19E4" w:rsidP="00232070">
      <w:pPr>
        <w:keepNext/>
        <w:keepLines/>
        <w:jc w:val="both"/>
        <w:rPr>
          <w:rFonts w:ascii="Tahoma" w:hAnsi="Tahoma" w:cs="Tahoma"/>
          <w:bCs/>
        </w:rPr>
      </w:pPr>
    </w:p>
    <w:p w14:paraId="6992E682" w14:textId="77777777" w:rsidR="00FD19E4" w:rsidRPr="00F13FD5" w:rsidRDefault="00FD19E4" w:rsidP="00232070">
      <w:pPr>
        <w:keepNext/>
        <w:keepLines/>
        <w:jc w:val="both"/>
        <w:rPr>
          <w:rFonts w:ascii="Tahoma" w:hAnsi="Tahoma" w:cs="Tahoma"/>
        </w:rPr>
      </w:pPr>
      <w:r w:rsidRPr="00F13FD5">
        <w:rPr>
          <w:rFonts w:ascii="Tahoma" w:hAnsi="Tahoma" w:cs="Tahoma"/>
        </w:rPr>
        <w:t>Naročnik si pridržuje pravico, da v času pregleda ponudb in vse do podpisa pogodbe/okvirnega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43A2066F" w14:textId="77777777" w:rsidR="00FD19E4" w:rsidRPr="00F13FD5" w:rsidRDefault="00FD19E4" w:rsidP="00232070">
      <w:pPr>
        <w:keepNext/>
        <w:keepLines/>
        <w:jc w:val="both"/>
        <w:rPr>
          <w:rFonts w:ascii="Tahoma" w:hAnsi="Tahoma" w:cs="Tahoma"/>
          <w:bCs/>
        </w:rPr>
      </w:pPr>
    </w:p>
    <w:p w14:paraId="39DD97CE" w14:textId="7DD11E5A" w:rsidR="00FD19E4" w:rsidRPr="00F13FD5" w:rsidRDefault="00FD19E4" w:rsidP="00232070">
      <w:pPr>
        <w:keepNext/>
        <w:keepLines/>
        <w:jc w:val="both"/>
        <w:rPr>
          <w:rFonts w:ascii="Tahoma" w:hAnsi="Tahoma" w:cs="Tahoma"/>
          <w:bCs/>
        </w:rPr>
      </w:pPr>
      <w:r w:rsidRPr="00F13FD5">
        <w:rPr>
          <w:rFonts w:ascii="Tahoma" w:hAnsi="Tahoma" w:cs="Tahoma"/>
          <w:bCs/>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F13FD5">
        <w:rPr>
          <w:rFonts w:ascii="Tahoma" w:hAnsi="Tahoma" w:cs="Tahoma"/>
          <w:bCs/>
        </w:rPr>
        <w:t>eDosje</w:t>
      </w:r>
      <w:proofErr w:type="spellEnd"/>
      <w:r w:rsidRPr="00F13FD5">
        <w:rPr>
          <w:rFonts w:ascii="Tahoma" w:hAnsi="Tahoma" w:cs="Tahoma"/>
          <w:bCs/>
        </w:rPr>
        <w:t xml:space="preserve"> iz devetega odstavka 77. člena ZJN-3.</w:t>
      </w:r>
    </w:p>
    <w:p w14:paraId="5A86696A" w14:textId="77777777" w:rsidR="0017651B" w:rsidRPr="00F13FD5" w:rsidRDefault="0017651B" w:rsidP="00232070">
      <w:pPr>
        <w:keepNext/>
        <w:keepLines/>
        <w:jc w:val="both"/>
        <w:rPr>
          <w:rFonts w:ascii="Tahoma" w:hAnsi="Tahoma" w:cs="Tahoma"/>
          <w:bCs/>
        </w:rPr>
      </w:pPr>
    </w:p>
    <w:p w14:paraId="2972D2A4" w14:textId="1895E90C" w:rsidR="00FD19E4" w:rsidRPr="00F13FD5" w:rsidRDefault="00FD19E4" w:rsidP="00232070">
      <w:pPr>
        <w:keepNext/>
        <w:keepLines/>
        <w:jc w:val="both"/>
        <w:rPr>
          <w:rFonts w:ascii="Tahoma" w:hAnsi="Tahoma" w:cs="Tahoma"/>
          <w:bCs/>
          <w:lang w:val="x-none"/>
        </w:rPr>
      </w:pPr>
      <w:r w:rsidRPr="00F13FD5">
        <w:rPr>
          <w:rFonts w:ascii="Tahoma" w:hAnsi="Tahoma" w:cs="Tahoma"/>
          <w:bCs/>
          <w:lang w:val="x-none"/>
        </w:rPr>
        <w:t xml:space="preserve">Ponudniki in posamezni člani skupine ponudnikov v okviru skupne ponudbe, podizvajalci ter subjekti, katerih zmogljivosti uporablja ponudnik, </w:t>
      </w:r>
      <w:r w:rsidRPr="00F13FD5">
        <w:rPr>
          <w:rFonts w:ascii="Tahoma" w:hAnsi="Tahoma" w:cs="Tahoma"/>
          <w:b/>
          <w:bCs/>
          <w:u w:val="single"/>
          <w:lang w:val="x-none"/>
        </w:rPr>
        <w:t>ki nimajo sedeža v Republiki Sloveniji</w:t>
      </w:r>
      <w:r w:rsidRPr="00F13FD5">
        <w:rPr>
          <w:rFonts w:ascii="Tahoma" w:hAnsi="Tahoma" w:cs="Tahoma"/>
          <w:bCs/>
          <w:lang w:val="x-none"/>
        </w:rPr>
        <w:t>, morajo posamezno sposobnost dokazovati v skladu z zahtevami naročnika iz razpisne dokumentacije, ki velja za vse ponudnike ter v ponudbi predložiti vsa potrdila/dokazila, izdanega s strani pristojnega organa, ki taka potrdila/dokazila izdaja</w:t>
      </w:r>
      <w:r w:rsidR="00A62955" w:rsidRPr="00F13FD5">
        <w:rPr>
          <w:rFonts w:ascii="Tahoma" w:hAnsi="Tahoma" w:cs="Tahoma"/>
          <w:bCs/>
        </w:rPr>
        <w:t>,</w:t>
      </w:r>
      <w:r w:rsidRPr="00F13FD5">
        <w:rPr>
          <w:rFonts w:ascii="Tahoma" w:hAnsi="Tahoma" w:cs="Tahoma"/>
          <w:bCs/>
          <w:lang w:val="x-none"/>
        </w:rPr>
        <w:t xml:space="preserve"> iz katerih izhaja, da za gospodarski subjekt ne obstajajo razlogi za izključitev in le ta izpolnjuje pogoje za sodelovanje, v kolikor takšnega potrdila iz ustreznega registra ne bo mogel pridobiti naročnik.</w:t>
      </w:r>
    </w:p>
    <w:p w14:paraId="5C205064" w14:textId="77777777" w:rsidR="00146FFD" w:rsidRDefault="00146FFD" w:rsidP="00232070">
      <w:pPr>
        <w:keepNext/>
        <w:keepLines/>
        <w:jc w:val="both"/>
        <w:rPr>
          <w:rFonts w:ascii="Tahoma" w:hAnsi="Tahoma" w:cs="Tahoma"/>
          <w:bCs/>
        </w:rPr>
      </w:pPr>
    </w:p>
    <w:p w14:paraId="4EB6D4EA" w14:textId="77777777" w:rsidR="001769DE" w:rsidRPr="00F13FD5" w:rsidRDefault="001769DE" w:rsidP="00232070">
      <w:pPr>
        <w:keepNext/>
        <w:keepLines/>
        <w:numPr>
          <w:ilvl w:val="1"/>
          <w:numId w:val="2"/>
        </w:numPr>
        <w:jc w:val="both"/>
        <w:rPr>
          <w:rFonts w:ascii="Tahoma" w:hAnsi="Tahoma" w:cs="Tahoma"/>
          <w:b/>
        </w:rPr>
      </w:pPr>
      <w:r w:rsidRPr="00F13FD5">
        <w:rPr>
          <w:rFonts w:ascii="Tahoma" w:hAnsi="Tahoma" w:cs="Tahoma"/>
          <w:b/>
        </w:rPr>
        <w:t>Razlogi za izključitev</w:t>
      </w:r>
    </w:p>
    <w:p w14:paraId="571302B4" w14:textId="77777777" w:rsidR="001769DE" w:rsidRPr="00F13FD5" w:rsidRDefault="001769DE" w:rsidP="00232070">
      <w:pPr>
        <w:keepNext/>
        <w:keepLines/>
        <w:jc w:val="both"/>
        <w:rPr>
          <w:rFonts w:ascii="Tahoma" w:hAnsi="Tahoma" w:cs="Tahoma"/>
        </w:rPr>
      </w:pPr>
    </w:p>
    <w:p w14:paraId="34FF711A" w14:textId="77777777" w:rsidR="00FD19E4" w:rsidRPr="00F13FD5" w:rsidRDefault="00FD19E4" w:rsidP="00232070">
      <w:pPr>
        <w:keepNext/>
        <w:keepLines/>
        <w:jc w:val="both"/>
        <w:rPr>
          <w:rFonts w:ascii="Tahoma" w:hAnsi="Tahoma" w:cs="Tahoma"/>
          <w:bCs/>
        </w:rPr>
      </w:pPr>
      <w:r w:rsidRPr="00F13FD5">
        <w:rPr>
          <w:rFonts w:ascii="Tahoma" w:hAnsi="Tahoma" w:cs="Tahoma"/>
        </w:rPr>
        <w:t xml:space="preserve">Pogoj mora izpolniti ponudnik. V primeru skupne ponudbe mora pogoj izpolniti vsak izmed partnerjev. V primeru ponudbe s podizvajalci mora pogoj izpolniti vsak izmed nominiranih podizvajalcev. </w:t>
      </w:r>
      <w:r w:rsidRPr="00F13FD5">
        <w:rPr>
          <w:rFonts w:ascii="Tahoma" w:hAnsi="Tahoma" w:cs="Tahoma"/>
          <w:bCs/>
        </w:rPr>
        <w:t>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46A2B7AE" w14:textId="77777777" w:rsidR="00FD19E4" w:rsidRPr="00F13FD5" w:rsidRDefault="00FD19E4" w:rsidP="00232070">
      <w:pPr>
        <w:keepNext/>
        <w:keepLines/>
        <w:jc w:val="both"/>
        <w:rPr>
          <w:rFonts w:ascii="Tahoma" w:hAnsi="Tahoma" w:cs="Tahoma"/>
          <w:bCs/>
        </w:rPr>
      </w:pPr>
    </w:p>
    <w:p w14:paraId="6B6D61C1" w14:textId="5D2CD694" w:rsidR="00FD19E4" w:rsidRPr="00F13FD5" w:rsidRDefault="00FD19E4" w:rsidP="00232070">
      <w:pPr>
        <w:keepNext/>
        <w:keepLines/>
        <w:jc w:val="both"/>
        <w:rPr>
          <w:rFonts w:ascii="Tahoma" w:hAnsi="Tahoma" w:cs="Tahoma"/>
          <w:bCs/>
        </w:rPr>
      </w:pPr>
      <w:r w:rsidRPr="00F13FD5">
        <w:rPr>
          <w:rFonts w:ascii="Tahoma" w:hAnsi="Tahoma" w:cs="Tahoma"/>
          <w:bCs/>
        </w:rPr>
        <w:t>Naročnik iz postopka javnega naročanja kadarkoli v postopku izključi gospodarski subjekt, če se izkaže, da je pred ali med postopkom javnega naročanja ta subjekt glede na storjena ali neizvedena dejanja v enem od položajev iz prvega, drugega ali četrtega odstavka 75. člena ZJN-3.</w:t>
      </w:r>
    </w:p>
    <w:p w14:paraId="62E4EE70" w14:textId="77777777" w:rsidR="00482D63" w:rsidRDefault="00482D63" w:rsidP="00232070">
      <w:pPr>
        <w:pStyle w:val="Telobesedila2"/>
        <w:keepNext/>
        <w:keepLines/>
        <w:rPr>
          <w:rFonts w:ascii="Tahoma" w:hAnsi="Tahoma" w:cs="Tahoma"/>
          <w:b w:val="0"/>
          <w:lang w:val="sl-SI"/>
        </w:rPr>
      </w:pPr>
    </w:p>
    <w:p w14:paraId="42E088B3" w14:textId="77777777" w:rsidR="0022224A" w:rsidRDefault="0022224A" w:rsidP="00232070">
      <w:pPr>
        <w:pStyle w:val="Telobesedila2"/>
        <w:keepNext/>
        <w:keepLines/>
        <w:rPr>
          <w:rFonts w:ascii="Tahoma" w:hAnsi="Tahoma" w:cs="Tahoma"/>
          <w:b w:val="0"/>
          <w:lang w:val="sl-SI"/>
        </w:rPr>
      </w:pPr>
    </w:p>
    <w:p w14:paraId="0A0E72C1" w14:textId="77777777" w:rsidR="00E43330" w:rsidRDefault="00E43330" w:rsidP="00232070">
      <w:pPr>
        <w:pStyle w:val="Telobesedila2"/>
        <w:keepNext/>
        <w:keepLines/>
        <w:rPr>
          <w:rFonts w:ascii="Tahoma" w:hAnsi="Tahoma" w:cs="Tahoma"/>
          <w:b w:val="0"/>
          <w:lang w:val="sl-SI"/>
        </w:rPr>
      </w:pPr>
    </w:p>
    <w:p w14:paraId="46210339" w14:textId="77777777" w:rsidR="00E43330" w:rsidRDefault="00E43330" w:rsidP="00232070">
      <w:pPr>
        <w:pStyle w:val="Telobesedila2"/>
        <w:keepNext/>
        <w:keepLines/>
        <w:rPr>
          <w:rFonts w:ascii="Tahoma" w:hAnsi="Tahoma" w:cs="Tahoma"/>
          <w:b w:val="0"/>
          <w:lang w:val="sl-SI"/>
        </w:rPr>
      </w:pPr>
    </w:p>
    <w:p w14:paraId="4B969362" w14:textId="77777777" w:rsidR="00E43330" w:rsidRDefault="00E43330" w:rsidP="00232070">
      <w:pPr>
        <w:pStyle w:val="Telobesedila2"/>
        <w:keepNext/>
        <w:keepLines/>
        <w:rPr>
          <w:rFonts w:ascii="Tahoma" w:hAnsi="Tahoma" w:cs="Tahoma"/>
          <w:b w:val="0"/>
          <w:lang w:val="sl-SI"/>
        </w:rPr>
      </w:pPr>
    </w:p>
    <w:p w14:paraId="4B832C63" w14:textId="77777777" w:rsidR="00FD19E4" w:rsidRPr="00F13FD5" w:rsidRDefault="00FD19E4" w:rsidP="00232070">
      <w:pPr>
        <w:pStyle w:val="Telobesedila2"/>
        <w:keepNext/>
        <w:keepLines/>
        <w:rPr>
          <w:rFonts w:ascii="Tahoma" w:hAnsi="Tahoma" w:cs="Tahoma"/>
          <w:lang w:val="sl-SI"/>
        </w:rPr>
      </w:pPr>
      <w:r w:rsidRPr="00F13FD5">
        <w:rPr>
          <w:rFonts w:ascii="Tahoma" w:hAnsi="Tahoma" w:cs="Tahoma"/>
          <w:lang w:val="sl-SI"/>
        </w:rPr>
        <w:t>A: Razlogi, povezani s kazenskimi obsodbami (prvi odstavek 75. člena ZJN-3)</w:t>
      </w:r>
    </w:p>
    <w:p w14:paraId="024AC0CA" w14:textId="40FEC968" w:rsidR="00FD19E4" w:rsidRPr="00F13FD5" w:rsidRDefault="00FD19E4" w:rsidP="00232070">
      <w:pPr>
        <w:pStyle w:val="Telobesedila2"/>
        <w:keepNext/>
        <w:keepLines/>
        <w:rPr>
          <w:rFonts w:ascii="Tahoma" w:hAnsi="Tahoma" w:cs="Tahoma"/>
          <w:b w:val="0"/>
          <w:lang w:val="sl-SI"/>
        </w:rPr>
      </w:pPr>
      <w:r w:rsidRPr="00F13FD5">
        <w:rPr>
          <w:rFonts w:ascii="Tahoma" w:hAnsi="Tahoma" w:cs="Tahoma"/>
          <w:b w:val="0"/>
          <w:lang w:val="sl-SI"/>
        </w:rPr>
        <w:lastRenderedPageBreak/>
        <w:t xml:space="preserve">Naročnik </w:t>
      </w:r>
      <w:r w:rsidR="00BB2691" w:rsidRPr="00F13FD5">
        <w:rPr>
          <w:rFonts w:ascii="Tahoma" w:hAnsi="Tahoma" w:cs="Tahoma"/>
          <w:b w:val="0"/>
          <w:lang w:val="sl-SI"/>
        </w:rPr>
        <w:t>bo</w:t>
      </w:r>
      <w:r w:rsidRPr="00F13FD5">
        <w:rPr>
          <w:rFonts w:ascii="Tahoma" w:hAnsi="Tahoma" w:cs="Tahoma"/>
          <w:b w:val="0"/>
          <w:lang w:val="sl-SI"/>
        </w:rPr>
        <w:t xml:space="preserve">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13FD5">
        <w:rPr>
          <w:rFonts w:ascii="Tahoma" w:hAnsi="Tahoma" w:cs="Tahoma"/>
          <w:b w:val="0"/>
          <w:lang w:val="sl-SI"/>
        </w:rPr>
        <w:t>popr</w:t>
      </w:r>
      <w:proofErr w:type="spellEnd"/>
      <w:r w:rsidRPr="00F13FD5">
        <w:rPr>
          <w:rFonts w:ascii="Tahoma" w:hAnsi="Tahoma" w:cs="Tahoma"/>
          <w:b w:val="0"/>
          <w:lang w:val="sl-SI"/>
        </w:rPr>
        <w:t>., 54/15, 38/16, 27/17, 23/20, 91/20, 95/21, 186/21 in 105/22 - ZZNŠPP; v nadaljnjem besedilu: KZ-1) ali za primerljiva kazniva dejanja, ki so jih izrekla tuja sodišča.</w:t>
      </w:r>
    </w:p>
    <w:p w14:paraId="08D2AB4D" w14:textId="77777777" w:rsidR="00FD19E4" w:rsidRPr="00F13FD5" w:rsidRDefault="00FD19E4" w:rsidP="00232070">
      <w:pPr>
        <w:pStyle w:val="Telobesedila2"/>
        <w:keepNext/>
        <w:keepLines/>
        <w:rPr>
          <w:rFonts w:ascii="Tahoma" w:hAnsi="Tahoma" w:cs="Tahoma"/>
          <w:b w:val="0"/>
          <w:lang w:val="sl-SI"/>
        </w:rPr>
      </w:pPr>
    </w:p>
    <w:p w14:paraId="15025902" w14:textId="3FAA9481" w:rsidR="00FD19E4" w:rsidRPr="00F13FD5" w:rsidRDefault="00FD19E4" w:rsidP="00232070">
      <w:pPr>
        <w:pStyle w:val="Telobesedila2"/>
        <w:keepNext/>
        <w:keepLines/>
        <w:rPr>
          <w:rFonts w:ascii="Tahoma" w:hAnsi="Tahoma" w:cs="Tahoma"/>
          <w:b w:val="0"/>
          <w:lang w:val="sl-SI"/>
        </w:rPr>
      </w:pPr>
      <w:r w:rsidRPr="00F13FD5">
        <w:rPr>
          <w:rFonts w:ascii="Tahoma" w:hAnsi="Tahoma" w:cs="Tahoma"/>
          <w:b w:val="0"/>
          <w:lang w:val="sl-SI"/>
        </w:rPr>
        <w:t>Osebe, ki so člani upravnega, vodstvenega ali nadzornega organa ponudnika, partnerja v primeru skupne ponudbe, podizvajalca in subjekta, katerega zmogljivosti uporablja ponudnik</w:t>
      </w:r>
      <w:r w:rsidR="00B77499" w:rsidRPr="00F13FD5">
        <w:rPr>
          <w:rFonts w:ascii="Tahoma" w:hAnsi="Tahoma" w:cs="Tahoma"/>
          <w:b w:val="0"/>
          <w:lang w:val="sl-SI"/>
        </w:rPr>
        <w:t>,</w:t>
      </w:r>
      <w:r w:rsidRPr="00F13FD5">
        <w:rPr>
          <w:rFonts w:ascii="Tahoma" w:hAnsi="Tahoma" w:cs="Tahoma"/>
          <w:b w:val="0"/>
          <w:lang w:val="sl-SI"/>
        </w:rPr>
        <w:t xml:space="preserve"> ali ki imajo pooblastila za njegovo zastopanje ali odločanje ali nadzor v njem, morajo izpolniti in podpisati Prilogo 3/3.</w:t>
      </w:r>
    </w:p>
    <w:p w14:paraId="6B7FC5C7" w14:textId="77777777" w:rsidR="00330668" w:rsidRPr="00F13FD5" w:rsidRDefault="00330668" w:rsidP="00232070">
      <w:pPr>
        <w:pStyle w:val="Telobesedila2"/>
        <w:keepNext/>
        <w:keepLines/>
        <w:rPr>
          <w:rFonts w:ascii="Tahoma" w:hAnsi="Tahoma" w:cs="Tahoma"/>
          <w:b w:val="0"/>
          <w:lang w:val="sl-SI"/>
        </w:rPr>
      </w:pPr>
    </w:p>
    <w:p w14:paraId="7E881F84" w14:textId="77777777" w:rsidR="00FD19E4" w:rsidRPr="00F13FD5" w:rsidRDefault="00FD19E4" w:rsidP="00232070">
      <w:pPr>
        <w:pStyle w:val="Telobesedila2"/>
        <w:keepNext/>
        <w:keepLines/>
        <w:rPr>
          <w:rFonts w:ascii="Tahoma" w:hAnsi="Tahoma" w:cs="Tahoma"/>
          <w:lang w:val="sl-SI"/>
        </w:rPr>
      </w:pPr>
      <w:r w:rsidRPr="00F13FD5">
        <w:rPr>
          <w:rFonts w:ascii="Tahoma" w:hAnsi="Tahoma" w:cs="Tahoma"/>
          <w:lang w:val="sl-SI"/>
        </w:rPr>
        <w:t>B: Razlogi, povezani s plačilom davkov ali prispevkov za socialno varnost (drugi odstavek 75. člena ZJN-3)</w:t>
      </w:r>
    </w:p>
    <w:p w14:paraId="472E03B3" w14:textId="1C30DEEF" w:rsidR="00FD19E4" w:rsidRPr="00F13FD5" w:rsidRDefault="00FD19E4" w:rsidP="00232070">
      <w:pPr>
        <w:keepNext/>
        <w:keepLines/>
        <w:jc w:val="both"/>
        <w:rPr>
          <w:rFonts w:ascii="Tahoma" w:hAnsi="Tahoma" w:cs="Tahoma"/>
        </w:rPr>
      </w:pPr>
      <w:r w:rsidRPr="00F13FD5">
        <w:rPr>
          <w:rFonts w:ascii="Tahoma" w:hAnsi="Tahoma" w:cs="Tahoma"/>
        </w:rPr>
        <w:t xml:space="preserve">Naročnik </w:t>
      </w:r>
      <w:r w:rsidR="00BB2691" w:rsidRPr="00F13FD5">
        <w:rPr>
          <w:rFonts w:ascii="Tahoma" w:hAnsi="Tahoma" w:cs="Tahoma"/>
        </w:rPr>
        <w:t>bo</w:t>
      </w:r>
      <w:r w:rsidRPr="00F13FD5">
        <w:rPr>
          <w:rFonts w:ascii="Tahoma" w:hAnsi="Tahoma" w:cs="Tahoma"/>
        </w:rPr>
        <w:t xml:space="preserve"> iz sodelovanja v postopku javnega naročanja izključi</w:t>
      </w:r>
      <w:r w:rsidR="0082508B" w:rsidRPr="00F13FD5">
        <w:rPr>
          <w:rFonts w:ascii="Tahoma" w:hAnsi="Tahoma" w:cs="Tahoma"/>
        </w:rPr>
        <w:t>l</w:t>
      </w:r>
      <w:r w:rsidRPr="00F13FD5">
        <w:rPr>
          <w:rFonts w:ascii="Tahoma" w:hAnsi="Tahoma" w:cs="Tahoma"/>
        </w:rPr>
        <w:t xml:space="preserve">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w:t>
      </w:r>
      <w:r w:rsidR="0082508B" w:rsidRPr="00F13FD5">
        <w:rPr>
          <w:rFonts w:ascii="Tahoma" w:hAnsi="Tahoma" w:cs="Tahoma"/>
        </w:rPr>
        <w:t>,</w:t>
      </w:r>
      <w:r w:rsidRPr="00F13FD5">
        <w:rPr>
          <w:rFonts w:ascii="Tahoma" w:hAnsi="Tahoma" w:cs="Tahoma"/>
        </w:rPr>
        <w:t xml:space="preserve"> in predloži vse obračune davčnih odtegljajev za dohodke iz delovnega razmerja za obdobje zadnjih pet let do roka za oddajo prijave ali ponudbe.</w:t>
      </w:r>
    </w:p>
    <w:p w14:paraId="4B50CC1C" w14:textId="77777777" w:rsidR="00FD19E4" w:rsidRPr="00F13FD5" w:rsidRDefault="00FD19E4" w:rsidP="00232070">
      <w:pPr>
        <w:pStyle w:val="Telobesedila2"/>
        <w:keepNext/>
        <w:keepLines/>
        <w:rPr>
          <w:rFonts w:ascii="Tahoma" w:hAnsi="Tahoma" w:cs="Tahoma"/>
          <w:lang w:val="sl-SI"/>
        </w:rPr>
      </w:pPr>
    </w:p>
    <w:p w14:paraId="75B31F17" w14:textId="77777777" w:rsidR="00FD19E4" w:rsidRPr="00F13FD5" w:rsidRDefault="00FD19E4" w:rsidP="00232070">
      <w:pPr>
        <w:pStyle w:val="Telobesedila2"/>
        <w:keepNext/>
        <w:keepLines/>
        <w:rPr>
          <w:rFonts w:ascii="Tahoma" w:hAnsi="Tahoma" w:cs="Tahoma"/>
          <w:lang w:val="sl-SI"/>
        </w:rPr>
      </w:pPr>
      <w:r w:rsidRPr="00F13FD5">
        <w:rPr>
          <w:rFonts w:ascii="Tahoma" w:hAnsi="Tahoma" w:cs="Tahoma"/>
          <w:lang w:val="sl-SI"/>
        </w:rPr>
        <w:t>D: Nacionalni razlogi za izključitev (četrti odstavek 75. člena ZJN-3)</w:t>
      </w:r>
    </w:p>
    <w:p w14:paraId="7337A831" w14:textId="77777777" w:rsidR="005158F9" w:rsidRPr="00F13FD5" w:rsidRDefault="005158F9" w:rsidP="00232070">
      <w:pPr>
        <w:keepNext/>
        <w:keepLines/>
        <w:jc w:val="both"/>
        <w:rPr>
          <w:rFonts w:ascii="Tahoma" w:hAnsi="Tahoma" w:cs="Tahoma"/>
        </w:rPr>
      </w:pPr>
      <w:r w:rsidRPr="00F13FD5">
        <w:rPr>
          <w:rFonts w:ascii="Tahoma" w:hAnsi="Tahoma" w:cs="Tahoma"/>
        </w:rPr>
        <w:t>Naročnik bo iz posameznega postopka javnega naročanja izključil gospodarski subjekt:</w:t>
      </w:r>
    </w:p>
    <w:p w14:paraId="393C6699" w14:textId="77777777" w:rsidR="005158F9" w:rsidRPr="00F13FD5" w:rsidRDefault="005158F9" w:rsidP="00232070">
      <w:pPr>
        <w:keepNext/>
        <w:keepLines/>
        <w:jc w:val="both"/>
        <w:rPr>
          <w:rFonts w:ascii="Tahoma" w:hAnsi="Tahoma" w:cs="Tahoma"/>
          <w:sz w:val="8"/>
        </w:rPr>
      </w:pPr>
    </w:p>
    <w:p w14:paraId="5D38CCBA" w14:textId="77777777" w:rsidR="005158F9" w:rsidRPr="00F13FD5" w:rsidRDefault="005158F9" w:rsidP="00232070">
      <w:pPr>
        <w:keepNext/>
        <w:keepLines/>
        <w:ind w:left="284" w:hanging="284"/>
        <w:jc w:val="both"/>
        <w:rPr>
          <w:rFonts w:ascii="Tahoma" w:hAnsi="Tahoma" w:cs="Tahoma"/>
        </w:rPr>
      </w:pPr>
      <w:r w:rsidRPr="00F13FD5">
        <w:rPr>
          <w:rFonts w:ascii="Tahoma" w:hAnsi="Tahoma" w:cs="Tahoma"/>
          <w:b/>
        </w:rPr>
        <w:t>D.1: Točka a) četrtega odstavka 75. člena ZJN-3</w:t>
      </w:r>
    </w:p>
    <w:p w14:paraId="6712F0E8" w14:textId="77777777" w:rsidR="005158F9" w:rsidRPr="00F13FD5" w:rsidRDefault="005158F9" w:rsidP="00232070">
      <w:pPr>
        <w:keepNext/>
        <w:keepLines/>
        <w:numPr>
          <w:ilvl w:val="0"/>
          <w:numId w:val="18"/>
        </w:numPr>
        <w:ind w:left="284" w:hanging="284"/>
        <w:jc w:val="both"/>
        <w:rPr>
          <w:rFonts w:ascii="Tahoma" w:hAnsi="Tahoma" w:cs="Tahoma"/>
        </w:rPr>
      </w:pPr>
      <w:r w:rsidRPr="00F13FD5">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5CB0DF5A" w14:textId="77777777" w:rsidR="005158F9" w:rsidRPr="00F13FD5" w:rsidRDefault="005158F9" w:rsidP="00232070">
      <w:pPr>
        <w:keepNext/>
        <w:keepLines/>
        <w:jc w:val="both"/>
        <w:rPr>
          <w:rFonts w:ascii="Tahoma" w:hAnsi="Tahoma" w:cs="Tahoma"/>
          <w:b/>
          <w:sz w:val="8"/>
        </w:rPr>
      </w:pPr>
    </w:p>
    <w:p w14:paraId="08756F31" w14:textId="77777777" w:rsidR="005158F9" w:rsidRPr="00F13FD5" w:rsidRDefault="005158F9" w:rsidP="00232070">
      <w:pPr>
        <w:keepNext/>
        <w:keepLines/>
        <w:jc w:val="both"/>
        <w:rPr>
          <w:rFonts w:ascii="Tahoma" w:hAnsi="Tahoma" w:cs="Tahoma"/>
        </w:rPr>
      </w:pPr>
      <w:r w:rsidRPr="00F13FD5">
        <w:rPr>
          <w:rFonts w:ascii="Tahoma" w:hAnsi="Tahoma" w:cs="Tahoma"/>
          <w:b/>
        </w:rPr>
        <w:t>D.2: Točka b) četrtega odstavka 75. člena ZJN-3</w:t>
      </w:r>
    </w:p>
    <w:p w14:paraId="318201A8" w14:textId="1ED8E4E4" w:rsidR="00146FFD" w:rsidRPr="00E43330" w:rsidRDefault="005158F9" w:rsidP="00232070">
      <w:pPr>
        <w:keepNext/>
        <w:keepLines/>
        <w:numPr>
          <w:ilvl w:val="0"/>
          <w:numId w:val="18"/>
        </w:numPr>
        <w:ind w:left="284" w:hanging="284"/>
        <w:jc w:val="both"/>
        <w:rPr>
          <w:rFonts w:ascii="Tahoma" w:hAnsi="Tahoma" w:cs="Tahoma"/>
        </w:rPr>
      </w:pPr>
      <w:r w:rsidRPr="00F13FD5">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330668" w:rsidRPr="00F13FD5">
        <w:rPr>
          <w:rFonts w:ascii="Tahoma" w:hAnsi="Tahoma" w:cs="Tahoma"/>
        </w:rPr>
        <w:t>;</w:t>
      </w:r>
    </w:p>
    <w:p w14:paraId="3B7C1390" w14:textId="77777777" w:rsidR="00146FFD" w:rsidRDefault="00146FFD" w:rsidP="00232070">
      <w:pPr>
        <w:keepNext/>
        <w:keepLines/>
        <w:jc w:val="both"/>
        <w:rPr>
          <w:rFonts w:ascii="Tahoma" w:hAnsi="Tahoma" w:cs="Tahoma"/>
          <w:b/>
          <w:sz w:val="8"/>
        </w:rPr>
      </w:pPr>
    </w:p>
    <w:p w14:paraId="101127DA" w14:textId="77777777" w:rsidR="00146FFD" w:rsidRPr="00F13FD5" w:rsidRDefault="00146FFD" w:rsidP="00232070">
      <w:pPr>
        <w:keepNext/>
        <w:keepLines/>
        <w:jc w:val="both"/>
        <w:rPr>
          <w:rFonts w:ascii="Tahoma" w:hAnsi="Tahoma" w:cs="Tahoma"/>
          <w:b/>
          <w:sz w:val="8"/>
        </w:rPr>
      </w:pPr>
    </w:p>
    <w:p w14:paraId="1F7C8DE1" w14:textId="77777777" w:rsidR="005158F9" w:rsidRPr="00F13FD5" w:rsidRDefault="005158F9" w:rsidP="00232070">
      <w:pPr>
        <w:keepNext/>
        <w:keepLines/>
        <w:jc w:val="both"/>
        <w:rPr>
          <w:rFonts w:ascii="Tahoma" w:hAnsi="Tahoma" w:cs="Tahoma"/>
          <w:b/>
        </w:rPr>
      </w:pPr>
      <w:r w:rsidRPr="00F13FD5">
        <w:rPr>
          <w:rFonts w:ascii="Tahoma" w:hAnsi="Tahoma" w:cs="Tahoma"/>
          <w:b/>
        </w:rPr>
        <w:t>D.3: Kršitev temeljnih pravic delavcev (196. člen KZ-1), prvi odstavek 75. člena ZJN-3</w:t>
      </w:r>
    </w:p>
    <w:p w14:paraId="085BA830" w14:textId="77777777" w:rsidR="005158F9" w:rsidRPr="00F13FD5" w:rsidRDefault="005158F9" w:rsidP="00232070">
      <w:pPr>
        <w:keepNext/>
        <w:keepLines/>
        <w:numPr>
          <w:ilvl w:val="0"/>
          <w:numId w:val="18"/>
        </w:numPr>
        <w:ind w:left="284" w:hanging="284"/>
        <w:jc w:val="both"/>
        <w:rPr>
          <w:rFonts w:ascii="Tahoma" w:hAnsi="Tahoma" w:cs="Tahoma"/>
        </w:rPr>
      </w:pPr>
      <w:r w:rsidRPr="00F13FD5">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70165AFF" w14:textId="77777777" w:rsidR="00FD19E4" w:rsidRPr="00F13FD5" w:rsidRDefault="00FD19E4" w:rsidP="00232070">
      <w:pPr>
        <w:pStyle w:val="Telobesedila2"/>
        <w:keepNext/>
        <w:keepLines/>
        <w:rPr>
          <w:rFonts w:ascii="Tahoma" w:hAnsi="Tahoma" w:cs="Tahoma"/>
          <w:b w:val="0"/>
          <w:lang w:val="sl-SI"/>
        </w:rPr>
      </w:pPr>
    </w:p>
    <w:p w14:paraId="24ADD403" w14:textId="19E53145" w:rsidR="00FD19E4" w:rsidRPr="00F13FD5" w:rsidRDefault="00FD19E4" w:rsidP="00232070">
      <w:pPr>
        <w:pStyle w:val="Telobesedila2"/>
        <w:keepNext/>
        <w:keepLines/>
        <w:ind w:right="0"/>
        <w:rPr>
          <w:rFonts w:ascii="Tahoma" w:hAnsi="Tahoma" w:cs="Tahoma"/>
          <w:lang w:val="sl-SI"/>
        </w:rPr>
      </w:pPr>
      <w:r w:rsidRPr="00F13FD5">
        <w:rPr>
          <w:rFonts w:ascii="Tahoma" w:hAnsi="Tahoma" w:cs="Tahoma"/>
          <w:lang w:val="sl-SI"/>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D7BB188" w14:textId="77777777" w:rsidR="00255CAC" w:rsidRPr="00F13FD5" w:rsidRDefault="00255CAC" w:rsidP="00232070">
      <w:pPr>
        <w:keepNext/>
        <w:keepLines/>
        <w:jc w:val="both"/>
        <w:rPr>
          <w:rFonts w:ascii="Tahoma" w:hAnsi="Tahoma" w:cs="Tahoma"/>
        </w:rPr>
      </w:pPr>
    </w:p>
    <w:p w14:paraId="3BAB35CE" w14:textId="6E012880" w:rsidR="00FD19E4" w:rsidRPr="00F13FD5" w:rsidRDefault="00FD19E4" w:rsidP="00232070">
      <w:pPr>
        <w:keepNext/>
        <w:keepLines/>
        <w:jc w:val="both"/>
        <w:rPr>
          <w:rFonts w:ascii="Tahoma" w:hAnsi="Tahoma" w:cs="Tahoma"/>
          <w:b/>
          <w:bCs/>
        </w:rPr>
      </w:pPr>
      <w:r w:rsidRPr="00F13FD5">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323BFAF3" w14:textId="77777777" w:rsidR="00FD19E4" w:rsidRPr="00F13FD5" w:rsidRDefault="00FD19E4" w:rsidP="00232070">
      <w:pPr>
        <w:keepNext/>
        <w:keepLines/>
        <w:numPr>
          <w:ilvl w:val="0"/>
          <w:numId w:val="6"/>
        </w:numPr>
        <w:ind w:left="284" w:hanging="284"/>
        <w:jc w:val="both"/>
        <w:rPr>
          <w:rFonts w:ascii="Tahoma" w:hAnsi="Tahoma" w:cs="Tahoma"/>
          <w:bCs/>
        </w:rPr>
      </w:pPr>
      <w:r w:rsidRPr="00F13FD5">
        <w:rPr>
          <w:rFonts w:ascii="Tahoma" w:hAnsi="Tahoma" w:cs="Tahoma"/>
          <w:bCs/>
        </w:rPr>
        <w:lastRenderedPageBreak/>
        <w:t>ruski državljan ali fizična ali pravna oseba, subjekt ali organ s sedežem v Rusiji,</w:t>
      </w:r>
    </w:p>
    <w:p w14:paraId="42171152" w14:textId="77777777" w:rsidR="00FD19E4" w:rsidRPr="00F13FD5" w:rsidRDefault="00FD19E4" w:rsidP="00232070">
      <w:pPr>
        <w:keepNext/>
        <w:keepLines/>
        <w:numPr>
          <w:ilvl w:val="0"/>
          <w:numId w:val="6"/>
        </w:numPr>
        <w:ind w:left="284" w:hanging="284"/>
        <w:jc w:val="both"/>
        <w:rPr>
          <w:rFonts w:ascii="Tahoma" w:hAnsi="Tahoma" w:cs="Tahoma"/>
          <w:bCs/>
        </w:rPr>
      </w:pPr>
      <w:r w:rsidRPr="00F13FD5">
        <w:rPr>
          <w:rFonts w:ascii="Tahoma" w:hAnsi="Tahoma" w:cs="Tahoma"/>
          <w:bCs/>
        </w:rPr>
        <w:t xml:space="preserve">pravna oseba, subjekt ali organ, katerih več kot 50-odstotni delež je v neposredni ali posredni lasti subjekta iz prejšnje alineje, ali </w:t>
      </w:r>
    </w:p>
    <w:p w14:paraId="0A0056DA" w14:textId="7B0F5112" w:rsidR="00FD19E4" w:rsidRPr="00F13FD5" w:rsidRDefault="00FD19E4" w:rsidP="00232070">
      <w:pPr>
        <w:keepNext/>
        <w:keepLines/>
        <w:numPr>
          <w:ilvl w:val="0"/>
          <w:numId w:val="6"/>
        </w:numPr>
        <w:ind w:left="284" w:hanging="284"/>
        <w:jc w:val="both"/>
        <w:rPr>
          <w:rFonts w:ascii="Tahoma" w:hAnsi="Tahoma" w:cs="Tahoma"/>
          <w:bCs/>
        </w:rPr>
      </w:pPr>
      <w:r w:rsidRPr="00F13FD5">
        <w:rPr>
          <w:rFonts w:ascii="Tahoma" w:hAnsi="Tahoma" w:cs="Tahoma"/>
          <w:bCs/>
        </w:rPr>
        <w:t>fizična ali pravna oseba, subjekt ali organ, ki deluje v imenu ali po navodilih subjektov iz prejšnjih dveh alinej. Enako velja za podizvajalce, dobavitelje/proizvajalce ali subjekte, katerih zmogljivosti se uporabljajo</w:t>
      </w:r>
      <w:r w:rsidR="0082508B" w:rsidRPr="00F13FD5">
        <w:rPr>
          <w:rFonts w:ascii="Tahoma" w:hAnsi="Tahoma" w:cs="Tahoma"/>
          <w:bCs/>
        </w:rPr>
        <w:t>,</w:t>
      </w:r>
      <w:r w:rsidRPr="00F13FD5">
        <w:rPr>
          <w:rFonts w:ascii="Tahoma" w:hAnsi="Tahoma" w:cs="Tahoma"/>
          <w:bCs/>
        </w:rPr>
        <w:t xml:space="preserve"> v smislu direktiv 2014/23/EU, 2014/24/EU, 2014/25/EU in 2009/81/ES, če predstavljajo več kot 10 % vrednosti naročila. </w:t>
      </w:r>
    </w:p>
    <w:p w14:paraId="050AD90C" w14:textId="77777777" w:rsidR="00330668" w:rsidRPr="00F13FD5" w:rsidRDefault="00330668" w:rsidP="00232070">
      <w:pPr>
        <w:keepNext/>
        <w:keepLines/>
        <w:jc w:val="both"/>
        <w:rPr>
          <w:rFonts w:ascii="Tahoma" w:hAnsi="Tahoma" w:cs="Tahoma"/>
          <w:b/>
        </w:rPr>
      </w:pPr>
    </w:p>
    <w:p w14:paraId="0BD10F43" w14:textId="77777777" w:rsidR="00BB2691" w:rsidRPr="00F13FD5" w:rsidRDefault="00BB2691" w:rsidP="00232070">
      <w:pPr>
        <w:keepNext/>
        <w:keepLines/>
        <w:numPr>
          <w:ilvl w:val="0"/>
          <w:numId w:val="14"/>
        </w:numPr>
        <w:ind w:left="284" w:hanging="284"/>
        <w:jc w:val="both"/>
        <w:rPr>
          <w:rFonts w:ascii="Tahoma" w:hAnsi="Tahoma" w:cs="Tahoma"/>
          <w:b/>
          <w:bCs/>
        </w:rPr>
      </w:pPr>
      <w:r w:rsidRPr="00F13FD5">
        <w:rPr>
          <w:rFonts w:ascii="Tahoma" w:hAnsi="Tahoma" w:cs="Tahoma"/>
          <w:b/>
          <w:bCs/>
        </w:rPr>
        <w:t>POPRAVNI MEHANIZMI:</w:t>
      </w:r>
    </w:p>
    <w:p w14:paraId="6E432E0A" w14:textId="77777777" w:rsidR="00BB2691" w:rsidRPr="00F13FD5" w:rsidRDefault="00BB2691" w:rsidP="00232070">
      <w:pPr>
        <w:keepNext/>
        <w:keepLines/>
        <w:jc w:val="both"/>
        <w:rPr>
          <w:rFonts w:ascii="Tahoma" w:hAnsi="Tahoma" w:cs="Tahoma"/>
          <w:bCs/>
          <w:sz w:val="12"/>
        </w:rPr>
      </w:pPr>
    </w:p>
    <w:p w14:paraId="224A3863" w14:textId="77777777" w:rsidR="00BB2691" w:rsidRPr="00F13FD5" w:rsidRDefault="00BB2691" w:rsidP="00232070">
      <w:pPr>
        <w:keepNext/>
        <w:keepLines/>
        <w:jc w:val="both"/>
        <w:rPr>
          <w:rFonts w:ascii="Tahoma" w:hAnsi="Tahoma" w:cs="Tahoma"/>
          <w:b/>
          <w:bCs/>
        </w:rPr>
      </w:pPr>
      <w:r w:rsidRPr="00F13FD5">
        <w:rPr>
          <w:rFonts w:ascii="Tahoma" w:hAnsi="Tahoma" w:cs="Tahoma"/>
          <w:b/>
          <w:bCs/>
          <w:u w:val="single"/>
        </w:rPr>
        <w:t>2. odstavek 75. člena ZJN-3:</w:t>
      </w:r>
    </w:p>
    <w:p w14:paraId="1461E018" w14:textId="77777777" w:rsidR="00BB2691" w:rsidRPr="00F13FD5" w:rsidRDefault="00BB2691" w:rsidP="00232070">
      <w:pPr>
        <w:keepNext/>
        <w:keepLines/>
        <w:jc w:val="both"/>
        <w:rPr>
          <w:rFonts w:ascii="Tahoma" w:hAnsi="Tahoma" w:cs="Tahoma"/>
          <w:bCs/>
          <w:sz w:val="8"/>
        </w:rPr>
      </w:pPr>
    </w:p>
    <w:p w14:paraId="09DEC00E" w14:textId="33A4E4F4" w:rsidR="00BB2691" w:rsidRPr="00F13FD5" w:rsidRDefault="00BB2691" w:rsidP="00232070">
      <w:pPr>
        <w:keepNext/>
        <w:keepLines/>
        <w:jc w:val="both"/>
        <w:rPr>
          <w:rFonts w:ascii="Tahoma" w:hAnsi="Tahoma" w:cs="Tahoma"/>
          <w:bCs/>
        </w:rPr>
      </w:pPr>
      <w:r w:rsidRPr="00F13FD5">
        <w:rPr>
          <w:rFonts w:ascii="Tahoma" w:hAnsi="Tahoma" w:cs="Tahoma"/>
          <w:bCs/>
        </w:rPr>
        <w:t xml:space="preserve">Gospodarskega subjekta </w:t>
      </w:r>
      <w:r w:rsidRPr="00F13FD5">
        <w:rPr>
          <w:rFonts w:ascii="Tahoma" w:hAnsi="Tahoma" w:cs="Tahoma"/>
          <w:b/>
          <w:bCs/>
          <w:u w:val="single"/>
        </w:rPr>
        <w:t>se ne izloči</w:t>
      </w:r>
      <w:r w:rsidRPr="00F13FD5">
        <w:rPr>
          <w:rFonts w:ascii="Tahoma" w:hAnsi="Tahoma" w:cs="Tahoma"/>
          <w:bCs/>
        </w:rPr>
        <w:t xml:space="preserve">, če gospodarski subjekt </w:t>
      </w:r>
      <w:r w:rsidRPr="00F13FD5">
        <w:rPr>
          <w:rFonts w:ascii="Tahoma" w:hAnsi="Tahoma" w:cs="Tahoma"/>
          <w:b/>
          <w:bCs/>
        </w:rPr>
        <w:t>do roka za oddajo ponudb</w:t>
      </w:r>
      <w:r w:rsidRPr="00F13FD5">
        <w:rPr>
          <w:rFonts w:ascii="Tahoma" w:hAnsi="Tahoma" w:cs="Tahoma"/>
          <w:bCs/>
        </w:rPr>
        <w:t xml:space="preserve"> </w:t>
      </w:r>
      <w:r w:rsidRPr="00F13FD5">
        <w:rPr>
          <w:rFonts w:ascii="Tahoma" w:hAnsi="Tahoma" w:cs="Tahoma"/>
          <w:b/>
          <w:bCs/>
        </w:rPr>
        <w:t>poravna</w:t>
      </w:r>
      <w:r w:rsidRPr="00F13FD5">
        <w:rPr>
          <w:rFonts w:ascii="Tahoma" w:hAnsi="Tahoma" w:cs="Tahoma"/>
          <w:bCs/>
        </w:rPr>
        <w:t xml:space="preserve"> neplačane zapadle obveznosti, ki znašajo 50 eurov ali več</w:t>
      </w:r>
      <w:r w:rsidR="005D3456" w:rsidRPr="00F13FD5">
        <w:rPr>
          <w:rFonts w:ascii="Tahoma" w:hAnsi="Tahoma" w:cs="Tahoma"/>
          <w:bCs/>
        </w:rPr>
        <w:t>,</w:t>
      </w:r>
      <w:r w:rsidRPr="00F13FD5">
        <w:rPr>
          <w:rFonts w:ascii="Tahoma" w:hAnsi="Tahoma" w:cs="Tahoma"/>
          <w:bCs/>
        </w:rPr>
        <w:t xml:space="preserve"> in predloži vse obračune davčnih odtegljajev za dohodke iz delovnega razmerja za obdobje zadnjih pet let do roka za oddajo prijave ali ponudbe.</w:t>
      </w:r>
    </w:p>
    <w:p w14:paraId="417A8991" w14:textId="77777777" w:rsidR="00BB2691" w:rsidRPr="00F13FD5" w:rsidRDefault="00BB2691" w:rsidP="00232070">
      <w:pPr>
        <w:keepNext/>
        <w:keepLines/>
        <w:jc w:val="both"/>
        <w:rPr>
          <w:rFonts w:ascii="Tahoma" w:hAnsi="Tahoma" w:cs="Tahoma"/>
          <w:bCs/>
        </w:rPr>
      </w:pPr>
    </w:p>
    <w:p w14:paraId="14FC4729" w14:textId="77777777" w:rsidR="00BB2691" w:rsidRPr="00F13FD5" w:rsidRDefault="00BB2691" w:rsidP="00232070">
      <w:pPr>
        <w:keepNext/>
        <w:keepLines/>
        <w:jc w:val="both"/>
        <w:rPr>
          <w:rFonts w:ascii="Tahoma" w:hAnsi="Tahoma" w:cs="Tahoma"/>
          <w:b/>
          <w:bCs/>
          <w:u w:val="single"/>
        </w:rPr>
      </w:pPr>
      <w:r w:rsidRPr="00F13FD5">
        <w:rPr>
          <w:rFonts w:ascii="Tahoma" w:hAnsi="Tahoma" w:cs="Tahoma"/>
          <w:b/>
          <w:bCs/>
          <w:u w:val="single"/>
        </w:rPr>
        <w:t>1. odstavek in b) točka 4. odstavka 75. člena ZJN-3:</w:t>
      </w:r>
    </w:p>
    <w:p w14:paraId="2D42AE50" w14:textId="77777777" w:rsidR="00BB2691" w:rsidRPr="00F13FD5" w:rsidRDefault="00BB2691" w:rsidP="00232070">
      <w:pPr>
        <w:keepNext/>
        <w:keepLines/>
        <w:jc w:val="both"/>
        <w:rPr>
          <w:rFonts w:ascii="Tahoma" w:hAnsi="Tahoma" w:cs="Tahoma"/>
          <w:bCs/>
          <w:sz w:val="8"/>
        </w:rPr>
      </w:pPr>
    </w:p>
    <w:p w14:paraId="7225F24D" w14:textId="77777777" w:rsidR="00BB2691" w:rsidRPr="00F13FD5" w:rsidRDefault="00BB2691" w:rsidP="00232070">
      <w:pPr>
        <w:keepNext/>
        <w:keepLines/>
        <w:jc w:val="both"/>
        <w:rPr>
          <w:rFonts w:ascii="Tahoma" w:hAnsi="Tahoma" w:cs="Tahoma"/>
          <w:bCs/>
        </w:rPr>
      </w:pPr>
      <w:r w:rsidRPr="00F13FD5">
        <w:rPr>
          <w:rFonts w:ascii="Tahoma" w:hAnsi="Tahoma" w:cs="Tahoma"/>
          <w:bCs/>
        </w:rPr>
        <w:t xml:space="preserve">Gospodarski subjekt, ki je v enem od položajev iz 1. ali b) točke 4. odstavka 75. člena ZJN-3, lahko </w:t>
      </w:r>
      <w:r w:rsidRPr="00F13FD5">
        <w:rPr>
          <w:rFonts w:ascii="Tahoma" w:hAnsi="Tahoma" w:cs="Tahoma"/>
          <w:b/>
          <w:bCs/>
        </w:rPr>
        <w:t>najkasneje do roka za oddajo ponudb</w:t>
      </w:r>
      <w:r w:rsidRPr="00F13FD5">
        <w:rPr>
          <w:rFonts w:ascii="Tahoma" w:hAnsi="Tahoma" w:cs="Tahoma"/>
          <w:bCs/>
        </w:rPr>
        <w:t xml:space="preserve"> naročniku </w:t>
      </w:r>
      <w:r w:rsidRPr="00F13FD5">
        <w:rPr>
          <w:rFonts w:ascii="Tahoma" w:hAnsi="Tahoma" w:cs="Tahoma"/>
          <w:bCs/>
          <w:u w:val="single"/>
        </w:rPr>
        <w:t>predloži dokaze</w:t>
      </w:r>
      <w:r w:rsidRPr="00F13FD5">
        <w:rPr>
          <w:rFonts w:ascii="Tahoma" w:hAnsi="Tahoma" w:cs="Tahoma"/>
          <w:bCs/>
        </w:rPr>
        <w:t xml:space="preserve">, </w:t>
      </w:r>
      <w:r w:rsidRPr="00F13FD5">
        <w:rPr>
          <w:rFonts w:ascii="Tahoma" w:hAnsi="Tahoma" w:cs="Tahoma"/>
          <w:bCs/>
          <w:u w:val="single"/>
        </w:rPr>
        <w:t>da je sprejel zadostne ukrepe</w:t>
      </w:r>
      <w:r w:rsidRPr="00F13FD5">
        <w:rPr>
          <w:rFonts w:ascii="Tahoma" w:hAnsi="Tahoma" w:cs="Tahoma"/>
          <w:bCs/>
        </w:rPr>
        <w:t xml:space="preserve">, s katerimi lahko dokaže svojo zanesljivost kljub obstoju razlogov za izključitev. </w:t>
      </w:r>
    </w:p>
    <w:p w14:paraId="34CD5980" w14:textId="77777777" w:rsidR="00BB2691" w:rsidRPr="00F13FD5" w:rsidRDefault="00BB2691" w:rsidP="00232070">
      <w:pPr>
        <w:keepNext/>
        <w:keepLines/>
        <w:jc w:val="both"/>
        <w:rPr>
          <w:rFonts w:ascii="Tahoma" w:hAnsi="Tahoma" w:cs="Tahoma"/>
          <w:bCs/>
        </w:rPr>
      </w:pPr>
    </w:p>
    <w:p w14:paraId="44EF6222" w14:textId="77777777" w:rsidR="00BB2691" w:rsidRPr="00F13FD5" w:rsidRDefault="00BB2691" w:rsidP="00232070">
      <w:pPr>
        <w:keepNext/>
        <w:keepLines/>
        <w:jc w:val="both"/>
        <w:rPr>
          <w:rFonts w:ascii="Tahoma" w:hAnsi="Tahoma" w:cs="Tahoma"/>
          <w:bCs/>
        </w:rPr>
      </w:pPr>
      <w:r w:rsidRPr="00F13FD5">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E949C00" w14:textId="77777777" w:rsidR="00BB2691" w:rsidRPr="00F13FD5" w:rsidRDefault="00BB2691" w:rsidP="00232070">
      <w:pPr>
        <w:keepNext/>
        <w:keepLines/>
        <w:jc w:val="both"/>
        <w:rPr>
          <w:rFonts w:ascii="Tahoma" w:hAnsi="Tahoma" w:cs="Tahoma"/>
          <w:bCs/>
        </w:rPr>
      </w:pPr>
    </w:p>
    <w:p w14:paraId="16318A30" w14:textId="77777777" w:rsidR="00BB2691" w:rsidRPr="00F13FD5" w:rsidRDefault="00BB2691" w:rsidP="00232070">
      <w:pPr>
        <w:keepNext/>
        <w:keepLines/>
        <w:jc w:val="both"/>
        <w:rPr>
          <w:rFonts w:ascii="Tahoma" w:hAnsi="Tahoma" w:cs="Tahoma"/>
          <w:bCs/>
        </w:rPr>
      </w:pPr>
      <w:r w:rsidRPr="00F13FD5">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058F1348" w14:textId="77777777" w:rsidR="00BB2691" w:rsidRPr="00F13FD5" w:rsidRDefault="00BB2691" w:rsidP="00232070">
      <w:pPr>
        <w:keepNext/>
        <w:keepLines/>
        <w:jc w:val="both"/>
        <w:rPr>
          <w:rFonts w:ascii="Tahoma" w:hAnsi="Tahoma" w:cs="Tahoma"/>
          <w:bCs/>
        </w:rPr>
      </w:pPr>
    </w:p>
    <w:p w14:paraId="5CE35B57" w14:textId="6C72D1CB" w:rsidR="00BB2691" w:rsidRPr="00F13FD5" w:rsidRDefault="00BB2691" w:rsidP="00232070">
      <w:pPr>
        <w:keepNext/>
        <w:keepLines/>
        <w:jc w:val="both"/>
        <w:rPr>
          <w:rFonts w:ascii="Tahoma" w:hAnsi="Tahoma" w:cs="Tahoma"/>
          <w:bCs/>
        </w:rPr>
      </w:pPr>
      <w:r w:rsidRPr="00F13FD5">
        <w:rPr>
          <w:rFonts w:ascii="Tahoma" w:hAnsi="Tahoma" w:cs="Tahoma"/>
          <w:bCs/>
        </w:rPr>
        <w:t>V kolikor je gospodarski subjekt v enem od položajev iz prvega ali b) točke četrtega odstavka 75. člena ZJN-3 in uveljavlja popravni mehanizem, besedilo v tem delu Prilog prečrta in k Prilogi 3/1 in 3/2</w:t>
      </w:r>
      <w:r w:rsidRPr="00F13FD5">
        <w:rPr>
          <w:rFonts w:ascii="Tahoma" w:hAnsi="Tahoma" w:cs="Tahoma"/>
          <w:bCs/>
          <w:i/>
        </w:rPr>
        <w:t xml:space="preserve"> </w:t>
      </w:r>
      <w:r w:rsidRPr="00F13FD5">
        <w:rPr>
          <w:rFonts w:ascii="Tahoma" w:hAnsi="Tahoma" w:cs="Tahoma"/>
          <w:bCs/>
        </w:rPr>
        <w:t xml:space="preserve">predloži lasten dokument, v katerem navede kršitve in ukrepe za </w:t>
      </w:r>
      <w:proofErr w:type="spellStart"/>
      <w:r w:rsidRPr="00F13FD5">
        <w:rPr>
          <w:rFonts w:ascii="Tahoma" w:hAnsi="Tahoma" w:cs="Tahoma"/>
          <w:bCs/>
        </w:rPr>
        <w:t>samoočiščenje</w:t>
      </w:r>
      <w:proofErr w:type="spellEnd"/>
      <w:r w:rsidRPr="00F13FD5">
        <w:rPr>
          <w:rFonts w:ascii="Tahoma" w:hAnsi="Tahoma" w:cs="Tahoma"/>
          <w:bCs/>
        </w:rPr>
        <w:t xml:space="preserve"> </w:t>
      </w:r>
      <w:r w:rsidRPr="00F13FD5">
        <w:rPr>
          <w:rFonts w:ascii="Tahoma" w:hAnsi="Tahoma" w:cs="Tahoma"/>
          <w:b/>
          <w:bCs/>
          <w:u w:val="single"/>
        </w:rPr>
        <w:t>ali</w:t>
      </w:r>
      <w:r w:rsidRPr="00F13FD5">
        <w:rPr>
          <w:rFonts w:ascii="Tahoma" w:hAnsi="Tahoma" w:cs="Tahoma"/>
          <w:bCs/>
        </w:rPr>
        <w:t xml:space="preserve"> predloži lastno izjavo z navedbo kršitev in ukrepov za </w:t>
      </w:r>
      <w:proofErr w:type="spellStart"/>
      <w:r w:rsidRPr="00F13FD5">
        <w:rPr>
          <w:rFonts w:ascii="Tahoma" w:hAnsi="Tahoma" w:cs="Tahoma"/>
          <w:bCs/>
        </w:rPr>
        <w:t>samoočiščenje</w:t>
      </w:r>
      <w:proofErr w:type="spellEnd"/>
      <w:r w:rsidRPr="00F13FD5">
        <w:rPr>
          <w:rFonts w:ascii="Tahoma" w:hAnsi="Tahoma" w:cs="Tahoma"/>
          <w:bCs/>
        </w:rPr>
        <w:t>, ter predloži dokaze, da je sprejel zadostne ukrepe, s katerimi lahko dokaže svojo zanesljivost kljub obstoju razlogov za izključitev.</w:t>
      </w:r>
    </w:p>
    <w:p w14:paraId="537E267B" w14:textId="77777777" w:rsidR="004734CD" w:rsidRDefault="004734CD" w:rsidP="00232070">
      <w:pPr>
        <w:keepNext/>
        <w:keepLines/>
        <w:jc w:val="both"/>
        <w:rPr>
          <w:rFonts w:ascii="Tahoma" w:hAnsi="Tahoma" w:cs="Tahoma"/>
          <w:b/>
        </w:rPr>
      </w:pPr>
    </w:p>
    <w:p w14:paraId="50518AAA" w14:textId="77777777" w:rsidR="00146FFD" w:rsidRPr="00F13FD5" w:rsidRDefault="00146FFD" w:rsidP="00232070">
      <w:pPr>
        <w:keepNext/>
        <w:keepLines/>
        <w:jc w:val="both"/>
        <w:rPr>
          <w:rFonts w:ascii="Tahoma" w:hAnsi="Tahoma" w:cs="Tahoma"/>
          <w:b/>
        </w:rPr>
      </w:pPr>
    </w:p>
    <w:p w14:paraId="36C123AB" w14:textId="77777777" w:rsidR="00FD19E4" w:rsidRPr="00F13FD5" w:rsidRDefault="00FD19E4" w:rsidP="00232070">
      <w:pPr>
        <w:keepNext/>
        <w:keepLines/>
        <w:jc w:val="both"/>
        <w:rPr>
          <w:rFonts w:ascii="Tahoma" w:hAnsi="Tahoma" w:cs="Tahoma"/>
          <w:b/>
        </w:rPr>
      </w:pPr>
      <w:r w:rsidRPr="00F13FD5">
        <w:rPr>
          <w:rFonts w:ascii="Tahoma" w:hAnsi="Tahoma" w:cs="Tahoma"/>
          <w:b/>
        </w:rPr>
        <w:t>DOKAZILA za tč. A, B, D in E:</w:t>
      </w:r>
    </w:p>
    <w:p w14:paraId="2A8226C6" w14:textId="77777777" w:rsidR="00FD19E4" w:rsidRPr="00F13FD5" w:rsidRDefault="00FD19E4" w:rsidP="00232070">
      <w:pPr>
        <w:keepNext/>
        <w:keepLines/>
        <w:jc w:val="both"/>
        <w:rPr>
          <w:rFonts w:ascii="Tahoma" w:hAnsi="Tahoma" w:cs="Tahoma"/>
        </w:rPr>
      </w:pPr>
      <w:r w:rsidRPr="00F13FD5">
        <w:rPr>
          <w:rFonts w:ascii="Tahoma" w:hAnsi="Tahoma" w:cs="Tahoma"/>
        </w:rPr>
        <w:t>Gospodarski subjekt izkaže izpolnjevanje teh pogojev s podpisom in s predložitvijo naslednjih prilog:</w:t>
      </w:r>
    </w:p>
    <w:p w14:paraId="5E1630A0" w14:textId="303012FB" w:rsidR="00FD19E4" w:rsidRPr="00F13FD5" w:rsidRDefault="00FD19E4"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14545AE5" w14:textId="77777777" w:rsidR="00FD19E4" w:rsidRPr="00F13FD5" w:rsidRDefault="00FD19E4"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032FC4D5" w14:textId="06B40CBA" w:rsidR="00FD19E4" w:rsidRPr="00F13FD5" w:rsidRDefault="00FD19E4" w:rsidP="00232070">
      <w:pPr>
        <w:keepNext/>
        <w:keepLines/>
        <w:numPr>
          <w:ilvl w:val="0"/>
          <w:numId w:val="10"/>
        </w:numPr>
        <w:ind w:left="714" w:hanging="357"/>
        <w:jc w:val="both"/>
        <w:rPr>
          <w:rFonts w:ascii="Tahoma" w:hAnsi="Tahoma" w:cs="Tahoma"/>
        </w:rPr>
      </w:pPr>
      <w:r w:rsidRPr="00F13FD5">
        <w:rPr>
          <w:rFonts w:ascii="Tahoma" w:hAnsi="Tahoma" w:cs="Tahoma"/>
        </w:rPr>
        <w:t>Priloga 3/3 IZJAVA FIZIČNE OSEBE</w:t>
      </w:r>
      <w:r w:rsidR="00745918" w:rsidRPr="00F13FD5">
        <w:rPr>
          <w:rFonts w:ascii="Tahoma" w:hAnsi="Tahoma" w:cs="Tahoma"/>
        </w:rPr>
        <w:t>.</w:t>
      </w:r>
    </w:p>
    <w:p w14:paraId="705A6144" w14:textId="77777777" w:rsidR="00FD7801" w:rsidRPr="00F13FD5" w:rsidRDefault="00FD7801" w:rsidP="00232070">
      <w:pPr>
        <w:keepNext/>
        <w:keepLines/>
        <w:jc w:val="both"/>
        <w:rPr>
          <w:rFonts w:ascii="Tahoma" w:hAnsi="Tahoma" w:cs="Tahoma"/>
          <w:bCs/>
        </w:rPr>
      </w:pPr>
    </w:p>
    <w:p w14:paraId="67E306D1" w14:textId="77777777" w:rsidR="005158F9" w:rsidRPr="00F13FD5" w:rsidRDefault="005158F9" w:rsidP="00232070">
      <w:pPr>
        <w:keepNext/>
        <w:keepLines/>
        <w:jc w:val="both"/>
        <w:rPr>
          <w:rFonts w:ascii="Tahoma" w:hAnsi="Tahoma" w:cs="Tahoma"/>
          <w:bCs/>
        </w:rPr>
      </w:pPr>
      <w:r w:rsidRPr="00F13FD5">
        <w:rPr>
          <w:rFonts w:ascii="Tahoma" w:hAnsi="Tahoma" w:cs="Tahoma"/>
          <w:bCs/>
        </w:rPr>
        <w:t>Naročnik lahko zahteva potrdila, izjave in druga dokazila iz 77. člena ZJN-3 kot dokaz neobstoja razlogov za izključitev iz 75. člena ZJN-3.</w:t>
      </w:r>
    </w:p>
    <w:p w14:paraId="0B896F59" w14:textId="77777777" w:rsidR="005158F9" w:rsidRPr="00F13FD5" w:rsidRDefault="005158F9" w:rsidP="00232070">
      <w:pPr>
        <w:keepNext/>
        <w:keepLines/>
        <w:jc w:val="both"/>
        <w:rPr>
          <w:rFonts w:ascii="Tahoma" w:hAnsi="Tahoma" w:cs="Tahoma"/>
          <w:bCs/>
        </w:rPr>
      </w:pPr>
    </w:p>
    <w:p w14:paraId="328160A1" w14:textId="77777777" w:rsidR="005158F9" w:rsidRPr="00F13FD5" w:rsidRDefault="005158F9" w:rsidP="00232070">
      <w:pPr>
        <w:keepNext/>
        <w:keepLines/>
        <w:jc w:val="both"/>
        <w:rPr>
          <w:rFonts w:ascii="Tahoma" w:hAnsi="Tahoma" w:cs="Tahoma"/>
          <w:bCs/>
        </w:rPr>
      </w:pPr>
      <w:r w:rsidRPr="00F13FD5">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2864DC47" w14:textId="77777777" w:rsidR="005158F9" w:rsidRPr="00F13FD5" w:rsidRDefault="005158F9" w:rsidP="00232070">
      <w:pPr>
        <w:keepNext/>
        <w:keepLines/>
        <w:jc w:val="both"/>
        <w:rPr>
          <w:rFonts w:ascii="Tahoma" w:hAnsi="Tahoma" w:cs="Tahoma"/>
          <w:bCs/>
        </w:rPr>
      </w:pPr>
    </w:p>
    <w:p w14:paraId="406356D3" w14:textId="77777777" w:rsidR="005158F9" w:rsidRPr="00F13FD5" w:rsidRDefault="005158F9" w:rsidP="00232070">
      <w:pPr>
        <w:keepNext/>
        <w:keepLines/>
        <w:jc w:val="both"/>
        <w:rPr>
          <w:rFonts w:ascii="Tahoma" w:hAnsi="Tahoma" w:cs="Tahoma"/>
          <w:szCs w:val="22"/>
        </w:rPr>
      </w:pPr>
      <w:r w:rsidRPr="00F13FD5">
        <w:rPr>
          <w:rFonts w:ascii="Tahoma" w:hAnsi="Tahoma" w:cs="Tahoma"/>
        </w:rPr>
        <w:t>Gospodarski subjekt s sedežem izven Republike Slovenije bo moral potrdilo pristojnega organa predložiti sam, v kolikor takšnega potrdila iz ustreznega registra ne bo mogel pridobiti naročnik.</w:t>
      </w:r>
    </w:p>
    <w:p w14:paraId="3E06BDFC" w14:textId="77777777" w:rsidR="005158F9" w:rsidRPr="00F13FD5" w:rsidRDefault="005158F9" w:rsidP="00232070">
      <w:pPr>
        <w:keepNext/>
        <w:keepLines/>
        <w:jc w:val="both"/>
        <w:rPr>
          <w:rFonts w:ascii="Tahoma" w:hAnsi="Tahoma" w:cs="Tahoma"/>
          <w:szCs w:val="22"/>
        </w:rPr>
      </w:pPr>
    </w:p>
    <w:p w14:paraId="23B34484" w14:textId="77777777" w:rsidR="005158F9" w:rsidRPr="00F13FD5" w:rsidRDefault="005158F9" w:rsidP="00232070">
      <w:pPr>
        <w:keepNext/>
        <w:keepLines/>
        <w:jc w:val="both"/>
        <w:rPr>
          <w:rFonts w:ascii="Tahoma" w:hAnsi="Tahoma" w:cs="Tahoma"/>
          <w:bCs/>
        </w:rPr>
      </w:pPr>
      <w:r w:rsidRPr="00F13FD5">
        <w:rPr>
          <w:rFonts w:ascii="Tahoma" w:hAnsi="Tahoma" w:cs="Tahoma"/>
          <w:bCs/>
          <w:u w:val="single"/>
        </w:rPr>
        <w:lastRenderedPageBreak/>
        <w:t>Naročnik lahko preveri izpolnjevanje pogojev iz 1., 2. in 4. odstavka 75. člena ZJN-3 preko informacijskega sistema e-Dosje</w:t>
      </w:r>
      <w:r w:rsidRPr="00F13FD5">
        <w:rPr>
          <w:rFonts w:ascii="Tahoma" w:hAnsi="Tahoma" w:cs="Tahoma"/>
          <w:bCs/>
        </w:rPr>
        <w:t>, ki je namenjen elektronskem preverjanju ponudnikov (partnerjev), podizvajalcev in drugih gospodarskih subjektov, na čigar zmogljivosti se sklicuje ponudnik, v (predmetnih) nacionalnih uradnih evidencah.</w:t>
      </w:r>
      <w:r w:rsidRPr="00F13FD5">
        <w:rPr>
          <w:rFonts w:ascii="Tahoma" w:hAnsi="Tahoma" w:cs="Tahoma"/>
          <w:bCs/>
          <w:i/>
        </w:rPr>
        <w:t xml:space="preserve"> </w:t>
      </w:r>
    </w:p>
    <w:p w14:paraId="67C8A871" w14:textId="77777777" w:rsidR="00E43330" w:rsidRDefault="00E43330" w:rsidP="00232070">
      <w:pPr>
        <w:keepNext/>
        <w:keepLines/>
        <w:jc w:val="both"/>
        <w:rPr>
          <w:rFonts w:ascii="Tahoma" w:hAnsi="Tahoma" w:cs="Tahoma"/>
          <w:bCs/>
        </w:rPr>
      </w:pPr>
    </w:p>
    <w:p w14:paraId="668A9056" w14:textId="01D1C6EA" w:rsidR="005158F9" w:rsidRPr="00F13FD5" w:rsidRDefault="005158F9" w:rsidP="00232070">
      <w:pPr>
        <w:keepNext/>
        <w:keepLines/>
        <w:jc w:val="both"/>
        <w:rPr>
          <w:rFonts w:ascii="Tahoma" w:hAnsi="Tahoma" w:cs="Tahoma"/>
          <w:bCs/>
        </w:rPr>
      </w:pPr>
      <w:r w:rsidRPr="00F13FD5">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6CD01E76" w14:textId="77777777" w:rsidR="005158F9" w:rsidRPr="00F13FD5" w:rsidRDefault="005158F9" w:rsidP="00232070">
      <w:pPr>
        <w:keepNext/>
        <w:keepLines/>
        <w:numPr>
          <w:ilvl w:val="0"/>
          <w:numId w:val="10"/>
        </w:numPr>
        <w:ind w:left="426" w:hanging="284"/>
        <w:jc w:val="both"/>
        <w:rPr>
          <w:rFonts w:ascii="Tahoma" w:hAnsi="Tahoma" w:cs="Tahoma"/>
          <w:bCs/>
        </w:rPr>
      </w:pPr>
      <w:r w:rsidRPr="00F13FD5">
        <w:rPr>
          <w:rFonts w:ascii="Tahoma" w:hAnsi="Tahoma" w:cs="Tahoma"/>
        </w:rPr>
        <w:t xml:space="preserve">v zvezi s prvim odstavkom 75. člena ZJN-3; </w:t>
      </w:r>
      <w:r w:rsidRPr="00F13FD5">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2D924D" w14:textId="77777777" w:rsidR="005158F9" w:rsidRPr="00F13FD5" w:rsidRDefault="005158F9" w:rsidP="00232070">
      <w:pPr>
        <w:keepNext/>
        <w:keepLines/>
        <w:numPr>
          <w:ilvl w:val="0"/>
          <w:numId w:val="10"/>
        </w:numPr>
        <w:ind w:left="426" w:hanging="284"/>
        <w:jc w:val="both"/>
        <w:rPr>
          <w:rFonts w:ascii="Tahoma" w:hAnsi="Tahoma" w:cs="Tahoma"/>
          <w:bCs/>
        </w:rPr>
      </w:pPr>
      <w:r w:rsidRPr="00F13FD5">
        <w:rPr>
          <w:rFonts w:ascii="Tahoma" w:hAnsi="Tahoma" w:cs="Tahoma"/>
        </w:rPr>
        <w:t xml:space="preserve">v zvezi s prvim odstavkom 75. člena ZJN-3; </w:t>
      </w:r>
      <w:r w:rsidRPr="00F13FD5">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7A524A25" w14:textId="77777777" w:rsidR="005158F9" w:rsidRPr="00F13FD5" w:rsidRDefault="005158F9" w:rsidP="00232070">
      <w:pPr>
        <w:keepNext/>
        <w:keepLines/>
        <w:numPr>
          <w:ilvl w:val="0"/>
          <w:numId w:val="10"/>
        </w:numPr>
        <w:ind w:left="426" w:hanging="284"/>
        <w:jc w:val="both"/>
        <w:rPr>
          <w:rFonts w:ascii="Tahoma" w:hAnsi="Tahoma" w:cs="Tahoma"/>
          <w:color w:val="000000"/>
        </w:rPr>
      </w:pPr>
      <w:r w:rsidRPr="00F13FD5">
        <w:rPr>
          <w:rFonts w:ascii="Tahoma" w:hAnsi="Tahoma" w:cs="Tahoma"/>
        </w:rPr>
        <w:t xml:space="preserve">v zvezi z drugim odstavkom 75. člena ZJN-3; </w:t>
      </w:r>
      <w:r w:rsidRPr="00F13FD5">
        <w:rPr>
          <w:rFonts w:ascii="Tahoma" w:hAnsi="Tahoma" w:cs="Tahoma"/>
          <w:bCs/>
        </w:rPr>
        <w:t>potrdilo</w:t>
      </w:r>
      <w:r w:rsidRPr="00F13FD5">
        <w:rPr>
          <w:rFonts w:ascii="Tahoma" w:hAnsi="Tahoma" w:cs="Tahoma"/>
          <w:color w:val="000000"/>
        </w:rPr>
        <w:t>, ki ga izda pristojni organ v Republiki Sloveniji, drugi državi članici ali tretji državi,</w:t>
      </w:r>
    </w:p>
    <w:p w14:paraId="41F353CB" w14:textId="77777777" w:rsidR="005158F9" w:rsidRPr="00F13FD5" w:rsidRDefault="005158F9" w:rsidP="00232070">
      <w:pPr>
        <w:keepNext/>
        <w:keepLines/>
        <w:numPr>
          <w:ilvl w:val="0"/>
          <w:numId w:val="10"/>
        </w:numPr>
        <w:ind w:left="426" w:hanging="284"/>
        <w:jc w:val="both"/>
        <w:rPr>
          <w:rFonts w:ascii="Tahoma" w:hAnsi="Tahoma" w:cs="Tahoma"/>
        </w:rPr>
      </w:pPr>
      <w:r w:rsidRPr="00F13FD5">
        <w:rPr>
          <w:rFonts w:ascii="Tahoma" w:hAnsi="Tahoma" w:cs="Tahoma"/>
        </w:rPr>
        <w:t>v zvezi z b) točko četrtega odstavka 75. člena ZJN-3; izpis iz evidence o pravnomočnih odločbah o prekrških, ki jo vodi pristojni organ v Republiki Sloveniji, drugi državi članici ali tretji državi.</w:t>
      </w:r>
    </w:p>
    <w:p w14:paraId="2EE27162" w14:textId="77777777" w:rsidR="005158F9" w:rsidRPr="00F13FD5" w:rsidRDefault="005158F9" w:rsidP="00232070">
      <w:pPr>
        <w:keepNext/>
        <w:keepLines/>
        <w:jc w:val="both"/>
        <w:rPr>
          <w:rFonts w:ascii="Tahoma" w:hAnsi="Tahoma" w:cs="Tahoma"/>
          <w:bCs/>
        </w:rPr>
      </w:pPr>
    </w:p>
    <w:p w14:paraId="40247FE3" w14:textId="77777777" w:rsidR="005158F9" w:rsidRPr="00F13FD5" w:rsidRDefault="005158F9" w:rsidP="00232070">
      <w:pPr>
        <w:keepNext/>
        <w:keepLines/>
        <w:jc w:val="both"/>
        <w:rPr>
          <w:rFonts w:ascii="Tahoma" w:hAnsi="Tahoma" w:cs="Tahoma"/>
          <w:bCs/>
          <w:szCs w:val="22"/>
        </w:rPr>
      </w:pPr>
      <w:r w:rsidRPr="00F13FD5">
        <w:rPr>
          <w:rFonts w:ascii="Tahoma" w:hAnsi="Tahoma" w:cs="Tahoma"/>
          <w:bCs/>
          <w:szCs w:val="22"/>
          <w:lang w:val="x-none"/>
        </w:rPr>
        <w:t xml:space="preserve">Če država članica ali tretja država </w:t>
      </w:r>
      <w:r w:rsidRPr="00F13FD5">
        <w:rPr>
          <w:rFonts w:ascii="Tahoma" w:hAnsi="Tahoma" w:cs="Tahoma"/>
          <w:bCs/>
          <w:szCs w:val="22"/>
        </w:rPr>
        <w:t xml:space="preserve">gospodarskega </w:t>
      </w:r>
      <w:r w:rsidRPr="00F13FD5">
        <w:rPr>
          <w:rFonts w:ascii="Tahoma" w:hAnsi="Tahoma" w:cs="Tahoma"/>
          <w:bCs/>
          <w:szCs w:val="22"/>
          <w:lang w:val="x-none"/>
        </w:rPr>
        <w:t>subjekta, ki</w:t>
      </w:r>
      <w:r w:rsidRPr="00F13FD5">
        <w:rPr>
          <w:rFonts w:ascii="Tahoma" w:hAnsi="Tahoma" w:cs="Tahoma"/>
          <w:bCs/>
          <w:szCs w:val="22"/>
        </w:rPr>
        <w:t xml:space="preserve"> ni</w:t>
      </w:r>
      <w:r w:rsidRPr="00F13FD5">
        <w:rPr>
          <w:rFonts w:ascii="Tahoma" w:hAnsi="Tahoma" w:cs="Tahoma"/>
          <w:bCs/>
          <w:szCs w:val="22"/>
          <w:lang w:val="x-none"/>
        </w:rPr>
        <w:t>ma sedeža v Republiki Sloveniji</w:t>
      </w:r>
      <w:r w:rsidRPr="00F13FD5">
        <w:rPr>
          <w:rFonts w:ascii="Tahoma" w:hAnsi="Tahoma" w:cs="Tahoma"/>
          <w:bCs/>
          <w:szCs w:val="22"/>
        </w:rPr>
        <w:t>,</w:t>
      </w:r>
      <w:r w:rsidRPr="00F13FD5">
        <w:rPr>
          <w:rFonts w:ascii="Tahoma" w:hAnsi="Tahoma" w:cs="Tahoma"/>
          <w:bCs/>
          <w:szCs w:val="22"/>
          <w:lang w:val="x-none"/>
        </w:rPr>
        <w:t xml:space="preserve"> dokumentov in potrdil iz </w:t>
      </w:r>
      <w:r w:rsidRPr="00F13FD5">
        <w:rPr>
          <w:rFonts w:ascii="Tahoma" w:hAnsi="Tahoma" w:cs="Tahoma"/>
          <w:bCs/>
          <w:szCs w:val="22"/>
        </w:rPr>
        <w:t>tretjega</w:t>
      </w:r>
      <w:r w:rsidRPr="00F13FD5">
        <w:rPr>
          <w:rFonts w:ascii="Tahoma" w:hAnsi="Tahoma" w:cs="Tahoma"/>
          <w:bCs/>
          <w:szCs w:val="22"/>
          <w:lang w:val="x-none"/>
        </w:rPr>
        <w:t xml:space="preserve"> odstavka </w:t>
      </w:r>
      <w:r w:rsidRPr="00F13FD5">
        <w:rPr>
          <w:rFonts w:ascii="Tahoma" w:hAnsi="Tahoma" w:cs="Tahoma"/>
          <w:bCs/>
          <w:szCs w:val="22"/>
        </w:rPr>
        <w:t xml:space="preserve">77. člena ZJN-3 </w:t>
      </w:r>
      <w:r w:rsidRPr="00F13FD5">
        <w:rPr>
          <w:rFonts w:ascii="Tahoma" w:hAnsi="Tahoma" w:cs="Tahoma"/>
          <w:bCs/>
          <w:szCs w:val="22"/>
          <w:lang w:val="x-none"/>
        </w:rPr>
        <w:t xml:space="preserve">ne izdaja ali če ti ne zajemajo vseh primerov iz prvega in drugega odstavka ter b) točke četrtega odstavka 75. člena </w:t>
      </w:r>
      <w:r w:rsidRPr="00F13FD5">
        <w:rPr>
          <w:rFonts w:ascii="Tahoma" w:hAnsi="Tahoma" w:cs="Tahoma"/>
          <w:bCs/>
          <w:szCs w:val="22"/>
        </w:rPr>
        <w:t>ZJN-3</w:t>
      </w:r>
      <w:r w:rsidRPr="00F13FD5">
        <w:rPr>
          <w:rFonts w:ascii="Tahoma" w:hAnsi="Tahoma" w:cs="Tahoma"/>
          <w:bCs/>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4B05A6" w14:textId="77777777" w:rsidR="005158F9" w:rsidRPr="00F13FD5" w:rsidRDefault="005158F9" w:rsidP="00232070">
      <w:pPr>
        <w:keepNext/>
        <w:keepLines/>
        <w:jc w:val="both"/>
        <w:rPr>
          <w:rFonts w:ascii="Tahoma" w:hAnsi="Tahoma" w:cs="Tahoma"/>
          <w:szCs w:val="22"/>
        </w:rPr>
      </w:pPr>
    </w:p>
    <w:p w14:paraId="00249783" w14:textId="77777777" w:rsidR="005158F9" w:rsidRPr="00F13FD5" w:rsidRDefault="005158F9" w:rsidP="00232070">
      <w:pPr>
        <w:keepNext/>
        <w:keepLines/>
        <w:numPr>
          <w:ilvl w:val="0"/>
          <w:numId w:val="14"/>
        </w:numPr>
        <w:ind w:left="284" w:hanging="284"/>
        <w:jc w:val="both"/>
        <w:rPr>
          <w:rFonts w:ascii="Tahoma" w:hAnsi="Tahoma" w:cs="Tahoma"/>
          <w:b/>
          <w:bCs/>
        </w:rPr>
      </w:pPr>
      <w:r w:rsidRPr="00F13FD5">
        <w:rPr>
          <w:rFonts w:ascii="Tahoma" w:hAnsi="Tahoma" w:cs="Tahoma"/>
          <w:b/>
          <w:bCs/>
        </w:rPr>
        <w:t>EMŠO:</w:t>
      </w:r>
    </w:p>
    <w:p w14:paraId="16D526C7" w14:textId="77777777" w:rsidR="005158F9" w:rsidRPr="00F13FD5" w:rsidRDefault="005158F9" w:rsidP="00232070">
      <w:pPr>
        <w:keepNext/>
        <w:keepLines/>
        <w:jc w:val="both"/>
        <w:rPr>
          <w:rFonts w:ascii="Tahoma" w:hAnsi="Tahoma" w:cs="Tahoma"/>
          <w:bCs/>
        </w:rPr>
      </w:pPr>
      <w:r w:rsidRPr="00F13FD5">
        <w:rPr>
          <w:rFonts w:ascii="Tahoma" w:hAnsi="Tahoma" w:cs="Tahoma"/>
          <w:bCs/>
        </w:rPr>
        <w:t xml:space="preserve">Za potrebe preverjanja v informacijskem sistemu e-Dosje </w:t>
      </w:r>
      <w:r w:rsidRPr="00F13FD5">
        <w:rPr>
          <w:rFonts w:ascii="Tahoma" w:hAnsi="Tahoma" w:cs="Tahoma"/>
          <w:bCs/>
          <w:u w:val="single"/>
        </w:rPr>
        <w:t xml:space="preserve">ponudnik (in vsi ostali sodelujoči gospodarskih subjektov v ponudbi) za </w:t>
      </w:r>
      <w:r w:rsidRPr="00F13FD5">
        <w:rPr>
          <w:rFonts w:ascii="Tahoma" w:hAnsi="Tahoma" w:cs="Tahoma"/>
          <w:b/>
          <w:bCs/>
          <w:u w:val="single"/>
        </w:rPr>
        <w:t>VSE</w:t>
      </w:r>
      <w:r w:rsidRPr="00F13FD5">
        <w:rPr>
          <w:rFonts w:ascii="Tahoma" w:hAnsi="Tahoma" w:cs="Tahoma"/>
          <w:bCs/>
          <w:u w:val="single"/>
        </w:rPr>
        <w:t xml:space="preserve"> osebe, ki so člani upravnega, vodstvenega </w:t>
      </w:r>
      <w:r w:rsidRPr="00F13FD5">
        <w:rPr>
          <w:rFonts w:ascii="Tahoma" w:hAnsi="Tahoma" w:cs="Tahoma"/>
          <w:b/>
          <w:bCs/>
          <w:u w:val="single"/>
        </w:rPr>
        <w:t>ali</w:t>
      </w:r>
      <w:r w:rsidRPr="00F13FD5">
        <w:rPr>
          <w:rFonts w:ascii="Tahoma" w:hAnsi="Tahoma" w:cs="Tahoma"/>
          <w:bCs/>
          <w:u w:val="single"/>
        </w:rPr>
        <w:t xml:space="preserve"> nadzornega organa gospodarskega subjekta </w:t>
      </w:r>
      <w:r w:rsidRPr="00F13FD5">
        <w:rPr>
          <w:rFonts w:ascii="Tahoma" w:hAnsi="Tahoma" w:cs="Tahoma"/>
          <w:b/>
          <w:bCs/>
          <w:u w:val="single"/>
        </w:rPr>
        <w:t>ali</w:t>
      </w:r>
      <w:r w:rsidRPr="00F13FD5">
        <w:rPr>
          <w:rFonts w:ascii="Tahoma" w:hAnsi="Tahoma" w:cs="Tahoma"/>
          <w:bCs/>
          <w:u w:val="single"/>
        </w:rPr>
        <w:t xml:space="preserve"> ki imajo pooblastila za njegovo zastopanje </w:t>
      </w:r>
      <w:r w:rsidRPr="00F13FD5">
        <w:rPr>
          <w:rFonts w:ascii="Tahoma" w:hAnsi="Tahoma" w:cs="Tahoma"/>
          <w:b/>
          <w:bCs/>
          <w:u w:val="single"/>
        </w:rPr>
        <w:t>ali</w:t>
      </w:r>
      <w:r w:rsidRPr="00F13FD5">
        <w:rPr>
          <w:rFonts w:ascii="Tahoma" w:hAnsi="Tahoma" w:cs="Tahoma"/>
          <w:bCs/>
          <w:u w:val="single"/>
        </w:rPr>
        <w:t xml:space="preserve"> odločanje </w:t>
      </w:r>
      <w:r w:rsidRPr="00F13FD5">
        <w:rPr>
          <w:rFonts w:ascii="Tahoma" w:hAnsi="Tahoma" w:cs="Tahoma"/>
          <w:b/>
          <w:bCs/>
          <w:u w:val="single"/>
        </w:rPr>
        <w:t>ali</w:t>
      </w:r>
      <w:r w:rsidRPr="00F13FD5">
        <w:rPr>
          <w:rFonts w:ascii="Tahoma" w:hAnsi="Tahoma" w:cs="Tahoma"/>
          <w:bCs/>
          <w:u w:val="single"/>
        </w:rPr>
        <w:t xml:space="preserve"> nadzor v njem</w:t>
      </w:r>
      <w:r w:rsidRPr="00F13FD5">
        <w:rPr>
          <w:rFonts w:ascii="Tahoma" w:hAnsi="Tahoma" w:cs="Tahoma"/>
          <w:bCs/>
        </w:rPr>
        <w:t xml:space="preserve">, </w:t>
      </w:r>
      <w:r w:rsidRPr="00F13FD5">
        <w:rPr>
          <w:rFonts w:ascii="Tahoma" w:hAnsi="Tahoma" w:cs="Tahoma"/>
          <w:b/>
          <w:bCs/>
        </w:rPr>
        <w:t>vnesejo/navedejo EMŠO:</w:t>
      </w:r>
      <w:r w:rsidRPr="00F13FD5">
        <w:rPr>
          <w:rFonts w:ascii="Tahoma" w:hAnsi="Tahoma" w:cs="Tahoma"/>
          <w:bCs/>
        </w:rPr>
        <w:t xml:space="preserve"> </w:t>
      </w:r>
    </w:p>
    <w:p w14:paraId="0A3D5DE4" w14:textId="77777777" w:rsidR="005158F9" w:rsidRPr="00F13FD5" w:rsidRDefault="005158F9" w:rsidP="00232070">
      <w:pPr>
        <w:keepNext/>
        <w:keepLines/>
        <w:numPr>
          <w:ilvl w:val="0"/>
          <w:numId w:val="19"/>
        </w:numPr>
        <w:ind w:left="567"/>
        <w:jc w:val="both"/>
        <w:rPr>
          <w:rFonts w:ascii="Tahoma" w:hAnsi="Tahoma" w:cs="Tahoma"/>
          <w:bCs/>
        </w:rPr>
      </w:pPr>
      <w:r w:rsidRPr="00F13FD5">
        <w:rPr>
          <w:rFonts w:ascii="Tahoma" w:hAnsi="Tahoma" w:cs="Tahoma"/>
          <w:bCs/>
        </w:rPr>
        <w:t xml:space="preserve">v Prilogo 1 (ponudnik/partner), Prilogo 4/1 (podizvajalci), Prilogo 4/2 (subjekt, katerega zmogljivost uporablja ponudnik) </w:t>
      </w:r>
      <w:r w:rsidRPr="00F13FD5">
        <w:rPr>
          <w:rFonts w:ascii="Tahoma" w:hAnsi="Tahoma" w:cs="Tahoma"/>
          <w:bCs/>
          <w:u w:val="single"/>
        </w:rPr>
        <w:t>ali</w:t>
      </w:r>
    </w:p>
    <w:p w14:paraId="6F479B25" w14:textId="77777777" w:rsidR="005158F9" w:rsidRPr="00F13FD5" w:rsidRDefault="005158F9" w:rsidP="00232070">
      <w:pPr>
        <w:keepNext/>
        <w:keepLines/>
        <w:numPr>
          <w:ilvl w:val="0"/>
          <w:numId w:val="19"/>
        </w:numPr>
        <w:ind w:left="567"/>
        <w:jc w:val="both"/>
        <w:rPr>
          <w:rFonts w:ascii="Tahoma" w:hAnsi="Tahoma" w:cs="Tahoma"/>
          <w:bCs/>
        </w:rPr>
      </w:pPr>
      <w:r w:rsidRPr="00F13FD5">
        <w:rPr>
          <w:rFonts w:ascii="Tahoma" w:hAnsi="Tahoma" w:cs="Tahoma"/>
          <w:bCs/>
        </w:rPr>
        <w:t xml:space="preserve">v Prilogo 3/3 IZJAVA FIZIČNE OSEBE </w:t>
      </w:r>
      <w:r w:rsidRPr="00F13FD5">
        <w:rPr>
          <w:rFonts w:ascii="Tahoma" w:hAnsi="Tahoma" w:cs="Tahoma"/>
          <w:bCs/>
          <w:u w:val="single"/>
        </w:rPr>
        <w:t>ali</w:t>
      </w:r>
    </w:p>
    <w:p w14:paraId="5D1D8A56" w14:textId="6EE8CE28" w:rsidR="00146FFD" w:rsidRDefault="005158F9" w:rsidP="00232070">
      <w:pPr>
        <w:keepNext/>
        <w:keepLines/>
        <w:numPr>
          <w:ilvl w:val="0"/>
          <w:numId w:val="19"/>
        </w:numPr>
        <w:ind w:left="567"/>
        <w:jc w:val="both"/>
        <w:rPr>
          <w:rFonts w:ascii="Tahoma" w:hAnsi="Tahoma" w:cs="Tahoma"/>
          <w:bCs/>
        </w:rPr>
      </w:pPr>
      <w:r w:rsidRPr="00F13FD5">
        <w:rPr>
          <w:rFonts w:ascii="Tahoma" w:hAnsi="Tahoma" w:cs="Tahoma"/>
          <w:bCs/>
        </w:rPr>
        <w:t>na lastnem obrazcu.</w:t>
      </w:r>
    </w:p>
    <w:p w14:paraId="682D52DB" w14:textId="77777777" w:rsidR="00E43330" w:rsidRPr="00E43330" w:rsidRDefault="00E43330" w:rsidP="00E43330">
      <w:pPr>
        <w:keepNext/>
        <w:keepLines/>
        <w:ind w:left="567"/>
        <w:jc w:val="both"/>
        <w:rPr>
          <w:rFonts w:ascii="Tahoma" w:hAnsi="Tahoma" w:cs="Tahoma"/>
          <w:bCs/>
        </w:rPr>
      </w:pPr>
    </w:p>
    <w:p w14:paraId="2F52B188" w14:textId="77777777" w:rsidR="001769DE" w:rsidRPr="00F13FD5" w:rsidRDefault="001769DE" w:rsidP="00232070">
      <w:pPr>
        <w:keepNext/>
        <w:keepLines/>
        <w:numPr>
          <w:ilvl w:val="1"/>
          <w:numId w:val="2"/>
        </w:numPr>
        <w:jc w:val="both"/>
        <w:rPr>
          <w:rFonts w:ascii="Tahoma" w:hAnsi="Tahoma" w:cs="Tahoma"/>
          <w:b/>
        </w:rPr>
      </w:pPr>
      <w:r w:rsidRPr="00F13FD5">
        <w:rPr>
          <w:rFonts w:ascii="Tahoma" w:hAnsi="Tahoma" w:cs="Tahoma"/>
          <w:b/>
        </w:rPr>
        <w:t xml:space="preserve">Pogoji za sodelovanje </w:t>
      </w:r>
    </w:p>
    <w:p w14:paraId="12718148" w14:textId="77777777" w:rsidR="001769DE" w:rsidRPr="00F13FD5" w:rsidRDefault="001769DE" w:rsidP="00232070">
      <w:pPr>
        <w:keepNext/>
        <w:keepLines/>
        <w:ind w:left="720"/>
        <w:jc w:val="both"/>
        <w:rPr>
          <w:rFonts w:ascii="Tahoma" w:hAnsi="Tahoma" w:cs="Tahoma"/>
          <w:b/>
        </w:rPr>
      </w:pPr>
    </w:p>
    <w:p w14:paraId="27795696" w14:textId="77777777" w:rsidR="001769DE" w:rsidRPr="00F13FD5" w:rsidRDefault="001769DE" w:rsidP="00232070">
      <w:pPr>
        <w:keepNext/>
        <w:keepLines/>
        <w:numPr>
          <w:ilvl w:val="2"/>
          <w:numId w:val="2"/>
        </w:numPr>
        <w:jc w:val="both"/>
        <w:rPr>
          <w:rFonts w:ascii="Tahoma" w:hAnsi="Tahoma" w:cs="Tahoma"/>
        </w:rPr>
      </w:pPr>
      <w:r w:rsidRPr="00F13FD5">
        <w:rPr>
          <w:rFonts w:ascii="Tahoma" w:hAnsi="Tahoma" w:cs="Tahoma"/>
        </w:rPr>
        <w:t>Ustreznost za opravljanje poklicne dejavnosti</w:t>
      </w:r>
    </w:p>
    <w:p w14:paraId="74FB9181" w14:textId="77777777" w:rsidR="001769DE" w:rsidRPr="00F13FD5" w:rsidRDefault="001769DE" w:rsidP="00232070">
      <w:pPr>
        <w:keepNext/>
        <w:keepLines/>
        <w:jc w:val="both"/>
        <w:rPr>
          <w:rFonts w:ascii="Tahoma" w:hAnsi="Tahoma" w:cs="Tahoma"/>
        </w:rPr>
      </w:pPr>
    </w:p>
    <w:p w14:paraId="7209F9F8" w14:textId="77777777" w:rsidR="00AE13F6" w:rsidRPr="00F13FD5" w:rsidRDefault="00AE13F6" w:rsidP="00232070">
      <w:pPr>
        <w:keepNext/>
        <w:keepLines/>
        <w:jc w:val="both"/>
        <w:rPr>
          <w:rFonts w:ascii="Tahoma" w:hAnsi="Tahoma" w:cs="Tahoma"/>
          <w:bCs/>
        </w:rPr>
      </w:pPr>
      <w:r w:rsidRPr="00F13FD5">
        <w:rPr>
          <w:rFonts w:ascii="Tahoma" w:hAnsi="Tahoma" w:cs="Tahoma"/>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3C7A5E5" w14:textId="77777777" w:rsidR="00AE13F6" w:rsidRPr="00F13FD5" w:rsidRDefault="00AE13F6" w:rsidP="00232070">
      <w:pPr>
        <w:keepNext/>
        <w:keepLines/>
        <w:jc w:val="both"/>
        <w:rPr>
          <w:rFonts w:ascii="Tahoma" w:hAnsi="Tahoma" w:cs="Tahoma"/>
          <w:bCs/>
        </w:rPr>
      </w:pPr>
    </w:p>
    <w:p w14:paraId="1D33ECFA" w14:textId="77777777" w:rsidR="00AE13F6" w:rsidRPr="00F13FD5" w:rsidRDefault="00AE13F6" w:rsidP="00232070">
      <w:pPr>
        <w:keepNext/>
        <w:keepLines/>
        <w:jc w:val="both"/>
        <w:rPr>
          <w:rFonts w:ascii="Tahoma" w:hAnsi="Tahoma" w:cs="Tahoma"/>
          <w:bCs/>
        </w:rPr>
      </w:pPr>
      <w:r w:rsidRPr="00F13FD5">
        <w:rPr>
          <w:rFonts w:ascii="Tahoma" w:hAnsi="Tahoma" w:cs="Tahoma"/>
          <w:bCs/>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C1701CB" w14:textId="77777777" w:rsidR="00AE13F6" w:rsidRPr="00F13FD5" w:rsidRDefault="00AE13F6" w:rsidP="00232070">
      <w:pPr>
        <w:keepNext/>
        <w:keepLines/>
        <w:jc w:val="both"/>
        <w:rPr>
          <w:rFonts w:ascii="Tahoma" w:hAnsi="Tahoma" w:cs="Tahoma"/>
          <w:b/>
        </w:rPr>
      </w:pPr>
    </w:p>
    <w:p w14:paraId="49ACB3D2" w14:textId="77777777" w:rsidR="00AE13F6" w:rsidRPr="00F13FD5" w:rsidRDefault="00AE13F6" w:rsidP="00232070">
      <w:pPr>
        <w:keepNext/>
        <w:keepLines/>
        <w:jc w:val="both"/>
        <w:rPr>
          <w:rFonts w:ascii="Tahoma" w:hAnsi="Tahoma" w:cs="Tahoma"/>
          <w:b/>
          <w:u w:val="single"/>
        </w:rPr>
      </w:pPr>
      <w:r w:rsidRPr="00F13FD5">
        <w:rPr>
          <w:rFonts w:ascii="Tahoma" w:hAnsi="Tahoma" w:cs="Tahoma"/>
          <w:b/>
        </w:rPr>
        <w:t xml:space="preserve">Zgoraj navedeni pogoji veljajo tudi za posamezne člane skupine ponudnikov v okviru skupne ponudbe, za vse v ponudbi navedene podizvajalce in za vse druge subjekte, katerih </w:t>
      </w:r>
      <w:r w:rsidRPr="00F13FD5">
        <w:rPr>
          <w:rFonts w:ascii="Tahoma" w:hAnsi="Tahoma" w:cs="Tahoma"/>
          <w:b/>
          <w:bCs/>
        </w:rPr>
        <w:t>zmogljivosti uporablja gospodarski subjekt (ponudnik ali skupina ponudnikov).</w:t>
      </w:r>
    </w:p>
    <w:p w14:paraId="44EA7441" w14:textId="77777777" w:rsidR="00255CAC" w:rsidRPr="00F13FD5" w:rsidRDefault="00255CAC" w:rsidP="00232070">
      <w:pPr>
        <w:keepNext/>
        <w:keepLines/>
        <w:jc w:val="both"/>
        <w:rPr>
          <w:rFonts w:ascii="Tahoma" w:hAnsi="Tahoma" w:cs="Tahoma"/>
          <w:b/>
        </w:rPr>
      </w:pPr>
    </w:p>
    <w:p w14:paraId="31FDD2AD" w14:textId="77777777" w:rsidR="00E43330" w:rsidRDefault="00E43330" w:rsidP="00232070">
      <w:pPr>
        <w:keepNext/>
        <w:keepLines/>
        <w:jc w:val="both"/>
        <w:rPr>
          <w:rFonts w:ascii="Tahoma" w:hAnsi="Tahoma" w:cs="Tahoma"/>
          <w:b/>
        </w:rPr>
      </w:pPr>
    </w:p>
    <w:p w14:paraId="08E724CA" w14:textId="77777777" w:rsidR="00E43330" w:rsidRDefault="00E43330" w:rsidP="00232070">
      <w:pPr>
        <w:keepNext/>
        <w:keepLines/>
        <w:jc w:val="both"/>
        <w:rPr>
          <w:rFonts w:ascii="Tahoma" w:hAnsi="Tahoma" w:cs="Tahoma"/>
          <w:b/>
        </w:rPr>
      </w:pPr>
    </w:p>
    <w:p w14:paraId="5ADF97A0" w14:textId="77777777" w:rsidR="00E43330" w:rsidRDefault="00E43330" w:rsidP="00232070">
      <w:pPr>
        <w:keepNext/>
        <w:keepLines/>
        <w:jc w:val="both"/>
        <w:rPr>
          <w:rFonts w:ascii="Tahoma" w:hAnsi="Tahoma" w:cs="Tahoma"/>
          <w:b/>
        </w:rPr>
      </w:pPr>
    </w:p>
    <w:p w14:paraId="7198F55E" w14:textId="267B14F4" w:rsidR="00AE13F6" w:rsidRPr="00F13FD5" w:rsidRDefault="00AE13F6" w:rsidP="00232070">
      <w:pPr>
        <w:keepNext/>
        <w:keepLines/>
        <w:jc w:val="both"/>
        <w:rPr>
          <w:rFonts w:ascii="Tahoma" w:hAnsi="Tahoma" w:cs="Tahoma"/>
          <w:b/>
        </w:rPr>
      </w:pPr>
      <w:r w:rsidRPr="00F13FD5">
        <w:rPr>
          <w:rFonts w:ascii="Tahoma" w:hAnsi="Tahoma" w:cs="Tahoma"/>
          <w:b/>
        </w:rPr>
        <w:lastRenderedPageBreak/>
        <w:t>DOKAZILA:</w:t>
      </w:r>
    </w:p>
    <w:p w14:paraId="140A1110" w14:textId="77777777" w:rsidR="00AE13F6" w:rsidRPr="00F13FD5" w:rsidRDefault="00AE13F6" w:rsidP="00232070">
      <w:pPr>
        <w:keepNext/>
        <w:keepLines/>
        <w:spacing w:after="120"/>
        <w:jc w:val="both"/>
        <w:rPr>
          <w:rFonts w:ascii="Tahoma" w:hAnsi="Tahoma" w:cs="Tahoma"/>
        </w:rPr>
      </w:pPr>
      <w:r w:rsidRPr="00F13FD5">
        <w:rPr>
          <w:rFonts w:ascii="Tahoma" w:hAnsi="Tahoma" w:cs="Tahoma"/>
        </w:rPr>
        <w:t>Gospodarski subjekt izkaže izpolnjevanje teh pogojev s podpisom in s predložitvijo naslednjih prilog:</w:t>
      </w:r>
    </w:p>
    <w:p w14:paraId="613D3FD8" w14:textId="77777777" w:rsidR="00397CEF" w:rsidRPr="00F13FD5" w:rsidRDefault="00397CEF"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05C721AE" w14:textId="77777777" w:rsidR="00AE13F6" w:rsidRPr="00F13FD5" w:rsidRDefault="00397CEF"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r w:rsidR="00AE13F6" w:rsidRPr="00F13FD5">
        <w:rPr>
          <w:rFonts w:ascii="Tahoma" w:hAnsi="Tahoma" w:cs="Tahoma"/>
        </w:rPr>
        <w:t>,</w:t>
      </w:r>
    </w:p>
    <w:p w14:paraId="4363CC61" w14:textId="77777777" w:rsidR="00AE13F6" w:rsidRPr="00F13FD5" w:rsidRDefault="00AE13F6" w:rsidP="00232070">
      <w:pPr>
        <w:keepNext/>
        <w:keepLines/>
        <w:numPr>
          <w:ilvl w:val="0"/>
          <w:numId w:val="10"/>
        </w:numPr>
        <w:ind w:left="714" w:hanging="357"/>
        <w:jc w:val="both"/>
        <w:rPr>
          <w:rFonts w:ascii="Tahoma" w:hAnsi="Tahoma" w:cs="Tahoma"/>
        </w:rPr>
      </w:pPr>
      <w:r w:rsidRPr="00F13FD5">
        <w:rPr>
          <w:rFonts w:ascii="Tahoma" w:hAnsi="Tahoma" w:cs="Tahoma"/>
        </w:rPr>
        <w:t xml:space="preserve">ustrezna dokazila, ki izkazuje izpolnjevanje zahteve iz drugega odstavka te točke, v kolikor je tako dovoljenje ali članstvo potrebno. </w:t>
      </w:r>
    </w:p>
    <w:p w14:paraId="49CE5060" w14:textId="77777777" w:rsidR="0022224A" w:rsidRPr="00F13FD5" w:rsidRDefault="0022224A" w:rsidP="00232070">
      <w:pPr>
        <w:keepNext/>
        <w:keepLines/>
        <w:jc w:val="both"/>
        <w:rPr>
          <w:rFonts w:ascii="Tahoma" w:hAnsi="Tahoma" w:cs="Tahoma"/>
        </w:rPr>
      </w:pPr>
    </w:p>
    <w:p w14:paraId="75306D23" w14:textId="77777777" w:rsidR="00B6464B" w:rsidRPr="00F13FD5" w:rsidRDefault="00B6464B" w:rsidP="00232070">
      <w:pPr>
        <w:keepNext/>
        <w:keepLines/>
        <w:numPr>
          <w:ilvl w:val="2"/>
          <w:numId w:val="2"/>
        </w:numPr>
        <w:jc w:val="both"/>
        <w:rPr>
          <w:rFonts w:ascii="Tahoma" w:hAnsi="Tahoma" w:cs="Tahoma"/>
        </w:rPr>
      </w:pPr>
      <w:r w:rsidRPr="00F13FD5">
        <w:rPr>
          <w:rFonts w:ascii="Tahoma" w:hAnsi="Tahoma" w:cs="Tahoma"/>
        </w:rPr>
        <w:t xml:space="preserve">Tehnična in strokovna sposobnost </w:t>
      </w:r>
    </w:p>
    <w:p w14:paraId="5DD7D8E4" w14:textId="77777777" w:rsidR="00B6464B" w:rsidRPr="00F13FD5" w:rsidRDefault="00B6464B" w:rsidP="00232070">
      <w:pPr>
        <w:keepNext/>
        <w:keepLines/>
        <w:jc w:val="both"/>
        <w:rPr>
          <w:rFonts w:ascii="Tahoma" w:eastAsia="Calibri" w:hAnsi="Tahoma" w:cs="Tahoma"/>
          <w:bCs/>
          <w:i/>
          <w:sz w:val="18"/>
        </w:rPr>
      </w:pPr>
    </w:p>
    <w:p w14:paraId="3CA8825D" w14:textId="2AA82463" w:rsidR="00B6464B" w:rsidRPr="00F13FD5" w:rsidRDefault="00B6464B" w:rsidP="00232070">
      <w:pPr>
        <w:keepNext/>
        <w:keepLines/>
        <w:jc w:val="both"/>
        <w:rPr>
          <w:rFonts w:ascii="Tahoma" w:eastAsia="Calibri" w:hAnsi="Tahoma" w:cs="Tahoma"/>
          <w:bCs/>
          <w:i/>
        </w:rPr>
      </w:pPr>
      <w:r w:rsidRPr="00F13FD5">
        <w:rPr>
          <w:rFonts w:ascii="Tahoma" w:eastAsia="Calibri" w:hAnsi="Tahoma" w:cs="Tahoma"/>
          <w:bCs/>
          <w:i/>
        </w:rPr>
        <w:t xml:space="preserve">V nadaljevanju navedene tehnične in strokovne pogoje oz. sposobnost/i lahko ponudnik izpolni samostojno, kot skupina ponudnikov (partnerji) v primeru skupne ponudbe ali s podizvajalci (glede na dejavnosti, ki so predmet javnega naročila in jih bo v okviru ponudbe posamezni subjekt izvajal), </w:t>
      </w:r>
      <w:r w:rsidRPr="00F13FD5">
        <w:rPr>
          <w:rFonts w:ascii="Tahoma" w:eastAsia="Calibri" w:hAnsi="Tahoma" w:cs="Tahoma"/>
          <w:b/>
          <w:i/>
          <w:u w:val="single"/>
        </w:rPr>
        <w:t>vendar bo moral ta subjekt (s katerim se izkazuje pogoje oz. sposobnost) predmetna dela javnega naročila tudi izvesti</w:t>
      </w:r>
      <w:r w:rsidRPr="00F13FD5">
        <w:rPr>
          <w:rFonts w:ascii="Tahoma" w:eastAsia="Calibri" w:hAnsi="Tahoma" w:cs="Tahoma"/>
          <w:b/>
          <w:i/>
        </w:rPr>
        <w:t>.</w:t>
      </w:r>
      <w:r w:rsidR="00334554" w:rsidRPr="00F13FD5">
        <w:rPr>
          <w:rFonts w:ascii="Tahoma" w:hAnsi="Tahoma" w:cs="Tahoma"/>
          <w:b/>
          <w:bCs/>
          <w:i/>
          <w:u w:val="single"/>
        </w:rPr>
        <w:t xml:space="preserve"> Ponudnik ne more biti hkrati referenčni naročnik.</w:t>
      </w:r>
    </w:p>
    <w:p w14:paraId="66761259" w14:textId="77777777" w:rsidR="00EB4E0A" w:rsidRPr="00F13FD5" w:rsidRDefault="00EB4E0A" w:rsidP="00232070">
      <w:pPr>
        <w:keepNext/>
        <w:keepLines/>
        <w:jc w:val="both"/>
        <w:rPr>
          <w:rFonts w:ascii="Tahoma" w:hAnsi="Tahoma" w:cs="Tahoma"/>
        </w:rPr>
      </w:pPr>
    </w:p>
    <w:p w14:paraId="5AAAD358" w14:textId="77777777" w:rsidR="002A4ECB" w:rsidRPr="00F13FD5" w:rsidRDefault="002A4ECB" w:rsidP="00232070">
      <w:pPr>
        <w:keepNext/>
        <w:keepLines/>
        <w:jc w:val="both"/>
        <w:rPr>
          <w:rFonts w:ascii="Tahoma" w:eastAsia="Calibri" w:hAnsi="Tahoma" w:cs="Tahoma"/>
          <w:bCs/>
          <w:i/>
        </w:rPr>
      </w:pPr>
      <w:r w:rsidRPr="00F13FD5">
        <w:rPr>
          <w:rFonts w:ascii="Tahoma" w:eastAsia="Calibri" w:hAnsi="Tahoma" w:cs="Tahoma"/>
          <w:bCs/>
          <w:i/>
        </w:rPr>
        <w:t xml:space="preserve">Referenčna potrdila (reference) lahko potrdi izključno končni naročnik/investitor/plačnik referenčnega posla. </w:t>
      </w:r>
    </w:p>
    <w:p w14:paraId="198CB130" w14:textId="77777777" w:rsidR="00330668" w:rsidRPr="00F13FD5" w:rsidRDefault="00330668" w:rsidP="00232070">
      <w:pPr>
        <w:keepNext/>
        <w:keepLines/>
        <w:jc w:val="both"/>
        <w:rPr>
          <w:rFonts w:ascii="Tahoma" w:eastAsia="Calibri" w:hAnsi="Tahoma" w:cs="Tahoma"/>
          <w:bCs/>
          <w:i/>
        </w:rPr>
      </w:pPr>
    </w:p>
    <w:p w14:paraId="2D1B169E" w14:textId="77777777" w:rsidR="008C1907" w:rsidRPr="00F13FD5" w:rsidRDefault="008C1907" w:rsidP="00232070">
      <w:pPr>
        <w:keepNext/>
        <w:keepLines/>
        <w:jc w:val="both"/>
        <w:rPr>
          <w:rFonts w:ascii="Tahoma" w:hAnsi="Tahoma" w:cs="Tahoma"/>
          <w:bCs/>
          <w:i/>
          <w:iCs/>
        </w:rPr>
      </w:pPr>
      <w:r w:rsidRPr="00F13FD5">
        <w:rPr>
          <w:rFonts w:ascii="Tahoma" w:hAnsi="Tahoma" w:cs="Tahoma"/>
          <w:bCs/>
          <w:i/>
          <w:iCs/>
        </w:rPr>
        <w:t xml:space="preserve">Naročnik je pred sprejemom odločitve o izbiri  upravičen opraviti poizvedbe o navedenih referencah, zato si pridržuje pravico, da ponudnika pozove k predložitvi dodatnih dokazil o uspešni izvedbi navedenih referenčnih del, ki jih bo moral ponudnik predložiti v zahtevanem roku. </w:t>
      </w:r>
      <w:r w:rsidRPr="00F13FD5">
        <w:rPr>
          <w:rFonts w:ascii="Tahoma" w:hAnsi="Tahoma" w:cs="Tahoma"/>
          <w:i/>
          <w:iCs/>
        </w:rPr>
        <w:t>Naročnik si pridržuje pravico tudi, da zahteva tudi ostala dodatna dokazila (na primer: pogodbo z investitorjem ali delodajalcem, obračun, potrdilo o izplačilu ...) o izvedbi referenčnega dela oziroma navedbe preveri neposredno pri investitorju oziroma izdajatelju referenčnega potrdila. V kolikor bo naročnik z dodatnimi poizvedbami ugotovil, da katera izmed referenc ne izkazuje kvalitetno opravljenih del (upoštevanje zahtev in pogodbenih določil) ali resničnega stanja referenčnih del, se takšna referenca ne upošteva kot ustrezna.</w:t>
      </w:r>
    </w:p>
    <w:p w14:paraId="4CC6F7D5" w14:textId="77777777" w:rsidR="008C1907" w:rsidRPr="00F13FD5" w:rsidRDefault="008C1907" w:rsidP="00232070">
      <w:pPr>
        <w:keepNext/>
        <w:keepLines/>
        <w:jc w:val="both"/>
        <w:rPr>
          <w:rFonts w:ascii="Tahoma" w:eastAsia="Calibri" w:hAnsi="Tahoma" w:cs="Tahoma"/>
          <w:bCs/>
          <w:i/>
        </w:rPr>
      </w:pPr>
    </w:p>
    <w:p w14:paraId="64CFB3DF" w14:textId="0523117F" w:rsidR="00330668" w:rsidRPr="00F13FD5" w:rsidRDefault="00330668" w:rsidP="00232070">
      <w:pPr>
        <w:keepNext/>
        <w:keepLines/>
        <w:numPr>
          <w:ilvl w:val="3"/>
          <w:numId w:val="2"/>
        </w:numPr>
        <w:jc w:val="both"/>
        <w:rPr>
          <w:rFonts w:ascii="Tahoma" w:hAnsi="Tahoma" w:cs="Tahoma"/>
        </w:rPr>
      </w:pPr>
      <w:r w:rsidRPr="00F13FD5">
        <w:rPr>
          <w:rFonts w:ascii="Tahoma" w:hAnsi="Tahoma" w:cs="Tahoma"/>
        </w:rPr>
        <w:t>Tehnična sposobnost – splošno</w:t>
      </w:r>
    </w:p>
    <w:p w14:paraId="6C23A7EE" w14:textId="77777777" w:rsidR="00330668" w:rsidRPr="00F13FD5" w:rsidRDefault="00330668" w:rsidP="00232070">
      <w:pPr>
        <w:keepNext/>
        <w:keepLines/>
        <w:jc w:val="both"/>
        <w:rPr>
          <w:rFonts w:ascii="Tahoma" w:hAnsi="Tahoma" w:cs="Tahoma"/>
        </w:rPr>
      </w:pPr>
    </w:p>
    <w:p w14:paraId="13ADA4A4" w14:textId="77777777" w:rsidR="003F490A" w:rsidRPr="00F13FD5" w:rsidRDefault="003F490A" w:rsidP="00232070">
      <w:pPr>
        <w:keepNext/>
        <w:keepLines/>
        <w:jc w:val="both"/>
        <w:rPr>
          <w:rFonts w:ascii="Tahoma" w:hAnsi="Tahoma" w:cs="Tahoma"/>
          <w:bCs/>
        </w:rPr>
      </w:pPr>
      <w:r w:rsidRPr="00F13FD5">
        <w:rPr>
          <w:rFonts w:ascii="Tahoma" w:hAnsi="Tahoma" w:cs="Tahoma"/>
          <w:bCs/>
        </w:rPr>
        <w:t>Ponudnik mora razpolagati z vsemi tehničnimi sredstvi in opremo,</w:t>
      </w:r>
      <w:r w:rsidRPr="00F13FD5">
        <w:rPr>
          <w:rFonts w:ascii="Tahoma" w:hAnsi="Tahoma" w:cs="Tahoma"/>
        </w:rPr>
        <w:t xml:space="preserve"> ter </w:t>
      </w:r>
      <w:r w:rsidRPr="00F13FD5">
        <w:rPr>
          <w:rFonts w:ascii="Tahoma" w:hAnsi="Tahoma" w:cs="Tahoma"/>
          <w:bCs/>
        </w:rPr>
        <w:t xml:space="preserve">mora zagotoviti ustrezne tehnične zmogljivosti za kvalitetno izvedbo celotnega naročila v predvidenem roku, skladno z zahtevami iz razpisne dokumentacije, pravili stroke ter določili predpisov in standardov s področja predmeta naročila. </w:t>
      </w:r>
    </w:p>
    <w:p w14:paraId="0791D2BE" w14:textId="77777777" w:rsidR="003F490A" w:rsidRPr="00F13FD5" w:rsidRDefault="003F490A" w:rsidP="00232070">
      <w:pPr>
        <w:keepNext/>
        <w:keepLines/>
        <w:ind w:right="-2"/>
        <w:jc w:val="both"/>
        <w:rPr>
          <w:rFonts w:ascii="Tahoma" w:hAnsi="Tahoma" w:cs="Tahoma"/>
          <w:smallCaps/>
          <w:sz w:val="16"/>
          <w:szCs w:val="16"/>
        </w:rPr>
      </w:pPr>
    </w:p>
    <w:p w14:paraId="004E681E" w14:textId="77777777" w:rsidR="003F490A" w:rsidRPr="00F13FD5" w:rsidRDefault="003F490A" w:rsidP="00232070">
      <w:pPr>
        <w:keepNext/>
        <w:keepLines/>
        <w:jc w:val="both"/>
        <w:rPr>
          <w:rFonts w:ascii="Tahoma" w:hAnsi="Tahoma" w:cs="Tahoma"/>
        </w:rPr>
      </w:pPr>
      <w:r w:rsidRPr="00F13FD5">
        <w:rPr>
          <w:rFonts w:ascii="Tahoma" w:hAnsi="Tahoma" w:cs="Tahoma"/>
        </w:rPr>
        <w:t xml:space="preserve">Predmet ponudbe mora izpolnjevati vse standarde, pogoje, tehnične specifikacije in ostale zahteve naročnika, ki so navedene v razpisni dokumentaciji, in biti izveden v skladu s pravili stroke ter v skladu z določbami predpisov in standardov s področja predmeta javnega naročila in v skladu z vsemi zahtevami in pogoji naročnika, navedenimi v razpisni dokumentaciji. </w:t>
      </w:r>
    </w:p>
    <w:p w14:paraId="0CE51FC8" w14:textId="77777777" w:rsidR="003F490A" w:rsidRPr="00F13FD5" w:rsidRDefault="003F490A" w:rsidP="00232070">
      <w:pPr>
        <w:keepNext/>
        <w:keepLines/>
        <w:jc w:val="both"/>
        <w:rPr>
          <w:rFonts w:ascii="Tahoma" w:hAnsi="Tahoma" w:cs="Tahoma"/>
        </w:rPr>
      </w:pPr>
    </w:p>
    <w:p w14:paraId="28EE0A1F" w14:textId="77777777" w:rsidR="00330668" w:rsidRPr="00F13FD5" w:rsidRDefault="00330668" w:rsidP="00232070">
      <w:pPr>
        <w:keepNext/>
        <w:keepLines/>
        <w:jc w:val="both"/>
        <w:rPr>
          <w:rFonts w:ascii="Tahoma" w:hAnsi="Tahoma" w:cs="Tahoma"/>
          <w:b/>
        </w:rPr>
      </w:pPr>
      <w:r w:rsidRPr="00F13FD5">
        <w:rPr>
          <w:rFonts w:ascii="Tahoma" w:hAnsi="Tahoma" w:cs="Tahoma"/>
          <w:b/>
        </w:rPr>
        <w:t>DOKAZILA:</w:t>
      </w:r>
    </w:p>
    <w:p w14:paraId="13ADFC93" w14:textId="77777777" w:rsidR="00330668" w:rsidRPr="00F13FD5" w:rsidRDefault="00330668" w:rsidP="00232070">
      <w:pPr>
        <w:keepNext/>
        <w:keepLines/>
        <w:spacing w:after="120"/>
        <w:jc w:val="both"/>
        <w:rPr>
          <w:rFonts w:ascii="Tahoma" w:hAnsi="Tahoma" w:cs="Tahoma"/>
        </w:rPr>
      </w:pPr>
      <w:r w:rsidRPr="00F13FD5">
        <w:rPr>
          <w:rFonts w:ascii="Tahoma" w:hAnsi="Tahoma" w:cs="Tahoma"/>
        </w:rPr>
        <w:t>Gospodarski subjekt izkaže izpolnjevanje teh pogojev s podpisom in s predložitvijo naslednjih prilog:</w:t>
      </w:r>
    </w:p>
    <w:p w14:paraId="14BF61A1" w14:textId="77777777" w:rsidR="00330668" w:rsidRPr="00F13FD5" w:rsidRDefault="00330668"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0D11293F" w14:textId="77777777" w:rsidR="00330668" w:rsidRPr="00F13FD5" w:rsidRDefault="00330668"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3ADC9269" w14:textId="58630D14" w:rsidR="00330668" w:rsidRPr="00F13FD5" w:rsidRDefault="003F490A" w:rsidP="00232070">
      <w:pPr>
        <w:keepNext/>
        <w:keepLines/>
        <w:numPr>
          <w:ilvl w:val="0"/>
          <w:numId w:val="10"/>
        </w:numPr>
        <w:ind w:left="714" w:hanging="357"/>
        <w:jc w:val="both"/>
        <w:rPr>
          <w:rFonts w:ascii="Tahoma" w:hAnsi="Tahoma" w:cs="Tahoma"/>
        </w:rPr>
      </w:pPr>
      <w:r w:rsidRPr="00F13FD5">
        <w:rPr>
          <w:rFonts w:ascii="Tahoma" w:hAnsi="Tahoma" w:cs="Tahoma"/>
        </w:rPr>
        <w:t>Priloga 5/1 Tehnični podatki in skladnost za puhalo</w:t>
      </w:r>
    </w:p>
    <w:p w14:paraId="04865A8D" w14:textId="0E975CA4" w:rsidR="003F490A" w:rsidRPr="00F13FD5" w:rsidRDefault="003F490A" w:rsidP="00232070">
      <w:pPr>
        <w:keepNext/>
        <w:keepLines/>
        <w:numPr>
          <w:ilvl w:val="0"/>
          <w:numId w:val="10"/>
        </w:numPr>
        <w:ind w:left="714" w:hanging="357"/>
        <w:jc w:val="both"/>
        <w:rPr>
          <w:rFonts w:ascii="Tahoma" w:hAnsi="Tahoma" w:cs="Tahoma"/>
        </w:rPr>
      </w:pPr>
      <w:r w:rsidRPr="00F13FD5">
        <w:rPr>
          <w:rFonts w:ascii="Tahoma" w:hAnsi="Tahoma" w:cs="Tahoma"/>
        </w:rPr>
        <w:t>Priloga 5/2 Tehnični podatki in skladnost za frekvenčni pretvornik in</w:t>
      </w:r>
    </w:p>
    <w:p w14:paraId="65DF63C4" w14:textId="5FC9C290" w:rsidR="003F490A" w:rsidRPr="00F13FD5" w:rsidRDefault="003F490A" w:rsidP="00232070">
      <w:pPr>
        <w:keepNext/>
        <w:keepLines/>
        <w:numPr>
          <w:ilvl w:val="0"/>
          <w:numId w:val="10"/>
        </w:numPr>
        <w:ind w:left="714" w:hanging="357"/>
        <w:jc w:val="both"/>
        <w:rPr>
          <w:rFonts w:ascii="Tahoma" w:hAnsi="Tahoma" w:cs="Tahoma"/>
        </w:rPr>
      </w:pPr>
      <w:r w:rsidRPr="00F13FD5">
        <w:rPr>
          <w:rFonts w:ascii="Tahoma" w:hAnsi="Tahoma" w:cs="Tahoma"/>
        </w:rPr>
        <w:t>Priloga 5/3 Garantirane tehnične vrednosti ponujene opreme.</w:t>
      </w:r>
    </w:p>
    <w:p w14:paraId="025B1F8F" w14:textId="77777777" w:rsidR="00330668" w:rsidRPr="00F13FD5" w:rsidRDefault="00330668" w:rsidP="00232070">
      <w:pPr>
        <w:keepNext/>
        <w:keepLines/>
        <w:jc w:val="both"/>
        <w:rPr>
          <w:rFonts w:ascii="Tahoma" w:hAnsi="Tahoma" w:cs="Tahoma"/>
        </w:rPr>
      </w:pPr>
    </w:p>
    <w:p w14:paraId="23623802" w14:textId="26EF1707" w:rsidR="00330668" w:rsidRPr="00F13FD5" w:rsidRDefault="00330668" w:rsidP="00232070">
      <w:pPr>
        <w:keepNext/>
        <w:keepLines/>
        <w:contextualSpacing/>
        <w:jc w:val="both"/>
        <w:rPr>
          <w:rFonts w:ascii="Tahoma" w:hAnsi="Tahoma" w:cs="Tahoma"/>
        </w:rPr>
      </w:pPr>
      <w:r w:rsidRPr="00F13FD5">
        <w:rPr>
          <w:rFonts w:ascii="Tahoma" w:hAnsi="Tahoma" w:cs="Tahoma"/>
        </w:rPr>
        <w:t xml:space="preserve">Naročnik je upravičen pred sprejemom odločitve o izbiri ponudnika (v fazi pregleda in ocenjevanja ponudb)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37A2E73C" w14:textId="77777777" w:rsidR="00A346D3" w:rsidRPr="00F13FD5" w:rsidRDefault="00A346D3" w:rsidP="00232070">
      <w:pPr>
        <w:keepNext/>
        <w:keepLines/>
        <w:jc w:val="both"/>
        <w:rPr>
          <w:rFonts w:ascii="Tahoma" w:eastAsia="Calibri" w:hAnsi="Tahoma" w:cs="Tahoma"/>
          <w:bCs/>
          <w:i/>
          <w:sz w:val="18"/>
        </w:rPr>
      </w:pPr>
    </w:p>
    <w:p w14:paraId="109230B0" w14:textId="63E2E694" w:rsidR="00B6464B" w:rsidRPr="00F13FD5" w:rsidRDefault="00B6464B" w:rsidP="00232070">
      <w:pPr>
        <w:keepNext/>
        <w:keepLines/>
        <w:numPr>
          <w:ilvl w:val="3"/>
          <w:numId w:val="2"/>
        </w:numPr>
        <w:jc w:val="both"/>
        <w:rPr>
          <w:rFonts w:ascii="Tahoma" w:hAnsi="Tahoma" w:cs="Tahoma"/>
        </w:rPr>
      </w:pPr>
      <w:r w:rsidRPr="00F13FD5">
        <w:rPr>
          <w:rFonts w:ascii="Tahoma" w:hAnsi="Tahoma" w:cs="Tahoma"/>
        </w:rPr>
        <w:t>Te</w:t>
      </w:r>
      <w:r w:rsidR="00D73CCB" w:rsidRPr="00F13FD5">
        <w:rPr>
          <w:rFonts w:ascii="Tahoma" w:hAnsi="Tahoma" w:cs="Tahoma"/>
        </w:rPr>
        <w:t>hnična sposobnost</w:t>
      </w:r>
      <w:r w:rsidR="00CA5490" w:rsidRPr="00F13FD5">
        <w:rPr>
          <w:rFonts w:ascii="Tahoma" w:hAnsi="Tahoma" w:cs="Tahoma"/>
        </w:rPr>
        <w:t xml:space="preserve"> </w:t>
      </w:r>
      <w:r w:rsidR="0070203D" w:rsidRPr="00F13FD5">
        <w:rPr>
          <w:rFonts w:ascii="Tahoma" w:hAnsi="Tahoma" w:cs="Tahoma"/>
        </w:rPr>
        <w:t xml:space="preserve">– </w:t>
      </w:r>
      <w:r w:rsidR="00215C5F" w:rsidRPr="00F13FD5">
        <w:rPr>
          <w:rFonts w:ascii="Tahoma" w:hAnsi="Tahoma" w:cs="Tahoma"/>
        </w:rPr>
        <w:t>reference ponudnika</w:t>
      </w:r>
    </w:p>
    <w:p w14:paraId="20336FE3" w14:textId="77777777" w:rsidR="00D064B0" w:rsidRDefault="00D064B0" w:rsidP="00232070">
      <w:pPr>
        <w:keepNext/>
        <w:keepLines/>
        <w:jc w:val="both"/>
        <w:rPr>
          <w:rFonts w:ascii="Tahoma" w:hAnsi="Tahoma" w:cs="Tahoma"/>
          <w:b/>
        </w:rPr>
      </w:pPr>
    </w:p>
    <w:p w14:paraId="5841547C" w14:textId="61AC739E" w:rsidR="00A346D3" w:rsidRPr="007C5FE1" w:rsidRDefault="00A346D3" w:rsidP="00232070">
      <w:pPr>
        <w:keepNext/>
        <w:keepLines/>
        <w:jc w:val="both"/>
        <w:rPr>
          <w:rFonts w:ascii="Tahoma" w:hAnsi="Tahoma" w:cs="Tahoma"/>
        </w:rPr>
      </w:pPr>
      <w:r w:rsidRPr="007C5FE1">
        <w:rPr>
          <w:rFonts w:ascii="Tahoma" w:hAnsi="Tahoma" w:cs="Tahoma"/>
        </w:rPr>
        <w:t xml:space="preserve">Gospodarski subjekt lahko </w:t>
      </w:r>
      <w:r>
        <w:rPr>
          <w:rFonts w:ascii="Tahoma" w:hAnsi="Tahoma" w:cs="Tahoma"/>
        </w:rPr>
        <w:t xml:space="preserve">spodaj navedene referenčne zahteve </w:t>
      </w:r>
      <w:r w:rsidRPr="007C5FE1">
        <w:rPr>
          <w:rFonts w:ascii="Tahoma" w:hAnsi="Tahoma" w:cs="Tahoma"/>
        </w:rPr>
        <w:t>izpolni samostojno, v partnerski ponudbi ali s podizvajalcem. V tem primeru mora gospodarski subjekt, na katerega se bodo sklicevala zahtevana dokazila, te storitve tudi izvajati.</w:t>
      </w:r>
    </w:p>
    <w:p w14:paraId="5D52ECAA" w14:textId="77777777" w:rsidR="00A346D3" w:rsidRPr="007C5FE1" w:rsidRDefault="00A346D3" w:rsidP="00232070">
      <w:pPr>
        <w:keepNext/>
        <w:keepLines/>
        <w:jc w:val="both"/>
        <w:rPr>
          <w:rFonts w:ascii="Tahoma" w:hAnsi="Tahoma" w:cs="Tahoma"/>
        </w:rPr>
      </w:pPr>
    </w:p>
    <w:p w14:paraId="514E2ADF" w14:textId="77777777" w:rsidR="00A346D3" w:rsidRPr="007C5FE1" w:rsidRDefault="00A346D3" w:rsidP="00232070">
      <w:pPr>
        <w:keepNext/>
        <w:keepLines/>
        <w:jc w:val="both"/>
        <w:rPr>
          <w:rFonts w:ascii="Tahoma" w:hAnsi="Tahoma" w:cs="Tahoma"/>
        </w:rPr>
      </w:pPr>
      <w:r w:rsidRPr="007C5FE1">
        <w:rPr>
          <w:rFonts w:ascii="Tahoma" w:hAnsi="Tahoma" w:cs="Tahoma"/>
        </w:rPr>
        <w:lastRenderedPageBreak/>
        <w:t xml:space="preserve">Naročnik bo kot ustrezna štel referenčna dokazila le tistih gospodarskih subjektov, ki so dejansko izvajali storitve, ki so navedene v referenčnem potrdilu in imeli sklenjeno pogodbo z naročnikom – izdajateljem reference ali so bili v pogodbi navedeni kot partnerji/podizvajalci, ki so storitve dejansko izvajali. </w:t>
      </w:r>
    </w:p>
    <w:p w14:paraId="3ECF832E" w14:textId="77777777" w:rsidR="00A346D3" w:rsidRPr="007C5FE1" w:rsidRDefault="00A346D3" w:rsidP="00232070">
      <w:pPr>
        <w:keepNext/>
        <w:keepLines/>
        <w:jc w:val="both"/>
        <w:rPr>
          <w:rFonts w:ascii="Tahoma" w:hAnsi="Tahoma" w:cs="Tahoma"/>
        </w:rPr>
      </w:pPr>
    </w:p>
    <w:p w14:paraId="39E85134" w14:textId="77777777" w:rsidR="00A346D3" w:rsidRPr="007C5FE1" w:rsidRDefault="00A346D3" w:rsidP="00232070">
      <w:pPr>
        <w:keepNext/>
        <w:keepLines/>
        <w:jc w:val="both"/>
        <w:rPr>
          <w:rFonts w:ascii="Tahoma" w:hAnsi="Tahoma" w:cs="Tahoma"/>
          <w:i/>
          <w:iCs/>
        </w:rPr>
      </w:pPr>
      <w:r w:rsidRPr="007C5FE1">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7C5FE1">
        <w:rPr>
          <w:rFonts w:ascii="Tahoma" w:hAnsi="Tahoma" w:cs="Tahoma"/>
          <w:i/>
          <w:iCs/>
        </w:rPr>
        <w:t>ipd</w:t>
      </w:r>
      <w:proofErr w:type="spellEnd"/>
      <w:r w:rsidRPr="007C5FE1">
        <w:rPr>
          <w:rFonts w:ascii="Tahoma" w:hAnsi="Tahoma" w:cs="Tahoma"/>
          <w:i/>
          <w:iCs/>
        </w:rPr>
        <w:t>, …) član poslovodstva tega tretjega gospodarskega subjekta (navedeno pomeni, da referenčnega potrdila ponudnik ne more potrditi sam sebi). Enako velja za partnerja v primeru skupne ponudbe oz. nominiranega podizvajalca.</w:t>
      </w:r>
    </w:p>
    <w:p w14:paraId="32BFF31E" w14:textId="77777777" w:rsidR="00A346D3" w:rsidRPr="00F13FD5" w:rsidRDefault="00A346D3" w:rsidP="00232070">
      <w:pPr>
        <w:keepNext/>
        <w:keepLines/>
        <w:jc w:val="both"/>
        <w:rPr>
          <w:rFonts w:ascii="Tahoma" w:hAnsi="Tahoma" w:cs="Tahoma"/>
          <w:b/>
        </w:rPr>
      </w:pPr>
    </w:p>
    <w:p w14:paraId="68A18388" w14:textId="489A8C0D" w:rsidR="003F490A" w:rsidRPr="00F13FD5" w:rsidRDefault="001A7862" w:rsidP="00232070">
      <w:pPr>
        <w:keepNext/>
        <w:keepLines/>
        <w:jc w:val="both"/>
        <w:rPr>
          <w:rFonts w:ascii="Tahoma" w:hAnsi="Tahoma" w:cs="Tahoma"/>
          <w:b/>
        </w:rPr>
      </w:pPr>
      <w:bookmarkStart w:id="19" w:name="_Hlk230677197"/>
      <w:bookmarkStart w:id="20" w:name="_Hlk231994367"/>
      <w:r w:rsidRPr="00F13FD5">
        <w:rPr>
          <w:rFonts w:ascii="Tahoma" w:hAnsi="Tahoma" w:cs="Tahoma"/>
          <w:b/>
        </w:rPr>
        <w:t>A. REFERENCE ZA DOBAVO IN MONTAŽO PUHAL</w:t>
      </w:r>
    </w:p>
    <w:p w14:paraId="0A935CF8" w14:textId="77777777" w:rsidR="003F490A" w:rsidRPr="00F13FD5" w:rsidRDefault="003F490A" w:rsidP="00232070">
      <w:pPr>
        <w:keepNext/>
        <w:keepLines/>
        <w:jc w:val="both"/>
        <w:rPr>
          <w:rFonts w:ascii="Tahoma" w:hAnsi="Tahoma" w:cs="Tahoma"/>
          <w:bCs/>
        </w:rPr>
      </w:pPr>
    </w:p>
    <w:bookmarkEnd w:id="19"/>
    <w:p w14:paraId="745FA271" w14:textId="295624E9" w:rsidR="0092551E" w:rsidRDefault="001A7862" w:rsidP="00232070">
      <w:pPr>
        <w:keepNext/>
        <w:keepLines/>
        <w:jc w:val="both"/>
        <w:rPr>
          <w:rFonts w:ascii="Tahoma" w:hAnsi="Tahoma" w:cs="Tahoma"/>
          <w:bCs/>
        </w:rPr>
      </w:pPr>
      <w:r w:rsidRPr="00F13FD5">
        <w:rPr>
          <w:rFonts w:ascii="Tahoma" w:hAnsi="Tahoma" w:cs="Tahoma"/>
        </w:rPr>
        <w:t xml:space="preserve">Ponudnik mora izkazati, da je v zadnjih treh (3) letih pred rokom za predložitev ponudb kvalitetno, strokovno in v skladu s pogodbenimi določili uspešno izvedel in zaključil </w:t>
      </w:r>
      <w:r w:rsidR="00CF541F" w:rsidRPr="00503B86">
        <w:rPr>
          <w:rFonts w:ascii="Tahoma" w:hAnsi="Tahoma" w:cs="Tahoma"/>
          <w:bCs/>
        </w:rPr>
        <w:t>dobav</w:t>
      </w:r>
      <w:r w:rsidR="00CF541F">
        <w:rPr>
          <w:rFonts w:ascii="Tahoma" w:hAnsi="Tahoma" w:cs="Tahoma"/>
          <w:bCs/>
        </w:rPr>
        <w:t>o</w:t>
      </w:r>
      <w:r w:rsidR="00CF541F" w:rsidRPr="00503B86">
        <w:rPr>
          <w:rFonts w:ascii="Tahoma" w:hAnsi="Tahoma" w:cs="Tahoma"/>
          <w:bCs/>
        </w:rPr>
        <w:t xml:space="preserve"> in vgradnj</w:t>
      </w:r>
      <w:r w:rsidR="00CF541F">
        <w:rPr>
          <w:rFonts w:ascii="Tahoma" w:hAnsi="Tahoma" w:cs="Tahoma"/>
          <w:bCs/>
        </w:rPr>
        <w:t>o vsaj dveh (2)</w:t>
      </w:r>
      <w:r w:rsidR="00CF541F" w:rsidRPr="00503B86">
        <w:rPr>
          <w:rFonts w:ascii="Tahoma" w:hAnsi="Tahoma" w:cs="Tahoma"/>
          <w:bCs/>
        </w:rPr>
        <w:t xml:space="preserve"> puhal </w:t>
      </w:r>
      <w:r w:rsidR="0092551E" w:rsidRPr="0092551E">
        <w:rPr>
          <w:rFonts w:ascii="Tahoma" w:hAnsi="Tahoma" w:cs="Tahoma"/>
          <w:bCs/>
        </w:rPr>
        <w:t xml:space="preserve">vgrajenih na čistilnih napravah ali primerljivih industrijskih objektih, s posameznim pretokom najmanj 1.500 Nm³/h pri tlačni razliki najmanj </w:t>
      </w:r>
      <w:proofErr w:type="spellStart"/>
      <w:r w:rsidR="0092551E" w:rsidRPr="0092551E">
        <w:rPr>
          <w:rFonts w:ascii="Tahoma" w:hAnsi="Tahoma" w:cs="Tahoma"/>
          <w:bCs/>
        </w:rPr>
        <w:t>Δp</w:t>
      </w:r>
      <w:proofErr w:type="spellEnd"/>
      <w:r w:rsidR="0092551E" w:rsidRPr="0092551E">
        <w:rPr>
          <w:rFonts w:ascii="Tahoma" w:hAnsi="Tahoma" w:cs="Tahoma"/>
          <w:bCs/>
        </w:rPr>
        <w:t xml:space="preserve"> = 750 </w:t>
      </w:r>
      <w:proofErr w:type="spellStart"/>
      <w:r w:rsidR="0092551E" w:rsidRPr="0092551E">
        <w:rPr>
          <w:rFonts w:ascii="Tahoma" w:hAnsi="Tahoma" w:cs="Tahoma"/>
          <w:bCs/>
        </w:rPr>
        <w:t>mbar</w:t>
      </w:r>
      <w:proofErr w:type="spellEnd"/>
      <w:r w:rsidR="0092551E" w:rsidRPr="0092551E">
        <w:rPr>
          <w:rFonts w:ascii="Tahoma" w:hAnsi="Tahoma" w:cs="Tahoma"/>
          <w:bCs/>
        </w:rPr>
        <w:t xml:space="preserve"> oziroma tehnično primerljive opreme.</w:t>
      </w:r>
    </w:p>
    <w:p w14:paraId="51BDFC07" w14:textId="14A30B67" w:rsidR="00CF541F" w:rsidRDefault="00CF541F" w:rsidP="00232070">
      <w:pPr>
        <w:keepNext/>
        <w:keepLines/>
        <w:jc w:val="both"/>
        <w:rPr>
          <w:rFonts w:ascii="Tahoma" w:hAnsi="Tahoma" w:cs="Tahoma"/>
        </w:rPr>
      </w:pPr>
    </w:p>
    <w:p w14:paraId="202BFF30" w14:textId="77777777" w:rsidR="00797D85" w:rsidRDefault="00797D85" w:rsidP="00797D85">
      <w:pPr>
        <w:keepNext/>
        <w:keepLines/>
        <w:jc w:val="both"/>
        <w:rPr>
          <w:rFonts w:ascii="Tahoma" w:hAnsi="Tahoma" w:cs="Tahoma"/>
        </w:rPr>
      </w:pPr>
      <w:r w:rsidRPr="00322DF6">
        <w:rPr>
          <w:rFonts w:ascii="Tahoma" w:hAnsi="Tahoma" w:cs="Tahoma"/>
        </w:rPr>
        <w:t xml:space="preserve">Za </w:t>
      </w:r>
      <w:r w:rsidRPr="00322DF6">
        <w:rPr>
          <w:rFonts w:ascii="Tahoma" w:hAnsi="Tahoma" w:cs="Tahoma"/>
          <w:b/>
          <w:bCs/>
        </w:rPr>
        <w:t>tehnično primerljivo opremo</w:t>
      </w:r>
      <w:r w:rsidRPr="00322DF6">
        <w:rPr>
          <w:rFonts w:ascii="Tahoma" w:hAnsi="Tahoma" w:cs="Tahoma"/>
        </w:rPr>
        <w:t xml:space="preserve"> se šteje oprema za transport oziroma komprimiranje zraka, ki je glede na zmogljivost, tlačno območje, namen uporabe in zahtevnost vgradnje primerljiva s puhali, ki so predmet tega javnega naročila.</w:t>
      </w:r>
    </w:p>
    <w:p w14:paraId="52E9A1FD" w14:textId="77777777" w:rsidR="00797D85" w:rsidRPr="00322DF6" w:rsidRDefault="00797D85" w:rsidP="00797D85">
      <w:pPr>
        <w:keepNext/>
        <w:keepLines/>
        <w:jc w:val="both"/>
        <w:rPr>
          <w:rFonts w:ascii="Tahoma" w:hAnsi="Tahoma" w:cs="Tahoma"/>
        </w:rPr>
      </w:pPr>
    </w:p>
    <w:p w14:paraId="67F840AC" w14:textId="77777777" w:rsidR="00797D85" w:rsidRPr="00322DF6" w:rsidRDefault="00797D85" w:rsidP="00797D85">
      <w:pPr>
        <w:keepNext/>
        <w:keepLines/>
        <w:jc w:val="both"/>
        <w:rPr>
          <w:rFonts w:ascii="Tahoma" w:hAnsi="Tahoma" w:cs="Tahoma"/>
        </w:rPr>
      </w:pPr>
      <w:r w:rsidRPr="00322DF6">
        <w:rPr>
          <w:rFonts w:ascii="Tahoma" w:hAnsi="Tahoma" w:cs="Tahoma"/>
        </w:rPr>
        <w:t xml:space="preserve">Za </w:t>
      </w:r>
      <w:r w:rsidRPr="00322DF6">
        <w:rPr>
          <w:rFonts w:ascii="Tahoma" w:hAnsi="Tahoma" w:cs="Tahoma"/>
          <w:b/>
          <w:bCs/>
        </w:rPr>
        <w:t>primerljiv industrijski objekt</w:t>
      </w:r>
      <w:r w:rsidRPr="00322DF6">
        <w:rPr>
          <w:rFonts w:ascii="Tahoma" w:hAnsi="Tahoma" w:cs="Tahoma"/>
        </w:rPr>
        <w:t xml:space="preserve"> se šteje objekt, v katerem se puhala oziroma tehnično primerljiva oprema uporabljajo v tehnološkem procesu ter obratujejo kontinuirano ali pretežno kontinuirano v primerljivih obratovalnih pogojih kot puhala na čistilnih napravah za odpadne vode ali primerljivih industrijskih objektih.</w:t>
      </w:r>
    </w:p>
    <w:p w14:paraId="46AEF6F6" w14:textId="77777777" w:rsidR="00797D85" w:rsidRDefault="00797D85" w:rsidP="00232070">
      <w:pPr>
        <w:keepNext/>
        <w:keepLines/>
        <w:jc w:val="both"/>
        <w:rPr>
          <w:rFonts w:ascii="Tahoma" w:hAnsi="Tahoma" w:cs="Tahoma"/>
        </w:rPr>
      </w:pPr>
    </w:p>
    <w:p w14:paraId="2BDE3E00" w14:textId="3DD3EAFD" w:rsidR="00503B86" w:rsidRPr="00F13FD5" w:rsidRDefault="00503B86" w:rsidP="00232070">
      <w:pPr>
        <w:keepNext/>
        <w:keepLines/>
        <w:jc w:val="both"/>
        <w:rPr>
          <w:rFonts w:ascii="Tahoma" w:hAnsi="Tahoma" w:cs="Tahoma"/>
        </w:rPr>
      </w:pPr>
      <w:r w:rsidRPr="00F13FD5">
        <w:rPr>
          <w:rFonts w:ascii="Tahoma" w:hAnsi="Tahoma" w:cs="Tahoma"/>
        </w:rPr>
        <w:t>Kot zaključek del se šteje datum uspešne primopredaje celotnega referenčnega objekta.</w:t>
      </w:r>
    </w:p>
    <w:p w14:paraId="0694F660" w14:textId="77777777" w:rsidR="00503B86" w:rsidRPr="00503B86" w:rsidRDefault="00503B86" w:rsidP="00232070">
      <w:pPr>
        <w:keepNext/>
        <w:keepLines/>
        <w:jc w:val="both"/>
        <w:rPr>
          <w:rFonts w:ascii="Tahoma" w:hAnsi="Tahoma" w:cs="Tahoma"/>
          <w:bCs/>
        </w:rPr>
      </w:pPr>
    </w:p>
    <w:p w14:paraId="59572007" w14:textId="549BEF4A" w:rsidR="00146FFD" w:rsidRDefault="00146FFD" w:rsidP="00232070">
      <w:pPr>
        <w:keepNext/>
        <w:keepLines/>
        <w:jc w:val="both"/>
        <w:rPr>
          <w:rFonts w:ascii="Tahoma" w:hAnsi="Tahoma" w:cs="Tahoma"/>
          <w:bCs/>
        </w:rPr>
      </w:pPr>
      <w:r w:rsidRPr="00146FFD">
        <w:rPr>
          <w:rFonts w:ascii="Tahoma" w:hAnsi="Tahoma" w:cs="Tahoma"/>
          <w:bCs/>
        </w:rPr>
        <w:t>Za dokazovanje izpolnjevanja referenčnega pogoja mora ponudnik predložiti eno ali več referenčnih potrdil, potrjenih s strani končnega naročnika (investitorja) referenčnega posla. Referenčna potrdila so lahko izdana s strani istega ali različnih referenčnih naročnikov.</w:t>
      </w:r>
    </w:p>
    <w:bookmarkEnd w:id="20"/>
    <w:p w14:paraId="5F2E0F7D" w14:textId="77777777" w:rsidR="00503B86" w:rsidRPr="00F13FD5" w:rsidRDefault="00503B86" w:rsidP="00232070">
      <w:pPr>
        <w:keepNext/>
        <w:keepLines/>
        <w:jc w:val="both"/>
        <w:rPr>
          <w:rFonts w:ascii="Tahoma" w:hAnsi="Tahoma" w:cs="Tahoma"/>
        </w:rPr>
      </w:pPr>
    </w:p>
    <w:p w14:paraId="09300A1E" w14:textId="71A87CE1" w:rsidR="00850984" w:rsidRPr="00F13FD5" w:rsidRDefault="00850984" w:rsidP="00232070">
      <w:pPr>
        <w:keepNext/>
        <w:keepLines/>
        <w:jc w:val="both"/>
        <w:rPr>
          <w:rFonts w:ascii="Tahoma" w:hAnsi="Tahoma" w:cs="Tahoma"/>
          <w:b/>
        </w:rPr>
      </w:pPr>
      <w:r w:rsidRPr="00F13FD5">
        <w:rPr>
          <w:rFonts w:ascii="Tahoma" w:hAnsi="Tahoma" w:cs="Tahoma"/>
          <w:b/>
        </w:rPr>
        <w:t>B. REFER</w:t>
      </w:r>
      <w:r w:rsidR="00F5281B">
        <w:rPr>
          <w:rFonts w:ascii="Tahoma" w:hAnsi="Tahoma" w:cs="Tahoma"/>
          <w:b/>
        </w:rPr>
        <w:t>E</w:t>
      </w:r>
      <w:r w:rsidRPr="00F13FD5">
        <w:rPr>
          <w:rFonts w:ascii="Tahoma" w:hAnsi="Tahoma" w:cs="Tahoma"/>
          <w:b/>
        </w:rPr>
        <w:t xml:space="preserve">NCE ZA </w:t>
      </w:r>
      <w:r w:rsidR="00E7171F" w:rsidRPr="00F13FD5">
        <w:rPr>
          <w:rFonts w:ascii="Tahoma" w:hAnsi="Tahoma" w:cs="Tahoma"/>
          <w:b/>
        </w:rPr>
        <w:t>VZDRŽEVANJE IN SEVISIRANJE PUHAL</w:t>
      </w:r>
    </w:p>
    <w:p w14:paraId="3AAD5DED" w14:textId="77777777" w:rsidR="001B5B2F" w:rsidRPr="00F13FD5" w:rsidRDefault="001B5B2F" w:rsidP="00232070">
      <w:pPr>
        <w:keepNext/>
        <w:keepLines/>
        <w:jc w:val="both"/>
        <w:rPr>
          <w:rFonts w:ascii="Tahoma" w:hAnsi="Tahoma" w:cs="Tahoma"/>
        </w:rPr>
      </w:pPr>
    </w:p>
    <w:p w14:paraId="1F449D7B" w14:textId="3AE78529" w:rsidR="00850984" w:rsidRPr="00F13FD5" w:rsidRDefault="00850984" w:rsidP="00232070">
      <w:pPr>
        <w:keepNext/>
        <w:keepLines/>
        <w:jc w:val="both"/>
        <w:rPr>
          <w:rFonts w:ascii="Tahoma" w:hAnsi="Tahoma" w:cs="Tahoma"/>
        </w:rPr>
      </w:pPr>
      <w:r w:rsidRPr="00F13FD5">
        <w:rPr>
          <w:rFonts w:ascii="Tahoma" w:hAnsi="Tahoma" w:cs="Tahoma"/>
        </w:rPr>
        <w:t xml:space="preserve">Ponudnik mora izkazati, da je v zadnjih treh (3) letih pred rokom za </w:t>
      </w:r>
      <w:r w:rsidR="0055646E">
        <w:rPr>
          <w:rFonts w:ascii="Tahoma" w:hAnsi="Tahoma" w:cs="Tahoma"/>
        </w:rPr>
        <w:t>predložitev</w:t>
      </w:r>
      <w:r w:rsidRPr="00F13FD5">
        <w:rPr>
          <w:rFonts w:ascii="Tahoma" w:hAnsi="Tahoma" w:cs="Tahoma"/>
        </w:rPr>
        <w:t xml:space="preserve"> kakovostno, strokovno in v skladu s pogodbenimi določili izvajal storitve </w:t>
      </w:r>
      <w:r w:rsidR="00D63722" w:rsidRPr="00D63722">
        <w:rPr>
          <w:rFonts w:ascii="Tahoma" w:hAnsi="Tahoma" w:cs="Tahoma"/>
        </w:rPr>
        <w:t>rednega in izrednega vzdrževanja ter servisiranja puhal, vgrajenih na čistilnih napravah ali primerljivih industrijskih objektih.</w:t>
      </w:r>
    </w:p>
    <w:p w14:paraId="265A3AAC" w14:textId="77777777" w:rsidR="00850984" w:rsidRPr="00F13FD5" w:rsidRDefault="00850984" w:rsidP="00232070">
      <w:pPr>
        <w:keepNext/>
        <w:keepLines/>
        <w:jc w:val="both"/>
        <w:rPr>
          <w:rFonts w:ascii="Tahoma" w:hAnsi="Tahoma" w:cs="Tahoma"/>
        </w:rPr>
      </w:pPr>
    </w:p>
    <w:p w14:paraId="6E899ACB" w14:textId="77777777" w:rsidR="00850984" w:rsidRPr="00F13FD5" w:rsidRDefault="00850984" w:rsidP="00232070">
      <w:pPr>
        <w:keepNext/>
        <w:keepLines/>
        <w:jc w:val="both"/>
        <w:rPr>
          <w:rFonts w:ascii="Tahoma" w:hAnsi="Tahoma" w:cs="Tahoma"/>
        </w:rPr>
      </w:pPr>
      <w:r w:rsidRPr="00F13FD5">
        <w:rPr>
          <w:rFonts w:ascii="Tahoma" w:hAnsi="Tahoma" w:cs="Tahoma"/>
        </w:rPr>
        <w:t>Kot ustrezne storitve se štejejo:</w:t>
      </w:r>
    </w:p>
    <w:p w14:paraId="3004546F" w14:textId="77777777" w:rsidR="00850984" w:rsidRPr="00F13FD5" w:rsidRDefault="00850984" w:rsidP="00232070">
      <w:pPr>
        <w:keepNext/>
        <w:keepLines/>
        <w:numPr>
          <w:ilvl w:val="0"/>
          <w:numId w:val="10"/>
        </w:numPr>
        <w:ind w:left="714" w:hanging="357"/>
        <w:jc w:val="both"/>
        <w:rPr>
          <w:rFonts w:ascii="Tahoma" w:hAnsi="Tahoma" w:cs="Tahoma"/>
        </w:rPr>
      </w:pPr>
      <w:r w:rsidRPr="00F13FD5">
        <w:rPr>
          <w:rFonts w:ascii="Tahoma" w:hAnsi="Tahoma" w:cs="Tahoma"/>
        </w:rPr>
        <w:t xml:space="preserve">izvajanje rednega (periodičnega) vzdrževanja puhal ali primerljive opreme (npr. kompresorji, ventilatorji), </w:t>
      </w:r>
    </w:p>
    <w:p w14:paraId="3127F560" w14:textId="77777777" w:rsidR="00850984" w:rsidRPr="00F13FD5" w:rsidRDefault="00850984" w:rsidP="00232070">
      <w:pPr>
        <w:keepNext/>
        <w:keepLines/>
        <w:numPr>
          <w:ilvl w:val="0"/>
          <w:numId w:val="10"/>
        </w:numPr>
        <w:ind w:left="714" w:hanging="357"/>
        <w:jc w:val="both"/>
        <w:rPr>
          <w:rFonts w:ascii="Tahoma" w:hAnsi="Tahoma" w:cs="Tahoma"/>
        </w:rPr>
      </w:pPr>
      <w:r w:rsidRPr="00F13FD5">
        <w:rPr>
          <w:rFonts w:ascii="Tahoma" w:hAnsi="Tahoma" w:cs="Tahoma"/>
        </w:rPr>
        <w:t xml:space="preserve">izvajanje izrednih (intervencijskih) servisnih posegov, </w:t>
      </w:r>
    </w:p>
    <w:p w14:paraId="64FD2F8D" w14:textId="77777777" w:rsidR="00850984" w:rsidRPr="00F13FD5" w:rsidRDefault="00850984" w:rsidP="00232070">
      <w:pPr>
        <w:keepNext/>
        <w:keepLines/>
        <w:numPr>
          <w:ilvl w:val="0"/>
          <w:numId w:val="10"/>
        </w:numPr>
        <w:ind w:left="714" w:hanging="357"/>
        <w:jc w:val="both"/>
        <w:rPr>
          <w:rFonts w:ascii="Tahoma" w:hAnsi="Tahoma" w:cs="Tahoma"/>
        </w:rPr>
      </w:pPr>
      <w:r w:rsidRPr="00F13FD5">
        <w:rPr>
          <w:rFonts w:ascii="Tahoma" w:hAnsi="Tahoma" w:cs="Tahoma"/>
        </w:rPr>
        <w:t xml:space="preserve">dobava in vgradnja nadomestnih delov v okviru vzdrževanja. </w:t>
      </w:r>
    </w:p>
    <w:p w14:paraId="14D6B218" w14:textId="77777777" w:rsidR="002F2F75" w:rsidRDefault="002F2F75" w:rsidP="00232070">
      <w:pPr>
        <w:keepNext/>
        <w:keepLines/>
        <w:jc w:val="both"/>
        <w:rPr>
          <w:rFonts w:ascii="Tahoma" w:hAnsi="Tahoma" w:cs="Tahoma"/>
        </w:rPr>
      </w:pPr>
    </w:p>
    <w:p w14:paraId="20A2F807" w14:textId="308236ED" w:rsidR="00D63722" w:rsidRDefault="00D63722" w:rsidP="00232070">
      <w:pPr>
        <w:keepNext/>
        <w:keepLines/>
        <w:jc w:val="both"/>
        <w:rPr>
          <w:rFonts w:ascii="Tahoma" w:hAnsi="Tahoma" w:cs="Tahoma"/>
        </w:rPr>
      </w:pPr>
      <w:r w:rsidRPr="00D63722">
        <w:rPr>
          <w:rFonts w:ascii="Tahoma" w:hAnsi="Tahoma" w:cs="Tahoma"/>
        </w:rPr>
        <w:t>Kot ustrezna referenca se šteje izvajanje vzdrževanja in servisiranja najmanj dveh (2) puhal s posameznim pretokom najmanj 1.000 Nm³/h oziroma tehnično primerljive rotacijske opreme</w:t>
      </w:r>
      <w:r w:rsidR="00797D85">
        <w:rPr>
          <w:rFonts w:ascii="Tahoma" w:hAnsi="Tahoma" w:cs="Tahoma"/>
        </w:rPr>
        <w:t xml:space="preserve"> za transport oziroma komprimiranje zraka</w:t>
      </w:r>
      <w:r w:rsidRPr="00D63722">
        <w:rPr>
          <w:rFonts w:ascii="Tahoma" w:hAnsi="Tahoma" w:cs="Tahoma"/>
        </w:rPr>
        <w:t>, vgrajene na čistilnih napravah ali primerljivih industrijskih objektih.</w:t>
      </w:r>
    </w:p>
    <w:p w14:paraId="68866B79" w14:textId="77777777" w:rsidR="002F2F75" w:rsidRPr="002F2F75" w:rsidRDefault="002F2F75" w:rsidP="00232070">
      <w:pPr>
        <w:keepNext/>
        <w:keepLines/>
        <w:jc w:val="both"/>
        <w:rPr>
          <w:rFonts w:ascii="Tahoma" w:hAnsi="Tahoma" w:cs="Tahoma"/>
        </w:rPr>
      </w:pPr>
    </w:p>
    <w:p w14:paraId="17E9400A" w14:textId="2EECB30C" w:rsidR="002F2F75" w:rsidRDefault="002F2F75" w:rsidP="00232070">
      <w:pPr>
        <w:keepNext/>
        <w:keepLines/>
        <w:jc w:val="both"/>
        <w:rPr>
          <w:rFonts w:ascii="Tahoma" w:hAnsi="Tahoma" w:cs="Tahoma"/>
        </w:rPr>
      </w:pPr>
      <w:r w:rsidRPr="002F2F75">
        <w:rPr>
          <w:rFonts w:ascii="Tahoma" w:hAnsi="Tahoma" w:cs="Tahoma"/>
        </w:rPr>
        <w:t>Referenčni posel mora zajemati kontinuirano izvajanje storitev v obdobju najmanj enega (1) leta</w:t>
      </w:r>
      <w:r w:rsidR="0055646E">
        <w:rPr>
          <w:rFonts w:ascii="Tahoma" w:hAnsi="Tahoma" w:cs="Tahoma"/>
        </w:rPr>
        <w:t xml:space="preserve"> </w:t>
      </w:r>
      <w:r w:rsidR="0055646E" w:rsidRPr="00F13FD5">
        <w:rPr>
          <w:rFonts w:ascii="Tahoma" w:hAnsi="Tahoma" w:cs="Tahoma"/>
        </w:rPr>
        <w:t>v zadnjih treh (3) letih</w:t>
      </w:r>
      <w:r w:rsidR="0055646E">
        <w:rPr>
          <w:rFonts w:ascii="Tahoma" w:hAnsi="Tahoma" w:cs="Tahoma"/>
        </w:rPr>
        <w:t xml:space="preserve">, </w:t>
      </w:r>
      <w:r w:rsidR="0055646E" w:rsidRPr="00F13FD5">
        <w:rPr>
          <w:rFonts w:ascii="Tahoma" w:hAnsi="Tahoma" w:cs="Tahoma"/>
        </w:rPr>
        <w:t xml:space="preserve">pred rokom za </w:t>
      </w:r>
      <w:r w:rsidR="0055646E">
        <w:rPr>
          <w:rFonts w:ascii="Tahoma" w:hAnsi="Tahoma" w:cs="Tahoma"/>
        </w:rPr>
        <w:t>predložitev ponudb</w:t>
      </w:r>
      <w:r w:rsidR="001B4764">
        <w:rPr>
          <w:rFonts w:ascii="Tahoma" w:hAnsi="Tahoma" w:cs="Tahoma"/>
        </w:rPr>
        <w:t>.</w:t>
      </w:r>
    </w:p>
    <w:p w14:paraId="7CABB7A9" w14:textId="77777777" w:rsidR="002F2F75" w:rsidRPr="002F2F75" w:rsidRDefault="002F2F75" w:rsidP="00232070">
      <w:pPr>
        <w:keepNext/>
        <w:keepLines/>
        <w:jc w:val="both"/>
        <w:rPr>
          <w:rFonts w:ascii="Tahoma" w:hAnsi="Tahoma" w:cs="Tahoma"/>
        </w:rPr>
      </w:pPr>
    </w:p>
    <w:p w14:paraId="6A4A7FEB" w14:textId="77777777" w:rsidR="002F2F75" w:rsidRDefault="002F2F75" w:rsidP="00232070">
      <w:pPr>
        <w:keepNext/>
        <w:keepLines/>
        <w:jc w:val="both"/>
        <w:rPr>
          <w:rFonts w:ascii="Tahoma" w:hAnsi="Tahoma" w:cs="Tahoma"/>
        </w:rPr>
      </w:pPr>
      <w:r w:rsidRPr="002F2F75">
        <w:rPr>
          <w:rFonts w:ascii="Tahoma" w:hAnsi="Tahoma" w:cs="Tahoma"/>
        </w:rPr>
        <w:t>Ponudnik lahko zahtevani pogoj izpolni z enim ali več referenčnimi posli.</w:t>
      </w:r>
    </w:p>
    <w:p w14:paraId="371B50D6" w14:textId="77777777" w:rsidR="002F2F75" w:rsidRPr="002F2F75" w:rsidRDefault="002F2F75" w:rsidP="00232070">
      <w:pPr>
        <w:keepNext/>
        <w:keepLines/>
        <w:jc w:val="both"/>
        <w:rPr>
          <w:rFonts w:ascii="Tahoma" w:hAnsi="Tahoma" w:cs="Tahoma"/>
        </w:rPr>
      </w:pPr>
    </w:p>
    <w:p w14:paraId="471A54BB" w14:textId="77777777" w:rsidR="002F2F75" w:rsidRPr="002F2F75" w:rsidRDefault="002F2F75" w:rsidP="00232070">
      <w:pPr>
        <w:keepNext/>
        <w:keepLines/>
        <w:jc w:val="both"/>
        <w:rPr>
          <w:rFonts w:ascii="Tahoma" w:hAnsi="Tahoma" w:cs="Tahoma"/>
        </w:rPr>
      </w:pPr>
      <w:r w:rsidRPr="002F2F75">
        <w:rPr>
          <w:rFonts w:ascii="Tahoma" w:hAnsi="Tahoma" w:cs="Tahoma"/>
        </w:rPr>
        <w:t>Za dokazovanje izpolnjevanja pogoja mora predložiti najmanj dve (2) referenci, potrjeni s strani končnih naročnikov referenčnih poslov.</w:t>
      </w:r>
    </w:p>
    <w:p w14:paraId="7E322F8E" w14:textId="77777777" w:rsidR="002F2F75" w:rsidRDefault="002F2F75" w:rsidP="00232070">
      <w:pPr>
        <w:keepNext/>
        <w:keepLines/>
        <w:jc w:val="both"/>
        <w:rPr>
          <w:rFonts w:ascii="Tahoma" w:hAnsi="Tahoma" w:cs="Tahoma"/>
        </w:rPr>
      </w:pPr>
    </w:p>
    <w:p w14:paraId="67D3B9E3" w14:textId="235E9BDC" w:rsidR="002F2F75" w:rsidRPr="00F13FD5" w:rsidRDefault="002F2F75" w:rsidP="00232070">
      <w:pPr>
        <w:keepNext/>
        <w:keepLines/>
        <w:jc w:val="both"/>
        <w:rPr>
          <w:rFonts w:ascii="Tahoma" w:hAnsi="Tahoma" w:cs="Tahoma"/>
        </w:rPr>
      </w:pPr>
      <w:r w:rsidRPr="002F2F75">
        <w:rPr>
          <w:rFonts w:ascii="Tahoma" w:hAnsi="Tahoma" w:cs="Tahoma"/>
        </w:rPr>
        <w:t>Referenci sta lahko izdani s strani istega ali različnih naročnikov.</w:t>
      </w:r>
    </w:p>
    <w:p w14:paraId="4B03161B" w14:textId="77777777" w:rsidR="00850984" w:rsidRPr="00F13FD5" w:rsidRDefault="00850984" w:rsidP="00232070">
      <w:pPr>
        <w:keepNext/>
        <w:keepLines/>
        <w:jc w:val="both"/>
        <w:rPr>
          <w:rFonts w:ascii="Tahoma" w:hAnsi="Tahoma" w:cs="Tahoma"/>
        </w:rPr>
      </w:pPr>
    </w:p>
    <w:p w14:paraId="08AF0BF4" w14:textId="583AEB75" w:rsidR="00850984" w:rsidRPr="00F13FD5" w:rsidRDefault="00850984" w:rsidP="00232070">
      <w:pPr>
        <w:keepNext/>
        <w:keepLines/>
        <w:jc w:val="both"/>
        <w:rPr>
          <w:rFonts w:ascii="Tahoma" w:hAnsi="Tahoma" w:cs="Tahoma"/>
        </w:rPr>
      </w:pPr>
      <w:r w:rsidRPr="00F13FD5">
        <w:rPr>
          <w:rFonts w:ascii="Tahoma" w:hAnsi="Tahoma" w:cs="Tahoma"/>
        </w:rPr>
        <w:t>Kot zaključek referenčnega posla se šteje obdobje izvajanja storitev, ki je zaključeno ali je bilo v izvajanju v zahtevanem referenčnem obdobju.</w:t>
      </w:r>
    </w:p>
    <w:p w14:paraId="0281378B" w14:textId="77777777" w:rsidR="001A161E" w:rsidRDefault="001A161E" w:rsidP="00232070">
      <w:pPr>
        <w:keepNext/>
        <w:keepLines/>
        <w:jc w:val="both"/>
        <w:rPr>
          <w:rFonts w:ascii="Tahoma" w:hAnsi="Tahoma" w:cs="Tahoma"/>
        </w:rPr>
      </w:pPr>
    </w:p>
    <w:p w14:paraId="0C1B37A2" w14:textId="77777777" w:rsidR="00D064B0" w:rsidRPr="00F13FD5" w:rsidRDefault="00D064B0" w:rsidP="00232070">
      <w:pPr>
        <w:keepNext/>
        <w:keepLines/>
        <w:jc w:val="both"/>
        <w:rPr>
          <w:rFonts w:ascii="Tahoma" w:hAnsi="Tahoma" w:cs="Tahoma"/>
          <w:b/>
        </w:rPr>
      </w:pPr>
      <w:r w:rsidRPr="00F13FD5">
        <w:rPr>
          <w:rFonts w:ascii="Tahoma" w:hAnsi="Tahoma" w:cs="Tahoma"/>
          <w:b/>
        </w:rPr>
        <w:t>DOKAZILA:</w:t>
      </w:r>
    </w:p>
    <w:p w14:paraId="0B31EAC4" w14:textId="77777777" w:rsidR="00D064B0" w:rsidRPr="00F13FD5" w:rsidRDefault="00D064B0" w:rsidP="00232070">
      <w:pPr>
        <w:keepNext/>
        <w:keepLines/>
        <w:spacing w:after="120"/>
        <w:jc w:val="both"/>
        <w:rPr>
          <w:rFonts w:ascii="Tahoma" w:hAnsi="Tahoma" w:cs="Tahoma"/>
        </w:rPr>
      </w:pPr>
      <w:r w:rsidRPr="00F13FD5">
        <w:rPr>
          <w:rFonts w:ascii="Tahoma" w:hAnsi="Tahoma" w:cs="Tahoma"/>
        </w:rPr>
        <w:t>Gospodarski subjekt izkaže izpolnjevanje teh pogojev s podpisom in s predložitvijo naslednjih prilog:</w:t>
      </w:r>
    </w:p>
    <w:p w14:paraId="15081B6D" w14:textId="77777777" w:rsidR="00D064B0" w:rsidRPr="00F13FD5" w:rsidRDefault="00D064B0"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1041292F" w14:textId="1BB8430C" w:rsidR="00850984" w:rsidRPr="00F13FD5" w:rsidRDefault="00D064B0"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30FD9FCF" w14:textId="0A6570A1" w:rsidR="00D064B0" w:rsidRPr="00F13FD5" w:rsidRDefault="001A161E" w:rsidP="00232070">
      <w:pPr>
        <w:keepNext/>
        <w:keepLines/>
        <w:numPr>
          <w:ilvl w:val="0"/>
          <w:numId w:val="10"/>
        </w:numPr>
        <w:ind w:left="714" w:hanging="357"/>
        <w:jc w:val="both"/>
        <w:rPr>
          <w:rFonts w:ascii="Tahoma" w:hAnsi="Tahoma" w:cs="Tahoma"/>
        </w:rPr>
      </w:pPr>
      <w:r w:rsidRPr="00F13FD5">
        <w:rPr>
          <w:rFonts w:ascii="Tahoma" w:hAnsi="Tahoma" w:cs="Tahoma"/>
          <w:bCs/>
        </w:rPr>
        <w:t>Izpolnjena in podpisana (potrjen obrazec) Priloga 6/1 »</w:t>
      </w:r>
      <w:r w:rsidRPr="00F13FD5">
        <w:rPr>
          <w:rFonts w:ascii="Tahoma" w:hAnsi="Tahoma" w:cs="Tahoma"/>
        </w:rPr>
        <w:t>SEZNAM REFERENC ZA DOBAVO IN MONTAŽO PUHAL</w:t>
      </w:r>
      <w:r w:rsidR="00F308E8" w:rsidRPr="00F13FD5">
        <w:rPr>
          <w:rFonts w:ascii="Tahoma" w:hAnsi="Tahoma" w:cs="Tahoma"/>
        </w:rPr>
        <w:t>«</w:t>
      </w:r>
      <w:r w:rsidRPr="00F13FD5">
        <w:rPr>
          <w:rFonts w:ascii="Tahoma" w:hAnsi="Tahoma" w:cs="Tahoma"/>
        </w:rPr>
        <w:t>,</w:t>
      </w:r>
    </w:p>
    <w:p w14:paraId="30A74329" w14:textId="55F5376D" w:rsidR="001A161E" w:rsidRPr="00F13FD5" w:rsidRDefault="001A161E" w:rsidP="00232070">
      <w:pPr>
        <w:keepNext/>
        <w:keepLines/>
        <w:numPr>
          <w:ilvl w:val="0"/>
          <w:numId w:val="10"/>
        </w:numPr>
        <w:ind w:left="714" w:hanging="357"/>
        <w:jc w:val="both"/>
        <w:rPr>
          <w:rFonts w:ascii="Tahoma" w:hAnsi="Tahoma" w:cs="Tahoma"/>
        </w:rPr>
      </w:pPr>
      <w:bookmarkStart w:id="21" w:name="_Hlk230723074"/>
      <w:r w:rsidRPr="00F13FD5">
        <w:rPr>
          <w:rFonts w:ascii="Tahoma" w:hAnsi="Tahoma" w:cs="Tahoma"/>
          <w:bCs/>
        </w:rPr>
        <w:t xml:space="preserve">Izpolnjena in podpisana (potrjen obrazec) Priloga 6/2 </w:t>
      </w:r>
      <w:r w:rsidRPr="00F13FD5">
        <w:rPr>
          <w:rFonts w:ascii="Tahoma" w:hAnsi="Tahoma" w:cs="Tahoma"/>
        </w:rPr>
        <w:t>»POTRDITEV REFERENC S STRANI POSAMEZNIH NAROČNIKOV ZA DOBAVO IN MONTAŽO PUHAL«</w:t>
      </w:r>
      <w:r w:rsidR="001B4764">
        <w:rPr>
          <w:rFonts w:ascii="Tahoma" w:hAnsi="Tahoma" w:cs="Tahoma"/>
        </w:rPr>
        <w:t>,</w:t>
      </w:r>
      <w:r w:rsidRPr="00F13FD5">
        <w:rPr>
          <w:rFonts w:ascii="Tahoma" w:hAnsi="Tahoma" w:cs="Tahoma"/>
        </w:rPr>
        <w:t xml:space="preserve"> </w:t>
      </w:r>
    </w:p>
    <w:bookmarkEnd w:id="21"/>
    <w:p w14:paraId="13D920CD" w14:textId="4639C1F7" w:rsidR="001A161E" w:rsidRPr="00F13FD5" w:rsidRDefault="001A161E" w:rsidP="00232070">
      <w:pPr>
        <w:keepNext/>
        <w:keepLines/>
        <w:numPr>
          <w:ilvl w:val="0"/>
          <w:numId w:val="10"/>
        </w:numPr>
        <w:ind w:left="714" w:hanging="357"/>
        <w:jc w:val="both"/>
        <w:rPr>
          <w:rFonts w:ascii="Tahoma" w:hAnsi="Tahoma" w:cs="Tahoma"/>
        </w:rPr>
      </w:pPr>
      <w:r w:rsidRPr="00F13FD5">
        <w:rPr>
          <w:rFonts w:ascii="Tahoma" w:hAnsi="Tahoma" w:cs="Tahoma"/>
          <w:bCs/>
        </w:rPr>
        <w:t>Izpolnjena in podpisana (potrjen obrazec) Priloga 6/4 »</w:t>
      </w:r>
      <w:r w:rsidRPr="00F13FD5">
        <w:rPr>
          <w:rFonts w:ascii="Tahoma" w:hAnsi="Tahoma" w:cs="Tahoma"/>
        </w:rPr>
        <w:t>SEZNAM REFERENC ZA SERVISIRANJE PUHAL</w:t>
      </w:r>
      <w:r w:rsidR="00F308E8" w:rsidRPr="00F13FD5">
        <w:rPr>
          <w:rFonts w:ascii="Tahoma" w:hAnsi="Tahoma" w:cs="Tahoma"/>
        </w:rPr>
        <w:t>«</w:t>
      </w:r>
      <w:r w:rsidRPr="00F13FD5">
        <w:rPr>
          <w:rFonts w:ascii="Tahoma" w:hAnsi="Tahoma" w:cs="Tahoma"/>
        </w:rPr>
        <w:t>,</w:t>
      </w:r>
    </w:p>
    <w:p w14:paraId="07C1ADCD" w14:textId="72AFB885" w:rsidR="00850984" w:rsidRPr="00F13FD5" w:rsidRDefault="001A161E" w:rsidP="00232070">
      <w:pPr>
        <w:keepNext/>
        <w:keepLines/>
        <w:numPr>
          <w:ilvl w:val="0"/>
          <w:numId w:val="10"/>
        </w:numPr>
        <w:ind w:left="714" w:hanging="357"/>
        <w:jc w:val="both"/>
        <w:rPr>
          <w:rFonts w:ascii="Tahoma" w:hAnsi="Tahoma" w:cs="Tahoma"/>
        </w:rPr>
      </w:pPr>
      <w:r w:rsidRPr="00F13FD5">
        <w:rPr>
          <w:rFonts w:ascii="Tahoma" w:hAnsi="Tahoma" w:cs="Tahoma"/>
          <w:bCs/>
        </w:rPr>
        <w:t xml:space="preserve">Izpolnjena in podpisana (potrjen obrazec) Priloga 6/5 </w:t>
      </w:r>
      <w:r w:rsidRPr="00F13FD5">
        <w:rPr>
          <w:rFonts w:ascii="Tahoma" w:hAnsi="Tahoma" w:cs="Tahoma"/>
        </w:rPr>
        <w:t xml:space="preserve">»POTRDITEV REFERENC S STRANI POSAMEZNIH NAROČNIKOV ZA SERVISIRANJE PUHAL«. </w:t>
      </w:r>
    </w:p>
    <w:p w14:paraId="6543D034" w14:textId="77777777" w:rsidR="00B81F53" w:rsidRPr="00F13FD5" w:rsidRDefault="00B81F53" w:rsidP="00232070">
      <w:pPr>
        <w:keepNext/>
        <w:keepLines/>
        <w:jc w:val="both"/>
        <w:rPr>
          <w:rFonts w:ascii="Tahoma" w:hAnsi="Tahoma" w:cs="Tahoma"/>
        </w:rPr>
      </w:pPr>
    </w:p>
    <w:p w14:paraId="28F19EB0" w14:textId="77777777" w:rsidR="00B81F53" w:rsidRPr="00F13FD5" w:rsidRDefault="00B81F53" w:rsidP="00232070">
      <w:pPr>
        <w:keepNext/>
        <w:keepLines/>
        <w:jc w:val="both"/>
        <w:rPr>
          <w:rFonts w:ascii="Tahoma" w:hAnsi="Tahoma" w:cs="Tahoma"/>
        </w:rPr>
      </w:pPr>
      <w:r w:rsidRPr="00F13FD5">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57250092" w14:textId="77777777" w:rsidR="0022224A" w:rsidRDefault="0022224A" w:rsidP="00232070">
      <w:pPr>
        <w:keepNext/>
        <w:keepLines/>
        <w:jc w:val="both"/>
        <w:rPr>
          <w:rFonts w:ascii="Tahoma" w:hAnsi="Tahoma" w:cs="Tahoma"/>
        </w:rPr>
      </w:pPr>
    </w:p>
    <w:p w14:paraId="162E4132" w14:textId="6EB755A9" w:rsidR="0022224A" w:rsidRPr="00F13FD5" w:rsidRDefault="0022224A" w:rsidP="00232070">
      <w:pPr>
        <w:keepNext/>
        <w:keepLines/>
        <w:jc w:val="both"/>
        <w:rPr>
          <w:rFonts w:ascii="Tahoma" w:hAnsi="Tahoma" w:cs="Tahoma"/>
        </w:rPr>
      </w:pPr>
      <w:r w:rsidRPr="00F13FD5">
        <w:rPr>
          <w:rFonts w:ascii="Tahoma" w:hAnsi="Tahoma" w:cs="Tahoma"/>
        </w:rPr>
        <w:t xml:space="preserve">Naročnik si pridržuje pravico, da pred sprejemom odločitve o izbiri od ponudnika zahteva predložitev dodatnih dokazil o </w:t>
      </w:r>
      <w:r>
        <w:rPr>
          <w:rFonts w:ascii="Tahoma" w:hAnsi="Tahoma" w:cs="Tahoma"/>
        </w:rPr>
        <w:t>izvedenih referenčnih delih</w:t>
      </w:r>
      <w:r w:rsidRPr="00F13FD5">
        <w:rPr>
          <w:rFonts w:ascii="Tahoma" w:hAnsi="Tahoma" w:cs="Tahoma"/>
        </w:rPr>
        <w:t>. Če navedbe ne izkazujejo resničnega stanja, jih naročnik ne bo upošteval.</w:t>
      </w:r>
    </w:p>
    <w:p w14:paraId="4A4A19E6" w14:textId="77777777" w:rsidR="0022224A" w:rsidRPr="00F13FD5" w:rsidRDefault="0022224A" w:rsidP="00232070">
      <w:pPr>
        <w:keepNext/>
        <w:keepLines/>
        <w:jc w:val="both"/>
        <w:rPr>
          <w:rFonts w:ascii="Tahoma" w:hAnsi="Tahoma" w:cs="Tahoma"/>
          <w:bCs/>
        </w:rPr>
      </w:pPr>
    </w:p>
    <w:p w14:paraId="24F1C0CD" w14:textId="0D83718C" w:rsidR="00D064B0" w:rsidRPr="00F13FD5" w:rsidRDefault="00D064B0" w:rsidP="00232070">
      <w:pPr>
        <w:keepNext/>
        <w:keepLines/>
        <w:jc w:val="both"/>
        <w:rPr>
          <w:rFonts w:ascii="Tahoma" w:hAnsi="Tahoma" w:cs="Tahoma"/>
        </w:rPr>
      </w:pPr>
      <w:r w:rsidRPr="00F13FD5">
        <w:rPr>
          <w:rFonts w:ascii="Tahoma" w:hAnsi="Tahoma" w:cs="Tahoma"/>
        </w:rPr>
        <w:t>Za reference, katerih referenčni naročnik je JAVNO PODJETJE VODOVOD KANALIZACIJA SNAGA d.o.o., Ljubljana ni potrebno predložiti podpisane in žigosane Priloge 6/</w:t>
      </w:r>
      <w:r w:rsidR="008F06EC">
        <w:rPr>
          <w:rFonts w:ascii="Tahoma" w:hAnsi="Tahoma" w:cs="Tahoma"/>
        </w:rPr>
        <w:t>2 in Priloge 6/5</w:t>
      </w:r>
      <w:r w:rsidRPr="00F13FD5">
        <w:rPr>
          <w:rFonts w:ascii="Tahoma" w:hAnsi="Tahoma" w:cs="Tahoma"/>
        </w:rPr>
        <w:t xml:space="preserve"> s strani naročnika,  mora pa </w:t>
      </w:r>
      <w:r w:rsidR="00D20C8C">
        <w:rPr>
          <w:rFonts w:ascii="Tahoma" w:hAnsi="Tahoma" w:cs="Tahoma"/>
        </w:rPr>
        <w:t xml:space="preserve">biti posamezna </w:t>
      </w:r>
      <w:r w:rsidRPr="00F13FD5">
        <w:rPr>
          <w:rFonts w:ascii="Tahoma" w:hAnsi="Tahoma" w:cs="Tahoma"/>
        </w:rPr>
        <w:t>priloga izpolnjena v delu izvedenih referenčnih del (naročnik, izvajalec, opis, vrednost, podpis ponudnika, …)</w:t>
      </w:r>
      <w:r w:rsidR="0074441C" w:rsidRPr="00F13FD5">
        <w:rPr>
          <w:rFonts w:ascii="Tahoma" w:hAnsi="Tahoma" w:cs="Tahoma"/>
        </w:rPr>
        <w:t>.</w:t>
      </w:r>
      <w:r w:rsidR="008F06EC">
        <w:rPr>
          <w:rFonts w:ascii="Tahoma" w:hAnsi="Tahoma" w:cs="Tahoma"/>
        </w:rPr>
        <w:t xml:space="preserve"> </w:t>
      </w:r>
      <w:r w:rsidR="00D20C8C">
        <w:rPr>
          <w:rFonts w:ascii="Tahoma" w:hAnsi="Tahoma" w:cs="Tahoma"/>
        </w:rPr>
        <w:t>P</w:t>
      </w:r>
      <w:r w:rsidR="008F06EC">
        <w:rPr>
          <w:rFonts w:ascii="Tahoma" w:hAnsi="Tahoma" w:cs="Tahoma"/>
        </w:rPr>
        <w:t>rilogi 6/1 in 6/4</w:t>
      </w:r>
      <w:r w:rsidR="00D20C8C">
        <w:rPr>
          <w:rFonts w:ascii="Tahoma" w:hAnsi="Tahoma" w:cs="Tahoma"/>
        </w:rPr>
        <w:t xml:space="preserve"> morata biti priloženi k ponudbeni dokumentaciji</w:t>
      </w:r>
      <w:r w:rsidR="008F06EC">
        <w:rPr>
          <w:rFonts w:ascii="Tahoma" w:hAnsi="Tahoma" w:cs="Tahoma"/>
        </w:rPr>
        <w:t>.</w:t>
      </w:r>
    </w:p>
    <w:p w14:paraId="204046D8" w14:textId="77777777" w:rsidR="00850984" w:rsidRPr="00F13FD5" w:rsidRDefault="00850984" w:rsidP="00232070">
      <w:pPr>
        <w:keepNext/>
        <w:keepLines/>
        <w:jc w:val="both"/>
        <w:rPr>
          <w:rFonts w:ascii="Tahoma" w:hAnsi="Tahoma" w:cs="Tahoma"/>
        </w:rPr>
      </w:pPr>
    </w:p>
    <w:p w14:paraId="650141E7" w14:textId="139AF017" w:rsidR="00D73CCB" w:rsidRPr="00F13FD5" w:rsidRDefault="006B6C6B" w:rsidP="00232070">
      <w:pPr>
        <w:keepNext/>
        <w:keepLines/>
        <w:numPr>
          <w:ilvl w:val="3"/>
          <w:numId w:val="2"/>
        </w:numPr>
        <w:jc w:val="both"/>
        <w:rPr>
          <w:rFonts w:ascii="Tahoma" w:hAnsi="Tahoma" w:cs="Tahoma"/>
        </w:rPr>
      </w:pPr>
      <w:r w:rsidRPr="00F13FD5">
        <w:rPr>
          <w:rFonts w:ascii="Tahoma" w:hAnsi="Tahoma" w:cs="Tahoma"/>
        </w:rPr>
        <w:t>S</w:t>
      </w:r>
      <w:r w:rsidR="00F01D80" w:rsidRPr="00F13FD5">
        <w:rPr>
          <w:rFonts w:ascii="Tahoma" w:hAnsi="Tahoma" w:cs="Tahoma"/>
        </w:rPr>
        <w:t>trokovna sposobnost</w:t>
      </w:r>
      <w:r w:rsidR="00D73CCB" w:rsidRPr="00F13FD5">
        <w:rPr>
          <w:rFonts w:ascii="Tahoma" w:hAnsi="Tahoma" w:cs="Tahoma"/>
        </w:rPr>
        <w:t xml:space="preserve"> </w:t>
      </w:r>
      <w:r w:rsidR="00F01D80" w:rsidRPr="00F13FD5">
        <w:rPr>
          <w:rFonts w:ascii="Tahoma" w:hAnsi="Tahoma" w:cs="Tahoma"/>
        </w:rPr>
        <w:t xml:space="preserve">– </w:t>
      </w:r>
      <w:r w:rsidR="00B81F53" w:rsidRPr="00F13FD5">
        <w:rPr>
          <w:rFonts w:ascii="Tahoma" w:hAnsi="Tahoma" w:cs="Tahoma"/>
        </w:rPr>
        <w:t>kadrovska sposobnost</w:t>
      </w:r>
    </w:p>
    <w:p w14:paraId="7C4A1A26" w14:textId="77777777" w:rsidR="00D73CCB" w:rsidRPr="00F13FD5" w:rsidRDefault="00D73CCB" w:rsidP="00232070">
      <w:pPr>
        <w:keepNext/>
        <w:keepLines/>
        <w:jc w:val="both"/>
        <w:rPr>
          <w:rFonts w:ascii="Tahoma" w:hAnsi="Tahoma" w:cs="Tahoma"/>
        </w:rPr>
      </w:pPr>
    </w:p>
    <w:p w14:paraId="3C817FF3" w14:textId="40400527" w:rsidR="00334554" w:rsidRPr="00F13FD5" w:rsidRDefault="00334554" w:rsidP="00232070">
      <w:pPr>
        <w:keepNext/>
        <w:keepLines/>
        <w:jc w:val="both"/>
        <w:rPr>
          <w:rFonts w:ascii="Tahoma" w:hAnsi="Tahoma" w:cs="Tahoma"/>
          <w:b/>
        </w:rPr>
      </w:pPr>
      <w:r w:rsidRPr="00F13FD5">
        <w:rPr>
          <w:rFonts w:ascii="Tahoma" w:hAnsi="Tahoma" w:cs="Tahoma"/>
          <w:b/>
        </w:rPr>
        <w:t>A. KADROVSKA SPOSOBNOST ZA MONTAŽO PUHAL</w:t>
      </w:r>
    </w:p>
    <w:p w14:paraId="6AE85600" w14:textId="77777777" w:rsidR="00334554" w:rsidRPr="00F13FD5" w:rsidRDefault="00334554" w:rsidP="00232070">
      <w:pPr>
        <w:keepNext/>
        <w:keepLines/>
        <w:jc w:val="both"/>
        <w:rPr>
          <w:rFonts w:ascii="Tahoma" w:hAnsi="Tahoma" w:cs="Tahoma"/>
        </w:rPr>
      </w:pPr>
    </w:p>
    <w:p w14:paraId="5BA6C45A" w14:textId="6C265953" w:rsidR="00D63722" w:rsidRPr="00F13FD5" w:rsidRDefault="00D63722" w:rsidP="00232070">
      <w:pPr>
        <w:keepNext/>
        <w:keepLines/>
        <w:jc w:val="both"/>
        <w:rPr>
          <w:rFonts w:ascii="Tahoma" w:hAnsi="Tahoma" w:cs="Tahoma"/>
        </w:rPr>
      </w:pPr>
      <w:r w:rsidRPr="00D63722">
        <w:rPr>
          <w:rFonts w:ascii="Tahoma" w:hAnsi="Tahoma" w:cs="Tahoma"/>
        </w:rPr>
        <w:t xml:space="preserve">Ponudnik mora zagotoviti ustrezno usposobljen kader za izvedbo demontaže, montaže, električnega priklopa, </w:t>
      </w:r>
      <w:proofErr w:type="spellStart"/>
      <w:r w:rsidRPr="00D63722">
        <w:rPr>
          <w:rFonts w:ascii="Tahoma" w:hAnsi="Tahoma" w:cs="Tahoma"/>
        </w:rPr>
        <w:t>parametriranja</w:t>
      </w:r>
      <w:proofErr w:type="spellEnd"/>
      <w:r w:rsidRPr="00D63722">
        <w:rPr>
          <w:rFonts w:ascii="Tahoma" w:hAnsi="Tahoma" w:cs="Tahoma"/>
        </w:rPr>
        <w:t xml:space="preserve"> frekvenčnih pretvornikov, zagona ter funkcionalnega preizkusa delovanja opreme.</w:t>
      </w:r>
    </w:p>
    <w:p w14:paraId="15A048EF" w14:textId="77777777" w:rsidR="0074441C" w:rsidRPr="00F13FD5" w:rsidRDefault="0074441C" w:rsidP="00232070">
      <w:pPr>
        <w:keepNext/>
        <w:keepLines/>
        <w:jc w:val="both"/>
        <w:rPr>
          <w:rFonts w:ascii="Tahoma" w:hAnsi="Tahoma" w:cs="Tahoma"/>
        </w:rPr>
      </w:pPr>
    </w:p>
    <w:p w14:paraId="411AC254" w14:textId="77777777" w:rsidR="0074441C" w:rsidRPr="00F13FD5" w:rsidRDefault="0074441C" w:rsidP="00232070">
      <w:pPr>
        <w:keepNext/>
        <w:keepLines/>
        <w:jc w:val="both"/>
        <w:rPr>
          <w:rFonts w:ascii="Tahoma" w:hAnsi="Tahoma" w:cs="Tahoma"/>
        </w:rPr>
      </w:pPr>
      <w:r w:rsidRPr="00F13FD5">
        <w:rPr>
          <w:rFonts w:ascii="Tahoma" w:hAnsi="Tahoma" w:cs="Tahoma"/>
        </w:rPr>
        <w:t>Ponudnik mora imeti na razpolago najmanj:</w:t>
      </w:r>
    </w:p>
    <w:p w14:paraId="3A9DF1A0" w14:textId="77777777" w:rsidR="0074441C" w:rsidRPr="00F13FD5" w:rsidRDefault="0074441C" w:rsidP="00232070">
      <w:pPr>
        <w:keepNext/>
        <w:keepLines/>
        <w:jc w:val="both"/>
        <w:rPr>
          <w:rFonts w:ascii="Tahoma" w:hAnsi="Tahoma" w:cs="Tahoma"/>
        </w:rPr>
      </w:pPr>
    </w:p>
    <w:p w14:paraId="5B69DCB7" w14:textId="4BE9E829" w:rsidR="0074441C" w:rsidRPr="00F13FD5" w:rsidRDefault="00407596" w:rsidP="00232070">
      <w:pPr>
        <w:keepNext/>
        <w:keepLines/>
        <w:numPr>
          <w:ilvl w:val="0"/>
          <w:numId w:val="6"/>
        </w:numPr>
        <w:ind w:left="284" w:hanging="284"/>
        <w:jc w:val="both"/>
        <w:rPr>
          <w:rFonts w:ascii="Tahoma" w:hAnsi="Tahoma" w:cs="Tahoma"/>
        </w:rPr>
      </w:pPr>
      <w:r w:rsidRPr="00407596">
        <w:rPr>
          <w:rFonts w:ascii="Tahoma" w:hAnsi="Tahoma" w:cs="Tahoma"/>
          <w:b/>
          <w:bCs/>
        </w:rPr>
        <w:t>dve (2) osebi strojne stroke</w:t>
      </w:r>
      <w:r>
        <w:rPr>
          <w:rFonts w:ascii="Tahoma" w:hAnsi="Tahoma" w:cs="Tahoma"/>
          <w:b/>
          <w:bCs/>
        </w:rPr>
        <w:t xml:space="preserve"> </w:t>
      </w:r>
      <w:r w:rsidR="0074441C" w:rsidRPr="00F13FD5">
        <w:rPr>
          <w:rFonts w:ascii="Tahoma" w:hAnsi="Tahoma" w:cs="Tahoma"/>
        </w:rPr>
        <w:t>z najmanj tremi (3) leti izkušenj pri montaži</w:t>
      </w:r>
      <w:r w:rsidRPr="00407596">
        <w:t xml:space="preserve"> </w:t>
      </w:r>
      <w:r w:rsidRPr="00407596">
        <w:rPr>
          <w:rFonts w:ascii="Tahoma" w:hAnsi="Tahoma" w:cs="Tahoma"/>
        </w:rPr>
        <w:t>, zagonu in funkcionalnem preizkusu</w:t>
      </w:r>
      <w:r w:rsidR="0074441C" w:rsidRPr="00F13FD5">
        <w:rPr>
          <w:rFonts w:ascii="Tahoma" w:hAnsi="Tahoma" w:cs="Tahoma"/>
        </w:rPr>
        <w:t xml:space="preserve"> rotacijske opreme (puhala, kompresorji, črpalke) in</w:t>
      </w:r>
    </w:p>
    <w:p w14:paraId="07454B0D" w14:textId="6DC7C608" w:rsidR="0074441C" w:rsidRPr="00F13FD5" w:rsidRDefault="00407596" w:rsidP="00232070">
      <w:pPr>
        <w:keepNext/>
        <w:keepLines/>
        <w:numPr>
          <w:ilvl w:val="0"/>
          <w:numId w:val="6"/>
        </w:numPr>
        <w:ind w:left="284" w:hanging="284"/>
        <w:jc w:val="both"/>
        <w:rPr>
          <w:rFonts w:ascii="Tahoma" w:hAnsi="Tahoma" w:cs="Tahoma"/>
        </w:rPr>
      </w:pPr>
      <w:r w:rsidRPr="00407596">
        <w:rPr>
          <w:rFonts w:ascii="Tahoma" w:hAnsi="Tahoma" w:cs="Tahoma"/>
          <w:b/>
          <w:bCs/>
        </w:rPr>
        <w:t>eno (1) osebo elektro stroke</w:t>
      </w:r>
      <w:r>
        <w:rPr>
          <w:rFonts w:ascii="Tahoma" w:hAnsi="Tahoma" w:cs="Tahoma"/>
          <w:b/>
          <w:bCs/>
        </w:rPr>
        <w:t xml:space="preserve"> </w:t>
      </w:r>
      <w:r w:rsidR="0074441C" w:rsidRPr="00F13FD5">
        <w:rPr>
          <w:rFonts w:ascii="Tahoma" w:hAnsi="Tahoma" w:cs="Tahoma"/>
        </w:rPr>
        <w:t xml:space="preserve">z najmanj tremi (3) leti izkušenj na področju </w:t>
      </w:r>
      <w:r w:rsidRPr="00407596">
        <w:rPr>
          <w:rFonts w:ascii="Tahoma" w:hAnsi="Tahoma" w:cs="Tahoma"/>
        </w:rPr>
        <w:t xml:space="preserve">električnega priklopa, </w:t>
      </w:r>
      <w:proofErr w:type="spellStart"/>
      <w:r w:rsidRPr="00407596">
        <w:rPr>
          <w:rFonts w:ascii="Tahoma" w:hAnsi="Tahoma" w:cs="Tahoma"/>
        </w:rPr>
        <w:t>parametriranja</w:t>
      </w:r>
      <w:proofErr w:type="spellEnd"/>
      <w:r w:rsidRPr="00407596">
        <w:rPr>
          <w:rFonts w:ascii="Tahoma" w:hAnsi="Tahoma" w:cs="Tahoma"/>
        </w:rPr>
        <w:t xml:space="preserve"> frekvenčnih pretvornikov ter zagona industrijske opreme.</w:t>
      </w:r>
      <w:r w:rsidR="0074441C" w:rsidRPr="00F13FD5">
        <w:rPr>
          <w:rFonts w:ascii="Tahoma" w:hAnsi="Tahoma" w:cs="Tahoma"/>
        </w:rPr>
        <w:t>.</w:t>
      </w:r>
    </w:p>
    <w:p w14:paraId="085CDAC9" w14:textId="77777777" w:rsidR="0074441C" w:rsidRPr="00F13FD5" w:rsidRDefault="0074441C" w:rsidP="00232070">
      <w:pPr>
        <w:keepNext/>
        <w:keepLines/>
        <w:jc w:val="both"/>
        <w:rPr>
          <w:rFonts w:ascii="Tahoma" w:hAnsi="Tahoma" w:cs="Tahoma"/>
        </w:rPr>
      </w:pPr>
    </w:p>
    <w:p w14:paraId="6D42192C" w14:textId="77777777" w:rsidR="0074441C" w:rsidRPr="00F13FD5" w:rsidRDefault="0074441C" w:rsidP="00232070">
      <w:pPr>
        <w:keepNext/>
        <w:keepLines/>
        <w:jc w:val="both"/>
        <w:rPr>
          <w:rFonts w:ascii="Tahoma" w:hAnsi="Tahoma" w:cs="Tahoma"/>
        </w:rPr>
      </w:pPr>
      <w:r w:rsidRPr="00F13FD5">
        <w:rPr>
          <w:rFonts w:ascii="Tahoma" w:hAnsi="Tahoma" w:cs="Tahoma"/>
        </w:rPr>
        <w:t>Naročnik lahko od ponudnika zahteva, da za nominirane strokovnjake predloži dokazila o sodelovanju pri izvedbi primerljivih projektov.</w:t>
      </w:r>
    </w:p>
    <w:p w14:paraId="695E6909" w14:textId="77777777" w:rsidR="0074441C" w:rsidRPr="00F13FD5" w:rsidRDefault="0074441C" w:rsidP="00232070">
      <w:pPr>
        <w:keepNext/>
        <w:keepLines/>
        <w:jc w:val="both"/>
        <w:rPr>
          <w:rFonts w:ascii="Tahoma" w:hAnsi="Tahoma" w:cs="Tahoma"/>
        </w:rPr>
      </w:pPr>
    </w:p>
    <w:p w14:paraId="1BCCAA1E" w14:textId="6052F3C3" w:rsidR="0074441C" w:rsidRPr="00F13FD5" w:rsidRDefault="0074441C" w:rsidP="00232070">
      <w:pPr>
        <w:keepNext/>
        <w:keepLines/>
        <w:jc w:val="both"/>
        <w:rPr>
          <w:rFonts w:ascii="Tahoma" w:hAnsi="Tahoma" w:cs="Tahoma"/>
        </w:rPr>
      </w:pPr>
      <w:r w:rsidRPr="00F13FD5">
        <w:rPr>
          <w:rFonts w:ascii="Tahoma" w:hAnsi="Tahoma" w:cs="Tahoma"/>
        </w:rPr>
        <w:t>Kot primerljive se štejejo izvedbe, ki vključujejo:</w:t>
      </w:r>
    </w:p>
    <w:p w14:paraId="15A70191" w14:textId="77777777" w:rsidR="0074441C" w:rsidRPr="00F13FD5" w:rsidRDefault="0074441C" w:rsidP="00232070">
      <w:pPr>
        <w:keepNext/>
        <w:keepLines/>
        <w:numPr>
          <w:ilvl w:val="0"/>
          <w:numId w:val="10"/>
        </w:numPr>
        <w:ind w:left="714" w:hanging="357"/>
        <w:jc w:val="both"/>
        <w:rPr>
          <w:rFonts w:ascii="Tahoma" w:hAnsi="Tahoma" w:cs="Tahoma"/>
        </w:rPr>
      </w:pPr>
      <w:r w:rsidRPr="00F13FD5">
        <w:rPr>
          <w:rFonts w:ascii="Tahoma" w:hAnsi="Tahoma" w:cs="Tahoma"/>
        </w:rPr>
        <w:t xml:space="preserve">montažo ali zagon rotacijske opreme (puhala, kompresorji, črpalke), </w:t>
      </w:r>
    </w:p>
    <w:p w14:paraId="42F3C1C9" w14:textId="0178B967" w:rsidR="0074441C" w:rsidRPr="00F13FD5" w:rsidRDefault="00407596" w:rsidP="00232070">
      <w:pPr>
        <w:keepNext/>
        <w:keepLines/>
        <w:numPr>
          <w:ilvl w:val="0"/>
          <w:numId w:val="10"/>
        </w:numPr>
        <w:ind w:left="714" w:hanging="357"/>
        <w:jc w:val="both"/>
        <w:rPr>
          <w:rFonts w:ascii="Tahoma" w:hAnsi="Tahoma" w:cs="Tahoma"/>
        </w:rPr>
      </w:pPr>
      <w:r w:rsidRPr="00407596">
        <w:rPr>
          <w:rFonts w:ascii="Tahoma" w:hAnsi="Tahoma" w:cs="Tahoma"/>
        </w:rPr>
        <w:t xml:space="preserve">električni priklop, </w:t>
      </w:r>
      <w:proofErr w:type="spellStart"/>
      <w:r w:rsidRPr="00407596">
        <w:rPr>
          <w:rFonts w:ascii="Tahoma" w:hAnsi="Tahoma" w:cs="Tahoma"/>
        </w:rPr>
        <w:t>parametriranje</w:t>
      </w:r>
      <w:proofErr w:type="spellEnd"/>
      <w:r w:rsidRPr="00407596">
        <w:rPr>
          <w:rFonts w:ascii="Tahoma" w:hAnsi="Tahoma" w:cs="Tahoma"/>
        </w:rPr>
        <w:t xml:space="preserve"> frekvenčnih pretvornikov ter zagon industrijske opreme</w:t>
      </w:r>
      <w:r w:rsidR="0074441C" w:rsidRPr="00F13FD5">
        <w:rPr>
          <w:rFonts w:ascii="Tahoma" w:hAnsi="Tahoma" w:cs="Tahoma"/>
        </w:rPr>
        <w:t>.</w:t>
      </w:r>
    </w:p>
    <w:p w14:paraId="43F0B16A" w14:textId="77777777" w:rsidR="0074441C" w:rsidRPr="00F13FD5" w:rsidRDefault="0074441C" w:rsidP="00232070">
      <w:pPr>
        <w:keepNext/>
        <w:keepLines/>
        <w:jc w:val="both"/>
        <w:rPr>
          <w:rFonts w:ascii="Tahoma" w:hAnsi="Tahoma" w:cs="Tahoma"/>
        </w:rPr>
      </w:pPr>
    </w:p>
    <w:p w14:paraId="03D300CF" w14:textId="77777777" w:rsidR="0074441C" w:rsidRPr="00F13FD5" w:rsidRDefault="0074441C" w:rsidP="00232070">
      <w:pPr>
        <w:keepNext/>
        <w:keepLines/>
        <w:jc w:val="both"/>
        <w:rPr>
          <w:rFonts w:ascii="Tahoma" w:hAnsi="Tahoma" w:cs="Tahoma"/>
        </w:rPr>
      </w:pPr>
      <w:r w:rsidRPr="00F13FD5">
        <w:rPr>
          <w:rFonts w:ascii="Tahoma" w:hAnsi="Tahoma" w:cs="Tahoma"/>
        </w:rPr>
        <w:t>Ponudnik mora predložiti:</w:t>
      </w:r>
    </w:p>
    <w:p w14:paraId="50D2BBBF" w14:textId="77777777" w:rsidR="0074441C" w:rsidRPr="00F13FD5" w:rsidRDefault="0074441C" w:rsidP="00232070">
      <w:pPr>
        <w:keepNext/>
        <w:keepLines/>
        <w:numPr>
          <w:ilvl w:val="0"/>
          <w:numId w:val="10"/>
        </w:numPr>
        <w:ind w:left="714" w:hanging="357"/>
        <w:jc w:val="both"/>
        <w:rPr>
          <w:rFonts w:ascii="Tahoma" w:hAnsi="Tahoma" w:cs="Tahoma"/>
        </w:rPr>
      </w:pPr>
      <w:r w:rsidRPr="00F13FD5">
        <w:rPr>
          <w:rFonts w:ascii="Tahoma" w:hAnsi="Tahoma" w:cs="Tahoma"/>
        </w:rPr>
        <w:t xml:space="preserve">seznam nominiranega kadra z navedbo funkcije pri izvedbi naročila, </w:t>
      </w:r>
    </w:p>
    <w:p w14:paraId="1B332E78" w14:textId="77777777" w:rsidR="008C02BF" w:rsidRDefault="0074441C" w:rsidP="00232070">
      <w:pPr>
        <w:keepNext/>
        <w:keepLines/>
        <w:numPr>
          <w:ilvl w:val="0"/>
          <w:numId w:val="10"/>
        </w:numPr>
        <w:ind w:left="714" w:hanging="357"/>
        <w:jc w:val="both"/>
        <w:rPr>
          <w:rFonts w:ascii="Tahoma" w:hAnsi="Tahoma" w:cs="Tahoma"/>
        </w:rPr>
      </w:pPr>
      <w:r w:rsidRPr="00F13FD5">
        <w:rPr>
          <w:rFonts w:ascii="Tahoma" w:hAnsi="Tahoma" w:cs="Tahoma"/>
        </w:rPr>
        <w:t xml:space="preserve">opis delovnih izkušenj </w:t>
      </w:r>
      <w:r w:rsidR="00407596" w:rsidRPr="00407596">
        <w:rPr>
          <w:rFonts w:ascii="Tahoma" w:hAnsi="Tahoma" w:cs="Tahoma"/>
        </w:rPr>
        <w:t>posamezne nominirane osebe, iz katerega je razvidno izpolnjevanje zahtevanih pogojev</w:t>
      </w:r>
      <w:r w:rsidR="008C02BF">
        <w:rPr>
          <w:rFonts w:ascii="Tahoma" w:hAnsi="Tahoma" w:cs="Tahoma"/>
        </w:rPr>
        <w:t>.</w:t>
      </w:r>
    </w:p>
    <w:p w14:paraId="0D2608C0" w14:textId="77777777" w:rsidR="008C02BF" w:rsidRDefault="008C02BF" w:rsidP="00232070">
      <w:pPr>
        <w:keepNext/>
        <w:keepLines/>
        <w:jc w:val="both"/>
        <w:rPr>
          <w:rFonts w:ascii="Tahoma" w:hAnsi="Tahoma" w:cs="Tahoma"/>
        </w:rPr>
      </w:pPr>
    </w:p>
    <w:p w14:paraId="30F93B39" w14:textId="064F649F" w:rsidR="0074441C" w:rsidRDefault="008C02BF" w:rsidP="00232070">
      <w:pPr>
        <w:keepNext/>
        <w:keepLines/>
        <w:jc w:val="both"/>
        <w:rPr>
          <w:rFonts w:ascii="Tahoma" w:hAnsi="Tahoma" w:cs="Tahoma"/>
        </w:rPr>
      </w:pPr>
      <w:bookmarkStart w:id="22" w:name="_Hlk237185547"/>
      <w:r>
        <w:rPr>
          <w:rFonts w:ascii="Tahoma" w:hAnsi="Tahoma" w:cs="Tahoma"/>
        </w:rPr>
        <w:lastRenderedPageBreak/>
        <w:t xml:space="preserve">Naročnik </w:t>
      </w:r>
      <w:r w:rsidR="001E7E1B">
        <w:rPr>
          <w:rFonts w:ascii="Tahoma" w:hAnsi="Tahoma" w:cs="Tahoma"/>
        </w:rPr>
        <w:t xml:space="preserve">lahko </w:t>
      </w:r>
      <w:r>
        <w:rPr>
          <w:rFonts w:ascii="Tahoma" w:hAnsi="Tahoma" w:cs="Tahoma"/>
        </w:rPr>
        <w:t xml:space="preserve">v fazi pregleda in ocenjevanja ponudb od ponudnika zahteva </w:t>
      </w:r>
      <w:r w:rsidR="00407596" w:rsidRPr="00407596">
        <w:rPr>
          <w:rFonts w:ascii="Tahoma" w:hAnsi="Tahoma" w:cs="Tahoma"/>
        </w:rPr>
        <w:t>dokazila o izobrazbi, usposobljenosti oziroma sodelovanju pri izvedbi primerljivih projektov</w:t>
      </w:r>
      <w:r w:rsidR="0074441C" w:rsidRPr="00F13FD5">
        <w:rPr>
          <w:rFonts w:ascii="Tahoma" w:hAnsi="Tahoma" w:cs="Tahoma"/>
        </w:rPr>
        <w:t xml:space="preserve">. </w:t>
      </w:r>
    </w:p>
    <w:bookmarkEnd w:id="22"/>
    <w:p w14:paraId="660BA0BA" w14:textId="77777777" w:rsidR="00DF77FC" w:rsidRPr="00F13FD5" w:rsidRDefault="00DF77FC" w:rsidP="00232070">
      <w:pPr>
        <w:keepNext/>
        <w:keepLines/>
        <w:jc w:val="both"/>
        <w:rPr>
          <w:rFonts w:ascii="Tahoma" w:hAnsi="Tahoma" w:cs="Tahoma"/>
        </w:rPr>
      </w:pPr>
    </w:p>
    <w:p w14:paraId="0EF1524A" w14:textId="01DE94BE" w:rsidR="0074441C" w:rsidRDefault="00DF77FC" w:rsidP="00232070">
      <w:pPr>
        <w:keepNext/>
        <w:keepLines/>
        <w:jc w:val="both"/>
        <w:rPr>
          <w:rFonts w:ascii="Tahoma" w:hAnsi="Tahoma" w:cs="Tahoma"/>
        </w:rPr>
      </w:pPr>
      <w:r w:rsidRPr="00DF77FC">
        <w:rPr>
          <w:rFonts w:ascii="Tahoma" w:hAnsi="Tahoma" w:cs="Tahoma"/>
        </w:rPr>
        <w:t>Nominirani kader mora sodelovati pri izvedbi montaže, zagona in funkcionalnega preizkusa dobavljene opreme.</w:t>
      </w:r>
    </w:p>
    <w:p w14:paraId="73B5321B" w14:textId="77777777" w:rsidR="00DF77FC" w:rsidRPr="00F13FD5" w:rsidRDefault="00DF77FC" w:rsidP="00232070">
      <w:pPr>
        <w:keepNext/>
        <w:keepLines/>
        <w:jc w:val="both"/>
        <w:rPr>
          <w:rFonts w:ascii="Tahoma" w:hAnsi="Tahoma" w:cs="Tahoma"/>
        </w:rPr>
      </w:pPr>
    </w:p>
    <w:p w14:paraId="47D8D1FF" w14:textId="70C218C0" w:rsidR="00334554" w:rsidRPr="00F13FD5" w:rsidRDefault="00334554" w:rsidP="00232070">
      <w:pPr>
        <w:keepNext/>
        <w:keepLines/>
        <w:jc w:val="both"/>
        <w:rPr>
          <w:rFonts w:ascii="Tahoma" w:hAnsi="Tahoma" w:cs="Tahoma"/>
          <w:b/>
        </w:rPr>
      </w:pPr>
      <w:r w:rsidRPr="00F13FD5">
        <w:rPr>
          <w:rFonts w:ascii="Tahoma" w:hAnsi="Tahoma" w:cs="Tahoma"/>
          <w:b/>
        </w:rPr>
        <w:t>B. KADROVSKA SPOSOBNOST ZA SERVISIRANJE PUHAL</w:t>
      </w:r>
    </w:p>
    <w:p w14:paraId="7D73D962" w14:textId="26907E16" w:rsidR="00407596" w:rsidRPr="00F13FD5" w:rsidRDefault="00407596" w:rsidP="00232070">
      <w:pPr>
        <w:keepNext/>
        <w:keepLines/>
        <w:jc w:val="both"/>
        <w:rPr>
          <w:rFonts w:ascii="Tahoma" w:hAnsi="Tahoma" w:cs="Tahoma"/>
        </w:rPr>
      </w:pPr>
      <w:r w:rsidRPr="00407596">
        <w:rPr>
          <w:rFonts w:ascii="Tahoma" w:hAnsi="Tahoma" w:cs="Tahoma"/>
        </w:rPr>
        <w:t>Ponudnik mora zagotoviti ustrezno usposobljen kader za izvajanje rednega in izrednega vzdrževanja ter servisiranja dobavljenih puhal.</w:t>
      </w:r>
    </w:p>
    <w:p w14:paraId="30A8043C" w14:textId="77777777" w:rsidR="00F308E8" w:rsidRPr="00F13FD5" w:rsidRDefault="00F308E8" w:rsidP="00232070">
      <w:pPr>
        <w:keepNext/>
        <w:keepLines/>
        <w:jc w:val="both"/>
        <w:rPr>
          <w:rFonts w:ascii="Tahoma" w:hAnsi="Tahoma" w:cs="Tahoma"/>
        </w:rPr>
      </w:pPr>
    </w:p>
    <w:p w14:paraId="368953B6" w14:textId="7FB3D2B9" w:rsidR="00F308E8" w:rsidRPr="00F13FD5" w:rsidRDefault="00F308E8" w:rsidP="00232070">
      <w:pPr>
        <w:keepNext/>
        <w:keepLines/>
        <w:jc w:val="both"/>
        <w:rPr>
          <w:rFonts w:ascii="Tahoma" w:hAnsi="Tahoma" w:cs="Tahoma"/>
        </w:rPr>
      </w:pPr>
      <w:r w:rsidRPr="00F13FD5">
        <w:rPr>
          <w:rFonts w:ascii="Tahoma" w:hAnsi="Tahoma" w:cs="Tahoma"/>
        </w:rPr>
        <w:t>Ponudnik mora imeti na razpolago najmanj:</w:t>
      </w:r>
    </w:p>
    <w:p w14:paraId="4D5D3426" w14:textId="55DDAB4B" w:rsidR="00F308E8" w:rsidRPr="00F13FD5" w:rsidRDefault="00407596" w:rsidP="00232070">
      <w:pPr>
        <w:keepNext/>
        <w:keepLines/>
        <w:numPr>
          <w:ilvl w:val="0"/>
          <w:numId w:val="6"/>
        </w:numPr>
        <w:ind w:left="284" w:hanging="284"/>
        <w:jc w:val="both"/>
        <w:rPr>
          <w:rFonts w:ascii="Tahoma" w:hAnsi="Tahoma" w:cs="Tahoma"/>
        </w:rPr>
      </w:pPr>
      <w:r w:rsidRPr="00407596">
        <w:rPr>
          <w:rFonts w:ascii="Tahoma" w:hAnsi="Tahoma" w:cs="Tahoma"/>
          <w:b/>
          <w:bCs/>
        </w:rPr>
        <w:t>eno (1) osebo</w:t>
      </w:r>
      <w:r>
        <w:rPr>
          <w:rFonts w:ascii="Tahoma" w:hAnsi="Tahoma" w:cs="Tahoma"/>
          <w:b/>
          <w:bCs/>
        </w:rPr>
        <w:t xml:space="preserve"> </w:t>
      </w:r>
      <w:r w:rsidR="00F308E8" w:rsidRPr="00F13FD5">
        <w:rPr>
          <w:rFonts w:ascii="Tahoma" w:hAnsi="Tahoma" w:cs="Tahoma"/>
        </w:rPr>
        <w:t xml:space="preserve">z najmanj tremi (3) leti izkušenj </w:t>
      </w:r>
      <w:r w:rsidRPr="00407596">
        <w:rPr>
          <w:rFonts w:ascii="Tahoma" w:hAnsi="Tahoma" w:cs="Tahoma"/>
        </w:rPr>
        <w:t>pri izvajanju rednega in izrednega vzdrževanja ter servisiranja puhal oziroma primerljive rotacijske opreme, vgrajene na čistilnih napravah ali primerljivih industrijskih objektih.</w:t>
      </w:r>
    </w:p>
    <w:p w14:paraId="0BA67724" w14:textId="77777777" w:rsidR="00F308E8" w:rsidRPr="00F13FD5" w:rsidRDefault="00F308E8" w:rsidP="00232070">
      <w:pPr>
        <w:keepNext/>
        <w:keepLines/>
        <w:jc w:val="both"/>
        <w:rPr>
          <w:rFonts w:ascii="Tahoma" w:hAnsi="Tahoma" w:cs="Tahoma"/>
        </w:rPr>
      </w:pPr>
    </w:p>
    <w:p w14:paraId="0C3551AF" w14:textId="77777777" w:rsidR="00F308E8" w:rsidRPr="00F13FD5" w:rsidRDefault="00F308E8" w:rsidP="00232070">
      <w:pPr>
        <w:keepNext/>
        <w:keepLines/>
        <w:jc w:val="both"/>
        <w:rPr>
          <w:rFonts w:ascii="Tahoma" w:hAnsi="Tahoma" w:cs="Tahoma"/>
        </w:rPr>
      </w:pPr>
      <w:r w:rsidRPr="00F13FD5">
        <w:rPr>
          <w:rFonts w:ascii="Tahoma" w:hAnsi="Tahoma" w:cs="Tahoma"/>
        </w:rPr>
        <w:t>Naročnik lahko od ponudnika zahteva, da za nominiranega strokovnjaka predloži dokazila o sodelovanju pri izvedbi primerljivih servisnih ali vzdrževalnih del.</w:t>
      </w:r>
    </w:p>
    <w:p w14:paraId="4CD41844" w14:textId="77777777" w:rsidR="00F308E8" w:rsidRPr="00F13FD5" w:rsidRDefault="00F308E8" w:rsidP="00232070">
      <w:pPr>
        <w:keepNext/>
        <w:keepLines/>
        <w:jc w:val="both"/>
        <w:rPr>
          <w:rFonts w:ascii="Tahoma" w:hAnsi="Tahoma" w:cs="Tahoma"/>
        </w:rPr>
      </w:pPr>
    </w:p>
    <w:p w14:paraId="748B637D" w14:textId="7D9EB6B4" w:rsidR="00F308E8" w:rsidRPr="00F13FD5" w:rsidRDefault="00F308E8" w:rsidP="00232070">
      <w:pPr>
        <w:keepNext/>
        <w:keepLines/>
        <w:jc w:val="both"/>
        <w:rPr>
          <w:rFonts w:ascii="Tahoma" w:hAnsi="Tahoma" w:cs="Tahoma"/>
        </w:rPr>
      </w:pPr>
      <w:r w:rsidRPr="00F13FD5">
        <w:rPr>
          <w:rFonts w:ascii="Tahoma" w:hAnsi="Tahoma" w:cs="Tahoma"/>
        </w:rPr>
        <w:t>Kot primerljiva dela se štejejo:</w:t>
      </w:r>
    </w:p>
    <w:p w14:paraId="2274A61A" w14:textId="26F020BC" w:rsidR="00F308E8" w:rsidRPr="00F13FD5" w:rsidRDefault="00407596" w:rsidP="00232070">
      <w:pPr>
        <w:keepNext/>
        <w:keepLines/>
        <w:numPr>
          <w:ilvl w:val="0"/>
          <w:numId w:val="10"/>
        </w:numPr>
        <w:ind w:left="714" w:hanging="357"/>
        <w:jc w:val="both"/>
        <w:rPr>
          <w:rFonts w:ascii="Tahoma" w:hAnsi="Tahoma" w:cs="Tahoma"/>
        </w:rPr>
      </w:pPr>
      <w:r w:rsidRPr="00407596">
        <w:rPr>
          <w:rFonts w:ascii="Tahoma" w:hAnsi="Tahoma" w:cs="Tahoma"/>
        </w:rPr>
        <w:t>izvajanje rednega (periodičnega) vzdrževanja puhal oziroma primerljive rotacijske opreme</w:t>
      </w:r>
      <w:r w:rsidR="00F308E8" w:rsidRPr="00F13FD5">
        <w:rPr>
          <w:rFonts w:ascii="Tahoma" w:hAnsi="Tahoma" w:cs="Tahoma"/>
        </w:rPr>
        <w:t xml:space="preserve">, </w:t>
      </w:r>
    </w:p>
    <w:p w14:paraId="7014F84D" w14:textId="38784DDB" w:rsidR="00F308E8" w:rsidRPr="00F13FD5" w:rsidRDefault="00407596" w:rsidP="00232070">
      <w:pPr>
        <w:keepNext/>
        <w:keepLines/>
        <w:numPr>
          <w:ilvl w:val="0"/>
          <w:numId w:val="10"/>
        </w:numPr>
        <w:ind w:left="714" w:hanging="357"/>
        <w:jc w:val="both"/>
        <w:rPr>
          <w:rFonts w:ascii="Tahoma" w:hAnsi="Tahoma" w:cs="Tahoma"/>
        </w:rPr>
      </w:pPr>
      <w:r w:rsidRPr="00407596">
        <w:rPr>
          <w:rFonts w:ascii="Tahoma" w:hAnsi="Tahoma" w:cs="Tahoma"/>
        </w:rPr>
        <w:t>izvajanje izrednih (intervencijskih) servisnih posegov</w:t>
      </w:r>
      <w:r w:rsidR="00F308E8" w:rsidRPr="00F13FD5">
        <w:rPr>
          <w:rFonts w:ascii="Tahoma" w:hAnsi="Tahoma" w:cs="Tahoma"/>
        </w:rPr>
        <w:t>.</w:t>
      </w:r>
    </w:p>
    <w:p w14:paraId="7B8396AA" w14:textId="77777777" w:rsidR="0074441C" w:rsidRPr="00F13FD5" w:rsidRDefault="0074441C" w:rsidP="00232070">
      <w:pPr>
        <w:keepNext/>
        <w:keepLines/>
        <w:jc w:val="both"/>
        <w:rPr>
          <w:rFonts w:ascii="Tahoma" w:hAnsi="Tahoma" w:cs="Tahoma"/>
        </w:rPr>
      </w:pPr>
    </w:p>
    <w:p w14:paraId="6C3EBA14" w14:textId="77777777" w:rsidR="00F308E8" w:rsidRPr="00F13FD5" w:rsidRDefault="00F308E8" w:rsidP="00232070">
      <w:pPr>
        <w:keepNext/>
        <w:keepLines/>
        <w:jc w:val="both"/>
        <w:rPr>
          <w:rFonts w:ascii="Tahoma" w:hAnsi="Tahoma" w:cs="Tahoma"/>
        </w:rPr>
      </w:pPr>
      <w:r w:rsidRPr="00F13FD5">
        <w:rPr>
          <w:rFonts w:ascii="Tahoma" w:hAnsi="Tahoma" w:cs="Tahoma"/>
        </w:rPr>
        <w:t>Ponudnik mora predložiti:</w:t>
      </w:r>
    </w:p>
    <w:p w14:paraId="3D757811" w14:textId="77777777"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rPr>
        <w:t xml:space="preserve">seznam nominiranega kadra za izvajanje vzdrževanja, </w:t>
      </w:r>
    </w:p>
    <w:p w14:paraId="5E8C061B" w14:textId="46E49713"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rPr>
        <w:t xml:space="preserve">opis delovnih izkušenj </w:t>
      </w:r>
      <w:r w:rsidR="00407596" w:rsidRPr="00407596">
        <w:rPr>
          <w:rFonts w:ascii="Tahoma" w:hAnsi="Tahoma" w:cs="Tahoma"/>
        </w:rPr>
        <w:t>nominirane osebe,</w:t>
      </w:r>
      <w:r w:rsidR="00407596">
        <w:rPr>
          <w:rFonts w:ascii="Tahoma" w:hAnsi="Tahoma" w:cs="Tahoma"/>
        </w:rPr>
        <w:t xml:space="preserve"> </w:t>
      </w:r>
      <w:r w:rsidRPr="00F13FD5">
        <w:rPr>
          <w:rFonts w:ascii="Tahoma" w:hAnsi="Tahoma" w:cs="Tahoma"/>
        </w:rPr>
        <w:t xml:space="preserve">iz katerega je razvidno izpolnjevanje </w:t>
      </w:r>
      <w:r w:rsidR="00407596" w:rsidRPr="00407596">
        <w:rPr>
          <w:rFonts w:ascii="Tahoma" w:hAnsi="Tahoma" w:cs="Tahoma"/>
        </w:rPr>
        <w:t>zahtevanih pogojev</w:t>
      </w:r>
      <w:r w:rsidR="001E7E1B">
        <w:rPr>
          <w:rFonts w:ascii="Tahoma" w:hAnsi="Tahoma" w:cs="Tahoma"/>
        </w:rPr>
        <w:t>.</w:t>
      </w:r>
      <w:r w:rsidRPr="00F13FD5">
        <w:rPr>
          <w:rFonts w:ascii="Tahoma" w:hAnsi="Tahoma" w:cs="Tahoma"/>
        </w:rPr>
        <w:t xml:space="preserve"> </w:t>
      </w:r>
    </w:p>
    <w:p w14:paraId="21AC4592" w14:textId="77777777" w:rsidR="00407596" w:rsidRDefault="00407596" w:rsidP="00232070">
      <w:pPr>
        <w:keepNext/>
        <w:keepLines/>
        <w:jc w:val="both"/>
        <w:rPr>
          <w:rFonts w:ascii="Tahoma" w:hAnsi="Tahoma" w:cs="Tahoma"/>
        </w:rPr>
      </w:pPr>
    </w:p>
    <w:p w14:paraId="073DA658" w14:textId="000EF31A" w:rsidR="001E7E1B" w:rsidRDefault="001E7E1B" w:rsidP="00232070">
      <w:pPr>
        <w:keepNext/>
        <w:keepLines/>
        <w:jc w:val="both"/>
        <w:rPr>
          <w:rFonts w:ascii="Tahoma" w:hAnsi="Tahoma" w:cs="Tahoma"/>
        </w:rPr>
      </w:pPr>
      <w:r>
        <w:rPr>
          <w:rFonts w:ascii="Tahoma" w:hAnsi="Tahoma" w:cs="Tahoma"/>
        </w:rPr>
        <w:t xml:space="preserve">Naročnik lahko v fazi pregleda in ocenjevanja ponudb od ponudnika zahteva </w:t>
      </w:r>
      <w:r w:rsidRPr="00407596">
        <w:rPr>
          <w:rFonts w:ascii="Tahoma" w:hAnsi="Tahoma" w:cs="Tahoma"/>
        </w:rPr>
        <w:t>dokazila o usposobljenosti oziroma sodelovanju pri izvedbi primerljivih servisnih ali vzdrževalnih de</w:t>
      </w:r>
      <w:r>
        <w:rPr>
          <w:rFonts w:ascii="Tahoma" w:hAnsi="Tahoma" w:cs="Tahoma"/>
        </w:rPr>
        <w:t>l</w:t>
      </w:r>
      <w:r w:rsidRPr="00F13FD5">
        <w:rPr>
          <w:rFonts w:ascii="Tahoma" w:hAnsi="Tahoma" w:cs="Tahoma"/>
        </w:rPr>
        <w:t xml:space="preserve">. </w:t>
      </w:r>
    </w:p>
    <w:p w14:paraId="2F29D486" w14:textId="77777777" w:rsidR="001E7E1B" w:rsidRDefault="001E7E1B" w:rsidP="00232070">
      <w:pPr>
        <w:keepNext/>
        <w:keepLines/>
        <w:jc w:val="both"/>
        <w:rPr>
          <w:rFonts w:ascii="Tahoma" w:hAnsi="Tahoma" w:cs="Tahoma"/>
        </w:rPr>
      </w:pPr>
    </w:p>
    <w:p w14:paraId="50A9D0DE" w14:textId="77777777" w:rsidR="00407596" w:rsidRDefault="00407596" w:rsidP="00232070">
      <w:pPr>
        <w:keepNext/>
        <w:keepLines/>
        <w:jc w:val="both"/>
        <w:rPr>
          <w:rFonts w:ascii="Tahoma" w:hAnsi="Tahoma" w:cs="Tahoma"/>
          <w:b/>
          <w:bCs/>
        </w:rPr>
      </w:pPr>
      <w:r w:rsidRPr="00407596">
        <w:rPr>
          <w:rFonts w:ascii="Tahoma" w:hAnsi="Tahoma" w:cs="Tahoma"/>
          <w:b/>
          <w:bCs/>
        </w:rPr>
        <w:t>Če ponudnik ni proizvajalec ponujene opreme, mora na zahtevo naročnika izkazati, da je nominirani servisni kader usposobljen oziroma pooblaščen za izvajanje servisnih posegov na ponujeni opremi s strani proizvajalca ali njegovega pooblaščenega zastopnika.</w:t>
      </w:r>
    </w:p>
    <w:p w14:paraId="03C04B83" w14:textId="77777777" w:rsidR="00407596" w:rsidRPr="00407596" w:rsidRDefault="00407596" w:rsidP="00232070">
      <w:pPr>
        <w:keepNext/>
        <w:keepLines/>
        <w:jc w:val="both"/>
        <w:rPr>
          <w:rFonts w:ascii="Tahoma" w:hAnsi="Tahoma" w:cs="Tahoma"/>
        </w:rPr>
      </w:pPr>
    </w:p>
    <w:p w14:paraId="1DBEB010" w14:textId="77777777" w:rsidR="00407596" w:rsidRPr="00407596" w:rsidRDefault="00407596" w:rsidP="00232070">
      <w:pPr>
        <w:keepNext/>
        <w:keepLines/>
        <w:jc w:val="both"/>
        <w:rPr>
          <w:rFonts w:ascii="Tahoma" w:hAnsi="Tahoma" w:cs="Tahoma"/>
        </w:rPr>
      </w:pPr>
      <w:r w:rsidRPr="00407596">
        <w:rPr>
          <w:rFonts w:ascii="Tahoma" w:hAnsi="Tahoma" w:cs="Tahoma"/>
        </w:rPr>
        <w:t>Nominirani servisni kader mora sodelovati pri izvajanju rednega in izrednega vzdrževanja dobavljenih puhal.</w:t>
      </w:r>
    </w:p>
    <w:p w14:paraId="122D27D1" w14:textId="77777777" w:rsidR="00F308E8" w:rsidRPr="00F13FD5" w:rsidRDefault="00F308E8" w:rsidP="00232070">
      <w:pPr>
        <w:keepNext/>
        <w:keepLines/>
        <w:jc w:val="both"/>
        <w:rPr>
          <w:rFonts w:ascii="Tahoma" w:hAnsi="Tahoma" w:cs="Tahoma"/>
          <w:bCs/>
          <w:i/>
        </w:rPr>
      </w:pPr>
    </w:p>
    <w:p w14:paraId="4F2A214C" w14:textId="77777777" w:rsidR="00F308E8" w:rsidRPr="00F13FD5" w:rsidRDefault="00F308E8" w:rsidP="00232070">
      <w:pPr>
        <w:keepNext/>
        <w:keepLines/>
        <w:jc w:val="both"/>
        <w:rPr>
          <w:rFonts w:ascii="Tahoma" w:hAnsi="Tahoma" w:cs="Tahoma"/>
          <w:b/>
        </w:rPr>
      </w:pPr>
      <w:r w:rsidRPr="00F13FD5">
        <w:rPr>
          <w:rFonts w:ascii="Tahoma" w:hAnsi="Tahoma" w:cs="Tahoma"/>
          <w:b/>
        </w:rPr>
        <w:t>DOKAZILA:</w:t>
      </w:r>
    </w:p>
    <w:p w14:paraId="1E4C477D" w14:textId="77777777" w:rsidR="00F308E8" w:rsidRPr="00F13FD5" w:rsidRDefault="00F308E8" w:rsidP="00232070">
      <w:pPr>
        <w:keepNext/>
        <w:keepLines/>
        <w:spacing w:after="120"/>
        <w:jc w:val="both"/>
        <w:rPr>
          <w:rFonts w:ascii="Tahoma" w:hAnsi="Tahoma" w:cs="Tahoma"/>
        </w:rPr>
      </w:pPr>
      <w:r w:rsidRPr="00F13FD5">
        <w:rPr>
          <w:rFonts w:ascii="Tahoma" w:hAnsi="Tahoma" w:cs="Tahoma"/>
        </w:rPr>
        <w:t>Gospodarski subjekt izkaže izpolnjevanje teh pogojev s podpisom in s predložitvijo naslednjih prilog:</w:t>
      </w:r>
    </w:p>
    <w:p w14:paraId="6F5F48F2" w14:textId="77777777"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357E5125" w14:textId="77777777"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778E7AE6" w14:textId="13919CCA"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bCs/>
        </w:rPr>
        <w:t>Izpolnjena in podpisana (potrjen obrazec) Priloga 6/3 »</w:t>
      </w:r>
      <w:r w:rsidRPr="00F13FD5">
        <w:rPr>
          <w:rFonts w:ascii="Tahoma" w:hAnsi="Tahoma" w:cs="Tahoma"/>
        </w:rPr>
        <w:t>KADROVSKA SPOSOBNOST ZA MONTAŽO PUHAL«</w:t>
      </w:r>
      <w:r w:rsidR="008C1907" w:rsidRPr="00F13FD5">
        <w:rPr>
          <w:rFonts w:ascii="Tahoma" w:hAnsi="Tahoma" w:cs="Tahoma"/>
        </w:rPr>
        <w:t xml:space="preserve"> </w:t>
      </w:r>
      <w:bookmarkStart w:id="23" w:name="_Hlk230725660"/>
      <w:r w:rsidR="008C1907" w:rsidRPr="00F13FD5">
        <w:rPr>
          <w:rFonts w:ascii="Tahoma" w:hAnsi="Tahoma" w:cs="Tahoma"/>
        </w:rPr>
        <w:t>ali lasten obrazec iz katerega bo razvidno izpolnjevanje zahtev</w:t>
      </w:r>
      <w:bookmarkEnd w:id="23"/>
      <w:r w:rsidR="008C1907" w:rsidRPr="00F13FD5">
        <w:rPr>
          <w:rFonts w:ascii="Tahoma" w:hAnsi="Tahoma" w:cs="Tahoma"/>
        </w:rPr>
        <w:t>,</w:t>
      </w:r>
    </w:p>
    <w:p w14:paraId="49FBBB34" w14:textId="5E0AC91B" w:rsidR="00F308E8" w:rsidRPr="00F13FD5" w:rsidRDefault="00F308E8" w:rsidP="00232070">
      <w:pPr>
        <w:keepNext/>
        <w:keepLines/>
        <w:numPr>
          <w:ilvl w:val="0"/>
          <w:numId w:val="10"/>
        </w:numPr>
        <w:ind w:left="714" w:hanging="357"/>
        <w:jc w:val="both"/>
        <w:rPr>
          <w:rFonts w:ascii="Tahoma" w:hAnsi="Tahoma" w:cs="Tahoma"/>
        </w:rPr>
      </w:pPr>
      <w:r w:rsidRPr="00F13FD5">
        <w:rPr>
          <w:rFonts w:ascii="Tahoma" w:hAnsi="Tahoma" w:cs="Tahoma"/>
          <w:bCs/>
        </w:rPr>
        <w:t>Izpolnjena in podpisana (potrjen obrazec) Priloga 6/6</w:t>
      </w:r>
      <w:r w:rsidR="008C1907" w:rsidRPr="00F13FD5">
        <w:rPr>
          <w:rFonts w:ascii="Tahoma" w:hAnsi="Tahoma" w:cs="Tahoma"/>
          <w:bCs/>
        </w:rPr>
        <w:t xml:space="preserve"> </w:t>
      </w:r>
      <w:r w:rsidRPr="00F13FD5">
        <w:rPr>
          <w:rFonts w:ascii="Tahoma" w:hAnsi="Tahoma" w:cs="Tahoma"/>
          <w:bCs/>
        </w:rPr>
        <w:t>»</w:t>
      </w:r>
      <w:r w:rsidRPr="00F13FD5">
        <w:rPr>
          <w:rFonts w:ascii="Tahoma" w:hAnsi="Tahoma" w:cs="Tahoma"/>
        </w:rPr>
        <w:t>KADROVSKA SPOSOBNOST ZA SERVISIRANJE</w:t>
      </w:r>
      <w:r w:rsidR="008C1907" w:rsidRPr="00F13FD5">
        <w:rPr>
          <w:rFonts w:ascii="Tahoma" w:hAnsi="Tahoma" w:cs="Tahoma"/>
        </w:rPr>
        <w:t xml:space="preserve"> PUHAL</w:t>
      </w:r>
      <w:r w:rsidRPr="00F13FD5">
        <w:rPr>
          <w:rFonts w:ascii="Tahoma" w:hAnsi="Tahoma" w:cs="Tahoma"/>
        </w:rPr>
        <w:t>«</w:t>
      </w:r>
      <w:r w:rsidR="008C1907" w:rsidRPr="00F13FD5">
        <w:rPr>
          <w:rFonts w:ascii="Tahoma" w:hAnsi="Tahoma" w:cs="Tahoma"/>
        </w:rPr>
        <w:t xml:space="preserve"> ali lasten obrazec iz katerega bo razvidno izpolnjevanje zahtev</w:t>
      </w:r>
      <w:r w:rsidR="0074441C" w:rsidRPr="00F13FD5">
        <w:rPr>
          <w:rFonts w:ascii="Tahoma" w:hAnsi="Tahoma" w:cs="Tahoma"/>
        </w:rPr>
        <w:t>.</w:t>
      </w:r>
    </w:p>
    <w:p w14:paraId="6E93419D" w14:textId="77777777" w:rsidR="00F308E8" w:rsidRPr="00F13FD5" w:rsidRDefault="00F308E8" w:rsidP="00232070">
      <w:pPr>
        <w:keepNext/>
        <w:keepLines/>
        <w:jc w:val="both"/>
        <w:rPr>
          <w:rFonts w:ascii="Open Sans" w:hAnsi="Open Sans" w:cs="Open Sans"/>
          <w:b/>
        </w:rPr>
      </w:pPr>
    </w:p>
    <w:p w14:paraId="7E7C3ACC" w14:textId="77777777" w:rsidR="00677421" w:rsidRPr="00F13FD5" w:rsidRDefault="00677421" w:rsidP="00232070">
      <w:pPr>
        <w:keepNext/>
        <w:keepLines/>
        <w:jc w:val="both"/>
        <w:rPr>
          <w:rFonts w:ascii="Tahoma" w:hAnsi="Tahoma" w:cs="Tahoma"/>
        </w:rPr>
      </w:pPr>
      <w:r w:rsidRPr="00F13FD5">
        <w:rPr>
          <w:rFonts w:ascii="Tahoma" w:hAnsi="Tahoma" w:cs="Tahoma"/>
        </w:rPr>
        <w:t>Zgoraj navedeno kadrovsko sposobnost lahko ponudnik izpolni samostojno, kot skupina ponudnikov (partnerji) ali skupaj s podizvajalci. V primeru, da ponudnik izkazuje kadrovsko sposobnost skupaj s partnerjem ali podizvajalcem, mora ta kader sodelovati pri izvedbi del, za katera izkazuje usposobljenost.</w:t>
      </w:r>
    </w:p>
    <w:p w14:paraId="32ACD63C" w14:textId="77777777" w:rsidR="00677421" w:rsidRPr="00F13FD5" w:rsidRDefault="00677421" w:rsidP="00232070">
      <w:pPr>
        <w:keepNext/>
        <w:keepLines/>
        <w:jc w:val="both"/>
        <w:rPr>
          <w:rFonts w:ascii="Tahoma" w:hAnsi="Tahoma" w:cs="Tahoma"/>
        </w:rPr>
      </w:pPr>
    </w:p>
    <w:p w14:paraId="51B7D5A5" w14:textId="77777777" w:rsidR="00677421" w:rsidRPr="00F13FD5" w:rsidRDefault="00677421" w:rsidP="00232070">
      <w:pPr>
        <w:keepNext/>
        <w:keepLines/>
        <w:jc w:val="both"/>
        <w:rPr>
          <w:rFonts w:ascii="Tahoma" w:hAnsi="Tahoma" w:cs="Tahoma"/>
        </w:rPr>
      </w:pPr>
      <w:r w:rsidRPr="00F13FD5">
        <w:rPr>
          <w:rFonts w:ascii="Tahoma" w:hAnsi="Tahoma" w:cs="Tahoma"/>
        </w:rPr>
        <w:t>Naročnik si pridržuje pravico, da pred sprejemom odločitve o izbiri od ponudnika zahteva predložitev dodatnih dokazil o izvedbi primerljivih servisnih del navedenega kadra. Če navedbe ne izkazujejo resničnega stanja, jih naročnik ne bo upošteval.</w:t>
      </w:r>
    </w:p>
    <w:p w14:paraId="7C7F44E7" w14:textId="77777777" w:rsidR="00677421" w:rsidRPr="00F13FD5" w:rsidRDefault="00677421" w:rsidP="00232070">
      <w:pPr>
        <w:keepNext/>
        <w:keepLines/>
        <w:jc w:val="both"/>
        <w:rPr>
          <w:rFonts w:ascii="Open Sans" w:hAnsi="Open Sans" w:cs="Open Sans"/>
          <w:b/>
        </w:rPr>
      </w:pPr>
    </w:p>
    <w:p w14:paraId="248460BA" w14:textId="77777777" w:rsidR="000F33DF" w:rsidRPr="00F13FD5" w:rsidRDefault="000F33DF" w:rsidP="00232070">
      <w:pPr>
        <w:keepNext/>
        <w:keepLines/>
        <w:numPr>
          <w:ilvl w:val="1"/>
          <w:numId w:val="2"/>
        </w:numPr>
        <w:jc w:val="both"/>
        <w:rPr>
          <w:rFonts w:ascii="Tahoma" w:hAnsi="Tahoma" w:cs="Tahoma"/>
          <w:b/>
        </w:rPr>
      </w:pPr>
      <w:r w:rsidRPr="00F13FD5">
        <w:rPr>
          <w:rFonts w:ascii="Tahoma" w:hAnsi="Tahoma" w:cs="Tahoma"/>
          <w:b/>
        </w:rPr>
        <w:t>Ostale zahteve in pogoji naročnika</w:t>
      </w:r>
    </w:p>
    <w:p w14:paraId="057F8EA0" w14:textId="77777777" w:rsidR="000F33DF" w:rsidRPr="00F13FD5" w:rsidRDefault="000F33DF" w:rsidP="00232070">
      <w:pPr>
        <w:keepNext/>
        <w:keepLines/>
        <w:jc w:val="both"/>
        <w:rPr>
          <w:rFonts w:ascii="Tahoma" w:hAnsi="Tahoma" w:cs="Tahoma"/>
        </w:rPr>
      </w:pPr>
    </w:p>
    <w:p w14:paraId="098F3571" w14:textId="77777777" w:rsidR="000F33DF" w:rsidRPr="00F13FD5" w:rsidRDefault="000F33DF" w:rsidP="00232070">
      <w:pPr>
        <w:keepNext/>
        <w:keepLines/>
        <w:tabs>
          <w:tab w:val="left" w:pos="-1560"/>
        </w:tabs>
        <w:jc w:val="both"/>
        <w:rPr>
          <w:rFonts w:ascii="Tahoma" w:hAnsi="Tahoma" w:cs="Tahoma"/>
        </w:rPr>
      </w:pPr>
      <w:r w:rsidRPr="00F13FD5">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F13FD5">
        <w:rPr>
          <w:rFonts w:ascii="Tahoma" w:hAnsi="Tahoma" w:cs="Tahoma"/>
        </w:rPr>
        <w:t>ZIntPK</w:t>
      </w:r>
      <w:proofErr w:type="spellEnd"/>
      <w:r w:rsidRPr="00F13FD5">
        <w:rPr>
          <w:rFonts w:ascii="Tahoma" w:hAnsi="Tahoma" w:cs="Tahoma"/>
        </w:rPr>
        <w:t>), naročniki ne smejo sodelovati.</w:t>
      </w:r>
    </w:p>
    <w:p w14:paraId="5601F50F" w14:textId="77777777" w:rsidR="000F33DF" w:rsidRPr="00F13FD5" w:rsidRDefault="000F33DF" w:rsidP="00232070">
      <w:pPr>
        <w:keepNext/>
        <w:keepLines/>
        <w:tabs>
          <w:tab w:val="left" w:pos="-1560"/>
        </w:tabs>
        <w:jc w:val="both"/>
        <w:rPr>
          <w:rFonts w:ascii="Tahoma" w:hAnsi="Tahoma" w:cs="Tahoma"/>
        </w:rPr>
      </w:pPr>
    </w:p>
    <w:p w14:paraId="24232574" w14:textId="77777777" w:rsidR="000F33DF" w:rsidRPr="00F13FD5" w:rsidRDefault="000F33DF" w:rsidP="00232070">
      <w:pPr>
        <w:keepNext/>
        <w:keepLines/>
        <w:tabs>
          <w:tab w:val="left" w:pos="284"/>
        </w:tabs>
        <w:jc w:val="both"/>
        <w:rPr>
          <w:rFonts w:ascii="Tahoma" w:hAnsi="Tahoma" w:cs="Tahoma"/>
        </w:rPr>
      </w:pPr>
      <w:r w:rsidRPr="00F13FD5">
        <w:rPr>
          <w:rFonts w:ascii="Tahoma" w:hAnsi="Tahoma" w:cs="Tahoma"/>
        </w:rPr>
        <w:t xml:space="preserve">V skladu s šestim odstavkom 14. člena Zakona o integriteti in preprečevanju korupcije (Uradni list RS, št. 69/11-UPB2; v nadaljevanju </w:t>
      </w:r>
      <w:proofErr w:type="spellStart"/>
      <w:r w:rsidRPr="00F13FD5">
        <w:rPr>
          <w:rFonts w:ascii="Tahoma" w:hAnsi="Tahoma" w:cs="Tahoma"/>
        </w:rPr>
        <w:t>ZIntPK</w:t>
      </w:r>
      <w:proofErr w:type="spellEnd"/>
      <w:r w:rsidRPr="00F13FD5">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7360A748" w14:textId="77777777" w:rsidR="000F33DF" w:rsidRPr="00F13FD5" w:rsidRDefault="000F33DF" w:rsidP="00232070">
      <w:pPr>
        <w:keepNext/>
        <w:keepLines/>
        <w:tabs>
          <w:tab w:val="left" w:pos="284"/>
        </w:tabs>
        <w:jc w:val="both"/>
        <w:rPr>
          <w:rFonts w:ascii="Tahoma" w:hAnsi="Tahoma" w:cs="Tahoma"/>
        </w:rPr>
      </w:pPr>
    </w:p>
    <w:p w14:paraId="5DFE74AF" w14:textId="77777777" w:rsidR="000F33DF" w:rsidRPr="00F13FD5" w:rsidRDefault="000F33DF" w:rsidP="00232070">
      <w:pPr>
        <w:keepNext/>
        <w:keepLines/>
        <w:tabs>
          <w:tab w:val="left" w:pos="284"/>
        </w:tabs>
        <w:jc w:val="both"/>
        <w:rPr>
          <w:rFonts w:ascii="Tahoma" w:hAnsi="Tahoma" w:cs="Tahoma"/>
        </w:rPr>
      </w:pPr>
      <w:r w:rsidRPr="00F13FD5">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05CF3D69" w14:textId="77777777" w:rsidR="000F33DF" w:rsidRPr="00F13FD5" w:rsidRDefault="000F33DF" w:rsidP="00232070">
      <w:pPr>
        <w:keepNext/>
        <w:keepLines/>
        <w:tabs>
          <w:tab w:val="left" w:pos="284"/>
        </w:tabs>
        <w:jc w:val="both"/>
        <w:rPr>
          <w:rFonts w:ascii="Tahoma" w:hAnsi="Tahoma" w:cs="Tahoma"/>
        </w:rPr>
      </w:pPr>
    </w:p>
    <w:p w14:paraId="7A73A4D5" w14:textId="77777777" w:rsidR="000F33DF" w:rsidRPr="00F13FD5" w:rsidRDefault="000F33DF" w:rsidP="00232070">
      <w:pPr>
        <w:keepNext/>
        <w:keepLines/>
        <w:jc w:val="both"/>
        <w:rPr>
          <w:rFonts w:ascii="Tahoma" w:hAnsi="Tahoma" w:cs="Tahoma"/>
          <w:b/>
        </w:rPr>
      </w:pPr>
      <w:r w:rsidRPr="00F13FD5">
        <w:rPr>
          <w:rFonts w:ascii="Tahoma" w:hAnsi="Tahoma" w:cs="Tahoma"/>
          <w:b/>
        </w:rPr>
        <w:t xml:space="preserve">Vsi zgoraj navedeni pogoji veljajo tudi za posamezne člane skupine ponudnikov v okviru skupne ponudbe in za vse v ponudbi </w:t>
      </w:r>
      <w:r w:rsidRPr="00F13FD5">
        <w:rPr>
          <w:rFonts w:ascii="Tahoma" w:hAnsi="Tahoma" w:cs="Tahoma"/>
          <w:b/>
          <w:u w:val="single"/>
        </w:rPr>
        <w:t>navedene podizvajalce.</w:t>
      </w:r>
    </w:p>
    <w:p w14:paraId="4187685B" w14:textId="77777777" w:rsidR="000F33DF" w:rsidRPr="00F13FD5" w:rsidRDefault="000F33DF" w:rsidP="00232070">
      <w:pPr>
        <w:keepNext/>
        <w:keepLines/>
        <w:jc w:val="both"/>
        <w:rPr>
          <w:rFonts w:ascii="Tahoma" w:hAnsi="Tahoma" w:cs="Tahoma"/>
          <w:bCs/>
        </w:rPr>
      </w:pPr>
    </w:p>
    <w:p w14:paraId="02BB30F9" w14:textId="77777777" w:rsidR="000F33DF" w:rsidRPr="00F13FD5" w:rsidRDefault="000F33DF" w:rsidP="00232070">
      <w:pPr>
        <w:keepNext/>
        <w:keepLines/>
        <w:jc w:val="both"/>
        <w:rPr>
          <w:rFonts w:ascii="Tahoma" w:hAnsi="Tahoma" w:cs="Tahoma"/>
          <w:bCs/>
        </w:rPr>
      </w:pPr>
      <w:r w:rsidRPr="00F13FD5">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62525FA0" w14:textId="77777777" w:rsidR="000F33DF" w:rsidRPr="00F13FD5" w:rsidRDefault="000F33DF" w:rsidP="00232070">
      <w:pPr>
        <w:keepNext/>
        <w:keepLines/>
        <w:jc w:val="both"/>
        <w:rPr>
          <w:rFonts w:ascii="Tahoma" w:hAnsi="Tahoma" w:cs="Tahoma"/>
        </w:rPr>
      </w:pPr>
    </w:p>
    <w:p w14:paraId="0D2B6C8D" w14:textId="77777777" w:rsidR="000F33DF" w:rsidRPr="00F13FD5" w:rsidRDefault="000F33DF" w:rsidP="00232070">
      <w:pPr>
        <w:keepNext/>
        <w:keepLines/>
        <w:jc w:val="both"/>
        <w:rPr>
          <w:rFonts w:ascii="Tahoma" w:hAnsi="Tahoma" w:cs="Tahoma"/>
          <w:b/>
        </w:rPr>
      </w:pPr>
      <w:r w:rsidRPr="00F13FD5">
        <w:rPr>
          <w:rFonts w:ascii="Tahoma" w:hAnsi="Tahoma" w:cs="Tahoma"/>
          <w:b/>
        </w:rPr>
        <w:t>DOKAZILO:</w:t>
      </w:r>
    </w:p>
    <w:p w14:paraId="407D0CF2" w14:textId="77777777" w:rsidR="00330668" w:rsidRPr="00F13FD5" w:rsidRDefault="00330668" w:rsidP="00232070">
      <w:pPr>
        <w:keepNext/>
        <w:keepLines/>
        <w:spacing w:after="120"/>
        <w:jc w:val="both"/>
        <w:rPr>
          <w:rFonts w:ascii="Tahoma" w:hAnsi="Tahoma" w:cs="Tahoma"/>
        </w:rPr>
      </w:pPr>
      <w:r w:rsidRPr="00F13FD5">
        <w:rPr>
          <w:rFonts w:ascii="Tahoma" w:hAnsi="Tahoma" w:cs="Tahoma"/>
        </w:rPr>
        <w:t>Gospodarski subjekt izkaže izpolnjevanje teh pogojev s podpisom in s predložitvijo naslednjih prilog:</w:t>
      </w:r>
    </w:p>
    <w:p w14:paraId="7663182A" w14:textId="472EE9B0" w:rsidR="00330668" w:rsidRPr="00F13FD5" w:rsidRDefault="00330668"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w:t>
      </w:r>
      <w:r w:rsidR="003F490A" w:rsidRPr="00F13FD5">
        <w:rPr>
          <w:rFonts w:ascii="Tahoma" w:hAnsi="Tahoma" w:cs="Tahoma"/>
        </w:rPr>
        <w:t>1: PODATKI O PONUDNIKU (ponudnik, partner),</w:t>
      </w:r>
    </w:p>
    <w:p w14:paraId="1866696C" w14:textId="5A36763E" w:rsidR="00330668" w:rsidRPr="00F13FD5" w:rsidRDefault="00330668" w:rsidP="00232070">
      <w:pPr>
        <w:keepNext/>
        <w:keepLines/>
        <w:numPr>
          <w:ilvl w:val="0"/>
          <w:numId w:val="10"/>
        </w:numPr>
        <w:ind w:left="714" w:hanging="357"/>
        <w:jc w:val="both"/>
        <w:rPr>
          <w:rFonts w:ascii="Tahoma" w:hAnsi="Tahoma" w:cs="Tahoma"/>
        </w:rPr>
      </w:pPr>
      <w:r w:rsidRPr="00F13FD5">
        <w:rPr>
          <w:rFonts w:ascii="Tahoma" w:hAnsi="Tahoma" w:cs="Tahoma"/>
        </w:rPr>
        <w:t xml:space="preserve">Priloga 3/1 IZJAVA O IZPOLNJEVANJU SPOSOBNOSTI PONUDNIKA/PARTNERJA, </w:t>
      </w:r>
    </w:p>
    <w:p w14:paraId="2BE70EFB" w14:textId="77777777" w:rsidR="00330668" w:rsidRPr="00F13FD5" w:rsidRDefault="00330668" w:rsidP="00232070">
      <w:pPr>
        <w:keepNext/>
        <w:keepLines/>
        <w:numPr>
          <w:ilvl w:val="0"/>
          <w:numId w:val="10"/>
        </w:numPr>
        <w:ind w:left="714" w:hanging="357"/>
        <w:jc w:val="both"/>
        <w:rPr>
          <w:rFonts w:ascii="Tahoma" w:hAnsi="Tahoma" w:cs="Tahoma"/>
        </w:rPr>
      </w:pPr>
      <w:r w:rsidRPr="00F13FD5">
        <w:rPr>
          <w:rFonts w:ascii="Tahoma" w:hAnsi="Tahoma" w:cs="Tahoma"/>
        </w:rPr>
        <w:t>Priloga 3/2 IZJAVA O IZPOLNJEVANJU SPOSOBNOSTI PODIZVAJALCA/DRUGEGA SUBJEKTA,</w:t>
      </w:r>
    </w:p>
    <w:p w14:paraId="5A0641A6" w14:textId="1DE00F6F" w:rsidR="003F490A" w:rsidRPr="00F13FD5" w:rsidRDefault="000F33DF" w:rsidP="00232070">
      <w:pPr>
        <w:keepNext/>
        <w:keepLines/>
        <w:numPr>
          <w:ilvl w:val="0"/>
          <w:numId w:val="10"/>
        </w:numPr>
        <w:ind w:left="714" w:hanging="357"/>
        <w:jc w:val="both"/>
        <w:rPr>
          <w:rFonts w:ascii="Tahoma" w:hAnsi="Tahoma" w:cs="Tahoma"/>
        </w:rPr>
      </w:pPr>
      <w:r w:rsidRPr="00F13FD5">
        <w:rPr>
          <w:rFonts w:ascii="Tahoma" w:hAnsi="Tahoma" w:cs="Tahoma"/>
          <w:bCs/>
        </w:rPr>
        <w:t>Priloga 4</w:t>
      </w:r>
      <w:r w:rsidR="00FD7801" w:rsidRPr="00F13FD5">
        <w:rPr>
          <w:rFonts w:ascii="Tahoma" w:hAnsi="Tahoma" w:cs="Tahoma"/>
          <w:bCs/>
        </w:rPr>
        <w:t>/1</w:t>
      </w:r>
      <w:r w:rsidRPr="00F13FD5">
        <w:rPr>
          <w:rFonts w:ascii="Tahoma" w:hAnsi="Tahoma" w:cs="Tahoma"/>
          <w:bCs/>
        </w:rPr>
        <w:t xml:space="preserve"> </w:t>
      </w:r>
      <w:r w:rsidR="003F490A" w:rsidRPr="00F13FD5">
        <w:rPr>
          <w:rFonts w:ascii="Tahoma" w:hAnsi="Tahoma" w:cs="Tahoma"/>
          <w:bCs/>
        </w:rPr>
        <w:t xml:space="preserve">UDELEŽBA PODIZVAJALCA IN ZAHTEVA ZA NEPOSREDNO PLAČILO </w:t>
      </w:r>
      <w:r w:rsidRPr="00F13FD5">
        <w:rPr>
          <w:rFonts w:ascii="Tahoma" w:hAnsi="Tahoma" w:cs="Tahoma"/>
          <w:bCs/>
        </w:rPr>
        <w:t xml:space="preserve">in </w:t>
      </w:r>
    </w:p>
    <w:p w14:paraId="3C8A27F2" w14:textId="61ADC913" w:rsidR="000F33DF" w:rsidRPr="00F13FD5" w:rsidRDefault="000F33DF" w:rsidP="00232070">
      <w:pPr>
        <w:keepNext/>
        <w:keepLines/>
        <w:numPr>
          <w:ilvl w:val="0"/>
          <w:numId w:val="10"/>
        </w:numPr>
        <w:ind w:left="714" w:hanging="357"/>
        <w:jc w:val="both"/>
        <w:rPr>
          <w:rFonts w:ascii="Tahoma" w:hAnsi="Tahoma" w:cs="Tahoma"/>
        </w:rPr>
      </w:pPr>
      <w:r w:rsidRPr="00F13FD5">
        <w:rPr>
          <w:rFonts w:ascii="Tahoma" w:hAnsi="Tahoma" w:cs="Tahoma"/>
          <w:bCs/>
        </w:rPr>
        <w:t xml:space="preserve">Priloga </w:t>
      </w:r>
      <w:r w:rsidR="00FD7801" w:rsidRPr="00F13FD5">
        <w:rPr>
          <w:rFonts w:ascii="Tahoma" w:hAnsi="Tahoma" w:cs="Tahoma"/>
          <w:bCs/>
        </w:rPr>
        <w:t>4/2</w:t>
      </w:r>
      <w:r w:rsidRPr="00F13FD5">
        <w:rPr>
          <w:rFonts w:ascii="Tahoma" w:hAnsi="Tahoma" w:cs="Tahoma"/>
          <w:bCs/>
        </w:rPr>
        <w:t xml:space="preserve"> </w:t>
      </w:r>
      <w:r w:rsidR="003F490A" w:rsidRPr="00F13FD5">
        <w:rPr>
          <w:rFonts w:ascii="Tahoma" w:hAnsi="Tahoma" w:cs="Tahoma"/>
          <w:bCs/>
        </w:rPr>
        <w:t>SEZNAM DRUGIH SUBJEKTOV, KATERIH ZMOGLJIVOST UPORABLJA PONUDNIK</w:t>
      </w:r>
      <w:r w:rsidRPr="00F13FD5">
        <w:rPr>
          <w:rFonts w:ascii="Tahoma" w:hAnsi="Tahoma" w:cs="Tahoma"/>
          <w:bCs/>
        </w:rPr>
        <w:t>.</w:t>
      </w:r>
    </w:p>
    <w:p w14:paraId="1B2B46E2" w14:textId="77777777" w:rsidR="000F33DF" w:rsidRPr="00F13FD5" w:rsidRDefault="000F33DF" w:rsidP="00232070">
      <w:pPr>
        <w:keepNext/>
        <w:keepLines/>
        <w:jc w:val="both"/>
        <w:rPr>
          <w:rFonts w:ascii="Tahoma" w:hAnsi="Tahoma" w:cs="Tahoma"/>
          <w:bCs/>
        </w:rPr>
      </w:pPr>
    </w:p>
    <w:p w14:paraId="664B0904" w14:textId="77777777" w:rsidR="000F33DF" w:rsidRPr="00F13FD5" w:rsidRDefault="000F33DF" w:rsidP="00232070">
      <w:pPr>
        <w:keepNext/>
        <w:keepLines/>
        <w:jc w:val="both"/>
        <w:rPr>
          <w:rFonts w:ascii="Tahoma" w:hAnsi="Tahoma" w:cs="Tahoma"/>
          <w:bCs/>
        </w:rPr>
      </w:pPr>
      <w:r w:rsidRPr="00F13FD5">
        <w:rPr>
          <w:rFonts w:ascii="Tahoma" w:hAnsi="Tahoma" w:cs="Tahoma"/>
          <w:bCs/>
        </w:rPr>
        <w:t xml:space="preserve">Gospodarski subjekt lahko že ob oddaji ponudbe predloži izpolnjeno in podpisana Izjavo o udeležbi fizičnih in pravnih oseb v lastništvu ponudnika (Priloga 3/4). </w:t>
      </w:r>
    </w:p>
    <w:p w14:paraId="0BC156F0" w14:textId="77777777" w:rsidR="000F33DF" w:rsidRPr="00F13FD5" w:rsidRDefault="000F33DF" w:rsidP="00232070">
      <w:pPr>
        <w:keepNext/>
        <w:keepLines/>
        <w:jc w:val="both"/>
        <w:rPr>
          <w:rFonts w:ascii="Tahoma" w:hAnsi="Tahoma" w:cs="Tahoma"/>
        </w:rPr>
      </w:pPr>
    </w:p>
    <w:p w14:paraId="79049949" w14:textId="77777777" w:rsidR="00695813" w:rsidRPr="00E43330" w:rsidRDefault="008873D9" w:rsidP="00232070">
      <w:pPr>
        <w:keepNext/>
        <w:keepLines/>
        <w:numPr>
          <w:ilvl w:val="0"/>
          <w:numId w:val="2"/>
        </w:numPr>
        <w:jc w:val="both"/>
        <w:rPr>
          <w:rFonts w:ascii="Tahoma" w:hAnsi="Tahoma" w:cs="Tahoma"/>
          <w:b/>
        </w:rPr>
      </w:pPr>
      <w:r w:rsidRPr="00E43330">
        <w:rPr>
          <w:rFonts w:ascii="Tahoma" w:hAnsi="Tahoma" w:cs="Tahoma"/>
          <w:b/>
        </w:rPr>
        <w:t>FINANČNA ZAVAROVANJA</w:t>
      </w:r>
      <w:r w:rsidR="005B288F" w:rsidRPr="00E43330">
        <w:rPr>
          <w:rFonts w:ascii="Tahoma" w:hAnsi="Tahoma" w:cs="Tahoma"/>
          <w:b/>
        </w:rPr>
        <w:t xml:space="preserve"> </w:t>
      </w:r>
    </w:p>
    <w:p w14:paraId="40798619" w14:textId="77777777" w:rsidR="00763FCA" w:rsidRPr="00F13FD5" w:rsidRDefault="00763FCA" w:rsidP="00232070">
      <w:pPr>
        <w:keepNext/>
        <w:keepLines/>
        <w:jc w:val="both"/>
        <w:rPr>
          <w:rFonts w:ascii="Tahoma" w:hAnsi="Tahoma" w:cs="Tahoma"/>
          <w:b/>
          <w:sz w:val="24"/>
        </w:rPr>
      </w:pPr>
    </w:p>
    <w:p w14:paraId="2BD88465" w14:textId="112DD1BB" w:rsidR="00677421" w:rsidRPr="00F13FD5" w:rsidRDefault="00763FCA" w:rsidP="00232070">
      <w:pPr>
        <w:keepNext/>
        <w:keepLines/>
        <w:numPr>
          <w:ilvl w:val="1"/>
          <w:numId w:val="2"/>
        </w:numPr>
        <w:spacing w:after="200" w:line="276" w:lineRule="auto"/>
        <w:jc w:val="both"/>
        <w:rPr>
          <w:rFonts w:ascii="Tahoma" w:hAnsi="Tahoma" w:cs="Tahoma"/>
          <w:b/>
        </w:rPr>
      </w:pPr>
      <w:r w:rsidRPr="00F13FD5">
        <w:rPr>
          <w:rFonts w:ascii="Tahoma" w:hAnsi="Tahoma" w:cs="Tahoma"/>
          <w:b/>
        </w:rPr>
        <w:t>Splošna določila</w:t>
      </w:r>
    </w:p>
    <w:p w14:paraId="56B79720" w14:textId="77777777" w:rsidR="00677421" w:rsidRPr="00F13FD5" w:rsidRDefault="00677421" w:rsidP="00232070">
      <w:pPr>
        <w:keepNext/>
        <w:keepLines/>
        <w:jc w:val="both"/>
        <w:rPr>
          <w:rFonts w:ascii="Tahoma" w:hAnsi="Tahoma" w:cs="Tahoma"/>
        </w:rPr>
      </w:pPr>
      <w:r w:rsidRPr="00F13FD5">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5C2D9358" w14:textId="77777777" w:rsidR="00677421" w:rsidRPr="00F13FD5" w:rsidRDefault="00677421" w:rsidP="00232070">
      <w:pPr>
        <w:keepNext/>
        <w:keepLines/>
        <w:jc w:val="both"/>
        <w:rPr>
          <w:rFonts w:ascii="Tahoma" w:hAnsi="Tahoma" w:cs="Tahoma"/>
        </w:rPr>
      </w:pPr>
    </w:p>
    <w:p w14:paraId="5B7A8650" w14:textId="24348ADA" w:rsidR="00677421" w:rsidRPr="00F13FD5" w:rsidRDefault="00677421" w:rsidP="00232070">
      <w:pPr>
        <w:keepNext/>
        <w:keepLines/>
        <w:jc w:val="both"/>
        <w:rPr>
          <w:rFonts w:ascii="Tahoma" w:hAnsi="Tahoma" w:cs="Tahoma"/>
        </w:rPr>
      </w:pPr>
      <w:r w:rsidRPr="00F13FD5">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067F81C2" w14:textId="77777777" w:rsidR="00677421" w:rsidRPr="00F13FD5" w:rsidRDefault="00677421" w:rsidP="00232070">
      <w:pPr>
        <w:keepNext/>
        <w:keepLines/>
        <w:jc w:val="both"/>
        <w:rPr>
          <w:rFonts w:ascii="Tahoma" w:hAnsi="Tahoma" w:cs="Tahoma"/>
        </w:rPr>
      </w:pPr>
    </w:p>
    <w:p w14:paraId="64A1A905" w14:textId="21891D44" w:rsidR="00677421" w:rsidRPr="00F13FD5" w:rsidRDefault="00677421" w:rsidP="00232070">
      <w:pPr>
        <w:keepNext/>
        <w:keepLines/>
        <w:jc w:val="both"/>
        <w:rPr>
          <w:rFonts w:ascii="Tahoma" w:hAnsi="Tahoma" w:cs="Tahoma"/>
          <w:b/>
        </w:rPr>
      </w:pPr>
      <w:r w:rsidRPr="00F13FD5">
        <w:rPr>
          <w:rFonts w:ascii="Tahoma" w:hAnsi="Tahoma" w:cs="Tahoma"/>
        </w:rPr>
        <w:t xml:space="preserve">Izbrani ponudnik mora za zavarovanje izpolnitve svoje obveznosti do naročnika, </w:t>
      </w:r>
      <w:r w:rsidRPr="00F13FD5">
        <w:rPr>
          <w:rFonts w:ascii="Tahoma" w:hAnsi="Tahoma" w:cs="Tahoma"/>
          <w:u w:val="single"/>
        </w:rPr>
        <w:t>naročniku predložiti ločeno finančno zavarovanje v obliki podpisane in žigosane menice (bianko menice) z lastno menično izjavo.</w:t>
      </w:r>
      <w:r w:rsidRPr="00F13FD5">
        <w:rPr>
          <w:rFonts w:ascii="Tahoma" w:hAnsi="Tahoma" w:cs="Tahoma"/>
        </w:rPr>
        <w:t xml:space="preserve"> Menične izjave morajo biti nepreklicne, brezpogojne in plačljive na prvi poziv in morajo biti izdane skladno z vzorcem, priloženim k razpisni dokumentaciji.</w:t>
      </w:r>
      <w:r w:rsidRPr="00F13FD5">
        <w:rPr>
          <w:rFonts w:ascii="Tahoma" w:hAnsi="Tahoma" w:cs="Tahoma"/>
          <w:b/>
        </w:rPr>
        <w:t xml:space="preserve"> </w:t>
      </w:r>
    </w:p>
    <w:p w14:paraId="5CF3D0EA" w14:textId="77777777" w:rsidR="00677421" w:rsidRPr="00F13FD5" w:rsidRDefault="00677421" w:rsidP="00232070">
      <w:pPr>
        <w:keepNext/>
        <w:keepLines/>
        <w:jc w:val="both"/>
        <w:rPr>
          <w:rFonts w:ascii="Tahoma" w:hAnsi="Tahoma" w:cs="Tahoma"/>
          <w:b/>
        </w:rPr>
      </w:pPr>
    </w:p>
    <w:p w14:paraId="20EC8AA6" w14:textId="77777777" w:rsidR="00BC5962" w:rsidRPr="00F13FD5" w:rsidRDefault="00D7115C" w:rsidP="00232070">
      <w:pPr>
        <w:keepNext/>
        <w:keepLines/>
        <w:numPr>
          <w:ilvl w:val="1"/>
          <w:numId w:val="2"/>
        </w:numPr>
        <w:jc w:val="both"/>
        <w:rPr>
          <w:rFonts w:ascii="Tahoma" w:hAnsi="Tahoma" w:cs="Tahoma"/>
          <w:b/>
        </w:rPr>
      </w:pPr>
      <w:r w:rsidRPr="00F13FD5">
        <w:rPr>
          <w:rFonts w:ascii="Tahoma" w:hAnsi="Tahoma" w:cs="Tahoma"/>
          <w:b/>
        </w:rPr>
        <w:t>Finančno zavarovanje za dobro izvedbo</w:t>
      </w:r>
      <w:r w:rsidR="00BC5962" w:rsidRPr="00F13FD5">
        <w:rPr>
          <w:rFonts w:ascii="Tahoma" w:hAnsi="Tahoma" w:cs="Tahoma"/>
          <w:b/>
        </w:rPr>
        <w:t xml:space="preserve"> pogodbenih obveznosti</w:t>
      </w:r>
    </w:p>
    <w:p w14:paraId="7D08801E" w14:textId="77777777" w:rsidR="00141558" w:rsidRPr="00F13FD5" w:rsidRDefault="00141558" w:rsidP="00232070">
      <w:pPr>
        <w:keepNext/>
        <w:keepLines/>
        <w:jc w:val="both"/>
        <w:rPr>
          <w:rFonts w:ascii="Tahoma" w:hAnsi="Tahoma" w:cs="Tahoma"/>
        </w:rPr>
      </w:pPr>
    </w:p>
    <w:p w14:paraId="21E2ED0C" w14:textId="4AAFC985" w:rsidR="000F70E4" w:rsidRPr="00F13FD5" w:rsidRDefault="005611D7" w:rsidP="00232070">
      <w:pPr>
        <w:keepNext/>
        <w:keepLines/>
        <w:jc w:val="both"/>
        <w:rPr>
          <w:rFonts w:ascii="Tahoma" w:hAnsi="Tahoma" w:cs="Tahoma"/>
        </w:rPr>
      </w:pPr>
      <w:r w:rsidRPr="00F13FD5">
        <w:rPr>
          <w:rFonts w:ascii="Tahoma" w:hAnsi="Tahoma" w:cs="Tahoma"/>
        </w:rPr>
        <w:t>Izb</w:t>
      </w:r>
      <w:r w:rsidR="00820164" w:rsidRPr="00F13FD5">
        <w:rPr>
          <w:rFonts w:ascii="Tahoma" w:hAnsi="Tahoma" w:cs="Tahoma"/>
        </w:rPr>
        <w:t>rani ponudnik bo moral,</w:t>
      </w:r>
      <w:r w:rsidRPr="00F13FD5">
        <w:rPr>
          <w:rFonts w:ascii="Tahoma" w:hAnsi="Tahoma" w:cs="Tahoma"/>
        </w:rPr>
        <w:t xml:space="preserve"> </w:t>
      </w:r>
      <w:r w:rsidR="00B5007F" w:rsidRPr="00F13FD5">
        <w:rPr>
          <w:rFonts w:ascii="Tahoma" w:hAnsi="Tahoma" w:cs="Tahoma"/>
        </w:rPr>
        <w:t>v roku petnajstih (15) koledarskih dni od sklenitve pogodbe</w:t>
      </w:r>
      <w:r w:rsidR="005361F0" w:rsidRPr="00F13FD5">
        <w:rPr>
          <w:rFonts w:ascii="Tahoma" w:hAnsi="Tahoma" w:cs="Tahoma"/>
        </w:rPr>
        <w:t xml:space="preserve"> za dobavo in zamenjavo puhal</w:t>
      </w:r>
      <w:r w:rsidR="00B5007F" w:rsidRPr="00F13FD5">
        <w:rPr>
          <w:rFonts w:ascii="Tahoma" w:hAnsi="Tahoma" w:cs="Tahoma"/>
        </w:rPr>
        <w:t xml:space="preserve">, </w:t>
      </w:r>
      <w:r w:rsidR="000F70E4" w:rsidRPr="00F13FD5">
        <w:rPr>
          <w:rFonts w:ascii="Tahoma" w:hAnsi="Tahoma" w:cs="Tahoma"/>
        </w:rPr>
        <w:t xml:space="preserve">kot garancijo za zavarovanje dobre izvedbe </w:t>
      </w:r>
      <w:r w:rsidR="005361F0" w:rsidRPr="00F13FD5">
        <w:rPr>
          <w:rFonts w:ascii="Tahoma" w:hAnsi="Tahoma" w:cs="Tahoma"/>
        </w:rPr>
        <w:t xml:space="preserve">pogodbenih </w:t>
      </w:r>
      <w:r w:rsidR="000F70E4" w:rsidRPr="00F13FD5">
        <w:rPr>
          <w:rFonts w:ascii="Tahoma" w:hAnsi="Tahoma" w:cs="Tahoma"/>
        </w:rPr>
        <w:t xml:space="preserve">obveznosti, naročniku predložiti bianko menico z menično izjavo (skladno z vzorcem in zahtevami iz razpisne dokumentacije), v višini 10 % </w:t>
      </w:r>
      <w:r w:rsidR="00B31391">
        <w:rPr>
          <w:rFonts w:ascii="Tahoma" w:hAnsi="Tahoma" w:cs="Tahoma"/>
        </w:rPr>
        <w:t>pogodbene</w:t>
      </w:r>
      <w:r w:rsidR="00B31391" w:rsidRPr="00F13FD5">
        <w:rPr>
          <w:rFonts w:ascii="Tahoma" w:hAnsi="Tahoma" w:cs="Tahoma"/>
        </w:rPr>
        <w:t xml:space="preserve"> </w:t>
      </w:r>
      <w:r w:rsidR="000F70E4" w:rsidRPr="00F13FD5">
        <w:rPr>
          <w:rFonts w:ascii="Tahoma" w:hAnsi="Tahoma" w:cs="Tahoma"/>
        </w:rPr>
        <w:t xml:space="preserve">vrednosti brez DDV za dobavo in zamenjavo puhal, </w:t>
      </w:r>
      <w:r w:rsidR="000F70E4" w:rsidRPr="00F13FD5">
        <w:rPr>
          <w:rFonts w:ascii="Tahoma" w:eastAsia="Calibri" w:hAnsi="Tahoma" w:cs="Tahoma"/>
        </w:rPr>
        <w:t xml:space="preserve">z rokom veljavnosti </w:t>
      </w:r>
      <w:r w:rsidR="00B53CA7" w:rsidRPr="00F13FD5">
        <w:rPr>
          <w:rFonts w:ascii="Tahoma" w:eastAsia="Calibri" w:hAnsi="Tahoma" w:cs="Tahoma"/>
        </w:rPr>
        <w:t>šestdeset</w:t>
      </w:r>
      <w:r w:rsidR="000F70E4" w:rsidRPr="00F13FD5">
        <w:rPr>
          <w:rFonts w:ascii="Tahoma" w:eastAsia="Calibri" w:hAnsi="Tahoma" w:cs="Tahoma"/>
        </w:rPr>
        <w:t xml:space="preserve"> (</w:t>
      </w:r>
      <w:r w:rsidR="00B53CA7" w:rsidRPr="00F13FD5">
        <w:rPr>
          <w:rFonts w:ascii="Tahoma" w:eastAsia="Calibri" w:hAnsi="Tahoma" w:cs="Tahoma"/>
        </w:rPr>
        <w:t>6</w:t>
      </w:r>
      <w:r w:rsidR="000F70E4" w:rsidRPr="00F13FD5">
        <w:rPr>
          <w:rFonts w:ascii="Tahoma" w:eastAsia="Calibri" w:hAnsi="Tahoma" w:cs="Tahoma"/>
        </w:rPr>
        <w:t xml:space="preserve">0) koledarskih dni po izteku roka za izpolnitev vseh pogodbenih obveznosti izbranega ponudnika. </w:t>
      </w:r>
    </w:p>
    <w:p w14:paraId="760663C2" w14:textId="77777777" w:rsidR="008306D0" w:rsidRPr="00F13FD5" w:rsidRDefault="008306D0" w:rsidP="00232070">
      <w:pPr>
        <w:keepNext/>
        <w:keepLines/>
        <w:jc w:val="both"/>
        <w:rPr>
          <w:rFonts w:ascii="Tahoma" w:hAnsi="Tahoma" w:cs="Tahoma"/>
        </w:rPr>
      </w:pPr>
    </w:p>
    <w:p w14:paraId="7360D2CB" w14:textId="71A97BB6" w:rsidR="00B5007F" w:rsidRPr="00F13FD5" w:rsidRDefault="00141558" w:rsidP="00232070">
      <w:pPr>
        <w:keepNext/>
        <w:keepLines/>
        <w:jc w:val="both"/>
        <w:rPr>
          <w:rFonts w:ascii="Tahoma" w:hAnsi="Tahoma" w:cs="Tahoma"/>
        </w:rPr>
      </w:pPr>
      <w:r w:rsidRPr="00F13FD5">
        <w:rPr>
          <w:rFonts w:ascii="Tahoma" w:hAnsi="Tahoma" w:cs="Tahoma"/>
        </w:rPr>
        <w:lastRenderedPageBreak/>
        <w:t xml:space="preserve">Predložitev bianko menice z menično izjavo za zavarovanje dobre izvedbe </w:t>
      </w:r>
      <w:r w:rsidR="000F70E4" w:rsidRPr="00F13FD5">
        <w:rPr>
          <w:rFonts w:ascii="Tahoma" w:hAnsi="Tahoma" w:cs="Tahoma"/>
        </w:rPr>
        <w:t xml:space="preserve">pogodbenih </w:t>
      </w:r>
      <w:r w:rsidRPr="00F13FD5">
        <w:rPr>
          <w:rFonts w:ascii="Tahoma" w:hAnsi="Tahoma" w:cs="Tahoma"/>
        </w:rPr>
        <w:t xml:space="preserve">obveznosti je pogoj za veljavnost </w:t>
      </w:r>
      <w:r w:rsidR="005361F0" w:rsidRPr="00F13FD5">
        <w:rPr>
          <w:rFonts w:ascii="Tahoma" w:hAnsi="Tahoma" w:cs="Tahoma"/>
        </w:rPr>
        <w:t>pogodbe</w:t>
      </w:r>
      <w:r w:rsidRPr="00F13FD5">
        <w:rPr>
          <w:rFonts w:ascii="Tahoma" w:hAnsi="Tahoma" w:cs="Tahoma"/>
        </w:rPr>
        <w:t xml:space="preserve">. V kolikor izbrani ponudnik naročniku ne predloži finančnega zavarovanja za zavarovanje dobre izvedbe </w:t>
      </w:r>
      <w:r w:rsidR="000F70E4" w:rsidRPr="00F13FD5">
        <w:rPr>
          <w:rFonts w:ascii="Tahoma" w:hAnsi="Tahoma" w:cs="Tahoma"/>
        </w:rPr>
        <w:t xml:space="preserve">pogodbenih </w:t>
      </w:r>
      <w:r w:rsidRPr="00F13FD5">
        <w:rPr>
          <w:rFonts w:ascii="Tahoma" w:hAnsi="Tahoma" w:cs="Tahoma"/>
        </w:rPr>
        <w:t xml:space="preserve">obveznosti, se šteje, da </w:t>
      </w:r>
      <w:r w:rsidR="000F70E4" w:rsidRPr="00F13FD5">
        <w:rPr>
          <w:rFonts w:ascii="Tahoma" w:hAnsi="Tahoma" w:cs="Tahoma"/>
        </w:rPr>
        <w:t>pogodba</w:t>
      </w:r>
      <w:r w:rsidRPr="00F13FD5">
        <w:rPr>
          <w:rFonts w:ascii="Tahoma" w:hAnsi="Tahoma" w:cs="Tahoma"/>
        </w:rPr>
        <w:t xml:space="preserve"> ni bil</w:t>
      </w:r>
      <w:r w:rsidR="000F70E4" w:rsidRPr="00F13FD5">
        <w:rPr>
          <w:rFonts w:ascii="Tahoma" w:hAnsi="Tahoma" w:cs="Tahoma"/>
        </w:rPr>
        <w:t>a</w:t>
      </w:r>
      <w:r w:rsidRPr="00F13FD5">
        <w:rPr>
          <w:rFonts w:ascii="Tahoma" w:hAnsi="Tahoma" w:cs="Tahoma"/>
        </w:rPr>
        <w:t xml:space="preserve"> nikoli sklenjen</w:t>
      </w:r>
      <w:r w:rsidR="000F70E4" w:rsidRPr="00F13FD5">
        <w:rPr>
          <w:rFonts w:ascii="Tahoma" w:hAnsi="Tahoma" w:cs="Tahoma"/>
        </w:rPr>
        <w:t>a</w:t>
      </w:r>
      <w:r w:rsidRPr="00F13FD5">
        <w:rPr>
          <w:rFonts w:ascii="Tahoma" w:hAnsi="Tahoma" w:cs="Tahoma"/>
        </w:rPr>
        <w:t>, naročnik pa bo Državni revizijski komisiji predlagal, da uvede postopek o prekršku iz 4. točke 112. člena ZJN-3.</w:t>
      </w:r>
    </w:p>
    <w:p w14:paraId="35BE1C55" w14:textId="77777777" w:rsidR="00141558" w:rsidRPr="00F13FD5" w:rsidRDefault="00141558" w:rsidP="00232070">
      <w:pPr>
        <w:keepNext/>
        <w:keepLines/>
        <w:jc w:val="both"/>
        <w:rPr>
          <w:rFonts w:ascii="Tahoma" w:hAnsi="Tahoma" w:cs="Tahoma"/>
        </w:rPr>
      </w:pPr>
    </w:p>
    <w:p w14:paraId="6483B57F" w14:textId="036CDAE1" w:rsidR="00B5007F" w:rsidRPr="00F13FD5" w:rsidRDefault="00B5007F" w:rsidP="00232070">
      <w:pPr>
        <w:keepNext/>
        <w:keepLines/>
        <w:jc w:val="both"/>
        <w:rPr>
          <w:rFonts w:ascii="Tahoma" w:hAnsi="Tahoma" w:cs="Tahoma"/>
        </w:rPr>
      </w:pPr>
      <w:r w:rsidRPr="00F13FD5">
        <w:rPr>
          <w:rFonts w:ascii="Tahoma" w:hAnsi="Tahoma" w:cs="Tahoma"/>
        </w:rPr>
        <w:t xml:space="preserve">Vzorec finančnega zavarovanja za dobro izvedbo pogodbenih obveznosti je priložen v Prilogi </w:t>
      </w:r>
      <w:r w:rsidR="005361F0" w:rsidRPr="00F13FD5">
        <w:rPr>
          <w:rFonts w:ascii="Tahoma" w:hAnsi="Tahoma" w:cs="Tahoma"/>
        </w:rPr>
        <w:t>10</w:t>
      </w:r>
      <w:r w:rsidRPr="00F13FD5">
        <w:rPr>
          <w:rFonts w:ascii="Tahoma" w:hAnsi="Tahoma" w:cs="Tahoma"/>
        </w:rPr>
        <w:t>/</w:t>
      </w:r>
      <w:r w:rsidR="00DF10EC" w:rsidRPr="00F13FD5">
        <w:rPr>
          <w:rFonts w:ascii="Tahoma" w:hAnsi="Tahoma" w:cs="Tahoma"/>
        </w:rPr>
        <w:t>1</w:t>
      </w:r>
      <w:r w:rsidRPr="00F13FD5">
        <w:rPr>
          <w:rFonts w:ascii="Tahoma" w:hAnsi="Tahoma" w:cs="Tahoma"/>
        </w:rPr>
        <w:t xml:space="preserve"> razpisne dokumentacije.</w:t>
      </w:r>
    </w:p>
    <w:p w14:paraId="74356F34" w14:textId="53916E5E" w:rsidR="00F77878" w:rsidRDefault="00F77878" w:rsidP="00232070">
      <w:pPr>
        <w:keepNext/>
        <w:keepLines/>
        <w:jc w:val="both"/>
        <w:rPr>
          <w:rFonts w:ascii="Tahoma" w:hAnsi="Tahoma" w:cs="Tahoma"/>
        </w:rPr>
      </w:pPr>
    </w:p>
    <w:p w14:paraId="3809535D" w14:textId="4AE1F9DF" w:rsidR="00EB0EA4" w:rsidRDefault="00EB0EA4" w:rsidP="00232070">
      <w:pPr>
        <w:keepNext/>
        <w:keepLines/>
        <w:jc w:val="both"/>
        <w:rPr>
          <w:rFonts w:ascii="Tahoma" w:hAnsi="Tahoma" w:cs="Tahoma"/>
        </w:rPr>
      </w:pPr>
      <w:r>
        <w:rPr>
          <w:rFonts w:ascii="Tahoma" w:hAnsi="Tahoma" w:cs="Tahoma"/>
        </w:rPr>
        <w:t>Naročnik lahko unovči finančno zavarovanje za dobro izvedbo pogodenih obveznosti</w:t>
      </w:r>
      <w:r w:rsidR="006A6B26">
        <w:rPr>
          <w:rFonts w:ascii="Tahoma" w:hAnsi="Tahoma" w:cs="Tahoma"/>
        </w:rPr>
        <w:t>,</w:t>
      </w:r>
      <w:r>
        <w:rPr>
          <w:rFonts w:ascii="Tahoma" w:hAnsi="Tahoma" w:cs="Tahoma"/>
        </w:rPr>
        <w:t xml:space="preserve"> v koliko</w:t>
      </w:r>
      <w:r w:rsidR="006A6B26">
        <w:rPr>
          <w:rFonts w:ascii="Tahoma" w:hAnsi="Tahoma" w:cs="Tahoma"/>
        </w:rPr>
        <w:t>r</w:t>
      </w:r>
      <w:r>
        <w:rPr>
          <w:rFonts w:ascii="Tahoma" w:hAnsi="Tahoma" w:cs="Tahoma"/>
        </w:rPr>
        <w:t xml:space="preserve"> izbrani ponudnik ne predloži finančnega zavarovanja za dobro izvedbo obveznosti iz okvirnega sporazuma.</w:t>
      </w:r>
    </w:p>
    <w:p w14:paraId="7B08C68D" w14:textId="77777777" w:rsidR="00EB0EA4" w:rsidRPr="00F13FD5" w:rsidRDefault="00EB0EA4" w:rsidP="00232070">
      <w:pPr>
        <w:keepNext/>
        <w:keepLines/>
        <w:jc w:val="both"/>
        <w:rPr>
          <w:rFonts w:ascii="Tahoma" w:hAnsi="Tahoma" w:cs="Tahoma"/>
        </w:rPr>
      </w:pPr>
    </w:p>
    <w:p w14:paraId="35277FBA" w14:textId="1CB19918" w:rsidR="00546820" w:rsidRPr="00F13FD5" w:rsidRDefault="00546820" w:rsidP="00232070">
      <w:pPr>
        <w:keepNext/>
        <w:keepLines/>
        <w:numPr>
          <w:ilvl w:val="1"/>
          <w:numId w:val="2"/>
        </w:numPr>
        <w:jc w:val="both"/>
        <w:rPr>
          <w:rFonts w:ascii="Tahoma" w:hAnsi="Tahoma" w:cs="Tahoma"/>
          <w:b/>
        </w:rPr>
      </w:pPr>
      <w:r w:rsidRPr="00F13FD5">
        <w:rPr>
          <w:rFonts w:ascii="Tahoma" w:hAnsi="Tahoma" w:cs="Tahoma"/>
          <w:b/>
        </w:rPr>
        <w:t>Finančno zavarovanje za dobro izvedbo obveznosti iz okvirnega sporazuma</w:t>
      </w:r>
    </w:p>
    <w:p w14:paraId="090B1415" w14:textId="77777777" w:rsidR="00546820" w:rsidRPr="00F13FD5" w:rsidRDefault="00546820" w:rsidP="00232070">
      <w:pPr>
        <w:keepNext/>
        <w:keepLines/>
        <w:jc w:val="both"/>
        <w:rPr>
          <w:rFonts w:ascii="Tahoma" w:hAnsi="Tahoma" w:cs="Tahoma"/>
        </w:rPr>
      </w:pPr>
    </w:p>
    <w:p w14:paraId="748336A2" w14:textId="529B8E91" w:rsidR="000F70E4" w:rsidRPr="00F13FD5" w:rsidRDefault="000F70E4" w:rsidP="00232070">
      <w:pPr>
        <w:keepNext/>
        <w:keepLines/>
        <w:jc w:val="both"/>
        <w:rPr>
          <w:rFonts w:ascii="Tahoma" w:hAnsi="Tahoma" w:cs="Tahoma"/>
        </w:rPr>
      </w:pPr>
      <w:r w:rsidRPr="001D1BA1">
        <w:rPr>
          <w:rFonts w:ascii="Tahoma" w:hAnsi="Tahoma" w:cs="Tahoma"/>
          <w:u w:val="single"/>
        </w:rPr>
        <w:t xml:space="preserve">Izbrani ponudnik bo moral, v roku petnajstih (15) koledarskih dni od sklenitve </w:t>
      </w:r>
      <w:r w:rsidR="005361F0" w:rsidRPr="001D1BA1">
        <w:rPr>
          <w:rFonts w:ascii="Tahoma" w:hAnsi="Tahoma" w:cs="Tahoma"/>
          <w:u w:val="single"/>
        </w:rPr>
        <w:t xml:space="preserve">okvirnega sporazuma za </w:t>
      </w:r>
      <w:r w:rsidR="006942C1">
        <w:rPr>
          <w:rFonts w:ascii="Tahoma" w:hAnsi="Tahoma" w:cs="Tahoma"/>
          <w:u w:val="single"/>
        </w:rPr>
        <w:t>vzdrževanje</w:t>
      </w:r>
      <w:r w:rsidR="006942C1" w:rsidRPr="001D1BA1">
        <w:rPr>
          <w:rFonts w:ascii="Tahoma" w:hAnsi="Tahoma" w:cs="Tahoma"/>
          <w:u w:val="single"/>
        </w:rPr>
        <w:t xml:space="preserve"> </w:t>
      </w:r>
      <w:r w:rsidR="005361F0" w:rsidRPr="001D1BA1">
        <w:rPr>
          <w:rFonts w:ascii="Tahoma" w:hAnsi="Tahoma" w:cs="Tahoma"/>
          <w:u w:val="single"/>
        </w:rPr>
        <w:t>puhal in dobavo nadomestnih delov</w:t>
      </w:r>
      <w:r w:rsidRPr="001D1BA1">
        <w:rPr>
          <w:rFonts w:ascii="Tahoma" w:hAnsi="Tahoma" w:cs="Tahoma"/>
          <w:u w:val="single"/>
        </w:rPr>
        <w:t>, kot garancijo za zavarovanje dobre izvedbe obveznosti iz okvirnega sporazuma, naročniku predložiti bianko menico z menično izjavo</w:t>
      </w:r>
      <w:r w:rsidRPr="00F13FD5">
        <w:rPr>
          <w:rFonts w:ascii="Tahoma" w:hAnsi="Tahoma" w:cs="Tahoma"/>
        </w:rPr>
        <w:t xml:space="preserve"> (skladno z vzorcem in zahtevami iz razpisne dokumentacije), v višini </w:t>
      </w:r>
      <w:r w:rsidR="005361F0" w:rsidRPr="00F13FD5">
        <w:rPr>
          <w:rFonts w:ascii="Tahoma" w:hAnsi="Tahoma" w:cs="Tahoma"/>
        </w:rPr>
        <w:t>2.000,00 EUR</w:t>
      </w:r>
      <w:r w:rsidRPr="00F13FD5">
        <w:rPr>
          <w:rFonts w:ascii="Tahoma" w:hAnsi="Tahoma" w:cs="Tahoma"/>
        </w:rPr>
        <w:t xml:space="preserve">, </w:t>
      </w:r>
      <w:r w:rsidRPr="00F13FD5">
        <w:rPr>
          <w:rFonts w:ascii="Tahoma" w:eastAsia="Calibri" w:hAnsi="Tahoma" w:cs="Tahoma"/>
        </w:rPr>
        <w:t xml:space="preserve">z rokom veljavnosti trideset (30) koledarskih dni po izteku veljavnosti </w:t>
      </w:r>
      <w:r w:rsidR="005361F0" w:rsidRPr="00F13FD5">
        <w:rPr>
          <w:rFonts w:ascii="Tahoma" w:eastAsia="Calibri" w:hAnsi="Tahoma" w:cs="Tahoma"/>
        </w:rPr>
        <w:t>okvirnega sporazuma.</w:t>
      </w:r>
    </w:p>
    <w:p w14:paraId="68D3DFF5" w14:textId="77777777" w:rsidR="000F70E4" w:rsidRPr="00F13FD5" w:rsidRDefault="000F70E4" w:rsidP="00232070">
      <w:pPr>
        <w:keepNext/>
        <w:keepLines/>
        <w:jc w:val="both"/>
        <w:rPr>
          <w:rFonts w:ascii="Tahoma" w:hAnsi="Tahoma" w:cs="Tahoma"/>
        </w:rPr>
      </w:pPr>
    </w:p>
    <w:p w14:paraId="2D766EBD" w14:textId="137A8944" w:rsidR="00C718C7" w:rsidRPr="00F13FD5" w:rsidRDefault="000F70E4" w:rsidP="00232070">
      <w:pPr>
        <w:keepNext/>
        <w:keepLines/>
        <w:jc w:val="both"/>
        <w:rPr>
          <w:rFonts w:ascii="Tahoma" w:hAnsi="Tahoma" w:cs="Tahoma"/>
        </w:rPr>
      </w:pPr>
      <w:r w:rsidRPr="00F13FD5">
        <w:rPr>
          <w:rFonts w:ascii="Tahoma" w:hAnsi="Tahoma" w:cs="Tahoma"/>
        </w:rPr>
        <w:t xml:space="preserve">Predložitev bianko menice z menično izjavo za zavarovanje dobre izvedbe obveznosti </w:t>
      </w:r>
      <w:r w:rsidR="005361F0" w:rsidRPr="00F13FD5">
        <w:rPr>
          <w:rFonts w:ascii="Tahoma" w:hAnsi="Tahoma" w:cs="Tahoma"/>
        </w:rPr>
        <w:t xml:space="preserve">iz okvirnega sporazuma </w:t>
      </w:r>
      <w:r w:rsidRPr="00F13FD5">
        <w:rPr>
          <w:rFonts w:ascii="Tahoma" w:hAnsi="Tahoma" w:cs="Tahoma"/>
        </w:rPr>
        <w:t>je pogoj za veljavnost okvirnega sporazuma. V kolikor izbrani ponudnik naročniku ne predloži finančnega zavarovanja za zavarovanje dobre izvedbe obveznost</w:t>
      </w:r>
      <w:r w:rsidR="005361F0" w:rsidRPr="00F13FD5">
        <w:rPr>
          <w:rFonts w:ascii="Tahoma" w:hAnsi="Tahoma" w:cs="Tahoma"/>
        </w:rPr>
        <w:t xml:space="preserve"> iz okvirnega sporazuma</w:t>
      </w:r>
      <w:r w:rsidRPr="00F13FD5">
        <w:rPr>
          <w:rFonts w:ascii="Tahoma" w:hAnsi="Tahoma" w:cs="Tahoma"/>
        </w:rPr>
        <w:t xml:space="preserve">, se šteje, da </w:t>
      </w:r>
      <w:r w:rsidR="005361F0" w:rsidRPr="00F13FD5">
        <w:rPr>
          <w:rFonts w:ascii="Tahoma" w:hAnsi="Tahoma" w:cs="Tahoma"/>
        </w:rPr>
        <w:t>okvirni sporazum</w:t>
      </w:r>
      <w:r w:rsidRPr="00F13FD5">
        <w:rPr>
          <w:rFonts w:ascii="Tahoma" w:hAnsi="Tahoma" w:cs="Tahoma"/>
        </w:rPr>
        <w:t xml:space="preserve"> ni bil nikoli sklenjen, naročnik pa bo Državni revizijski komisiji predlagal, da uvede postopek o prekršku iz 4. točke 112. člena ZJN-3.</w:t>
      </w:r>
    </w:p>
    <w:p w14:paraId="750F7A2B" w14:textId="77777777" w:rsidR="000F70E4" w:rsidRPr="00F13FD5" w:rsidRDefault="000F70E4" w:rsidP="00232070">
      <w:pPr>
        <w:keepNext/>
        <w:keepLines/>
        <w:jc w:val="both"/>
        <w:rPr>
          <w:rFonts w:ascii="Tahoma" w:hAnsi="Tahoma" w:cs="Tahoma"/>
        </w:rPr>
      </w:pPr>
    </w:p>
    <w:p w14:paraId="183B906D" w14:textId="2566D7E5" w:rsidR="00C718C7" w:rsidRPr="00F13FD5" w:rsidRDefault="00F45416" w:rsidP="00232070">
      <w:pPr>
        <w:keepNext/>
        <w:keepLines/>
        <w:jc w:val="both"/>
        <w:rPr>
          <w:rFonts w:ascii="Tahoma" w:hAnsi="Tahoma" w:cs="Tahoma"/>
        </w:rPr>
      </w:pPr>
      <w:r w:rsidRPr="00F13FD5">
        <w:rPr>
          <w:rFonts w:ascii="Tahoma" w:hAnsi="Tahoma" w:cs="Tahoma"/>
        </w:rPr>
        <w:t xml:space="preserve">V kolikor izvajalec ne bo predložil finančnega zavarovanja za dobro izvedbo obveznosti iz okvirnega sporazuma, lahko naročnik unovči finančno zavarovanje za dobro izvedbo pogodbenih obveznosti, brez kakršnekoli obveznosti do izvajalca. </w:t>
      </w:r>
    </w:p>
    <w:p w14:paraId="1CFA984A" w14:textId="77777777" w:rsidR="00F45416" w:rsidRPr="00F13FD5" w:rsidRDefault="00F45416" w:rsidP="00232070">
      <w:pPr>
        <w:keepNext/>
        <w:keepLines/>
        <w:jc w:val="both"/>
        <w:rPr>
          <w:rFonts w:ascii="Tahoma" w:hAnsi="Tahoma" w:cs="Tahoma"/>
        </w:rPr>
      </w:pPr>
    </w:p>
    <w:p w14:paraId="6DCEC0F9" w14:textId="70814C43" w:rsidR="000F70E4" w:rsidRPr="00F13FD5" w:rsidRDefault="000F70E4" w:rsidP="00232070">
      <w:pPr>
        <w:keepNext/>
        <w:keepLines/>
        <w:jc w:val="both"/>
        <w:rPr>
          <w:rFonts w:ascii="Tahoma" w:hAnsi="Tahoma" w:cs="Tahoma"/>
        </w:rPr>
      </w:pPr>
      <w:r w:rsidRPr="00F13FD5">
        <w:rPr>
          <w:rFonts w:ascii="Tahoma" w:hAnsi="Tahoma" w:cs="Tahoma"/>
        </w:rPr>
        <w:t>Vzorec finančnega zavarovanja za dobro izvedbo obveznosti</w:t>
      </w:r>
      <w:r w:rsidR="005361F0" w:rsidRPr="00F13FD5">
        <w:rPr>
          <w:rFonts w:ascii="Tahoma" w:hAnsi="Tahoma" w:cs="Tahoma"/>
        </w:rPr>
        <w:t xml:space="preserve"> iz okvirnega sporazuma</w:t>
      </w:r>
      <w:r w:rsidRPr="00F13FD5">
        <w:rPr>
          <w:rFonts w:ascii="Tahoma" w:hAnsi="Tahoma" w:cs="Tahoma"/>
        </w:rPr>
        <w:t xml:space="preserve"> je priložen v Prilogi </w:t>
      </w:r>
      <w:r w:rsidR="005361F0" w:rsidRPr="00F13FD5">
        <w:rPr>
          <w:rFonts w:ascii="Tahoma" w:hAnsi="Tahoma" w:cs="Tahoma"/>
        </w:rPr>
        <w:t>10</w:t>
      </w:r>
      <w:r w:rsidRPr="00F13FD5">
        <w:rPr>
          <w:rFonts w:ascii="Tahoma" w:hAnsi="Tahoma" w:cs="Tahoma"/>
        </w:rPr>
        <w:t>/</w:t>
      </w:r>
      <w:r w:rsidR="005361F0" w:rsidRPr="00F13FD5">
        <w:rPr>
          <w:rFonts w:ascii="Tahoma" w:hAnsi="Tahoma" w:cs="Tahoma"/>
        </w:rPr>
        <w:t>2</w:t>
      </w:r>
      <w:r w:rsidRPr="00F13FD5">
        <w:rPr>
          <w:rFonts w:ascii="Tahoma" w:hAnsi="Tahoma" w:cs="Tahoma"/>
        </w:rPr>
        <w:t xml:space="preserve"> razpisne dokumentacije.</w:t>
      </w:r>
    </w:p>
    <w:p w14:paraId="4A8A428A" w14:textId="77777777" w:rsidR="00546820" w:rsidRPr="00F13FD5" w:rsidRDefault="00546820" w:rsidP="00232070">
      <w:pPr>
        <w:keepNext/>
        <w:keepLines/>
        <w:jc w:val="both"/>
        <w:rPr>
          <w:rFonts w:ascii="Tahoma" w:hAnsi="Tahoma" w:cs="Tahoma"/>
        </w:rPr>
      </w:pPr>
    </w:p>
    <w:p w14:paraId="683C3431" w14:textId="77777777" w:rsidR="00CE328F" w:rsidRPr="00F13FD5" w:rsidRDefault="003E5C4C" w:rsidP="00232070">
      <w:pPr>
        <w:keepNext/>
        <w:keepLines/>
        <w:numPr>
          <w:ilvl w:val="1"/>
          <w:numId w:val="2"/>
        </w:numPr>
        <w:jc w:val="both"/>
        <w:rPr>
          <w:rFonts w:ascii="Tahoma" w:hAnsi="Tahoma" w:cs="Tahoma"/>
          <w:b/>
        </w:rPr>
      </w:pPr>
      <w:r w:rsidRPr="00F13FD5">
        <w:rPr>
          <w:rFonts w:ascii="Tahoma" w:hAnsi="Tahoma" w:cs="Tahoma"/>
          <w:b/>
        </w:rPr>
        <w:t xml:space="preserve">Zavarovanje odprave </w:t>
      </w:r>
      <w:r w:rsidR="00B6671D" w:rsidRPr="00F13FD5">
        <w:rPr>
          <w:rFonts w:ascii="Tahoma" w:hAnsi="Tahoma" w:cs="Tahoma"/>
          <w:b/>
        </w:rPr>
        <w:t>napak v garancijskem roku</w:t>
      </w:r>
    </w:p>
    <w:p w14:paraId="73F60969" w14:textId="77777777" w:rsidR="00BF028B" w:rsidRPr="00F13FD5" w:rsidRDefault="00BF028B" w:rsidP="00232070">
      <w:pPr>
        <w:keepNext/>
        <w:keepLines/>
        <w:jc w:val="both"/>
        <w:rPr>
          <w:rFonts w:ascii="Tahoma" w:hAnsi="Tahoma" w:cs="Tahoma"/>
        </w:rPr>
      </w:pPr>
    </w:p>
    <w:p w14:paraId="78CF4CA5" w14:textId="014ED34C" w:rsidR="00BF028B" w:rsidRPr="00F13FD5" w:rsidRDefault="00BF028B" w:rsidP="00232070">
      <w:pPr>
        <w:keepNext/>
        <w:keepLines/>
        <w:jc w:val="both"/>
        <w:rPr>
          <w:rFonts w:ascii="Tahoma" w:hAnsi="Tahoma" w:cs="Tahoma"/>
        </w:rPr>
      </w:pPr>
      <w:r w:rsidRPr="00F13FD5">
        <w:rPr>
          <w:rFonts w:ascii="Tahoma" w:hAnsi="Tahoma" w:cs="Tahoma"/>
        </w:rPr>
        <w:t>Izbrani izvajalec, s katerim bo sklenjena pogodba o dobavi in zamenjavi puhal</w:t>
      </w:r>
      <w:r w:rsidR="007F1CEA">
        <w:rPr>
          <w:rFonts w:ascii="Tahoma" w:hAnsi="Tahoma" w:cs="Tahoma"/>
        </w:rPr>
        <w:t xml:space="preserve">, </w:t>
      </w:r>
      <w:r w:rsidRPr="00F13FD5">
        <w:rPr>
          <w:rFonts w:ascii="Tahoma" w:hAnsi="Tahoma" w:cs="Tahoma"/>
        </w:rPr>
        <w:t xml:space="preserve">bo moral v roku petnajstih (15) koledarskih dni od dneva podpisa primopredajnega zapisnika o prevzemu puhal naročniku predložiti podpisano in žigosano bianko menico ter izpolnjen, podpisan in žigosan obrazec »Menična izjava za zavarovanje odprave napak v </w:t>
      </w:r>
      <w:r w:rsidR="00C74DFD" w:rsidRPr="00F13FD5">
        <w:rPr>
          <w:rFonts w:ascii="Tahoma" w:hAnsi="Tahoma" w:cs="Tahoma"/>
        </w:rPr>
        <w:t>garancijskem roku</w:t>
      </w:r>
      <w:r w:rsidRPr="00F13FD5">
        <w:rPr>
          <w:rFonts w:ascii="Tahoma" w:hAnsi="Tahoma" w:cs="Tahoma"/>
        </w:rPr>
        <w:t xml:space="preserve"> za </w:t>
      </w:r>
      <w:r w:rsidRPr="00F13FD5">
        <w:rPr>
          <w:rFonts w:ascii="Tahoma" w:eastAsia="Calibri" w:hAnsi="Tahoma" w:cs="Tahoma"/>
          <w:lang w:eastAsia="en-US"/>
        </w:rPr>
        <w:t>dobavljeno in vgrajeno opremo ter izvedena dela</w:t>
      </w:r>
      <w:r w:rsidRPr="00F13FD5">
        <w:rPr>
          <w:rFonts w:ascii="Tahoma" w:hAnsi="Tahoma" w:cs="Tahoma"/>
        </w:rPr>
        <w:t xml:space="preserve">  (skladno z vzorcem in pogoji iz razpisne dokumentacije) (v nadaljevanju: finančno zavarovanje odprave napak v </w:t>
      </w:r>
      <w:r w:rsidR="00C74DFD" w:rsidRPr="00F13FD5">
        <w:rPr>
          <w:rFonts w:ascii="Tahoma" w:hAnsi="Tahoma" w:cs="Tahoma"/>
        </w:rPr>
        <w:t>garancijskem roku</w:t>
      </w:r>
      <w:r w:rsidRPr="00F13FD5">
        <w:rPr>
          <w:rFonts w:ascii="Tahoma" w:hAnsi="Tahoma" w:cs="Tahoma"/>
        </w:rPr>
        <w:t>)</w:t>
      </w:r>
      <w:r w:rsidR="001D1BA1">
        <w:rPr>
          <w:rFonts w:ascii="Tahoma" w:hAnsi="Tahoma" w:cs="Tahoma"/>
        </w:rPr>
        <w:t>,</w:t>
      </w:r>
      <w:r w:rsidRPr="00F13FD5">
        <w:rPr>
          <w:rFonts w:ascii="Tahoma" w:hAnsi="Tahoma" w:cs="Tahoma"/>
        </w:rPr>
        <w:t xml:space="preserve"> in sicer v višini 5 % (pet odstotkov) končne pogodbene vrednosti z DDV (ponudbene vrednosti z DDV) za dobavo in zamenjavo puhal, z dobo veljavnosti </w:t>
      </w:r>
      <w:r w:rsidRPr="00F13FD5">
        <w:rPr>
          <w:rFonts w:ascii="Tahoma" w:hAnsi="Tahoma" w:cs="Tahoma"/>
          <w:bCs/>
        </w:rPr>
        <w:t xml:space="preserve">še trideset (30) dni </w:t>
      </w:r>
      <w:r w:rsidRPr="00F13FD5">
        <w:rPr>
          <w:rFonts w:ascii="Tahoma" w:hAnsi="Tahoma" w:cs="Tahoma"/>
        </w:rPr>
        <w:t>po preteku garancijske dobe.</w:t>
      </w:r>
      <w:r w:rsidRPr="00F13FD5">
        <w:rPr>
          <w:rFonts w:ascii="Tahoma" w:hAnsi="Tahoma" w:cs="Tahoma"/>
          <w:bCs/>
        </w:rPr>
        <w:t xml:space="preserve"> </w:t>
      </w:r>
    </w:p>
    <w:p w14:paraId="70389B94" w14:textId="77777777" w:rsidR="00BF028B" w:rsidRPr="00F13FD5" w:rsidRDefault="00BF028B" w:rsidP="00232070">
      <w:pPr>
        <w:keepNext/>
        <w:keepLines/>
        <w:jc w:val="both"/>
        <w:rPr>
          <w:rFonts w:ascii="Tahoma" w:hAnsi="Tahoma" w:cs="Tahoma"/>
        </w:rPr>
      </w:pPr>
    </w:p>
    <w:p w14:paraId="14499771" w14:textId="77777777" w:rsidR="00486460" w:rsidRDefault="00486460" w:rsidP="00232070">
      <w:pPr>
        <w:keepNext/>
        <w:keepLines/>
        <w:jc w:val="both"/>
        <w:rPr>
          <w:rFonts w:ascii="Tahoma" w:hAnsi="Tahoma" w:cs="Tahoma"/>
        </w:rPr>
      </w:pPr>
      <w:r w:rsidRPr="00486460">
        <w:rPr>
          <w:rFonts w:ascii="Tahoma" w:hAnsi="Tahoma" w:cs="Tahoma"/>
        </w:rPr>
        <w:t>Predložitev finančnega zavarovanja za odpravo napak v garancijskem roku predstavlja pogodbeno obveznost izvajalca.</w:t>
      </w:r>
    </w:p>
    <w:p w14:paraId="3F049C95" w14:textId="77777777" w:rsidR="00486460" w:rsidRPr="00486460" w:rsidRDefault="00486460" w:rsidP="00232070">
      <w:pPr>
        <w:keepNext/>
        <w:keepLines/>
        <w:jc w:val="both"/>
        <w:rPr>
          <w:rFonts w:ascii="Tahoma" w:hAnsi="Tahoma" w:cs="Tahoma"/>
        </w:rPr>
      </w:pPr>
    </w:p>
    <w:p w14:paraId="66438BC3" w14:textId="2FE4AC44" w:rsidR="00486460" w:rsidRPr="00486460" w:rsidRDefault="00486460" w:rsidP="00232070">
      <w:pPr>
        <w:keepNext/>
        <w:keepLines/>
        <w:jc w:val="both"/>
        <w:rPr>
          <w:rFonts w:ascii="Tahoma" w:hAnsi="Tahoma" w:cs="Tahoma"/>
        </w:rPr>
      </w:pPr>
      <w:r w:rsidRPr="00486460">
        <w:rPr>
          <w:rFonts w:ascii="Tahoma" w:hAnsi="Tahoma" w:cs="Tahoma"/>
        </w:rPr>
        <w:t>Če izvajalec v predpisanem roku ne predloži finančnega zavarovanja za odpravo napak v garancijskem roku, se šteje, da ni izpolnil pogodbenih obveznosti</w:t>
      </w:r>
      <w:r>
        <w:rPr>
          <w:rFonts w:ascii="Tahoma" w:hAnsi="Tahoma" w:cs="Tahoma"/>
        </w:rPr>
        <w:t xml:space="preserve"> in </w:t>
      </w:r>
      <w:r w:rsidRPr="00486460">
        <w:rPr>
          <w:rFonts w:ascii="Tahoma" w:hAnsi="Tahoma" w:cs="Tahoma"/>
        </w:rPr>
        <w:t>naročnik lahko uveljavlja pravice in zahtevke skladno s pogodbo in veljavno zakonodajo.</w:t>
      </w:r>
    </w:p>
    <w:p w14:paraId="328B977E" w14:textId="77777777" w:rsidR="00486460" w:rsidRDefault="00486460" w:rsidP="00232070">
      <w:pPr>
        <w:keepNext/>
        <w:keepLines/>
        <w:jc w:val="both"/>
        <w:rPr>
          <w:rFonts w:ascii="Tahoma" w:hAnsi="Tahoma" w:cs="Tahoma"/>
        </w:rPr>
      </w:pPr>
    </w:p>
    <w:p w14:paraId="7A7A403A" w14:textId="77777777" w:rsidR="00486460" w:rsidRDefault="00486460" w:rsidP="00232070">
      <w:pPr>
        <w:keepNext/>
        <w:keepLines/>
        <w:jc w:val="both"/>
        <w:rPr>
          <w:rFonts w:ascii="Tahoma" w:hAnsi="Tahoma" w:cs="Tahoma"/>
        </w:rPr>
      </w:pPr>
      <w:r w:rsidRPr="00486460">
        <w:rPr>
          <w:rFonts w:ascii="Tahoma" w:hAnsi="Tahoma" w:cs="Tahoma"/>
        </w:rPr>
        <w:t>Finančno zavarovanje za odpravo napak v garancijskem roku se lahko unovči v primeru, da izvajalec ugotovljenih napak ne odpravi v pogodbeno določenih rokih oziroma ne izpolni drugih obveznosti, ki izhajajo iz garancije za dobavljeno in vgrajeno opremo ter izvedena dela.</w:t>
      </w:r>
    </w:p>
    <w:p w14:paraId="077AB6FC" w14:textId="77777777" w:rsidR="00486460" w:rsidRPr="00486460" w:rsidRDefault="00486460" w:rsidP="00232070">
      <w:pPr>
        <w:keepNext/>
        <w:keepLines/>
        <w:jc w:val="both"/>
        <w:rPr>
          <w:rFonts w:ascii="Tahoma" w:hAnsi="Tahoma" w:cs="Tahoma"/>
        </w:rPr>
      </w:pPr>
    </w:p>
    <w:p w14:paraId="3EFEE309" w14:textId="77777777" w:rsidR="00486460" w:rsidRPr="00486460" w:rsidRDefault="00486460" w:rsidP="00232070">
      <w:pPr>
        <w:keepNext/>
        <w:keepLines/>
        <w:jc w:val="both"/>
        <w:rPr>
          <w:rFonts w:ascii="Tahoma" w:hAnsi="Tahoma" w:cs="Tahoma"/>
        </w:rPr>
      </w:pPr>
      <w:r w:rsidRPr="00486460">
        <w:rPr>
          <w:rFonts w:ascii="Tahoma" w:hAnsi="Tahoma" w:cs="Tahoma"/>
        </w:rPr>
        <w:t>V primeru unovčenja finančnega zavarovanja mora izvajalec na zahtevo naročnika predložiti novo finančno zavarovanje v enaki višini in z enako veljavnostjo.</w:t>
      </w:r>
    </w:p>
    <w:p w14:paraId="3C0C9D08" w14:textId="707F1361" w:rsidR="00211214" w:rsidRPr="00F13FD5" w:rsidRDefault="00211214" w:rsidP="00232070">
      <w:pPr>
        <w:keepNext/>
        <w:keepLines/>
        <w:jc w:val="both"/>
        <w:rPr>
          <w:rFonts w:ascii="Tahoma" w:hAnsi="Tahoma" w:cs="Tahoma"/>
        </w:rPr>
      </w:pPr>
    </w:p>
    <w:p w14:paraId="5EDC6C4A" w14:textId="35708EFB" w:rsidR="001A5FEA" w:rsidRDefault="001A5FEA" w:rsidP="00232070">
      <w:pPr>
        <w:keepNext/>
        <w:keepLines/>
        <w:jc w:val="both"/>
        <w:rPr>
          <w:rFonts w:ascii="Tahoma" w:hAnsi="Tahoma" w:cs="Tahoma"/>
        </w:rPr>
      </w:pPr>
      <w:r w:rsidRPr="001A5FEA">
        <w:rPr>
          <w:rFonts w:ascii="Tahoma" w:hAnsi="Tahoma" w:cs="Tahoma"/>
        </w:rPr>
        <w:lastRenderedPageBreak/>
        <w:t>Finančno zavarovanje za odpravo napak v garancijskem roku se lahko unovči v primeru, da izvajalec ugotovljenih napak ne odpravi v pogodbeno določenih rokih oziroma ne izpolni drugih obveznosti, ki izhajajo iz garancije za dobavljeno in vgrajeno opremo ter izvedena dela.</w:t>
      </w:r>
    </w:p>
    <w:p w14:paraId="7BA2EFCF" w14:textId="77777777" w:rsidR="001A5FEA" w:rsidRPr="00F13FD5" w:rsidRDefault="001A5FEA" w:rsidP="00232070">
      <w:pPr>
        <w:keepNext/>
        <w:keepLines/>
        <w:jc w:val="both"/>
        <w:rPr>
          <w:rFonts w:ascii="Tahoma" w:hAnsi="Tahoma" w:cs="Tahoma"/>
        </w:rPr>
      </w:pPr>
    </w:p>
    <w:p w14:paraId="11ADFEF5" w14:textId="052F1157" w:rsidR="00B56416" w:rsidRPr="00F13FD5" w:rsidRDefault="00B56416" w:rsidP="00232070">
      <w:pPr>
        <w:keepNext/>
        <w:keepLines/>
        <w:jc w:val="both"/>
        <w:rPr>
          <w:rFonts w:ascii="Tahoma" w:hAnsi="Tahoma" w:cs="Tahoma"/>
        </w:rPr>
      </w:pPr>
      <w:r w:rsidRPr="00F13FD5">
        <w:rPr>
          <w:rFonts w:ascii="Tahoma" w:hAnsi="Tahoma" w:cs="Tahoma"/>
        </w:rPr>
        <w:t>V kolikor izvajalec ne bo predložil finančnega zavarovanja za odpravo napak v garancijskem roku</w:t>
      </w:r>
      <w:r w:rsidR="002B7E11" w:rsidRPr="00F13FD5">
        <w:rPr>
          <w:rFonts w:ascii="Tahoma" w:hAnsi="Tahoma" w:cs="Tahoma"/>
        </w:rPr>
        <w:t>,</w:t>
      </w:r>
      <w:r w:rsidRPr="00F13FD5">
        <w:rPr>
          <w:rFonts w:ascii="Tahoma" w:hAnsi="Tahoma" w:cs="Tahoma"/>
        </w:rPr>
        <w:t xml:space="preserve"> lahko naročnik unovči finančno zavarovanje za dobro izvedbo pogodbenih obveznosti, brez kakršnekoli obveznosti do izvajalca. </w:t>
      </w:r>
    </w:p>
    <w:p w14:paraId="5B1AC9F4" w14:textId="77777777" w:rsidR="00B56416" w:rsidRPr="00F13FD5" w:rsidRDefault="00B56416" w:rsidP="00232070">
      <w:pPr>
        <w:keepNext/>
        <w:keepLines/>
        <w:jc w:val="both"/>
        <w:rPr>
          <w:rFonts w:ascii="Tahoma" w:hAnsi="Tahoma" w:cs="Tahoma"/>
        </w:rPr>
      </w:pPr>
    </w:p>
    <w:p w14:paraId="2DC28463" w14:textId="6C7124A4" w:rsidR="00B56416" w:rsidRPr="00F13FD5" w:rsidRDefault="00B56416" w:rsidP="00232070">
      <w:pPr>
        <w:keepNext/>
        <w:keepLines/>
        <w:jc w:val="both"/>
        <w:rPr>
          <w:rFonts w:ascii="Tahoma" w:hAnsi="Tahoma" w:cs="Tahoma"/>
        </w:rPr>
      </w:pPr>
      <w:r w:rsidRPr="00F13FD5">
        <w:rPr>
          <w:rFonts w:ascii="Tahoma" w:hAnsi="Tahoma" w:cs="Tahoma"/>
        </w:rPr>
        <w:t xml:space="preserve">Vzorec finančnega zavarovanja za odpravo napak v garancijskem roku je priložen v Prilogi </w:t>
      </w:r>
      <w:r w:rsidR="00F45416" w:rsidRPr="00F13FD5">
        <w:rPr>
          <w:rFonts w:ascii="Tahoma" w:hAnsi="Tahoma" w:cs="Tahoma"/>
        </w:rPr>
        <w:t>10</w:t>
      </w:r>
      <w:r w:rsidRPr="00F13FD5">
        <w:rPr>
          <w:rFonts w:ascii="Tahoma" w:hAnsi="Tahoma" w:cs="Tahoma"/>
        </w:rPr>
        <w:t>/</w:t>
      </w:r>
      <w:r w:rsidR="00F45416" w:rsidRPr="00F13FD5">
        <w:rPr>
          <w:rFonts w:ascii="Tahoma" w:hAnsi="Tahoma" w:cs="Tahoma"/>
        </w:rPr>
        <w:t>3</w:t>
      </w:r>
      <w:r w:rsidRPr="00F13FD5">
        <w:rPr>
          <w:rFonts w:ascii="Tahoma" w:hAnsi="Tahoma" w:cs="Tahoma"/>
        </w:rPr>
        <w:t xml:space="preserve"> razpisne dokumentacije.</w:t>
      </w:r>
    </w:p>
    <w:p w14:paraId="50D3E821" w14:textId="77777777" w:rsidR="005614CE" w:rsidRDefault="005614CE" w:rsidP="00232070">
      <w:pPr>
        <w:keepNext/>
        <w:keepLines/>
        <w:rPr>
          <w:rFonts w:ascii="Tahoma" w:hAnsi="Tahoma" w:cs="Tahoma"/>
        </w:rPr>
      </w:pPr>
      <w:bookmarkStart w:id="24" w:name="_Hlk174532613"/>
    </w:p>
    <w:bookmarkEnd w:id="24"/>
    <w:p w14:paraId="57199801" w14:textId="23C5569B" w:rsidR="00C43F3B" w:rsidRPr="00F13FD5" w:rsidRDefault="00C43F3B" w:rsidP="00232070">
      <w:pPr>
        <w:keepNext/>
        <w:keepLines/>
        <w:numPr>
          <w:ilvl w:val="0"/>
          <w:numId w:val="2"/>
        </w:numPr>
        <w:jc w:val="both"/>
        <w:rPr>
          <w:rFonts w:ascii="Tahoma" w:hAnsi="Tahoma" w:cs="Tahoma"/>
          <w:b/>
        </w:rPr>
      </w:pPr>
      <w:r w:rsidRPr="00F13FD5">
        <w:rPr>
          <w:rFonts w:ascii="Tahoma" w:hAnsi="Tahoma" w:cs="Tahoma"/>
          <w:b/>
        </w:rPr>
        <w:t>IZBIRA PONUDNIK</w:t>
      </w:r>
      <w:r w:rsidR="00F4511F">
        <w:rPr>
          <w:rFonts w:ascii="Tahoma" w:hAnsi="Tahoma" w:cs="Tahoma"/>
          <w:b/>
        </w:rPr>
        <w:t>A</w:t>
      </w:r>
      <w:r w:rsidRPr="00F13FD5">
        <w:rPr>
          <w:rFonts w:ascii="Tahoma" w:hAnsi="Tahoma" w:cs="Tahoma"/>
          <w:b/>
        </w:rPr>
        <w:t xml:space="preserve"> IN MERILA ZA IZBIRO EKONOMSKO NAJUGODNEJŠEGA PONUDNIK</w:t>
      </w:r>
      <w:r w:rsidR="00A24A40">
        <w:rPr>
          <w:rFonts w:ascii="Tahoma" w:hAnsi="Tahoma" w:cs="Tahoma"/>
          <w:b/>
        </w:rPr>
        <w:t>A</w:t>
      </w:r>
      <w:r w:rsidRPr="00F13FD5">
        <w:rPr>
          <w:rFonts w:ascii="Tahoma" w:hAnsi="Tahoma" w:cs="Tahoma"/>
          <w:b/>
        </w:rPr>
        <w:t xml:space="preserve"> </w:t>
      </w:r>
    </w:p>
    <w:p w14:paraId="0BE93F79" w14:textId="77777777" w:rsidR="00C43F3B" w:rsidRPr="00F13FD5" w:rsidRDefault="00C43F3B" w:rsidP="00232070">
      <w:pPr>
        <w:keepNext/>
        <w:keepLines/>
        <w:jc w:val="both"/>
        <w:rPr>
          <w:rFonts w:ascii="Tahoma" w:hAnsi="Tahoma" w:cs="Tahoma"/>
          <w:b/>
        </w:rPr>
      </w:pPr>
    </w:p>
    <w:p w14:paraId="0E34C805" w14:textId="67B105B0" w:rsidR="00C43F3B" w:rsidRPr="00F13FD5" w:rsidRDefault="00C43F3B" w:rsidP="00232070">
      <w:pPr>
        <w:keepNext/>
        <w:keepLines/>
        <w:spacing w:after="120"/>
        <w:jc w:val="both"/>
        <w:rPr>
          <w:rFonts w:ascii="Tahoma" w:hAnsi="Tahoma" w:cs="Tahoma"/>
        </w:rPr>
      </w:pPr>
      <w:r w:rsidRPr="00F13FD5">
        <w:rPr>
          <w:rFonts w:ascii="Tahoma" w:hAnsi="Tahoma" w:cs="Tahoma"/>
        </w:rPr>
        <w:t xml:space="preserve">Naročnik bo oddal naročilo ter sklenil pogodbo in okvirni sporazum s ponudnikom, ki bo oddal ekonomsko najugodnejšo ponudbo in izpolnjeval vse zahteve naročnika, navedene v razpisni dokumentaciji, na podlagi naslednjih meril: </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6020"/>
        <w:gridCol w:w="851"/>
        <w:gridCol w:w="1701"/>
      </w:tblGrid>
      <w:tr w:rsidR="00C43F3B" w:rsidRPr="00F13FD5" w14:paraId="1924944F" w14:textId="77777777" w:rsidTr="00880E82">
        <w:tc>
          <w:tcPr>
            <w:tcW w:w="284" w:type="dxa"/>
          </w:tcPr>
          <w:p w14:paraId="19EA3119" w14:textId="77777777" w:rsidR="00C43F3B" w:rsidRPr="00F13FD5" w:rsidRDefault="00C43F3B" w:rsidP="00232070">
            <w:pPr>
              <w:keepNext/>
              <w:keepLines/>
              <w:tabs>
                <w:tab w:val="left" w:pos="0"/>
              </w:tabs>
              <w:ind w:left="1418"/>
              <w:jc w:val="both"/>
              <w:rPr>
                <w:rFonts w:ascii="Tahoma" w:hAnsi="Tahoma" w:cs="Tahoma"/>
                <w:b/>
                <w:sz w:val="24"/>
              </w:rPr>
            </w:pPr>
          </w:p>
        </w:tc>
        <w:tc>
          <w:tcPr>
            <w:tcW w:w="6020" w:type="dxa"/>
          </w:tcPr>
          <w:p w14:paraId="486A5849" w14:textId="77777777" w:rsidR="00C43F3B" w:rsidRPr="00F13FD5" w:rsidRDefault="00C43F3B" w:rsidP="00232070">
            <w:pPr>
              <w:keepNext/>
              <w:keepLines/>
              <w:jc w:val="center"/>
              <w:rPr>
                <w:rFonts w:ascii="Tahoma" w:hAnsi="Tahoma" w:cs="Tahoma"/>
                <w:b/>
                <w:bCs/>
              </w:rPr>
            </w:pPr>
            <w:r w:rsidRPr="00F13FD5">
              <w:rPr>
                <w:rFonts w:ascii="Tahoma" w:hAnsi="Tahoma" w:cs="Tahoma"/>
                <w:b/>
                <w:bCs/>
              </w:rPr>
              <w:t>MERILO</w:t>
            </w:r>
          </w:p>
        </w:tc>
        <w:tc>
          <w:tcPr>
            <w:tcW w:w="851" w:type="dxa"/>
          </w:tcPr>
          <w:p w14:paraId="32C9B7F2" w14:textId="77777777" w:rsidR="00C43F3B" w:rsidRPr="00F13FD5" w:rsidRDefault="00C43F3B" w:rsidP="00232070">
            <w:pPr>
              <w:keepNext/>
              <w:keepLines/>
              <w:jc w:val="both"/>
              <w:rPr>
                <w:rFonts w:ascii="Tahoma" w:hAnsi="Tahoma" w:cs="Tahoma"/>
              </w:rPr>
            </w:pPr>
          </w:p>
        </w:tc>
        <w:tc>
          <w:tcPr>
            <w:tcW w:w="1701" w:type="dxa"/>
          </w:tcPr>
          <w:p w14:paraId="7FA28711" w14:textId="77777777" w:rsidR="00C43F3B" w:rsidRPr="00F13FD5" w:rsidRDefault="00C43F3B" w:rsidP="00232070">
            <w:pPr>
              <w:keepNext/>
              <w:keepLines/>
              <w:jc w:val="both"/>
              <w:rPr>
                <w:rFonts w:ascii="Tahoma" w:hAnsi="Tahoma" w:cs="Tahoma"/>
              </w:rPr>
            </w:pPr>
            <w:r w:rsidRPr="00F13FD5">
              <w:rPr>
                <w:rFonts w:ascii="Tahoma" w:hAnsi="Tahoma" w:cs="Tahoma"/>
              </w:rPr>
              <w:t>Max. število točk</w:t>
            </w:r>
          </w:p>
        </w:tc>
      </w:tr>
      <w:tr w:rsidR="00C43F3B" w:rsidRPr="00F13FD5" w14:paraId="7D364D60" w14:textId="77777777" w:rsidTr="00880E82">
        <w:trPr>
          <w:trHeight w:val="257"/>
        </w:trPr>
        <w:tc>
          <w:tcPr>
            <w:tcW w:w="284" w:type="dxa"/>
          </w:tcPr>
          <w:p w14:paraId="2B5A5B5D" w14:textId="77777777" w:rsidR="00C43F3B" w:rsidRPr="00F13FD5" w:rsidRDefault="00C43F3B" w:rsidP="00232070">
            <w:pPr>
              <w:keepNext/>
              <w:keepLines/>
              <w:jc w:val="both"/>
              <w:rPr>
                <w:rFonts w:ascii="Tahoma" w:hAnsi="Tahoma" w:cs="Tahoma"/>
              </w:rPr>
            </w:pPr>
            <w:r w:rsidRPr="00F13FD5">
              <w:rPr>
                <w:rFonts w:ascii="Tahoma" w:hAnsi="Tahoma" w:cs="Tahoma"/>
              </w:rPr>
              <w:t>1</w:t>
            </w:r>
          </w:p>
        </w:tc>
        <w:tc>
          <w:tcPr>
            <w:tcW w:w="6020" w:type="dxa"/>
            <w:vAlign w:val="bottom"/>
          </w:tcPr>
          <w:p w14:paraId="446FCF42" w14:textId="77777777" w:rsidR="00C43F3B" w:rsidRPr="00F13FD5" w:rsidRDefault="00C43F3B" w:rsidP="00232070">
            <w:pPr>
              <w:keepNext/>
              <w:keepLines/>
              <w:rPr>
                <w:rFonts w:ascii="Tahoma" w:hAnsi="Tahoma" w:cs="Tahoma"/>
              </w:rPr>
            </w:pPr>
            <w:r w:rsidRPr="00F13FD5">
              <w:rPr>
                <w:rFonts w:ascii="Tahoma" w:hAnsi="Tahoma" w:cs="Tahoma"/>
              </w:rPr>
              <w:t>Skupna ponudbena cena brez DDV</w:t>
            </w:r>
          </w:p>
        </w:tc>
        <w:tc>
          <w:tcPr>
            <w:tcW w:w="851" w:type="dxa"/>
            <w:vAlign w:val="bottom"/>
          </w:tcPr>
          <w:p w14:paraId="106EF3F7" w14:textId="77777777" w:rsidR="00C43F3B" w:rsidRPr="00F13FD5" w:rsidRDefault="00C43F3B" w:rsidP="00232070">
            <w:pPr>
              <w:keepNext/>
              <w:keepLines/>
              <w:rPr>
                <w:rFonts w:ascii="Tahoma" w:hAnsi="Tahoma" w:cs="Tahoma"/>
              </w:rPr>
            </w:pPr>
            <w:proofErr w:type="spellStart"/>
            <w:r w:rsidRPr="00F13FD5">
              <w:rPr>
                <w:rFonts w:ascii="Tahoma" w:hAnsi="Tahoma" w:cs="Tahoma"/>
              </w:rPr>
              <w:t>Tcx</w:t>
            </w:r>
            <w:proofErr w:type="spellEnd"/>
          </w:p>
        </w:tc>
        <w:tc>
          <w:tcPr>
            <w:tcW w:w="1701" w:type="dxa"/>
            <w:vAlign w:val="bottom"/>
          </w:tcPr>
          <w:p w14:paraId="0B920E2B" w14:textId="2CF29502" w:rsidR="00C43F3B" w:rsidRPr="00F13FD5" w:rsidRDefault="00C43F3B" w:rsidP="00232070">
            <w:pPr>
              <w:keepNext/>
              <w:keepLines/>
              <w:jc w:val="center"/>
              <w:rPr>
                <w:rFonts w:ascii="Tahoma" w:hAnsi="Tahoma" w:cs="Tahoma"/>
              </w:rPr>
            </w:pPr>
            <w:r w:rsidRPr="00F13FD5">
              <w:rPr>
                <w:rFonts w:ascii="Tahoma" w:hAnsi="Tahoma" w:cs="Tahoma"/>
              </w:rPr>
              <w:t>8</w:t>
            </w:r>
            <w:r w:rsidR="00291966">
              <w:rPr>
                <w:rFonts w:ascii="Tahoma" w:hAnsi="Tahoma" w:cs="Tahoma"/>
              </w:rPr>
              <w:t>2</w:t>
            </w:r>
          </w:p>
        </w:tc>
      </w:tr>
      <w:tr w:rsidR="00C43F3B" w:rsidRPr="00F13FD5" w14:paraId="49056F00" w14:textId="77777777" w:rsidTr="00880E82">
        <w:trPr>
          <w:trHeight w:val="257"/>
        </w:trPr>
        <w:tc>
          <w:tcPr>
            <w:tcW w:w="284" w:type="dxa"/>
          </w:tcPr>
          <w:p w14:paraId="25FAF54E" w14:textId="70803DD8" w:rsidR="00C43F3B" w:rsidRPr="00F13FD5" w:rsidRDefault="00C43F3B" w:rsidP="00232070">
            <w:pPr>
              <w:keepNext/>
              <w:keepLines/>
              <w:jc w:val="both"/>
              <w:rPr>
                <w:rFonts w:ascii="Tahoma" w:hAnsi="Tahoma" w:cs="Tahoma"/>
              </w:rPr>
            </w:pPr>
            <w:r w:rsidRPr="00F13FD5">
              <w:rPr>
                <w:rFonts w:ascii="Tahoma" w:hAnsi="Tahoma" w:cs="Tahoma"/>
              </w:rPr>
              <w:t>2</w:t>
            </w:r>
          </w:p>
        </w:tc>
        <w:tc>
          <w:tcPr>
            <w:tcW w:w="6020" w:type="dxa"/>
            <w:vAlign w:val="bottom"/>
          </w:tcPr>
          <w:p w14:paraId="27A174C6" w14:textId="649713BF" w:rsidR="00C43F3B" w:rsidRPr="00F13FD5" w:rsidRDefault="00C43F3B" w:rsidP="00232070">
            <w:pPr>
              <w:keepNext/>
              <w:keepLines/>
              <w:rPr>
                <w:rFonts w:ascii="Tahoma" w:hAnsi="Tahoma" w:cs="Tahoma"/>
              </w:rPr>
            </w:pPr>
            <w:r w:rsidRPr="00F13FD5">
              <w:rPr>
                <w:rFonts w:ascii="Tahoma" w:hAnsi="Tahoma" w:cs="Tahoma"/>
              </w:rPr>
              <w:t>Garancijska doba za dobavljeni in zamenjani puhali</w:t>
            </w:r>
          </w:p>
        </w:tc>
        <w:tc>
          <w:tcPr>
            <w:tcW w:w="851" w:type="dxa"/>
            <w:vAlign w:val="bottom"/>
          </w:tcPr>
          <w:p w14:paraId="780995AF" w14:textId="74162F86" w:rsidR="00C43F3B" w:rsidRPr="00F13FD5" w:rsidRDefault="00880E82" w:rsidP="00232070">
            <w:pPr>
              <w:keepNext/>
              <w:keepLines/>
              <w:rPr>
                <w:rFonts w:ascii="Tahoma" w:hAnsi="Tahoma" w:cs="Tahoma"/>
              </w:rPr>
            </w:pPr>
            <w:proofErr w:type="spellStart"/>
            <w:r w:rsidRPr="00F13FD5">
              <w:rPr>
                <w:rFonts w:ascii="Tahoma" w:hAnsi="Tahoma" w:cs="Tahoma"/>
              </w:rPr>
              <w:t>Tgx</w:t>
            </w:r>
            <w:proofErr w:type="spellEnd"/>
          </w:p>
        </w:tc>
        <w:tc>
          <w:tcPr>
            <w:tcW w:w="1701" w:type="dxa"/>
            <w:vAlign w:val="bottom"/>
          </w:tcPr>
          <w:p w14:paraId="22C05EE6" w14:textId="4B243E82" w:rsidR="00C43F3B" w:rsidRPr="00F13FD5" w:rsidRDefault="00291966" w:rsidP="00232070">
            <w:pPr>
              <w:keepNext/>
              <w:keepLines/>
              <w:jc w:val="center"/>
              <w:rPr>
                <w:rFonts w:ascii="Tahoma" w:hAnsi="Tahoma" w:cs="Tahoma"/>
              </w:rPr>
            </w:pPr>
            <w:r>
              <w:rPr>
                <w:rFonts w:ascii="Tahoma" w:hAnsi="Tahoma" w:cs="Tahoma"/>
              </w:rPr>
              <w:t>18</w:t>
            </w:r>
          </w:p>
        </w:tc>
      </w:tr>
    </w:tbl>
    <w:p w14:paraId="4935BF9E" w14:textId="77777777" w:rsidR="00880E82" w:rsidRPr="00F13FD5" w:rsidRDefault="00880E82" w:rsidP="00232070">
      <w:pPr>
        <w:keepNext/>
        <w:keepLines/>
        <w:jc w:val="both"/>
        <w:rPr>
          <w:rFonts w:ascii="Tahoma" w:hAnsi="Tahoma" w:cs="Tahoma"/>
          <w:bCs/>
        </w:rPr>
      </w:pPr>
    </w:p>
    <w:p w14:paraId="04DD1483" w14:textId="52F59063" w:rsidR="00C43F3B" w:rsidRPr="00F13FD5" w:rsidRDefault="00C43F3B" w:rsidP="00232070">
      <w:pPr>
        <w:keepNext/>
        <w:keepLines/>
        <w:jc w:val="both"/>
        <w:rPr>
          <w:rFonts w:ascii="Tahoma" w:hAnsi="Tahoma" w:cs="Tahoma"/>
          <w:bCs/>
        </w:rPr>
      </w:pPr>
      <w:r w:rsidRPr="00F13FD5">
        <w:rPr>
          <w:rFonts w:ascii="Tahoma" w:hAnsi="Tahoma" w:cs="Tahoma"/>
          <w:bCs/>
        </w:rPr>
        <w:t>Maksimalno številko točk je 100. Doseženo skupno število točk je enako vsoti doseženega števila točk pri posameznem merilu (</w:t>
      </w:r>
      <w:proofErr w:type="spellStart"/>
      <w:r w:rsidRPr="00F13FD5">
        <w:rPr>
          <w:rFonts w:ascii="Tahoma" w:hAnsi="Tahoma" w:cs="Tahoma"/>
          <w:bCs/>
        </w:rPr>
        <w:t>Tcx</w:t>
      </w:r>
      <w:proofErr w:type="spellEnd"/>
      <w:r w:rsidR="00880E82" w:rsidRPr="00F13FD5">
        <w:rPr>
          <w:rFonts w:ascii="Tahoma" w:hAnsi="Tahoma" w:cs="Tahoma"/>
          <w:bCs/>
        </w:rPr>
        <w:t xml:space="preserve">+ </w:t>
      </w:r>
      <w:proofErr w:type="spellStart"/>
      <w:r w:rsidR="00880E82" w:rsidRPr="00F13FD5">
        <w:rPr>
          <w:rFonts w:ascii="Tahoma" w:hAnsi="Tahoma" w:cs="Tahoma"/>
          <w:bCs/>
        </w:rPr>
        <w:t>Tg</w:t>
      </w:r>
      <w:r w:rsidR="00AA7535" w:rsidRPr="00F13FD5">
        <w:rPr>
          <w:rFonts w:ascii="Tahoma" w:hAnsi="Tahoma" w:cs="Tahoma"/>
          <w:bCs/>
        </w:rPr>
        <w:t>x</w:t>
      </w:r>
      <w:proofErr w:type="spellEnd"/>
      <w:r w:rsidRPr="00F13FD5">
        <w:rPr>
          <w:rFonts w:ascii="Tahoma" w:hAnsi="Tahoma" w:cs="Tahoma"/>
          <w:bCs/>
        </w:rPr>
        <w:t>). Ekonomsko najugodnejša bo tista ponudba, ki bo dosegla najvišje skupno število točk (seštevka vseh točk iz posameznega merila)</w:t>
      </w:r>
      <w:r w:rsidR="00880E82" w:rsidRPr="00F13FD5">
        <w:rPr>
          <w:rFonts w:ascii="Tahoma" w:hAnsi="Tahoma" w:cs="Tahoma"/>
          <w:bCs/>
        </w:rPr>
        <w:t>.</w:t>
      </w:r>
    </w:p>
    <w:p w14:paraId="7CC8062F" w14:textId="77777777" w:rsidR="00880E82" w:rsidRPr="00F13FD5" w:rsidRDefault="00880E82" w:rsidP="00232070">
      <w:pPr>
        <w:keepNext/>
        <w:keepLines/>
        <w:jc w:val="both"/>
        <w:rPr>
          <w:rFonts w:ascii="Tahoma" w:hAnsi="Tahoma" w:cs="Tahoma"/>
          <w:bCs/>
        </w:rPr>
      </w:pPr>
    </w:p>
    <w:p w14:paraId="5F6FE17D" w14:textId="77777777" w:rsidR="00AA7535" w:rsidRPr="00F13FD5" w:rsidRDefault="00880E82" w:rsidP="00232070">
      <w:pPr>
        <w:keepNext/>
        <w:keepLines/>
        <w:jc w:val="both"/>
        <w:rPr>
          <w:rFonts w:ascii="Tahoma" w:hAnsi="Tahoma" w:cs="Tahoma"/>
          <w:b/>
          <w:bCs/>
        </w:rPr>
      </w:pPr>
      <w:r w:rsidRPr="00F13FD5">
        <w:rPr>
          <w:rFonts w:ascii="Tahoma" w:hAnsi="Tahoma" w:cs="Tahoma"/>
          <w:b/>
          <w:bCs/>
        </w:rPr>
        <w:t xml:space="preserve">Skupna ponudbena cena brez DDV predstavlja predmet pogajanj med naročnikom in ponudniki. </w:t>
      </w:r>
    </w:p>
    <w:p w14:paraId="0EB03B42" w14:textId="77777777" w:rsidR="00AA7535" w:rsidRPr="00F13FD5" w:rsidRDefault="00AA7535" w:rsidP="00232070">
      <w:pPr>
        <w:keepNext/>
        <w:keepLines/>
        <w:jc w:val="both"/>
        <w:rPr>
          <w:rFonts w:ascii="Tahoma" w:hAnsi="Tahoma" w:cs="Tahoma"/>
          <w:b/>
          <w:bCs/>
        </w:rPr>
      </w:pPr>
    </w:p>
    <w:p w14:paraId="3958E0BC" w14:textId="62E140F1" w:rsidR="00DE04BA" w:rsidRPr="00F13FD5" w:rsidRDefault="00DE04BA" w:rsidP="00232070">
      <w:pPr>
        <w:keepNext/>
        <w:keepLines/>
        <w:jc w:val="both"/>
        <w:rPr>
          <w:rFonts w:ascii="Tahoma" w:hAnsi="Tahoma" w:cs="Tahoma"/>
          <w:bCs/>
        </w:rPr>
      </w:pPr>
      <w:bookmarkStart w:id="25" w:name="_Hlk230598578"/>
      <w:r w:rsidRPr="00F13FD5">
        <w:rPr>
          <w:rFonts w:ascii="Tahoma" w:hAnsi="Tahoma" w:cs="Tahoma"/>
          <w:bCs/>
        </w:rPr>
        <w:t>V primeru razhajanj med podatki navedenimi v razdelku »Skupna ponudbena vrednost«, podatki v Prilogi »POVZETEK PREDRAČUNA« naloženim v razdelek »Skupna ponudbena cena«, del »Predračun«, in Prilogo (2/1, 2/2 in 2/3) »PONUDBENI PREDRAČUN« naloženim v razdelek »</w:t>
      </w:r>
      <w:r w:rsidR="003473D9" w:rsidRPr="00F13FD5">
        <w:rPr>
          <w:rFonts w:ascii="Tahoma" w:hAnsi="Tahoma" w:cs="Tahoma"/>
          <w:bCs/>
        </w:rPr>
        <w:t>DOKUMENTI</w:t>
      </w:r>
      <w:r w:rsidRPr="00F13FD5">
        <w:rPr>
          <w:rFonts w:ascii="Tahoma" w:hAnsi="Tahoma" w:cs="Tahoma"/>
          <w:bCs/>
        </w:rPr>
        <w:t>«, del »Ostale priloge«, kot veljavni štejejo podatki v dokumentu, ki je predložen v razdelku »</w:t>
      </w:r>
      <w:r w:rsidR="003473D9" w:rsidRPr="00F13FD5">
        <w:rPr>
          <w:rFonts w:ascii="Tahoma" w:hAnsi="Tahoma" w:cs="Tahoma"/>
          <w:bCs/>
        </w:rPr>
        <w:t>DOKUMENTI</w:t>
      </w:r>
      <w:r w:rsidRPr="00F13FD5">
        <w:rPr>
          <w:rFonts w:ascii="Tahoma" w:hAnsi="Tahoma" w:cs="Tahoma"/>
          <w:bCs/>
        </w:rPr>
        <w:t>«, del »Ostale priloge«.</w:t>
      </w:r>
    </w:p>
    <w:bookmarkEnd w:id="25"/>
    <w:p w14:paraId="3027F667" w14:textId="77777777" w:rsidR="00DE04BA" w:rsidRPr="00F13FD5" w:rsidRDefault="00DE04BA" w:rsidP="00232070">
      <w:pPr>
        <w:keepNext/>
        <w:keepLines/>
        <w:jc w:val="both"/>
        <w:rPr>
          <w:rFonts w:ascii="Tahoma" w:hAnsi="Tahoma" w:cs="Tahoma"/>
          <w:b/>
          <w:bCs/>
        </w:rPr>
      </w:pPr>
    </w:p>
    <w:p w14:paraId="67ADAC1A" w14:textId="54CEF59C" w:rsidR="00880E82" w:rsidRPr="00F13FD5" w:rsidRDefault="00880E82" w:rsidP="00232070">
      <w:pPr>
        <w:keepNext/>
        <w:keepLines/>
        <w:jc w:val="both"/>
        <w:rPr>
          <w:rFonts w:ascii="Tahoma" w:hAnsi="Tahoma" w:cs="Tahoma"/>
          <w:b/>
          <w:bCs/>
        </w:rPr>
      </w:pPr>
      <w:r w:rsidRPr="00F13FD5">
        <w:rPr>
          <w:rFonts w:ascii="Tahoma" w:hAnsi="Tahoma" w:cs="Tahoma"/>
          <w:b/>
          <w:bCs/>
        </w:rPr>
        <w:t>Meril</w:t>
      </w:r>
      <w:r w:rsidR="00F5281B">
        <w:rPr>
          <w:rFonts w:ascii="Tahoma" w:hAnsi="Tahoma" w:cs="Tahoma"/>
          <w:b/>
          <w:bCs/>
        </w:rPr>
        <w:t>o</w:t>
      </w:r>
      <w:r w:rsidRPr="00F13FD5">
        <w:rPr>
          <w:rFonts w:ascii="Tahoma" w:hAnsi="Tahoma" w:cs="Tahoma"/>
          <w:b/>
          <w:bCs/>
        </w:rPr>
        <w:t xml:space="preserve"> garancijska doba za dobavljeni in zamenjani puhali ne bo predmet pogajanj. Naveden</w:t>
      </w:r>
      <w:r w:rsidR="00F5281B">
        <w:rPr>
          <w:rFonts w:ascii="Tahoma" w:hAnsi="Tahoma" w:cs="Tahoma"/>
          <w:b/>
          <w:bCs/>
        </w:rPr>
        <w:t>o</w:t>
      </w:r>
      <w:r w:rsidRPr="00F13FD5">
        <w:rPr>
          <w:rFonts w:ascii="Tahoma" w:hAnsi="Tahoma" w:cs="Tahoma"/>
          <w:b/>
          <w:bCs/>
        </w:rPr>
        <w:t xml:space="preserve"> meril</w:t>
      </w:r>
      <w:r w:rsidR="00F5281B">
        <w:rPr>
          <w:rFonts w:ascii="Tahoma" w:hAnsi="Tahoma" w:cs="Tahoma"/>
          <w:b/>
          <w:bCs/>
        </w:rPr>
        <w:t>o</w:t>
      </w:r>
      <w:r w:rsidRPr="00F13FD5">
        <w:rPr>
          <w:rFonts w:ascii="Tahoma" w:hAnsi="Tahoma" w:cs="Tahoma"/>
          <w:b/>
          <w:bCs/>
        </w:rPr>
        <w:t xml:space="preserve"> se po preteku roka za predložitev ponudb ne </w:t>
      </w:r>
      <w:r w:rsidR="000A047A" w:rsidRPr="00F13FD5">
        <w:rPr>
          <w:rFonts w:ascii="Tahoma" w:hAnsi="Tahoma" w:cs="Tahoma"/>
          <w:b/>
          <w:bCs/>
        </w:rPr>
        <w:t xml:space="preserve">sme </w:t>
      </w:r>
      <w:r w:rsidR="00AA7535" w:rsidRPr="00F13FD5">
        <w:rPr>
          <w:rFonts w:ascii="Tahoma" w:hAnsi="Tahoma" w:cs="Tahoma"/>
          <w:b/>
          <w:bCs/>
        </w:rPr>
        <w:t xml:space="preserve">več </w:t>
      </w:r>
      <w:r w:rsidRPr="00F13FD5">
        <w:rPr>
          <w:rFonts w:ascii="Tahoma" w:hAnsi="Tahoma" w:cs="Tahoma"/>
          <w:b/>
          <w:bCs/>
        </w:rPr>
        <w:t>spreminjat</w:t>
      </w:r>
      <w:r w:rsidR="000A047A" w:rsidRPr="00F13FD5">
        <w:rPr>
          <w:rFonts w:ascii="Tahoma" w:hAnsi="Tahoma" w:cs="Tahoma"/>
          <w:b/>
          <w:bCs/>
        </w:rPr>
        <w:t>i</w:t>
      </w:r>
      <w:r w:rsidRPr="00F13FD5">
        <w:rPr>
          <w:rFonts w:ascii="Tahoma" w:hAnsi="Tahoma" w:cs="Tahoma"/>
          <w:b/>
          <w:bCs/>
        </w:rPr>
        <w:t>.</w:t>
      </w:r>
    </w:p>
    <w:p w14:paraId="19E363BD" w14:textId="77777777" w:rsidR="00C43F3B" w:rsidRPr="00F13FD5" w:rsidRDefault="00C43F3B" w:rsidP="00232070">
      <w:pPr>
        <w:keepNext/>
        <w:keepLines/>
        <w:jc w:val="both"/>
        <w:rPr>
          <w:rFonts w:ascii="Tahoma" w:hAnsi="Tahoma" w:cs="Tahoma"/>
          <w:b/>
        </w:rPr>
      </w:pPr>
    </w:p>
    <w:p w14:paraId="34B16ABF" w14:textId="169A2754" w:rsidR="00BE72DB" w:rsidRPr="00F13FD5" w:rsidRDefault="00042EE5" w:rsidP="00232070">
      <w:pPr>
        <w:keepNext/>
        <w:keepLines/>
        <w:spacing w:after="120"/>
        <w:jc w:val="both"/>
        <w:rPr>
          <w:rFonts w:ascii="Tahoma" w:hAnsi="Tahoma" w:cs="Tahoma"/>
          <w:bCs/>
          <w:i/>
        </w:rPr>
      </w:pPr>
      <w:r w:rsidRPr="00F13FD5">
        <w:rPr>
          <w:rFonts w:ascii="Tahoma" w:hAnsi="Tahoma" w:cs="Tahoma"/>
          <w:i/>
        </w:rPr>
        <w:t xml:space="preserve">V primeru dveh ali več ponudb z enakim številom točk, prejetih na podlagi zgoraj navedenih meril, bo naročnik dal prednost ponudniku, </w:t>
      </w:r>
      <w:r w:rsidRPr="00F13FD5">
        <w:rPr>
          <w:rFonts w:ascii="Tahoma" w:hAnsi="Tahoma" w:cs="Tahoma"/>
          <w:bCs/>
          <w:i/>
        </w:rPr>
        <w:t xml:space="preserve">ki </w:t>
      </w:r>
      <w:r w:rsidR="00677421" w:rsidRPr="00F13FD5">
        <w:rPr>
          <w:rFonts w:ascii="Tahoma" w:hAnsi="Tahoma" w:cs="Tahoma"/>
          <w:bCs/>
          <w:i/>
        </w:rPr>
        <w:t>bo</w:t>
      </w:r>
      <w:r w:rsidRPr="00F13FD5">
        <w:rPr>
          <w:rFonts w:ascii="Tahoma" w:hAnsi="Tahoma" w:cs="Tahoma"/>
          <w:bCs/>
          <w:i/>
        </w:rPr>
        <w:t xml:space="preserve"> ponudil </w:t>
      </w:r>
      <w:r w:rsidR="00BE72DB" w:rsidRPr="00F13FD5">
        <w:rPr>
          <w:rFonts w:ascii="Tahoma" w:hAnsi="Tahoma" w:cs="Tahoma"/>
          <w:bCs/>
          <w:i/>
        </w:rPr>
        <w:t>ugodnejšo ponudbo za posamezno merilo, in sicer v naslednjem vrstnem redu:</w:t>
      </w:r>
    </w:p>
    <w:p w14:paraId="218F1DAA" w14:textId="515A229E" w:rsidR="00042EE5" w:rsidRPr="00F13FD5" w:rsidRDefault="00DE04BA" w:rsidP="00232070">
      <w:pPr>
        <w:keepNext/>
        <w:keepLines/>
        <w:numPr>
          <w:ilvl w:val="0"/>
          <w:numId w:val="10"/>
        </w:numPr>
        <w:tabs>
          <w:tab w:val="clear" w:pos="1077"/>
        </w:tabs>
        <w:ind w:left="426" w:hanging="284"/>
        <w:jc w:val="both"/>
        <w:rPr>
          <w:rFonts w:ascii="Tahoma" w:hAnsi="Tahoma" w:cs="Tahoma"/>
          <w:bCs/>
          <w:i/>
        </w:rPr>
      </w:pPr>
      <w:r w:rsidRPr="00F13FD5">
        <w:rPr>
          <w:rFonts w:ascii="Tahoma" w:hAnsi="Tahoma" w:cs="Tahoma"/>
          <w:bCs/>
          <w:i/>
        </w:rPr>
        <w:t xml:space="preserve">najprej </w:t>
      </w:r>
      <w:r w:rsidR="00042EE5" w:rsidRPr="00F13FD5">
        <w:rPr>
          <w:rFonts w:ascii="Tahoma" w:hAnsi="Tahoma" w:cs="Tahoma"/>
          <w:bCs/>
          <w:i/>
        </w:rPr>
        <w:t>nižj</w:t>
      </w:r>
      <w:r w:rsidR="00BE72DB" w:rsidRPr="00F13FD5">
        <w:rPr>
          <w:rFonts w:ascii="Tahoma" w:hAnsi="Tahoma" w:cs="Tahoma"/>
          <w:bCs/>
          <w:i/>
        </w:rPr>
        <w:t>a</w:t>
      </w:r>
      <w:r w:rsidR="00042EE5" w:rsidRPr="00F13FD5">
        <w:rPr>
          <w:rFonts w:ascii="Tahoma" w:hAnsi="Tahoma" w:cs="Tahoma"/>
          <w:bCs/>
          <w:i/>
        </w:rPr>
        <w:t xml:space="preserve"> skupno ponudbeno ceno v EUR brez DDV</w:t>
      </w:r>
      <w:r w:rsidR="00BE72DB" w:rsidRPr="00F13FD5">
        <w:rPr>
          <w:rFonts w:ascii="Tahoma" w:hAnsi="Tahoma" w:cs="Tahoma"/>
          <w:bCs/>
          <w:i/>
        </w:rPr>
        <w:t>, nato</w:t>
      </w:r>
      <w:r w:rsidR="00677421" w:rsidRPr="00F13FD5">
        <w:rPr>
          <w:rFonts w:ascii="Tahoma" w:hAnsi="Tahoma" w:cs="Tahoma"/>
          <w:bCs/>
          <w:i/>
        </w:rPr>
        <w:t xml:space="preserve"> (v primeru enake </w:t>
      </w:r>
      <w:r w:rsidR="00887871" w:rsidRPr="00F13FD5">
        <w:rPr>
          <w:rFonts w:ascii="Tahoma" w:hAnsi="Tahoma" w:cs="Tahoma"/>
          <w:bCs/>
          <w:i/>
        </w:rPr>
        <w:t>skupne ponudbene cene),</w:t>
      </w:r>
    </w:p>
    <w:p w14:paraId="495CFB52" w14:textId="580819EF" w:rsidR="00BE72DB" w:rsidRPr="00F13FD5" w:rsidRDefault="00BE72DB" w:rsidP="00232070">
      <w:pPr>
        <w:keepNext/>
        <w:keepLines/>
        <w:numPr>
          <w:ilvl w:val="0"/>
          <w:numId w:val="10"/>
        </w:numPr>
        <w:tabs>
          <w:tab w:val="clear" w:pos="1077"/>
        </w:tabs>
        <w:ind w:left="426" w:hanging="284"/>
        <w:jc w:val="both"/>
        <w:rPr>
          <w:rFonts w:ascii="Tahoma" w:hAnsi="Tahoma" w:cs="Tahoma"/>
          <w:bCs/>
          <w:i/>
        </w:rPr>
      </w:pPr>
      <w:r w:rsidRPr="00F13FD5">
        <w:rPr>
          <w:rFonts w:ascii="Tahoma" w:hAnsi="Tahoma" w:cs="Tahoma"/>
          <w:bCs/>
          <w:i/>
        </w:rPr>
        <w:t>daljša garancijska doba za dobavljeni in zamenjani puhali, nato</w:t>
      </w:r>
      <w:r w:rsidR="00887871" w:rsidRPr="00F13FD5">
        <w:rPr>
          <w:rFonts w:ascii="Tahoma" w:hAnsi="Tahoma" w:cs="Tahoma"/>
          <w:bCs/>
          <w:i/>
        </w:rPr>
        <w:t xml:space="preserve"> (v primeru tudi enake ponujene garancijske dobe)</w:t>
      </w:r>
      <w:r w:rsidR="00DE1F6B">
        <w:rPr>
          <w:rFonts w:ascii="Tahoma" w:hAnsi="Tahoma" w:cs="Tahoma"/>
          <w:bCs/>
          <w:i/>
        </w:rPr>
        <w:t>.</w:t>
      </w:r>
    </w:p>
    <w:p w14:paraId="4A402CC0" w14:textId="77777777" w:rsidR="00042EE5" w:rsidRPr="00F13FD5" w:rsidRDefault="00042EE5" w:rsidP="00232070">
      <w:pPr>
        <w:keepNext/>
        <w:keepLines/>
        <w:jc w:val="both"/>
        <w:rPr>
          <w:rFonts w:ascii="Tahoma" w:hAnsi="Tahoma" w:cs="Tahoma"/>
          <w:bCs/>
          <w:i/>
        </w:rPr>
      </w:pPr>
    </w:p>
    <w:p w14:paraId="68AF43A6" w14:textId="7EE9BFF7" w:rsidR="00DE04BA" w:rsidRPr="00F13FD5" w:rsidRDefault="00BE72DB" w:rsidP="00232070">
      <w:pPr>
        <w:keepNext/>
        <w:keepLines/>
        <w:jc w:val="both"/>
        <w:rPr>
          <w:rFonts w:ascii="Tahoma" w:hAnsi="Tahoma" w:cs="Tahoma"/>
          <w:i/>
        </w:rPr>
      </w:pPr>
      <w:r w:rsidRPr="00F13FD5">
        <w:rPr>
          <w:rFonts w:ascii="Tahoma" w:hAnsi="Tahoma" w:cs="Tahoma"/>
          <w:bCs/>
          <w:i/>
        </w:rPr>
        <w:t xml:space="preserve">V kolikor </w:t>
      </w:r>
      <w:r w:rsidRPr="00F13FD5">
        <w:rPr>
          <w:rFonts w:ascii="Tahoma" w:hAnsi="Tahoma" w:cs="Tahoma"/>
          <w:i/>
        </w:rPr>
        <w:t xml:space="preserve">dveh ali več ponudb, kljub </w:t>
      </w:r>
      <w:r w:rsidR="00DE04BA" w:rsidRPr="00F13FD5">
        <w:rPr>
          <w:rFonts w:ascii="Tahoma" w:hAnsi="Tahoma" w:cs="Tahoma"/>
          <w:i/>
        </w:rPr>
        <w:t>zgoraj navedeni dodatni primerjavi ponudb, še vedno ne bo možno razvrstiti na podlagi zgoraj navedenih prednostih</w:t>
      </w:r>
      <w:r w:rsidR="00887871" w:rsidRPr="00F13FD5">
        <w:rPr>
          <w:rFonts w:ascii="Tahoma" w:hAnsi="Tahoma" w:cs="Tahoma"/>
          <w:i/>
        </w:rPr>
        <w:t xml:space="preserve"> (tudi v primeru enake</w:t>
      </w:r>
      <w:r w:rsidR="00F5281B">
        <w:rPr>
          <w:rFonts w:ascii="Tahoma" w:hAnsi="Tahoma" w:cs="Tahoma"/>
          <w:i/>
        </w:rPr>
        <w:t xml:space="preserve"> garancijske dobe za dobavljeni in zamenjani puhali</w:t>
      </w:r>
      <w:r w:rsidR="00887871" w:rsidRPr="00F13FD5">
        <w:rPr>
          <w:rFonts w:ascii="Tahoma" w:hAnsi="Tahoma" w:cs="Tahoma"/>
          <w:i/>
        </w:rPr>
        <w:t>)</w:t>
      </w:r>
      <w:r w:rsidR="00DE04BA" w:rsidRPr="00F13FD5">
        <w:rPr>
          <w:rFonts w:ascii="Tahoma" w:hAnsi="Tahoma" w:cs="Tahoma"/>
          <w:i/>
        </w:rPr>
        <w:t xml:space="preserve">, bo naročnik dal prednost in izbral ponudbo ponudnika, </w:t>
      </w:r>
      <w:r w:rsidR="00DE04BA" w:rsidRPr="00F13FD5">
        <w:rPr>
          <w:rFonts w:ascii="Tahoma" w:hAnsi="Tahoma" w:cs="Tahoma"/>
          <w:bCs/>
          <w:i/>
        </w:rPr>
        <w:t>ki je prej (časovno – po datumu in uri) oddal ponudbo v informacijski sistem e-JN</w:t>
      </w:r>
      <w:r w:rsidR="00DE04BA" w:rsidRPr="00F13FD5">
        <w:rPr>
          <w:rFonts w:ascii="Tahoma" w:hAnsi="Tahoma" w:cs="Tahoma"/>
          <w:i/>
        </w:rPr>
        <w:t>.</w:t>
      </w:r>
    </w:p>
    <w:p w14:paraId="53ED1D52" w14:textId="2BB1E5D6" w:rsidR="00042EE5" w:rsidRPr="00F13FD5" w:rsidRDefault="00042EE5" w:rsidP="00232070">
      <w:pPr>
        <w:keepNext/>
        <w:keepLines/>
        <w:jc w:val="both"/>
        <w:rPr>
          <w:rFonts w:ascii="Tahoma" w:hAnsi="Tahoma" w:cs="Tahoma"/>
          <w:b/>
        </w:rPr>
      </w:pPr>
    </w:p>
    <w:p w14:paraId="4375F771" w14:textId="77777777" w:rsidR="00C43F3B" w:rsidRPr="00F13FD5" w:rsidRDefault="00C43F3B" w:rsidP="00232070">
      <w:pPr>
        <w:keepNext/>
        <w:keepLines/>
        <w:jc w:val="both"/>
        <w:rPr>
          <w:rFonts w:ascii="Tahoma" w:hAnsi="Tahoma" w:cs="Tahoma"/>
          <w:b/>
          <w:i/>
          <w:u w:val="single"/>
        </w:rPr>
      </w:pPr>
      <w:r w:rsidRPr="00F13FD5">
        <w:rPr>
          <w:rFonts w:ascii="Tahoma" w:hAnsi="Tahoma" w:cs="Tahoma"/>
          <w:b/>
          <w:i/>
          <w:u w:val="single"/>
        </w:rPr>
        <w:t xml:space="preserve">Merilo »Skupna ponudbena cena brez DDV« </w:t>
      </w:r>
    </w:p>
    <w:p w14:paraId="1FA28338" w14:textId="77777777" w:rsidR="00C43F3B" w:rsidRPr="00F13FD5" w:rsidRDefault="00C43F3B" w:rsidP="00232070">
      <w:pPr>
        <w:keepNext/>
        <w:keepLines/>
        <w:jc w:val="both"/>
        <w:rPr>
          <w:rFonts w:ascii="Tahoma" w:hAnsi="Tahoma" w:cs="Tahoma"/>
        </w:rPr>
      </w:pPr>
    </w:p>
    <w:p w14:paraId="3890B4AA" w14:textId="027CD4D4" w:rsidR="00C43F3B" w:rsidRPr="00F13FD5" w:rsidRDefault="00C43F3B" w:rsidP="00232070">
      <w:pPr>
        <w:keepNext/>
        <w:keepLines/>
        <w:jc w:val="both"/>
        <w:rPr>
          <w:rFonts w:ascii="Tahoma" w:hAnsi="Tahoma" w:cs="Tahoma"/>
        </w:rPr>
      </w:pPr>
      <w:r w:rsidRPr="00F13FD5">
        <w:rPr>
          <w:rFonts w:ascii="Tahoma" w:hAnsi="Tahoma" w:cs="Tahoma"/>
        </w:rPr>
        <w:t xml:space="preserve">Skupna ponudbena cena brez DDV je cena, navedena v ponudbi ponudnika (Priloga 2) in v </w:t>
      </w:r>
      <w:r w:rsidR="00477D58" w:rsidRPr="00F13FD5">
        <w:rPr>
          <w:rFonts w:ascii="Tahoma" w:hAnsi="Tahoma" w:cs="Tahoma"/>
        </w:rPr>
        <w:t xml:space="preserve">rekapitulaciji (Priloga 2/1) </w:t>
      </w:r>
      <w:r w:rsidRPr="00F13FD5">
        <w:rPr>
          <w:rFonts w:ascii="Tahoma" w:hAnsi="Tahoma" w:cs="Tahoma"/>
        </w:rPr>
        <w:t>ponudben</w:t>
      </w:r>
      <w:r w:rsidR="00477D58" w:rsidRPr="00F13FD5">
        <w:rPr>
          <w:rFonts w:ascii="Tahoma" w:hAnsi="Tahoma" w:cs="Tahoma"/>
        </w:rPr>
        <w:t>ega</w:t>
      </w:r>
      <w:r w:rsidRPr="00F13FD5">
        <w:rPr>
          <w:rFonts w:ascii="Tahoma" w:hAnsi="Tahoma" w:cs="Tahoma"/>
        </w:rPr>
        <w:t xml:space="preserve"> predračunu ponudnika.</w:t>
      </w:r>
    </w:p>
    <w:p w14:paraId="226FB5E0" w14:textId="77777777" w:rsidR="00C43F3B" w:rsidRPr="00F13FD5" w:rsidRDefault="00C43F3B" w:rsidP="00232070">
      <w:pPr>
        <w:keepNext/>
        <w:keepLines/>
        <w:jc w:val="both"/>
        <w:rPr>
          <w:rFonts w:ascii="Tahoma" w:hAnsi="Tahoma" w:cs="Tahoma"/>
        </w:rPr>
      </w:pPr>
    </w:p>
    <w:p w14:paraId="32A11D3B" w14:textId="78CDC7FE" w:rsidR="00C43F3B" w:rsidRPr="00F13FD5" w:rsidRDefault="00C43F3B" w:rsidP="00232070">
      <w:pPr>
        <w:keepNext/>
        <w:keepLines/>
        <w:jc w:val="both"/>
        <w:rPr>
          <w:rFonts w:ascii="Tahoma" w:hAnsi="Tahoma" w:cs="Tahoma"/>
        </w:rPr>
      </w:pPr>
      <w:r w:rsidRPr="00F13FD5">
        <w:rPr>
          <w:rFonts w:ascii="Tahoma" w:hAnsi="Tahoma" w:cs="Tahoma"/>
        </w:rPr>
        <w:t>Največje možno število (</w:t>
      </w:r>
      <w:proofErr w:type="spellStart"/>
      <w:r w:rsidRPr="00F13FD5">
        <w:rPr>
          <w:rFonts w:ascii="Tahoma" w:hAnsi="Tahoma" w:cs="Tahoma"/>
        </w:rPr>
        <w:t>Tcx</w:t>
      </w:r>
      <w:proofErr w:type="spellEnd"/>
      <w:r w:rsidRPr="00F13FD5">
        <w:rPr>
          <w:rFonts w:ascii="Tahoma" w:hAnsi="Tahoma" w:cs="Tahoma"/>
        </w:rPr>
        <w:t>) točk za merilo »Skupna ponudbena cena brez DDV« je 8</w:t>
      </w:r>
      <w:r w:rsidR="00291966">
        <w:rPr>
          <w:rFonts w:ascii="Tahoma" w:hAnsi="Tahoma" w:cs="Tahoma"/>
        </w:rPr>
        <w:t>2</w:t>
      </w:r>
      <w:r w:rsidRPr="00F13FD5">
        <w:rPr>
          <w:rFonts w:ascii="Tahoma" w:hAnsi="Tahoma" w:cs="Tahoma"/>
        </w:rPr>
        <w:t>.</w:t>
      </w:r>
    </w:p>
    <w:p w14:paraId="69EB2584" w14:textId="77777777" w:rsidR="00C43F3B" w:rsidRPr="00F13FD5" w:rsidRDefault="00C43F3B" w:rsidP="00232070">
      <w:pPr>
        <w:keepNext/>
        <w:keepLines/>
        <w:jc w:val="both"/>
        <w:rPr>
          <w:rFonts w:ascii="Tahoma" w:hAnsi="Tahoma" w:cs="Tahoma"/>
        </w:rPr>
      </w:pPr>
    </w:p>
    <w:p w14:paraId="7D0B24EC" w14:textId="00E024D1" w:rsidR="00C43F3B" w:rsidRPr="00F13FD5" w:rsidRDefault="00C43F3B" w:rsidP="00232070">
      <w:pPr>
        <w:keepNext/>
        <w:keepLines/>
        <w:jc w:val="both"/>
        <w:rPr>
          <w:rFonts w:ascii="Tahoma" w:hAnsi="Tahoma" w:cs="Tahoma"/>
        </w:rPr>
      </w:pPr>
      <w:r w:rsidRPr="00F13FD5">
        <w:rPr>
          <w:rFonts w:ascii="Tahoma" w:hAnsi="Tahoma" w:cs="Tahoma"/>
        </w:rPr>
        <w:lastRenderedPageBreak/>
        <w:t>Ponudba, ki v primerjavi z ostalimi ponudbami izkazuje najnižjo skupno ponudbeno ceno brez DDV, prejme maksimalno število točk za navedeno merilo (8</w:t>
      </w:r>
      <w:r w:rsidR="00291966">
        <w:rPr>
          <w:rFonts w:ascii="Tahoma" w:hAnsi="Tahoma" w:cs="Tahoma"/>
        </w:rPr>
        <w:t>2</w:t>
      </w:r>
      <w:r w:rsidRPr="00F13FD5">
        <w:rPr>
          <w:rFonts w:ascii="Tahoma" w:hAnsi="Tahoma" w:cs="Tahoma"/>
        </w:rPr>
        <w:t>). Ponudba, katere ponudbena cena brez DDV je glede na najnižjo skupno ponudbeno ceno brez DDV izmed vseh vrednotenih ponudb višja, pa prejme sorazmerno število točk.</w:t>
      </w:r>
    </w:p>
    <w:p w14:paraId="28656A60" w14:textId="77777777" w:rsidR="00DE04BA" w:rsidRPr="00F13FD5" w:rsidRDefault="00DE04BA" w:rsidP="00232070">
      <w:pPr>
        <w:keepNext/>
        <w:keepLines/>
        <w:jc w:val="both"/>
        <w:rPr>
          <w:rFonts w:ascii="Tahoma" w:hAnsi="Tahoma" w:cs="Tahoma"/>
        </w:rPr>
      </w:pPr>
    </w:p>
    <w:p w14:paraId="6B6B46CC" w14:textId="440F93D7" w:rsidR="00C43F3B" w:rsidRPr="00F13FD5" w:rsidRDefault="00C43F3B" w:rsidP="00232070">
      <w:pPr>
        <w:keepNext/>
        <w:keepLines/>
        <w:spacing w:after="120"/>
        <w:jc w:val="both"/>
        <w:rPr>
          <w:rFonts w:ascii="Tahoma" w:hAnsi="Tahoma" w:cs="Tahoma"/>
        </w:rPr>
      </w:pPr>
      <w:r w:rsidRPr="00F13FD5">
        <w:rPr>
          <w:rFonts w:ascii="Tahoma" w:hAnsi="Tahoma" w:cs="Tahoma"/>
        </w:rPr>
        <w:t xml:space="preserve">Število točk za merilo »skupna ponudbena cena brez DDV« se izračuna po formuli: </w:t>
      </w:r>
      <w:proofErr w:type="spellStart"/>
      <w:r w:rsidRPr="00F13FD5">
        <w:rPr>
          <w:rFonts w:ascii="Tahoma" w:hAnsi="Tahoma" w:cs="Tahoma"/>
        </w:rPr>
        <w:t>Tcx</w:t>
      </w:r>
      <w:proofErr w:type="spellEnd"/>
      <w:r w:rsidRPr="00F13FD5">
        <w:rPr>
          <w:rFonts w:ascii="Tahoma" w:hAnsi="Tahoma" w:cs="Tahoma"/>
        </w:rPr>
        <w:t xml:space="preserve"> = 8</w:t>
      </w:r>
      <w:r w:rsidR="00DF77FC">
        <w:rPr>
          <w:rFonts w:ascii="Tahoma" w:hAnsi="Tahoma" w:cs="Tahoma"/>
        </w:rPr>
        <w:t>2</w:t>
      </w:r>
      <w:r w:rsidRPr="00F13FD5">
        <w:rPr>
          <w:rFonts w:ascii="Tahoma" w:hAnsi="Tahoma" w:cs="Tahoma"/>
        </w:rPr>
        <w:t xml:space="preserve"> x </w:t>
      </w:r>
      <w:proofErr w:type="spellStart"/>
      <w:r w:rsidRPr="00F13FD5">
        <w:rPr>
          <w:rFonts w:ascii="Tahoma" w:hAnsi="Tahoma" w:cs="Tahoma"/>
        </w:rPr>
        <w:t>Cmin</w:t>
      </w:r>
      <w:proofErr w:type="spellEnd"/>
      <w:r w:rsidRPr="00F13FD5">
        <w:rPr>
          <w:rFonts w:ascii="Tahoma" w:hAnsi="Tahoma" w:cs="Tahoma"/>
        </w:rPr>
        <w:t xml:space="preserve"> / </w:t>
      </w:r>
      <w:proofErr w:type="spellStart"/>
      <w:r w:rsidRPr="00F13FD5">
        <w:rPr>
          <w:rFonts w:ascii="Tahoma" w:hAnsi="Tahoma" w:cs="Tahoma"/>
        </w:rPr>
        <w:t>Cx</w:t>
      </w:r>
      <w:proofErr w:type="spellEnd"/>
      <w:r w:rsidRPr="00F13FD5">
        <w:rPr>
          <w:rFonts w:ascii="Tahoma" w:hAnsi="Tahoma" w:cs="Tahoma"/>
        </w:rPr>
        <w:t>, pri čemer pomeni:</w:t>
      </w:r>
    </w:p>
    <w:p w14:paraId="0D8802A3" w14:textId="77777777" w:rsidR="00C43F3B" w:rsidRPr="00F13FD5" w:rsidRDefault="00C43F3B" w:rsidP="00232070">
      <w:pPr>
        <w:keepNext/>
        <w:keepLines/>
        <w:jc w:val="both"/>
        <w:rPr>
          <w:rFonts w:ascii="Tahoma" w:hAnsi="Tahoma" w:cs="Tahoma"/>
        </w:rPr>
      </w:pPr>
      <w:proofErr w:type="spellStart"/>
      <w:r w:rsidRPr="00F13FD5">
        <w:rPr>
          <w:rFonts w:ascii="Tahoma" w:hAnsi="Tahoma" w:cs="Tahoma"/>
        </w:rPr>
        <w:t>Tcx</w:t>
      </w:r>
      <w:proofErr w:type="spellEnd"/>
      <w:r w:rsidRPr="00F13FD5">
        <w:rPr>
          <w:rFonts w:ascii="Tahoma" w:hAnsi="Tahoma" w:cs="Tahoma"/>
        </w:rPr>
        <w:tab/>
        <w:t>= število točk vrednotene ponudbe za navedeno merilo,</w:t>
      </w:r>
    </w:p>
    <w:p w14:paraId="35D9EAE0" w14:textId="6F201F8F" w:rsidR="00C43F3B" w:rsidRPr="00F13FD5" w:rsidRDefault="00C43F3B" w:rsidP="00232070">
      <w:pPr>
        <w:keepNext/>
        <w:keepLines/>
        <w:jc w:val="both"/>
        <w:rPr>
          <w:rFonts w:ascii="Tahoma" w:hAnsi="Tahoma" w:cs="Tahoma"/>
        </w:rPr>
      </w:pPr>
      <w:r w:rsidRPr="00F13FD5">
        <w:rPr>
          <w:rFonts w:ascii="Tahoma" w:hAnsi="Tahoma" w:cs="Tahoma"/>
        </w:rPr>
        <w:t>8</w:t>
      </w:r>
      <w:r w:rsidR="00291966">
        <w:rPr>
          <w:rFonts w:ascii="Tahoma" w:hAnsi="Tahoma" w:cs="Tahoma"/>
        </w:rPr>
        <w:t>2</w:t>
      </w:r>
      <w:r w:rsidRPr="00F13FD5">
        <w:rPr>
          <w:rFonts w:ascii="Tahoma" w:hAnsi="Tahoma" w:cs="Tahoma"/>
        </w:rPr>
        <w:tab/>
        <w:t>= največje možno število točk,</w:t>
      </w:r>
    </w:p>
    <w:p w14:paraId="04146E0B" w14:textId="77777777" w:rsidR="00C43F3B" w:rsidRPr="00F13FD5" w:rsidRDefault="00C43F3B" w:rsidP="00232070">
      <w:pPr>
        <w:keepNext/>
        <w:keepLines/>
        <w:jc w:val="both"/>
        <w:rPr>
          <w:rFonts w:ascii="Tahoma" w:hAnsi="Tahoma" w:cs="Tahoma"/>
        </w:rPr>
      </w:pPr>
      <w:proofErr w:type="spellStart"/>
      <w:r w:rsidRPr="00F13FD5">
        <w:rPr>
          <w:rFonts w:ascii="Tahoma" w:hAnsi="Tahoma" w:cs="Tahoma"/>
        </w:rPr>
        <w:t>Cmin</w:t>
      </w:r>
      <w:proofErr w:type="spellEnd"/>
      <w:r w:rsidRPr="00F13FD5">
        <w:rPr>
          <w:rFonts w:ascii="Tahoma" w:hAnsi="Tahoma" w:cs="Tahoma"/>
        </w:rPr>
        <w:tab/>
        <w:t>= najnižja skupna ponudbena cena brez DDV izmed vseh vrednotenih ponudb za navedeno merilo,</w:t>
      </w:r>
    </w:p>
    <w:p w14:paraId="1ECE473B" w14:textId="77777777" w:rsidR="00C43F3B" w:rsidRPr="00F13FD5" w:rsidRDefault="00C43F3B" w:rsidP="00232070">
      <w:pPr>
        <w:keepNext/>
        <w:keepLines/>
        <w:jc w:val="both"/>
        <w:rPr>
          <w:rFonts w:ascii="Tahoma" w:hAnsi="Tahoma" w:cs="Tahoma"/>
        </w:rPr>
      </w:pPr>
      <w:proofErr w:type="spellStart"/>
      <w:r w:rsidRPr="00F13FD5">
        <w:rPr>
          <w:rFonts w:ascii="Tahoma" w:hAnsi="Tahoma" w:cs="Tahoma"/>
        </w:rPr>
        <w:t>Cx</w:t>
      </w:r>
      <w:proofErr w:type="spellEnd"/>
      <w:r w:rsidRPr="00F13FD5">
        <w:rPr>
          <w:rFonts w:ascii="Tahoma" w:hAnsi="Tahoma" w:cs="Tahoma"/>
        </w:rPr>
        <w:tab/>
        <w:t>= skupna ponudbena cena brez DDV vrednotene ponudbe za navedeno merilo.</w:t>
      </w:r>
    </w:p>
    <w:p w14:paraId="4B379B5F" w14:textId="77777777" w:rsidR="008D718A" w:rsidRPr="00F13FD5" w:rsidRDefault="008D718A" w:rsidP="00232070">
      <w:pPr>
        <w:keepNext/>
        <w:keepLines/>
        <w:jc w:val="both"/>
        <w:rPr>
          <w:rFonts w:ascii="Tahoma" w:hAnsi="Tahoma" w:cs="Tahoma"/>
        </w:rPr>
      </w:pPr>
    </w:p>
    <w:p w14:paraId="1C82C7E8" w14:textId="09DF0472" w:rsidR="00C43F3B" w:rsidRPr="00F13FD5" w:rsidRDefault="00C43F3B" w:rsidP="00232070">
      <w:pPr>
        <w:keepNext/>
        <w:keepLines/>
        <w:jc w:val="both"/>
        <w:rPr>
          <w:rFonts w:ascii="Tahoma" w:hAnsi="Tahoma" w:cs="Tahoma"/>
          <w:b/>
          <w:i/>
          <w:u w:val="single"/>
        </w:rPr>
      </w:pPr>
      <w:r w:rsidRPr="00F13FD5">
        <w:rPr>
          <w:rFonts w:ascii="Tahoma" w:hAnsi="Tahoma" w:cs="Tahoma"/>
          <w:b/>
          <w:i/>
          <w:u w:val="single"/>
        </w:rPr>
        <w:t>Merilo »</w:t>
      </w:r>
      <w:r w:rsidR="00477D58" w:rsidRPr="00F13FD5">
        <w:rPr>
          <w:rFonts w:ascii="Tahoma" w:hAnsi="Tahoma" w:cs="Tahoma"/>
          <w:b/>
          <w:i/>
          <w:u w:val="single"/>
        </w:rPr>
        <w:t xml:space="preserve">Garancijska doba za dobavljeni in </w:t>
      </w:r>
      <w:r w:rsidR="007B02CD">
        <w:rPr>
          <w:rFonts w:ascii="Tahoma" w:hAnsi="Tahoma" w:cs="Tahoma"/>
          <w:b/>
          <w:i/>
          <w:u w:val="single"/>
        </w:rPr>
        <w:t>vgrajeni</w:t>
      </w:r>
      <w:r w:rsidR="007B02CD" w:rsidRPr="00F13FD5">
        <w:rPr>
          <w:rFonts w:ascii="Tahoma" w:hAnsi="Tahoma" w:cs="Tahoma"/>
          <w:b/>
          <w:i/>
          <w:u w:val="single"/>
        </w:rPr>
        <w:t xml:space="preserve"> </w:t>
      </w:r>
      <w:r w:rsidR="00477D58" w:rsidRPr="00F13FD5">
        <w:rPr>
          <w:rFonts w:ascii="Tahoma" w:hAnsi="Tahoma" w:cs="Tahoma"/>
          <w:b/>
          <w:i/>
          <w:u w:val="single"/>
        </w:rPr>
        <w:t>puhali</w:t>
      </w:r>
      <w:r w:rsidRPr="00F13FD5">
        <w:rPr>
          <w:rFonts w:ascii="Tahoma" w:hAnsi="Tahoma" w:cs="Tahoma"/>
          <w:b/>
          <w:i/>
          <w:u w:val="single"/>
        </w:rPr>
        <w:t>«</w:t>
      </w:r>
    </w:p>
    <w:p w14:paraId="65D2906D" w14:textId="77777777" w:rsidR="00262A40" w:rsidRPr="00F13FD5" w:rsidRDefault="00262A40" w:rsidP="00232070">
      <w:pPr>
        <w:keepNext/>
        <w:keepLines/>
        <w:jc w:val="both"/>
        <w:rPr>
          <w:rFonts w:ascii="Tahoma" w:hAnsi="Tahoma" w:cs="Tahoma"/>
        </w:rPr>
      </w:pPr>
    </w:p>
    <w:p w14:paraId="33E1E6D9" w14:textId="14A65C2D" w:rsidR="00477D58" w:rsidRPr="00F13FD5" w:rsidRDefault="00477D58" w:rsidP="00232070">
      <w:pPr>
        <w:keepNext/>
        <w:keepLines/>
        <w:jc w:val="both"/>
        <w:rPr>
          <w:rFonts w:ascii="Tahoma" w:hAnsi="Tahoma" w:cs="Tahoma"/>
        </w:rPr>
      </w:pPr>
      <w:bookmarkStart w:id="26" w:name="_Hlk230611217"/>
      <w:r w:rsidRPr="00F13FD5">
        <w:rPr>
          <w:rFonts w:ascii="Tahoma" w:hAnsi="Tahoma" w:cs="Tahoma"/>
        </w:rPr>
        <w:t xml:space="preserve">Garancijska doba za dobavljeni in zamenjani puhali je navedena v ponudbi ponudnika (Priloga 2), pri čemer </w:t>
      </w:r>
      <w:bookmarkStart w:id="27" w:name="_Hlk230611149"/>
      <w:r w:rsidRPr="00F13FD5">
        <w:rPr>
          <w:rFonts w:ascii="Tahoma" w:hAnsi="Tahoma" w:cs="Tahoma"/>
        </w:rPr>
        <w:t>mora</w:t>
      </w:r>
      <w:r w:rsidR="00EA55DF">
        <w:rPr>
          <w:rFonts w:ascii="Tahoma" w:hAnsi="Tahoma" w:cs="Tahoma"/>
        </w:rPr>
        <w:t xml:space="preserve"> </w:t>
      </w:r>
      <w:r w:rsidRPr="00F13FD5">
        <w:rPr>
          <w:rFonts w:ascii="Tahoma" w:hAnsi="Tahoma" w:cs="Tahoma"/>
        </w:rPr>
        <w:t>ponudnik zagotavljati</w:t>
      </w:r>
      <w:r w:rsidR="00EA55DF">
        <w:rPr>
          <w:rFonts w:ascii="Tahoma" w:hAnsi="Tahoma" w:cs="Tahoma"/>
        </w:rPr>
        <w:t xml:space="preserve"> </w:t>
      </w:r>
      <w:r w:rsidRPr="00F13FD5">
        <w:rPr>
          <w:rFonts w:ascii="Tahoma" w:hAnsi="Tahoma" w:cs="Tahoma"/>
        </w:rPr>
        <w:t xml:space="preserve">minimalno </w:t>
      </w:r>
      <w:r w:rsidRPr="00EA55DF">
        <w:rPr>
          <w:rFonts w:ascii="Tahoma" w:hAnsi="Tahoma" w:cs="Tahoma"/>
          <w:b/>
          <w:bCs/>
        </w:rPr>
        <w:t>24 mesečno garancijsko</w:t>
      </w:r>
      <w:r w:rsidR="00EA55DF">
        <w:rPr>
          <w:rFonts w:ascii="Tahoma" w:hAnsi="Tahoma" w:cs="Tahoma"/>
          <w:b/>
          <w:bCs/>
        </w:rPr>
        <w:t xml:space="preserve"> </w:t>
      </w:r>
      <w:r w:rsidRPr="00EA55DF">
        <w:rPr>
          <w:rFonts w:ascii="Tahoma" w:hAnsi="Tahoma" w:cs="Tahoma"/>
          <w:b/>
          <w:bCs/>
        </w:rPr>
        <w:t>dobo</w:t>
      </w:r>
      <w:r w:rsidRPr="00F13FD5">
        <w:rPr>
          <w:rFonts w:ascii="Tahoma" w:hAnsi="Tahoma" w:cs="Tahoma"/>
        </w:rPr>
        <w:t>, šteto od podpisa primopredajnega zapisnika</w:t>
      </w:r>
      <w:r w:rsidRPr="00F13FD5">
        <w:rPr>
          <w:rFonts w:ascii="Tahoma" w:eastAsia="Calibri" w:hAnsi="Tahoma" w:cs="Tahoma"/>
          <w:lang w:eastAsia="en-US"/>
        </w:rPr>
        <w:t xml:space="preserve">, ki se </w:t>
      </w:r>
      <w:r w:rsidRPr="00F13FD5">
        <w:rPr>
          <w:rFonts w:ascii="Tahoma" w:eastAsia="Calibri" w:hAnsi="Tahoma" w:cs="Tahoma"/>
          <w:bCs/>
          <w:lang w:eastAsia="en-US"/>
        </w:rPr>
        <w:t>izvede po uspešno izvedenem zagonu in funkcionalnem preizkusu delovanja opreme.</w:t>
      </w:r>
    </w:p>
    <w:p w14:paraId="519ABE51" w14:textId="77777777" w:rsidR="00477D58" w:rsidRPr="00F13FD5" w:rsidRDefault="00477D58" w:rsidP="00232070">
      <w:pPr>
        <w:keepNext/>
        <w:keepLines/>
        <w:jc w:val="both"/>
        <w:rPr>
          <w:rFonts w:ascii="Tahoma" w:hAnsi="Tahoma" w:cs="Tahoma"/>
        </w:rPr>
      </w:pPr>
    </w:p>
    <w:p w14:paraId="47FE42CE" w14:textId="77777777" w:rsidR="00DF77FC" w:rsidRDefault="00DF77FC" w:rsidP="00232070">
      <w:pPr>
        <w:keepNext/>
        <w:keepLines/>
        <w:jc w:val="both"/>
        <w:rPr>
          <w:rFonts w:ascii="Tahoma" w:hAnsi="Tahoma" w:cs="Tahoma"/>
        </w:rPr>
      </w:pPr>
      <w:r w:rsidRPr="00DF77FC">
        <w:rPr>
          <w:rFonts w:ascii="Tahoma" w:hAnsi="Tahoma" w:cs="Tahoma"/>
        </w:rPr>
        <w:t>Minimalna zahtevana garancijska doba 24 mesecev predstavlja pogoj za sodelovanje v postopku javnega naročila in se ne točkuje.</w:t>
      </w:r>
    </w:p>
    <w:p w14:paraId="4700BE37" w14:textId="77777777" w:rsidR="00DF77FC" w:rsidRDefault="00DF77FC" w:rsidP="00232070">
      <w:pPr>
        <w:keepNext/>
        <w:keepLines/>
        <w:jc w:val="both"/>
        <w:rPr>
          <w:rFonts w:ascii="Tahoma" w:hAnsi="Tahoma" w:cs="Tahoma"/>
        </w:rPr>
      </w:pPr>
    </w:p>
    <w:p w14:paraId="764ADED4" w14:textId="1CF82C3B" w:rsidR="00DF77FC" w:rsidRDefault="00DF77FC" w:rsidP="00232070">
      <w:pPr>
        <w:keepNext/>
        <w:keepLines/>
        <w:jc w:val="both"/>
        <w:rPr>
          <w:rFonts w:ascii="Tahoma" w:hAnsi="Tahoma" w:cs="Tahoma"/>
        </w:rPr>
      </w:pPr>
      <w:r w:rsidRPr="00DF77FC">
        <w:rPr>
          <w:rFonts w:ascii="Tahoma" w:hAnsi="Tahoma" w:cs="Tahoma"/>
        </w:rPr>
        <w:t xml:space="preserve">Ponudnik za vsak dodatni mesec ponujene garancijske dobe nad minimalno zahtevano garancijsko dobo prejme </w:t>
      </w:r>
      <w:r w:rsidRPr="00DF77FC">
        <w:rPr>
          <w:rFonts w:ascii="Tahoma" w:hAnsi="Tahoma" w:cs="Tahoma"/>
          <w:b/>
          <w:bCs/>
        </w:rPr>
        <w:t>0,5 točke</w:t>
      </w:r>
      <w:r w:rsidRPr="00DF77FC">
        <w:rPr>
          <w:rFonts w:ascii="Tahoma" w:hAnsi="Tahoma" w:cs="Tahoma"/>
        </w:rPr>
        <w:t>.</w:t>
      </w:r>
    </w:p>
    <w:p w14:paraId="65C74983" w14:textId="77777777" w:rsidR="00DF77FC" w:rsidRDefault="00DF77FC" w:rsidP="00232070">
      <w:pPr>
        <w:keepNext/>
        <w:keepLines/>
        <w:jc w:val="both"/>
        <w:rPr>
          <w:rFonts w:ascii="Tahoma" w:hAnsi="Tahoma" w:cs="Tahoma"/>
        </w:rPr>
      </w:pPr>
    </w:p>
    <w:p w14:paraId="64ACBDD4" w14:textId="66578E62" w:rsidR="0077120C" w:rsidRDefault="0077120C" w:rsidP="00232070">
      <w:pPr>
        <w:keepNext/>
        <w:keepLines/>
        <w:jc w:val="both"/>
        <w:rPr>
          <w:rFonts w:ascii="Tahoma" w:hAnsi="Tahoma" w:cs="Tahoma"/>
        </w:rPr>
      </w:pPr>
      <w:r w:rsidRPr="00F13FD5">
        <w:rPr>
          <w:rFonts w:ascii="Tahoma" w:hAnsi="Tahoma" w:cs="Tahoma"/>
        </w:rPr>
        <w:t>Največje možno število (</w:t>
      </w:r>
      <w:proofErr w:type="spellStart"/>
      <w:r w:rsidRPr="00EA55DF">
        <w:rPr>
          <w:rFonts w:ascii="Tahoma" w:hAnsi="Tahoma" w:cs="Tahoma"/>
          <w:b/>
          <w:bCs/>
        </w:rPr>
        <w:t>Tgx</w:t>
      </w:r>
      <w:proofErr w:type="spellEnd"/>
      <w:r w:rsidRPr="00F13FD5">
        <w:rPr>
          <w:rFonts w:ascii="Tahoma" w:hAnsi="Tahoma" w:cs="Tahoma"/>
        </w:rPr>
        <w:t xml:space="preserve">) točk za merilo »Garancijska doba za dobavljeni in zamenjani puhali« je </w:t>
      </w:r>
      <w:r w:rsidR="00291966" w:rsidRPr="00EA55DF">
        <w:rPr>
          <w:rFonts w:ascii="Tahoma" w:hAnsi="Tahoma" w:cs="Tahoma"/>
          <w:b/>
          <w:bCs/>
        </w:rPr>
        <w:t>18</w:t>
      </w:r>
      <w:r w:rsidRPr="00F13FD5">
        <w:rPr>
          <w:rFonts w:ascii="Tahoma" w:hAnsi="Tahoma" w:cs="Tahoma"/>
        </w:rPr>
        <w:t>.</w:t>
      </w:r>
    </w:p>
    <w:p w14:paraId="6A55877C" w14:textId="77777777" w:rsidR="00DF77FC" w:rsidRPr="00F13FD5" w:rsidRDefault="00DF77FC" w:rsidP="00232070">
      <w:pPr>
        <w:keepNext/>
        <w:keepLines/>
        <w:jc w:val="both"/>
        <w:rPr>
          <w:rFonts w:ascii="Tahoma" w:hAnsi="Tahoma" w:cs="Tahoma"/>
        </w:rPr>
      </w:pPr>
    </w:p>
    <w:p w14:paraId="2AB7B523" w14:textId="794A4C28" w:rsidR="0077120C" w:rsidRDefault="00DF77FC" w:rsidP="00232070">
      <w:pPr>
        <w:keepNext/>
        <w:keepLines/>
        <w:jc w:val="both"/>
        <w:rPr>
          <w:rFonts w:ascii="Tahoma" w:hAnsi="Tahoma" w:cs="Tahoma"/>
        </w:rPr>
      </w:pPr>
      <w:r w:rsidRPr="00DF77FC">
        <w:rPr>
          <w:rFonts w:ascii="Tahoma" w:hAnsi="Tahoma" w:cs="Tahoma"/>
        </w:rPr>
        <w:t xml:space="preserve">Ne glede na ponujeno garancijsko dobo lahko ponudnik za navedeno merilo prejme največ </w:t>
      </w:r>
      <w:r w:rsidRPr="00DF77FC">
        <w:rPr>
          <w:rFonts w:ascii="Tahoma" w:hAnsi="Tahoma" w:cs="Tahoma"/>
          <w:b/>
          <w:bCs/>
        </w:rPr>
        <w:t>18 točk</w:t>
      </w:r>
      <w:r w:rsidRPr="00DF77FC">
        <w:rPr>
          <w:rFonts w:ascii="Tahoma" w:hAnsi="Tahoma" w:cs="Tahoma"/>
        </w:rPr>
        <w:t>.</w:t>
      </w:r>
    </w:p>
    <w:p w14:paraId="261641A6" w14:textId="77777777" w:rsidR="007B02CD" w:rsidRDefault="007B02CD" w:rsidP="00232070">
      <w:pPr>
        <w:keepNext/>
        <w:keepLines/>
        <w:jc w:val="both"/>
        <w:rPr>
          <w:rFonts w:ascii="Tahoma" w:hAnsi="Tahoma" w:cs="Tahoma"/>
        </w:rPr>
      </w:pPr>
    </w:p>
    <w:p w14:paraId="265C5B68" w14:textId="61FAF84A" w:rsidR="007B02CD" w:rsidRDefault="007B02CD" w:rsidP="00232070">
      <w:pPr>
        <w:keepNext/>
        <w:keepLines/>
        <w:jc w:val="both"/>
        <w:rPr>
          <w:rFonts w:ascii="Tahoma" w:hAnsi="Tahoma" w:cs="Tahoma"/>
        </w:rPr>
      </w:pPr>
      <w:r w:rsidRPr="007B02CD">
        <w:rPr>
          <w:rFonts w:ascii="Tahoma" w:hAnsi="Tahoma" w:cs="Tahoma"/>
        </w:rPr>
        <w:t>Število točk za merilo »Garancijska doba za dobavljeni in zamenjani puhali« se določi v skladu z naslednjo preglednico:</w:t>
      </w:r>
    </w:p>
    <w:tbl>
      <w:tblPr>
        <w:tblStyle w:val="Tabelamrea"/>
        <w:tblW w:w="0" w:type="auto"/>
        <w:tblLook w:val="04A0" w:firstRow="1" w:lastRow="0" w:firstColumn="1" w:lastColumn="0" w:noHBand="0" w:noVBand="1"/>
      </w:tblPr>
      <w:tblGrid>
        <w:gridCol w:w="4427"/>
        <w:gridCol w:w="2372"/>
      </w:tblGrid>
      <w:tr w:rsidR="007B02CD" w:rsidRPr="007B02CD" w14:paraId="3A177472" w14:textId="77777777" w:rsidTr="006448C5">
        <w:tc>
          <w:tcPr>
            <w:tcW w:w="4427" w:type="dxa"/>
            <w:hideMark/>
          </w:tcPr>
          <w:p w14:paraId="63A6C12E" w14:textId="77777777" w:rsidR="007B02CD" w:rsidRPr="007B02CD" w:rsidRDefault="007B02CD" w:rsidP="00232070">
            <w:pPr>
              <w:keepNext/>
              <w:keepLines/>
              <w:jc w:val="both"/>
              <w:rPr>
                <w:rFonts w:ascii="Tahoma" w:hAnsi="Tahoma" w:cs="Tahoma"/>
                <w:b/>
                <w:bCs/>
              </w:rPr>
            </w:pPr>
            <w:r w:rsidRPr="007B02CD">
              <w:rPr>
                <w:rFonts w:ascii="Tahoma" w:hAnsi="Tahoma" w:cs="Tahoma"/>
                <w:b/>
                <w:bCs/>
              </w:rPr>
              <w:t>Ponujena garancijska doba</w:t>
            </w:r>
          </w:p>
        </w:tc>
        <w:tc>
          <w:tcPr>
            <w:tcW w:w="2372" w:type="dxa"/>
            <w:hideMark/>
          </w:tcPr>
          <w:p w14:paraId="0F4DE359" w14:textId="77777777" w:rsidR="007B02CD" w:rsidRPr="007B02CD" w:rsidRDefault="007B02CD" w:rsidP="00232070">
            <w:pPr>
              <w:keepNext/>
              <w:keepLines/>
              <w:jc w:val="both"/>
              <w:rPr>
                <w:rFonts w:ascii="Tahoma" w:hAnsi="Tahoma" w:cs="Tahoma"/>
                <w:b/>
                <w:bCs/>
              </w:rPr>
            </w:pPr>
            <w:r w:rsidRPr="007B02CD">
              <w:rPr>
                <w:rFonts w:ascii="Tahoma" w:hAnsi="Tahoma" w:cs="Tahoma"/>
                <w:b/>
                <w:bCs/>
              </w:rPr>
              <w:t>Število točk</w:t>
            </w:r>
          </w:p>
        </w:tc>
      </w:tr>
      <w:tr w:rsidR="007B02CD" w:rsidRPr="007B02CD" w14:paraId="13B1C631" w14:textId="77777777" w:rsidTr="006448C5">
        <w:tc>
          <w:tcPr>
            <w:tcW w:w="4427" w:type="dxa"/>
            <w:hideMark/>
          </w:tcPr>
          <w:p w14:paraId="30DB0C36" w14:textId="77777777" w:rsidR="007B02CD" w:rsidRPr="007B02CD" w:rsidRDefault="007B02CD" w:rsidP="00232070">
            <w:pPr>
              <w:keepNext/>
              <w:keepLines/>
              <w:jc w:val="both"/>
              <w:rPr>
                <w:rFonts w:ascii="Tahoma" w:hAnsi="Tahoma" w:cs="Tahoma"/>
              </w:rPr>
            </w:pPr>
            <w:r w:rsidRPr="007B02CD">
              <w:rPr>
                <w:rFonts w:ascii="Tahoma" w:hAnsi="Tahoma" w:cs="Tahoma"/>
              </w:rPr>
              <w:t>24 mesecev</w:t>
            </w:r>
          </w:p>
        </w:tc>
        <w:tc>
          <w:tcPr>
            <w:tcW w:w="2372" w:type="dxa"/>
            <w:hideMark/>
          </w:tcPr>
          <w:p w14:paraId="5E704271" w14:textId="77777777" w:rsidR="007B02CD" w:rsidRPr="007B02CD" w:rsidRDefault="007B02CD" w:rsidP="00232070">
            <w:pPr>
              <w:keepNext/>
              <w:keepLines/>
              <w:jc w:val="both"/>
              <w:rPr>
                <w:rFonts w:ascii="Tahoma" w:hAnsi="Tahoma" w:cs="Tahoma"/>
              </w:rPr>
            </w:pPr>
            <w:r w:rsidRPr="007B02CD">
              <w:rPr>
                <w:rFonts w:ascii="Tahoma" w:hAnsi="Tahoma" w:cs="Tahoma"/>
              </w:rPr>
              <w:t>0,0</w:t>
            </w:r>
          </w:p>
        </w:tc>
      </w:tr>
      <w:tr w:rsidR="007B02CD" w:rsidRPr="007B02CD" w14:paraId="7BF1F2F9" w14:textId="77777777" w:rsidTr="006448C5">
        <w:tc>
          <w:tcPr>
            <w:tcW w:w="4427" w:type="dxa"/>
            <w:hideMark/>
          </w:tcPr>
          <w:p w14:paraId="260CF0D0" w14:textId="77777777" w:rsidR="007B02CD" w:rsidRPr="007B02CD" w:rsidRDefault="007B02CD" w:rsidP="00232070">
            <w:pPr>
              <w:keepNext/>
              <w:keepLines/>
              <w:jc w:val="both"/>
              <w:rPr>
                <w:rFonts w:ascii="Tahoma" w:hAnsi="Tahoma" w:cs="Tahoma"/>
              </w:rPr>
            </w:pPr>
            <w:r w:rsidRPr="007B02CD">
              <w:rPr>
                <w:rFonts w:ascii="Tahoma" w:hAnsi="Tahoma" w:cs="Tahoma"/>
              </w:rPr>
              <w:t>25 mesecev</w:t>
            </w:r>
          </w:p>
        </w:tc>
        <w:tc>
          <w:tcPr>
            <w:tcW w:w="2372" w:type="dxa"/>
            <w:hideMark/>
          </w:tcPr>
          <w:p w14:paraId="597F1914" w14:textId="77777777" w:rsidR="007B02CD" w:rsidRPr="007B02CD" w:rsidRDefault="007B02CD" w:rsidP="00232070">
            <w:pPr>
              <w:keepNext/>
              <w:keepLines/>
              <w:jc w:val="both"/>
              <w:rPr>
                <w:rFonts w:ascii="Tahoma" w:hAnsi="Tahoma" w:cs="Tahoma"/>
              </w:rPr>
            </w:pPr>
            <w:r w:rsidRPr="007B02CD">
              <w:rPr>
                <w:rFonts w:ascii="Tahoma" w:hAnsi="Tahoma" w:cs="Tahoma"/>
              </w:rPr>
              <w:t>0,5</w:t>
            </w:r>
          </w:p>
        </w:tc>
      </w:tr>
      <w:tr w:rsidR="007B02CD" w:rsidRPr="007B02CD" w14:paraId="1E90372E" w14:textId="77777777" w:rsidTr="006448C5">
        <w:tc>
          <w:tcPr>
            <w:tcW w:w="4427" w:type="dxa"/>
            <w:hideMark/>
          </w:tcPr>
          <w:p w14:paraId="0C032B14" w14:textId="77777777" w:rsidR="007B02CD" w:rsidRPr="007B02CD" w:rsidRDefault="007B02CD" w:rsidP="00232070">
            <w:pPr>
              <w:keepNext/>
              <w:keepLines/>
              <w:jc w:val="both"/>
              <w:rPr>
                <w:rFonts w:ascii="Tahoma" w:hAnsi="Tahoma" w:cs="Tahoma"/>
              </w:rPr>
            </w:pPr>
            <w:r w:rsidRPr="007B02CD">
              <w:rPr>
                <w:rFonts w:ascii="Tahoma" w:hAnsi="Tahoma" w:cs="Tahoma"/>
              </w:rPr>
              <w:t>26 mesecev</w:t>
            </w:r>
          </w:p>
        </w:tc>
        <w:tc>
          <w:tcPr>
            <w:tcW w:w="2372" w:type="dxa"/>
            <w:hideMark/>
          </w:tcPr>
          <w:p w14:paraId="7098520A" w14:textId="77777777" w:rsidR="007B02CD" w:rsidRPr="007B02CD" w:rsidRDefault="007B02CD" w:rsidP="00232070">
            <w:pPr>
              <w:keepNext/>
              <w:keepLines/>
              <w:jc w:val="both"/>
              <w:rPr>
                <w:rFonts w:ascii="Tahoma" w:hAnsi="Tahoma" w:cs="Tahoma"/>
              </w:rPr>
            </w:pPr>
            <w:r w:rsidRPr="007B02CD">
              <w:rPr>
                <w:rFonts w:ascii="Tahoma" w:hAnsi="Tahoma" w:cs="Tahoma"/>
              </w:rPr>
              <w:t>1,0</w:t>
            </w:r>
          </w:p>
        </w:tc>
      </w:tr>
      <w:tr w:rsidR="007B02CD" w:rsidRPr="007B02CD" w14:paraId="3362AE13" w14:textId="77777777" w:rsidTr="006448C5">
        <w:tc>
          <w:tcPr>
            <w:tcW w:w="4427" w:type="dxa"/>
            <w:hideMark/>
          </w:tcPr>
          <w:p w14:paraId="1DA1A8C5" w14:textId="77777777" w:rsidR="007B02CD" w:rsidRPr="007B02CD" w:rsidRDefault="007B02CD" w:rsidP="00232070">
            <w:pPr>
              <w:keepNext/>
              <w:keepLines/>
              <w:jc w:val="both"/>
              <w:rPr>
                <w:rFonts w:ascii="Tahoma" w:hAnsi="Tahoma" w:cs="Tahoma"/>
              </w:rPr>
            </w:pPr>
            <w:r w:rsidRPr="007B02CD">
              <w:rPr>
                <w:rFonts w:ascii="Tahoma" w:hAnsi="Tahoma" w:cs="Tahoma"/>
              </w:rPr>
              <w:t>27 mesecev</w:t>
            </w:r>
          </w:p>
        </w:tc>
        <w:tc>
          <w:tcPr>
            <w:tcW w:w="2372" w:type="dxa"/>
            <w:hideMark/>
          </w:tcPr>
          <w:p w14:paraId="5DD444DD" w14:textId="77777777" w:rsidR="007B02CD" w:rsidRPr="007B02CD" w:rsidRDefault="007B02CD" w:rsidP="00232070">
            <w:pPr>
              <w:keepNext/>
              <w:keepLines/>
              <w:jc w:val="both"/>
              <w:rPr>
                <w:rFonts w:ascii="Tahoma" w:hAnsi="Tahoma" w:cs="Tahoma"/>
              </w:rPr>
            </w:pPr>
            <w:r w:rsidRPr="007B02CD">
              <w:rPr>
                <w:rFonts w:ascii="Tahoma" w:hAnsi="Tahoma" w:cs="Tahoma"/>
              </w:rPr>
              <w:t>1,5</w:t>
            </w:r>
          </w:p>
        </w:tc>
      </w:tr>
      <w:tr w:rsidR="007B02CD" w:rsidRPr="007B02CD" w14:paraId="21B3BD93" w14:textId="77777777" w:rsidTr="006448C5">
        <w:tc>
          <w:tcPr>
            <w:tcW w:w="4427" w:type="dxa"/>
            <w:hideMark/>
          </w:tcPr>
          <w:p w14:paraId="6BBCD5EF" w14:textId="77777777" w:rsidR="007B02CD" w:rsidRPr="007B02CD" w:rsidRDefault="007B02CD" w:rsidP="00232070">
            <w:pPr>
              <w:keepNext/>
              <w:keepLines/>
              <w:jc w:val="both"/>
              <w:rPr>
                <w:rFonts w:ascii="Tahoma" w:hAnsi="Tahoma" w:cs="Tahoma"/>
              </w:rPr>
            </w:pPr>
            <w:r w:rsidRPr="007B02CD">
              <w:rPr>
                <w:rFonts w:ascii="Tahoma" w:hAnsi="Tahoma" w:cs="Tahoma"/>
              </w:rPr>
              <w:t>…</w:t>
            </w:r>
          </w:p>
        </w:tc>
        <w:tc>
          <w:tcPr>
            <w:tcW w:w="2372" w:type="dxa"/>
            <w:hideMark/>
          </w:tcPr>
          <w:p w14:paraId="46681328" w14:textId="77777777" w:rsidR="007B02CD" w:rsidRPr="007B02CD" w:rsidRDefault="007B02CD" w:rsidP="00232070">
            <w:pPr>
              <w:keepNext/>
              <w:keepLines/>
              <w:jc w:val="both"/>
              <w:rPr>
                <w:rFonts w:ascii="Tahoma" w:hAnsi="Tahoma" w:cs="Tahoma"/>
              </w:rPr>
            </w:pPr>
            <w:r w:rsidRPr="007B02CD">
              <w:rPr>
                <w:rFonts w:ascii="Tahoma" w:hAnsi="Tahoma" w:cs="Tahoma"/>
              </w:rPr>
              <w:t>…</w:t>
            </w:r>
          </w:p>
        </w:tc>
      </w:tr>
      <w:tr w:rsidR="007B02CD" w:rsidRPr="007B02CD" w14:paraId="4C57AB97" w14:textId="77777777" w:rsidTr="006448C5">
        <w:tc>
          <w:tcPr>
            <w:tcW w:w="4427" w:type="dxa"/>
            <w:hideMark/>
          </w:tcPr>
          <w:p w14:paraId="077C744B" w14:textId="77777777" w:rsidR="007B02CD" w:rsidRPr="007B02CD" w:rsidRDefault="007B02CD" w:rsidP="00232070">
            <w:pPr>
              <w:keepNext/>
              <w:keepLines/>
              <w:jc w:val="both"/>
              <w:rPr>
                <w:rFonts w:ascii="Tahoma" w:hAnsi="Tahoma" w:cs="Tahoma"/>
              </w:rPr>
            </w:pPr>
            <w:r w:rsidRPr="007B02CD">
              <w:rPr>
                <w:rFonts w:ascii="Tahoma" w:hAnsi="Tahoma" w:cs="Tahoma"/>
              </w:rPr>
              <w:t>58 mesecev</w:t>
            </w:r>
          </w:p>
        </w:tc>
        <w:tc>
          <w:tcPr>
            <w:tcW w:w="2372" w:type="dxa"/>
            <w:hideMark/>
          </w:tcPr>
          <w:p w14:paraId="4C860416" w14:textId="77777777" w:rsidR="007B02CD" w:rsidRPr="007B02CD" w:rsidRDefault="007B02CD" w:rsidP="00232070">
            <w:pPr>
              <w:keepNext/>
              <w:keepLines/>
              <w:jc w:val="both"/>
              <w:rPr>
                <w:rFonts w:ascii="Tahoma" w:hAnsi="Tahoma" w:cs="Tahoma"/>
              </w:rPr>
            </w:pPr>
            <w:r w:rsidRPr="007B02CD">
              <w:rPr>
                <w:rFonts w:ascii="Tahoma" w:hAnsi="Tahoma" w:cs="Tahoma"/>
              </w:rPr>
              <w:t>17,0</w:t>
            </w:r>
          </w:p>
        </w:tc>
      </w:tr>
      <w:tr w:rsidR="007B02CD" w:rsidRPr="007B02CD" w14:paraId="1846E4D2" w14:textId="77777777" w:rsidTr="006448C5">
        <w:tc>
          <w:tcPr>
            <w:tcW w:w="4427" w:type="dxa"/>
            <w:hideMark/>
          </w:tcPr>
          <w:p w14:paraId="5A5E9366" w14:textId="77777777" w:rsidR="007B02CD" w:rsidRPr="007B02CD" w:rsidRDefault="007B02CD" w:rsidP="00232070">
            <w:pPr>
              <w:keepNext/>
              <w:keepLines/>
              <w:jc w:val="both"/>
              <w:rPr>
                <w:rFonts w:ascii="Tahoma" w:hAnsi="Tahoma" w:cs="Tahoma"/>
              </w:rPr>
            </w:pPr>
            <w:r w:rsidRPr="007B02CD">
              <w:rPr>
                <w:rFonts w:ascii="Tahoma" w:hAnsi="Tahoma" w:cs="Tahoma"/>
              </w:rPr>
              <w:t>59 mesecev</w:t>
            </w:r>
          </w:p>
        </w:tc>
        <w:tc>
          <w:tcPr>
            <w:tcW w:w="2372" w:type="dxa"/>
            <w:hideMark/>
          </w:tcPr>
          <w:p w14:paraId="79499E32" w14:textId="77777777" w:rsidR="007B02CD" w:rsidRPr="007B02CD" w:rsidRDefault="007B02CD" w:rsidP="00232070">
            <w:pPr>
              <w:keepNext/>
              <w:keepLines/>
              <w:jc w:val="both"/>
              <w:rPr>
                <w:rFonts w:ascii="Tahoma" w:hAnsi="Tahoma" w:cs="Tahoma"/>
              </w:rPr>
            </w:pPr>
            <w:r w:rsidRPr="007B02CD">
              <w:rPr>
                <w:rFonts w:ascii="Tahoma" w:hAnsi="Tahoma" w:cs="Tahoma"/>
              </w:rPr>
              <w:t>17,5</w:t>
            </w:r>
          </w:p>
        </w:tc>
      </w:tr>
      <w:tr w:rsidR="007B02CD" w:rsidRPr="007B02CD" w14:paraId="55836C8B" w14:textId="77777777" w:rsidTr="006448C5">
        <w:tc>
          <w:tcPr>
            <w:tcW w:w="4427" w:type="dxa"/>
            <w:hideMark/>
          </w:tcPr>
          <w:p w14:paraId="72C4FB1E" w14:textId="77777777" w:rsidR="007B02CD" w:rsidRPr="007B02CD" w:rsidRDefault="007B02CD" w:rsidP="00232070">
            <w:pPr>
              <w:keepNext/>
              <w:keepLines/>
              <w:jc w:val="both"/>
              <w:rPr>
                <w:rFonts w:ascii="Tahoma" w:hAnsi="Tahoma" w:cs="Tahoma"/>
              </w:rPr>
            </w:pPr>
            <w:r w:rsidRPr="007B02CD">
              <w:rPr>
                <w:rFonts w:ascii="Tahoma" w:hAnsi="Tahoma" w:cs="Tahoma"/>
                <w:b/>
                <w:bCs/>
              </w:rPr>
              <w:t>60 mesecev ali več</w:t>
            </w:r>
          </w:p>
        </w:tc>
        <w:tc>
          <w:tcPr>
            <w:tcW w:w="2372" w:type="dxa"/>
            <w:hideMark/>
          </w:tcPr>
          <w:p w14:paraId="09E29BE6" w14:textId="77777777" w:rsidR="007B02CD" w:rsidRPr="007B02CD" w:rsidRDefault="007B02CD" w:rsidP="00232070">
            <w:pPr>
              <w:keepNext/>
              <w:keepLines/>
              <w:jc w:val="both"/>
              <w:rPr>
                <w:rFonts w:ascii="Tahoma" w:hAnsi="Tahoma" w:cs="Tahoma"/>
              </w:rPr>
            </w:pPr>
            <w:r w:rsidRPr="007B02CD">
              <w:rPr>
                <w:rFonts w:ascii="Tahoma" w:hAnsi="Tahoma" w:cs="Tahoma"/>
                <w:b/>
                <w:bCs/>
              </w:rPr>
              <w:t>18,0</w:t>
            </w:r>
          </w:p>
        </w:tc>
      </w:tr>
    </w:tbl>
    <w:p w14:paraId="79BDC316" w14:textId="77777777" w:rsidR="007B02CD" w:rsidRDefault="007B02CD" w:rsidP="00232070">
      <w:pPr>
        <w:keepNext/>
        <w:keepLines/>
        <w:jc w:val="both"/>
        <w:rPr>
          <w:rFonts w:ascii="Tahoma" w:hAnsi="Tahoma" w:cs="Tahoma"/>
        </w:rPr>
      </w:pPr>
    </w:p>
    <w:p w14:paraId="628114D2" w14:textId="77777777" w:rsidR="00C5760E" w:rsidRDefault="00C5760E" w:rsidP="00232070">
      <w:pPr>
        <w:keepNext/>
        <w:keepLines/>
        <w:jc w:val="both"/>
        <w:rPr>
          <w:rFonts w:ascii="Tahoma" w:hAnsi="Tahoma" w:cs="Tahoma"/>
        </w:rPr>
      </w:pPr>
    </w:p>
    <w:p w14:paraId="737EEB73" w14:textId="77777777" w:rsidR="00C5760E" w:rsidRPr="00F13FD5" w:rsidRDefault="00C5760E" w:rsidP="00232070">
      <w:pPr>
        <w:keepNext/>
        <w:keepLines/>
        <w:jc w:val="both"/>
        <w:rPr>
          <w:rFonts w:ascii="Tahoma" w:hAnsi="Tahoma" w:cs="Tahoma"/>
        </w:rPr>
      </w:pPr>
    </w:p>
    <w:bookmarkEnd w:id="26"/>
    <w:bookmarkEnd w:id="27"/>
    <w:p w14:paraId="043D7FD9" w14:textId="28DEA1B8" w:rsidR="00314CBF" w:rsidRDefault="00314CBF">
      <w:pPr>
        <w:rPr>
          <w:rFonts w:ascii="Tahoma" w:hAnsi="Tahoma" w:cs="Tahoma"/>
        </w:rPr>
      </w:pPr>
      <w:r>
        <w:rPr>
          <w:rFonts w:ascii="Tahoma" w:hAnsi="Tahoma" w:cs="Tahoma"/>
        </w:rPr>
        <w:br w:type="page"/>
      </w:r>
    </w:p>
    <w:p w14:paraId="30E8465A" w14:textId="1FC6B25B" w:rsidR="007C70A1" w:rsidRPr="00314CBF" w:rsidRDefault="00B6671D" w:rsidP="00232070">
      <w:pPr>
        <w:keepNext/>
        <w:keepLines/>
        <w:numPr>
          <w:ilvl w:val="0"/>
          <w:numId w:val="2"/>
        </w:numPr>
        <w:jc w:val="both"/>
        <w:rPr>
          <w:rFonts w:ascii="Tahoma" w:hAnsi="Tahoma" w:cs="Tahoma"/>
          <w:b/>
        </w:rPr>
      </w:pPr>
      <w:r w:rsidRPr="00314CBF">
        <w:rPr>
          <w:rFonts w:ascii="Tahoma" w:hAnsi="Tahoma" w:cs="Tahoma"/>
          <w:b/>
        </w:rPr>
        <w:lastRenderedPageBreak/>
        <w:t xml:space="preserve">ROK ZA PREDLOŽITEV PONUDB IN ODPIRANJE PONUDB, </w:t>
      </w:r>
      <w:r w:rsidR="00527046" w:rsidRPr="00314CBF">
        <w:rPr>
          <w:rFonts w:ascii="Tahoma" w:hAnsi="Tahoma" w:cs="Tahoma"/>
          <w:b/>
        </w:rPr>
        <w:t>N</w:t>
      </w:r>
      <w:r w:rsidR="00A7327B" w:rsidRPr="00314CBF">
        <w:rPr>
          <w:rFonts w:ascii="Tahoma" w:hAnsi="Tahoma" w:cs="Tahoma"/>
          <w:b/>
        </w:rPr>
        <w:t>AVODILA PONUDNIKOM ZA IZDELAVO PONUDBE</w:t>
      </w:r>
      <w:r w:rsidRPr="00314CBF">
        <w:rPr>
          <w:rFonts w:ascii="Tahoma" w:hAnsi="Tahoma" w:cs="Tahoma"/>
          <w:b/>
        </w:rPr>
        <w:t>, VSEBINA PONUDB</w:t>
      </w:r>
      <w:r w:rsidR="00F872B9" w:rsidRPr="00314CBF">
        <w:rPr>
          <w:rFonts w:ascii="Tahoma" w:hAnsi="Tahoma" w:cs="Tahoma"/>
          <w:b/>
        </w:rPr>
        <w:t>E</w:t>
      </w:r>
    </w:p>
    <w:p w14:paraId="6D61F0EF" w14:textId="01ADBD92" w:rsidR="00EF7532" w:rsidRPr="00F13FD5" w:rsidRDefault="00EF7532" w:rsidP="00232070">
      <w:pPr>
        <w:pStyle w:val="Telobesedila3"/>
        <w:keepNext/>
        <w:keepLines/>
        <w:tabs>
          <w:tab w:val="clear" w:pos="142"/>
        </w:tabs>
        <w:rPr>
          <w:rFonts w:ascii="Tahoma" w:hAnsi="Tahoma" w:cs="Tahoma"/>
        </w:rPr>
      </w:pPr>
    </w:p>
    <w:p w14:paraId="431F2004" w14:textId="340CDB03" w:rsidR="00EF7532" w:rsidRPr="00F13FD5" w:rsidRDefault="00EF7532" w:rsidP="00232070">
      <w:pPr>
        <w:keepNext/>
        <w:keepLines/>
        <w:numPr>
          <w:ilvl w:val="1"/>
          <w:numId w:val="2"/>
        </w:numPr>
        <w:jc w:val="both"/>
        <w:rPr>
          <w:rFonts w:ascii="Tahoma" w:hAnsi="Tahoma" w:cs="Tahoma"/>
        </w:rPr>
      </w:pPr>
      <w:r w:rsidRPr="00F13FD5">
        <w:rPr>
          <w:rFonts w:ascii="Tahoma" w:hAnsi="Tahoma" w:cs="Tahoma"/>
          <w:b/>
        </w:rPr>
        <w:t>Splošna navodila za predložitev ponudbe</w:t>
      </w:r>
    </w:p>
    <w:p w14:paraId="7C22B5A8" w14:textId="77777777" w:rsidR="00EF7532" w:rsidRPr="00F13FD5" w:rsidRDefault="00EF7532" w:rsidP="00232070">
      <w:pPr>
        <w:keepNext/>
        <w:keepLines/>
        <w:tabs>
          <w:tab w:val="left" w:pos="142"/>
        </w:tabs>
        <w:jc w:val="both"/>
        <w:rPr>
          <w:rFonts w:ascii="Tahoma" w:hAnsi="Tahoma" w:cs="Tahoma"/>
          <w:lang w:val="x-none"/>
        </w:rPr>
      </w:pPr>
    </w:p>
    <w:p w14:paraId="17409AA4" w14:textId="1C1C1372" w:rsidR="00EF7532" w:rsidRPr="00F13FD5" w:rsidRDefault="00EF7532" w:rsidP="00232070">
      <w:pPr>
        <w:keepNext/>
        <w:keepLines/>
        <w:tabs>
          <w:tab w:val="left" w:pos="142"/>
        </w:tabs>
        <w:jc w:val="both"/>
        <w:rPr>
          <w:rFonts w:ascii="Tahoma" w:hAnsi="Tahoma" w:cs="Tahoma"/>
          <w:lang w:val="x-none"/>
        </w:rPr>
      </w:pPr>
      <w:r w:rsidRPr="00F13FD5">
        <w:rPr>
          <w:rFonts w:ascii="Tahoma" w:hAnsi="Tahoma" w:cs="Tahoma"/>
          <w:lang w:val="x-none"/>
        </w:rPr>
        <w:t xml:space="preserve">Ponudniki morajo ponudbe predložiti v informacijski sistem e-JN (v nadaljevanju: sistem e-JN) na spletnem naslovu </w:t>
      </w:r>
      <w:hyperlink r:id="rId16" w:history="1">
        <w:r w:rsidRPr="00F13FD5">
          <w:rPr>
            <w:rFonts w:ascii="Tahoma" w:hAnsi="Tahoma" w:cs="Tahoma"/>
            <w:color w:val="0000FF"/>
            <w:u w:val="single"/>
            <w:lang w:val="x-none"/>
          </w:rPr>
          <w:t>https://ejn.gov.si</w:t>
        </w:r>
      </w:hyperlink>
      <w:r w:rsidRPr="00F13FD5">
        <w:rPr>
          <w:rFonts w:ascii="Tahoma" w:hAnsi="Tahoma" w:cs="Tahoma"/>
          <w:lang w:val="x-none"/>
        </w:rPr>
        <w:t xml:space="preserve">, v skladu s točko 3 dokumenta Navodila za uporabo informacijskega sistema e-JN: PONUDNIKI, ki je del te razpisne dokumentacije in objavljen na spletnem naslovu </w:t>
      </w:r>
      <w:hyperlink r:id="rId17" w:history="1">
        <w:r w:rsidRPr="00F13FD5">
          <w:rPr>
            <w:rFonts w:ascii="Tahoma" w:hAnsi="Tahoma" w:cs="Tahoma"/>
            <w:color w:val="0000FF"/>
            <w:u w:val="single"/>
            <w:lang w:val="x-none"/>
          </w:rPr>
          <w:t>https://ejn.gov.si</w:t>
        </w:r>
      </w:hyperlink>
      <w:r w:rsidRPr="00F13FD5">
        <w:rPr>
          <w:rFonts w:ascii="Tahoma" w:hAnsi="Tahoma" w:cs="Tahoma"/>
          <w:lang w:val="x-none"/>
        </w:rPr>
        <w:t>.</w:t>
      </w:r>
    </w:p>
    <w:p w14:paraId="2479389B" w14:textId="77777777" w:rsidR="00EF7532" w:rsidRPr="00F13FD5" w:rsidRDefault="00EF7532" w:rsidP="00232070">
      <w:pPr>
        <w:keepNext/>
        <w:keepLines/>
        <w:tabs>
          <w:tab w:val="left" w:pos="142"/>
        </w:tabs>
        <w:jc w:val="both"/>
        <w:rPr>
          <w:rFonts w:ascii="Tahoma" w:hAnsi="Tahoma" w:cs="Tahoma"/>
          <w:lang w:val="x-none"/>
        </w:rPr>
      </w:pPr>
    </w:p>
    <w:p w14:paraId="597D6088" w14:textId="77777777" w:rsidR="00EF7532" w:rsidRPr="00F13FD5" w:rsidRDefault="00EF7532" w:rsidP="00232070">
      <w:pPr>
        <w:keepNext/>
        <w:keepLines/>
        <w:tabs>
          <w:tab w:val="left" w:pos="142"/>
        </w:tabs>
        <w:jc w:val="both"/>
        <w:rPr>
          <w:rFonts w:ascii="Tahoma" w:hAnsi="Tahoma" w:cs="Tahoma"/>
          <w:lang w:val="x-none"/>
        </w:rPr>
      </w:pPr>
      <w:r w:rsidRPr="00F13FD5">
        <w:rPr>
          <w:rFonts w:ascii="Tahoma" w:hAnsi="Tahoma" w:cs="Tahoma"/>
          <w:lang w:val="x-none"/>
        </w:rPr>
        <w:t xml:space="preserve">Ponudnik se mora pred oddajo ponudbe registrirati na spletnem naslovu </w:t>
      </w:r>
      <w:hyperlink r:id="rId18" w:history="1">
        <w:r w:rsidRPr="00F13FD5">
          <w:rPr>
            <w:rFonts w:ascii="Tahoma" w:hAnsi="Tahoma" w:cs="Tahoma"/>
            <w:color w:val="0000FF"/>
            <w:u w:val="single"/>
            <w:lang w:val="x-none"/>
          </w:rPr>
          <w:t>https://ejn.gov.si</w:t>
        </w:r>
      </w:hyperlink>
      <w:r w:rsidRPr="00F13FD5">
        <w:rPr>
          <w:rFonts w:ascii="Tahoma" w:hAnsi="Tahoma" w:cs="Tahoma"/>
          <w:lang w:val="x-none"/>
        </w:rPr>
        <w:t>, v skladu z Navodili za uporabo informacijskega sistema e-JN. Če je ponudnik že registriran v sistem e-JN, se v aplikacijo prijavi na istem naslovu.</w:t>
      </w:r>
    </w:p>
    <w:p w14:paraId="39ED3386" w14:textId="77777777" w:rsidR="00EF7532" w:rsidRPr="00F13FD5" w:rsidRDefault="00EF7532" w:rsidP="00232070">
      <w:pPr>
        <w:keepNext/>
        <w:keepLines/>
        <w:tabs>
          <w:tab w:val="left" w:pos="142"/>
        </w:tabs>
        <w:jc w:val="both"/>
        <w:rPr>
          <w:rFonts w:ascii="Tahoma" w:hAnsi="Tahoma" w:cs="Tahoma"/>
          <w:lang w:val="x-none"/>
        </w:rPr>
      </w:pPr>
    </w:p>
    <w:p w14:paraId="5BDE67A8" w14:textId="77777777" w:rsidR="00EF7532" w:rsidRPr="00F13FD5" w:rsidRDefault="00EF7532" w:rsidP="00232070">
      <w:pPr>
        <w:keepNext/>
        <w:keepLines/>
        <w:tabs>
          <w:tab w:val="left" w:pos="142"/>
        </w:tabs>
        <w:jc w:val="both"/>
        <w:rPr>
          <w:rFonts w:ascii="Tahoma" w:hAnsi="Tahoma" w:cs="Tahoma"/>
          <w:lang w:val="x-none"/>
        </w:rPr>
      </w:pPr>
      <w:r w:rsidRPr="00F13FD5">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13FD5">
        <w:rPr>
          <w:rFonts w:ascii="Tahoma" w:hAnsi="Tahoma" w:cs="Tahoma"/>
        </w:rPr>
        <w:t xml:space="preserve"> (Ur. l. RS, št. 97/07 – uradno prečiščeno besedilo, 64/16 – </w:t>
      </w:r>
      <w:proofErr w:type="spellStart"/>
      <w:r w:rsidRPr="00F13FD5">
        <w:rPr>
          <w:rFonts w:ascii="Tahoma" w:hAnsi="Tahoma" w:cs="Tahoma"/>
        </w:rPr>
        <w:t>odl</w:t>
      </w:r>
      <w:proofErr w:type="spellEnd"/>
      <w:r w:rsidRPr="00F13FD5">
        <w:rPr>
          <w:rFonts w:ascii="Tahoma" w:hAnsi="Tahoma" w:cs="Tahoma"/>
        </w:rPr>
        <w:t>. US in 20/18 – OROZ631)</w:t>
      </w:r>
      <w:r w:rsidRPr="00F13FD5">
        <w:rPr>
          <w:rFonts w:ascii="Tahoma" w:hAnsi="Tahoma" w:cs="Tahoma"/>
          <w:lang w:val="x-none"/>
        </w:rPr>
        <w:t>). Z oddajo ponudbe je le-ta zavezujoča za čas, naveden v ponudbi, razen če jo uporabnik ponudnika umakne ali spremeni pred potekom roka za oddajo ponudb.</w:t>
      </w:r>
    </w:p>
    <w:p w14:paraId="01B4F6DF" w14:textId="77777777" w:rsidR="00EF7532" w:rsidRPr="00F13FD5" w:rsidRDefault="00EF7532" w:rsidP="00232070">
      <w:pPr>
        <w:pStyle w:val="Telobesedila3"/>
        <w:keepNext/>
        <w:keepLines/>
        <w:tabs>
          <w:tab w:val="clear" w:pos="142"/>
        </w:tabs>
        <w:rPr>
          <w:rFonts w:ascii="Tahoma" w:hAnsi="Tahoma" w:cs="Tahoma"/>
        </w:rPr>
      </w:pPr>
    </w:p>
    <w:p w14:paraId="77641A5F" w14:textId="77777777" w:rsidR="00B6671D" w:rsidRPr="00F13FD5" w:rsidRDefault="00B6671D" w:rsidP="00232070">
      <w:pPr>
        <w:keepNext/>
        <w:keepLines/>
        <w:numPr>
          <w:ilvl w:val="1"/>
          <w:numId w:val="2"/>
        </w:numPr>
        <w:jc w:val="both"/>
        <w:rPr>
          <w:rFonts w:ascii="Tahoma" w:hAnsi="Tahoma" w:cs="Tahoma"/>
          <w:b/>
        </w:rPr>
      </w:pPr>
      <w:r w:rsidRPr="00F13FD5">
        <w:rPr>
          <w:rFonts w:ascii="Tahoma" w:hAnsi="Tahoma" w:cs="Tahoma"/>
          <w:b/>
        </w:rPr>
        <w:t>Rok za predložitev ponudb in javno odpiranje ponudb</w:t>
      </w:r>
    </w:p>
    <w:p w14:paraId="29314CCD" w14:textId="77777777" w:rsidR="003571E6" w:rsidRPr="00F13FD5" w:rsidRDefault="003571E6" w:rsidP="00232070">
      <w:pPr>
        <w:pStyle w:val="Telobesedila3"/>
        <w:keepNext/>
        <w:keepLines/>
        <w:rPr>
          <w:rFonts w:ascii="Tahoma" w:hAnsi="Tahoma" w:cs="Tahoma"/>
          <w:lang w:val="sl-SI"/>
        </w:rPr>
      </w:pPr>
    </w:p>
    <w:p w14:paraId="0832C614" w14:textId="604A19EA" w:rsidR="00CE2724" w:rsidRPr="00F13FD5" w:rsidRDefault="00CE2724" w:rsidP="00232070">
      <w:pPr>
        <w:pStyle w:val="Telobesedila3"/>
        <w:keepNext/>
        <w:keepLines/>
        <w:rPr>
          <w:rFonts w:ascii="Tahoma" w:hAnsi="Tahoma" w:cs="Tahoma"/>
          <w:lang w:val="sl-SI"/>
        </w:rPr>
      </w:pPr>
      <w:r w:rsidRPr="00F13FD5">
        <w:rPr>
          <w:rFonts w:ascii="Tahoma" w:hAnsi="Tahoma" w:cs="Tahoma"/>
          <w:lang w:val="sl-SI"/>
        </w:rPr>
        <w:t xml:space="preserve">Ponudba se šteje za pravočasno oddano, če jo naročnik prejme preko sistema e-JN </w:t>
      </w:r>
      <w:hyperlink r:id="rId19" w:history="1">
        <w:r w:rsidRPr="00F13FD5">
          <w:rPr>
            <w:rFonts w:ascii="Arial" w:eastAsia="Calibri" w:hAnsi="Arial" w:cs="Arial"/>
            <w:color w:val="0000FF"/>
            <w:u w:val="single"/>
            <w:lang w:val="sl-SI"/>
          </w:rPr>
          <w:t>https://ejn.gov.si</w:t>
        </w:r>
      </w:hyperlink>
      <w:r w:rsidRPr="00F13FD5">
        <w:rPr>
          <w:rFonts w:ascii="Tahoma" w:hAnsi="Tahoma" w:cs="Tahoma"/>
          <w:lang w:val="sl-SI"/>
        </w:rPr>
        <w:t xml:space="preserve"> </w:t>
      </w:r>
      <w:r w:rsidRPr="00F13FD5">
        <w:rPr>
          <w:rFonts w:ascii="Tahoma" w:hAnsi="Tahoma" w:cs="Tahoma"/>
          <w:b/>
          <w:lang w:val="sl-SI"/>
        </w:rPr>
        <w:t>najkasneje do</w:t>
      </w:r>
      <w:r w:rsidR="000F4A74" w:rsidRPr="00F13FD5">
        <w:rPr>
          <w:rFonts w:ascii="Tahoma" w:hAnsi="Tahoma" w:cs="Tahoma"/>
          <w:b/>
          <w:lang w:val="sl-SI"/>
        </w:rPr>
        <w:t xml:space="preserve"> </w:t>
      </w:r>
      <w:r w:rsidR="00EA55DF">
        <w:rPr>
          <w:rFonts w:ascii="Tahoma" w:hAnsi="Tahoma" w:cs="Tahoma"/>
          <w:b/>
          <w:lang w:val="sl-SI"/>
        </w:rPr>
        <w:t>1</w:t>
      </w:r>
      <w:r w:rsidR="00314CBF">
        <w:rPr>
          <w:rFonts w:ascii="Tahoma" w:hAnsi="Tahoma" w:cs="Tahoma"/>
          <w:b/>
          <w:lang w:val="sl-SI"/>
        </w:rPr>
        <w:t>5</w:t>
      </w:r>
      <w:r w:rsidR="005158F9" w:rsidRPr="00F13FD5">
        <w:rPr>
          <w:rFonts w:ascii="Tahoma" w:hAnsi="Tahoma" w:cs="Tahoma"/>
          <w:b/>
          <w:lang w:val="sl-SI"/>
        </w:rPr>
        <w:t>.</w:t>
      </w:r>
      <w:r w:rsidRPr="00F13FD5">
        <w:rPr>
          <w:rFonts w:ascii="Tahoma" w:hAnsi="Tahoma" w:cs="Tahoma"/>
          <w:b/>
          <w:lang w:val="sl-SI"/>
        </w:rPr>
        <w:t xml:space="preserve"> </w:t>
      </w:r>
      <w:r w:rsidR="00EA55DF">
        <w:rPr>
          <w:rFonts w:ascii="Tahoma" w:hAnsi="Tahoma" w:cs="Tahoma"/>
          <w:b/>
          <w:lang w:val="sl-SI"/>
        </w:rPr>
        <w:t>9</w:t>
      </w:r>
      <w:r w:rsidRPr="00F13FD5">
        <w:rPr>
          <w:rFonts w:ascii="Tahoma" w:hAnsi="Tahoma" w:cs="Tahoma"/>
          <w:b/>
          <w:lang w:val="sl-SI"/>
        </w:rPr>
        <w:t>. 202</w:t>
      </w:r>
      <w:r w:rsidR="00EA55DF">
        <w:rPr>
          <w:rFonts w:ascii="Tahoma" w:hAnsi="Tahoma" w:cs="Tahoma"/>
          <w:b/>
          <w:lang w:val="sl-SI"/>
        </w:rPr>
        <w:t>6</w:t>
      </w:r>
      <w:r w:rsidRPr="00F13FD5">
        <w:rPr>
          <w:rFonts w:ascii="Tahoma" w:hAnsi="Tahoma" w:cs="Tahoma"/>
          <w:b/>
          <w:i/>
          <w:lang w:val="sl-SI"/>
        </w:rPr>
        <w:t xml:space="preserve"> </w:t>
      </w:r>
      <w:r w:rsidRPr="00F13FD5">
        <w:rPr>
          <w:rFonts w:ascii="Tahoma" w:hAnsi="Tahoma" w:cs="Tahoma"/>
          <w:b/>
          <w:lang w:val="sl-SI"/>
        </w:rPr>
        <w:t>do 10.00</w:t>
      </w:r>
      <w:r w:rsidRPr="00F13FD5">
        <w:rPr>
          <w:rFonts w:ascii="Tahoma" w:hAnsi="Tahoma" w:cs="Tahoma"/>
          <w:lang w:val="sl-SI"/>
        </w:rPr>
        <w:t xml:space="preserve"> </w:t>
      </w:r>
      <w:r w:rsidRPr="00F13FD5">
        <w:rPr>
          <w:rFonts w:ascii="Tahoma" w:hAnsi="Tahoma" w:cs="Tahoma"/>
          <w:b/>
          <w:lang w:val="sl-SI"/>
        </w:rPr>
        <w:t>ure</w:t>
      </w:r>
      <w:r w:rsidRPr="00F13FD5">
        <w:rPr>
          <w:rFonts w:ascii="Tahoma" w:hAnsi="Tahoma" w:cs="Tahoma"/>
          <w:lang w:val="sl-SI"/>
        </w:rPr>
        <w:t>. Za oddano ponudbo se šteje ponudba, ki je v informacijskem sistemu e-JN označena s statusom »ODDANO«. Ponudnik nosi vse stroške priprave in predložitve ponudbe.</w:t>
      </w:r>
    </w:p>
    <w:p w14:paraId="1EE5A085" w14:textId="77777777" w:rsidR="00CE2724" w:rsidRPr="00F13FD5" w:rsidRDefault="00CE2724" w:rsidP="00232070">
      <w:pPr>
        <w:keepNext/>
        <w:keepLines/>
        <w:jc w:val="both"/>
        <w:rPr>
          <w:rFonts w:ascii="Tahoma" w:hAnsi="Tahoma" w:cs="Tahoma"/>
          <w:b/>
        </w:rPr>
      </w:pPr>
    </w:p>
    <w:p w14:paraId="6A4BCB15" w14:textId="77777777" w:rsidR="00CE2724" w:rsidRPr="00F13FD5" w:rsidRDefault="00CE2724" w:rsidP="00232070">
      <w:pPr>
        <w:pStyle w:val="Telobesedila3"/>
        <w:keepNext/>
        <w:keepLines/>
        <w:rPr>
          <w:rFonts w:ascii="Tahoma" w:hAnsi="Tahoma" w:cs="Tahoma"/>
          <w:lang w:val="sl-SI"/>
        </w:rPr>
      </w:pPr>
      <w:r w:rsidRPr="00F13FD5">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BACA61" w14:textId="77777777" w:rsidR="00CE2724" w:rsidRPr="00F13FD5" w:rsidRDefault="00CE2724" w:rsidP="00232070">
      <w:pPr>
        <w:pStyle w:val="Telobesedila3"/>
        <w:keepNext/>
        <w:keepLines/>
        <w:rPr>
          <w:rFonts w:ascii="Tahoma" w:hAnsi="Tahoma" w:cs="Tahoma"/>
          <w:lang w:val="sl-SI"/>
        </w:rPr>
      </w:pPr>
    </w:p>
    <w:p w14:paraId="30F2DEB4" w14:textId="0D7C7B97" w:rsidR="00CE2724" w:rsidRPr="00F13FD5" w:rsidRDefault="00CE2724" w:rsidP="00232070">
      <w:pPr>
        <w:pStyle w:val="Telobesedila3"/>
        <w:keepNext/>
        <w:keepLines/>
        <w:rPr>
          <w:rFonts w:ascii="Tahoma" w:hAnsi="Tahoma" w:cs="Tahoma"/>
          <w:lang w:val="sl-SI"/>
        </w:rPr>
      </w:pPr>
      <w:r w:rsidRPr="00F13FD5">
        <w:rPr>
          <w:rFonts w:ascii="Tahoma" w:hAnsi="Tahoma" w:cs="Tahoma"/>
          <w:lang w:val="sl-SI"/>
        </w:rPr>
        <w:t>Po preteku roka za predložitev ponudb ponudbe ne bo več mogoče oddati.</w:t>
      </w:r>
    </w:p>
    <w:p w14:paraId="7B9DFDA3" w14:textId="77777777" w:rsidR="00544E7F" w:rsidRPr="00F13FD5" w:rsidRDefault="00544E7F" w:rsidP="00232070">
      <w:pPr>
        <w:pStyle w:val="Telobesedila3"/>
        <w:keepNext/>
        <w:keepLines/>
        <w:rPr>
          <w:rFonts w:ascii="Tahoma" w:hAnsi="Tahoma" w:cs="Tahoma"/>
          <w:lang w:val="sl-SI"/>
        </w:rPr>
      </w:pPr>
    </w:p>
    <w:p w14:paraId="37364EFB" w14:textId="77777777" w:rsidR="00B20CA9" w:rsidRPr="00F13FD5" w:rsidRDefault="00B20CA9" w:rsidP="00232070">
      <w:pPr>
        <w:keepNext/>
        <w:keepLines/>
        <w:tabs>
          <w:tab w:val="left" w:pos="142"/>
        </w:tabs>
        <w:jc w:val="both"/>
        <w:rPr>
          <w:rFonts w:ascii="Tahoma" w:hAnsi="Tahoma" w:cs="Tahoma"/>
          <w:i/>
        </w:rPr>
      </w:pPr>
      <w:r w:rsidRPr="00F13FD5">
        <w:rPr>
          <w:rFonts w:ascii="Tahoma" w:hAnsi="Tahoma" w:cs="Tahoma"/>
        </w:rPr>
        <w:t xml:space="preserve">Dostop do povezave (URL naslov) za elektronsko predložitev ponudbe v tem postopku javnega naročila je ponudnikom na voljo </w:t>
      </w:r>
      <w:r w:rsidRPr="00F13FD5">
        <w:rPr>
          <w:rFonts w:ascii="Tahoma" w:hAnsi="Tahoma" w:cs="Tahoma"/>
          <w:u w:val="single"/>
        </w:rPr>
        <w:t xml:space="preserve">v predmetnem Obvestilu o javnem naročilu, objavljenem na Portalu javnih naročil, </w:t>
      </w:r>
      <w:r w:rsidRPr="00F13FD5">
        <w:rPr>
          <w:rFonts w:ascii="Tahoma" w:hAnsi="Tahoma" w:cs="Tahoma"/>
          <w:b/>
          <w:u w:val="single"/>
        </w:rPr>
        <w:t>v razdelku »B.5 Elektronska predložitev«</w:t>
      </w:r>
      <w:r w:rsidRPr="00F13FD5">
        <w:rPr>
          <w:rFonts w:ascii="Tahoma" w:hAnsi="Tahoma" w:cs="Tahoma"/>
        </w:rPr>
        <w:t xml:space="preserve">. </w:t>
      </w:r>
    </w:p>
    <w:p w14:paraId="2A98443B" w14:textId="38F7725F" w:rsidR="00CE2724" w:rsidRPr="00F13FD5" w:rsidRDefault="00CE2724" w:rsidP="00232070">
      <w:pPr>
        <w:keepNext/>
        <w:keepLines/>
        <w:jc w:val="both"/>
        <w:rPr>
          <w:rFonts w:ascii="Tahoma" w:hAnsi="Tahoma" w:cs="Tahoma"/>
          <w:b/>
        </w:rPr>
      </w:pPr>
    </w:p>
    <w:p w14:paraId="2A54B362" w14:textId="50BD1F88" w:rsidR="00EF7532" w:rsidRPr="00F13FD5" w:rsidRDefault="00EF7532" w:rsidP="00232070">
      <w:pPr>
        <w:keepNext/>
        <w:keepLines/>
        <w:jc w:val="both"/>
        <w:rPr>
          <w:rFonts w:ascii="Tahoma" w:hAnsi="Tahoma" w:cs="Tahoma"/>
        </w:rPr>
      </w:pPr>
      <w:r w:rsidRPr="00F13FD5">
        <w:rPr>
          <w:rFonts w:ascii="Tahoma" w:hAnsi="Tahoma" w:cs="Tahoma"/>
        </w:rPr>
        <w:t xml:space="preserve">Javno odpiranje ponudb poteka avtomatično, in sicer na način, da informacijski sistem e-JN samodejno, dve (2) uri po poteku roka za predložitev elektronskih ponudb, omogoči dostop do </w:t>
      </w:r>
      <w:proofErr w:type="spellStart"/>
      <w:r w:rsidRPr="00F13FD5">
        <w:rPr>
          <w:rFonts w:ascii="Tahoma" w:hAnsi="Tahoma" w:cs="Tahoma"/>
        </w:rPr>
        <w:t>pdf</w:t>
      </w:r>
      <w:proofErr w:type="spellEnd"/>
      <w:r w:rsidRPr="00F13FD5">
        <w:rPr>
          <w:rFonts w:ascii="Tahoma" w:hAnsi="Tahoma" w:cs="Tahoma"/>
        </w:rPr>
        <w:t xml:space="preserve">. dokumenta, ki ga ponudnik naloži v sistem e-JN v razdelek »Skupna ponudbena </w:t>
      </w:r>
      <w:r w:rsidR="00A74E8F" w:rsidRPr="00F13FD5">
        <w:rPr>
          <w:rFonts w:ascii="Tahoma" w:hAnsi="Tahoma" w:cs="Tahoma"/>
        </w:rPr>
        <w:t>vrednost</w:t>
      </w:r>
      <w:r w:rsidRPr="00F13FD5">
        <w:rPr>
          <w:rFonts w:ascii="Tahoma" w:hAnsi="Tahoma" w:cs="Tahoma"/>
        </w:rPr>
        <w:t>«,</w:t>
      </w:r>
      <w:r w:rsidR="00A74E8F" w:rsidRPr="00F13FD5">
        <w:rPr>
          <w:rFonts w:ascii="Tahoma" w:hAnsi="Tahoma" w:cs="Tahoma"/>
        </w:rPr>
        <w:t xml:space="preserve"> v</w:t>
      </w:r>
      <w:r w:rsidRPr="00F13FD5">
        <w:rPr>
          <w:rFonts w:ascii="Tahoma" w:hAnsi="Tahoma" w:cs="Tahoma"/>
        </w:rPr>
        <w:t xml:space="preserve"> del »</w:t>
      </w:r>
      <w:r w:rsidRPr="00F13FD5">
        <w:rPr>
          <w:rFonts w:ascii="Tahoma" w:hAnsi="Tahoma" w:cs="Tahoma"/>
          <w:b/>
        </w:rPr>
        <w:t>Predračun</w:t>
      </w:r>
      <w:r w:rsidRPr="00F13FD5">
        <w:rPr>
          <w:rFonts w:ascii="Tahoma" w:hAnsi="Tahoma" w:cs="Tahoma"/>
        </w:rPr>
        <w:t xml:space="preserve">«. </w:t>
      </w:r>
    </w:p>
    <w:p w14:paraId="5863BD52" w14:textId="77777777" w:rsidR="00467A95" w:rsidRPr="00F13FD5" w:rsidRDefault="00467A95" w:rsidP="00232070">
      <w:pPr>
        <w:pStyle w:val="Telobesedila3"/>
        <w:keepNext/>
        <w:keepLines/>
        <w:tabs>
          <w:tab w:val="clear" w:pos="142"/>
        </w:tabs>
        <w:rPr>
          <w:rFonts w:ascii="Tahoma" w:hAnsi="Tahoma" w:cs="Tahoma"/>
        </w:rPr>
      </w:pPr>
    </w:p>
    <w:p w14:paraId="0562C510" w14:textId="77777777" w:rsidR="00A7327B" w:rsidRPr="00F13FD5" w:rsidRDefault="00A7327B" w:rsidP="00232070">
      <w:pPr>
        <w:keepNext/>
        <w:keepLines/>
        <w:numPr>
          <w:ilvl w:val="1"/>
          <w:numId w:val="2"/>
        </w:numPr>
        <w:jc w:val="both"/>
        <w:rPr>
          <w:rFonts w:ascii="Tahoma" w:hAnsi="Tahoma" w:cs="Tahoma"/>
          <w:b/>
        </w:rPr>
      </w:pPr>
      <w:r w:rsidRPr="00F13FD5">
        <w:rPr>
          <w:rFonts w:ascii="Tahoma" w:hAnsi="Tahoma" w:cs="Tahoma"/>
          <w:b/>
        </w:rPr>
        <w:t>Izdelava ponudbe</w:t>
      </w:r>
    </w:p>
    <w:p w14:paraId="392EBB39" w14:textId="77777777" w:rsidR="00C413E7" w:rsidRPr="00F13FD5" w:rsidRDefault="00C413E7" w:rsidP="00232070">
      <w:pPr>
        <w:keepNext/>
        <w:keepLines/>
        <w:jc w:val="both"/>
        <w:rPr>
          <w:rFonts w:ascii="Tahoma" w:hAnsi="Tahoma" w:cs="Tahoma"/>
          <w:b/>
        </w:rPr>
      </w:pPr>
    </w:p>
    <w:p w14:paraId="65E65005" w14:textId="77777777" w:rsidR="000A3A11" w:rsidRPr="00F13FD5" w:rsidRDefault="000A3A11" w:rsidP="00232070">
      <w:pPr>
        <w:keepNext/>
        <w:keepLines/>
        <w:jc w:val="both"/>
        <w:rPr>
          <w:rFonts w:ascii="Tahoma" w:hAnsi="Tahoma" w:cs="Tahoma"/>
        </w:rPr>
      </w:pPr>
      <w:r w:rsidRPr="00F13FD5">
        <w:rPr>
          <w:rFonts w:ascii="Tahoma" w:hAnsi="Tahoma" w:cs="Tahoma"/>
        </w:rPr>
        <w:t>Ponudba naj bo izdelana tako, da  vsebuje vse zahtevane dokumente in obrazce, navedene v tč. 6.4  razpisne dokumentacije.</w:t>
      </w:r>
    </w:p>
    <w:p w14:paraId="4F98AF80" w14:textId="77777777" w:rsidR="000A3A11" w:rsidRPr="00F13FD5" w:rsidRDefault="000A3A11" w:rsidP="00232070">
      <w:pPr>
        <w:keepNext/>
        <w:keepLines/>
        <w:jc w:val="both"/>
        <w:rPr>
          <w:rFonts w:ascii="Tahoma" w:hAnsi="Tahoma" w:cs="Tahoma"/>
        </w:rPr>
      </w:pPr>
    </w:p>
    <w:p w14:paraId="2F91999E" w14:textId="644AF7AC" w:rsidR="000A3A11" w:rsidRPr="00F13FD5" w:rsidRDefault="000A3A11" w:rsidP="00232070">
      <w:pPr>
        <w:keepNext/>
        <w:keepLines/>
        <w:jc w:val="both"/>
        <w:rPr>
          <w:rFonts w:ascii="Tahoma" w:hAnsi="Tahoma" w:cs="Tahoma"/>
        </w:rPr>
      </w:pPr>
      <w:r w:rsidRPr="00F13FD5">
        <w:rPr>
          <w:rFonts w:ascii="Tahoma" w:hAnsi="Tahoma" w:cs="Tahoma"/>
        </w:rPr>
        <w:t xml:space="preserve">Ponudba mora biti priložena v </w:t>
      </w:r>
      <w:proofErr w:type="spellStart"/>
      <w:r w:rsidRPr="00F13FD5">
        <w:rPr>
          <w:rFonts w:ascii="Tahoma" w:hAnsi="Tahoma" w:cs="Tahoma"/>
        </w:rPr>
        <w:t>pdf</w:t>
      </w:r>
      <w:proofErr w:type="spellEnd"/>
      <w:r w:rsidRPr="00F13FD5">
        <w:rPr>
          <w:rFonts w:ascii="Tahoma" w:hAnsi="Tahoma" w:cs="Tahoma"/>
        </w:rPr>
        <w:t>. formatu (</w:t>
      </w:r>
      <w:proofErr w:type="spellStart"/>
      <w:r w:rsidRPr="00F13FD5">
        <w:rPr>
          <w:rFonts w:ascii="Tahoma" w:hAnsi="Tahoma" w:cs="Tahoma"/>
        </w:rPr>
        <w:t>sken</w:t>
      </w:r>
      <w:proofErr w:type="spellEnd"/>
      <w:r w:rsidRPr="00F13FD5">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7FBF0D40" w14:textId="77777777" w:rsidR="000A3A11" w:rsidRPr="00F13FD5" w:rsidRDefault="000A3A11" w:rsidP="00232070">
      <w:pPr>
        <w:keepNext/>
        <w:keepLines/>
        <w:jc w:val="both"/>
        <w:rPr>
          <w:rFonts w:ascii="Tahoma" w:hAnsi="Tahoma" w:cs="Tahoma"/>
        </w:rPr>
      </w:pPr>
    </w:p>
    <w:p w14:paraId="5F6C3BB2" w14:textId="77777777" w:rsidR="000A3A11" w:rsidRPr="00F13FD5" w:rsidRDefault="000A3A11" w:rsidP="00232070">
      <w:pPr>
        <w:keepNext/>
        <w:keepLines/>
        <w:jc w:val="both"/>
        <w:rPr>
          <w:rFonts w:ascii="Tahoma" w:hAnsi="Tahoma" w:cs="Tahoma"/>
        </w:rPr>
      </w:pPr>
      <w:r w:rsidRPr="00F13FD5">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 </w:t>
      </w:r>
    </w:p>
    <w:p w14:paraId="563B07C9" w14:textId="77777777" w:rsidR="000A3A11" w:rsidRPr="00F13FD5" w:rsidRDefault="000A3A11" w:rsidP="00232070">
      <w:pPr>
        <w:keepNext/>
        <w:keepLines/>
        <w:jc w:val="both"/>
        <w:rPr>
          <w:rFonts w:ascii="Tahoma" w:hAnsi="Tahoma" w:cs="Tahoma"/>
        </w:rPr>
      </w:pPr>
    </w:p>
    <w:p w14:paraId="31A687FB" w14:textId="77777777" w:rsidR="000A3A11" w:rsidRPr="00F13FD5" w:rsidRDefault="000A3A11" w:rsidP="00232070">
      <w:pPr>
        <w:keepNext/>
        <w:keepLines/>
        <w:jc w:val="both"/>
        <w:rPr>
          <w:rFonts w:ascii="Tahoma" w:hAnsi="Tahoma" w:cs="Tahoma"/>
        </w:rPr>
      </w:pPr>
      <w:r w:rsidRPr="00F13FD5">
        <w:rPr>
          <w:rFonts w:ascii="Tahoma" w:hAnsi="Tahoma" w:cs="Tahoma"/>
        </w:rPr>
        <w:t>Priloge razpisne dokumentacije, ki jih morajo izpolniti ponudniki, so osnova za ugotavljanje dopustnosti ponudbe in osnova za ugotavljanje sposobnosti, glede na zahteve in pogoje te razpisne dokumentacije.</w:t>
      </w:r>
    </w:p>
    <w:p w14:paraId="5CBB797B" w14:textId="77777777" w:rsidR="000A3A11" w:rsidRPr="00F13FD5" w:rsidRDefault="000A3A11" w:rsidP="00232070">
      <w:pPr>
        <w:keepNext/>
        <w:keepLines/>
        <w:jc w:val="both"/>
        <w:rPr>
          <w:rFonts w:ascii="Tahoma" w:hAnsi="Tahoma" w:cs="Tahoma"/>
        </w:rPr>
      </w:pPr>
    </w:p>
    <w:p w14:paraId="5D1BC4E7" w14:textId="1F304099" w:rsidR="00A74E8F" w:rsidRPr="00F13FD5" w:rsidRDefault="000A3A11" w:rsidP="00232070">
      <w:pPr>
        <w:keepNext/>
        <w:keepLines/>
        <w:jc w:val="both"/>
        <w:rPr>
          <w:rFonts w:ascii="Tahoma" w:hAnsi="Tahoma" w:cs="Tahoma"/>
          <w:b/>
        </w:rPr>
      </w:pPr>
      <w:r w:rsidRPr="00F13FD5">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5211E33D" w14:textId="13476EEF" w:rsidR="00A74E8F" w:rsidRPr="00F13FD5" w:rsidRDefault="00A74E8F" w:rsidP="00232070">
      <w:pPr>
        <w:keepNext/>
        <w:keepLines/>
        <w:jc w:val="both"/>
        <w:rPr>
          <w:rFonts w:ascii="Tahoma" w:hAnsi="Tahoma" w:cs="Tahoma"/>
          <w:b/>
        </w:rPr>
      </w:pPr>
    </w:p>
    <w:p w14:paraId="3427A419" w14:textId="77777777" w:rsidR="00A7327B" w:rsidRPr="00F13FD5" w:rsidRDefault="00A7327B" w:rsidP="00232070">
      <w:pPr>
        <w:keepNext/>
        <w:keepLines/>
        <w:numPr>
          <w:ilvl w:val="1"/>
          <w:numId w:val="2"/>
        </w:numPr>
        <w:jc w:val="both"/>
        <w:rPr>
          <w:rFonts w:ascii="Tahoma" w:hAnsi="Tahoma" w:cs="Tahoma"/>
          <w:b/>
        </w:rPr>
      </w:pPr>
      <w:r w:rsidRPr="00F13FD5">
        <w:rPr>
          <w:rFonts w:ascii="Tahoma" w:hAnsi="Tahoma" w:cs="Tahoma"/>
          <w:b/>
        </w:rPr>
        <w:t>Vsebina ponudbene dokumentacije</w:t>
      </w:r>
    </w:p>
    <w:p w14:paraId="6FCF2B45" w14:textId="77777777" w:rsidR="007F63F7" w:rsidRPr="00F13FD5" w:rsidRDefault="007F63F7" w:rsidP="00232070">
      <w:pPr>
        <w:keepNext/>
        <w:keepLines/>
        <w:jc w:val="both"/>
        <w:rPr>
          <w:rFonts w:ascii="Tahoma" w:hAnsi="Tahoma" w:cs="Tahoma"/>
          <w:b/>
        </w:rPr>
      </w:pPr>
    </w:p>
    <w:p w14:paraId="3685D607" w14:textId="77777777" w:rsidR="00A74E8F" w:rsidRPr="00F13FD5" w:rsidRDefault="00A74E8F" w:rsidP="00232070">
      <w:pPr>
        <w:keepNext/>
        <w:keepLines/>
        <w:jc w:val="both"/>
        <w:rPr>
          <w:rFonts w:ascii="Tahoma" w:hAnsi="Tahoma" w:cs="Tahoma"/>
        </w:rPr>
      </w:pPr>
      <w:r w:rsidRPr="00F13FD5">
        <w:rPr>
          <w:rFonts w:ascii="Tahoma" w:hAnsi="Tahoma" w:cs="Tahoma"/>
        </w:rPr>
        <w:t>Ponudnik, ki odda ponudbo, pod kazensko in materialno odgovornostjo jamči, da so vsi podatki in dokumenti, podani v ponudbi, resnični, in da skenirani (kopirani) dokumenti priloženih listin ustrezajo originalu. V nasprotnem primeru ponudnik naročniku odgovarja za vso škodo, ki mu je nastala. Vsi naloženi dokumenti naj bodo ustrezno poimenovani.</w:t>
      </w:r>
    </w:p>
    <w:p w14:paraId="5178838D" w14:textId="77777777" w:rsidR="00403107" w:rsidRPr="00F13FD5" w:rsidRDefault="00403107" w:rsidP="00232070">
      <w:pPr>
        <w:keepNext/>
        <w:keepLines/>
        <w:jc w:val="both"/>
        <w:rPr>
          <w:rFonts w:ascii="Tahoma" w:hAnsi="Tahoma" w:cs="Tahoma"/>
        </w:rPr>
      </w:pPr>
    </w:p>
    <w:p w14:paraId="2E4697D3" w14:textId="536A12B2" w:rsidR="0096587C" w:rsidRPr="00F13FD5" w:rsidRDefault="0096587C" w:rsidP="00232070">
      <w:pPr>
        <w:keepNext/>
        <w:keepLines/>
        <w:jc w:val="both"/>
        <w:rPr>
          <w:rFonts w:ascii="Tahoma" w:hAnsi="Tahoma" w:cs="Tahoma"/>
          <w:b/>
        </w:rPr>
      </w:pPr>
      <w:r w:rsidRPr="00F13FD5">
        <w:rPr>
          <w:rFonts w:ascii="Tahoma" w:hAnsi="Tahoma" w:cs="Tahoma"/>
          <w:b/>
        </w:rPr>
        <w:t xml:space="preserve">Ponudbena dokumentacija, ki jo naročnik zahteva z javnim razpisom in </w:t>
      </w:r>
      <w:r w:rsidR="0055333E" w:rsidRPr="00F13FD5">
        <w:rPr>
          <w:rFonts w:ascii="Tahoma" w:hAnsi="Tahoma" w:cs="Tahoma"/>
          <w:b/>
        </w:rPr>
        <w:t xml:space="preserve">jo </w:t>
      </w:r>
      <w:r w:rsidRPr="00F13FD5">
        <w:rPr>
          <w:rFonts w:ascii="Tahoma" w:hAnsi="Tahoma" w:cs="Tahoma"/>
          <w:b/>
        </w:rPr>
        <w:t>mora ponudnik naložiti v informacijski sistem e-JN</w:t>
      </w:r>
      <w:r w:rsidR="0055333E" w:rsidRPr="00F13FD5">
        <w:rPr>
          <w:rFonts w:ascii="Tahoma" w:hAnsi="Tahoma" w:cs="Tahoma"/>
          <w:b/>
        </w:rPr>
        <w:t>,</w:t>
      </w:r>
      <w:r w:rsidRPr="00F13FD5">
        <w:rPr>
          <w:rFonts w:ascii="Tahoma" w:hAnsi="Tahoma" w:cs="Tahoma"/>
          <w:b/>
        </w:rPr>
        <w:t xml:space="preserve"> je navedena v nadaljevanju:</w:t>
      </w:r>
    </w:p>
    <w:p w14:paraId="0A639C46" w14:textId="12BB0F2F" w:rsidR="005F76DE" w:rsidRPr="00F13FD5" w:rsidRDefault="005F76DE" w:rsidP="00232070">
      <w:pPr>
        <w:keepNext/>
        <w:keepLines/>
        <w:jc w:val="both"/>
        <w:rPr>
          <w:rFonts w:ascii="Tahoma" w:hAnsi="Tahoma" w:cs="Tahoma"/>
          <w:b/>
        </w:rPr>
      </w:pPr>
    </w:p>
    <w:p w14:paraId="3631CA3E" w14:textId="77777777" w:rsidR="00A74E8F" w:rsidRPr="00F13FD5" w:rsidRDefault="00A74E8F" w:rsidP="00232070">
      <w:pPr>
        <w:pStyle w:val="Odstavekseznama"/>
        <w:keepNext/>
        <w:keepLines/>
        <w:numPr>
          <w:ilvl w:val="0"/>
          <w:numId w:val="13"/>
        </w:numPr>
        <w:ind w:left="284" w:hanging="284"/>
        <w:jc w:val="both"/>
        <w:rPr>
          <w:rFonts w:ascii="Tahoma" w:hAnsi="Tahoma" w:cs="Tahoma"/>
          <w:b/>
          <w:color w:val="00B050"/>
          <w:u w:val="single"/>
        </w:rPr>
      </w:pPr>
      <w:r w:rsidRPr="00F13FD5">
        <w:rPr>
          <w:rFonts w:ascii="Tahoma" w:hAnsi="Tahoma" w:cs="Tahoma"/>
          <w:b/>
          <w:color w:val="00B050"/>
          <w:u w:val="single"/>
        </w:rPr>
        <w:t>Razdelek »Osnovni podatki o ponudniku«</w:t>
      </w:r>
    </w:p>
    <w:p w14:paraId="2F286E3D" w14:textId="77777777" w:rsidR="00A74E8F" w:rsidRPr="00F13FD5" w:rsidRDefault="00A74E8F" w:rsidP="00232070">
      <w:pPr>
        <w:keepNext/>
        <w:keepLines/>
        <w:jc w:val="both"/>
        <w:rPr>
          <w:rFonts w:ascii="Tahoma" w:hAnsi="Tahoma" w:cs="Tahoma"/>
          <w:sz w:val="16"/>
          <w:szCs w:val="16"/>
        </w:rPr>
      </w:pPr>
    </w:p>
    <w:p w14:paraId="3D19D91A" w14:textId="77777777" w:rsidR="00A74E8F" w:rsidRPr="00F13FD5" w:rsidRDefault="00A74E8F" w:rsidP="00232070">
      <w:pPr>
        <w:keepNext/>
        <w:keepLines/>
        <w:jc w:val="both"/>
        <w:rPr>
          <w:rFonts w:ascii="Tahoma" w:hAnsi="Tahoma" w:cs="Tahoma"/>
        </w:rPr>
      </w:pPr>
      <w:r w:rsidRPr="00F13FD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0573D62" w14:textId="77777777" w:rsidR="00A74E8F" w:rsidRPr="00F13FD5" w:rsidRDefault="00A74E8F" w:rsidP="00232070">
      <w:pPr>
        <w:keepNext/>
        <w:keepLines/>
        <w:jc w:val="both"/>
        <w:rPr>
          <w:rFonts w:ascii="Tahoma" w:hAnsi="Tahoma" w:cs="Tahoma"/>
          <w:b/>
        </w:rPr>
      </w:pPr>
    </w:p>
    <w:p w14:paraId="2F0A8570" w14:textId="77777777" w:rsidR="00F8131C" w:rsidRPr="00F13FD5" w:rsidRDefault="00F8131C" w:rsidP="00232070">
      <w:pPr>
        <w:pStyle w:val="Odstavekseznama"/>
        <w:keepNext/>
        <w:keepLines/>
        <w:numPr>
          <w:ilvl w:val="0"/>
          <w:numId w:val="13"/>
        </w:numPr>
        <w:ind w:left="284" w:hanging="284"/>
        <w:jc w:val="both"/>
        <w:rPr>
          <w:rFonts w:ascii="Tahoma" w:hAnsi="Tahoma" w:cs="Tahoma"/>
          <w:b/>
          <w:color w:val="C00000"/>
        </w:rPr>
      </w:pPr>
      <w:r w:rsidRPr="00F13FD5">
        <w:rPr>
          <w:rFonts w:ascii="Tahoma" w:hAnsi="Tahoma" w:cs="Tahoma"/>
          <w:b/>
          <w:color w:val="00B050"/>
        </w:rPr>
        <w:t xml:space="preserve">Razdelek </w:t>
      </w:r>
      <w:r w:rsidR="00CE2724" w:rsidRPr="00F13FD5">
        <w:rPr>
          <w:rFonts w:ascii="Tahoma" w:hAnsi="Tahoma" w:cs="Tahoma"/>
          <w:b/>
          <w:color w:val="00B050"/>
        </w:rPr>
        <w:t>»Skupna ponudbena vrednost«</w:t>
      </w:r>
    </w:p>
    <w:p w14:paraId="41ADF819" w14:textId="77777777" w:rsidR="00F8131C" w:rsidRPr="00F13FD5" w:rsidRDefault="00F8131C" w:rsidP="00232070">
      <w:pPr>
        <w:keepNext/>
        <w:keepLines/>
        <w:jc w:val="both"/>
        <w:rPr>
          <w:rFonts w:ascii="Tahoma" w:hAnsi="Tahoma" w:cs="Tahoma"/>
          <w:sz w:val="16"/>
          <w:szCs w:val="16"/>
        </w:rPr>
      </w:pPr>
    </w:p>
    <w:p w14:paraId="11CCB1D7" w14:textId="28904D0E" w:rsidR="0055333E" w:rsidRPr="00F13FD5" w:rsidRDefault="00CE2724" w:rsidP="00232070">
      <w:pPr>
        <w:keepNext/>
        <w:keepLines/>
        <w:jc w:val="both"/>
        <w:rPr>
          <w:rFonts w:ascii="Tahoma" w:hAnsi="Tahoma" w:cs="Tahoma"/>
          <w:b/>
        </w:rPr>
      </w:pPr>
      <w:r w:rsidRPr="00F13FD5">
        <w:rPr>
          <w:rFonts w:ascii="Tahoma" w:hAnsi="Tahoma" w:cs="Tahoma"/>
          <w:b/>
        </w:rPr>
        <w:t>Ponudnik v sistem e-JN v razdelek »Skupna ponudbena vrednost« v za</w:t>
      </w:r>
      <w:r w:rsidR="0055333E" w:rsidRPr="00F13FD5">
        <w:rPr>
          <w:rFonts w:ascii="Tahoma" w:hAnsi="Tahoma" w:cs="Tahoma"/>
          <w:b/>
        </w:rPr>
        <w:t xml:space="preserve"> </w:t>
      </w:r>
      <w:r w:rsidRPr="00F13FD5">
        <w:rPr>
          <w:rFonts w:ascii="Tahoma" w:hAnsi="Tahoma" w:cs="Tahoma"/>
          <w:b/>
        </w:rPr>
        <w:t xml:space="preserve">to namenjen prostor vpiše skupni ponudbeni znesek brez davka v EUR in znesek davka v EUR. Znesek skupaj z davkom v EUR se izračuna samodejno. V del »Predračun« pa naloži izpolnjeno in podpisano Prilogo »POVZETEK PREDRAČUNA« v </w:t>
      </w:r>
      <w:proofErr w:type="spellStart"/>
      <w:r w:rsidRPr="00F13FD5">
        <w:rPr>
          <w:rFonts w:ascii="Tahoma" w:hAnsi="Tahoma" w:cs="Tahoma"/>
          <w:b/>
        </w:rPr>
        <w:t>pdf</w:t>
      </w:r>
      <w:proofErr w:type="spellEnd"/>
      <w:r w:rsidRPr="00F13FD5">
        <w:rPr>
          <w:rFonts w:ascii="Tahoma" w:hAnsi="Tahoma" w:cs="Tahoma"/>
          <w:b/>
        </w:rPr>
        <w:t xml:space="preserve">. obliki/formatu. »Skupna ponudbena vrednost«, ki bo vpisana v istoimenski razdelek in dokument (Priloga »POVZETEK PREDRAČUNA), ki bo naložen kot predračun v del »Predračun«, bosta razvidna in dostopna na javnem odpiranju ponudb. </w:t>
      </w:r>
    </w:p>
    <w:p w14:paraId="6025EEC2" w14:textId="2A457DD1" w:rsidR="00AD6770" w:rsidRPr="00F13FD5" w:rsidRDefault="00AD6770" w:rsidP="00232070">
      <w:pPr>
        <w:keepNext/>
        <w:keepLines/>
        <w:jc w:val="both"/>
        <w:rPr>
          <w:rFonts w:ascii="Tahoma" w:hAnsi="Tahoma" w:cs="Tahoma"/>
          <w:b/>
          <w:sz w:val="16"/>
          <w:szCs w:val="16"/>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AD6770" w:rsidRPr="00F13FD5" w14:paraId="547DF79C" w14:textId="77777777" w:rsidTr="001D3263">
        <w:tc>
          <w:tcPr>
            <w:tcW w:w="608" w:type="dxa"/>
            <w:tcBorders>
              <w:right w:val="nil"/>
            </w:tcBorders>
          </w:tcPr>
          <w:p w14:paraId="18BCEA40"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227360CF" w14:textId="77777777" w:rsidR="00AD6770" w:rsidRPr="00F13FD5" w:rsidRDefault="00AD6770" w:rsidP="00232070">
            <w:pPr>
              <w:keepNext/>
              <w:keepLines/>
              <w:rPr>
                <w:rFonts w:ascii="Tahoma" w:hAnsi="Tahoma" w:cs="Tahoma"/>
              </w:rPr>
            </w:pPr>
            <w:r w:rsidRPr="00F13FD5">
              <w:rPr>
                <w:rFonts w:ascii="Tahoma" w:hAnsi="Tahoma" w:cs="Tahoma"/>
              </w:rPr>
              <w:t>POVZETEK PREDRAČUNA</w:t>
            </w:r>
          </w:p>
        </w:tc>
        <w:tc>
          <w:tcPr>
            <w:tcW w:w="1134" w:type="dxa"/>
          </w:tcPr>
          <w:p w14:paraId="3F55AA95" w14:textId="77777777" w:rsidR="00AD6770" w:rsidRPr="00F13FD5" w:rsidRDefault="00AD6770" w:rsidP="00232070">
            <w:pPr>
              <w:keepNext/>
              <w:keepLines/>
              <w:jc w:val="both"/>
              <w:rPr>
                <w:rFonts w:ascii="Tahoma" w:hAnsi="Tahoma" w:cs="Tahoma"/>
                <w:b/>
                <w:iCs/>
              </w:rPr>
            </w:pPr>
          </w:p>
        </w:tc>
      </w:tr>
    </w:tbl>
    <w:p w14:paraId="46F87FA3" w14:textId="46455958" w:rsidR="00AD6770" w:rsidRPr="00F13FD5" w:rsidRDefault="00AD6770" w:rsidP="00232070">
      <w:pPr>
        <w:keepNext/>
        <w:keepLines/>
        <w:jc w:val="both"/>
        <w:rPr>
          <w:rFonts w:ascii="Tahoma" w:hAnsi="Tahoma" w:cs="Tahoma"/>
          <w:b/>
          <w:sz w:val="16"/>
          <w:szCs w:val="16"/>
        </w:rPr>
      </w:pPr>
    </w:p>
    <w:p w14:paraId="33609C98" w14:textId="77777777" w:rsidR="000848F4" w:rsidRPr="00F13FD5" w:rsidRDefault="000848F4" w:rsidP="00232070">
      <w:pPr>
        <w:keepNext/>
        <w:keepLines/>
        <w:jc w:val="both"/>
        <w:rPr>
          <w:rFonts w:ascii="Tahoma" w:hAnsi="Tahoma" w:cs="Tahoma"/>
        </w:rPr>
      </w:pPr>
      <w:r w:rsidRPr="00F13FD5">
        <w:rPr>
          <w:rFonts w:ascii="Tahoma" w:hAnsi="Tahoma" w:cs="Tahoma"/>
        </w:rPr>
        <w:t xml:space="preserve">Ponudnik mora prilogo »POVZETEK PREDRAČUNA« izpolniti ter ga v </w:t>
      </w:r>
      <w:proofErr w:type="spellStart"/>
      <w:r w:rsidRPr="00F13FD5">
        <w:rPr>
          <w:rFonts w:ascii="Tahoma" w:hAnsi="Tahoma" w:cs="Tahoma"/>
        </w:rPr>
        <w:t>pdf</w:t>
      </w:r>
      <w:proofErr w:type="spellEnd"/>
      <w:r w:rsidRPr="00F13FD5">
        <w:rPr>
          <w:rFonts w:ascii="Tahoma" w:hAnsi="Tahoma" w:cs="Tahoma"/>
        </w:rPr>
        <w:t>. formatu naložiti na informacijski sistem e-JN</w:t>
      </w:r>
      <w:r w:rsidRPr="00F13FD5">
        <w:rPr>
          <w:rFonts w:ascii="Tahoma" w:hAnsi="Tahoma" w:cs="Tahoma"/>
          <w:b/>
        </w:rPr>
        <w:t xml:space="preserve"> v del »Predračun« (podpiše se z oddajo ponudbe-elektronski podpis). </w:t>
      </w:r>
    </w:p>
    <w:p w14:paraId="1C645155" w14:textId="77777777" w:rsidR="000848F4" w:rsidRPr="00F13FD5" w:rsidRDefault="000848F4" w:rsidP="00232070">
      <w:pPr>
        <w:keepNext/>
        <w:keepLines/>
        <w:jc w:val="both"/>
        <w:rPr>
          <w:rFonts w:ascii="Tahoma" w:hAnsi="Tahoma" w:cs="Tahoma"/>
          <w:b/>
        </w:rPr>
      </w:pPr>
    </w:p>
    <w:p w14:paraId="4F90E2C0" w14:textId="0D64D41D" w:rsidR="000848F4" w:rsidRPr="00F13FD5" w:rsidRDefault="000848F4" w:rsidP="00232070">
      <w:pPr>
        <w:keepNext/>
        <w:keepLines/>
        <w:jc w:val="both"/>
        <w:rPr>
          <w:rFonts w:ascii="Tahoma" w:hAnsi="Tahoma" w:cs="Tahoma"/>
        </w:rPr>
      </w:pPr>
      <w:r w:rsidRPr="00F13FD5">
        <w:rPr>
          <w:rFonts w:ascii="Tahoma" w:hAnsi="Tahoma" w:cs="Tahoma"/>
        </w:rPr>
        <w:t>Ponudnik v prilogo »POVZETEK PREDRAČUNA« vpiše skupno ponudbeno ceno v EUR brez DDV.</w:t>
      </w:r>
    </w:p>
    <w:p w14:paraId="0457B46C" w14:textId="77777777" w:rsidR="000848F4" w:rsidRPr="00F13FD5" w:rsidRDefault="000848F4" w:rsidP="00232070">
      <w:pPr>
        <w:keepNext/>
        <w:keepLines/>
        <w:jc w:val="both"/>
        <w:rPr>
          <w:rFonts w:ascii="Tahoma" w:hAnsi="Tahoma" w:cs="Tahoma"/>
        </w:rPr>
      </w:pPr>
    </w:p>
    <w:p w14:paraId="33B15074" w14:textId="1965EA57" w:rsidR="000848F4" w:rsidRPr="00F13FD5" w:rsidRDefault="000848F4" w:rsidP="00232070">
      <w:pPr>
        <w:keepNext/>
        <w:keepLines/>
        <w:jc w:val="both"/>
        <w:rPr>
          <w:rFonts w:ascii="Tahoma" w:hAnsi="Tahoma" w:cs="Tahoma"/>
        </w:rPr>
      </w:pPr>
      <w:r w:rsidRPr="00F13FD5">
        <w:rPr>
          <w:rFonts w:ascii="Tahoma" w:hAnsi="Tahoma" w:cs="Tahoma"/>
        </w:rPr>
        <w:t>Skupna ponudbena je navedena tudi v ponudbi ponudnika (Priloga 2) in v rekapitulaciji ponudbenega predračuna (Priloga 2/1).</w:t>
      </w:r>
    </w:p>
    <w:p w14:paraId="6CC328D3" w14:textId="77777777" w:rsidR="000848F4" w:rsidRPr="00F13FD5" w:rsidRDefault="000848F4" w:rsidP="00232070">
      <w:pPr>
        <w:keepNext/>
        <w:keepLines/>
        <w:jc w:val="both"/>
        <w:rPr>
          <w:rFonts w:ascii="Tahoma" w:hAnsi="Tahoma" w:cs="Tahoma"/>
          <w:b/>
        </w:rPr>
      </w:pPr>
    </w:p>
    <w:p w14:paraId="75BFCB63" w14:textId="77777777" w:rsidR="00293950" w:rsidRPr="00F13FD5" w:rsidRDefault="00293950" w:rsidP="00232070">
      <w:pPr>
        <w:pStyle w:val="Odstavekseznama"/>
        <w:keepNext/>
        <w:keepLines/>
        <w:numPr>
          <w:ilvl w:val="0"/>
          <w:numId w:val="13"/>
        </w:numPr>
        <w:ind w:left="284" w:hanging="284"/>
        <w:jc w:val="both"/>
        <w:rPr>
          <w:rFonts w:ascii="Tahoma" w:hAnsi="Tahoma" w:cs="Tahoma"/>
          <w:b/>
          <w:color w:val="00B050"/>
        </w:rPr>
      </w:pPr>
      <w:r w:rsidRPr="00F13FD5">
        <w:rPr>
          <w:rFonts w:ascii="Tahoma" w:hAnsi="Tahoma" w:cs="Tahoma"/>
          <w:b/>
          <w:color w:val="00B050"/>
        </w:rPr>
        <w:t xml:space="preserve">Razdelek </w:t>
      </w:r>
      <w:r w:rsidR="00CE2724" w:rsidRPr="00F13FD5">
        <w:rPr>
          <w:rFonts w:ascii="Tahoma" w:hAnsi="Tahoma" w:cs="Tahoma"/>
          <w:b/>
          <w:color w:val="00B050"/>
        </w:rPr>
        <w:t>»DOKUMENTI«, del »IZJAVA – ponudnik«</w:t>
      </w:r>
    </w:p>
    <w:p w14:paraId="59EA97F0" w14:textId="77777777" w:rsidR="00293950" w:rsidRPr="00F13FD5" w:rsidRDefault="00293950" w:rsidP="00232070">
      <w:pPr>
        <w:keepNext/>
        <w:keepLines/>
        <w:jc w:val="both"/>
        <w:rPr>
          <w:rFonts w:ascii="Tahoma" w:hAnsi="Tahoma" w:cs="Tahoma"/>
          <w:sz w:val="16"/>
          <w:szCs w:val="16"/>
        </w:rPr>
      </w:pPr>
    </w:p>
    <w:p w14:paraId="17D3BF83" w14:textId="57ED4B8A" w:rsidR="00CE2724" w:rsidRPr="00F13FD5" w:rsidRDefault="00293950" w:rsidP="00232070">
      <w:pPr>
        <w:keepNext/>
        <w:keepLines/>
        <w:jc w:val="both"/>
        <w:rPr>
          <w:rFonts w:ascii="Tahoma" w:hAnsi="Tahoma" w:cs="Tahoma"/>
        </w:rPr>
      </w:pPr>
      <w:r w:rsidRPr="00F13FD5">
        <w:rPr>
          <w:rFonts w:ascii="Tahoma" w:hAnsi="Tahoma" w:cs="Tahoma"/>
        </w:rPr>
        <w:t xml:space="preserve">Ponudnik (vodilni partner) mora </w:t>
      </w:r>
      <w:r w:rsidR="0096587C" w:rsidRPr="00F13FD5">
        <w:rPr>
          <w:rFonts w:ascii="Tahoma" w:hAnsi="Tahoma" w:cs="Tahoma"/>
        </w:rPr>
        <w:t>P</w:t>
      </w:r>
      <w:r w:rsidRPr="00F13FD5">
        <w:rPr>
          <w:rFonts w:ascii="Tahoma" w:hAnsi="Tahoma" w:cs="Tahoma"/>
        </w:rPr>
        <w:t>rilogo</w:t>
      </w:r>
      <w:r w:rsidR="0096587C" w:rsidRPr="00F13FD5">
        <w:rPr>
          <w:rFonts w:ascii="Tahoma" w:hAnsi="Tahoma" w:cs="Tahoma"/>
        </w:rPr>
        <w:t xml:space="preserve"> 3/1 </w:t>
      </w:r>
      <w:r w:rsidRPr="00F13FD5">
        <w:rPr>
          <w:rFonts w:ascii="Tahoma" w:hAnsi="Tahoma" w:cs="Tahoma"/>
        </w:rPr>
        <w:t>IZJAVA O IZPOLNJEVANJU SPOSOBNOSTI PONUDNIKA/PARTNERJA « izpolniti</w:t>
      </w:r>
      <w:r w:rsidR="00CE2724" w:rsidRPr="00F13FD5">
        <w:rPr>
          <w:rFonts w:ascii="Tahoma" w:hAnsi="Tahoma" w:cs="Tahoma"/>
        </w:rPr>
        <w:t>,</w:t>
      </w:r>
      <w:r w:rsidRPr="00F13FD5">
        <w:rPr>
          <w:rFonts w:ascii="Tahoma" w:hAnsi="Tahoma" w:cs="Tahoma"/>
        </w:rPr>
        <w:t xml:space="preserve"> </w:t>
      </w:r>
      <w:r w:rsidR="00CE2724" w:rsidRPr="00F13FD5">
        <w:rPr>
          <w:rFonts w:ascii="Tahoma" w:hAnsi="Tahoma" w:cs="Tahoma"/>
        </w:rPr>
        <w:t>podpisati in žigosati ter jo v .</w:t>
      </w:r>
      <w:proofErr w:type="spellStart"/>
      <w:r w:rsidR="00CE2724" w:rsidRPr="00F13FD5">
        <w:rPr>
          <w:rFonts w:ascii="Tahoma" w:hAnsi="Tahoma" w:cs="Tahoma"/>
        </w:rPr>
        <w:t>pdf</w:t>
      </w:r>
      <w:proofErr w:type="spellEnd"/>
      <w:r w:rsidR="00CE2724" w:rsidRPr="00F13FD5">
        <w:rPr>
          <w:rFonts w:ascii="Tahoma" w:hAnsi="Tahoma" w:cs="Tahoma"/>
        </w:rPr>
        <w:t xml:space="preserve"> formatu naložiti na informacijski sistem e-JN</w:t>
      </w:r>
      <w:r w:rsidR="00CE2724" w:rsidRPr="00F13FD5">
        <w:rPr>
          <w:rFonts w:ascii="Tahoma" w:hAnsi="Tahoma" w:cs="Tahoma"/>
          <w:b/>
        </w:rPr>
        <w:t xml:space="preserve"> </w:t>
      </w:r>
      <w:r w:rsidR="00CE2724" w:rsidRPr="00F13FD5">
        <w:rPr>
          <w:rFonts w:ascii="Tahoma" w:hAnsi="Tahoma" w:cs="Tahoma"/>
        </w:rPr>
        <w:t>v razdelek »DOKUMENTI«, del »IZJAVA – ponudnik«.</w:t>
      </w:r>
    </w:p>
    <w:p w14:paraId="0C8A5ADD" w14:textId="32CC8689" w:rsidR="00AD6770" w:rsidRPr="00F13FD5" w:rsidRDefault="00AD6770"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AD6770" w:rsidRPr="00F13FD5" w14:paraId="2D1E375B" w14:textId="77777777" w:rsidTr="001D3263">
        <w:tc>
          <w:tcPr>
            <w:tcW w:w="608" w:type="dxa"/>
            <w:tcBorders>
              <w:right w:val="nil"/>
            </w:tcBorders>
          </w:tcPr>
          <w:p w14:paraId="75C1BC7B"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468B63E" w14:textId="7A594488" w:rsidR="00AD6770" w:rsidRPr="00F13FD5" w:rsidRDefault="00AD6770" w:rsidP="00232070">
            <w:pPr>
              <w:keepNext/>
              <w:keepLines/>
              <w:rPr>
                <w:rFonts w:ascii="Tahoma" w:hAnsi="Tahoma" w:cs="Tahoma"/>
              </w:rPr>
            </w:pPr>
            <w:r w:rsidRPr="00F13FD5">
              <w:rPr>
                <w:rFonts w:ascii="Tahoma" w:hAnsi="Tahoma" w:cs="Tahoma"/>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6024303A" w14:textId="77777777" w:rsidR="00AD6770" w:rsidRPr="00F13FD5" w:rsidRDefault="00AD6770"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75B1AC0" w14:textId="22B65054" w:rsidR="00AD6770" w:rsidRPr="00F13FD5" w:rsidRDefault="00AD6770" w:rsidP="00232070">
            <w:pPr>
              <w:keepNext/>
              <w:keepLines/>
              <w:ind w:right="-62"/>
              <w:jc w:val="both"/>
              <w:rPr>
                <w:rFonts w:ascii="Tahoma" w:hAnsi="Tahoma" w:cs="Tahoma"/>
                <w:b/>
                <w:iCs/>
              </w:rPr>
            </w:pPr>
            <w:r w:rsidRPr="00F13FD5">
              <w:rPr>
                <w:rFonts w:ascii="Tahoma" w:hAnsi="Tahoma" w:cs="Tahoma"/>
                <w:b/>
                <w:iCs/>
              </w:rPr>
              <w:t xml:space="preserve"> 3/1  </w:t>
            </w:r>
          </w:p>
        </w:tc>
      </w:tr>
    </w:tbl>
    <w:p w14:paraId="7A53A3D9" w14:textId="77777777" w:rsidR="00AD6770" w:rsidRPr="00F13FD5" w:rsidRDefault="00AD6770" w:rsidP="00232070">
      <w:pPr>
        <w:keepNext/>
        <w:keepLines/>
        <w:jc w:val="both"/>
        <w:rPr>
          <w:rFonts w:ascii="Tahoma" w:hAnsi="Tahoma" w:cs="Tahoma"/>
        </w:rPr>
      </w:pPr>
    </w:p>
    <w:p w14:paraId="6FFAAD16" w14:textId="77777777" w:rsidR="00293950" w:rsidRPr="00F13FD5" w:rsidRDefault="00293950" w:rsidP="00232070">
      <w:pPr>
        <w:pStyle w:val="Odstavekseznama"/>
        <w:keepNext/>
        <w:keepLines/>
        <w:numPr>
          <w:ilvl w:val="0"/>
          <w:numId w:val="13"/>
        </w:numPr>
        <w:ind w:left="284" w:hanging="284"/>
        <w:jc w:val="both"/>
        <w:rPr>
          <w:rFonts w:ascii="Tahoma" w:hAnsi="Tahoma" w:cs="Tahoma"/>
          <w:b/>
          <w:color w:val="00B050"/>
        </w:rPr>
      </w:pPr>
      <w:r w:rsidRPr="00F13FD5">
        <w:rPr>
          <w:rFonts w:ascii="Tahoma" w:hAnsi="Tahoma" w:cs="Tahoma"/>
          <w:b/>
          <w:color w:val="00B050"/>
        </w:rPr>
        <w:t xml:space="preserve">Razdelek </w:t>
      </w:r>
      <w:r w:rsidR="00CE2724" w:rsidRPr="00F13FD5">
        <w:rPr>
          <w:rFonts w:ascii="Tahoma" w:hAnsi="Tahoma" w:cs="Tahoma"/>
          <w:b/>
          <w:color w:val="00B050"/>
        </w:rPr>
        <w:t>»SODELUJOČI«, del »IZJAVA – ostali sodelujoči«</w:t>
      </w:r>
    </w:p>
    <w:p w14:paraId="7ECF12FC" w14:textId="77777777" w:rsidR="00293950" w:rsidRPr="00F13FD5" w:rsidRDefault="00293950" w:rsidP="00232070">
      <w:pPr>
        <w:keepNext/>
        <w:keepLines/>
        <w:jc w:val="both"/>
        <w:rPr>
          <w:rFonts w:ascii="Tahoma" w:hAnsi="Tahoma" w:cs="Tahoma"/>
          <w:sz w:val="16"/>
          <w:szCs w:val="16"/>
        </w:rPr>
      </w:pPr>
    </w:p>
    <w:p w14:paraId="69184043" w14:textId="3BBAD531" w:rsidR="00CE2724" w:rsidRPr="00F13FD5" w:rsidRDefault="00CE2724" w:rsidP="00232070">
      <w:pPr>
        <w:keepNext/>
        <w:keepLines/>
        <w:jc w:val="both"/>
        <w:rPr>
          <w:rFonts w:ascii="Tahoma" w:hAnsi="Tahoma" w:cs="Tahoma"/>
        </w:rPr>
      </w:pPr>
      <w:r w:rsidRPr="00F13FD5">
        <w:rPr>
          <w:rFonts w:ascii="Tahoma" w:hAnsi="Tahoma" w:cs="Tahoma"/>
        </w:rPr>
        <w:t>Ponudnik mora</w:t>
      </w:r>
      <w:r w:rsidRPr="00F13FD5">
        <w:rPr>
          <w:rFonts w:ascii="Tahoma" w:hAnsi="Tahoma" w:cs="Tahoma"/>
          <w:b/>
        </w:rPr>
        <w:t xml:space="preserve"> v primeru nastopa s partnerji (skupna ponudba) </w:t>
      </w:r>
      <w:r w:rsidRPr="00F13FD5">
        <w:rPr>
          <w:rFonts w:ascii="Tahoma" w:hAnsi="Tahoma" w:cs="Tahoma"/>
        </w:rPr>
        <w:t>za posameznega partnerja naložiti na informacijski sistem e-JN</w:t>
      </w:r>
      <w:r w:rsidRPr="00F13FD5">
        <w:rPr>
          <w:rFonts w:ascii="Tahoma" w:hAnsi="Tahoma" w:cs="Tahoma"/>
          <w:b/>
        </w:rPr>
        <w:t xml:space="preserve"> </w:t>
      </w:r>
      <w:r w:rsidRPr="00F13FD5">
        <w:rPr>
          <w:rFonts w:ascii="Tahoma" w:hAnsi="Tahoma" w:cs="Tahoma"/>
        </w:rPr>
        <w:t xml:space="preserve">v razdelek »SODELUJOČI«, del »IZJAVA – ostali sodelujoči« </w:t>
      </w:r>
      <w:r w:rsidRPr="00F13FD5">
        <w:rPr>
          <w:rFonts w:ascii="Tahoma" w:hAnsi="Tahoma" w:cs="Tahoma"/>
          <w:u w:val="single"/>
        </w:rPr>
        <w:t>izpolnjeno in podpisano</w:t>
      </w:r>
      <w:r w:rsidRPr="00F13FD5">
        <w:rPr>
          <w:rFonts w:ascii="Tahoma" w:hAnsi="Tahoma" w:cs="Tahoma"/>
        </w:rPr>
        <w:t xml:space="preserve"> Prilogo 3/1 »IZJAVA O IZPOLNJEVANJU SPOSOBNOSTI PONUDNIKA/PARTNERJA« v .</w:t>
      </w:r>
      <w:proofErr w:type="spellStart"/>
      <w:r w:rsidRPr="00F13FD5">
        <w:rPr>
          <w:rFonts w:ascii="Tahoma" w:hAnsi="Tahoma" w:cs="Tahoma"/>
        </w:rPr>
        <w:t>pdf</w:t>
      </w:r>
      <w:proofErr w:type="spellEnd"/>
      <w:r w:rsidRPr="00F13FD5">
        <w:rPr>
          <w:rFonts w:ascii="Tahoma" w:hAnsi="Tahoma" w:cs="Tahoma"/>
        </w:rPr>
        <w:t xml:space="preserve"> formatu. V kolikor ponudnik v predmetnem naročilu ne nastopa </w:t>
      </w:r>
      <w:r w:rsidR="00200B18" w:rsidRPr="00F13FD5">
        <w:rPr>
          <w:rFonts w:ascii="Tahoma" w:hAnsi="Tahoma" w:cs="Tahoma"/>
        </w:rPr>
        <w:t>s</w:t>
      </w:r>
      <w:r w:rsidRPr="00F13FD5">
        <w:rPr>
          <w:rFonts w:ascii="Tahoma" w:hAnsi="Tahoma" w:cs="Tahoma"/>
        </w:rPr>
        <w:t xml:space="preserve"> partnerjem, Priloge ni treba prilagati.</w:t>
      </w:r>
    </w:p>
    <w:p w14:paraId="3DDACF9D" w14:textId="77777777" w:rsidR="00AD6770" w:rsidRDefault="00AD6770" w:rsidP="00232070">
      <w:pPr>
        <w:keepNext/>
        <w:keepLines/>
        <w:jc w:val="both"/>
        <w:rPr>
          <w:rFonts w:ascii="Tahoma" w:hAnsi="Tahoma" w:cs="Tahoma"/>
        </w:rPr>
      </w:pPr>
    </w:p>
    <w:p w14:paraId="3DE56D43" w14:textId="77777777" w:rsidR="00C5760E" w:rsidRDefault="00C5760E" w:rsidP="00232070">
      <w:pPr>
        <w:keepNext/>
        <w:keepLines/>
        <w:jc w:val="both"/>
        <w:rPr>
          <w:rFonts w:ascii="Tahoma" w:hAnsi="Tahoma" w:cs="Tahoma"/>
        </w:rPr>
      </w:pPr>
    </w:p>
    <w:p w14:paraId="7E5D5866" w14:textId="77777777" w:rsidR="00C5760E" w:rsidRPr="00F13FD5" w:rsidRDefault="00C5760E" w:rsidP="00232070">
      <w:pPr>
        <w:keepNext/>
        <w:keepLines/>
        <w:jc w:val="both"/>
        <w:rPr>
          <w:rFonts w:ascii="Tahoma" w:hAnsi="Tahoma" w:cs="Tahoma"/>
        </w:rPr>
      </w:pPr>
    </w:p>
    <w:p w14:paraId="7CB0F515" w14:textId="77777777" w:rsidR="00C7386F" w:rsidRPr="00F13FD5" w:rsidRDefault="00C7386F"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AD6770" w:rsidRPr="00F13FD5" w14:paraId="525B580C" w14:textId="77777777" w:rsidTr="001D3263">
        <w:tc>
          <w:tcPr>
            <w:tcW w:w="608" w:type="dxa"/>
            <w:tcBorders>
              <w:right w:val="nil"/>
            </w:tcBorders>
          </w:tcPr>
          <w:p w14:paraId="025BBD95" w14:textId="77777777" w:rsidR="00AD6770" w:rsidRPr="00F13FD5" w:rsidRDefault="00AD6770"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484B3FB" w14:textId="77777777" w:rsidR="00AD6770" w:rsidRPr="00F13FD5" w:rsidRDefault="00AD6770" w:rsidP="00232070">
            <w:pPr>
              <w:keepNext/>
              <w:keepLines/>
              <w:rPr>
                <w:rFonts w:ascii="Tahoma" w:hAnsi="Tahoma" w:cs="Tahoma"/>
              </w:rPr>
            </w:pPr>
            <w:r w:rsidRPr="00F13FD5">
              <w:rPr>
                <w:rFonts w:ascii="Tahoma" w:hAnsi="Tahoma" w:cs="Tahoma"/>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41F9562A" w14:textId="77777777" w:rsidR="00AD6770" w:rsidRPr="00F13FD5" w:rsidRDefault="00AD6770"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56B59A9" w14:textId="77777777" w:rsidR="00AD6770" w:rsidRPr="00F13FD5" w:rsidRDefault="00AD6770" w:rsidP="00232070">
            <w:pPr>
              <w:keepNext/>
              <w:keepLines/>
              <w:ind w:right="-62"/>
              <w:jc w:val="both"/>
              <w:rPr>
                <w:rFonts w:ascii="Tahoma" w:hAnsi="Tahoma" w:cs="Tahoma"/>
                <w:b/>
                <w:iCs/>
              </w:rPr>
            </w:pPr>
            <w:r w:rsidRPr="00F13FD5">
              <w:rPr>
                <w:rFonts w:ascii="Tahoma" w:hAnsi="Tahoma" w:cs="Tahoma"/>
                <w:b/>
                <w:iCs/>
              </w:rPr>
              <w:t xml:space="preserve"> 3/1  </w:t>
            </w:r>
          </w:p>
        </w:tc>
      </w:tr>
    </w:tbl>
    <w:p w14:paraId="075623DF" w14:textId="77777777" w:rsidR="00AD6770" w:rsidRPr="00F13FD5" w:rsidRDefault="00AD6770" w:rsidP="00232070">
      <w:pPr>
        <w:keepNext/>
        <w:keepLines/>
        <w:jc w:val="both"/>
        <w:rPr>
          <w:rFonts w:ascii="Tahoma" w:hAnsi="Tahoma" w:cs="Tahoma"/>
        </w:rPr>
      </w:pPr>
    </w:p>
    <w:p w14:paraId="50EDC719" w14:textId="78C3B726" w:rsidR="00CE2724" w:rsidRPr="00F13FD5" w:rsidRDefault="00CE2724" w:rsidP="00232070">
      <w:pPr>
        <w:keepNext/>
        <w:keepLines/>
        <w:jc w:val="both"/>
        <w:rPr>
          <w:rFonts w:ascii="Tahoma" w:hAnsi="Tahoma" w:cs="Tahoma"/>
        </w:rPr>
      </w:pPr>
      <w:r w:rsidRPr="00F13FD5">
        <w:rPr>
          <w:rFonts w:ascii="Tahoma" w:hAnsi="Tahoma" w:cs="Tahoma"/>
        </w:rPr>
        <w:t xml:space="preserve">Ponudnik mora </w:t>
      </w:r>
      <w:r w:rsidRPr="00F13FD5">
        <w:rPr>
          <w:rFonts w:ascii="Tahoma" w:hAnsi="Tahoma" w:cs="Tahoma"/>
          <w:b/>
        </w:rPr>
        <w:t xml:space="preserve">v primeru nastopa s podizvajalci ali v primeru uporabe zmogljivosti drugih subjektov </w:t>
      </w:r>
      <w:r w:rsidRPr="00F13FD5">
        <w:rPr>
          <w:rFonts w:ascii="Tahoma" w:hAnsi="Tahoma" w:cs="Tahoma"/>
        </w:rPr>
        <w:t>naložiti na informacijski sistem e-JN v razdelek »SODELUJOČI«, del »IZJAVA – ostali sodelujoči«</w:t>
      </w:r>
      <w:r w:rsidRPr="00F13FD5">
        <w:rPr>
          <w:rFonts w:ascii="Tahoma" w:hAnsi="Tahoma" w:cs="Tahoma"/>
          <w:b/>
        </w:rPr>
        <w:t xml:space="preserve"> </w:t>
      </w:r>
      <w:r w:rsidRPr="00F13FD5">
        <w:rPr>
          <w:rFonts w:ascii="Tahoma" w:hAnsi="Tahoma" w:cs="Tahoma"/>
          <w:u w:val="single"/>
        </w:rPr>
        <w:t>izpolnjeno in podpisano</w:t>
      </w:r>
      <w:r w:rsidRPr="00F13FD5">
        <w:rPr>
          <w:rFonts w:ascii="Tahoma" w:hAnsi="Tahoma" w:cs="Tahoma"/>
        </w:rPr>
        <w:t xml:space="preserve"> Prilogo 3/2 »IZJAVA O IZPOLNJEVANJU SPOSOBNOSTI PODIZVAJALCA/DRUGEGA SUBJEKTA« v .</w:t>
      </w:r>
      <w:proofErr w:type="spellStart"/>
      <w:r w:rsidRPr="00F13FD5">
        <w:rPr>
          <w:rFonts w:ascii="Tahoma" w:hAnsi="Tahoma" w:cs="Tahoma"/>
        </w:rPr>
        <w:t>pdf</w:t>
      </w:r>
      <w:proofErr w:type="spellEnd"/>
      <w:r w:rsidRPr="00F13FD5">
        <w:rPr>
          <w:rFonts w:ascii="Tahoma" w:hAnsi="Tahoma" w:cs="Tahoma"/>
        </w:rPr>
        <w:t xml:space="preserve"> formatu. V kolikor ponudnik v predmetnem naročilu ne nastopa z nobenim podizvajalcem/subjektom, katerega zmogljivost uporablja, Priloge ni treba prilagati.</w:t>
      </w:r>
    </w:p>
    <w:p w14:paraId="501C6714" w14:textId="77777777" w:rsidR="00A74E8F" w:rsidRPr="00F13FD5" w:rsidRDefault="00A74E8F"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AD6770" w:rsidRPr="00F13FD5" w14:paraId="0CBCFA32" w14:textId="77777777" w:rsidTr="001D3263">
        <w:tc>
          <w:tcPr>
            <w:tcW w:w="608" w:type="dxa"/>
            <w:tcBorders>
              <w:right w:val="nil"/>
            </w:tcBorders>
          </w:tcPr>
          <w:p w14:paraId="3BB7A64C"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F73848F" w14:textId="77777777" w:rsidR="00AD6770" w:rsidRPr="00F13FD5" w:rsidRDefault="00AD6770" w:rsidP="00232070">
            <w:pPr>
              <w:keepNext/>
              <w:keepLines/>
              <w:rPr>
                <w:rFonts w:ascii="Tahoma" w:hAnsi="Tahoma" w:cs="Tahoma"/>
              </w:rPr>
            </w:pPr>
            <w:r w:rsidRPr="00F13FD5">
              <w:rPr>
                <w:rFonts w:ascii="Tahoma" w:hAnsi="Tahoma" w:cs="Tahoma"/>
              </w:rPr>
              <w:t>IZJAVA O IZPOLNJEVANJU SPOSOBNOSTI PODIZVAJALCA/DRUGEGA SUBJEKTA</w:t>
            </w:r>
          </w:p>
        </w:tc>
        <w:tc>
          <w:tcPr>
            <w:tcW w:w="851" w:type="dxa"/>
            <w:tcBorders>
              <w:top w:val="single" w:sz="4" w:space="0" w:color="auto"/>
              <w:left w:val="single" w:sz="4" w:space="0" w:color="auto"/>
              <w:bottom w:val="single" w:sz="4" w:space="0" w:color="auto"/>
              <w:right w:val="nil"/>
            </w:tcBorders>
          </w:tcPr>
          <w:p w14:paraId="5DB11858" w14:textId="77777777" w:rsidR="00AD6770" w:rsidRPr="00F13FD5" w:rsidRDefault="00AD6770"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DFFE339" w14:textId="04C6F228" w:rsidR="00AD6770" w:rsidRPr="00F13FD5" w:rsidRDefault="00AD6770" w:rsidP="00232070">
            <w:pPr>
              <w:keepNext/>
              <w:keepLines/>
              <w:ind w:right="-62"/>
              <w:jc w:val="both"/>
              <w:rPr>
                <w:rFonts w:ascii="Tahoma" w:hAnsi="Tahoma" w:cs="Tahoma"/>
                <w:b/>
                <w:iCs/>
              </w:rPr>
            </w:pPr>
            <w:r w:rsidRPr="00F13FD5">
              <w:rPr>
                <w:rFonts w:ascii="Tahoma" w:hAnsi="Tahoma" w:cs="Tahoma"/>
                <w:b/>
                <w:iCs/>
              </w:rPr>
              <w:t xml:space="preserve"> 3/2  </w:t>
            </w:r>
          </w:p>
        </w:tc>
      </w:tr>
    </w:tbl>
    <w:p w14:paraId="4F9B95E1" w14:textId="77777777" w:rsidR="00AD6770" w:rsidRPr="00F13FD5" w:rsidRDefault="00AD6770" w:rsidP="00232070">
      <w:pPr>
        <w:keepNext/>
        <w:keepLines/>
        <w:jc w:val="both"/>
        <w:rPr>
          <w:rFonts w:ascii="Tahoma" w:hAnsi="Tahoma" w:cs="Tahoma"/>
        </w:rPr>
      </w:pPr>
    </w:p>
    <w:p w14:paraId="3E78411E" w14:textId="0D3E6426" w:rsidR="000F4A74" w:rsidRPr="00F13FD5" w:rsidRDefault="00DB4F81" w:rsidP="00232070">
      <w:pPr>
        <w:keepNext/>
        <w:keepLines/>
        <w:jc w:val="both"/>
        <w:rPr>
          <w:rFonts w:ascii="Tahoma" w:hAnsi="Tahoma" w:cs="Tahoma"/>
        </w:rPr>
      </w:pPr>
      <w:r w:rsidRPr="00F13FD5">
        <w:rPr>
          <w:rFonts w:ascii="Tahoma" w:hAnsi="Tahoma" w:cs="Tahoma"/>
        </w:rPr>
        <w:t>Priloge ni potrebno priložiti</w:t>
      </w:r>
      <w:r w:rsidR="00200B18" w:rsidRPr="00F13FD5">
        <w:rPr>
          <w:rFonts w:ascii="Tahoma" w:hAnsi="Tahoma" w:cs="Tahoma"/>
        </w:rPr>
        <w:t>,</w:t>
      </w:r>
      <w:r w:rsidRPr="00F13FD5">
        <w:rPr>
          <w:rFonts w:ascii="Tahoma" w:hAnsi="Tahoma" w:cs="Tahoma"/>
        </w:rPr>
        <w:t xml:space="preserve"> v kolikor ponudnik v ponudbi ne nominira nobenega podizvajalca in glede pogojev v zvezi z ekonomskim in finančnim položajem ter tehnično in strokovno sposobnostjo ne uporabi zmogljivosti drugih subjektov.</w:t>
      </w:r>
    </w:p>
    <w:p w14:paraId="26670433" w14:textId="77777777" w:rsidR="00467A95" w:rsidRPr="00F13FD5" w:rsidRDefault="00467A95" w:rsidP="00232070">
      <w:pPr>
        <w:keepNext/>
        <w:keepLines/>
        <w:jc w:val="both"/>
        <w:rPr>
          <w:rFonts w:ascii="Tahoma" w:hAnsi="Tahoma" w:cs="Tahoma"/>
        </w:rPr>
      </w:pPr>
    </w:p>
    <w:p w14:paraId="5918EC5F" w14:textId="77777777" w:rsidR="00ED7D09" w:rsidRPr="00F13FD5" w:rsidRDefault="00ED7D09" w:rsidP="00232070">
      <w:pPr>
        <w:pStyle w:val="Odstavekseznama"/>
        <w:keepNext/>
        <w:keepLines/>
        <w:numPr>
          <w:ilvl w:val="0"/>
          <w:numId w:val="13"/>
        </w:numPr>
        <w:ind w:left="284" w:hanging="284"/>
        <w:jc w:val="both"/>
        <w:rPr>
          <w:rFonts w:ascii="Tahoma" w:hAnsi="Tahoma" w:cs="Tahoma"/>
          <w:b/>
          <w:color w:val="00B050"/>
        </w:rPr>
      </w:pPr>
      <w:r w:rsidRPr="00F13FD5">
        <w:rPr>
          <w:rFonts w:ascii="Tahoma" w:hAnsi="Tahoma" w:cs="Tahoma"/>
          <w:b/>
          <w:color w:val="00B050"/>
        </w:rPr>
        <w:t xml:space="preserve">Razdelek </w:t>
      </w:r>
      <w:r w:rsidR="00CE2724" w:rsidRPr="00F13FD5">
        <w:rPr>
          <w:rFonts w:ascii="Tahoma" w:hAnsi="Tahoma" w:cs="Tahoma"/>
          <w:b/>
          <w:color w:val="00B050"/>
        </w:rPr>
        <w:t>»DOKUMENTI«, del »Ostale priloge«</w:t>
      </w:r>
    </w:p>
    <w:p w14:paraId="2C30DC2B" w14:textId="77777777" w:rsidR="00ED7D09" w:rsidRPr="00F13FD5" w:rsidRDefault="00ED7D09" w:rsidP="00232070">
      <w:pPr>
        <w:keepNext/>
        <w:keepLines/>
        <w:jc w:val="both"/>
        <w:rPr>
          <w:rFonts w:ascii="Tahoma" w:hAnsi="Tahoma" w:cs="Tahoma"/>
        </w:rPr>
      </w:pPr>
    </w:p>
    <w:p w14:paraId="34A45737" w14:textId="2880CC6A" w:rsidR="00ED7D09" w:rsidRPr="00F13FD5" w:rsidRDefault="000848F4" w:rsidP="00232070">
      <w:pPr>
        <w:keepNext/>
        <w:keepLines/>
        <w:jc w:val="both"/>
        <w:rPr>
          <w:rFonts w:ascii="Tahoma" w:hAnsi="Tahoma" w:cs="Tahoma"/>
        </w:rPr>
      </w:pPr>
      <w:r w:rsidRPr="00F13FD5">
        <w:rPr>
          <w:rFonts w:ascii="Tahoma" w:hAnsi="Tahoma" w:cs="Tahoma"/>
        </w:rPr>
        <w:t xml:space="preserve">Gospodarski subjekt v informacijskem sistemu e-JN v razdelek »Dokumenti«, del  »Ostale priloge« naloži ostalo ponudbeno dokumentacijo, ki je zahtevana s to razpisno dokumentacijo, vključno s ponudbenim predračunom v </w:t>
      </w:r>
      <w:proofErr w:type="spellStart"/>
      <w:r w:rsidRPr="00F13FD5">
        <w:rPr>
          <w:rFonts w:ascii="Tahoma" w:hAnsi="Tahoma" w:cs="Tahoma"/>
        </w:rPr>
        <w:t>excel</w:t>
      </w:r>
      <w:proofErr w:type="spellEnd"/>
      <w:r w:rsidRPr="00F13FD5">
        <w:rPr>
          <w:rFonts w:ascii="Tahoma" w:hAnsi="Tahoma" w:cs="Tahoma"/>
        </w:rPr>
        <w:t xml:space="preserve"> in </w:t>
      </w:r>
      <w:proofErr w:type="spellStart"/>
      <w:r w:rsidRPr="00F13FD5">
        <w:rPr>
          <w:rFonts w:ascii="Tahoma" w:hAnsi="Tahoma" w:cs="Tahoma"/>
        </w:rPr>
        <w:t>pdf</w:t>
      </w:r>
      <w:proofErr w:type="spellEnd"/>
      <w:r w:rsidRPr="00F13FD5">
        <w:rPr>
          <w:rFonts w:ascii="Tahoma" w:hAnsi="Tahoma" w:cs="Tahoma"/>
        </w:rPr>
        <w:t>. formatu.</w:t>
      </w:r>
    </w:p>
    <w:p w14:paraId="009AC5E4" w14:textId="4CA66CD5" w:rsidR="00A74E8F" w:rsidRPr="00F13FD5" w:rsidRDefault="00A74E8F" w:rsidP="00232070">
      <w:pPr>
        <w:keepNext/>
        <w:keepLines/>
        <w:jc w:val="both"/>
        <w:rPr>
          <w:rFonts w:ascii="Tahoma" w:hAnsi="Tahoma" w:cs="Tahoma"/>
          <w:b/>
        </w:rPr>
      </w:pPr>
    </w:p>
    <w:p w14:paraId="417EDF22" w14:textId="77777777" w:rsidR="00C7386F" w:rsidRPr="00F13FD5" w:rsidRDefault="00C7386F" w:rsidP="00232070">
      <w:pPr>
        <w:keepNext/>
        <w:keepLines/>
        <w:jc w:val="both"/>
        <w:rPr>
          <w:rFonts w:ascii="Tahoma" w:hAnsi="Tahoma" w:cs="Tahoma"/>
        </w:rPr>
      </w:pPr>
      <w:r w:rsidRPr="00F13FD5">
        <w:rPr>
          <w:rFonts w:ascii="Tahoma" w:hAnsi="Tahoma" w:cs="Tahoma"/>
        </w:rPr>
        <w:t xml:space="preserve">Spodaj zahtevana ponudbena dokumentacija mora biti </w:t>
      </w:r>
      <w:r w:rsidRPr="00F13FD5">
        <w:rPr>
          <w:rFonts w:ascii="Tahoma" w:hAnsi="Tahoma" w:cs="Tahoma"/>
          <w:b/>
          <w:u w:val="single"/>
        </w:rPr>
        <w:t>priložena v .</w:t>
      </w:r>
      <w:proofErr w:type="spellStart"/>
      <w:r w:rsidRPr="00F13FD5">
        <w:rPr>
          <w:rFonts w:ascii="Tahoma" w:hAnsi="Tahoma" w:cs="Tahoma"/>
          <w:b/>
          <w:u w:val="single"/>
        </w:rPr>
        <w:t>pdf</w:t>
      </w:r>
      <w:proofErr w:type="spellEnd"/>
      <w:r w:rsidRPr="00F13FD5">
        <w:rPr>
          <w:rFonts w:ascii="Tahoma" w:hAnsi="Tahoma" w:cs="Tahoma"/>
          <w:b/>
          <w:u w:val="single"/>
        </w:rPr>
        <w:t xml:space="preserve"> formatu</w:t>
      </w:r>
      <w:r w:rsidRPr="00F13FD5">
        <w:rPr>
          <w:rFonts w:ascii="Tahoma" w:hAnsi="Tahoma" w:cs="Tahoma"/>
        </w:rPr>
        <w:t xml:space="preserve"> (</w:t>
      </w:r>
      <w:proofErr w:type="spellStart"/>
      <w:r w:rsidRPr="00F13FD5">
        <w:rPr>
          <w:rFonts w:ascii="Tahoma" w:hAnsi="Tahoma" w:cs="Tahoma"/>
        </w:rPr>
        <w:t>sken</w:t>
      </w:r>
      <w:proofErr w:type="spellEnd"/>
      <w:r w:rsidRPr="00F13FD5">
        <w:rPr>
          <w:rFonts w:ascii="Tahoma" w:hAnsi="Tahoma" w:cs="Tahoma"/>
        </w:rPr>
        <w:t xml:space="preserve"> celotne ponudbe z izpolnjenimi, podpisanimi in žigosanimi ponudbenimi listinami). Ponudniki so obvezani priložiti vse priloge, razen če v posamezni prilogi ni drugače navedeno. </w:t>
      </w:r>
    </w:p>
    <w:p w14:paraId="6299CDF3" w14:textId="77777777" w:rsidR="00C7386F" w:rsidRPr="00F13FD5" w:rsidRDefault="00C7386F" w:rsidP="00232070">
      <w:pPr>
        <w:keepNext/>
        <w:keepLines/>
        <w:jc w:val="both"/>
        <w:rPr>
          <w:rFonts w:ascii="Tahoma" w:hAnsi="Tahoma" w:cs="Tahoma"/>
          <w:b/>
        </w:rPr>
      </w:pPr>
    </w:p>
    <w:p w14:paraId="27AA04C7" w14:textId="330B9E76" w:rsidR="00A74E8F" w:rsidRPr="00F13FD5" w:rsidRDefault="000A3A11" w:rsidP="00232070">
      <w:pPr>
        <w:keepNext/>
        <w:keepLines/>
        <w:jc w:val="both"/>
        <w:rPr>
          <w:rFonts w:ascii="Tahoma" w:hAnsi="Tahoma" w:cs="Tahoma"/>
        </w:rPr>
      </w:pPr>
      <w:r w:rsidRPr="00F13FD5">
        <w:rPr>
          <w:rFonts w:ascii="Tahoma" w:hAnsi="Tahoma" w:cs="Tahoma"/>
        </w:rPr>
        <w:t>V primeru razhajanj med podatki, navedenimi v razdelku »Skupna ponudbena vrednost«, v del »Predračun« in med podatki, navedenimi v Razdelku »DOKUMENTI«, del »Ostale priloge«, kot veljavni štejejo podatki, naloženi v Razdelku »DOKUMENTI«, v del »Ostale priloge«.</w:t>
      </w:r>
    </w:p>
    <w:p w14:paraId="03A8104C" w14:textId="77777777" w:rsidR="000A3A11" w:rsidRPr="00F13FD5" w:rsidRDefault="000A3A11" w:rsidP="00232070">
      <w:pPr>
        <w:keepNext/>
        <w:keepLines/>
        <w:jc w:val="both"/>
        <w:rPr>
          <w:rFonts w:ascii="Tahoma" w:hAnsi="Tahoma" w:cs="Tahoma"/>
          <w:b/>
        </w:rPr>
      </w:pPr>
    </w:p>
    <w:p w14:paraId="7A54406A" w14:textId="245772C8" w:rsidR="000848F4" w:rsidRPr="00F13FD5" w:rsidRDefault="000848F4" w:rsidP="00232070">
      <w:pPr>
        <w:keepNext/>
        <w:keepLines/>
        <w:jc w:val="both"/>
        <w:rPr>
          <w:rFonts w:ascii="Tahoma" w:hAnsi="Tahoma" w:cs="Tahoma"/>
          <w:bCs/>
        </w:rPr>
      </w:pPr>
      <w:r w:rsidRPr="00F13FD5">
        <w:rPr>
          <w:rFonts w:ascii="Tahoma" w:hAnsi="Tahoma" w:cs="Tahoma"/>
          <w:bCs/>
        </w:rPr>
        <w:t>V primeru razhajanj med podatki</w:t>
      </w:r>
      <w:r w:rsidR="000A3A11" w:rsidRPr="00F13FD5">
        <w:rPr>
          <w:rFonts w:ascii="Tahoma" w:hAnsi="Tahoma" w:cs="Tahoma"/>
          <w:bCs/>
        </w:rPr>
        <w:t>,</w:t>
      </w:r>
      <w:r w:rsidRPr="00F13FD5">
        <w:rPr>
          <w:rFonts w:ascii="Tahoma" w:hAnsi="Tahoma" w:cs="Tahoma"/>
          <w:bCs/>
        </w:rPr>
        <w:t xml:space="preserve"> navedenimi v razdelku »Skupna ponudbena vrednost«, podatki v Prilogi »POVZETEK PREDRAČUNA« naloženim v razdelek »Skupna ponudbena cena«, del »Predračun«, in Prilogo 2 »PONUDBA« naložen</w:t>
      </w:r>
      <w:r w:rsidR="000A3A11" w:rsidRPr="00F13FD5">
        <w:rPr>
          <w:rFonts w:ascii="Tahoma" w:hAnsi="Tahoma" w:cs="Tahoma"/>
          <w:bCs/>
        </w:rPr>
        <w:t>o</w:t>
      </w:r>
      <w:r w:rsidRPr="00F13FD5">
        <w:rPr>
          <w:rFonts w:ascii="Tahoma" w:hAnsi="Tahoma" w:cs="Tahoma"/>
          <w:bCs/>
        </w:rPr>
        <w:t xml:space="preserve"> v razdelek »</w:t>
      </w:r>
      <w:r w:rsidR="00DA7E23" w:rsidRPr="00F13FD5">
        <w:rPr>
          <w:rFonts w:ascii="Tahoma" w:hAnsi="Tahoma" w:cs="Tahoma"/>
          <w:bCs/>
        </w:rPr>
        <w:t>DOKUMENTI</w:t>
      </w:r>
      <w:r w:rsidRPr="00F13FD5">
        <w:rPr>
          <w:rFonts w:ascii="Tahoma" w:hAnsi="Tahoma" w:cs="Tahoma"/>
          <w:bCs/>
        </w:rPr>
        <w:t>«, del »Ostale priloge«, kot veljavni štejejo podatki v dokumentu, ki je predložen v razdelku »</w:t>
      </w:r>
      <w:r w:rsidR="00DA7E23" w:rsidRPr="00F13FD5">
        <w:rPr>
          <w:rFonts w:ascii="Tahoma" w:hAnsi="Tahoma" w:cs="Tahoma"/>
          <w:bCs/>
        </w:rPr>
        <w:t>DOKUMENTI</w:t>
      </w:r>
      <w:r w:rsidRPr="00F13FD5">
        <w:rPr>
          <w:rFonts w:ascii="Tahoma" w:hAnsi="Tahoma" w:cs="Tahoma"/>
          <w:bCs/>
        </w:rPr>
        <w:t>«, del »Ostale priloge«.</w:t>
      </w:r>
    </w:p>
    <w:p w14:paraId="7575B145" w14:textId="77777777" w:rsidR="000848F4" w:rsidRPr="00F13FD5" w:rsidRDefault="000848F4" w:rsidP="00232070">
      <w:pPr>
        <w:keepNext/>
        <w:keepLines/>
        <w:ind w:firstLine="709"/>
        <w:jc w:val="both"/>
        <w:rPr>
          <w:rFonts w:ascii="Tahoma" w:hAnsi="Tahoma" w:cs="Tahoma"/>
          <w:b/>
        </w:rPr>
      </w:pPr>
    </w:p>
    <w:p w14:paraId="79B5DC6A" w14:textId="2C2898B4" w:rsidR="00DA7E23" w:rsidRPr="00F13FD5" w:rsidRDefault="00DA7E23" w:rsidP="00232070">
      <w:pPr>
        <w:keepNext/>
        <w:keepLines/>
        <w:jc w:val="both"/>
        <w:rPr>
          <w:rFonts w:ascii="Tahoma" w:hAnsi="Tahoma" w:cs="Tahoma"/>
          <w:bCs/>
        </w:rPr>
      </w:pPr>
      <w:r w:rsidRPr="00F13FD5">
        <w:rPr>
          <w:rFonts w:ascii="Tahoma" w:hAnsi="Tahoma" w:cs="Tahoma"/>
          <w:bCs/>
        </w:rPr>
        <w:t>V primeru razhajanj med podatki navedenimi v razdelku »Skupna ponudbena vrednost«, podatki v Prilogi »POVZETEK PREDRAČUNA« naloženim v razdelek »Skupna ponudbena cena«, del »Predračun«, in Prilogo (2/1, 2/2 in 2/3) »PONUDBENI PREDRAČUN« naloženim v razdelek »</w:t>
      </w:r>
      <w:r w:rsidR="003473D9" w:rsidRPr="00F13FD5">
        <w:rPr>
          <w:rFonts w:ascii="Tahoma" w:hAnsi="Tahoma" w:cs="Tahoma"/>
          <w:bCs/>
        </w:rPr>
        <w:t>DOKUMENTI</w:t>
      </w:r>
      <w:r w:rsidRPr="00F13FD5">
        <w:rPr>
          <w:rFonts w:ascii="Tahoma" w:hAnsi="Tahoma" w:cs="Tahoma"/>
          <w:bCs/>
        </w:rPr>
        <w:t>«, del »Ostale priloge«, kot veljavni štejejo podatki v dokumentu, ki je predložen v razdelku »</w:t>
      </w:r>
      <w:r w:rsidR="003473D9" w:rsidRPr="00F13FD5">
        <w:rPr>
          <w:rFonts w:ascii="Tahoma" w:hAnsi="Tahoma" w:cs="Tahoma"/>
          <w:bCs/>
        </w:rPr>
        <w:t>DOKUMENTI</w:t>
      </w:r>
      <w:r w:rsidRPr="00F13FD5">
        <w:rPr>
          <w:rFonts w:ascii="Tahoma" w:hAnsi="Tahoma" w:cs="Tahoma"/>
          <w:bCs/>
        </w:rPr>
        <w:t>«, del »Ostale priloge«.</w:t>
      </w:r>
    </w:p>
    <w:p w14:paraId="568AB92D" w14:textId="77777777" w:rsidR="00DA7E23" w:rsidRPr="00F13FD5" w:rsidRDefault="00DA7E23" w:rsidP="00232070">
      <w:pPr>
        <w:keepNext/>
        <w:keepLines/>
        <w:jc w:val="both"/>
        <w:rPr>
          <w:rFonts w:ascii="Tahoma" w:hAnsi="Tahoma" w:cs="Tahoma"/>
        </w:rPr>
      </w:pPr>
    </w:p>
    <w:p w14:paraId="4CFC9AB9" w14:textId="11C891B6" w:rsidR="00DA7E23" w:rsidRPr="00F13FD5" w:rsidRDefault="00DA7E23" w:rsidP="00232070">
      <w:pPr>
        <w:keepNext/>
        <w:keepLines/>
        <w:jc w:val="both"/>
        <w:rPr>
          <w:rFonts w:ascii="Tahoma" w:hAnsi="Tahoma" w:cs="Tahoma"/>
        </w:rPr>
      </w:pPr>
      <w:r w:rsidRPr="00F13FD5">
        <w:rPr>
          <w:rFonts w:ascii="Tahoma" w:hAnsi="Tahoma" w:cs="Tahoma"/>
        </w:rPr>
        <w:t xml:space="preserve">V primeru razhajanj med podatki, navedenimi v razdelku »DOKUMENTI«, del »Ostale priloge« in sicer med podatki, navedenimi v Prilogi 2 PONUDBA in med podatki, navedenimi v ponudbenem predračunu (Priloga 2/1, 2/2 in 2/3) v </w:t>
      </w:r>
      <w:proofErr w:type="spellStart"/>
      <w:r w:rsidRPr="00F13FD5">
        <w:rPr>
          <w:rFonts w:ascii="Tahoma" w:hAnsi="Tahoma" w:cs="Tahoma"/>
        </w:rPr>
        <w:t>pdf</w:t>
      </w:r>
      <w:proofErr w:type="spellEnd"/>
      <w:r w:rsidRPr="00F13FD5">
        <w:rPr>
          <w:rFonts w:ascii="Tahoma" w:hAnsi="Tahoma" w:cs="Tahoma"/>
        </w:rPr>
        <w:t xml:space="preserve"> obliki, kot veljavni štejejo podatki, navedeni v ponudbenem predračunu v </w:t>
      </w:r>
      <w:proofErr w:type="spellStart"/>
      <w:r w:rsidRPr="00F13FD5">
        <w:rPr>
          <w:rFonts w:ascii="Tahoma" w:hAnsi="Tahoma" w:cs="Tahoma"/>
        </w:rPr>
        <w:t>pdf</w:t>
      </w:r>
      <w:proofErr w:type="spellEnd"/>
      <w:r w:rsidRPr="00F13FD5">
        <w:rPr>
          <w:rFonts w:ascii="Tahoma" w:hAnsi="Tahoma" w:cs="Tahoma"/>
        </w:rPr>
        <w:t xml:space="preserve"> obliki. </w:t>
      </w:r>
    </w:p>
    <w:p w14:paraId="402455CE" w14:textId="77777777" w:rsidR="00DA7E23" w:rsidRPr="00F13FD5" w:rsidRDefault="00DA7E23" w:rsidP="00232070">
      <w:pPr>
        <w:keepNext/>
        <w:keepLines/>
        <w:jc w:val="both"/>
        <w:rPr>
          <w:rFonts w:ascii="Tahoma" w:hAnsi="Tahoma" w:cs="Tahoma"/>
          <w:b/>
        </w:rPr>
      </w:pPr>
    </w:p>
    <w:p w14:paraId="783EF9B7" w14:textId="00309D4B" w:rsidR="00DA7E23" w:rsidRPr="00F13FD5" w:rsidRDefault="00DA7E23" w:rsidP="00232070">
      <w:pPr>
        <w:keepNext/>
        <w:keepLines/>
        <w:jc w:val="both"/>
        <w:rPr>
          <w:rFonts w:ascii="Tahoma" w:hAnsi="Tahoma" w:cs="Tahoma"/>
        </w:rPr>
      </w:pPr>
      <w:r w:rsidRPr="00F13FD5">
        <w:rPr>
          <w:rFonts w:ascii="Tahoma" w:hAnsi="Tahoma" w:cs="Tahoma"/>
        </w:rPr>
        <w:t xml:space="preserve">V primeru razhajanj med podatki, navedenimi v razdelku »DOKUMENTI«, del »Ostale priloge« in sicer med podatki, navedenimi v ponudbenem predračunu (Priloga 2/1, 2/2 in 2/3) v </w:t>
      </w:r>
      <w:proofErr w:type="spellStart"/>
      <w:r w:rsidRPr="00F13FD5">
        <w:rPr>
          <w:rFonts w:ascii="Tahoma" w:hAnsi="Tahoma" w:cs="Tahoma"/>
        </w:rPr>
        <w:t>xslx</w:t>
      </w:r>
      <w:proofErr w:type="spellEnd"/>
      <w:r w:rsidRPr="00F13FD5">
        <w:rPr>
          <w:rFonts w:ascii="Tahoma" w:hAnsi="Tahoma" w:cs="Tahoma"/>
        </w:rPr>
        <w:t xml:space="preserve">. in  </w:t>
      </w:r>
      <w:proofErr w:type="spellStart"/>
      <w:r w:rsidRPr="00F13FD5">
        <w:rPr>
          <w:rFonts w:ascii="Tahoma" w:hAnsi="Tahoma" w:cs="Tahoma"/>
        </w:rPr>
        <w:t>pdf</w:t>
      </w:r>
      <w:proofErr w:type="spellEnd"/>
      <w:r w:rsidRPr="00F13FD5">
        <w:rPr>
          <w:rFonts w:ascii="Tahoma" w:hAnsi="Tahoma" w:cs="Tahoma"/>
        </w:rPr>
        <w:t xml:space="preserve"> obliki, kot veljavni štejejo podatki, navedeni v ponudbenem predračunu (Priloga 2/1, 2/2 in 2/3) v </w:t>
      </w:r>
      <w:proofErr w:type="spellStart"/>
      <w:r w:rsidRPr="00F13FD5">
        <w:rPr>
          <w:rFonts w:ascii="Tahoma" w:hAnsi="Tahoma" w:cs="Tahoma"/>
        </w:rPr>
        <w:t>pdf</w:t>
      </w:r>
      <w:proofErr w:type="spellEnd"/>
      <w:r w:rsidRPr="00F13FD5">
        <w:rPr>
          <w:rFonts w:ascii="Tahoma" w:hAnsi="Tahoma" w:cs="Tahoma"/>
        </w:rPr>
        <w:t xml:space="preserve"> obliki. </w:t>
      </w:r>
    </w:p>
    <w:p w14:paraId="48D4B38C" w14:textId="77777777" w:rsidR="00C7386F" w:rsidRPr="00F13FD5" w:rsidRDefault="00C7386F" w:rsidP="00232070">
      <w:pPr>
        <w:keepNext/>
        <w:keepLines/>
        <w:jc w:val="both"/>
        <w:rPr>
          <w:rFonts w:ascii="Tahoma" w:hAnsi="Tahoma" w:cs="Tahoma"/>
          <w:b/>
        </w:rPr>
      </w:pPr>
    </w:p>
    <w:p w14:paraId="16CBA853" w14:textId="7A667CF5" w:rsidR="00E6163A" w:rsidRPr="00F13FD5" w:rsidRDefault="00E6163A" w:rsidP="00232070">
      <w:pPr>
        <w:keepNext/>
        <w:keepLines/>
        <w:jc w:val="both"/>
        <w:rPr>
          <w:rFonts w:ascii="Tahoma" w:hAnsi="Tahoma" w:cs="Tahoma"/>
          <w:b/>
        </w:rPr>
      </w:pPr>
      <w:r w:rsidRPr="00F13FD5">
        <w:rPr>
          <w:rFonts w:ascii="Tahoma" w:hAnsi="Tahoma" w:cs="Tahoma"/>
          <w:b/>
        </w:rPr>
        <w:t>Ostala ponudbena dokumentacija, ki jo zahteva naročnika je sestavljena iz naslednjih dokumentov (prilog) in se v informacijski sistem e-JN naloži v razdelek »DOKUMENTI«, del »Ostale priloge«:</w:t>
      </w:r>
    </w:p>
    <w:p w14:paraId="172EDCEA" w14:textId="77777777" w:rsidR="00AD6770" w:rsidRPr="00F13FD5" w:rsidRDefault="00AD6770"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AD6770" w:rsidRPr="00F13FD5" w14:paraId="0F62D652" w14:textId="77777777" w:rsidTr="001D3263">
        <w:tc>
          <w:tcPr>
            <w:tcW w:w="608" w:type="dxa"/>
            <w:tcBorders>
              <w:right w:val="nil"/>
            </w:tcBorders>
          </w:tcPr>
          <w:p w14:paraId="4F850009"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3C5F41DF" w14:textId="0A4E22F4" w:rsidR="00AD6770" w:rsidRPr="00F13FD5" w:rsidRDefault="00AD6770" w:rsidP="00232070">
            <w:pPr>
              <w:keepNext/>
              <w:keepLines/>
              <w:rPr>
                <w:rFonts w:ascii="Tahoma" w:hAnsi="Tahoma" w:cs="Tahoma"/>
              </w:rPr>
            </w:pPr>
            <w:r w:rsidRPr="00F13FD5">
              <w:rPr>
                <w:rFonts w:ascii="Tahoma" w:hAnsi="Tahoma" w:cs="Tahoma"/>
              </w:rPr>
              <w:t>PODATKI O PONUDNIKU/PARTNERJU</w:t>
            </w:r>
          </w:p>
        </w:tc>
        <w:tc>
          <w:tcPr>
            <w:tcW w:w="1134" w:type="dxa"/>
          </w:tcPr>
          <w:p w14:paraId="2D6ED15E" w14:textId="62E3083F" w:rsidR="00AD6770" w:rsidRPr="00F13FD5" w:rsidRDefault="00AD6770" w:rsidP="00232070">
            <w:pPr>
              <w:keepNext/>
              <w:keepLines/>
              <w:jc w:val="both"/>
              <w:rPr>
                <w:rFonts w:ascii="Tahoma" w:hAnsi="Tahoma" w:cs="Tahoma"/>
                <w:b/>
                <w:iCs/>
              </w:rPr>
            </w:pPr>
            <w:r w:rsidRPr="00F13FD5">
              <w:rPr>
                <w:rFonts w:ascii="Tahoma" w:hAnsi="Tahoma" w:cs="Tahoma"/>
                <w:b/>
                <w:iCs/>
              </w:rPr>
              <w:t>Priloga   1</w:t>
            </w:r>
          </w:p>
        </w:tc>
      </w:tr>
    </w:tbl>
    <w:p w14:paraId="7976A404" w14:textId="489CBCF4" w:rsidR="00E6163A" w:rsidRPr="00F13FD5" w:rsidRDefault="00E6163A" w:rsidP="00232070">
      <w:pPr>
        <w:keepNext/>
        <w:keepLines/>
        <w:spacing w:before="120"/>
        <w:jc w:val="both"/>
        <w:rPr>
          <w:rFonts w:ascii="Tahoma" w:hAnsi="Tahoma" w:cs="Tahoma"/>
        </w:rPr>
      </w:pPr>
      <w:r w:rsidRPr="00F13FD5">
        <w:rPr>
          <w:rFonts w:ascii="Tahoma" w:hAnsi="Tahoma" w:cs="Tahoma"/>
        </w:rPr>
        <w:t>Prilogo je potrebno izpolniti, podpisati in žigosati. V primeru skupne ponudbe morajo Prilogo 1 izpolniti vsi ponudniki – partnerji. K tej prilogi se priloži tudi pravni akt o skupni izvedbi naročila.</w:t>
      </w:r>
    </w:p>
    <w:p w14:paraId="535ED756" w14:textId="77777777" w:rsidR="005B2B2C" w:rsidRPr="00F13FD5" w:rsidRDefault="005B2B2C"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AD6770" w:rsidRPr="00F13FD5" w14:paraId="6BF3F8C1" w14:textId="77777777" w:rsidTr="001D3263">
        <w:tc>
          <w:tcPr>
            <w:tcW w:w="608" w:type="dxa"/>
            <w:tcBorders>
              <w:right w:val="nil"/>
            </w:tcBorders>
          </w:tcPr>
          <w:p w14:paraId="38C45B98" w14:textId="77777777" w:rsidR="00AD6770" w:rsidRPr="00F13FD5" w:rsidRDefault="00AD6770" w:rsidP="00232070">
            <w:pPr>
              <w:keepNext/>
              <w:keepLines/>
              <w:jc w:val="both"/>
              <w:rPr>
                <w:rFonts w:ascii="Tahoma" w:hAnsi="Tahoma" w:cs="Tahoma"/>
              </w:rPr>
            </w:pPr>
            <w:bookmarkStart w:id="28" w:name="_Hlk201831730"/>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5FFAAB30" w14:textId="77777777" w:rsidR="00AD6770" w:rsidRPr="00F13FD5" w:rsidRDefault="00AD6770" w:rsidP="00232070">
            <w:pPr>
              <w:keepNext/>
              <w:keepLines/>
              <w:rPr>
                <w:rFonts w:ascii="Tahoma" w:hAnsi="Tahoma" w:cs="Tahoma"/>
              </w:rPr>
            </w:pPr>
            <w:r w:rsidRPr="00F13FD5">
              <w:rPr>
                <w:rFonts w:ascii="Tahoma" w:hAnsi="Tahoma" w:cs="Tahoma"/>
              </w:rPr>
              <w:t>PONUDBA</w:t>
            </w:r>
          </w:p>
        </w:tc>
        <w:tc>
          <w:tcPr>
            <w:tcW w:w="1134" w:type="dxa"/>
          </w:tcPr>
          <w:p w14:paraId="2E862987" w14:textId="77777777" w:rsidR="00AD6770" w:rsidRPr="00F13FD5" w:rsidRDefault="00AD6770" w:rsidP="00232070">
            <w:pPr>
              <w:keepNext/>
              <w:keepLines/>
              <w:jc w:val="both"/>
              <w:rPr>
                <w:rFonts w:ascii="Tahoma" w:hAnsi="Tahoma" w:cs="Tahoma"/>
                <w:b/>
                <w:iCs/>
              </w:rPr>
            </w:pPr>
            <w:r w:rsidRPr="00F13FD5">
              <w:rPr>
                <w:rFonts w:ascii="Tahoma" w:hAnsi="Tahoma" w:cs="Tahoma"/>
                <w:b/>
                <w:iCs/>
              </w:rPr>
              <w:t>Priloga   2</w:t>
            </w:r>
          </w:p>
        </w:tc>
      </w:tr>
    </w:tbl>
    <w:bookmarkEnd w:id="28"/>
    <w:p w14:paraId="198EE639" w14:textId="4FEA8630" w:rsidR="00E6163A" w:rsidRDefault="00E6163A"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7BD5E218" w14:textId="77777777" w:rsidR="00C5760E" w:rsidRPr="00F13FD5" w:rsidRDefault="00C5760E" w:rsidP="00232070">
      <w:pPr>
        <w:keepNext/>
        <w:keepLines/>
        <w:spacing w:before="120"/>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C7386F" w:rsidRPr="00F13FD5" w14:paraId="03DA330B" w14:textId="77777777" w:rsidTr="001D3263">
        <w:tc>
          <w:tcPr>
            <w:tcW w:w="608" w:type="dxa"/>
            <w:tcBorders>
              <w:right w:val="nil"/>
            </w:tcBorders>
          </w:tcPr>
          <w:p w14:paraId="62BB9E4B" w14:textId="77777777" w:rsidR="00C7386F" w:rsidRPr="00F13FD5" w:rsidRDefault="00C7386F"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52B49104" w14:textId="77777777" w:rsidR="00C7386F" w:rsidRPr="00F13FD5" w:rsidRDefault="00C7386F" w:rsidP="00232070">
            <w:pPr>
              <w:keepNext/>
              <w:keepLines/>
              <w:rPr>
                <w:rFonts w:ascii="Tahoma" w:hAnsi="Tahoma" w:cs="Tahoma"/>
              </w:rPr>
            </w:pPr>
            <w:r w:rsidRPr="00F13FD5">
              <w:rPr>
                <w:rFonts w:ascii="Tahoma" w:hAnsi="Tahoma" w:cs="Tahoma"/>
              </w:rPr>
              <w:t>REKAPITULACIJA SKUPNE PONUDBENE CENE</w:t>
            </w:r>
          </w:p>
        </w:tc>
        <w:tc>
          <w:tcPr>
            <w:tcW w:w="851" w:type="dxa"/>
            <w:tcBorders>
              <w:top w:val="single" w:sz="4" w:space="0" w:color="auto"/>
              <w:left w:val="single" w:sz="4" w:space="0" w:color="auto"/>
              <w:bottom w:val="single" w:sz="4" w:space="0" w:color="auto"/>
              <w:right w:val="nil"/>
            </w:tcBorders>
          </w:tcPr>
          <w:p w14:paraId="742C2443" w14:textId="77777777" w:rsidR="00C7386F" w:rsidRPr="00F13FD5" w:rsidRDefault="00C7386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C780810" w14:textId="77777777" w:rsidR="00C7386F" w:rsidRPr="00F13FD5" w:rsidRDefault="00C7386F" w:rsidP="00232070">
            <w:pPr>
              <w:keepNext/>
              <w:keepLines/>
              <w:ind w:right="-62"/>
              <w:jc w:val="both"/>
              <w:rPr>
                <w:rFonts w:ascii="Tahoma" w:hAnsi="Tahoma" w:cs="Tahoma"/>
                <w:b/>
                <w:iCs/>
              </w:rPr>
            </w:pPr>
            <w:r w:rsidRPr="00F13FD5">
              <w:rPr>
                <w:rFonts w:ascii="Tahoma" w:hAnsi="Tahoma" w:cs="Tahoma"/>
                <w:b/>
                <w:iCs/>
              </w:rPr>
              <w:t xml:space="preserve"> 2/1  </w:t>
            </w:r>
          </w:p>
        </w:tc>
      </w:tr>
    </w:tbl>
    <w:p w14:paraId="0E6DAF2F" w14:textId="5DACB998" w:rsidR="00C7386F" w:rsidRPr="00F13FD5" w:rsidRDefault="00C7386F" w:rsidP="00232070">
      <w:pPr>
        <w:keepNext/>
        <w:keepLines/>
        <w:spacing w:before="120"/>
        <w:jc w:val="both"/>
        <w:rPr>
          <w:rFonts w:ascii="Tahoma" w:hAnsi="Tahoma" w:cs="Tahoma"/>
        </w:rPr>
      </w:pPr>
      <w:r w:rsidRPr="00F13FD5">
        <w:rPr>
          <w:rFonts w:ascii="Tahoma" w:hAnsi="Tahoma" w:cs="Tahoma"/>
        </w:rPr>
        <w:t>Skupna ponudbena cena v rekapitulaciji skupne ponudbene cene se izračuna samodejno, po vnosu ponudbenih cen v ponudbeni predračun za dobavo in zamenjavo puhal (Priloga 2/2) in v ponudbeni predračun za redno in izredno vzdrževanje ter dobav</w:t>
      </w:r>
      <w:r w:rsidR="008750AF">
        <w:rPr>
          <w:rFonts w:ascii="Tahoma" w:hAnsi="Tahoma" w:cs="Tahoma"/>
        </w:rPr>
        <w:t>o</w:t>
      </w:r>
      <w:r w:rsidRPr="00F13FD5">
        <w:rPr>
          <w:rFonts w:ascii="Tahoma" w:hAnsi="Tahoma" w:cs="Tahoma"/>
        </w:rPr>
        <w:t xml:space="preserve"> nadomestnih delov (Priloga 2/3). </w:t>
      </w:r>
    </w:p>
    <w:p w14:paraId="20E6633C" w14:textId="77777777" w:rsidR="00C7386F" w:rsidRPr="00F13FD5" w:rsidRDefault="00C7386F" w:rsidP="00232070">
      <w:pPr>
        <w:keepNext/>
        <w:keepLines/>
        <w:rPr>
          <w:rFonts w:ascii="Tahoma" w:hAnsi="Tahoma" w:cs="Tahoma"/>
        </w:rPr>
      </w:pPr>
    </w:p>
    <w:p w14:paraId="4179C160" w14:textId="77777777" w:rsidR="00C7386F" w:rsidRPr="00F13FD5" w:rsidRDefault="00C7386F" w:rsidP="00232070">
      <w:pPr>
        <w:keepNext/>
        <w:keepLines/>
        <w:jc w:val="both"/>
        <w:rPr>
          <w:rFonts w:ascii="Tahoma" w:hAnsi="Tahoma" w:cs="Tahoma"/>
          <w:b/>
          <w:u w:val="single"/>
        </w:rPr>
      </w:pPr>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izpolnjeno, natisnjeno in podpisano prilogo v .</w:t>
      </w:r>
      <w:proofErr w:type="spellStart"/>
      <w:r w:rsidRPr="00F13FD5">
        <w:rPr>
          <w:rFonts w:ascii="Tahoma" w:hAnsi="Tahoma" w:cs="Tahoma"/>
        </w:rPr>
        <w:t>pdf</w:t>
      </w:r>
      <w:proofErr w:type="spellEnd"/>
      <w:r w:rsidRPr="00F13FD5">
        <w:rPr>
          <w:rFonts w:ascii="Tahoma" w:hAnsi="Tahoma" w:cs="Tahoma"/>
        </w:rPr>
        <w:t xml:space="preserve"> obliki, ki jo je natisnil iz Excelove datoteke, </w:t>
      </w:r>
      <w:r w:rsidRPr="00F13FD5">
        <w:rPr>
          <w:rFonts w:ascii="Tahoma" w:hAnsi="Tahoma" w:cs="Tahoma"/>
          <w:b/>
          <w:u w:val="single"/>
        </w:rPr>
        <w:t>ter</w:t>
      </w:r>
      <w:r w:rsidRPr="00F13FD5">
        <w:rPr>
          <w:rFonts w:ascii="Tahoma" w:hAnsi="Tahoma" w:cs="Tahoma"/>
        </w:rPr>
        <w:t xml:space="preserve"> identično priložiti tudi v </w:t>
      </w:r>
      <w:r w:rsidRPr="00F13FD5">
        <w:rPr>
          <w:rFonts w:ascii="Tahoma" w:hAnsi="Tahoma" w:cs="Tahoma"/>
          <w:b/>
          <w:u w:val="single"/>
        </w:rPr>
        <w:t>Excel datoteki.</w:t>
      </w:r>
    </w:p>
    <w:p w14:paraId="35CCE698" w14:textId="77777777" w:rsidR="00C7386F" w:rsidRPr="00F13FD5" w:rsidRDefault="00C7386F" w:rsidP="00232070">
      <w:pPr>
        <w:keepNext/>
        <w:keepLines/>
        <w:jc w:val="both"/>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C7386F" w:rsidRPr="00F13FD5" w14:paraId="4EF2CBBA" w14:textId="77777777" w:rsidTr="001D3263">
        <w:tc>
          <w:tcPr>
            <w:tcW w:w="608" w:type="dxa"/>
            <w:tcBorders>
              <w:right w:val="nil"/>
            </w:tcBorders>
          </w:tcPr>
          <w:p w14:paraId="557140C3" w14:textId="77777777" w:rsidR="00C7386F" w:rsidRPr="00F13FD5" w:rsidRDefault="00C7386F"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74CE59A5" w14:textId="77777777" w:rsidR="00C7386F" w:rsidRPr="00F13FD5" w:rsidRDefault="00C7386F" w:rsidP="00232070">
            <w:pPr>
              <w:keepNext/>
              <w:keepLines/>
              <w:rPr>
                <w:rFonts w:ascii="Tahoma" w:hAnsi="Tahoma" w:cs="Tahoma"/>
              </w:rPr>
            </w:pPr>
            <w:r w:rsidRPr="00F13FD5">
              <w:rPr>
                <w:rFonts w:ascii="Tahoma" w:hAnsi="Tahoma" w:cs="Tahoma"/>
              </w:rPr>
              <w:t>PONUDBENI PREDRAČUN - Dobava in zamenjava puhal</w:t>
            </w:r>
          </w:p>
        </w:tc>
        <w:tc>
          <w:tcPr>
            <w:tcW w:w="851" w:type="dxa"/>
            <w:tcBorders>
              <w:top w:val="single" w:sz="4" w:space="0" w:color="auto"/>
              <w:left w:val="single" w:sz="4" w:space="0" w:color="auto"/>
              <w:bottom w:val="single" w:sz="4" w:space="0" w:color="auto"/>
              <w:right w:val="nil"/>
            </w:tcBorders>
          </w:tcPr>
          <w:p w14:paraId="2B5202DB" w14:textId="77777777" w:rsidR="00C7386F" w:rsidRPr="00F13FD5" w:rsidRDefault="00C7386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04446567" w14:textId="77777777" w:rsidR="00C7386F" w:rsidRPr="00F13FD5" w:rsidRDefault="00C7386F" w:rsidP="00232070">
            <w:pPr>
              <w:keepNext/>
              <w:keepLines/>
              <w:ind w:right="-62"/>
              <w:jc w:val="both"/>
              <w:rPr>
                <w:rFonts w:ascii="Tahoma" w:hAnsi="Tahoma" w:cs="Tahoma"/>
                <w:b/>
                <w:iCs/>
              </w:rPr>
            </w:pPr>
            <w:r w:rsidRPr="00F13FD5">
              <w:rPr>
                <w:rFonts w:ascii="Tahoma" w:hAnsi="Tahoma" w:cs="Tahoma"/>
                <w:b/>
                <w:iCs/>
              </w:rPr>
              <w:t xml:space="preserve"> 2/2  </w:t>
            </w:r>
          </w:p>
        </w:tc>
      </w:tr>
    </w:tbl>
    <w:p w14:paraId="7AC37BB9" w14:textId="77777777" w:rsidR="00F24E6D" w:rsidRPr="00F13FD5" w:rsidRDefault="00F24E6D"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6DCCC4AB" w14:textId="77777777" w:rsidR="00F24E6D" w:rsidRPr="00F13FD5" w:rsidRDefault="00F24E6D" w:rsidP="00232070">
      <w:pPr>
        <w:keepNext/>
        <w:keepLines/>
        <w:jc w:val="both"/>
        <w:rPr>
          <w:rFonts w:ascii="Tahoma" w:hAnsi="Tahoma" w:cs="Tahoma"/>
        </w:rPr>
      </w:pPr>
    </w:p>
    <w:p w14:paraId="7F604D9C" w14:textId="2C8E6531" w:rsidR="00F24E6D" w:rsidRPr="00F13FD5" w:rsidRDefault="00F24E6D" w:rsidP="00232070">
      <w:pPr>
        <w:keepNext/>
        <w:keepLines/>
        <w:jc w:val="both"/>
        <w:rPr>
          <w:rFonts w:ascii="Tahoma" w:hAnsi="Tahoma" w:cs="Tahoma"/>
          <w:b/>
          <w:u w:val="single"/>
        </w:rPr>
      </w:pPr>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izpolnjeno, natisnjeno in podpisano prilogo v .</w:t>
      </w:r>
      <w:proofErr w:type="spellStart"/>
      <w:r w:rsidRPr="00F13FD5">
        <w:rPr>
          <w:rFonts w:ascii="Tahoma" w:hAnsi="Tahoma" w:cs="Tahoma"/>
        </w:rPr>
        <w:t>pdf</w:t>
      </w:r>
      <w:proofErr w:type="spellEnd"/>
      <w:r w:rsidRPr="00F13FD5">
        <w:rPr>
          <w:rFonts w:ascii="Tahoma" w:hAnsi="Tahoma" w:cs="Tahoma"/>
        </w:rPr>
        <w:t xml:space="preserve"> obliki, ki jo je natisnil iz Excelove datoteke, </w:t>
      </w:r>
      <w:r w:rsidRPr="00F13FD5">
        <w:rPr>
          <w:rFonts w:ascii="Tahoma" w:hAnsi="Tahoma" w:cs="Tahoma"/>
          <w:b/>
          <w:u w:val="single"/>
        </w:rPr>
        <w:t>ter</w:t>
      </w:r>
      <w:r w:rsidRPr="00F13FD5">
        <w:rPr>
          <w:rFonts w:ascii="Tahoma" w:hAnsi="Tahoma" w:cs="Tahoma"/>
        </w:rPr>
        <w:t xml:space="preserve"> identično priložiti tudi v </w:t>
      </w:r>
      <w:r w:rsidRPr="00F13FD5">
        <w:rPr>
          <w:rFonts w:ascii="Tahoma" w:hAnsi="Tahoma" w:cs="Tahoma"/>
          <w:b/>
          <w:u w:val="single"/>
        </w:rPr>
        <w:t>Excel datoteki.</w:t>
      </w:r>
    </w:p>
    <w:p w14:paraId="4305D9F9" w14:textId="77777777" w:rsidR="00C7386F" w:rsidRPr="00F13FD5" w:rsidRDefault="00C7386F" w:rsidP="00232070">
      <w:pPr>
        <w:keepNext/>
        <w:keepLines/>
        <w:spacing w:before="120"/>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F24E6D" w:rsidRPr="00F13FD5" w14:paraId="1FF6E244" w14:textId="77777777" w:rsidTr="001D3263">
        <w:tc>
          <w:tcPr>
            <w:tcW w:w="608" w:type="dxa"/>
            <w:tcBorders>
              <w:right w:val="nil"/>
            </w:tcBorders>
          </w:tcPr>
          <w:p w14:paraId="192640D5" w14:textId="77777777" w:rsidR="00F24E6D" w:rsidRPr="00F13FD5" w:rsidRDefault="00F24E6D"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B91DAA8" w14:textId="77777777" w:rsidR="00F24E6D" w:rsidRPr="00F13FD5" w:rsidRDefault="00F24E6D" w:rsidP="00232070">
            <w:pPr>
              <w:keepNext/>
              <w:keepLines/>
              <w:rPr>
                <w:rFonts w:ascii="Tahoma" w:hAnsi="Tahoma" w:cs="Tahoma"/>
              </w:rPr>
            </w:pPr>
            <w:r w:rsidRPr="00F13FD5">
              <w:rPr>
                <w:rFonts w:ascii="Tahoma" w:hAnsi="Tahoma" w:cs="Tahoma"/>
              </w:rPr>
              <w:t>PONUDBENI PREDRAČUN - Redni in izredni servisi ter nadomestni deli</w:t>
            </w:r>
          </w:p>
        </w:tc>
        <w:tc>
          <w:tcPr>
            <w:tcW w:w="851" w:type="dxa"/>
            <w:tcBorders>
              <w:top w:val="single" w:sz="4" w:space="0" w:color="auto"/>
              <w:left w:val="single" w:sz="4" w:space="0" w:color="auto"/>
              <w:bottom w:val="single" w:sz="4" w:space="0" w:color="auto"/>
              <w:right w:val="nil"/>
            </w:tcBorders>
          </w:tcPr>
          <w:p w14:paraId="557E5079" w14:textId="77777777" w:rsidR="00F24E6D" w:rsidRPr="00F13FD5" w:rsidRDefault="00F24E6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9E20C18" w14:textId="77777777" w:rsidR="00F24E6D" w:rsidRPr="00F13FD5" w:rsidRDefault="00F24E6D" w:rsidP="00232070">
            <w:pPr>
              <w:keepNext/>
              <w:keepLines/>
              <w:ind w:right="-62"/>
              <w:jc w:val="both"/>
              <w:rPr>
                <w:rFonts w:ascii="Tahoma" w:hAnsi="Tahoma" w:cs="Tahoma"/>
                <w:b/>
                <w:iCs/>
              </w:rPr>
            </w:pPr>
            <w:r w:rsidRPr="00F13FD5">
              <w:rPr>
                <w:rFonts w:ascii="Tahoma" w:hAnsi="Tahoma" w:cs="Tahoma"/>
                <w:b/>
                <w:iCs/>
              </w:rPr>
              <w:t xml:space="preserve"> 2/3  </w:t>
            </w:r>
          </w:p>
        </w:tc>
      </w:tr>
    </w:tbl>
    <w:p w14:paraId="568BBC7D" w14:textId="77777777" w:rsidR="00F24E6D" w:rsidRPr="00F13FD5" w:rsidRDefault="00F24E6D"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49CAEFC9" w14:textId="77777777" w:rsidR="00F24E6D" w:rsidRPr="00F13FD5" w:rsidRDefault="00F24E6D" w:rsidP="00232070">
      <w:pPr>
        <w:keepNext/>
        <w:keepLines/>
        <w:jc w:val="both"/>
        <w:rPr>
          <w:rFonts w:ascii="Tahoma" w:hAnsi="Tahoma" w:cs="Tahoma"/>
        </w:rPr>
      </w:pPr>
    </w:p>
    <w:p w14:paraId="095DCCD6" w14:textId="77777777" w:rsidR="00F24E6D" w:rsidRPr="00F13FD5" w:rsidRDefault="00F24E6D" w:rsidP="00232070">
      <w:pPr>
        <w:keepNext/>
        <w:keepLines/>
        <w:jc w:val="both"/>
        <w:rPr>
          <w:rFonts w:ascii="Tahoma" w:hAnsi="Tahoma" w:cs="Tahoma"/>
          <w:b/>
          <w:u w:val="single"/>
        </w:rPr>
      </w:pPr>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izpolnjeno, natisnjeno in podpisano prilogo v .</w:t>
      </w:r>
      <w:proofErr w:type="spellStart"/>
      <w:r w:rsidRPr="00F13FD5">
        <w:rPr>
          <w:rFonts w:ascii="Tahoma" w:hAnsi="Tahoma" w:cs="Tahoma"/>
        </w:rPr>
        <w:t>pdf</w:t>
      </w:r>
      <w:proofErr w:type="spellEnd"/>
      <w:r w:rsidRPr="00F13FD5">
        <w:rPr>
          <w:rFonts w:ascii="Tahoma" w:hAnsi="Tahoma" w:cs="Tahoma"/>
        </w:rPr>
        <w:t xml:space="preserve"> obliki, ki jo je natisnil iz Excelove datoteke, </w:t>
      </w:r>
      <w:r w:rsidRPr="00F13FD5">
        <w:rPr>
          <w:rFonts w:ascii="Tahoma" w:hAnsi="Tahoma" w:cs="Tahoma"/>
          <w:b/>
          <w:u w:val="single"/>
        </w:rPr>
        <w:t>ter</w:t>
      </w:r>
      <w:r w:rsidRPr="00F13FD5">
        <w:rPr>
          <w:rFonts w:ascii="Tahoma" w:hAnsi="Tahoma" w:cs="Tahoma"/>
        </w:rPr>
        <w:t xml:space="preserve"> identično priložiti tudi v </w:t>
      </w:r>
      <w:r w:rsidRPr="00F13FD5">
        <w:rPr>
          <w:rFonts w:ascii="Tahoma" w:hAnsi="Tahoma" w:cs="Tahoma"/>
          <w:b/>
          <w:u w:val="single"/>
        </w:rPr>
        <w:t>Excel datoteki.</w:t>
      </w:r>
    </w:p>
    <w:p w14:paraId="06B2C748" w14:textId="77777777" w:rsidR="00F24E6D" w:rsidRPr="00F13FD5" w:rsidRDefault="00F24E6D" w:rsidP="00232070">
      <w:pPr>
        <w:keepNext/>
        <w:keepLines/>
        <w:jc w:val="both"/>
        <w:rPr>
          <w:rFonts w:ascii="Tahoma" w:hAnsi="Tahoma" w:cs="Tahoma"/>
          <w:b/>
          <w:u w:val="single"/>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F24E6D" w:rsidRPr="00F13FD5" w14:paraId="70F3FD1A" w14:textId="77777777" w:rsidTr="001D3263">
        <w:tc>
          <w:tcPr>
            <w:tcW w:w="608" w:type="dxa"/>
            <w:tcBorders>
              <w:right w:val="nil"/>
            </w:tcBorders>
          </w:tcPr>
          <w:p w14:paraId="5BD806B1" w14:textId="77777777" w:rsidR="00F24E6D" w:rsidRPr="00F13FD5" w:rsidRDefault="00F24E6D"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985A3DF" w14:textId="3AAAA971" w:rsidR="00F24E6D" w:rsidRPr="00F13FD5" w:rsidRDefault="00F24E6D" w:rsidP="00232070">
            <w:pPr>
              <w:keepNext/>
              <w:keepLines/>
              <w:rPr>
                <w:rFonts w:ascii="Tahoma" w:hAnsi="Tahoma" w:cs="Tahoma"/>
              </w:rPr>
            </w:pPr>
            <w:r w:rsidRPr="00F13FD5">
              <w:rPr>
                <w:rFonts w:ascii="Tahoma" w:hAnsi="Tahoma" w:cs="Tahoma"/>
              </w:rPr>
              <w:t>TERMINSKI PLAN SERVISOV – ni potrebno prilagati</w:t>
            </w:r>
          </w:p>
        </w:tc>
        <w:tc>
          <w:tcPr>
            <w:tcW w:w="851" w:type="dxa"/>
            <w:tcBorders>
              <w:top w:val="single" w:sz="4" w:space="0" w:color="auto"/>
              <w:left w:val="single" w:sz="4" w:space="0" w:color="auto"/>
              <w:bottom w:val="single" w:sz="4" w:space="0" w:color="auto"/>
              <w:right w:val="nil"/>
            </w:tcBorders>
          </w:tcPr>
          <w:p w14:paraId="66EC673E" w14:textId="77777777" w:rsidR="00F24E6D" w:rsidRPr="00F13FD5" w:rsidRDefault="00F24E6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641AF6F" w14:textId="77777777" w:rsidR="00F24E6D" w:rsidRPr="00F13FD5" w:rsidRDefault="00F24E6D" w:rsidP="00232070">
            <w:pPr>
              <w:keepNext/>
              <w:keepLines/>
              <w:ind w:right="-62"/>
              <w:jc w:val="both"/>
              <w:rPr>
                <w:rFonts w:ascii="Tahoma" w:hAnsi="Tahoma" w:cs="Tahoma"/>
                <w:b/>
                <w:iCs/>
              </w:rPr>
            </w:pPr>
            <w:r w:rsidRPr="00F13FD5">
              <w:rPr>
                <w:rFonts w:ascii="Tahoma" w:hAnsi="Tahoma" w:cs="Tahoma"/>
                <w:b/>
                <w:iCs/>
              </w:rPr>
              <w:t xml:space="preserve"> 2/4  </w:t>
            </w:r>
          </w:p>
        </w:tc>
      </w:tr>
    </w:tbl>
    <w:p w14:paraId="24CA3FF4" w14:textId="534B2927" w:rsidR="00F24E6D" w:rsidRPr="00F13FD5" w:rsidRDefault="00F24E6D" w:rsidP="00232070">
      <w:pPr>
        <w:keepNext/>
        <w:keepLines/>
        <w:spacing w:before="120"/>
        <w:jc w:val="both"/>
        <w:rPr>
          <w:rFonts w:ascii="Tahoma" w:hAnsi="Tahoma" w:cs="Tahoma"/>
        </w:rPr>
      </w:pPr>
      <w:r w:rsidRPr="00F13FD5">
        <w:rPr>
          <w:rFonts w:ascii="Tahoma" w:hAnsi="Tahoma" w:cs="Tahoma"/>
        </w:rPr>
        <w:t>Terminski plan se predloži po podpisu primopredajnega zapisnik</w:t>
      </w:r>
      <w:r w:rsidR="004D0169">
        <w:rPr>
          <w:rFonts w:ascii="Tahoma" w:hAnsi="Tahoma" w:cs="Tahoma"/>
        </w:rPr>
        <w:t>a</w:t>
      </w:r>
      <w:r w:rsidRPr="00F13FD5">
        <w:rPr>
          <w:rFonts w:ascii="Tahoma" w:hAnsi="Tahoma" w:cs="Tahoma"/>
        </w:rPr>
        <w:t xml:space="preserve"> o uspešnem prevzemu puhal in ga ni potrebno predložiti k ponudbeni dokumentaciji.</w:t>
      </w:r>
    </w:p>
    <w:p w14:paraId="5E4E9C0D" w14:textId="0334472F" w:rsidR="008D672D" w:rsidRPr="00F13FD5" w:rsidRDefault="008D672D" w:rsidP="00232070">
      <w:pPr>
        <w:keepNext/>
        <w:keepLines/>
        <w:ind w:right="-142"/>
        <w:jc w:val="both"/>
        <w:rPr>
          <w:rFonts w:ascii="Tahoma" w:hAnsi="Tahoma" w:cs="Tahoma"/>
          <w:b/>
          <w:u w:val="single"/>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AD6770" w:rsidRPr="00F13FD5" w14:paraId="24D5BEE1" w14:textId="77777777" w:rsidTr="001D3263">
        <w:tc>
          <w:tcPr>
            <w:tcW w:w="608" w:type="dxa"/>
            <w:tcBorders>
              <w:right w:val="nil"/>
            </w:tcBorders>
          </w:tcPr>
          <w:p w14:paraId="584B7B31"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2C1F851" w14:textId="77777777" w:rsidR="00AD6770" w:rsidRPr="00F13FD5" w:rsidRDefault="00AD6770" w:rsidP="00232070">
            <w:pPr>
              <w:keepNext/>
              <w:keepLines/>
              <w:rPr>
                <w:rFonts w:ascii="Tahoma" w:hAnsi="Tahoma" w:cs="Tahoma"/>
              </w:rPr>
            </w:pPr>
            <w:r w:rsidRPr="00F13FD5">
              <w:rPr>
                <w:rFonts w:ascii="Tahoma" w:hAnsi="Tahoma" w:cs="Tahoma"/>
              </w:rPr>
              <w:t>IZJAVA FIZIČNE OSEBE</w:t>
            </w:r>
          </w:p>
        </w:tc>
        <w:tc>
          <w:tcPr>
            <w:tcW w:w="851" w:type="dxa"/>
            <w:tcBorders>
              <w:top w:val="single" w:sz="4" w:space="0" w:color="auto"/>
              <w:left w:val="single" w:sz="4" w:space="0" w:color="auto"/>
              <w:bottom w:val="single" w:sz="4" w:space="0" w:color="auto"/>
              <w:right w:val="nil"/>
            </w:tcBorders>
          </w:tcPr>
          <w:p w14:paraId="46601C62" w14:textId="77777777" w:rsidR="00AD6770" w:rsidRPr="00F13FD5" w:rsidRDefault="00AD6770"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702DB716" w14:textId="77777777" w:rsidR="00AD6770" w:rsidRPr="00F13FD5" w:rsidRDefault="00AD6770" w:rsidP="00232070">
            <w:pPr>
              <w:keepNext/>
              <w:keepLines/>
              <w:ind w:right="-62"/>
              <w:jc w:val="both"/>
              <w:rPr>
                <w:rFonts w:ascii="Tahoma" w:hAnsi="Tahoma" w:cs="Tahoma"/>
                <w:b/>
                <w:iCs/>
              </w:rPr>
            </w:pPr>
            <w:r w:rsidRPr="00F13FD5">
              <w:rPr>
                <w:rFonts w:ascii="Tahoma" w:hAnsi="Tahoma" w:cs="Tahoma"/>
                <w:b/>
                <w:iCs/>
              </w:rPr>
              <w:t xml:space="preserve"> 3/3  </w:t>
            </w:r>
          </w:p>
        </w:tc>
      </w:tr>
    </w:tbl>
    <w:p w14:paraId="672AAFBC" w14:textId="584C94D2" w:rsidR="00E6163A" w:rsidRPr="00F13FD5" w:rsidRDefault="00E6163A" w:rsidP="00232070">
      <w:pPr>
        <w:keepNext/>
        <w:keepLines/>
        <w:spacing w:before="120"/>
        <w:jc w:val="both"/>
        <w:rPr>
          <w:rFonts w:ascii="Tahoma" w:hAnsi="Tahoma" w:cs="Tahoma"/>
        </w:rPr>
      </w:pPr>
      <w:r w:rsidRPr="00F13FD5">
        <w:rPr>
          <w:rFonts w:ascii="Tahoma" w:hAnsi="Tahoma" w:cs="Tahoma"/>
        </w:rPr>
        <w:t xml:space="preserve">Izjavo izpolnijo in podpišejo VSE osebe, ki so člani upravnega, vodstvenega ali nadzornega organa gospodarskega subjekta ali ki ima pooblastila za njegovo zastopanje ali odločanje ali nadzor v njem (velja za ponudnika, za vse člane skupine ponudnikov – partnerje, za vse nominirane podizvajalce in za vse ostale subjekte, katerih zmogljivosti uporablja ponudnik). </w:t>
      </w:r>
    </w:p>
    <w:p w14:paraId="55751B16" w14:textId="77777777" w:rsidR="00AD6770" w:rsidRPr="00F13FD5" w:rsidRDefault="00AD6770" w:rsidP="00232070">
      <w:pPr>
        <w:keepNext/>
        <w:keepLines/>
        <w:tabs>
          <w:tab w:val="left" w:pos="142"/>
          <w:tab w:val="left" w:pos="567"/>
          <w:tab w:val="num" w:pos="851"/>
          <w:tab w:val="left" w:pos="993"/>
        </w:tab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AD6770" w:rsidRPr="00F13FD5" w14:paraId="53084AF2" w14:textId="77777777" w:rsidTr="001D3263">
        <w:tc>
          <w:tcPr>
            <w:tcW w:w="608" w:type="dxa"/>
            <w:tcBorders>
              <w:right w:val="nil"/>
            </w:tcBorders>
          </w:tcPr>
          <w:p w14:paraId="79D02934" w14:textId="77777777" w:rsidR="00AD6770" w:rsidRPr="00F13FD5" w:rsidRDefault="00AD6770"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41C99DE3" w14:textId="77777777" w:rsidR="00AD6770" w:rsidRPr="00F13FD5" w:rsidRDefault="00AD6770" w:rsidP="00232070">
            <w:pPr>
              <w:keepNext/>
              <w:keepLines/>
              <w:rPr>
                <w:rFonts w:ascii="Tahoma" w:hAnsi="Tahoma" w:cs="Tahoma"/>
              </w:rPr>
            </w:pPr>
            <w:r w:rsidRPr="00F13FD5">
              <w:rPr>
                <w:rFonts w:ascii="Tahoma" w:hAnsi="Tahoma" w:cs="Tahoma"/>
              </w:rPr>
              <w:t>IZJAVA O UDELEŽBI FIZIČNIH IN PRAVNIH OSEB V LASTNIŠTVU GOSPODARSKEGA SUBJEKTA</w:t>
            </w:r>
          </w:p>
        </w:tc>
        <w:tc>
          <w:tcPr>
            <w:tcW w:w="851" w:type="dxa"/>
            <w:tcBorders>
              <w:top w:val="single" w:sz="4" w:space="0" w:color="auto"/>
              <w:left w:val="single" w:sz="4" w:space="0" w:color="auto"/>
              <w:bottom w:val="single" w:sz="4" w:space="0" w:color="auto"/>
              <w:right w:val="nil"/>
            </w:tcBorders>
          </w:tcPr>
          <w:p w14:paraId="6EBAD9D0" w14:textId="77777777" w:rsidR="00AD6770" w:rsidRPr="00F13FD5" w:rsidRDefault="00AD6770"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143044A" w14:textId="77777777" w:rsidR="00AD6770" w:rsidRPr="00F13FD5" w:rsidRDefault="00AD6770" w:rsidP="00232070">
            <w:pPr>
              <w:keepNext/>
              <w:keepLines/>
              <w:ind w:right="-62"/>
              <w:jc w:val="both"/>
              <w:rPr>
                <w:rFonts w:ascii="Tahoma" w:hAnsi="Tahoma" w:cs="Tahoma"/>
                <w:b/>
                <w:iCs/>
              </w:rPr>
            </w:pPr>
            <w:r w:rsidRPr="00F13FD5">
              <w:rPr>
                <w:rFonts w:ascii="Tahoma" w:hAnsi="Tahoma" w:cs="Tahoma"/>
                <w:b/>
                <w:iCs/>
              </w:rPr>
              <w:t xml:space="preserve"> 3/4  </w:t>
            </w:r>
          </w:p>
        </w:tc>
      </w:tr>
    </w:tbl>
    <w:p w14:paraId="4D06C930" w14:textId="07749F89" w:rsidR="00E6163A" w:rsidRPr="00F13FD5" w:rsidRDefault="00E6163A" w:rsidP="00232070">
      <w:pPr>
        <w:keepNext/>
        <w:keepLines/>
        <w:spacing w:before="120"/>
        <w:jc w:val="both"/>
        <w:rPr>
          <w:rFonts w:ascii="Tahoma" w:hAnsi="Tahoma" w:cs="Tahoma"/>
        </w:rPr>
      </w:pPr>
      <w:r w:rsidRPr="00F13FD5">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w:t>
      </w:r>
    </w:p>
    <w:p w14:paraId="4CFE9374" w14:textId="77777777" w:rsidR="00A74E8F" w:rsidRPr="00F13FD5" w:rsidRDefault="00A74E8F"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6B620F" w:rsidRPr="00F13FD5" w14:paraId="143B75AE" w14:textId="77777777" w:rsidTr="001D3263">
        <w:tc>
          <w:tcPr>
            <w:tcW w:w="608" w:type="dxa"/>
            <w:tcBorders>
              <w:right w:val="nil"/>
            </w:tcBorders>
          </w:tcPr>
          <w:p w14:paraId="35624CA4" w14:textId="77777777" w:rsidR="006B620F" w:rsidRPr="00F13FD5" w:rsidRDefault="006B620F" w:rsidP="00232070">
            <w:pPr>
              <w:keepNext/>
              <w:keepLines/>
              <w:jc w:val="both"/>
              <w:rPr>
                <w:rFonts w:ascii="Tahoma" w:hAnsi="Tahoma" w:cs="Tahoma"/>
              </w:rPr>
            </w:pPr>
            <w:bookmarkStart w:id="29" w:name="_Hlk201857646"/>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722F8C9" w14:textId="77777777" w:rsidR="006B620F" w:rsidRPr="00F13FD5" w:rsidRDefault="006B620F" w:rsidP="00232070">
            <w:pPr>
              <w:keepNext/>
              <w:keepLines/>
              <w:rPr>
                <w:rFonts w:ascii="Tahoma" w:hAnsi="Tahoma" w:cs="Tahoma"/>
              </w:rPr>
            </w:pPr>
            <w:r w:rsidRPr="00F13FD5">
              <w:rPr>
                <w:rFonts w:ascii="Tahoma" w:hAnsi="Tahoma" w:cs="Tahoma"/>
              </w:rPr>
              <w:t>UDELEŽBA PODIZVAJALCA IN ZAHTEVA ZA NEPOSREDNO PLAČILO</w:t>
            </w:r>
          </w:p>
        </w:tc>
        <w:tc>
          <w:tcPr>
            <w:tcW w:w="851" w:type="dxa"/>
            <w:tcBorders>
              <w:top w:val="single" w:sz="4" w:space="0" w:color="auto"/>
              <w:left w:val="single" w:sz="4" w:space="0" w:color="auto"/>
              <w:bottom w:val="single" w:sz="4" w:space="0" w:color="auto"/>
              <w:right w:val="nil"/>
            </w:tcBorders>
          </w:tcPr>
          <w:p w14:paraId="33AEFC41" w14:textId="77777777" w:rsidR="006B620F" w:rsidRPr="00F13FD5" w:rsidRDefault="006B620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B101D28" w14:textId="77777777" w:rsidR="006B620F" w:rsidRPr="00F13FD5" w:rsidRDefault="006B620F" w:rsidP="00232070">
            <w:pPr>
              <w:keepNext/>
              <w:keepLines/>
              <w:ind w:right="-62"/>
              <w:jc w:val="both"/>
              <w:rPr>
                <w:rFonts w:ascii="Tahoma" w:hAnsi="Tahoma" w:cs="Tahoma"/>
                <w:b/>
                <w:iCs/>
              </w:rPr>
            </w:pPr>
            <w:r w:rsidRPr="00F13FD5">
              <w:rPr>
                <w:rFonts w:ascii="Tahoma" w:hAnsi="Tahoma" w:cs="Tahoma"/>
                <w:b/>
                <w:iCs/>
              </w:rPr>
              <w:t xml:space="preserve"> 4/1  </w:t>
            </w:r>
          </w:p>
        </w:tc>
      </w:tr>
    </w:tbl>
    <w:bookmarkEnd w:id="29"/>
    <w:p w14:paraId="7D981DB3" w14:textId="25A9B19A" w:rsidR="00470308" w:rsidRPr="00F13FD5" w:rsidRDefault="00470308" w:rsidP="00232070">
      <w:pPr>
        <w:keepNext/>
        <w:keepLines/>
        <w:spacing w:before="120"/>
        <w:jc w:val="both"/>
        <w:rPr>
          <w:rFonts w:ascii="Tahoma" w:hAnsi="Tahoma" w:cs="Tahoma"/>
        </w:rPr>
      </w:pPr>
      <w:r w:rsidRPr="00F13FD5">
        <w:rPr>
          <w:rFonts w:ascii="Tahoma" w:hAnsi="Tahoma" w:cs="Tahoma"/>
        </w:rPr>
        <w:t xml:space="preserve">Podizvajalec izpolni vse zahtevane podatke, v kolikor ponudnik del javnega naročila odda v </w:t>
      </w:r>
      <w:proofErr w:type="spellStart"/>
      <w:r w:rsidRPr="00F13FD5">
        <w:rPr>
          <w:rFonts w:ascii="Tahoma" w:hAnsi="Tahoma" w:cs="Tahoma"/>
        </w:rPr>
        <w:t>podizvajanje</w:t>
      </w:r>
      <w:proofErr w:type="spellEnd"/>
      <w:r w:rsidRPr="00F13FD5">
        <w:rPr>
          <w:rFonts w:ascii="Tahoma" w:hAnsi="Tahoma" w:cs="Tahoma"/>
        </w:rPr>
        <w:t xml:space="preserve">. </w:t>
      </w:r>
      <w:r w:rsidR="006B620F" w:rsidRPr="00F13FD5">
        <w:rPr>
          <w:rFonts w:ascii="Tahoma" w:hAnsi="Tahoma" w:cs="Tahoma"/>
        </w:rPr>
        <w:t xml:space="preserve">  </w:t>
      </w:r>
      <w:r w:rsidRPr="00F13FD5">
        <w:rPr>
          <w:rFonts w:ascii="Tahoma" w:hAnsi="Tahoma" w:cs="Tahoma"/>
        </w:rPr>
        <w:t>V kolikor ponudnik v predmetnem naročilu ne nastopa z nobenim podizvajalcem, priloge ni treba prilagati.</w:t>
      </w:r>
    </w:p>
    <w:p w14:paraId="4FB866DE" w14:textId="77777777" w:rsidR="00470308" w:rsidRPr="00F13FD5" w:rsidRDefault="00470308" w:rsidP="00232070">
      <w:pPr>
        <w:keepNext/>
        <w:keepLines/>
        <w:jc w:val="both"/>
        <w:rPr>
          <w:rFonts w:ascii="Tahoma" w:hAnsi="Tahoma" w:cs="Tahoma"/>
        </w:rPr>
      </w:pPr>
    </w:p>
    <w:p w14:paraId="704F42D0" w14:textId="77777777" w:rsidR="00470308" w:rsidRPr="00F13FD5" w:rsidRDefault="00470308" w:rsidP="00232070">
      <w:pPr>
        <w:keepNext/>
        <w:keepLines/>
        <w:jc w:val="both"/>
        <w:rPr>
          <w:rFonts w:ascii="Tahoma" w:hAnsi="Tahoma" w:cs="Tahoma"/>
        </w:rPr>
      </w:pPr>
      <w:r w:rsidRPr="00F13FD5">
        <w:rPr>
          <w:rFonts w:ascii="Tahoma" w:hAnsi="Tahoma" w:cs="Tahoma"/>
        </w:rPr>
        <w:t xml:space="preserve">V kolikor ponudnik namerava izvajati predmet  javnega naročila s podizvajalci, mora ravnati v skladu s 94. členom ZJN-3 ter </w:t>
      </w:r>
      <w:r w:rsidRPr="00F13FD5">
        <w:rPr>
          <w:rFonts w:ascii="Tahoma" w:eastAsia="Calibri" w:hAnsi="Tahoma" w:cs="Tahoma"/>
        </w:rPr>
        <w:t xml:space="preserve">za vse navedene podizvajalce predložiti izpolnjeno, podpisani in žigosano Prilogo 4/1 in Obrazec 3 k Prilogi 4/1 (sporazum o medsebojnem sodelovanju). </w:t>
      </w:r>
      <w:r w:rsidRPr="00F13FD5">
        <w:rPr>
          <w:rFonts w:ascii="Tahoma" w:hAnsi="Tahoma" w:cs="Tahoma"/>
        </w:rPr>
        <w:t xml:space="preserve">Kadar namerava ponudnik izvajati predmet javnega naročila </w:t>
      </w:r>
      <w:r w:rsidRPr="00F13FD5">
        <w:rPr>
          <w:rFonts w:ascii="Tahoma" w:hAnsi="Tahoma" w:cs="Tahoma"/>
          <w:u w:val="single"/>
        </w:rPr>
        <w:t xml:space="preserve">s podizvajalcem, ki zahteva neposredno plačilo </w:t>
      </w:r>
      <w:r w:rsidRPr="00F13FD5">
        <w:rPr>
          <w:rFonts w:ascii="Tahoma" w:hAnsi="Tahoma" w:cs="Tahoma"/>
        </w:rPr>
        <w:t>v skladu s 94. členom ZJN-3, mora k ponudbi priložiti Obrazec 1 k Prilogi 4/1 (pooblastilo ponudnika), Obrazec 2 k Prilogi 4/1 (soglasje podizvajalcev) in Obrazec 3 k Prilogi 4/1 (sporazum o medsebojnem sodelovanju).</w:t>
      </w:r>
    </w:p>
    <w:p w14:paraId="5024F6C9" w14:textId="77777777" w:rsidR="00CE2724" w:rsidRPr="00F13FD5" w:rsidRDefault="00CE2724" w:rsidP="00232070">
      <w:pPr>
        <w:keepNext/>
        <w:keepLines/>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6B620F" w:rsidRPr="00F13FD5" w14:paraId="0F8A08CE" w14:textId="77777777" w:rsidTr="001D3263">
        <w:tc>
          <w:tcPr>
            <w:tcW w:w="608" w:type="dxa"/>
            <w:tcBorders>
              <w:right w:val="nil"/>
            </w:tcBorders>
          </w:tcPr>
          <w:p w14:paraId="5FF87AEF" w14:textId="77777777" w:rsidR="006B620F" w:rsidRPr="00F13FD5" w:rsidRDefault="006B620F" w:rsidP="00232070">
            <w:pPr>
              <w:keepNext/>
              <w:keepLines/>
              <w:jc w:val="both"/>
              <w:rPr>
                <w:rFonts w:ascii="Tahoma" w:hAnsi="Tahoma" w:cs="Tahoma"/>
              </w:rPr>
            </w:pPr>
            <w:bookmarkStart w:id="30" w:name="_Hlk201831617"/>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5A911F5B" w14:textId="77777777" w:rsidR="006B620F" w:rsidRPr="00F13FD5" w:rsidRDefault="006B620F" w:rsidP="00232070">
            <w:pPr>
              <w:keepNext/>
              <w:keepLines/>
              <w:rPr>
                <w:rFonts w:ascii="Tahoma" w:hAnsi="Tahoma" w:cs="Tahoma"/>
              </w:rPr>
            </w:pPr>
            <w:r w:rsidRPr="00F13FD5">
              <w:rPr>
                <w:rFonts w:ascii="Tahoma" w:hAnsi="Tahoma" w:cs="Tahoma"/>
              </w:rPr>
              <w:t>SEZNAM DRUGIH SUBJEKTOV, KATERIH ZMOGLJIVOST UPORABLJA PONUDNIK</w:t>
            </w:r>
          </w:p>
        </w:tc>
        <w:tc>
          <w:tcPr>
            <w:tcW w:w="851" w:type="dxa"/>
            <w:tcBorders>
              <w:top w:val="single" w:sz="4" w:space="0" w:color="auto"/>
              <w:left w:val="single" w:sz="4" w:space="0" w:color="auto"/>
              <w:bottom w:val="single" w:sz="4" w:space="0" w:color="auto"/>
              <w:right w:val="nil"/>
            </w:tcBorders>
          </w:tcPr>
          <w:p w14:paraId="0C6CBB8E" w14:textId="77777777" w:rsidR="006B620F" w:rsidRPr="00F13FD5" w:rsidRDefault="006B620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263F3BA" w14:textId="77777777" w:rsidR="006B620F" w:rsidRPr="00F13FD5" w:rsidRDefault="006B620F" w:rsidP="00232070">
            <w:pPr>
              <w:keepNext/>
              <w:keepLines/>
              <w:ind w:right="-62"/>
              <w:jc w:val="both"/>
              <w:rPr>
                <w:rFonts w:ascii="Tahoma" w:hAnsi="Tahoma" w:cs="Tahoma"/>
                <w:b/>
                <w:iCs/>
              </w:rPr>
            </w:pPr>
            <w:r w:rsidRPr="00F13FD5">
              <w:rPr>
                <w:rFonts w:ascii="Tahoma" w:hAnsi="Tahoma" w:cs="Tahoma"/>
                <w:b/>
                <w:iCs/>
              </w:rPr>
              <w:t xml:space="preserve"> 4/2  </w:t>
            </w:r>
          </w:p>
        </w:tc>
      </w:tr>
    </w:tbl>
    <w:bookmarkEnd w:id="30"/>
    <w:p w14:paraId="0C5AEF2C" w14:textId="7E20E795" w:rsidR="003504F7" w:rsidRPr="00F13FD5" w:rsidRDefault="003504F7" w:rsidP="00232070">
      <w:pPr>
        <w:keepNext/>
        <w:keepLines/>
        <w:spacing w:before="120"/>
        <w:jc w:val="both"/>
        <w:rPr>
          <w:rFonts w:ascii="Tahoma" w:hAnsi="Tahoma" w:cs="Tahoma"/>
        </w:rPr>
      </w:pPr>
      <w:r w:rsidRPr="00F13FD5">
        <w:rPr>
          <w:rFonts w:ascii="Tahoma" w:hAnsi="Tahoma" w:cs="Tahoma"/>
        </w:rPr>
        <w:t xml:space="preserve">Ponudnik mora prilogo izpolniti, v kolikor uporabi zmogljivost drugih subjektov, </w:t>
      </w:r>
      <w:r w:rsidRPr="00F13FD5">
        <w:rPr>
          <w:rFonts w:ascii="Tahoma" w:hAnsi="Tahoma" w:cs="Tahoma"/>
          <w:u w:val="single"/>
        </w:rPr>
        <w:t>ki niso partner/ji v primeru skupne ponudbe in v ponudbi niso navedeni kot podizvajalec/ci</w:t>
      </w:r>
      <w:r w:rsidRPr="00F13FD5">
        <w:rPr>
          <w:rFonts w:ascii="Tahoma" w:hAnsi="Tahoma" w:cs="Tahoma"/>
        </w:rPr>
        <w:t>.</w:t>
      </w:r>
    </w:p>
    <w:p w14:paraId="32505B8A" w14:textId="77777777" w:rsidR="00470308" w:rsidRPr="00F13FD5" w:rsidRDefault="00470308" w:rsidP="00232070">
      <w:pPr>
        <w:keepNext/>
        <w:keepLines/>
        <w:jc w:val="both"/>
        <w:rPr>
          <w:rFonts w:ascii="Tahoma" w:hAnsi="Tahoma" w:cs="Tahoma"/>
        </w:rPr>
      </w:pPr>
    </w:p>
    <w:p w14:paraId="17962AFA" w14:textId="732AC09E" w:rsidR="003504F7" w:rsidRPr="00F13FD5" w:rsidRDefault="003504F7" w:rsidP="00232070">
      <w:pPr>
        <w:keepNext/>
        <w:keepLines/>
        <w:jc w:val="both"/>
        <w:rPr>
          <w:rFonts w:ascii="Tahoma" w:hAnsi="Tahoma" w:cs="Tahoma"/>
          <w:u w:val="single"/>
        </w:rPr>
      </w:pPr>
      <w:r w:rsidRPr="00F13FD5">
        <w:rPr>
          <w:rFonts w:ascii="Tahoma" w:hAnsi="Tahoma" w:cs="Tahoma"/>
        </w:rPr>
        <w:lastRenderedPageBreak/>
        <w:t xml:space="preserve">Ponudnik razmnoži potrebno število izvodov vseh obrazcev. </w:t>
      </w:r>
      <w:r w:rsidRPr="00F13FD5">
        <w:rPr>
          <w:rFonts w:ascii="Tahoma" w:hAnsi="Tahoma" w:cs="Tahoma"/>
          <w:u w:val="single"/>
        </w:rPr>
        <w:t>V kolikor ponudnik ne bo uporabil zmogljivosti drugih subjektov, priloge ni potrebno izpolni</w:t>
      </w:r>
      <w:r w:rsidR="00470308" w:rsidRPr="00F13FD5">
        <w:rPr>
          <w:rFonts w:ascii="Tahoma" w:hAnsi="Tahoma" w:cs="Tahoma"/>
          <w:u w:val="single"/>
        </w:rPr>
        <w:t>ti</w:t>
      </w:r>
      <w:r w:rsidRPr="00F13FD5">
        <w:rPr>
          <w:rFonts w:ascii="Tahoma" w:hAnsi="Tahoma" w:cs="Tahoma"/>
          <w:u w:val="single"/>
        </w:rPr>
        <w:t>.</w:t>
      </w:r>
    </w:p>
    <w:p w14:paraId="79E9B999" w14:textId="77777777" w:rsidR="00F24E6D" w:rsidRPr="00F13FD5" w:rsidRDefault="00F24E6D" w:rsidP="00232070">
      <w:pPr>
        <w:keepNext/>
        <w:keepLines/>
        <w:jc w:val="both"/>
        <w:rPr>
          <w:rFonts w:ascii="Tahoma" w:hAnsi="Tahoma" w:cs="Tahoma"/>
          <w:u w:val="single"/>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F24E6D" w:rsidRPr="00F13FD5" w14:paraId="3C2DA62D" w14:textId="77777777" w:rsidTr="001D3263">
        <w:tc>
          <w:tcPr>
            <w:tcW w:w="608" w:type="dxa"/>
            <w:tcBorders>
              <w:right w:val="nil"/>
            </w:tcBorders>
          </w:tcPr>
          <w:p w14:paraId="40B45509" w14:textId="77777777" w:rsidR="00F24E6D" w:rsidRPr="00F13FD5" w:rsidRDefault="00F24E6D"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12F0499" w14:textId="77777777" w:rsidR="00F24E6D" w:rsidRPr="00F13FD5" w:rsidRDefault="00F24E6D" w:rsidP="00232070">
            <w:pPr>
              <w:keepNext/>
              <w:keepLines/>
              <w:rPr>
                <w:rFonts w:ascii="Tahoma" w:hAnsi="Tahoma" w:cs="Tahoma"/>
              </w:rPr>
            </w:pPr>
            <w:r w:rsidRPr="00F13FD5">
              <w:rPr>
                <w:rFonts w:ascii="Tahoma" w:hAnsi="Tahoma" w:cs="Tahoma"/>
              </w:rPr>
              <w:t>Tehnični podatki in skladnost za puhalo</w:t>
            </w:r>
          </w:p>
        </w:tc>
        <w:tc>
          <w:tcPr>
            <w:tcW w:w="851" w:type="dxa"/>
            <w:tcBorders>
              <w:top w:val="single" w:sz="4" w:space="0" w:color="auto"/>
              <w:left w:val="single" w:sz="4" w:space="0" w:color="auto"/>
              <w:bottom w:val="single" w:sz="4" w:space="0" w:color="auto"/>
              <w:right w:val="nil"/>
            </w:tcBorders>
          </w:tcPr>
          <w:p w14:paraId="63D0429D" w14:textId="77777777" w:rsidR="00F24E6D" w:rsidRPr="00F13FD5" w:rsidRDefault="00F24E6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798637E" w14:textId="77777777" w:rsidR="00F24E6D" w:rsidRPr="00F13FD5" w:rsidRDefault="00F24E6D" w:rsidP="00232070">
            <w:pPr>
              <w:keepNext/>
              <w:keepLines/>
              <w:ind w:right="-62"/>
              <w:jc w:val="both"/>
              <w:rPr>
                <w:rFonts w:ascii="Tahoma" w:hAnsi="Tahoma" w:cs="Tahoma"/>
                <w:b/>
                <w:iCs/>
              </w:rPr>
            </w:pPr>
            <w:r w:rsidRPr="00F13FD5">
              <w:rPr>
                <w:rFonts w:ascii="Tahoma" w:hAnsi="Tahoma" w:cs="Tahoma"/>
                <w:b/>
                <w:iCs/>
              </w:rPr>
              <w:t xml:space="preserve"> 5/1  </w:t>
            </w:r>
          </w:p>
        </w:tc>
      </w:tr>
    </w:tbl>
    <w:p w14:paraId="7C2369DF" w14:textId="77777777" w:rsidR="00F24E6D" w:rsidRPr="00F13FD5" w:rsidRDefault="00F24E6D"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1DC60BDE" w14:textId="77777777" w:rsidR="00F24E6D" w:rsidRPr="00F13FD5" w:rsidRDefault="00F24E6D" w:rsidP="00232070">
      <w:pPr>
        <w:keepNext/>
        <w:keepLines/>
        <w:jc w:val="both"/>
        <w:rPr>
          <w:rFonts w:ascii="Tahoma" w:hAnsi="Tahoma" w:cs="Tahoma"/>
          <w:u w:val="single"/>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40A78" w:rsidRPr="00F13FD5" w14:paraId="5D33E734" w14:textId="77777777" w:rsidTr="001D3263">
        <w:tc>
          <w:tcPr>
            <w:tcW w:w="608" w:type="dxa"/>
            <w:tcBorders>
              <w:right w:val="nil"/>
            </w:tcBorders>
          </w:tcPr>
          <w:p w14:paraId="6FCAF38A" w14:textId="77777777" w:rsidR="00840A78" w:rsidRPr="00F13FD5" w:rsidRDefault="00840A78"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57EDEE5E" w14:textId="77777777" w:rsidR="00840A78" w:rsidRPr="00F13FD5" w:rsidRDefault="00840A78" w:rsidP="00232070">
            <w:pPr>
              <w:keepNext/>
              <w:keepLines/>
              <w:rPr>
                <w:rFonts w:ascii="Tahoma" w:hAnsi="Tahoma" w:cs="Tahoma"/>
              </w:rPr>
            </w:pPr>
            <w:bookmarkStart w:id="31" w:name="_Hlk230677116"/>
            <w:r w:rsidRPr="00F13FD5">
              <w:rPr>
                <w:rFonts w:ascii="Tahoma" w:hAnsi="Tahoma" w:cs="Tahoma"/>
              </w:rPr>
              <w:t>Tehnični podatki in skladnost za frekvenčni pretvornik</w:t>
            </w:r>
            <w:bookmarkEnd w:id="31"/>
          </w:p>
        </w:tc>
        <w:tc>
          <w:tcPr>
            <w:tcW w:w="851" w:type="dxa"/>
            <w:tcBorders>
              <w:top w:val="single" w:sz="4" w:space="0" w:color="auto"/>
              <w:left w:val="single" w:sz="4" w:space="0" w:color="auto"/>
              <w:bottom w:val="single" w:sz="4" w:space="0" w:color="auto"/>
              <w:right w:val="nil"/>
            </w:tcBorders>
          </w:tcPr>
          <w:p w14:paraId="5DDE6217" w14:textId="77777777" w:rsidR="00840A78" w:rsidRPr="00F13FD5" w:rsidRDefault="00840A78"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3765F34F" w14:textId="77777777" w:rsidR="00840A78" w:rsidRPr="00F13FD5" w:rsidRDefault="00840A78" w:rsidP="00232070">
            <w:pPr>
              <w:keepNext/>
              <w:keepLines/>
              <w:ind w:right="-62"/>
              <w:jc w:val="both"/>
              <w:rPr>
                <w:rFonts w:ascii="Tahoma" w:hAnsi="Tahoma" w:cs="Tahoma"/>
                <w:b/>
                <w:iCs/>
              </w:rPr>
            </w:pPr>
            <w:r w:rsidRPr="00F13FD5">
              <w:rPr>
                <w:rFonts w:ascii="Tahoma" w:hAnsi="Tahoma" w:cs="Tahoma"/>
                <w:b/>
                <w:iCs/>
              </w:rPr>
              <w:t xml:space="preserve"> 5/2  </w:t>
            </w:r>
          </w:p>
        </w:tc>
      </w:tr>
    </w:tbl>
    <w:p w14:paraId="5B629E0F" w14:textId="77777777" w:rsidR="00840A78" w:rsidRPr="00F13FD5" w:rsidRDefault="00840A78"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1DCCE533" w14:textId="77777777" w:rsidR="00F24E6D" w:rsidRPr="00F13FD5" w:rsidRDefault="00F24E6D" w:rsidP="00232070">
      <w:pPr>
        <w:keepNext/>
        <w:keepLines/>
        <w:jc w:val="both"/>
        <w:rPr>
          <w:rFonts w:ascii="Tahoma" w:hAnsi="Tahoma" w:cs="Tahoma"/>
          <w:u w:val="single"/>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40A78" w:rsidRPr="00F13FD5" w14:paraId="1C45EA38" w14:textId="77777777" w:rsidTr="001D3263">
        <w:tc>
          <w:tcPr>
            <w:tcW w:w="608" w:type="dxa"/>
            <w:tcBorders>
              <w:right w:val="nil"/>
            </w:tcBorders>
          </w:tcPr>
          <w:p w14:paraId="71884814" w14:textId="77777777" w:rsidR="00840A78" w:rsidRPr="00F13FD5" w:rsidRDefault="00840A78"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4421929" w14:textId="77777777" w:rsidR="00840A78" w:rsidRPr="00F13FD5" w:rsidRDefault="00840A78" w:rsidP="00232070">
            <w:pPr>
              <w:keepNext/>
              <w:keepLines/>
              <w:rPr>
                <w:rFonts w:ascii="Tahoma" w:hAnsi="Tahoma" w:cs="Tahoma"/>
              </w:rPr>
            </w:pPr>
            <w:r w:rsidRPr="00F13FD5">
              <w:rPr>
                <w:rFonts w:ascii="Tahoma" w:hAnsi="Tahoma" w:cs="Tahoma"/>
              </w:rPr>
              <w:t>Garantirane tehnične vrednosti ponujene opreme</w:t>
            </w:r>
          </w:p>
        </w:tc>
        <w:tc>
          <w:tcPr>
            <w:tcW w:w="851" w:type="dxa"/>
            <w:tcBorders>
              <w:top w:val="single" w:sz="4" w:space="0" w:color="auto"/>
              <w:left w:val="single" w:sz="4" w:space="0" w:color="auto"/>
              <w:bottom w:val="single" w:sz="4" w:space="0" w:color="auto"/>
              <w:right w:val="nil"/>
            </w:tcBorders>
          </w:tcPr>
          <w:p w14:paraId="46CBF0F7" w14:textId="77777777" w:rsidR="00840A78" w:rsidRPr="00F13FD5" w:rsidRDefault="00840A78"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8E820FB" w14:textId="77777777" w:rsidR="00840A78" w:rsidRPr="00F13FD5" w:rsidRDefault="00840A78" w:rsidP="00232070">
            <w:pPr>
              <w:keepNext/>
              <w:keepLines/>
              <w:ind w:right="-62"/>
              <w:jc w:val="both"/>
              <w:rPr>
                <w:rFonts w:ascii="Tahoma" w:hAnsi="Tahoma" w:cs="Tahoma"/>
                <w:b/>
                <w:iCs/>
              </w:rPr>
            </w:pPr>
            <w:r w:rsidRPr="00F13FD5">
              <w:rPr>
                <w:rFonts w:ascii="Tahoma" w:hAnsi="Tahoma" w:cs="Tahoma"/>
                <w:b/>
                <w:iCs/>
              </w:rPr>
              <w:t xml:space="preserve"> 5/3  </w:t>
            </w:r>
          </w:p>
        </w:tc>
      </w:tr>
    </w:tbl>
    <w:p w14:paraId="7E7CBD48" w14:textId="77777777" w:rsidR="00840A78" w:rsidRPr="00F13FD5" w:rsidRDefault="00840A78" w:rsidP="00232070">
      <w:pPr>
        <w:keepNext/>
        <w:keepLines/>
        <w:spacing w:before="120"/>
        <w:jc w:val="both"/>
        <w:rPr>
          <w:rFonts w:ascii="Tahoma" w:hAnsi="Tahoma" w:cs="Tahoma"/>
        </w:rPr>
      </w:pPr>
      <w:r w:rsidRPr="00F13FD5">
        <w:rPr>
          <w:rFonts w:ascii="Tahoma" w:hAnsi="Tahoma" w:cs="Tahoma"/>
        </w:rPr>
        <w:t xml:space="preserve">Ponudnik mora Prilogo izpolniti, podpisati in žigosati. </w:t>
      </w:r>
    </w:p>
    <w:p w14:paraId="6AB16903" w14:textId="77777777" w:rsidR="00D9470B" w:rsidRPr="00F13FD5" w:rsidRDefault="00D9470B"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054FA6C9" w14:textId="77777777" w:rsidTr="001D3263">
        <w:tc>
          <w:tcPr>
            <w:tcW w:w="608" w:type="dxa"/>
            <w:tcBorders>
              <w:right w:val="nil"/>
            </w:tcBorders>
          </w:tcPr>
          <w:p w14:paraId="2B243B5C"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8060959" w14:textId="77777777" w:rsidR="00D92957" w:rsidRPr="00F13FD5" w:rsidRDefault="00D92957" w:rsidP="00232070">
            <w:pPr>
              <w:keepNext/>
              <w:keepLines/>
              <w:rPr>
                <w:rFonts w:ascii="Tahoma" w:hAnsi="Tahoma" w:cs="Tahoma"/>
              </w:rPr>
            </w:pPr>
            <w:bookmarkStart w:id="32" w:name="_Hlk230722883"/>
            <w:r w:rsidRPr="00F13FD5">
              <w:rPr>
                <w:rFonts w:ascii="Tahoma" w:hAnsi="Tahoma" w:cs="Tahoma"/>
              </w:rPr>
              <w:t>SEZNAM REFERENC ZA DOBAVO IN MONTAŽO PUHAL</w:t>
            </w:r>
            <w:bookmarkEnd w:id="32"/>
          </w:p>
        </w:tc>
        <w:tc>
          <w:tcPr>
            <w:tcW w:w="851" w:type="dxa"/>
            <w:tcBorders>
              <w:top w:val="single" w:sz="4" w:space="0" w:color="auto"/>
              <w:left w:val="single" w:sz="4" w:space="0" w:color="auto"/>
              <w:bottom w:val="single" w:sz="4" w:space="0" w:color="auto"/>
              <w:right w:val="nil"/>
            </w:tcBorders>
          </w:tcPr>
          <w:p w14:paraId="0AA15568"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A56217D"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6/1 </w:t>
            </w:r>
          </w:p>
        </w:tc>
      </w:tr>
    </w:tbl>
    <w:p w14:paraId="7BBEDDA3"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224DD973" w14:textId="77777777" w:rsidR="003F490A" w:rsidRPr="00F13FD5" w:rsidRDefault="003F490A"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3232F50A" w14:textId="77777777" w:rsidTr="001D3263">
        <w:tc>
          <w:tcPr>
            <w:tcW w:w="608" w:type="dxa"/>
            <w:tcBorders>
              <w:right w:val="nil"/>
            </w:tcBorders>
          </w:tcPr>
          <w:p w14:paraId="4AEB5D5D"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42698570" w14:textId="77777777" w:rsidR="00D92957" w:rsidRPr="00F13FD5" w:rsidRDefault="00D92957" w:rsidP="00232070">
            <w:pPr>
              <w:keepNext/>
              <w:keepLines/>
              <w:rPr>
                <w:rFonts w:ascii="Tahoma" w:hAnsi="Tahoma" w:cs="Tahoma"/>
              </w:rPr>
            </w:pPr>
            <w:r w:rsidRPr="00F13FD5">
              <w:rPr>
                <w:rFonts w:ascii="Tahoma" w:hAnsi="Tahoma" w:cs="Tahoma"/>
              </w:rPr>
              <w:t>POTRDITEV REFERENC S STRANI POSAMEZNIH NAROČNIKOV ZA DOBAVO IN MONTAŽO PUHAL</w:t>
            </w:r>
          </w:p>
        </w:tc>
        <w:tc>
          <w:tcPr>
            <w:tcW w:w="851" w:type="dxa"/>
            <w:tcBorders>
              <w:top w:val="single" w:sz="4" w:space="0" w:color="auto"/>
              <w:left w:val="single" w:sz="4" w:space="0" w:color="auto"/>
              <w:bottom w:val="single" w:sz="4" w:space="0" w:color="auto"/>
              <w:right w:val="nil"/>
            </w:tcBorders>
          </w:tcPr>
          <w:p w14:paraId="6530EC8E"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20EFFFBF"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6/2 </w:t>
            </w:r>
          </w:p>
        </w:tc>
      </w:tr>
    </w:tbl>
    <w:p w14:paraId="3020F760"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1ECF9831"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7028A908" w14:textId="77777777" w:rsidTr="001D3263">
        <w:tc>
          <w:tcPr>
            <w:tcW w:w="608" w:type="dxa"/>
            <w:tcBorders>
              <w:right w:val="nil"/>
            </w:tcBorders>
          </w:tcPr>
          <w:p w14:paraId="3EAF8E9E"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FFF06D5" w14:textId="060C8234" w:rsidR="00D92957" w:rsidRPr="00F13FD5" w:rsidRDefault="00D92957" w:rsidP="00232070">
            <w:pPr>
              <w:keepNext/>
              <w:keepLines/>
              <w:rPr>
                <w:rFonts w:ascii="Tahoma" w:hAnsi="Tahoma" w:cs="Tahoma"/>
              </w:rPr>
            </w:pPr>
            <w:r w:rsidRPr="00F13FD5">
              <w:rPr>
                <w:rFonts w:ascii="Tahoma" w:hAnsi="Tahoma" w:cs="Tahoma"/>
              </w:rPr>
              <w:t>KADROVSKA SPOSOBNOST ZA MONTAŽO</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25B60581"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2FDDD89"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6/3 </w:t>
            </w:r>
          </w:p>
        </w:tc>
      </w:tr>
    </w:tbl>
    <w:p w14:paraId="6138BD35"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3654FDBB"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66E096E3" w14:textId="77777777" w:rsidTr="001D3263">
        <w:tc>
          <w:tcPr>
            <w:tcW w:w="608" w:type="dxa"/>
            <w:tcBorders>
              <w:right w:val="nil"/>
            </w:tcBorders>
          </w:tcPr>
          <w:p w14:paraId="3FEC80B9"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F1305DB" w14:textId="39D9B584" w:rsidR="00D92957" w:rsidRPr="00F13FD5" w:rsidRDefault="00D92957" w:rsidP="00232070">
            <w:pPr>
              <w:keepNext/>
              <w:keepLines/>
              <w:rPr>
                <w:rFonts w:ascii="Tahoma" w:hAnsi="Tahoma" w:cs="Tahoma"/>
              </w:rPr>
            </w:pPr>
            <w:r w:rsidRPr="00F13FD5">
              <w:rPr>
                <w:rFonts w:ascii="Tahoma" w:hAnsi="Tahoma" w:cs="Tahoma"/>
              </w:rPr>
              <w:t>SEZNAM REFERENC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47D49BCB"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26990B0"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6/4 </w:t>
            </w:r>
          </w:p>
        </w:tc>
      </w:tr>
    </w:tbl>
    <w:p w14:paraId="5940E6B7"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0B66657B"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54E42253" w14:textId="77777777" w:rsidTr="001D3263">
        <w:tc>
          <w:tcPr>
            <w:tcW w:w="608" w:type="dxa"/>
            <w:tcBorders>
              <w:right w:val="nil"/>
            </w:tcBorders>
          </w:tcPr>
          <w:p w14:paraId="16E3C163"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A7EB8F3" w14:textId="41C50DA1" w:rsidR="00D92957" w:rsidRPr="00F13FD5" w:rsidRDefault="00D92957" w:rsidP="00232070">
            <w:pPr>
              <w:keepNext/>
              <w:keepLines/>
              <w:spacing w:before="20" w:after="20"/>
              <w:rPr>
                <w:rFonts w:ascii="Tahoma" w:hAnsi="Tahoma" w:cs="Tahoma"/>
              </w:rPr>
            </w:pPr>
            <w:r w:rsidRPr="00F13FD5">
              <w:rPr>
                <w:rFonts w:ascii="Tahoma" w:hAnsi="Tahoma" w:cs="Tahoma"/>
              </w:rPr>
              <w:t>POTRDITEV REFERENC S STRANI POSAMEZNIH NAROČNIKOV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2A8A25C9"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0D84BE4"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6/5 </w:t>
            </w:r>
          </w:p>
        </w:tc>
      </w:tr>
    </w:tbl>
    <w:p w14:paraId="018A998D" w14:textId="35EA6C8F" w:rsidR="00D92957" w:rsidRPr="00F13FD5" w:rsidRDefault="00D92957"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484D6E46"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34E45F83" w14:textId="77777777" w:rsidTr="001D3263">
        <w:tc>
          <w:tcPr>
            <w:tcW w:w="608" w:type="dxa"/>
            <w:tcBorders>
              <w:right w:val="nil"/>
            </w:tcBorders>
          </w:tcPr>
          <w:p w14:paraId="20CA64FC"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F90D5AA" w14:textId="4EE04BE6" w:rsidR="00D92957" w:rsidRPr="00F13FD5" w:rsidRDefault="00D92957" w:rsidP="00232070">
            <w:pPr>
              <w:keepNext/>
              <w:keepLines/>
              <w:rPr>
                <w:rFonts w:ascii="Tahoma" w:hAnsi="Tahoma" w:cs="Tahoma"/>
              </w:rPr>
            </w:pPr>
            <w:r w:rsidRPr="00F13FD5">
              <w:rPr>
                <w:rFonts w:ascii="Tahoma" w:hAnsi="Tahoma" w:cs="Tahoma"/>
              </w:rPr>
              <w:t>KADROVS</w:t>
            </w:r>
            <w:r w:rsidR="00BF1EDB">
              <w:rPr>
                <w:rFonts w:ascii="Tahoma" w:hAnsi="Tahoma" w:cs="Tahoma"/>
              </w:rPr>
              <w:t>K</w:t>
            </w:r>
            <w:r w:rsidRPr="00F13FD5">
              <w:rPr>
                <w:rFonts w:ascii="Tahoma" w:hAnsi="Tahoma" w:cs="Tahoma"/>
              </w:rPr>
              <w:t>A SPOSOBNOST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4261A47D"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36F01F0F"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6/6 </w:t>
            </w:r>
          </w:p>
        </w:tc>
      </w:tr>
    </w:tbl>
    <w:p w14:paraId="512F3B9F"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6B2999FA"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D92957" w:rsidRPr="00F13FD5" w14:paraId="585BA74A" w14:textId="77777777" w:rsidTr="00D92957">
        <w:trPr>
          <w:trHeight w:val="481"/>
        </w:trPr>
        <w:tc>
          <w:tcPr>
            <w:tcW w:w="608" w:type="dxa"/>
            <w:tcBorders>
              <w:right w:val="nil"/>
            </w:tcBorders>
          </w:tcPr>
          <w:p w14:paraId="1E30A4D6"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4B3070E5" w14:textId="77777777" w:rsidR="00D92957" w:rsidRPr="00F13FD5" w:rsidRDefault="00D92957" w:rsidP="00232070">
            <w:pPr>
              <w:keepNext/>
              <w:keepLines/>
              <w:spacing w:after="40"/>
              <w:rPr>
                <w:rFonts w:ascii="Tahoma" w:hAnsi="Tahoma" w:cs="Tahoma"/>
              </w:rPr>
            </w:pPr>
            <w:r w:rsidRPr="00F13FD5">
              <w:rPr>
                <w:rFonts w:ascii="Tahoma" w:hAnsi="Tahoma" w:cs="Tahoma"/>
              </w:rPr>
              <w:t>POTRDILO NAROČNIKA O OGLEDU OBJEKTA IN SEZNANJENOSTI Z DEJANSKIM STANJEM</w:t>
            </w:r>
          </w:p>
        </w:tc>
        <w:tc>
          <w:tcPr>
            <w:tcW w:w="1134" w:type="dxa"/>
          </w:tcPr>
          <w:p w14:paraId="1C67E227" w14:textId="77777777" w:rsidR="00D92957" w:rsidRPr="00F13FD5" w:rsidRDefault="00D92957" w:rsidP="00232070">
            <w:pPr>
              <w:keepNext/>
              <w:keepLines/>
              <w:jc w:val="both"/>
              <w:rPr>
                <w:rFonts w:ascii="Tahoma" w:hAnsi="Tahoma" w:cs="Tahoma"/>
                <w:b/>
                <w:iCs/>
              </w:rPr>
            </w:pPr>
            <w:r w:rsidRPr="00F13FD5">
              <w:rPr>
                <w:rFonts w:ascii="Tahoma" w:hAnsi="Tahoma" w:cs="Tahoma"/>
                <w:b/>
                <w:iCs/>
              </w:rPr>
              <w:t>Priloga   7</w:t>
            </w:r>
          </w:p>
        </w:tc>
      </w:tr>
    </w:tbl>
    <w:p w14:paraId="6797B8EA" w14:textId="6BC5636B" w:rsidR="00615C98" w:rsidRPr="00F13FD5" w:rsidRDefault="00615C98" w:rsidP="00232070">
      <w:pPr>
        <w:keepNext/>
        <w:keepLines/>
        <w:spacing w:before="120"/>
        <w:jc w:val="both"/>
        <w:rPr>
          <w:rFonts w:ascii="Tahoma" w:hAnsi="Tahoma" w:cs="Tahoma"/>
        </w:rPr>
      </w:pPr>
      <w:r w:rsidRPr="00F13FD5">
        <w:rPr>
          <w:rFonts w:ascii="Tahoma" w:hAnsi="Tahoma" w:cs="Tahoma"/>
        </w:rPr>
        <w:t>Ponudnik k ponudbeni dokumentaciji predloži podpisano potrdilo o ogledu objekta. Potrdilo v podpis naročniku predloži ponudnik na dan ogleda lokacije.</w:t>
      </w:r>
    </w:p>
    <w:p w14:paraId="781C0FD1" w14:textId="77777777" w:rsidR="00615C98" w:rsidRPr="00F13FD5" w:rsidRDefault="00615C98"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D92957" w:rsidRPr="00F13FD5" w14:paraId="4106A5E5" w14:textId="77777777" w:rsidTr="001D3263">
        <w:tc>
          <w:tcPr>
            <w:tcW w:w="608" w:type="dxa"/>
            <w:tcBorders>
              <w:right w:val="nil"/>
            </w:tcBorders>
          </w:tcPr>
          <w:p w14:paraId="142C2C77"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7DB296B0" w14:textId="77777777" w:rsidR="00D92957" w:rsidRPr="00F13FD5" w:rsidRDefault="00D92957" w:rsidP="00232070">
            <w:pPr>
              <w:keepNext/>
              <w:keepLines/>
              <w:rPr>
                <w:rFonts w:ascii="Tahoma" w:hAnsi="Tahoma" w:cs="Tahoma"/>
              </w:rPr>
            </w:pPr>
            <w:r w:rsidRPr="00F13FD5">
              <w:rPr>
                <w:rFonts w:ascii="Tahoma" w:hAnsi="Tahoma" w:cs="Tahoma"/>
              </w:rPr>
              <w:t>ZAGOTAVLJANJE VARNOSTI IN ZDRAVJA PRI DELU</w:t>
            </w:r>
          </w:p>
        </w:tc>
        <w:tc>
          <w:tcPr>
            <w:tcW w:w="1134" w:type="dxa"/>
          </w:tcPr>
          <w:p w14:paraId="474BC663" w14:textId="77777777" w:rsidR="00D92957" w:rsidRPr="00F13FD5" w:rsidRDefault="00D92957" w:rsidP="00232070">
            <w:pPr>
              <w:keepNext/>
              <w:keepLines/>
              <w:jc w:val="both"/>
              <w:rPr>
                <w:rFonts w:ascii="Tahoma" w:hAnsi="Tahoma" w:cs="Tahoma"/>
                <w:b/>
                <w:iCs/>
              </w:rPr>
            </w:pPr>
            <w:r w:rsidRPr="00F13FD5">
              <w:rPr>
                <w:rFonts w:ascii="Tahoma" w:hAnsi="Tahoma" w:cs="Tahoma"/>
                <w:b/>
                <w:iCs/>
              </w:rPr>
              <w:t>Priloga   8</w:t>
            </w:r>
          </w:p>
        </w:tc>
      </w:tr>
    </w:tbl>
    <w:p w14:paraId="77EFB710" w14:textId="77777777" w:rsidR="00615C98" w:rsidRPr="00F13FD5" w:rsidRDefault="00615C98" w:rsidP="00232070">
      <w:pPr>
        <w:keepNext/>
        <w:keepLines/>
        <w:spacing w:before="120"/>
        <w:jc w:val="both"/>
        <w:rPr>
          <w:rFonts w:ascii="Tahoma" w:hAnsi="Tahoma" w:cs="Tahoma"/>
        </w:rPr>
      </w:pPr>
      <w:r w:rsidRPr="00F13FD5">
        <w:rPr>
          <w:rFonts w:ascii="Tahoma" w:hAnsi="Tahoma" w:cs="Tahoma"/>
          <w:bCs/>
          <w:szCs w:val="22"/>
        </w:rPr>
        <w:t xml:space="preserve">Ponudnik izpolnjeno in podpisano prilogo </w:t>
      </w:r>
      <w:r w:rsidRPr="00F13FD5">
        <w:rPr>
          <w:rFonts w:ascii="Tahoma" w:hAnsi="Tahoma" w:cs="Tahoma"/>
        </w:rPr>
        <w:t xml:space="preserve">v </w:t>
      </w:r>
      <w:proofErr w:type="spellStart"/>
      <w:r w:rsidRPr="00F13FD5">
        <w:rPr>
          <w:rFonts w:ascii="Tahoma" w:hAnsi="Tahoma" w:cs="Tahoma"/>
        </w:rPr>
        <w:t>pdf</w:t>
      </w:r>
      <w:proofErr w:type="spellEnd"/>
      <w:r w:rsidRPr="00F13FD5">
        <w:rPr>
          <w:rFonts w:ascii="Tahoma" w:hAnsi="Tahoma" w:cs="Tahoma"/>
        </w:rPr>
        <w:t xml:space="preserve">. formatu </w:t>
      </w:r>
      <w:r w:rsidRPr="00F13FD5">
        <w:rPr>
          <w:rFonts w:ascii="Tahoma" w:hAnsi="Tahoma" w:cs="Tahoma"/>
          <w:u w:val="single"/>
        </w:rPr>
        <w:t>naloži v</w:t>
      </w:r>
      <w:r w:rsidRPr="00F13FD5">
        <w:rPr>
          <w:rFonts w:ascii="Tahoma" w:hAnsi="Tahoma" w:cs="Tahoma"/>
          <w:b/>
          <w:u w:val="single"/>
        </w:rPr>
        <w:t xml:space="preserve"> </w:t>
      </w:r>
      <w:r w:rsidRPr="00F13FD5">
        <w:rPr>
          <w:rFonts w:ascii="Tahoma" w:hAnsi="Tahoma" w:cs="Tahoma"/>
          <w:u w:val="single"/>
        </w:rPr>
        <w:t xml:space="preserve">razdelek »DOKUMENTI«, del »Ostale </w:t>
      </w:r>
      <w:r w:rsidRPr="00F13FD5">
        <w:rPr>
          <w:rFonts w:ascii="Tahoma" w:hAnsi="Tahoma" w:cs="Tahoma"/>
          <w:bCs/>
          <w:szCs w:val="22"/>
        </w:rPr>
        <w:t>priloge«. Ponudnik obrazec razmnoži v potrebnem številu.</w:t>
      </w:r>
    </w:p>
    <w:p w14:paraId="13349505"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6E267EBC" w14:textId="77777777" w:rsidTr="001D3263">
        <w:tc>
          <w:tcPr>
            <w:tcW w:w="608" w:type="dxa"/>
            <w:tcBorders>
              <w:right w:val="nil"/>
            </w:tcBorders>
          </w:tcPr>
          <w:p w14:paraId="53CB05F5"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EB05F99" w14:textId="77777777" w:rsidR="00D92957" w:rsidRPr="00F13FD5" w:rsidRDefault="00D92957" w:rsidP="00232070">
            <w:pPr>
              <w:keepNext/>
              <w:keepLines/>
              <w:rPr>
                <w:rFonts w:ascii="Tahoma" w:hAnsi="Tahoma" w:cs="Tahoma"/>
              </w:rPr>
            </w:pPr>
            <w:r w:rsidRPr="00F13FD5">
              <w:rPr>
                <w:rFonts w:ascii="Tahoma" w:hAnsi="Tahoma" w:cs="Tahoma"/>
              </w:rPr>
              <w:t>OSNUTEK POGODBE – za dobavo in zamenjavo puhal</w:t>
            </w:r>
          </w:p>
        </w:tc>
        <w:tc>
          <w:tcPr>
            <w:tcW w:w="851" w:type="dxa"/>
            <w:tcBorders>
              <w:top w:val="single" w:sz="4" w:space="0" w:color="auto"/>
              <w:left w:val="single" w:sz="4" w:space="0" w:color="auto"/>
              <w:bottom w:val="single" w:sz="4" w:space="0" w:color="auto"/>
              <w:right w:val="nil"/>
            </w:tcBorders>
          </w:tcPr>
          <w:p w14:paraId="3F503105"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02756EC0"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9/1 </w:t>
            </w:r>
          </w:p>
        </w:tc>
      </w:tr>
    </w:tbl>
    <w:p w14:paraId="4991ABC5" w14:textId="195AD3D0" w:rsidR="00D92957" w:rsidRPr="00F13FD5" w:rsidRDefault="00615C98" w:rsidP="00232070">
      <w:pPr>
        <w:keepNext/>
        <w:keepLines/>
        <w:spacing w:before="120"/>
        <w:jc w:val="both"/>
        <w:rPr>
          <w:rFonts w:ascii="Tahoma" w:hAnsi="Tahoma" w:cs="Tahoma"/>
        </w:rPr>
      </w:pPr>
      <w:r w:rsidRPr="00F13FD5">
        <w:rPr>
          <w:rFonts w:ascii="Tahoma" w:hAnsi="Tahoma" w:cs="Tahoma"/>
        </w:rPr>
        <w:t>Ponudnik s podpisom Priloge 3/1 potrdi, da se strinja in sprejema vsebino pogodbe. Zaželeno je, da je osnutek pogodbe izpolnjen in parafiran ter predložen k ponudbeni dokumentaciji.</w:t>
      </w:r>
    </w:p>
    <w:p w14:paraId="2727FC9E" w14:textId="77777777" w:rsidR="00D92957" w:rsidRDefault="00D92957" w:rsidP="00232070">
      <w:pPr>
        <w:keepNext/>
        <w:keepLines/>
        <w:jc w:val="both"/>
        <w:rPr>
          <w:rFonts w:ascii="Tahoma" w:hAnsi="Tahoma" w:cs="Tahoma"/>
          <w:bCs/>
          <w:szCs w:val="22"/>
        </w:rPr>
      </w:pPr>
    </w:p>
    <w:p w14:paraId="2CDD85AE" w14:textId="77777777" w:rsidR="002E65EB" w:rsidRPr="00F13FD5" w:rsidRDefault="002E65EB"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92957" w:rsidRPr="00F13FD5" w14:paraId="0C3D56A9" w14:textId="77777777" w:rsidTr="001D3263">
        <w:trPr>
          <w:trHeight w:val="543"/>
        </w:trPr>
        <w:tc>
          <w:tcPr>
            <w:tcW w:w="608" w:type="dxa"/>
            <w:tcBorders>
              <w:right w:val="nil"/>
            </w:tcBorders>
          </w:tcPr>
          <w:p w14:paraId="5B62534A"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center"/>
          </w:tcPr>
          <w:p w14:paraId="662233F8" w14:textId="04BD5C6C" w:rsidR="00D92957" w:rsidRPr="00F13FD5" w:rsidRDefault="00D92957" w:rsidP="00232070">
            <w:pPr>
              <w:keepNext/>
              <w:keepLines/>
              <w:rPr>
                <w:rFonts w:ascii="Tahoma" w:hAnsi="Tahoma" w:cs="Tahoma"/>
              </w:rPr>
            </w:pPr>
            <w:r w:rsidRPr="00F13FD5">
              <w:rPr>
                <w:rFonts w:ascii="Tahoma" w:hAnsi="Tahoma" w:cs="Tahoma"/>
              </w:rPr>
              <w:t xml:space="preserve">OSNUTEK OKVIRNEGA SPORAZUMA – za </w:t>
            </w:r>
            <w:r w:rsidR="006942C1">
              <w:rPr>
                <w:rFonts w:ascii="Tahoma" w:hAnsi="Tahoma" w:cs="Tahoma"/>
              </w:rPr>
              <w:t>vzdrževanje</w:t>
            </w:r>
            <w:r w:rsidR="006942C1" w:rsidRPr="00F13FD5">
              <w:rPr>
                <w:rFonts w:ascii="Tahoma" w:hAnsi="Tahoma" w:cs="Tahoma"/>
              </w:rPr>
              <w:t xml:space="preserve"> </w:t>
            </w:r>
            <w:r w:rsidRPr="00F13FD5">
              <w:rPr>
                <w:rFonts w:ascii="Tahoma" w:hAnsi="Tahoma" w:cs="Tahoma"/>
              </w:rPr>
              <w:t>puhal in dobavo nadomestnih delov</w:t>
            </w:r>
          </w:p>
        </w:tc>
        <w:tc>
          <w:tcPr>
            <w:tcW w:w="851" w:type="dxa"/>
            <w:tcBorders>
              <w:top w:val="single" w:sz="4" w:space="0" w:color="auto"/>
              <w:left w:val="single" w:sz="4" w:space="0" w:color="auto"/>
              <w:bottom w:val="single" w:sz="4" w:space="0" w:color="auto"/>
              <w:right w:val="nil"/>
            </w:tcBorders>
          </w:tcPr>
          <w:p w14:paraId="4930951F"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7D5B2E8"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9/2 </w:t>
            </w:r>
          </w:p>
        </w:tc>
      </w:tr>
    </w:tbl>
    <w:p w14:paraId="1ABB7D90" w14:textId="01724F5A" w:rsidR="00615C98" w:rsidRPr="00F13FD5" w:rsidRDefault="00615C98" w:rsidP="00232070">
      <w:pPr>
        <w:keepNext/>
        <w:keepLines/>
        <w:spacing w:before="120"/>
        <w:jc w:val="both"/>
        <w:rPr>
          <w:rFonts w:ascii="Tahoma" w:hAnsi="Tahoma" w:cs="Tahoma"/>
        </w:rPr>
      </w:pPr>
      <w:r w:rsidRPr="00F13FD5">
        <w:rPr>
          <w:rFonts w:ascii="Tahoma" w:hAnsi="Tahoma" w:cs="Tahoma"/>
        </w:rPr>
        <w:t>Ponudnik s podpisom Priloge 3/1 potrdi, da se strinja in sprejema vsebino okvirnega sporazuma. Zaželeno je, da je osnutek okvirnega sporazuma izpolnjen in parafiran ter predložen k ponudbeni dokumentaciji.</w:t>
      </w:r>
    </w:p>
    <w:p w14:paraId="0E3124F5" w14:textId="77777777" w:rsidR="00615C98" w:rsidRPr="00F13FD5" w:rsidRDefault="00615C98"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D92957" w:rsidRPr="00F13FD5" w14:paraId="5E58B580" w14:textId="77777777" w:rsidTr="001D3263">
        <w:tc>
          <w:tcPr>
            <w:tcW w:w="608" w:type="dxa"/>
            <w:tcBorders>
              <w:right w:val="nil"/>
            </w:tcBorders>
          </w:tcPr>
          <w:p w14:paraId="22392804"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05C0E139" w14:textId="77777777" w:rsidR="00D92957" w:rsidRPr="00F13FD5" w:rsidRDefault="00D92957" w:rsidP="00232070">
            <w:pPr>
              <w:keepNext/>
              <w:keepLines/>
              <w:rPr>
                <w:rFonts w:ascii="Tahoma" w:hAnsi="Tahoma" w:cs="Tahoma"/>
              </w:rPr>
            </w:pPr>
            <w:r w:rsidRPr="00F13FD5">
              <w:rPr>
                <w:rFonts w:ascii="Tahoma" w:hAnsi="Tahoma" w:cs="Tahoma"/>
              </w:rPr>
              <w:t>FINANČNO ZAVAROVANJE ZA DOBRO IZVEDBO POGODBENIH OBVEZNOSTI</w:t>
            </w:r>
          </w:p>
        </w:tc>
        <w:tc>
          <w:tcPr>
            <w:tcW w:w="850" w:type="dxa"/>
            <w:tcBorders>
              <w:top w:val="single" w:sz="4" w:space="0" w:color="auto"/>
              <w:left w:val="single" w:sz="4" w:space="0" w:color="auto"/>
              <w:bottom w:val="single" w:sz="4" w:space="0" w:color="auto"/>
              <w:right w:val="nil"/>
            </w:tcBorders>
          </w:tcPr>
          <w:p w14:paraId="538CEAEC"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601D47CF"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10/1  </w:t>
            </w:r>
          </w:p>
        </w:tc>
      </w:tr>
    </w:tbl>
    <w:p w14:paraId="02A46B9A" w14:textId="74AC2F91" w:rsidR="00051FBF" w:rsidRPr="00F13FD5" w:rsidRDefault="00051FBF" w:rsidP="00232070">
      <w:pPr>
        <w:keepNext/>
        <w:keepLines/>
        <w:spacing w:before="120"/>
        <w:jc w:val="both"/>
        <w:rPr>
          <w:rFonts w:ascii="Tahoma" w:hAnsi="Tahoma" w:cs="Tahoma"/>
        </w:rPr>
      </w:pPr>
      <w:r w:rsidRPr="00F13FD5">
        <w:rPr>
          <w:rFonts w:ascii="Tahoma" w:hAnsi="Tahoma" w:cs="Tahoma"/>
        </w:rPr>
        <w:t>V Prilogi je priložen vzorec finančnega zavarovanja za dobro izvedbo pogodbenih obveznosti, ki ga bo moral predložiti izbrani ponudnik (v skladu z zahtevami razpisne dokumentacije).</w:t>
      </w:r>
      <w:r w:rsidRPr="00F13FD5">
        <w:t xml:space="preserve"> </w:t>
      </w:r>
      <w:r w:rsidRPr="00F13FD5">
        <w:rPr>
          <w:rFonts w:ascii="Tahoma" w:hAnsi="Tahoma" w:cs="Tahoma"/>
        </w:rPr>
        <w:t xml:space="preserve">Ponudnik s podpisom Priloge 3/1 potrdi, da se strinja z vzorcem finančnega zavarovanja, zato ga k ponudbeni dokumentaciji ponudniku ni potrebno priložiti. </w:t>
      </w:r>
    </w:p>
    <w:p w14:paraId="1F9F4C92" w14:textId="77777777" w:rsidR="00D92957" w:rsidRPr="00F13FD5" w:rsidRDefault="00D92957"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D92957" w:rsidRPr="00F13FD5" w14:paraId="71F60831" w14:textId="77777777" w:rsidTr="001D3263">
        <w:tc>
          <w:tcPr>
            <w:tcW w:w="608" w:type="dxa"/>
            <w:tcBorders>
              <w:right w:val="nil"/>
            </w:tcBorders>
          </w:tcPr>
          <w:p w14:paraId="648BE5AB"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65F6D092" w14:textId="77777777" w:rsidR="00D92957" w:rsidRPr="00F13FD5" w:rsidRDefault="00D92957" w:rsidP="00232070">
            <w:pPr>
              <w:keepNext/>
              <w:keepLines/>
              <w:rPr>
                <w:rFonts w:ascii="Tahoma" w:hAnsi="Tahoma" w:cs="Tahoma"/>
              </w:rPr>
            </w:pPr>
            <w:r w:rsidRPr="00F13FD5">
              <w:rPr>
                <w:rFonts w:ascii="Tahoma" w:hAnsi="Tahoma" w:cs="Tahoma"/>
              </w:rPr>
              <w:t>FINANČNO ZAVAROVANJE ZA DOBRO IZVEDBO OBVEZNOSTI IZ OKVIRNEGA SPORAZUMA</w:t>
            </w:r>
          </w:p>
        </w:tc>
        <w:tc>
          <w:tcPr>
            <w:tcW w:w="850" w:type="dxa"/>
            <w:tcBorders>
              <w:top w:val="single" w:sz="4" w:space="0" w:color="auto"/>
              <w:left w:val="single" w:sz="4" w:space="0" w:color="auto"/>
              <w:bottom w:val="single" w:sz="4" w:space="0" w:color="auto"/>
              <w:right w:val="nil"/>
            </w:tcBorders>
          </w:tcPr>
          <w:p w14:paraId="48AC701E"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1A560B23"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10/2  </w:t>
            </w:r>
          </w:p>
        </w:tc>
      </w:tr>
    </w:tbl>
    <w:p w14:paraId="688F6AAF" w14:textId="613828BA" w:rsidR="00051FBF" w:rsidRPr="00F13FD5" w:rsidRDefault="00051FBF" w:rsidP="00232070">
      <w:pPr>
        <w:keepNext/>
        <w:keepLines/>
        <w:spacing w:before="120"/>
        <w:jc w:val="both"/>
        <w:rPr>
          <w:rFonts w:ascii="Tahoma" w:hAnsi="Tahoma" w:cs="Tahoma"/>
        </w:rPr>
      </w:pPr>
      <w:bookmarkStart w:id="33" w:name="_Hlk230678854"/>
      <w:r w:rsidRPr="00F13FD5">
        <w:rPr>
          <w:rFonts w:ascii="Tahoma" w:hAnsi="Tahoma" w:cs="Tahoma"/>
        </w:rPr>
        <w:t>V Prilogi je priložen vzorec finančnega zavarovanja za dobro izvedbo obveznosti iz okvirnega sporazuma, ki ga bo moral predložiti izbrani ponudnik (v skladu z zahtevami razpisne dokumentacije).</w:t>
      </w:r>
      <w:r w:rsidRPr="00F13FD5">
        <w:t xml:space="preserve"> </w:t>
      </w:r>
      <w:r w:rsidRPr="00F13FD5">
        <w:rPr>
          <w:rFonts w:ascii="Tahoma" w:hAnsi="Tahoma" w:cs="Tahoma"/>
        </w:rPr>
        <w:t xml:space="preserve">Ponudnik s podpisom Priloge 3/1 potrdi, da se strinja z vzorcem finančnega zavarovanja, zato ga k ponudbeni dokumentaciji ponudniku ni potrebno priložiti. </w:t>
      </w:r>
    </w:p>
    <w:bookmarkEnd w:id="33"/>
    <w:p w14:paraId="23283C00" w14:textId="77777777" w:rsidR="00051FBF" w:rsidRPr="00F13FD5" w:rsidRDefault="00051FBF" w:rsidP="00232070">
      <w:pPr>
        <w:keepNext/>
        <w:keepLines/>
        <w:jc w:val="both"/>
        <w:rPr>
          <w:rFonts w:ascii="Tahoma" w:hAnsi="Tahoma" w:cs="Tahoma"/>
          <w:bCs/>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D92957" w:rsidRPr="00F13FD5" w14:paraId="08F8B1DE" w14:textId="77777777" w:rsidTr="001D3263">
        <w:tc>
          <w:tcPr>
            <w:tcW w:w="608" w:type="dxa"/>
            <w:tcBorders>
              <w:right w:val="nil"/>
            </w:tcBorders>
          </w:tcPr>
          <w:p w14:paraId="6786E794" w14:textId="77777777" w:rsidR="00D92957" w:rsidRPr="00F13FD5" w:rsidRDefault="00D92957"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3D6EF8F9" w14:textId="77777777" w:rsidR="00D92957" w:rsidRPr="00F13FD5" w:rsidRDefault="00D92957" w:rsidP="00232070">
            <w:pPr>
              <w:keepNext/>
              <w:keepLines/>
              <w:rPr>
                <w:rFonts w:ascii="Tahoma" w:hAnsi="Tahoma" w:cs="Tahoma"/>
              </w:rPr>
            </w:pPr>
            <w:r w:rsidRPr="00F13FD5">
              <w:rPr>
                <w:rFonts w:ascii="Tahoma" w:hAnsi="Tahoma" w:cs="Tahoma"/>
              </w:rPr>
              <w:t>FINANČNO ZAVAROVANJE ZA ODPRAVO NAPAK V GARANCIJSKI DOBI</w:t>
            </w:r>
          </w:p>
        </w:tc>
        <w:tc>
          <w:tcPr>
            <w:tcW w:w="850" w:type="dxa"/>
            <w:tcBorders>
              <w:top w:val="single" w:sz="4" w:space="0" w:color="auto"/>
              <w:left w:val="single" w:sz="4" w:space="0" w:color="auto"/>
              <w:bottom w:val="single" w:sz="4" w:space="0" w:color="auto"/>
              <w:right w:val="nil"/>
            </w:tcBorders>
          </w:tcPr>
          <w:p w14:paraId="65524AFC"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2113A048" w14:textId="77777777"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10/3  </w:t>
            </w:r>
          </w:p>
        </w:tc>
      </w:tr>
    </w:tbl>
    <w:p w14:paraId="7A04607C" w14:textId="53343A4B" w:rsidR="00051FBF" w:rsidRDefault="00051FBF" w:rsidP="00232070">
      <w:pPr>
        <w:keepNext/>
        <w:keepLines/>
        <w:spacing w:before="120"/>
        <w:jc w:val="both"/>
        <w:rPr>
          <w:rFonts w:ascii="Tahoma" w:hAnsi="Tahoma" w:cs="Tahoma"/>
        </w:rPr>
      </w:pPr>
      <w:r w:rsidRPr="00F13FD5">
        <w:rPr>
          <w:rFonts w:ascii="Tahoma" w:hAnsi="Tahoma" w:cs="Tahoma"/>
        </w:rPr>
        <w:t>V Prilogi je priložen vzorec finančnega zavarovanja za odpravo napak v garancijski dobi, ki ga bo moral predložiti izbrani ponudnik (v skladu z zahtevami razpisne dokumentacije).</w:t>
      </w:r>
      <w:r w:rsidRPr="00F13FD5">
        <w:t xml:space="preserve"> </w:t>
      </w:r>
      <w:r w:rsidRPr="00F13FD5">
        <w:rPr>
          <w:rFonts w:ascii="Tahoma" w:hAnsi="Tahoma" w:cs="Tahoma"/>
        </w:rPr>
        <w:t xml:space="preserve">Ponudnik s podpisom Priloge 3/1 potrdi, da se strinja z vzorcem finančnega zavarovanja, zato ga k ponudbeni dokumentaciji ponudniku ni potrebno priložiti. </w:t>
      </w:r>
    </w:p>
    <w:p w14:paraId="41A7B9D2" w14:textId="77777777" w:rsidR="00304310" w:rsidRDefault="00304310" w:rsidP="00232070">
      <w:pPr>
        <w:keepNext/>
        <w:keepLines/>
        <w:spacing w:before="120"/>
        <w:jc w:val="both"/>
        <w:rPr>
          <w:rFonts w:ascii="Tahoma" w:hAnsi="Tahoma" w:cs="Tahoma"/>
        </w:rPr>
      </w:pPr>
    </w:p>
    <w:p w14:paraId="5D080387" w14:textId="77777777" w:rsidR="00304310" w:rsidRDefault="00304310" w:rsidP="00232070">
      <w:pPr>
        <w:keepNext/>
        <w:keepLines/>
        <w:spacing w:before="120"/>
        <w:jc w:val="both"/>
        <w:rPr>
          <w:rFonts w:ascii="Tahoma" w:hAnsi="Tahoma" w:cs="Tahoma"/>
        </w:rPr>
      </w:pPr>
    </w:p>
    <w:p w14:paraId="22702E53" w14:textId="77777777" w:rsidR="00304310" w:rsidRDefault="00304310" w:rsidP="00232070">
      <w:pPr>
        <w:keepNext/>
        <w:keepLines/>
        <w:spacing w:before="120"/>
        <w:jc w:val="both"/>
        <w:rPr>
          <w:rFonts w:ascii="Tahoma" w:hAnsi="Tahoma" w:cs="Tahoma"/>
        </w:rPr>
      </w:pPr>
    </w:p>
    <w:p w14:paraId="1FEA6AA7" w14:textId="77777777" w:rsidR="00304310" w:rsidRDefault="00304310" w:rsidP="00232070">
      <w:pPr>
        <w:keepNext/>
        <w:keepLines/>
        <w:spacing w:before="120"/>
        <w:jc w:val="both"/>
        <w:rPr>
          <w:rFonts w:ascii="Tahoma" w:hAnsi="Tahoma" w:cs="Tahoma"/>
        </w:rPr>
      </w:pPr>
    </w:p>
    <w:p w14:paraId="491ABF37" w14:textId="77777777" w:rsidR="00304310" w:rsidRDefault="00304310" w:rsidP="00232070">
      <w:pPr>
        <w:keepNext/>
        <w:keepLines/>
        <w:spacing w:before="120"/>
        <w:jc w:val="both"/>
        <w:rPr>
          <w:rFonts w:ascii="Tahoma" w:hAnsi="Tahoma" w:cs="Tahoma"/>
        </w:rPr>
      </w:pPr>
    </w:p>
    <w:p w14:paraId="6B566B20" w14:textId="77777777" w:rsidR="00304310" w:rsidRDefault="00304310" w:rsidP="00232070">
      <w:pPr>
        <w:keepNext/>
        <w:keepLines/>
        <w:spacing w:before="120"/>
        <w:jc w:val="both"/>
        <w:rPr>
          <w:rFonts w:ascii="Tahoma" w:hAnsi="Tahoma" w:cs="Tahoma"/>
        </w:rPr>
      </w:pPr>
    </w:p>
    <w:p w14:paraId="0E9109DA" w14:textId="77777777" w:rsidR="00304310" w:rsidRDefault="00304310" w:rsidP="00232070">
      <w:pPr>
        <w:keepNext/>
        <w:keepLines/>
        <w:spacing w:before="120"/>
        <w:jc w:val="both"/>
        <w:rPr>
          <w:rFonts w:ascii="Tahoma" w:hAnsi="Tahoma" w:cs="Tahoma"/>
        </w:rPr>
      </w:pPr>
    </w:p>
    <w:p w14:paraId="07E77DE7" w14:textId="77777777" w:rsidR="00304310" w:rsidRDefault="00304310" w:rsidP="00232070">
      <w:pPr>
        <w:keepNext/>
        <w:keepLines/>
        <w:spacing w:before="120"/>
        <w:jc w:val="both"/>
        <w:rPr>
          <w:rFonts w:ascii="Tahoma" w:hAnsi="Tahoma" w:cs="Tahoma"/>
        </w:rPr>
      </w:pPr>
    </w:p>
    <w:p w14:paraId="022152CA" w14:textId="77777777" w:rsidR="00304310" w:rsidRDefault="00304310" w:rsidP="00232070">
      <w:pPr>
        <w:keepNext/>
        <w:keepLines/>
        <w:spacing w:before="120"/>
        <w:jc w:val="both"/>
        <w:rPr>
          <w:rFonts w:ascii="Tahoma" w:hAnsi="Tahoma" w:cs="Tahoma"/>
        </w:rPr>
      </w:pPr>
    </w:p>
    <w:p w14:paraId="45857F3C" w14:textId="77777777" w:rsidR="00304310" w:rsidRDefault="00304310" w:rsidP="00232070">
      <w:pPr>
        <w:keepNext/>
        <w:keepLines/>
        <w:spacing w:before="120"/>
        <w:jc w:val="both"/>
        <w:rPr>
          <w:rFonts w:ascii="Tahoma" w:hAnsi="Tahoma" w:cs="Tahoma"/>
        </w:rPr>
      </w:pPr>
    </w:p>
    <w:p w14:paraId="68AE32F3" w14:textId="77777777" w:rsidR="00304310" w:rsidRDefault="00304310" w:rsidP="00232070">
      <w:pPr>
        <w:keepNext/>
        <w:keepLines/>
        <w:spacing w:before="120"/>
        <w:jc w:val="both"/>
        <w:rPr>
          <w:rFonts w:ascii="Tahoma" w:hAnsi="Tahoma" w:cs="Tahoma"/>
        </w:rPr>
      </w:pPr>
    </w:p>
    <w:p w14:paraId="21D22092" w14:textId="77777777" w:rsidR="00304310" w:rsidRDefault="00304310" w:rsidP="00232070">
      <w:pPr>
        <w:keepNext/>
        <w:keepLines/>
        <w:spacing w:before="120"/>
        <w:jc w:val="both"/>
        <w:rPr>
          <w:rFonts w:ascii="Tahoma" w:hAnsi="Tahoma" w:cs="Tahoma"/>
        </w:rPr>
      </w:pPr>
    </w:p>
    <w:p w14:paraId="6BCBD01A" w14:textId="77777777" w:rsidR="00304310" w:rsidRDefault="00304310" w:rsidP="00232070">
      <w:pPr>
        <w:keepNext/>
        <w:keepLines/>
        <w:spacing w:before="120"/>
        <w:jc w:val="both"/>
        <w:rPr>
          <w:rFonts w:ascii="Tahoma" w:hAnsi="Tahoma" w:cs="Tahoma"/>
        </w:rPr>
      </w:pPr>
    </w:p>
    <w:p w14:paraId="30D3305E" w14:textId="77777777" w:rsidR="00304310" w:rsidRDefault="00304310" w:rsidP="00232070">
      <w:pPr>
        <w:keepNext/>
        <w:keepLines/>
        <w:spacing w:before="120"/>
        <w:jc w:val="both"/>
        <w:rPr>
          <w:rFonts w:ascii="Tahoma" w:hAnsi="Tahoma" w:cs="Tahoma"/>
        </w:rPr>
      </w:pPr>
    </w:p>
    <w:p w14:paraId="62CF8D3B" w14:textId="77777777" w:rsidR="00304310" w:rsidRDefault="00304310" w:rsidP="00232070">
      <w:pPr>
        <w:keepNext/>
        <w:keepLines/>
        <w:spacing w:before="120"/>
        <w:jc w:val="both"/>
        <w:rPr>
          <w:rFonts w:ascii="Tahoma" w:hAnsi="Tahoma" w:cs="Tahoma"/>
        </w:rPr>
      </w:pPr>
    </w:p>
    <w:p w14:paraId="0E2CFE33" w14:textId="77777777" w:rsidR="00304310" w:rsidRDefault="00304310" w:rsidP="00232070">
      <w:pPr>
        <w:keepNext/>
        <w:keepLines/>
        <w:spacing w:before="120"/>
        <w:jc w:val="both"/>
        <w:rPr>
          <w:rFonts w:ascii="Tahoma" w:hAnsi="Tahoma" w:cs="Tahoma"/>
        </w:rPr>
      </w:pPr>
    </w:p>
    <w:p w14:paraId="6393A3F6" w14:textId="77777777" w:rsidR="00304310" w:rsidRDefault="00304310" w:rsidP="00232070">
      <w:pPr>
        <w:keepNext/>
        <w:keepLines/>
        <w:spacing w:before="120"/>
        <w:jc w:val="both"/>
        <w:rPr>
          <w:rFonts w:ascii="Tahoma" w:hAnsi="Tahoma" w:cs="Tahoma"/>
        </w:rPr>
      </w:pPr>
    </w:p>
    <w:p w14:paraId="21BB67F7" w14:textId="77777777" w:rsidR="00304310" w:rsidRDefault="00304310" w:rsidP="00232070">
      <w:pPr>
        <w:keepNext/>
        <w:keepLines/>
        <w:spacing w:before="120"/>
        <w:jc w:val="both"/>
        <w:rPr>
          <w:rFonts w:ascii="Tahoma" w:hAnsi="Tahoma" w:cs="Tahoma"/>
        </w:rPr>
      </w:pPr>
    </w:p>
    <w:p w14:paraId="65A0B453" w14:textId="77777777" w:rsidR="00304310" w:rsidRDefault="00304310" w:rsidP="00232070">
      <w:pPr>
        <w:keepNext/>
        <w:keepLines/>
        <w:spacing w:before="120"/>
        <w:jc w:val="both"/>
        <w:rPr>
          <w:rFonts w:ascii="Tahoma" w:hAnsi="Tahoma" w:cs="Tahoma"/>
        </w:rPr>
      </w:pPr>
    </w:p>
    <w:p w14:paraId="21520E98" w14:textId="77777777" w:rsidR="00304310" w:rsidRDefault="00304310" w:rsidP="00232070">
      <w:pPr>
        <w:keepNext/>
        <w:keepLines/>
        <w:spacing w:before="120"/>
        <w:jc w:val="both"/>
        <w:rPr>
          <w:rFonts w:ascii="Tahoma" w:hAnsi="Tahoma" w:cs="Tahoma"/>
        </w:rPr>
      </w:pPr>
    </w:p>
    <w:p w14:paraId="02E8CA6D" w14:textId="77777777" w:rsidR="00304310" w:rsidRDefault="00304310" w:rsidP="00232070">
      <w:pPr>
        <w:keepNext/>
        <w:keepLines/>
        <w:spacing w:before="120"/>
        <w:jc w:val="both"/>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F804CC" w:rsidRPr="00F13FD5" w14:paraId="09B779EE" w14:textId="77777777" w:rsidTr="001D3263">
        <w:tc>
          <w:tcPr>
            <w:tcW w:w="608" w:type="dxa"/>
            <w:tcBorders>
              <w:right w:val="nil"/>
            </w:tcBorders>
          </w:tcPr>
          <w:p w14:paraId="32F36009" w14:textId="77777777" w:rsidR="00F804CC" w:rsidRPr="00F13FD5" w:rsidRDefault="00F804C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3DB7FE81" w14:textId="01FC56A9" w:rsidR="00F804CC" w:rsidRPr="00F13FD5" w:rsidRDefault="00F804CC" w:rsidP="00232070">
            <w:pPr>
              <w:keepNext/>
              <w:keepLines/>
              <w:rPr>
                <w:rFonts w:ascii="Tahoma" w:hAnsi="Tahoma" w:cs="Tahoma"/>
              </w:rPr>
            </w:pPr>
            <w:r w:rsidRPr="00F13FD5">
              <w:rPr>
                <w:rFonts w:ascii="Tahoma" w:hAnsi="Tahoma" w:cs="Tahoma"/>
              </w:rPr>
              <w:t>POVZETEK PREDRAČUNA</w:t>
            </w:r>
          </w:p>
        </w:tc>
        <w:tc>
          <w:tcPr>
            <w:tcW w:w="1134" w:type="dxa"/>
          </w:tcPr>
          <w:p w14:paraId="56AB6E68" w14:textId="718918AE" w:rsidR="00F804CC" w:rsidRPr="00F13FD5" w:rsidRDefault="00F804CC" w:rsidP="00232070">
            <w:pPr>
              <w:keepNext/>
              <w:keepLines/>
              <w:jc w:val="both"/>
              <w:rPr>
                <w:rFonts w:ascii="Tahoma" w:hAnsi="Tahoma" w:cs="Tahoma"/>
                <w:b/>
                <w:iCs/>
              </w:rPr>
            </w:pPr>
          </w:p>
        </w:tc>
      </w:tr>
    </w:tbl>
    <w:p w14:paraId="032D48C3" w14:textId="7B4D12AA" w:rsidR="00F804CC" w:rsidRPr="00F13FD5" w:rsidRDefault="00F804CC" w:rsidP="00232070">
      <w:pPr>
        <w:keepNext/>
        <w:keepLines/>
        <w:jc w:val="both"/>
        <w:rPr>
          <w:rFonts w:ascii="Tahoma" w:hAnsi="Tahoma" w:cs="Tahoma"/>
          <w:b/>
        </w:rPr>
      </w:pPr>
    </w:p>
    <w:p w14:paraId="686CD5D9" w14:textId="77777777" w:rsidR="001B4792" w:rsidRPr="00F13FD5" w:rsidRDefault="00C80EDD" w:rsidP="00232070">
      <w:pPr>
        <w:keepNext/>
        <w:keepLines/>
        <w:spacing w:line="312" w:lineRule="auto"/>
        <w:jc w:val="both"/>
        <w:rPr>
          <w:rFonts w:ascii="Tahoma" w:hAnsi="Tahoma" w:cs="Tahoma"/>
        </w:rPr>
      </w:pPr>
      <w:r w:rsidRPr="00F13FD5">
        <w:rPr>
          <w:rFonts w:ascii="Tahoma" w:hAnsi="Tahoma" w:cs="Tahoma"/>
        </w:rPr>
        <w:t>Ponudnik: _______________________________________________________________</w:t>
      </w:r>
      <w:r w:rsidR="001B4792" w:rsidRPr="00F13FD5">
        <w:rPr>
          <w:rFonts w:ascii="Tahoma" w:hAnsi="Tahoma" w:cs="Tahoma"/>
        </w:rPr>
        <w:t xml:space="preserve">________ </w:t>
      </w:r>
      <w:r w:rsidRPr="00F13FD5">
        <w:rPr>
          <w:rFonts w:ascii="Tahoma" w:hAnsi="Tahoma" w:cs="Tahoma"/>
        </w:rPr>
        <w:t>,</w:t>
      </w:r>
    </w:p>
    <w:p w14:paraId="78DF746E" w14:textId="2E49A3DF" w:rsidR="00C80EDD" w:rsidRPr="00F13FD5" w:rsidRDefault="00F804CC" w:rsidP="00232070">
      <w:pPr>
        <w:keepNext/>
        <w:keepLines/>
        <w:spacing w:line="312" w:lineRule="auto"/>
        <w:jc w:val="both"/>
        <w:rPr>
          <w:rFonts w:ascii="Tahoma" w:hAnsi="Tahoma" w:cs="Tahoma"/>
        </w:rPr>
      </w:pPr>
      <w:r w:rsidRPr="00F13FD5">
        <w:rPr>
          <w:rFonts w:ascii="Tahoma" w:hAnsi="Tahoma" w:cs="Tahoma"/>
        </w:rPr>
        <w:t xml:space="preserve">ki </w:t>
      </w:r>
      <w:r w:rsidR="003A648B" w:rsidRPr="00F13FD5">
        <w:rPr>
          <w:rFonts w:ascii="Tahoma" w:hAnsi="Tahoma" w:cs="Tahoma"/>
        </w:rPr>
        <w:t>oddajamo ponudbo št.: ________________________ za javno naročilo</w:t>
      </w:r>
      <w:r w:rsidR="00462D7D" w:rsidRPr="00F13FD5">
        <w:rPr>
          <w:rFonts w:ascii="Tahoma" w:hAnsi="Tahoma" w:cs="Tahoma"/>
        </w:rPr>
        <w:t xml:space="preserve"> št. </w:t>
      </w:r>
      <w:r w:rsidR="00637A5B">
        <w:rPr>
          <w:rFonts w:ascii="Tahoma" w:hAnsi="Tahoma" w:cs="Tahoma"/>
          <w:b/>
          <w:bCs/>
        </w:rPr>
        <w:t>VKS-59/26 Dobava in zamenjava puhal, redno in izredno vzdrževanje puhal ter dobava nadomestnih delov na IČN Barje</w:t>
      </w:r>
    </w:p>
    <w:p w14:paraId="06EFF582" w14:textId="08C76F3D" w:rsidR="00C80EDD" w:rsidRPr="00F13FD5" w:rsidRDefault="00C80EDD" w:rsidP="00232070">
      <w:pPr>
        <w:keepNext/>
        <w:keepLines/>
        <w:jc w:val="both"/>
        <w:rPr>
          <w:rFonts w:ascii="Tahoma" w:hAnsi="Tahoma" w:cs="Tahoma"/>
        </w:rPr>
      </w:pPr>
    </w:p>
    <w:p w14:paraId="66033580" w14:textId="77777777" w:rsidR="00F804CC" w:rsidRPr="00F13FD5" w:rsidRDefault="00F804CC" w:rsidP="00232070">
      <w:pPr>
        <w:keepNext/>
        <w:keepLines/>
        <w:jc w:val="both"/>
        <w:rPr>
          <w:rFonts w:ascii="Tahoma" w:hAnsi="Tahoma" w:cs="Tahoma"/>
          <w:b/>
        </w:rPr>
      </w:pPr>
    </w:p>
    <w:p w14:paraId="3EAA42BC" w14:textId="77777777" w:rsidR="00C80EDD" w:rsidRPr="00F13FD5" w:rsidRDefault="00EF3FF3" w:rsidP="00232070">
      <w:pPr>
        <w:keepNext/>
        <w:keepLines/>
        <w:numPr>
          <w:ilvl w:val="0"/>
          <w:numId w:val="9"/>
        </w:numPr>
        <w:tabs>
          <w:tab w:val="num" w:pos="426"/>
        </w:tabs>
        <w:ind w:left="0" w:firstLine="0"/>
        <w:rPr>
          <w:rFonts w:ascii="Tahoma" w:hAnsi="Tahoma" w:cs="Tahoma"/>
          <w:b/>
        </w:rPr>
      </w:pPr>
      <w:r w:rsidRPr="00F13FD5">
        <w:rPr>
          <w:rFonts w:ascii="Tahoma" w:hAnsi="Tahoma" w:cs="Tahoma"/>
          <w:b/>
        </w:rPr>
        <w:t>SKUPNA PONUDBENA VREDNOST v EUR brez DDV</w:t>
      </w:r>
      <w:r w:rsidR="00C80EDD" w:rsidRPr="00F13FD5">
        <w:rPr>
          <w:rFonts w:ascii="Tahoma" w:hAnsi="Tahoma" w:cs="Tahoma"/>
          <w:b/>
        </w:rPr>
        <w:t xml:space="preserve"> </w:t>
      </w:r>
    </w:p>
    <w:p w14:paraId="24CEFD37" w14:textId="308DB14A" w:rsidR="00C80EDD" w:rsidRPr="00F13FD5" w:rsidRDefault="00C80EDD" w:rsidP="00232070">
      <w:pPr>
        <w:keepNext/>
        <w:keepLines/>
        <w:rPr>
          <w:rFonts w:ascii="Tahoma" w:hAnsi="Tahoma" w:cs="Tahoma"/>
        </w:rPr>
      </w:pPr>
    </w:p>
    <w:p w14:paraId="46D738ED" w14:textId="1900EB3D" w:rsidR="00623DB1" w:rsidRPr="00F13FD5" w:rsidRDefault="00623DB1" w:rsidP="00232070">
      <w:pPr>
        <w:keepNext/>
        <w:keepLines/>
        <w:rPr>
          <w:rFonts w:ascii="Tahoma" w:hAnsi="Tahoma" w:cs="Tahoma"/>
        </w:rPr>
      </w:pPr>
    </w:p>
    <w:tbl>
      <w:tblPr>
        <w:tblStyle w:val="Tabelamrea1"/>
        <w:tblW w:w="9243" w:type="dxa"/>
        <w:tblInd w:w="108" w:type="dxa"/>
        <w:tblLook w:val="04A0" w:firstRow="1" w:lastRow="0" w:firstColumn="1" w:lastColumn="0" w:noHBand="0" w:noVBand="1"/>
      </w:tblPr>
      <w:tblGrid>
        <w:gridCol w:w="5983"/>
        <w:gridCol w:w="3260"/>
      </w:tblGrid>
      <w:tr w:rsidR="00623DB1" w:rsidRPr="00F13FD5" w14:paraId="3CBF75DF" w14:textId="77777777" w:rsidTr="00B86CCB">
        <w:trPr>
          <w:trHeight w:val="158"/>
        </w:trPr>
        <w:tc>
          <w:tcPr>
            <w:tcW w:w="5983" w:type="dxa"/>
            <w:vAlign w:val="center"/>
          </w:tcPr>
          <w:p w14:paraId="2B8D95C9" w14:textId="77777777" w:rsidR="00623DB1" w:rsidRPr="00F13FD5" w:rsidRDefault="00623DB1" w:rsidP="00232070">
            <w:pPr>
              <w:keepNext/>
              <w:keepLines/>
              <w:spacing w:line="276" w:lineRule="auto"/>
              <w:jc w:val="center"/>
              <w:rPr>
                <w:rFonts w:ascii="Tahoma" w:eastAsia="Calibri" w:hAnsi="Tahoma" w:cs="Tahoma"/>
                <w:lang w:eastAsia="en-US"/>
              </w:rPr>
            </w:pPr>
            <w:r w:rsidRPr="00F13FD5">
              <w:rPr>
                <w:rFonts w:ascii="Tahoma" w:eastAsia="Calibri" w:hAnsi="Tahoma" w:cs="Tahoma"/>
                <w:lang w:eastAsia="en-US"/>
              </w:rPr>
              <w:t>VRSTA DEL</w:t>
            </w:r>
          </w:p>
        </w:tc>
        <w:tc>
          <w:tcPr>
            <w:tcW w:w="3260" w:type="dxa"/>
            <w:vAlign w:val="center"/>
          </w:tcPr>
          <w:p w14:paraId="06F5267E" w14:textId="77777777" w:rsidR="00DD00AA" w:rsidRPr="00F13FD5" w:rsidRDefault="00DD00AA" w:rsidP="00232070">
            <w:pPr>
              <w:keepNext/>
              <w:keepLines/>
              <w:jc w:val="center"/>
              <w:rPr>
                <w:rFonts w:ascii="Tahoma" w:eastAsia="Calibri" w:hAnsi="Tahoma" w:cs="Tahoma"/>
                <w:lang w:eastAsia="en-US"/>
              </w:rPr>
            </w:pPr>
            <w:r w:rsidRPr="00F13FD5">
              <w:rPr>
                <w:rFonts w:ascii="Tahoma" w:eastAsia="Calibri" w:hAnsi="Tahoma" w:cs="Tahoma"/>
                <w:lang w:eastAsia="en-US"/>
              </w:rPr>
              <w:t xml:space="preserve">SKUPNA PONUDBENA VREDNOST </w:t>
            </w:r>
          </w:p>
          <w:p w14:paraId="71B80C5E" w14:textId="0EA910C6" w:rsidR="00623DB1" w:rsidRPr="00F13FD5" w:rsidRDefault="00DD00AA" w:rsidP="00232070">
            <w:pPr>
              <w:keepNext/>
              <w:keepLines/>
              <w:jc w:val="center"/>
              <w:rPr>
                <w:rFonts w:ascii="Tahoma" w:eastAsia="Calibri" w:hAnsi="Tahoma" w:cs="Tahoma"/>
                <w:lang w:eastAsia="en-US"/>
              </w:rPr>
            </w:pPr>
            <w:r w:rsidRPr="00F13FD5">
              <w:rPr>
                <w:rFonts w:ascii="Tahoma" w:eastAsia="Calibri" w:hAnsi="Tahoma" w:cs="Tahoma"/>
                <w:lang w:eastAsia="en-US"/>
              </w:rPr>
              <w:t xml:space="preserve">V </w:t>
            </w:r>
            <w:r w:rsidR="00623DB1" w:rsidRPr="00F13FD5">
              <w:rPr>
                <w:rFonts w:ascii="Tahoma" w:eastAsia="Calibri" w:hAnsi="Tahoma" w:cs="Tahoma"/>
                <w:lang w:eastAsia="en-US"/>
              </w:rPr>
              <w:t xml:space="preserve">EUR BREZ DDV   </w:t>
            </w:r>
          </w:p>
        </w:tc>
      </w:tr>
      <w:tr w:rsidR="00623DB1" w:rsidRPr="00F13FD5" w14:paraId="06FE54AC" w14:textId="77777777" w:rsidTr="00B86CCB">
        <w:trPr>
          <w:trHeight w:val="641"/>
        </w:trPr>
        <w:tc>
          <w:tcPr>
            <w:tcW w:w="5983" w:type="dxa"/>
            <w:vAlign w:val="center"/>
          </w:tcPr>
          <w:p w14:paraId="1819D271" w14:textId="0C677B98" w:rsidR="00623DB1" w:rsidRPr="00F13FD5" w:rsidRDefault="006942C1" w:rsidP="00232070">
            <w:pPr>
              <w:keepNext/>
              <w:keepLines/>
              <w:jc w:val="both"/>
              <w:rPr>
                <w:rFonts w:ascii="Tahoma" w:eastAsia="Calibri" w:hAnsi="Tahoma" w:cs="Tahoma"/>
                <w:lang w:eastAsia="en-US"/>
              </w:rPr>
            </w:pPr>
            <w:r w:rsidRPr="006942C1">
              <w:rPr>
                <w:rFonts w:ascii="Tahoma" w:hAnsi="Tahoma" w:cs="Tahoma"/>
                <w:b/>
                <w:iCs/>
              </w:rPr>
              <w:t>Dobava in zamenjava puhal, redno in izredno vzdrževanje puhal ter dobava nadomestnih delov na IČN Barje</w:t>
            </w:r>
          </w:p>
        </w:tc>
        <w:tc>
          <w:tcPr>
            <w:tcW w:w="3260" w:type="dxa"/>
            <w:vAlign w:val="center"/>
          </w:tcPr>
          <w:p w14:paraId="31AAF824" w14:textId="77777777" w:rsidR="00623DB1" w:rsidRPr="00F13FD5" w:rsidRDefault="00623DB1" w:rsidP="00232070">
            <w:pPr>
              <w:keepNext/>
              <w:keepLines/>
              <w:spacing w:line="276" w:lineRule="auto"/>
              <w:jc w:val="right"/>
              <w:rPr>
                <w:rFonts w:ascii="Tahoma" w:eastAsia="Calibri" w:hAnsi="Tahoma" w:cs="Tahoma"/>
                <w:lang w:eastAsia="en-US"/>
              </w:rPr>
            </w:pPr>
            <w:r w:rsidRPr="00F13FD5">
              <w:rPr>
                <w:rFonts w:ascii="Tahoma" w:eastAsia="Calibri" w:hAnsi="Tahoma" w:cs="Tahoma"/>
                <w:lang w:eastAsia="en-US"/>
              </w:rPr>
              <w:t>EUR</w:t>
            </w:r>
          </w:p>
        </w:tc>
      </w:tr>
    </w:tbl>
    <w:p w14:paraId="534D4A1E" w14:textId="57213B43" w:rsidR="00623DB1" w:rsidRPr="00F13FD5" w:rsidRDefault="00623DB1" w:rsidP="00232070">
      <w:pPr>
        <w:keepNext/>
        <w:keepLines/>
        <w:rPr>
          <w:rFonts w:ascii="Tahoma" w:hAnsi="Tahoma" w:cs="Tahoma"/>
        </w:rPr>
      </w:pPr>
    </w:p>
    <w:p w14:paraId="30EB556E" w14:textId="4F391981" w:rsidR="00623DB1" w:rsidRPr="00F13FD5" w:rsidRDefault="00623DB1" w:rsidP="00232070">
      <w:pPr>
        <w:keepNext/>
        <w:keepLines/>
        <w:rPr>
          <w:rFonts w:ascii="Tahoma" w:hAnsi="Tahoma" w:cs="Tahoma"/>
        </w:rPr>
      </w:pPr>
    </w:p>
    <w:p w14:paraId="13A102F5" w14:textId="77777777" w:rsidR="00C80EDD" w:rsidRPr="00F13FD5" w:rsidRDefault="00C80EDD" w:rsidP="00232070">
      <w:pPr>
        <w:keepNext/>
        <w:keepLines/>
        <w:jc w:val="both"/>
        <w:rPr>
          <w:rFonts w:ascii="Tahoma" w:hAnsi="Tahoma" w:cs="Tahoma"/>
          <w:b/>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C80EDD" w:rsidRPr="00F13FD5" w14:paraId="79EBB8F8" w14:textId="77777777" w:rsidTr="001B62EC">
        <w:trPr>
          <w:trHeight w:val="235"/>
        </w:trPr>
        <w:tc>
          <w:tcPr>
            <w:tcW w:w="3402" w:type="dxa"/>
            <w:tcBorders>
              <w:bottom w:val="single" w:sz="4" w:space="0" w:color="auto"/>
            </w:tcBorders>
          </w:tcPr>
          <w:p w14:paraId="22FB1E30" w14:textId="77777777" w:rsidR="00C80EDD" w:rsidRPr="00F13FD5" w:rsidRDefault="00C80EDD" w:rsidP="00232070">
            <w:pPr>
              <w:keepNext/>
              <w:keepLines/>
              <w:jc w:val="both"/>
              <w:rPr>
                <w:rFonts w:ascii="Tahoma" w:hAnsi="Tahoma" w:cs="Tahoma"/>
                <w:snapToGrid w:val="0"/>
                <w:color w:val="000000"/>
              </w:rPr>
            </w:pPr>
          </w:p>
        </w:tc>
        <w:tc>
          <w:tcPr>
            <w:tcW w:w="2977" w:type="dxa"/>
          </w:tcPr>
          <w:p w14:paraId="16C1DF39" w14:textId="77777777" w:rsidR="00C80EDD" w:rsidRPr="00F13FD5" w:rsidRDefault="00C80EDD" w:rsidP="00232070">
            <w:pPr>
              <w:keepNext/>
              <w:keepLines/>
              <w:jc w:val="center"/>
              <w:rPr>
                <w:rFonts w:ascii="Tahoma" w:hAnsi="Tahoma" w:cs="Tahoma"/>
                <w:snapToGrid w:val="0"/>
                <w:color w:val="000000"/>
              </w:rPr>
            </w:pPr>
          </w:p>
        </w:tc>
        <w:tc>
          <w:tcPr>
            <w:tcW w:w="2947" w:type="dxa"/>
            <w:tcBorders>
              <w:bottom w:val="single" w:sz="4" w:space="0" w:color="auto"/>
            </w:tcBorders>
          </w:tcPr>
          <w:p w14:paraId="269D41A2" w14:textId="77777777" w:rsidR="00C80EDD" w:rsidRPr="00F13FD5" w:rsidRDefault="00C80EDD" w:rsidP="00232070">
            <w:pPr>
              <w:keepNext/>
              <w:keepLines/>
              <w:tabs>
                <w:tab w:val="left" w:pos="567"/>
                <w:tab w:val="num" w:pos="851"/>
                <w:tab w:val="left" w:pos="993"/>
              </w:tabs>
              <w:jc w:val="both"/>
              <w:rPr>
                <w:rFonts w:ascii="Tahoma" w:hAnsi="Tahoma" w:cs="Tahoma"/>
                <w:snapToGrid w:val="0"/>
                <w:color w:val="000000"/>
                <w:sz w:val="28"/>
              </w:rPr>
            </w:pPr>
          </w:p>
        </w:tc>
      </w:tr>
      <w:tr w:rsidR="00C80EDD" w:rsidRPr="00F13FD5" w14:paraId="4FFFC019" w14:textId="77777777" w:rsidTr="001B62EC">
        <w:trPr>
          <w:trHeight w:val="50"/>
        </w:trPr>
        <w:tc>
          <w:tcPr>
            <w:tcW w:w="3402" w:type="dxa"/>
            <w:tcBorders>
              <w:top w:val="single" w:sz="4" w:space="0" w:color="auto"/>
            </w:tcBorders>
          </w:tcPr>
          <w:p w14:paraId="6323E91E" w14:textId="01CDF236" w:rsidR="00C80EDD" w:rsidRPr="00F13FD5" w:rsidRDefault="00C80EDD"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1B62EC" w:rsidRPr="00F13FD5">
              <w:rPr>
                <w:rFonts w:ascii="Tahoma" w:hAnsi="Tahoma" w:cs="Tahoma"/>
                <w:snapToGrid w:val="0"/>
                <w:color w:val="000000"/>
              </w:rPr>
              <w:t>K</w:t>
            </w:r>
            <w:r w:rsidRPr="00F13FD5">
              <w:rPr>
                <w:rFonts w:ascii="Tahoma" w:hAnsi="Tahoma" w:cs="Tahoma"/>
                <w:snapToGrid w:val="0"/>
                <w:color w:val="000000"/>
              </w:rPr>
              <w:t>raj, datum)</w:t>
            </w:r>
          </w:p>
        </w:tc>
        <w:tc>
          <w:tcPr>
            <w:tcW w:w="2977" w:type="dxa"/>
          </w:tcPr>
          <w:p w14:paraId="73B31ACF" w14:textId="77777777" w:rsidR="00C80EDD" w:rsidRPr="00F13FD5" w:rsidRDefault="00C80EDD"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2947" w:type="dxa"/>
            <w:tcBorders>
              <w:top w:val="single" w:sz="4" w:space="0" w:color="auto"/>
            </w:tcBorders>
          </w:tcPr>
          <w:p w14:paraId="39185B28" w14:textId="1424D2B2" w:rsidR="00C80EDD" w:rsidRPr="00F13FD5" w:rsidRDefault="00C80EDD"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Naziv in podpis odgovorne osebe ponudnika</w:t>
            </w:r>
            <w:r w:rsidRPr="00F13FD5">
              <w:rPr>
                <w:rFonts w:ascii="Tahoma" w:hAnsi="Tahoma" w:cs="Tahoma"/>
                <w:snapToGrid w:val="0"/>
                <w:color w:val="000000"/>
              </w:rPr>
              <w:t>)</w:t>
            </w:r>
          </w:p>
          <w:p w14:paraId="766DCCFE" w14:textId="77777777" w:rsidR="00C80EDD" w:rsidRPr="00F13FD5" w:rsidRDefault="00C80EDD" w:rsidP="00232070">
            <w:pPr>
              <w:keepNext/>
              <w:keepLines/>
              <w:jc w:val="center"/>
              <w:rPr>
                <w:rFonts w:ascii="Tahoma" w:hAnsi="Tahoma" w:cs="Tahoma"/>
                <w:snapToGrid w:val="0"/>
                <w:color w:val="000000"/>
              </w:rPr>
            </w:pPr>
          </w:p>
          <w:p w14:paraId="6D5E26B4" w14:textId="77777777" w:rsidR="00C80EDD" w:rsidRPr="00F13FD5" w:rsidRDefault="00C80EDD" w:rsidP="00232070">
            <w:pPr>
              <w:keepNext/>
              <w:keepLines/>
              <w:jc w:val="center"/>
              <w:rPr>
                <w:rFonts w:ascii="Tahoma" w:hAnsi="Tahoma" w:cs="Tahoma"/>
                <w:snapToGrid w:val="0"/>
                <w:color w:val="000000"/>
              </w:rPr>
            </w:pPr>
          </w:p>
        </w:tc>
      </w:tr>
    </w:tbl>
    <w:p w14:paraId="217970E6" w14:textId="77777777" w:rsidR="00C80EDD" w:rsidRPr="00F13FD5" w:rsidRDefault="00C80EDD" w:rsidP="00232070">
      <w:pPr>
        <w:pStyle w:val="Blokbesedila"/>
        <w:keepNext/>
        <w:keepLines/>
        <w:tabs>
          <w:tab w:val="left" w:pos="9354"/>
        </w:tabs>
        <w:ind w:left="0" w:right="-2"/>
        <w:jc w:val="both"/>
        <w:rPr>
          <w:rFonts w:ascii="Tahoma" w:hAnsi="Tahoma" w:cs="Tahoma"/>
          <w:sz w:val="20"/>
        </w:rPr>
      </w:pPr>
    </w:p>
    <w:p w14:paraId="4AECFE06" w14:textId="77777777" w:rsidR="009F2334" w:rsidRPr="00F13FD5" w:rsidRDefault="009F2334" w:rsidP="00232070">
      <w:pPr>
        <w:keepNext/>
        <w:keepLines/>
        <w:tabs>
          <w:tab w:val="left" w:pos="2798"/>
        </w:tabs>
        <w:jc w:val="both"/>
        <w:rPr>
          <w:rFonts w:ascii="Tahoma" w:hAnsi="Tahoma"/>
        </w:rPr>
      </w:pPr>
    </w:p>
    <w:p w14:paraId="00D9F730" w14:textId="77777777" w:rsidR="009F2334" w:rsidRPr="00F13FD5" w:rsidRDefault="009F2334" w:rsidP="00232070">
      <w:pPr>
        <w:keepNext/>
        <w:keepLines/>
        <w:tabs>
          <w:tab w:val="left" w:pos="2798"/>
        </w:tabs>
        <w:jc w:val="both"/>
        <w:rPr>
          <w:rFonts w:ascii="Tahoma" w:hAnsi="Tahoma"/>
        </w:rPr>
      </w:pPr>
    </w:p>
    <w:p w14:paraId="44EC9918" w14:textId="77777777" w:rsidR="009F2334" w:rsidRPr="00F13FD5" w:rsidRDefault="009F2334" w:rsidP="00232070">
      <w:pPr>
        <w:keepNext/>
        <w:keepLines/>
        <w:tabs>
          <w:tab w:val="left" w:pos="2798"/>
        </w:tabs>
        <w:jc w:val="both"/>
        <w:rPr>
          <w:rFonts w:ascii="Tahoma" w:hAnsi="Tahoma"/>
        </w:rPr>
      </w:pPr>
    </w:p>
    <w:p w14:paraId="43BA1173" w14:textId="77777777" w:rsidR="009F2334" w:rsidRPr="00F13FD5" w:rsidRDefault="009F2334" w:rsidP="00232070">
      <w:pPr>
        <w:keepNext/>
        <w:keepLines/>
        <w:tabs>
          <w:tab w:val="left" w:pos="2798"/>
        </w:tabs>
        <w:jc w:val="both"/>
        <w:rPr>
          <w:rFonts w:ascii="Tahoma" w:hAnsi="Tahoma"/>
        </w:rPr>
      </w:pPr>
    </w:p>
    <w:p w14:paraId="2A20217C" w14:textId="77777777" w:rsidR="008C6D85" w:rsidRPr="00F13FD5" w:rsidRDefault="008C6D85" w:rsidP="00232070">
      <w:pPr>
        <w:keepNext/>
        <w:keepLines/>
        <w:tabs>
          <w:tab w:val="left" w:pos="6525"/>
        </w:tabs>
        <w:spacing w:line="276" w:lineRule="auto"/>
        <w:jc w:val="both"/>
        <w:rPr>
          <w:rFonts w:ascii="Tahoma" w:hAnsi="Tahoma" w:cs="Tahoma"/>
          <w:b/>
          <w:i/>
          <w:sz w:val="16"/>
          <w:szCs w:val="24"/>
        </w:rPr>
      </w:pPr>
      <w:r w:rsidRPr="00F13FD5">
        <w:rPr>
          <w:rFonts w:ascii="Tahoma" w:hAnsi="Tahoma" w:cs="Tahoma"/>
          <w:b/>
          <w:i/>
          <w:sz w:val="16"/>
          <w:szCs w:val="24"/>
        </w:rPr>
        <w:t xml:space="preserve">Navodilo: </w:t>
      </w:r>
    </w:p>
    <w:p w14:paraId="2DB15542" w14:textId="257C4F44" w:rsidR="008C6D85" w:rsidRPr="00F13FD5" w:rsidRDefault="008C6D85" w:rsidP="00232070">
      <w:pPr>
        <w:keepNext/>
        <w:keepLines/>
        <w:tabs>
          <w:tab w:val="left" w:pos="6525"/>
        </w:tabs>
        <w:spacing w:line="276" w:lineRule="auto"/>
        <w:jc w:val="both"/>
        <w:rPr>
          <w:rFonts w:ascii="Tahoma" w:hAnsi="Tahoma" w:cs="Tahoma"/>
          <w:b/>
          <w:i/>
          <w:sz w:val="16"/>
          <w:szCs w:val="24"/>
          <w:u w:val="single"/>
        </w:rPr>
      </w:pPr>
      <w:r w:rsidRPr="00F13FD5">
        <w:rPr>
          <w:rFonts w:ascii="Tahoma" w:hAnsi="Tahoma" w:cs="Tahoma"/>
          <w:i/>
          <w:sz w:val="16"/>
          <w:szCs w:val="24"/>
        </w:rPr>
        <w:t xml:space="preserve">Ponudnik </w:t>
      </w:r>
      <w:r w:rsidRPr="00F13FD5">
        <w:rPr>
          <w:rFonts w:ascii="Tahoma" w:hAnsi="Tahoma" w:cs="Tahoma"/>
          <w:i/>
          <w:sz w:val="16"/>
          <w:szCs w:val="24"/>
          <w:u w:val="single"/>
        </w:rPr>
        <w:t xml:space="preserve">mora prilogo POVZETEK PREDRAČUNA </w:t>
      </w:r>
      <w:r w:rsidRPr="00F13FD5">
        <w:rPr>
          <w:rFonts w:ascii="Tahoma" w:hAnsi="Tahoma" w:cs="Tahoma"/>
          <w:i/>
          <w:sz w:val="16"/>
          <w:szCs w:val="24"/>
        </w:rPr>
        <w:t>v .</w:t>
      </w:r>
      <w:proofErr w:type="spellStart"/>
      <w:r w:rsidRPr="00F13FD5">
        <w:rPr>
          <w:rFonts w:ascii="Tahoma" w:hAnsi="Tahoma" w:cs="Tahoma"/>
          <w:i/>
          <w:sz w:val="16"/>
          <w:szCs w:val="24"/>
        </w:rPr>
        <w:t>pdf</w:t>
      </w:r>
      <w:proofErr w:type="spellEnd"/>
      <w:r w:rsidRPr="00F13FD5">
        <w:rPr>
          <w:rFonts w:ascii="Tahoma" w:hAnsi="Tahoma" w:cs="Tahoma"/>
          <w:i/>
          <w:sz w:val="16"/>
          <w:szCs w:val="24"/>
        </w:rPr>
        <w:t xml:space="preserve"> obliki/formatu v okviru </w:t>
      </w:r>
      <w:r w:rsidRPr="00F13FD5">
        <w:rPr>
          <w:rFonts w:ascii="Tahoma" w:hAnsi="Tahoma" w:cs="Tahoma"/>
          <w:i/>
          <w:sz w:val="16"/>
          <w:szCs w:val="24"/>
          <w:u w:val="single"/>
        </w:rPr>
        <w:t xml:space="preserve">sistema e-JN naložiti </w:t>
      </w:r>
      <w:r w:rsidRPr="00F13FD5">
        <w:rPr>
          <w:rFonts w:ascii="Tahoma" w:hAnsi="Tahoma" w:cs="Tahoma"/>
          <w:b/>
          <w:i/>
          <w:sz w:val="16"/>
          <w:szCs w:val="24"/>
          <w:u w:val="single"/>
        </w:rPr>
        <w:t>v razdelek »Skupna ponudbena vrednost«, del »Predračun«</w:t>
      </w:r>
    </w:p>
    <w:p w14:paraId="543C4503" w14:textId="77777777" w:rsidR="00C80EDD" w:rsidRPr="00F13FD5" w:rsidRDefault="00C80EDD" w:rsidP="00232070">
      <w:pPr>
        <w:keepNext/>
        <w:keepLines/>
        <w:rPr>
          <w:rFonts w:ascii="Tahoma" w:hAnsi="Tahoma"/>
        </w:rPr>
      </w:pPr>
      <w:r w:rsidRPr="00F13FD5">
        <w:rPr>
          <w:rFonts w:ascii="Tahoma" w:hAnsi="Tahoma"/>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F804CC" w:rsidRPr="00F13FD5" w14:paraId="2010EA7A" w14:textId="77777777" w:rsidTr="001D3263">
        <w:tc>
          <w:tcPr>
            <w:tcW w:w="608" w:type="dxa"/>
            <w:tcBorders>
              <w:right w:val="nil"/>
            </w:tcBorders>
          </w:tcPr>
          <w:p w14:paraId="44F0CE89" w14:textId="77777777" w:rsidR="00F804CC" w:rsidRPr="00F13FD5" w:rsidRDefault="00F804C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6530411F" w14:textId="0ED4AA71" w:rsidR="00F804CC" w:rsidRPr="00F13FD5" w:rsidRDefault="00F804CC" w:rsidP="00232070">
            <w:pPr>
              <w:keepNext/>
              <w:keepLines/>
              <w:rPr>
                <w:rFonts w:ascii="Tahoma" w:hAnsi="Tahoma" w:cs="Tahoma"/>
              </w:rPr>
            </w:pPr>
            <w:r w:rsidRPr="00F13FD5">
              <w:rPr>
                <w:rFonts w:ascii="Tahoma" w:hAnsi="Tahoma" w:cs="Tahoma"/>
              </w:rPr>
              <w:t>PODATKI O PONUDNIKU/PARTNERJU</w:t>
            </w:r>
          </w:p>
        </w:tc>
        <w:tc>
          <w:tcPr>
            <w:tcW w:w="1134" w:type="dxa"/>
          </w:tcPr>
          <w:p w14:paraId="073F3CEC" w14:textId="4E5C50EB" w:rsidR="00F804CC" w:rsidRPr="00F13FD5" w:rsidRDefault="00F804CC" w:rsidP="00232070">
            <w:pPr>
              <w:keepNext/>
              <w:keepLines/>
              <w:jc w:val="both"/>
              <w:rPr>
                <w:rFonts w:ascii="Tahoma" w:hAnsi="Tahoma" w:cs="Tahoma"/>
                <w:b/>
                <w:iCs/>
              </w:rPr>
            </w:pPr>
            <w:r w:rsidRPr="00F13FD5">
              <w:rPr>
                <w:rFonts w:ascii="Tahoma" w:hAnsi="Tahoma" w:cs="Tahoma"/>
                <w:b/>
                <w:iCs/>
              </w:rPr>
              <w:t>Priloga   1</w:t>
            </w:r>
          </w:p>
        </w:tc>
      </w:tr>
    </w:tbl>
    <w:p w14:paraId="1282F4AA" w14:textId="77777777" w:rsidR="00F804CC" w:rsidRPr="00F13FD5" w:rsidRDefault="00F804CC" w:rsidP="00232070">
      <w:pPr>
        <w:keepNext/>
        <w:keepLines/>
        <w:jc w:val="both"/>
        <w:rPr>
          <w:rFonts w:ascii="Tahoma" w:hAnsi="Tahoma" w:cs="Tahoma"/>
          <w:b/>
        </w:rPr>
      </w:pPr>
    </w:p>
    <w:p w14:paraId="0C3E064A" w14:textId="3DF90F8C" w:rsidR="007C70A1" w:rsidRPr="00F13FD5" w:rsidRDefault="005158F9" w:rsidP="00232070">
      <w:pPr>
        <w:keepNext/>
        <w:keepLines/>
        <w:jc w:val="both"/>
        <w:rPr>
          <w:rFonts w:ascii="Tahoma" w:hAnsi="Tahoma" w:cs="Tahoma"/>
        </w:rPr>
      </w:pPr>
      <w:r w:rsidRPr="00F13FD5">
        <w:rPr>
          <w:rFonts w:ascii="Tahoma" w:hAnsi="Tahoma" w:cs="Tahoma"/>
          <w:b/>
        </w:rPr>
        <w:t>Javno naročilo</w:t>
      </w:r>
      <w:r w:rsidR="00CC66B9" w:rsidRPr="00F13FD5">
        <w:rPr>
          <w:rFonts w:ascii="Tahoma" w:hAnsi="Tahoma" w:cs="Tahoma"/>
          <w:b/>
        </w:rPr>
        <w:t xml:space="preserve"> št. </w:t>
      </w:r>
      <w:r w:rsidR="00637A5B">
        <w:rPr>
          <w:rFonts w:ascii="Tahoma" w:hAnsi="Tahoma" w:cs="Tahoma"/>
          <w:b/>
        </w:rPr>
        <w:t>VKS-59/26 Dobava in zamenjava puhal, redno in izredno vzdrževanje puhal ter dobava nadomestnih delov na IČN Barje</w:t>
      </w:r>
    </w:p>
    <w:p w14:paraId="1946A913" w14:textId="77777777" w:rsidR="004328DE" w:rsidRPr="00F13FD5" w:rsidRDefault="004328DE" w:rsidP="00232070">
      <w:pPr>
        <w:keepNext/>
        <w:keepLines/>
        <w:jc w:val="both"/>
        <w:rPr>
          <w:rFonts w:ascii="Tahoma" w:hAnsi="Tahoma" w:cs="Tahoma"/>
        </w:rPr>
      </w:pP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2977"/>
        <w:gridCol w:w="30"/>
        <w:gridCol w:w="3008"/>
      </w:tblGrid>
      <w:tr w:rsidR="004328DE" w:rsidRPr="00F13FD5" w14:paraId="24AFDD43" w14:textId="77777777" w:rsidTr="00462D7D">
        <w:trPr>
          <w:trHeight w:val="251"/>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0FAAC0B7" w14:textId="1CA09A1C" w:rsidR="004328DE" w:rsidRPr="00F13FD5" w:rsidRDefault="004328DE" w:rsidP="00232070">
            <w:pPr>
              <w:keepNext/>
              <w:keepLines/>
              <w:rPr>
                <w:rFonts w:ascii="Tahoma" w:hAnsi="Tahoma" w:cs="Tahoma"/>
                <w:sz w:val="18"/>
                <w:szCs w:val="18"/>
              </w:rPr>
            </w:pPr>
            <w:r w:rsidRPr="00F13FD5">
              <w:rPr>
                <w:rFonts w:ascii="Tahoma" w:hAnsi="Tahoma" w:cs="Tahoma"/>
                <w:b/>
                <w:sz w:val="18"/>
                <w:szCs w:val="18"/>
              </w:rPr>
              <w:t xml:space="preserve">PODATKI O </w:t>
            </w:r>
            <w:r w:rsidR="003A2023" w:rsidRPr="00F13FD5">
              <w:rPr>
                <w:rFonts w:ascii="Tahoma" w:hAnsi="Tahoma" w:cs="Tahoma"/>
                <w:b/>
                <w:sz w:val="18"/>
                <w:szCs w:val="18"/>
              </w:rPr>
              <w:t xml:space="preserve">(VODILNEM) </w:t>
            </w:r>
            <w:r w:rsidRPr="00F13FD5">
              <w:rPr>
                <w:rFonts w:ascii="Tahoma" w:hAnsi="Tahoma" w:cs="Tahoma"/>
                <w:b/>
                <w:sz w:val="18"/>
                <w:szCs w:val="18"/>
              </w:rPr>
              <w:t>PONUDNIKU</w:t>
            </w:r>
          </w:p>
        </w:tc>
      </w:tr>
      <w:tr w:rsidR="004328DE" w:rsidRPr="00F13FD5" w14:paraId="3BCACE31" w14:textId="77777777" w:rsidTr="00462D7D">
        <w:trPr>
          <w:trHeight w:val="713"/>
          <w:jc w:val="center"/>
        </w:trPr>
        <w:tc>
          <w:tcPr>
            <w:tcW w:w="3290" w:type="dxa"/>
            <w:tcBorders>
              <w:top w:val="single" w:sz="4" w:space="0" w:color="auto"/>
              <w:left w:val="single" w:sz="4" w:space="0" w:color="auto"/>
              <w:bottom w:val="single" w:sz="4" w:space="0" w:color="auto"/>
              <w:right w:val="single" w:sz="4" w:space="0" w:color="auto"/>
            </w:tcBorders>
            <w:vAlign w:val="center"/>
          </w:tcPr>
          <w:p w14:paraId="09C81056" w14:textId="62C6830C" w:rsidR="004328DE" w:rsidRPr="00F13FD5" w:rsidRDefault="004328DE" w:rsidP="00232070">
            <w:pPr>
              <w:keepNext/>
              <w:keepLines/>
              <w:rPr>
                <w:rFonts w:ascii="Tahoma" w:hAnsi="Tahoma" w:cs="Tahoma"/>
                <w:sz w:val="18"/>
                <w:szCs w:val="18"/>
              </w:rPr>
            </w:pPr>
            <w:r w:rsidRPr="00F13FD5">
              <w:rPr>
                <w:rFonts w:ascii="Tahoma" w:hAnsi="Tahoma" w:cs="Tahoma"/>
                <w:sz w:val="18"/>
                <w:szCs w:val="18"/>
              </w:rPr>
              <w:t>Naziv ponudnika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27612C" w14:textId="77777777" w:rsidR="004328DE" w:rsidRPr="00F13FD5" w:rsidRDefault="004328DE" w:rsidP="00232070">
            <w:pPr>
              <w:keepNext/>
              <w:keepLines/>
              <w:rPr>
                <w:rFonts w:ascii="Tahoma" w:hAnsi="Tahoma" w:cs="Tahoma"/>
                <w:sz w:val="18"/>
                <w:szCs w:val="18"/>
              </w:rPr>
            </w:pPr>
          </w:p>
          <w:p w14:paraId="10C7BC17" w14:textId="77777777" w:rsidR="004328DE" w:rsidRPr="00F13FD5" w:rsidRDefault="004328DE" w:rsidP="00232070">
            <w:pPr>
              <w:keepNext/>
              <w:keepLines/>
              <w:rPr>
                <w:rFonts w:ascii="Tahoma" w:hAnsi="Tahoma" w:cs="Tahoma"/>
                <w:sz w:val="18"/>
                <w:szCs w:val="18"/>
              </w:rPr>
            </w:pPr>
          </w:p>
          <w:p w14:paraId="59876F6F" w14:textId="77777777" w:rsidR="004328DE" w:rsidRPr="00F13FD5" w:rsidRDefault="004328DE" w:rsidP="00232070">
            <w:pPr>
              <w:keepNext/>
              <w:keepLines/>
              <w:rPr>
                <w:rFonts w:ascii="Tahoma" w:hAnsi="Tahoma" w:cs="Tahoma"/>
                <w:sz w:val="18"/>
                <w:szCs w:val="18"/>
              </w:rPr>
            </w:pPr>
          </w:p>
        </w:tc>
      </w:tr>
      <w:tr w:rsidR="004328DE" w:rsidRPr="00F13FD5" w14:paraId="739B3140" w14:textId="77777777" w:rsidTr="00462D7D">
        <w:trPr>
          <w:trHeight w:val="425"/>
          <w:jc w:val="center"/>
        </w:trPr>
        <w:tc>
          <w:tcPr>
            <w:tcW w:w="3290" w:type="dxa"/>
            <w:tcBorders>
              <w:top w:val="single" w:sz="4" w:space="0" w:color="auto"/>
              <w:left w:val="single" w:sz="4" w:space="0" w:color="auto"/>
              <w:bottom w:val="single" w:sz="4" w:space="0" w:color="auto"/>
              <w:right w:val="single" w:sz="4" w:space="0" w:color="auto"/>
            </w:tcBorders>
            <w:vAlign w:val="center"/>
          </w:tcPr>
          <w:p w14:paraId="6E54F19C" w14:textId="7582F08D" w:rsidR="004328DE" w:rsidRPr="00F13FD5" w:rsidRDefault="004328DE" w:rsidP="00232070">
            <w:pPr>
              <w:keepNext/>
              <w:keepLines/>
              <w:rPr>
                <w:rFonts w:ascii="Tahoma" w:hAnsi="Tahoma" w:cs="Tahoma"/>
                <w:sz w:val="18"/>
                <w:szCs w:val="18"/>
              </w:rPr>
            </w:pPr>
            <w:r w:rsidRPr="00F13FD5">
              <w:rPr>
                <w:rFonts w:ascii="Tahoma" w:hAnsi="Tahoma" w:cs="Tahoma"/>
                <w:sz w:val="18"/>
                <w:szCs w:val="18"/>
              </w:rPr>
              <w:t>Poslov</w:t>
            </w:r>
            <w:r w:rsidR="00AE69BE" w:rsidRPr="00F13FD5">
              <w:rPr>
                <w:rFonts w:ascii="Tahoma" w:hAnsi="Tahoma" w:cs="Tahoma"/>
                <w:sz w:val="18"/>
                <w:szCs w:val="18"/>
              </w:rPr>
              <w:t>n</w:t>
            </w:r>
            <w:r w:rsidRPr="00F13FD5">
              <w:rPr>
                <w:rFonts w:ascii="Tahoma" w:hAnsi="Tahoma" w:cs="Tahoma"/>
                <w:sz w:val="18"/>
                <w:szCs w:val="18"/>
              </w:rPr>
              <w:t>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BC5D645" w14:textId="77777777" w:rsidR="004328DE" w:rsidRPr="00F13FD5" w:rsidRDefault="004328DE" w:rsidP="00232070">
            <w:pPr>
              <w:keepNext/>
              <w:keepLines/>
              <w:rPr>
                <w:rFonts w:ascii="Tahoma" w:hAnsi="Tahoma" w:cs="Tahoma"/>
                <w:sz w:val="18"/>
                <w:szCs w:val="18"/>
              </w:rPr>
            </w:pPr>
          </w:p>
          <w:p w14:paraId="7FBA04C8" w14:textId="77777777" w:rsidR="004328DE" w:rsidRPr="00F13FD5" w:rsidRDefault="004328DE" w:rsidP="00232070">
            <w:pPr>
              <w:keepNext/>
              <w:keepLines/>
              <w:rPr>
                <w:rFonts w:ascii="Tahoma" w:hAnsi="Tahoma" w:cs="Tahoma"/>
                <w:sz w:val="18"/>
                <w:szCs w:val="18"/>
              </w:rPr>
            </w:pPr>
          </w:p>
          <w:p w14:paraId="1E566631" w14:textId="77777777" w:rsidR="004328DE" w:rsidRPr="00F13FD5" w:rsidRDefault="004328DE" w:rsidP="00232070">
            <w:pPr>
              <w:keepNext/>
              <w:keepLines/>
              <w:rPr>
                <w:rFonts w:ascii="Tahoma" w:hAnsi="Tahoma" w:cs="Tahoma"/>
                <w:sz w:val="18"/>
                <w:szCs w:val="18"/>
              </w:rPr>
            </w:pPr>
          </w:p>
        </w:tc>
      </w:tr>
      <w:tr w:rsidR="004328DE" w:rsidRPr="00F13FD5" w14:paraId="03198C87" w14:textId="77777777" w:rsidTr="00462D7D">
        <w:trPr>
          <w:trHeight w:val="321"/>
          <w:jc w:val="center"/>
        </w:trPr>
        <w:tc>
          <w:tcPr>
            <w:tcW w:w="3290" w:type="dxa"/>
            <w:tcBorders>
              <w:top w:val="single" w:sz="4" w:space="0" w:color="auto"/>
              <w:left w:val="single" w:sz="4" w:space="0" w:color="auto"/>
              <w:bottom w:val="single" w:sz="4" w:space="0" w:color="auto"/>
              <w:right w:val="single" w:sz="4" w:space="0" w:color="auto"/>
            </w:tcBorders>
            <w:vAlign w:val="center"/>
          </w:tcPr>
          <w:p w14:paraId="23BD6115" w14:textId="77777777" w:rsidR="004328DE" w:rsidRPr="00F13FD5" w:rsidRDefault="004328DE" w:rsidP="00232070">
            <w:pPr>
              <w:keepNext/>
              <w:keepLines/>
              <w:spacing w:line="276" w:lineRule="auto"/>
              <w:rPr>
                <w:rFonts w:ascii="Tahoma" w:hAnsi="Tahoma" w:cs="Tahoma"/>
                <w:sz w:val="18"/>
                <w:szCs w:val="18"/>
              </w:rPr>
            </w:pPr>
            <w:r w:rsidRPr="00F13FD5">
              <w:rPr>
                <w:rFonts w:ascii="Tahoma" w:hAnsi="Tahoma" w:cs="Tahoma"/>
                <w:sz w:val="18"/>
                <w:szCs w:val="18"/>
              </w:rPr>
              <w:t xml:space="preserve">Matična </w:t>
            </w:r>
            <w:r w:rsidRPr="00F13FD5">
              <w:rPr>
                <w:rFonts w:ascii="Tahoma" w:hAnsi="Tahoma" w:cs="Tahoma"/>
                <w:sz w:val="18"/>
                <w:szCs w:val="18"/>
                <w:u w:val="single"/>
              </w:rPr>
              <w:t>in</w:t>
            </w:r>
            <w:r w:rsidRPr="00F13FD5">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33422DC8" w14:textId="77777777" w:rsidR="004328DE" w:rsidRPr="00F13FD5" w:rsidRDefault="004328DE" w:rsidP="00232070">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CE3329E" w14:textId="77777777" w:rsidR="004328DE" w:rsidRPr="00F13FD5" w:rsidRDefault="004328DE" w:rsidP="00232070">
            <w:pPr>
              <w:keepNext/>
              <w:keepLines/>
              <w:spacing w:line="276" w:lineRule="auto"/>
              <w:rPr>
                <w:rFonts w:ascii="Tahoma" w:hAnsi="Tahoma" w:cs="Tahoma"/>
                <w:sz w:val="18"/>
                <w:szCs w:val="18"/>
              </w:rPr>
            </w:pPr>
          </w:p>
        </w:tc>
      </w:tr>
      <w:tr w:rsidR="004328DE" w:rsidRPr="00F13FD5" w14:paraId="195AED6F" w14:textId="77777777" w:rsidTr="00462D7D">
        <w:trPr>
          <w:trHeight w:val="282"/>
          <w:jc w:val="center"/>
        </w:trPr>
        <w:tc>
          <w:tcPr>
            <w:tcW w:w="3290" w:type="dxa"/>
            <w:tcBorders>
              <w:top w:val="single" w:sz="4" w:space="0" w:color="auto"/>
              <w:left w:val="single" w:sz="4" w:space="0" w:color="auto"/>
              <w:bottom w:val="single" w:sz="4" w:space="0" w:color="auto"/>
              <w:right w:val="single" w:sz="4" w:space="0" w:color="auto"/>
            </w:tcBorders>
            <w:vAlign w:val="center"/>
          </w:tcPr>
          <w:p w14:paraId="0630C235" w14:textId="77777777" w:rsidR="004328DE" w:rsidRPr="00F13FD5" w:rsidRDefault="004328DE" w:rsidP="00232070">
            <w:pPr>
              <w:keepNext/>
              <w:keepLines/>
              <w:spacing w:line="276" w:lineRule="auto"/>
              <w:rPr>
                <w:rFonts w:ascii="Tahoma" w:hAnsi="Tahoma" w:cs="Tahoma"/>
                <w:sz w:val="18"/>
                <w:szCs w:val="18"/>
              </w:rPr>
            </w:pPr>
            <w:r w:rsidRPr="00F13FD5">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7971059" w14:textId="77777777" w:rsidR="004328DE" w:rsidRPr="00F13FD5" w:rsidRDefault="004328DE" w:rsidP="00232070">
            <w:pPr>
              <w:keepNext/>
              <w:keepLines/>
              <w:spacing w:line="276" w:lineRule="auto"/>
              <w:rPr>
                <w:rFonts w:ascii="Tahoma" w:hAnsi="Tahoma" w:cs="Tahoma"/>
                <w:sz w:val="18"/>
                <w:szCs w:val="18"/>
              </w:rPr>
            </w:pPr>
          </w:p>
        </w:tc>
      </w:tr>
      <w:tr w:rsidR="004328DE" w:rsidRPr="00F13FD5" w14:paraId="2BB05181" w14:textId="77777777" w:rsidTr="00462D7D">
        <w:trPr>
          <w:trHeight w:val="291"/>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50536E03" w14:textId="77777777" w:rsidR="004328DE" w:rsidRPr="00F13FD5" w:rsidRDefault="004328DE" w:rsidP="00232070">
            <w:pPr>
              <w:keepNext/>
              <w:keepLines/>
              <w:rPr>
                <w:sz w:val="18"/>
                <w:szCs w:val="18"/>
              </w:rPr>
            </w:pPr>
            <w:r w:rsidRPr="00F13FD5">
              <w:rPr>
                <w:rFonts w:ascii="Tahoma" w:hAnsi="Tahoma" w:cs="Tahoma"/>
                <w:b/>
                <w:sz w:val="18"/>
                <w:szCs w:val="18"/>
              </w:rPr>
              <w:t>ODGOVORNA OSEBA PONUDNIKA</w:t>
            </w:r>
          </w:p>
        </w:tc>
      </w:tr>
      <w:tr w:rsidR="004328DE" w:rsidRPr="00F13FD5" w14:paraId="2AD61CF6" w14:textId="77777777" w:rsidTr="00462D7D">
        <w:trPr>
          <w:trHeight w:val="588"/>
          <w:jc w:val="center"/>
        </w:trPr>
        <w:tc>
          <w:tcPr>
            <w:tcW w:w="3290" w:type="dxa"/>
            <w:tcBorders>
              <w:top w:val="single" w:sz="4" w:space="0" w:color="auto"/>
              <w:left w:val="single" w:sz="4" w:space="0" w:color="auto"/>
              <w:bottom w:val="single" w:sz="4" w:space="0" w:color="auto"/>
              <w:right w:val="single" w:sz="4" w:space="0" w:color="auto"/>
            </w:tcBorders>
            <w:vAlign w:val="center"/>
          </w:tcPr>
          <w:p w14:paraId="26338CF1"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Naziv odgovorne osebe</w:t>
            </w:r>
          </w:p>
          <w:p w14:paraId="22B2D38B"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16A34BE" w14:textId="77777777" w:rsidR="004328DE" w:rsidRPr="00F13FD5" w:rsidRDefault="004328DE" w:rsidP="00232070">
            <w:pPr>
              <w:keepNext/>
              <w:keepLines/>
              <w:rPr>
                <w:sz w:val="18"/>
                <w:szCs w:val="18"/>
              </w:rPr>
            </w:pPr>
          </w:p>
          <w:p w14:paraId="22762E2C" w14:textId="77777777" w:rsidR="004328DE" w:rsidRPr="00F13FD5" w:rsidRDefault="004328DE" w:rsidP="00232070">
            <w:pPr>
              <w:keepNext/>
              <w:keepLines/>
              <w:rPr>
                <w:sz w:val="18"/>
                <w:szCs w:val="18"/>
              </w:rPr>
            </w:pPr>
          </w:p>
        </w:tc>
      </w:tr>
      <w:tr w:rsidR="004328DE" w:rsidRPr="00F13FD5" w14:paraId="54286D52" w14:textId="77777777" w:rsidTr="00462D7D">
        <w:trPr>
          <w:trHeight w:val="371"/>
          <w:jc w:val="center"/>
        </w:trPr>
        <w:tc>
          <w:tcPr>
            <w:tcW w:w="3290" w:type="dxa"/>
            <w:tcBorders>
              <w:top w:val="single" w:sz="4" w:space="0" w:color="auto"/>
              <w:left w:val="single" w:sz="4" w:space="0" w:color="auto"/>
              <w:bottom w:val="single" w:sz="4" w:space="0" w:color="auto"/>
              <w:right w:val="single" w:sz="4" w:space="0" w:color="auto"/>
            </w:tcBorders>
            <w:vAlign w:val="center"/>
          </w:tcPr>
          <w:p w14:paraId="7321CE13"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2EB9E65" w14:textId="77777777" w:rsidR="004328DE" w:rsidRPr="00F13FD5" w:rsidRDefault="004328DE" w:rsidP="00232070">
            <w:pPr>
              <w:keepNext/>
              <w:keepLines/>
              <w:rPr>
                <w:sz w:val="18"/>
                <w:szCs w:val="18"/>
              </w:rPr>
            </w:pPr>
          </w:p>
        </w:tc>
      </w:tr>
      <w:tr w:rsidR="004328DE" w:rsidRPr="00F13FD5" w14:paraId="27B6ED25" w14:textId="77777777" w:rsidTr="00462D7D">
        <w:trPr>
          <w:trHeight w:val="414"/>
          <w:jc w:val="center"/>
        </w:trPr>
        <w:tc>
          <w:tcPr>
            <w:tcW w:w="3290" w:type="dxa"/>
            <w:tcBorders>
              <w:top w:val="single" w:sz="4" w:space="0" w:color="auto"/>
              <w:left w:val="single" w:sz="4" w:space="0" w:color="auto"/>
              <w:bottom w:val="single" w:sz="4" w:space="0" w:color="auto"/>
              <w:right w:val="single" w:sz="4" w:space="0" w:color="auto"/>
            </w:tcBorders>
            <w:vAlign w:val="center"/>
          </w:tcPr>
          <w:p w14:paraId="2DF6BA88" w14:textId="68E684ED" w:rsidR="004328DE" w:rsidRPr="00F13FD5" w:rsidRDefault="004328DE" w:rsidP="00232070">
            <w:pPr>
              <w:keepNext/>
              <w:keepLines/>
              <w:rPr>
                <w:rFonts w:ascii="Tahoma" w:hAnsi="Tahoma" w:cs="Tahoma"/>
                <w:sz w:val="18"/>
                <w:szCs w:val="18"/>
              </w:rPr>
            </w:pPr>
            <w:r w:rsidRPr="00F13FD5">
              <w:rPr>
                <w:rFonts w:ascii="Tahoma" w:hAnsi="Tahoma" w:cs="Tahoma"/>
                <w:sz w:val="18"/>
                <w:szCs w:val="18"/>
              </w:rPr>
              <w:t xml:space="preserve">Elektronska pošta </w:t>
            </w:r>
            <w:r w:rsidRPr="00F13FD5">
              <w:rPr>
                <w:rFonts w:ascii="Tahoma" w:hAnsi="Tahoma" w:cs="Tahoma"/>
                <w:sz w:val="18"/>
                <w:szCs w:val="18"/>
                <w:u w:val="single"/>
              </w:rPr>
              <w:t>in</w:t>
            </w:r>
            <w:r w:rsidRPr="00F13FD5">
              <w:rPr>
                <w:rFonts w:ascii="Tahoma" w:hAnsi="Tahoma" w:cs="Tahoma"/>
                <w:sz w:val="18"/>
                <w:szCs w:val="18"/>
              </w:rPr>
              <w:t xml:space="preserve"> telefon</w:t>
            </w:r>
            <w:r w:rsidR="00B151A9" w:rsidRPr="00F13FD5">
              <w:rPr>
                <w:rFonts w:ascii="Tahoma" w:hAnsi="Tahoma" w:cs="Tahoma"/>
                <w:sz w:val="18"/>
                <w:szCs w:val="18"/>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6D5EC1C7" w14:textId="77777777" w:rsidR="004328DE" w:rsidRPr="00F13FD5" w:rsidRDefault="004328DE" w:rsidP="0023207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73CEF58" w14:textId="77777777" w:rsidR="004328DE" w:rsidRPr="00F13FD5" w:rsidRDefault="004328DE" w:rsidP="00232070">
            <w:pPr>
              <w:keepNext/>
              <w:keepLines/>
              <w:rPr>
                <w:sz w:val="18"/>
                <w:szCs w:val="18"/>
              </w:rPr>
            </w:pPr>
          </w:p>
        </w:tc>
      </w:tr>
      <w:tr w:rsidR="004328DE" w:rsidRPr="00F13FD5" w14:paraId="36D3EA91" w14:textId="77777777" w:rsidTr="00462D7D">
        <w:trPr>
          <w:trHeight w:val="245"/>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2FB466AE" w14:textId="77777777" w:rsidR="004328DE" w:rsidRPr="00F13FD5" w:rsidRDefault="004328DE" w:rsidP="00232070">
            <w:pPr>
              <w:keepNext/>
              <w:keepLines/>
              <w:rPr>
                <w:sz w:val="18"/>
                <w:szCs w:val="18"/>
              </w:rPr>
            </w:pPr>
            <w:r w:rsidRPr="00F13FD5">
              <w:rPr>
                <w:rFonts w:ascii="Tahoma" w:hAnsi="Tahoma" w:cs="Tahoma"/>
                <w:b/>
                <w:sz w:val="18"/>
                <w:szCs w:val="18"/>
              </w:rPr>
              <w:t>KONTAKTNA OSEBA PONUDNIKA</w:t>
            </w:r>
          </w:p>
        </w:tc>
      </w:tr>
      <w:tr w:rsidR="004328DE" w:rsidRPr="00F13FD5" w14:paraId="36955E52" w14:textId="77777777" w:rsidTr="00462D7D">
        <w:trPr>
          <w:trHeight w:val="413"/>
          <w:jc w:val="center"/>
        </w:trPr>
        <w:tc>
          <w:tcPr>
            <w:tcW w:w="3290" w:type="dxa"/>
            <w:tcBorders>
              <w:top w:val="single" w:sz="4" w:space="0" w:color="auto"/>
              <w:left w:val="single" w:sz="4" w:space="0" w:color="auto"/>
              <w:bottom w:val="single" w:sz="4" w:space="0" w:color="auto"/>
              <w:right w:val="single" w:sz="4" w:space="0" w:color="auto"/>
            </w:tcBorders>
            <w:vAlign w:val="center"/>
          </w:tcPr>
          <w:p w14:paraId="7ADA8FD8"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DCD4323" w14:textId="77777777" w:rsidR="004328DE" w:rsidRPr="00F13FD5" w:rsidRDefault="004328DE" w:rsidP="00232070">
            <w:pPr>
              <w:keepNext/>
              <w:keepLines/>
              <w:rPr>
                <w:sz w:val="18"/>
                <w:szCs w:val="18"/>
              </w:rPr>
            </w:pPr>
          </w:p>
        </w:tc>
      </w:tr>
      <w:tr w:rsidR="004328DE" w:rsidRPr="00F13FD5" w14:paraId="647504E8" w14:textId="77777777" w:rsidTr="00462D7D">
        <w:trPr>
          <w:trHeight w:val="414"/>
          <w:jc w:val="center"/>
        </w:trPr>
        <w:tc>
          <w:tcPr>
            <w:tcW w:w="3290" w:type="dxa"/>
            <w:tcBorders>
              <w:top w:val="single" w:sz="4" w:space="0" w:color="auto"/>
              <w:left w:val="single" w:sz="4" w:space="0" w:color="auto"/>
              <w:bottom w:val="single" w:sz="4" w:space="0" w:color="auto"/>
              <w:right w:val="single" w:sz="4" w:space="0" w:color="auto"/>
            </w:tcBorders>
            <w:vAlign w:val="center"/>
          </w:tcPr>
          <w:p w14:paraId="1B504A01"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 xml:space="preserve">Elektronska pošta </w:t>
            </w:r>
            <w:r w:rsidRPr="00F13FD5">
              <w:rPr>
                <w:rFonts w:ascii="Tahoma" w:hAnsi="Tahoma" w:cs="Tahoma"/>
                <w:sz w:val="18"/>
                <w:szCs w:val="18"/>
                <w:u w:val="single"/>
              </w:rPr>
              <w:t>in</w:t>
            </w:r>
            <w:r w:rsidRPr="00F13FD5">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7233D683" w14:textId="77777777" w:rsidR="004328DE" w:rsidRPr="00F13FD5" w:rsidRDefault="004328DE" w:rsidP="0023207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9B94ABD" w14:textId="77777777" w:rsidR="004328DE" w:rsidRPr="00F13FD5" w:rsidRDefault="004328DE" w:rsidP="00232070">
            <w:pPr>
              <w:keepNext/>
              <w:keepLines/>
              <w:rPr>
                <w:sz w:val="18"/>
                <w:szCs w:val="18"/>
              </w:rPr>
            </w:pPr>
          </w:p>
        </w:tc>
      </w:tr>
      <w:tr w:rsidR="004328DE" w:rsidRPr="00F13FD5" w14:paraId="4FBC7D5E" w14:textId="77777777" w:rsidTr="00462D7D">
        <w:trPr>
          <w:trHeight w:val="267"/>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784A26B9" w14:textId="77777777" w:rsidR="004328DE" w:rsidRPr="00F13FD5" w:rsidRDefault="004328DE" w:rsidP="00232070">
            <w:pPr>
              <w:keepNext/>
              <w:keepLines/>
              <w:rPr>
                <w:sz w:val="18"/>
                <w:szCs w:val="18"/>
              </w:rPr>
            </w:pPr>
            <w:r w:rsidRPr="00F13FD5">
              <w:rPr>
                <w:rFonts w:ascii="Tahoma" w:hAnsi="Tahoma" w:cs="Tahoma"/>
                <w:b/>
                <w:sz w:val="18"/>
                <w:szCs w:val="18"/>
              </w:rPr>
              <w:t xml:space="preserve">OSTALI PODATKI </w:t>
            </w:r>
          </w:p>
        </w:tc>
      </w:tr>
      <w:tr w:rsidR="004328DE" w:rsidRPr="00F13FD5" w14:paraId="58D535B4" w14:textId="77777777" w:rsidTr="00462D7D">
        <w:trPr>
          <w:trHeight w:val="1720"/>
          <w:jc w:val="center"/>
        </w:trPr>
        <w:tc>
          <w:tcPr>
            <w:tcW w:w="3290" w:type="dxa"/>
            <w:tcBorders>
              <w:top w:val="single" w:sz="4" w:space="0" w:color="auto"/>
              <w:left w:val="single" w:sz="4" w:space="0" w:color="auto"/>
              <w:bottom w:val="single" w:sz="4" w:space="0" w:color="auto"/>
              <w:right w:val="single" w:sz="4" w:space="0" w:color="auto"/>
            </w:tcBorders>
            <w:vAlign w:val="center"/>
          </w:tcPr>
          <w:p w14:paraId="0D226A39" w14:textId="77777777" w:rsidR="004328DE" w:rsidRPr="00F13FD5" w:rsidRDefault="004328DE" w:rsidP="00232070">
            <w:pPr>
              <w:keepNext/>
              <w:keepLines/>
              <w:rPr>
                <w:rFonts w:ascii="Tahoma" w:hAnsi="Tahoma" w:cs="Tahoma"/>
                <w:sz w:val="18"/>
                <w:szCs w:val="18"/>
              </w:rPr>
            </w:pPr>
            <w:r w:rsidRPr="00F13FD5">
              <w:rPr>
                <w:rFonts w:ascii="Tahoma" w:hAnsi="Tahoma" w:cs="Tahoma"/>
                <w:sz w:val="18"/>
                <w:szCs w:val="18"/>
              </w:rPr>
              <w:t xml:space="preserve">Predstavnik/i ponudnika, ki bo/do urejali izvajanje predmetne pogodbe/ okvirnega sporazuma </w:t>
            </w:r>
            <w:r w:rsidRPr="00F13FD5">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C51D5D5" w14:textId="77777777" w:rsidR="004328DE" w:rsidRPr="00F13FD5" w:rsidRDefault="004328DE" w:rsidP="00232070">
            <w:pPr>
              <w:keepNext/>
              <w:keepLines/>
              <w:spacing w:line="276" w:lineRule="auto"/>
              <w:jc w:val="both"/>
              <w:rPr>
                <w:rFonts w:ascii="Tahoma" w:hAnsi="Tahoma" w:cs="Tahoma"/>
                <w:sz w:val="18"/>
                <w:szCs w:val="18"/>
              </w:rPr>
            </w:pPr>
            <w:r w:rsidRPr="00F13FD5">
              <w:rPr>
                <w:rFonts w:ascii="Tahoma" w:hAnsi="Tahoma" w:cs="Tahoma"/>
                <w:sz w:val="18"/>
                <w:szCs w:val="18"/>
              </w:rPr>
              <w:t>Skrbnik pogodbe/okvirnega sporazuma:</w:t>
            </w:r>
          </w:p>
          <w:p w14:paraId="6A85575E" w14:textId="77777777" w:rsidR="004328DE" w:rsidRPr="00F13FD5" w:rsidRDefault="004328DE" w:rsidP="00232070">
            <w:pPr>
              <w:keepNext/>
              <w:keepLines/>
              <w:spacing w:line="276" w:lineRule="auto"/>
              <w:ind w:right="-47"/>
              <w:jc w:val="both"/>
              <w:rPr>
                <w:rFonts w:ascii="Tahoma" w:hAnsi="Tahoma" w:cs="Tahoma"/>
                <w:sz w:val="17"/>
                <w:szCs w:val="17"/>
              </w:rPr>
            </w:pPr>
            <w:r w:rsidRPr="00F13FD5">
              <w:rPr>
                <w:rFonts w:ascii="Tahoma" w:hAnsi="Tahoma" w:cs="Tahoma"/>
                <w:sz w:val="17"/>
                <w:szCs w:val="17"/>
              </w:rPr>
              <w:t xml:space="preserve">g./ga.________________________________; tel.: ____________________; </w:t>
            </w:r>
          </w:p>
          <w:p w14:paraId="1875AF41" w14:textId="77777777" w:rsidR="004328DE" w:rsidRPr="00F13FD5" w:rsidRDefault="004328DE" w:rsidP="00232070">
            <w:pPr>
              <w:keepNext/>
              <w:keepLines/>
              <w:spacing w:line="276" w:lineRule="auto"/>
              <w:jc w:val="both"/>
              <w:rPr>
                <w:rFonts w:ascii="Tahoma" w:hAnsi="Tahoma" w:cs="Tahoma"/>
                <w:sz w:val="17"/>
                <w:szCs w:val="17"/>
              </w:rPr>
            </w:pPr>
            <w:r w:rsidRPr="00F13FD5">
              <w:rPr>
                <w:rFonts w:ascii="Tahoma" w:hAnsi="Tahoma" w:cs="Tahoma"/>
                <w:sz w:val="17"/>
                <w:szCs w:val="17"/>
              </w:rPr>
              <w:t>e - mail: ___________________________________.</w:t>
            </w:r>
          </w:p>
          <w:p w14:paraId="75D11EFC" w14:textId="77777777" w:rsidR="004328DE" w:rsidRPr="00F13FD5" w:rsidRDefault="004328DE" w:rsidP="00232070">
            <w:pPr>
              <w:keepNext/>
              <w:keepLines/>
              <w:jc w:val="both"/>
              <w:rPr>
                <w:rFonts w:ascii="Tahoma" w:hAnsi="Tahoma" w:cs="Tahoma"/>
                <w:snapToGrid w:val="0"/>
                <w:sz w:val="10"/>
                <w:szCs w:val="18"/>
              </w:rPr>
            </w:pPr>
          </w:p>
          <w:p w14:paraId="729EA999" w14:textId="77777777" w:rsidR="004328DE" w:rsidRPr="00F13FD5" w:rsidRDefault="004328DE" w:rsidP="00232070">
            <w:pPr>
              <w:keepNext/>
              <w:keepLines/>
              <w:spacing w:line="276" w:lineRule="auto"/>
              <w:jc w:val="both"/>
              <w:rPr>
                <w:rFonts w:ascii="Tahoma" w:hAnsi="Tahoma" w:cs="Tahoma"/>
                <w:sz w:val="18"/>
                <w:szCs w:val="18"/>
              </w:rPr>
            </w:pPr>
            <w:r w:rsidRPr="00F13FD5">
              <w:rPr>
                <w:rFonts w:ascii="Tahoma" w:hAnsi="Tahoma" w:cs="Tahoma"/>
                <w:sz w:val="18"/>
                <w:szCs w:val="18"/>
              </w:rPr>
              <w:t xml:space="preserve">Kontaktna oseba pogodbe/okvirnega sporazuma: </w:t>
            </w:r>
          </w:p>
          <w:p w14:paraId="4BDD3CC1" w14:textId="77777777" w:rsidR="004328DE" w:rsidRPr="00F13FD5" w:rsidRDefault="004328DE" w:rsidP="00232070">
            <w:pPr>
              <w:keepNext/>
              <w:keepLines/>
              <w:spacing w:line="276" w:lineRule="auto"/>
              <w:ind w:right="-47"/>
              <w:jc w:val="both"/>
              <w:rPr>
                <w:rFonts w:ascii="Tahoma" w:hAnsi="Tahoma" w:cs="Tahoma"/>
                <w:sz w:val="17"/>
                <w:szCs w:val="17"/>
              </w:rPr>
            </w:pPr>
            <w:r w:rsidRPr="00F13FD5">
              <w:rPr>
                <w:rFonts w:ascii="Tahoma" w:hAnsi="Tahoma" w:cs="Tahoma"/>
                <w:sz w:val="17"/>
                <w:szCs w:val="17"/>
              </w:rPr>
              <w:t xml:space="preserve">g./ga.________________________________; tel.: ____________________; </w:t>
            </w:r>
          </w:p>
          <w:p w14:paraId="0170A0CB" w14:textId="77777777" w:rsidR="004328DE" w:rsidRPr="00F13FD5" w:rsidRDefault="004328DE" w:rsidP="00232070">
            <w:pPr>
              <w:keepNext/>
              <w:keepLines/>
              <w:jc w:val="both"/>
              <w:rPr>
                <w:rFonts w:ascii="Tahoma" w:hAnsi="Tahoma" w:cs="Tahoma"/>
                <w:sz w:val="18"/>
                <w:szCs w:val="18"/>
              </w:rPr>
            </w:pPr>
            <w:r w:rsidRPr="00F13FD5">
              <w:rPr>
                <w:rFonts w:ascii="Tahoma" w:hAnsi="Tahoma" w:cs="Tahoma"/>
                <w:sz w:val="17"/>
                <w:szCs w:val="17"/>
              </w:rPr>
              <w:t>e - mail: ___________________________________.</w:t>
            </w:r>
          </w:p>
        </w:tc>
      </w:tr>
      <w:tr w:rsidR="004328DE" w:rsidRPr="00F13FD5" w14:paraId="14A17695" w14:textId="77777777" w:rsidTr="00462D7D">
        <w:trPr>
          <w:trHeight w:val="283"/>
          <w:jc w:val="center"/>
        </w:trPr>
        <w:tc>
          <w:tcPr>
            <w:tcW w:w="3290" w:type="dxa"/>
            <w:vMerge w:val="restart"/>
            <w:tcBorders>
              <w:top w:val="single" w:sz="4" w:space="0" w:color="auto"/>
              <w:left w:val="single" w:sz="4" w:space="0" w:color="auto"/>
              <w:right w:val="single" w:sz="4" w:space="0" w:color="auto"/>
            </w:tcBorders>
            <w:vAlign w:val="center"/>
          </w:tcPr>
          <w:p w14:paraId="067A2FCF" w14:textId="77777777" w:rsidR="004328DE" w:rsidRPr="00F13FD5" w:rsidRDefault="004328DE" w:rsidP="00232070">
            <w:pPr>
              <w:keepNext/>
              <w:keepLines/>
              <w:rPr>
                <w:rFonts w:ascii="Tahoma" w:hAnsi="Tahoma" w:cs="Tahoma"/>
                <w:sz w:val="16"/>
                <w:szCs w:val="18"/>
              </w:rPr>
            </w:pPr>
            <w:r w:rsidRPr="00F13FD5">
              <w:rPr>
                <w:rFonts w:ascii="Tahoma" w:hAnsi="Tahoma" w:cs="Tahoma"/>
                <w:b/>
                <w:sz w:val="16"/>
                <w:szCs w:val="18"/>
              </w:rPr>
              <w:t>VSE</w:t>
            </w:r>
            <w:r w:rsidRPr="00F13FD5">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13FD5">
              <w:rPr>
                <w:rFonts w:ascii="Tahoma" w:hAnsi="Tahoma" w:cs="Tahoma"/>
                <w:b/>
                <w:sz w:val="16"/>
                <w:szCs w:val="18"/>
              </w:rPr>
              <w:t>ter</w:t>
            </w:r>
            <w:r w:rsidRPr="00F13FD5">
              <w:rPr>
                <w:rFonts w:ascii="Tahoma" w:hAnsi="Tahoma" w:cs="Tahoma"/>
                <w:sz w:val="16"/>
                <w:szCs w:val="18"/>
              </w:rPr>
              <w:t xml:space="preserve"> njihov </w:t>
            </w:r>
            <w:r w:rsidRPr="00F13FD5">
              <w:rPr>
                <w:rFonts w:ascii="Tahoma" w:hAnsi="Tahoma" w:cs="Tahoma"/>
                <w:b/>
                <w:sz w:val="16"/>
                <w:szCs w:val="18"/>
              </w:rPr>
              <w:t>EMŠO</w:t>
            </w:r>
          </w:p>
          <w:p w14:paraId="1888C8FB" w14:textId="77777777" w:rsidR="004328DE" w:rsidRPr="00F13FD5" w:rsidRDefault="004328DE" w:rsidP="00232070">
            <w:pPr>
              <w:keepNext/>
              <w:keepLines/>
              <w:rPr>
                <w:rFonts w:ascii="Tahoma" w:hAnsi="Tahoma" w:cs="Tahoma"/>
                <w:sz w:val="8"/>
                <w:szCs w:val="18"/>
              </w:rPr>
            </w:pPr>
          </w:p>
          <w:p w14:paraId="5293022D" w14:textId="77777777" w:rsidR="004328DE" w:rsidRPr="00F13FD5" w:rsidRDefault="004328DE" w:rsidP="00232070">
            <w:pPr>
              <w:keepNext/>
              <w:keepLines/>
              <w:rPr>
                <w:rFonts w:ascii="Tahoma" w:hAnsi="Tahoma" w:cs="Tahoma"/>
                <w:i/>
                <w:sz w:val="16"/>
                <w:szCs w:val="18"/>
              </w:rPr>
            </w:pPr>
            <w:r w:rsidRPr="00F13FD5">
              <w:rPr>
                <w:rFonts w:ascii="Tahoma" w:hAnsi="Tahoma" w:cs="Tahoma"/>
                <w:i/>
                <w:sz w:val="16"/>
                <w:szCs w:val="18"/>
              </w:rPr>
              <w:t>/v primeru, da ste podatke vnesli v ESPD ali priložili lastno izjavo, ni potrebno izpolniti!/</w:t>
            </w:r>
          </w:p>
          <w:p w14:paraId="6CC74CA4" w14:textId="77777777" w:rsidR="004328DE" w:rsidRPr="00F13FD5" w:rsidRDefault="004328DE" w:rsidP="00232070">
            <w:pPr>
              <w:keepNext/>
              <w:keepLines/>
              <w:rPr>
                <w:rFonts w:ascii="Tahoma" w:hAnsi="Tahoma" w:cs="Tahoma"/>
                <w:i/>
                <w:sz w:val="16"/>
                <w:szCs w:val="18"/>
              </w:rPr>
            </w:pPr>
          </w:p>
          <w:p w14:paraId="34D416AE" w14:textId="5AC84578" w:rsidR="004328DE" w:rsidRPr="00F13FD5" w:rsidRDefault="004328DE" w:rsidP="00232070">
            <w:pPr>
              <w:keepNext/>
              <w:keepLines/>
              <w:rPr>
                <w:rFonts w:ascii="Tahoma" w:hAnsi="Tahoma" w:cs="Tahoma"/>
                <w:i/>
                <w:sz w:val="18"/>
                <w:szCs w:val="18"/>
              </w:rPr>
            </w:pPr>
            <w:r w:rsidRPr="00F13FD5">
              <w:rPr>
                <w:rFonts w:ascii="Tahoma" w:hAnsi="Tahoma" w:cs="Tahoma"/>
                <w:i/>
                <w:sz w:val="16"/>
                <w:szCs w:val="18"/>
              </w:rPr>
              <w:t>EMŠO se potrebuje zgolj zaradi potreb pri preverjanju nekaznovanosti v e-Dosje-</w:t>
            </w:r>
            <w:r w:rsidR="00200B18" w:rsidRPr="00F13FD5">
              <w:rPr>
                <w:rFonts w:ascii="Tahoma" w:hAnsi="Tahoma" w:cs="Tahoma"/>
                <w:i/>
                <w:sz w:val="16"/>
                <w:szCs w:val="18"/>
              </w:rPr>
              <w:t>j</w:t>
            </w:r>
            <w:r w:rsidRPr="00F13FD5">
              <w:rPr>
                <w:rFonts w:ascii="Tahoma" w:hAnsi="Tahoma" w:cs="Tahoma"/>
                <w:i/>
                <w:sz w:val="16"/>
                <w:szCs w:val="18"/>
              </w:rPr>
              <w:t>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4776E8A7" w14:textId="77777777" w:rsidR="004328DE" w:rsidRPr="00F13FD5" w:rsidRDefault="004328DE" w:rsidP="00232070">
            <w:pPr>
              <w:keepNext/>
              <w:keepLines/>
              <w:spacing w:line="276" w:lineRule="auto"/>
              <w:jc w:val="center"/>
              <w:rPr>
                <w:rFonts w:ascii="Tahoma" w:hAnsi="Tahoma" w:cs="Tahoma"/>
                <w:sz w:val="18"/>
                <w:szCs w:val="18"/>
              </w:rPr>
            </w:pPr>
            <w:r w:rsidRPr="00F13FD5">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37C82789" w14:textId="77777777" w:rsidR="004328DE" w:rsidRPr="00F13FD5" w:rsidRDefault="004328DE" w:rsidP="00232070">
            <w:pPr>
              <w:keepNext/>
              <w:keepLines/>
              <w:spacing w:line="276" w:lineRule="auto"/>
              <w:jc w:val="center"/>
              <w:rPr>
                <w:rFonts w:ascii="Tahoma" w:hAnsi="Tahoma" w:cs="Tahoma"/>
                <w:sz w:val="18"/>
                <w:szCs w:val="18"/>
              </w:rPr>
            </w:pPr>
            <w:r w:rsidRPr="00F13FD5">
              <w:rPr>
                <w:rFonts w:ascii="Tahoma" w:hAnsi="Tahoma" w:cs="Tahoma"/>
                <w:sz w:val="18"/>
                <w:szCs w:val="18"/>
              </w:rPr>
              <w:t>EMŠO</w:t>
            </w:r>
          </w:p>
        </w:tc>
      </w:tr>
      <w:tr w:rsidR="004328DE" w:rsidRPr="00F13FD5" w14:paraId="5C938792" w14:textId="77777777" w:rsidTr="00462D7D">
        <w:trPr>
          <w:trHeight w:val="1819"/>
          <w:jc w:val="center"/>
        </w:trPr>
        <w:tc>
          <w:tcPr>
            <w:tcW w:w="3290" w:type="dxa"/>
            <w:vMerge/>
            <w:tcBorders>
              <w:left w:val="single" w:sz="4" w:space="0" w:color="auto"/>
              <w:bottom w:val="single" w:sz="4" w:space="0" w:color="auto"/>
              <w:right w:val="single" w:sz="4" w:space="0" w:color="auto"/>
            </w:tcBorders>
            <w:vAlign w:val="center"/>
          </w:tcPr>
          <w:p w14:paraId="114EF45E" w14:textId="77777777" w:rsidR="004328DE" w:rsidRPr="00F13FD5" w:rsidRDefault="004328DE" w:rsidP="00232070">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D018381" w14:textId="77777777" w:rsidR="004328DE" w:rsidRPr="00F13FD5" w:rsidRDefault="004328DE" w:rsidP="00232070">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5E1EBF08" w14:textId="77777777" w:rsidR="004328DE" w:rsidRPr="00F13FD5" w:rsidRDefault="004328DE" w:rsidP="00232070">
            <w:pPr>
              <w:keepNext/>
              <w:keepLines/>
              <w:spacing w:line="276" w:lineRule="auto"/>
              <w:jc w:val="both"/>
              <w:rPr>
                <w:rFonts w:ascii="Tahoma" w:hAnsi="Tahoma" w:cs="Tahoma"/>
                <w:sz w:val="18"/>
                <w:szCs w:val="18"/>
              </w:rPr>
            </w:pPr>
          </w:p>
        </w:tc>
      </w:tr>
    </w:tbl>
    <w:p w14:paraId="7A73179B" w14:textId="629721E2" w:rsidR="004328DE" w:rsidRPr="00F13FD5" w:rsidRDefault="004328DE" w:rsidP="00232070">
      <w:pPr>
        <w:keepNext/>
        <w:keepLines/>
        <w:jc w:val="both"/>
        <w:rPr>
          <w:rFonts w:ascii="Tahoma" w:hAnsi="Tahoma" w:cs="Tahoma"/>
        </w:rPr>
      </w:pPr>
    </w:p>
    <w:tbl>
      <w:tblPr>
        <w:tblW w:w="0" w:type="auto"/>
        <w:tblInd w:w="250" w:type="dxa"/>
        <w:tblLook w:val="04A0" w:firstRow="1" w:lastRow="0" w:firstColumn="1" w:lastColumn="0" w:noHBand="0" w:noVBand="1"/>
      </w:tblPr>
      <w:tblGrid>
        <w:gridCol w:w="3327"/>
        <w:gridCol w:w="2894"/>
        <w:gridCol w:w="2883"/>
      </w:tblGrid>
      <w:tr w:rsidR="00FF3C2E" w:rsidRPr="00F13FD5" w14:paraId="06B67FC5" w14:textId="77777777" w:rsidTr="004328DE">
        <w:tc>
          <w:tcPr>
            <w:tcW w:w="3327" w:type="dxa"/>
            <w:shd w:val="clear" w:color="auto" w:fill="auto"/>
          </w:tcPr>
          <w:p w14:paraId="41DD6921" w14:textId="77777777" w:rsidR="00FF3C2E" w:rsidRPr="00F13FD5" w:rsidRDefault="00FF3C2E" w:rsidP="00232070">
            <w:pPr>
              <w:keepNext/>
              <w:keepLines/>
              <w:tabs>
                <w:tab w:val="left" w:pos="2835"/>
              </w:tabs>
              <w:ind w:left="-108"/>
              <w:jc w:val="both"/>
              <w:rPr>
                <w:rFonts w:ascii="Tahoma" w:hAnsi="Tahoma" w:cs="Tahoma"/>
              </w:rPr>
            </w:pPr>
            <w:r w:rsidRPr="00F13FD5">
              <w:rPr>
                <w:rFonts w:ascii="Tahoma" w:hAnsi="Tahoma" w:cs="Tahoma"/>
              </w:rPr>
              <w:t>Ponudnik je MSP* (označi):</w:t>
            </w:r>
          </w:p>
        </w:tc>
        <w:tc>
          <w:tcPr>
            <w:tcW w:w="2895" w:type="dxa"/>
            <w:shd w:val="clear" w:color="auto" w:fill="auto"/>
          </w:tcPr>
          <w:p w14:paraId="6616F087" w14:textId="72A6807B" w:rsidR="00FF3C2E" w:rsidRPr="00F13FD5" w:rsidRDefault="00470308" w:rsidP="00232070">
            <w:pPr>
              <w:keepNext/>
              <w:keepLines/>
              <w:tabs>
                <w:tab w:val="left" w:pos="1008"/>
                <w:tab w:val="left" w:pos="3843"/>
              </w:tabs>
              <w:ind w:left="360"/>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7C973D2" wp14:editId="366D3D18">
                      <wp:simplePos x="0" y="0"/>
                      <wp:positionH relativeFrom="margin">
                        <wp:posOffset>1905</wp:posOffset>
                      </wp:positionH>
                      <wp:positionV relativeFrom="paragraph">
                        <wp:posOffset>-635</wp:posOffset>
                      </wp:positionV>
                      <wp:extent cx="211015" cy="190919"/>
                      <wp:effectExtent l="0" t="0" r="17780" b="19050"/>
                      <wp:wrapNone/>
                      <wp:docPr id="24" name="Pravokotnik 24"/>
                      <wp:cNvGraphicFramePr/>
                      <a:graphic xmlns:a="http://schemas.openxmlformats.org/drawingml/2006/main">
                        <a:graphicData uri="http://schemas.microsoft.com/office/word/2010/wordprocessingShape">
                          <wps:wsp>
                            <wps:cNvSpPr/>
                            <wps:spPr>
                              <a:xfrm>
                                <a:off x="0" y="0"/>
                                <a:ext cx="211015" cy="190919"/>
                              </a:xfrm>
                              <a:prstGeom prst="rect">
                                <a:avLst/>
                              </a:prstGeom>
                              <a:noFill/>
                              <a:ln w="12700" cap="flat" cmpd="sng" algn="ctr">
                                <a:solidFill>
                                  <a:sysClr val="windowText" lastClr="000000"/>
                                </a:solidFill>
                                <a:prstDash val="solid"/>
                              </a:ln>
                              <a:effectLst/>
                            </wps:spPr>
                            <wps:txbx>
                              <w:txbxContent>
                                <w:p w14:paraId="34B9B39C" w14:textId="14136517" w:rsidR="00470308" w:rsidRPr="007A6555" w:rsidRDefault="00470308" w:rsidP="00470308">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973D2" id="Pravokotnik 24" o:spid="_x0000_s1026" style="position:absolute;left:0;text-align:left;margin-left:.15pt;margin-top:-.05pt;width:16.6pt;height:15.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" filled="f" strokecolor="windowText" strokeweight="1pt">
                      <v:textbox inset="1mm,0,0,0">
                        <w:txbxContent>
                          <w:p w14:paraId="34B9B39C" w14:textId="14136517" w:rsidR="00470308" w:rsidRPr="007A6555" w:rsidRDefault="00470308" w:rsidP="00470308">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001B62EC" w:rsidRPr="00F13FD5">
              <w:rPr>
                <w:rFonts w:ascii="Tahoma" w:hAnsi="Tahoma" w:cs="Tahoma"/>
              </w:rPr>
              <w:t xml:space="preserve">   </w:t>
            </w:r>
            <w:r w:rsidR="00FF3C2E" w:rsidRPr="00F13FD5">
              <w:rPr>
                <w:rFonts w:ascii="Tahoma" w:hAnsi="Tahoma" w:cs="Tahoma"/>
              </w:rPr>
              <w:t>Da</w:t>
            </w:r>
          </w:p>
        </w:tc>
        <w:tc>
          <w:tcPr>
            <w:tcW w:w="2884" w:type="dxa"/>
            <w:shd w:val="clear" w:color="auto" w:fill="auto"/>
          </w:tcPr>
          <w:p w14:paraId="19164735" w14:textId="105F1545" w:rsidR="00FF3C2E" w:rsidRPr="00F13FD5" w:rsidRDefault="001B62EC" w:rsidP="00232070">
            <w:pPr>
              <w:keepNext/>
              <w:keepLines/>
              <w:tabs>
                <w:tab w:val="left" w:pos="893"/>
              </w:tabs>
              <w:ind w:left="360"/>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2A63500B" wp14:editId="3F028ABE">
                      <wp:simplePos x="0" y="0"/>
                      <wp:positionH relativeFrom="margin">
                        <wp:posOffset>-1270</wp:posOffset>
                      </wp:positionH>
                      <wp:positionV relativeFrom="paragraph">
                        <wp:posOffset>-635</wp:posOffset>
                      </wp:positionV>
                      <wp:extent cx="211015" cy="190919"/>
                      <wp:effectExtent l="0" t="0" r="17780" b="19050"/>
                      <wp:wrapNone/>
                      <wp:docPr id="5" name="Pravokotnik 5"/>
                      <wp:cNvGraphicFramePr/>
                      <a:graphic xmlns:a="http://schemas.openxmlformats.org/drawingml/2006/main">
                        <a:graphicData uri="http://schemas.microsoft.com/office/word/2010/wordprocessingShape">
                          <wps:wsp>
                            <wps:cNvSpPr/>
                            <wps:spPr>
                              <a:xfrm>
                                <a:off x="0" y="0"/>
                                <a:ext cx="211015" cy="190919"/>
                              </a:xfrm>
                              <a:prstGeom prst="rect">
                                <a:avLst/>
                              </a:prstGeom>
                              <a:noFill/>
                              <a:ln w="12700" cap="flat" cmpd="sng" algn="ctr">
                                <a:solidFill>
                                  <a:sysClr val="windowText" lastClr="000000"/>
                                </a:solidFill>
                                <a:prstDash val="solid"/>
                              </a:ln>
                              <a:effectLst/>
                            </wps:spPr>
                            <wps:txbx>
                              <w:txbxContent>
                                <w:p w14:paraId="2B454C9D" w14:textId="4F743E68"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3500B" id="Pravokotnik 5" o:spid="_x0000_s1027" style="position:absolute;left:0;text-align:left;margin-left:-.1pt;margin-top:-.05pt;width:16.6pt;height:15.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" filled="f" strokecolor="windowText" strokeweight="1pt">
                      <v:textbox inset="1mm,0,0,0">
                        <w:txbxContent>
                          <w:p w14:paraId="2B454C9D" w14:textId="4F743E68"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v:textbox>
                      <w10:wrap anchorx="margin"/>
                    </v:rect>
                  </w:pict>
                </mc:Fallback>
              </mc:AlternateContent>
            </w:r>
            <w:r w:rsidRPr="00F13FD5">
              <w:rPr>
                <w:rFonts w:ascii="Tahoma" w:hAnsi="Tahoma" w:cs="Tahoma"/>
              </w:rPr>
              <w:t xml:space="preserve">  </w:t>
            </w:r>
            <w:r w:rsidR="00FF3C2E" w:rsidRPr="00F13FD5">
              <w:rPr>
                <w:rFonts w:ascii="Tahoma" w:hAnsi="Tahoma" w:cs="Tahoma"/>
              </w:rPr>
              <w:t xml:space="preserve">Ne </w:t>
            </w:r>
          </w:p>
        </w:tc>
      </w:tr>
    </w:tbl>
    <w:p w14:paraId="145E999B" w14:textId="77777777" w:rsidR="001B62EC" w:rsidRPr="00F13FD5" w:rsidRDefault="001B62EC" w:rsidP="00232070">
      <w:pPr>
        <w:keepNext/>
        <w:keepLines/>
        <w:tabs>
          <w:tab w:val="left" w:pos="2835"/>
        </w:tabs>
        <w:ind w:left="284"/>
        <w:jc w:val="both"/>
        <w:rPr>
          <w:rFonts w:ascii="Tahoma" w:hAnsi="Tahoma" w:cs="Tahoma"/>
          <w:sz w:val="18"/>
          <w:szCs w:val="18"/>
        </w:rPr>
      </w:pPr>
    </w:p>
    <w:p w14:paraId="22504EEF" w14:textId="2ABF9FB5" w:rsidR="00FF3C2E" w:rsidRPr="00F13FD5" w:rsidRDefault="00FF3C2E" w:rsidP="00232070">
      <w:pPr>
        <w:keepNext/>
        <w:keepLines/>
        <w:tabs>
          <w:tab w:val="left" w:pos="2835"/>
        </w:tabs>
        <w:ind w:left="284"/>
        <w:jc w:val="both"/>
        <w:rPr>
          <w:rFonts w:ascii="Tahoma" w:hAnsi="Tahoma" w:cs="Tahoma"/>
          <w:sz w:val="18"/>
          <w:szCs w:val="18"/>
        </w:rPr>
      </w:pPr>
      <w:r w:rsidRPr="00F13FD5">
        <w:rPr>
          <w:rFonts w:ascii="Tahoma" w:hAnsi="Tahoma" w:cs="Tahoma"/>
          <w:sz w:val="18"/>
          <w:szCs w:val="18"/>
        </w:rPr>
        <w:t xml:space="preserve">*MSP: </w:t>
      </w:r>
      <w:proofErr w:type="spellStart"/>
      <w:r w:rsidRPr="00F13FD5">
        <w:rPr>
          <w:rFonts w:ascii="Tahoma" w:hAnsi="Tahoma" w:cs="Tahoma"/>
          <w:sz w:val="18"/>
          <w:szCs w:val="18"/>
        </w:rPr>
        <w:t>mikro</w:t>
      </w:r>
      <w:proofErr w:type="spellEnd"/>
      <w:r w:rsidRPr="00F13FD5">
        <w:rPr>
          <w:rFonts w:ascii="Tahoma" w:hAnsi="Tahoma" w:cs="Tahoma"/>
          <w:sz w:val="18"/>
          <w:szCs w:val="18"/>
        </w:rPr>
        <w:t>, mala in srednje velika podjetja kot so opredeljena v Priporočilu Komisije 2003/361/ES.</w:t>
      </w:r>
    </w:p>
    <w:p w14:paraId="7DF0DA4C" w14:textId="77777777" w:rsidR="007C70A1" w:rsidRPr="00F13FD5" w:rsidRDefault="007C70A1" w:rsidP="00232070">
      <w:pPr>
        <w:keepNext/>
        <w:keepLines/>
        <w:tabs>
          <w:tab w:val="left" w:pos="2552"/>
        </w:tabs>
        <w:ind w:left="284" w:hanging="284"/>
        <w:jc w:val="both"/>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402E6E" w:rsidRPr="00F13FD5" w14:paraId="5E785657" w14:textId="77777777" w:rsidTr="001B62EC">
        <w:trPr>
          <w:trHeight w:val="235"/>
        </w:trPr>
        <w:tc>
          <w:tcPr>
            <w:tcW w:w="3402" w:type="dxa"/>
            <w:tcBorders>
              <w:bottom w:val="single" w:sz="4" w:space="0" w:color="auto"/>
            </w:tcBorders>
          </w:tcPr>
          <w:p w14:paraId="1BF38DA6" w14:textId="77777777" w:rsidR="00402E6E" w:rsidRPr="00F13FD5" w:rsidRDefault="00402E6E" w:rsidP="00232070">
            <w:pPr>
              <w:keepNext/>
              <w:keepLines/>
              <w:jc w:val="both"/>
              <w:rPr>
                <w:rFonts w:ascii="Tahoma" w:hAnsi="Tahoma" w:cs="Tahoma"/>
                <w:snapToGrid w:val="0"/>
                <w:color w:val="000000"/>
              </w:rPr>
            </w:pPr>
          </w:p>
        </w:tc>
        <w:tc>
          <w:tcPr>
            <w:tcW w:w="2977" w:type="dxa"/>
          </w:tcPr>
          <w:p w14:paraId="698DCC7A" w14:textId="77777777" w:rsidR="00402E6E" w:rsidRPr="00F13FD5" w:rsidRDefault="00402E6E" w:rsidP="00232070">
            <w:pPr>
              <w:keepNext/>
              <w:keepLines/>
              <w:jc w:val="center"/>
              <w:rPr>
                <w:rFonts w:ascii="Tahoma" w:hAnsi="Tahoma" w:cs="Tahoma"/>
                <w:snapToGrid w:val="0"/>
                <w:color w:val="000000"/>
              </w:rPr>
            </w:pPr>
          </w:p>
        </w:tc>
        <w:tc>
          <w:tcPr>
            <w:tcW w:w="2947" w:type="dxa"/>
            <w:tcBorders>
              <w:bottom w:val="single" w:sz="4" w:space="0" w:color="auto"/>
            </w:tcBorders>
          </w:tcPr>
          <w:p w14:paraId="7FEA66D8" w14:textId="77777777" w:rsidR="00402E6E" w:rsidRPr="00F13FD5" w:rsidRDefault="00402E6E" w:rsidP="00232070">
            <w:pPr>
              <w:keepNext/>
              <w:keepLines/>
              <w:tabs>
                <w:tab w:val="left" w:pos="567"/>
                <w:tab w:val="num" w:pos="851"/>
                <w:tab w:val="left" w:pos="993"/>
              </w:tabs>
              <w:jc w:val="both"/>
              <w:rPr>
                <w:rFonts w:ascii="Tahoma" w:hAnsi="Tahoma" w:cs="Tahoma"/>
                <w:snapToGrid w:val="0"/>
                <w:color w:val="000000"/>
                <w:sz w:val="28"/>
              </w:rPr>
            </w:pPr>
          </w:p>
        </w:tc>
      </w:tr>
      <w:tr w:rsidR="00402E6E" w:rsidRPr="00F13FD5" w14:paraId="0BEFD771" w14:textId="77777777" w:rsidTr="001B62EC">
        <w:trPr>
          <w:trHeight w:val="235"/>
        </w:trPr>
        <w:tc>
          <w:tcPr>
            <w:tcW w:w="3402" w:type="dxa"/>
            <w:tcBorders>
              <w:top w:val="single" w:sz="4" w:space="0" w:color="auto"/>
            </w:tcBorders>
          </w:tcPr>
          <w:p w14:paraId="49953AC5" w14:textId="00CB43F8" w:rsidR="00402E6E" w:rsidRPr="00F13FD5" w:rsidRDefault="00402E6E"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1B62EC" w:rsidRPr="00F13FD5">
              <w:rPr>
                <w:rFonts w:ascii="Tahoma" w:hAnsi="Tahoma" w:cs="Tahoma"/>
                <w:snapToGrid w:val="0"/>
                <w:color w:val="000000"/>
              </w:rPr>
              <w:t>K</w:t>
            </w:r>
            <w:r w:rsidRPr="00F13FD5">
              <w:rPr>
                <w:rFonts w:ascii="Tahoma" w:hAnsi="Tahoma" w:cs="Tahoma"/>
                <w:snapToGrid w:val="0"/>
                <w:color w:val="000000"/>
              </w:rPr>
              <w:t>raj, datum)</w:t>
            </w:r>
          </w:p>
        </w:tc>
        <w:tc>
          <w:tcPr>
            <w:tcW w:w="2977" w:type="dxa"/>
          </w:tcPr>
          <w:p w14:paraId="7CFC785F" w14:textId="77777777" w:rsidR="00402E6E" w:rsidRPr="00F13FD5" w:rsidRDefault="00402E6E"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2947" w:type="dxa"/>
            <w:tcBorders>
              <w:top w:val="single" w:sz="4" w:space="0" w:color="auto"/>
            </w:tcBorders>
          </w:tcPr>
          <w:p w14:paraId="7CA2C86C" w14:textId="5592EF55" w:rsidR="00402E6E" w:rsidRPr="00F13FD5" w:rsidRDefault="00402E6E"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Naziv in podpis odgovorne osebe ponudnika</w:t>
            </w:r>
            <w:r w:rsidRPr="00F13FD5">
              <w:rPr>
                <w:rFonts w:ascii="Tahoma" w:hAnsi="Tahoma" w:cs="Tahoma"/>
                <w:snapToGrid w:val="0"/>
                <w:color w:val="000000"/>
              </w:rPr>
              <w:t>)</w:t>
            </w:r>
          </w:p>
        </w:tc>
      </w:tr>
    </w:tbl>
    <w:p w14:paraId="0B28B570" w14:textId="77777777" w:rsidR="007C70A1" w:rsidRPr="00F13FD5" w:rsidRDefault="007C70A1" w:rsidP="00232070">
      <w:pPr>
        <w:keepNext/>
        <w:keepLines/>
        <w:tabs>
          <w:tab w:val="left" w:pos="2835"/>
        </w:tabs>
        <w:ind w:left="284" w:hanging="284"/>
        <w:jc w:val="both"/>
        <w:rPr>
          <w:rFonts w:ascii="Tahoma" w:hAnsi="Tahoma" w:cs="Tahoma"/>
        </w:rPr>
      </w:pPr>
    </w:p>
    <w:p w14:paraId="33C543AF" w14:textId="77777777" w:rsidR="001660D4" w:rsidRPr="00F13FD5" w:rsidRDefault="001660D4" w:rsidP="00232070">
      <w:pPr>
        <w:keepNext/>
        <w:keepLines/>
        <w:tabs>
          <w:tab w:val="left" w:pos="567"/>
          <w:tab w:val="num" w:pos="851"/>
          <w:tab w:val="left" w:pos="993"/>
        </w:tabs>
        <w:jc w:val="both"/>
        <w:rPr>
          <w:rFonts w:ascii="Tahoma" w:hAnsi="Tahoma" w:cs="Tahoma"/>
          <w:i/>
          <w:sz w:val="16"/>
          <w:szCs w:val="18"/>
        </w:rPr>
      </w:pPr>
      <w:r w:rsidRPr="00F13FD5">
        <w:rPr>
          <w:rFonts w:ascii="Tahoma" w:hAnsi="Tahoma" w:cs="Tahoma"/>
          <w:b/>
          <w:i/>
          <w:sz w:val="18"/>
          <w:szCs w:val="18"/>
        </w:rPr>
        <w:t xml:space="preserve">Navodilo: </w:t>
      </w:r>
      <w:r w:rsidRPr="00F13FD5">
        <w:rPr>
          <w:rFonts w:ascii="Tahoma" w:hAnsi="Tahoma" w:cs="Tahoma"/>
          <w:i/>
          <w:sz w:val="16"/>
          <w:szCs w:val="18"/>
        </w:rPr>
        <w:t xml:space="preserve">V primeru, da odda </w:t>
      </w:r>
      <w:r w:rsidRPr="00F13FD5">
        <w:rPr>
          <w:rFonts w:ascii="Tahoma" w:hAnsi="Tahoma" w:cs="Tahoma"/>
          <w:i/>
          <w:sz w:val="16"/>
          <w:szCs w:val="18"/>
          <w:u w:val="single"/>
        </w:rPr>
        <w:t>več ponudnikov skupno ponudbo</w:t>
      </w:r>
      <w:r w:rsidRPr="00F13FD5">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31C25AAE" w14:textId="77777777" w:rsidR="00300D38" w:rsidRPr="00F13FD5" w:rsidRDefault="00300D38" w:rsidP="00232070">
      <w:pPr>
        <w:keepNext/>
        <w:keepLines/>
        <w:jc w:val="both"/>
        <w:rPr>
          <w:rFonts w:ascii="Tahoma" w:hAnsi="Tahoma" w:cs="Tahoma"/>
          <w:i/>
          <w:sz w:val="18"/>
          <w:szCs w:val="18"/>
        </w:rPr>
      </w:pPr>
    </w:p>
    <w:p w14:paraId="081D9158" w14:textId="2E29C592" w:rsidR="001660D4" w:rsidRPr="00F13FD5" w:rsidRDefault="001660D4" w:rsidP="00232070">
      <w:pPr>
        <w:keepNext/>
        <w:keepLines/>
        <w:jc w:val="both"/>
        <w:rPr>
          <w:rFonts w:ascii="Tahoma" w:hAnsi="Tahoma" w:cs="Tahoma"/>
          <w:i/>
          <w:sz w:val="18"/>
          <w:szCs w:val="18"/>
        </w:rPr>
      </w:pPr>
    </w:p>
    <w:p w14:paraId="138D4DD4" w14:textId="2EEF850D" w:rsidR="003A2023" w:rsidRPr="00F13FD5" w:rsidRDefault="003A2023" w:rsidP="00232070">
      <w:pPr>
        <w:keepNext/>
        <w:keepLines/>
        <w:jc w:val="both"/>
        <w:rPr>
          <w:rFonts w:ascii="Tahoma" w:hAnsi="Tahoma" w:cs="Tahoma"/>
          <w:i/>
          <w:sz w:val="18"/>
          <w:szCs w:val="18"/>
        </w:rPr>
      </w:pP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2977"/>
        <w:gridCol w:w="30"/>
        <w:gridCol w:w="3008"/>
      </w:tblGrid>
      <w:tr w:rsidR="003A2023" w:rsidRPr="00F13FD5" w14:paraId="212CA7FC" w14:textId="77777777" w:rsidTr="001D3263">
        <w:trPr>
          <w:trHeight w:val="251"/>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076AA445" w14:textId="7807EAC5" w:rsidR="003A2023" w:rsidRPr="00F13FD5" w:rsidRDefault="003A2023" w:rsidP="00232070">
            <w:pPr>
              <w:keepNext/>
              <w:keepLines/>
              <w:rPr>
                <w:rFonts w:ascii="Tahoma" w:hAnsi="Tahoma" w:cs="Tahoma"/>
                <w:sz w:val="18"/>
                <w:szCs w:val="18"/>
              </w:rPr>
            </w:pPr>
            <w:r w:rsidRPr="00F13FD5">
              <w:rPr>
                <w:rFonts w:ascii="Tahoma" w:hAnsi="Tahoma" w:cs="Tahoma"/>
                <w:b/>
                <w:sz w:val="18"/>
                <w:szCs w:val="18"/>
              </w:rPr>
              <w:t xml:space="preserve">PODATKI O PARTNERJU </w:t>
            </w:r>
            <w:r w:rsidRPr="00F13FD5">
              <w:rPr>
                <w:rFonts w:ascii="Tahoma" w:hAnsi="Tahoma" w:cs="Tahoma"/>
                <w:b/>
                <w:i/>
                <w:iCs/>
                <w:sz w:val="18"/>
                <w:szCs w:val="18"/>
              </w:rPr>
              <w:t>(podatki v nadaljevanju se izpolnijo, v kolikor ponudnik nastopa s partnerjem/i (t. im. skupna ponudba)</w:t>
            </w:r>
          </w:p>
        </w:tc>
      </w:tr>
      <w:tr w:rsidR="003A2023" w:rsidRPr="00F13FD5" w14:paraId="07E7BDE7" w14:textId="77777777" w:rsidTr="001D3263">
        <w:trPr>
          <w:trHeight w:val="713"/>
          <w:jc w:val="center"/>
        </w:trPr>
        <w:tc>
          <w:tcPr>
            <w:tcW w:w="3290" w:type="dxa"/>
            <w:tcBorders>
              <w:top w:val="single" w:sz="4" w:space="0" w:color="auto"/>
              <w:left w:val="single" w:sz="4" w:space="0" w:color="auto"/>
              <w:bottom w:val="single" w:sz="4" w:space="0" w:color="auto"/>
              <w:right w:val="single" w:sz="4" w:space="0" w:color="auto"/>
            </w:tcBorders>
            <w:vAlign w:val="center"/>
          </w:tcPr>
          <w:p w14:paraId="49353BDF" w14:textId="5844EDC0" w:rsidR="003A2023" w:rsidRPr="00F13FD5" w:rsidRDefault="003A2023" w:rsidP="00232070">
            <w:pPr>
              <w:keepNext/>
              <w:keepLines/>
              <w:rPr>
                <w:rFonts w:ascii="Tahoma" w:hAnsi="Tahoma" w:cs="Tahoma"/>
                <w:sz w:val="18"/>
                <w:szCs w:val="18"/>
              </w:rPr>
            </w:pPr>
            <w:r w:rsidRPr="00F13FD5">
              <w:rPr>
                <w:rFonts w:ascii="Tahoma" w:hAnsi="Tahoma" w:cs="Tahoma"/>
                <w:sz w:val="18"/>
                <w:szCs w:val="18"/>
              </w:rPr>
              <w:t>Naziv partnerja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A46C53D" w14:textId="77777777" w:rsidR="003A2023" w:rsidRPr="00F13FD5" w:rsidRDefault="003A2023" w:rsidP="00232070">
            <w:pPr>
              <w:keepNext/>
              <w:keepLines/>
              <w:rPr>
                <w:rFonts w:ascii="Tahoma" w:hAnsi="Tahoma" w:cs="Tahoma"/>
                <w:sz w:val="18"/>
                <w:szCs w:val="18"/>
              </w:rPr>
            </w:pPr>
          </w:p>
          <w:p w14:paraId="280965DE" w14:textId="77777777" w:rsidR="003A2023" w:rsidRPr="00F13FD5" w:rsidRDefault="003A2023" w:rsidP="00232070">
            <w:pPr>
              <w:keepNext/>
              <w:keepLines/>
              <w:rPr>
                <w:rFonts w:ascii="Tahoma" w:hAnsi="Tahoma" w:cs="Tahoma"/>
                <w:sz w:val="18"/>
                <w:szCs w:val="18"/>
              </w:rPr>
            </w:pPr>
          </w:p>
          <w:p w14:paraId="0B95ABAD" w14:textId="77777777" w:rsidR="003A2023" w:rsidRPr="00F13FD5" w:rsidRDefault="003A2023" w:rsidP="00232070">
            <w:pPr>
              <w:keepNext/>
              <w:keepLines/>
              <w:rPr>
                <w:rFonts w:ascii="Tahoma" w:hAnsi="Tahoma" w:cs="Tahoma"/>
                <w:sz w:val="18"/>
                <w:szCs w:val="18"/>
              </w:rPr>
            </w:pPr>
          </w:p>
        </w:tc>
      </w:tr>
      <w:tr w:rsidR="003A2023" w:rsidRPr="00F13FD5" w14:paraId="1D3C11A0" w14:textId="77777777" w:rsidTr="001D3263">
        <w:trPr>
          <w:trHeight w:val="425"/>
          <w:jc w:val="center"/>
        </w:trPr>
        <w:tc>
          <w:tcPr>
            <w:tcW w:w="3290" w:type="dxa"/>
            <w:tcBorders>
              <w:top w:val="single" w:sz="4" w:space="0" w:color="auto"/>
              <w:left w:val="single" w:sz="4" w:space="0" w:color="auto"/>
              <w:bottom w:val="single" w:sz="4" w:space="0" w:color="auto"/>
              <w:right w:val="single" w:sz="4" w:space="0" w:color="auto"/>
            </w:tcBorders>
            <w:vAlign w:val="center"/>
          </w:tcPr>
          <w:p w14:paraId="606D0748" w14:textId="2AC18DA9" w:rsidR="003A2023" w:rsidRPr="00F13FD5" w:rsidRDefault="003A2023" w:rsidP="00232070">
            <w:pPr>
              <w:keepNext/>
              <w:keepLines/>
              <w:rPr>
                <w:rFonts w:ascii="Tahoma" w:hAnsi="Tahoma" w:cs="Tahoma"/>
                <w:sz w:val="18"/>
                <w:szCs w:val="18"/>
              </w:rPr>
            </w:pPr>
            <w:r w:rsidRPr="00F13FD5">
              <w:rPr>
                <w:rFonts w:ascii="Tahoma" w:hAnsi="Tahoma" w:cs="Tahoma"/>
                <w:sz w:val="18"/>
                <w:szCs w:val="18"/>
              </w:rPr>
              <w:t>Poslovni naslov (sedež) 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1BD301E" w14:textId="77777777" w:rsidR="003A2023" w:rsidRPr="00F13FD5" w:rsidRDefault="003A2023" w:rsidP="00232070">
            <w:pPr>
              <w:keepNext/>
              <w:keepLines/>
              <w:rPr>
                <w:rFonts w:ascii="Tahoma" w:hAnsi="Tahoma" w:cs="Tahoma"/>
                <w:sz w:val="18"/>
                <w:szCs w:val="18"/>
              </w:rPr>
            </w:pPr>
          </w:p>
          <w:p w14:paraId="61EBDC5E" w14:textId="77777777" w:rsidR="003A2023" w:rsidRPr="00F13FD5" w:rsidRDefault="003A2023" w:rsidP="00232070">
            <w:pPr>
              <w:keepNext/>
              <w:keepLines/>
              <w:rPr>
                <w:rFonts w:ascii="Tahoma" w:hAnsi="Tahoma" w:cs="Tahoma"/>
                <w:sz w:val="18"/>
                <w:szCs w:val="18"/>
              </w:rPr>
            </w:pPr>
          </w:p>
          <w:p w14:paraId="3071EA73" w14:textId="77777777" w:rsidR="003A2023" w:rsidRPr="00F13FD5" w:rsidRDefault="003A2023" w:rsidP="00232070">
            <w:pPr>
              <w:keepNext/>
              <w:keepLines/>
              <w:rPr>
                <w:rFonts w:ascii="Tahoma" w:hAnsi="Tahoma" w:cs="Tahoma"/>
                <w:sz w:val="18"/>
                <w:szCs w:val="18"/>
              </w:rPr>
            </w:pPr>
          </w:p>
        </w:tc>
      </w:tr>
      <w:tr w:rsidR="003A2023" w:rsidRPr="00F13FD5" w14:paraId="2C60DB2C" w14:textId="77777777" w:rsidTr="001D3263">
        <w:trPr>
          <w:trHeight w:val="321"/>
          <w:jc w:val="center"/>
        </w:trPr>
        <w:tc>
          <w:tcPr>
            <w:tcW w:w="3290" w:type="dxa"/>
            <w:tcBorders>
              <w:top w:val="single" w:sz="4" w:space="0" w:color="auto"/>
              <w:left w:val="single" w:sz="4" w:space="0" w:color="auto"/>
              <w:bottom w:val="single" w:sz="4" w:space="0" w:color="auto"/>
              <w:right w:val="single" w:sz="4" w:space="0" w:color="auto"/>
            </w:tcBorders>
            <w:vAlign w:val="center"/>
          </w:tcPr>
          <w:p w14:paraId="247CE46B" w14:textId="4A209B16" w:rsidR="003A2023" w:rsidRPr="00F13FD5" w:rsidRDefault="003A2023" w:rsidP="00232070">
            <w:pPr>
              <w:keepNext/>
              <w:keepLines/>
              <w:spacing w:line="276" w:lineRule="auto"/>
              <w:rPr>
                <w:rFonts w:ascii="Tahoma" w:hAnsi="Tahoma" w:cs="Tahoma"/>
                <w:sz w:val="18"/>
                <w:szCs w:val="18"/>
              </w:rPr>
            </w:pPr>
            <w:r w:rsidRPr="00F13FD5">
              <w:rPr>
                <w:rFonts w:ascii="Tahoma" w:hAnsi="Tahoma" w:cs="Tahoma"/>
                <w:sz w:val="18"/>
                <w:szCs w:val="18"/>
              </w:rPr>
              <w:t xml:space="preserve">Matična </w:t>
            </w:r>
            <w:r w:rsidRPr="00F13FD5">
              <w:rPr>
                <w:rFonts w:ascii="Tahoma" w:hAnsi="Tahoma" w:cs="Tahoma"/>
                <w:sz w:val="18"/>
                <w:szCs w:val="18"/>
                <w:u w:val="single"/>
              </w:rPr>
              <w:t>in</w:t>
            </w:r>
            <w:r w:rsidRPr="00F13FD5">
              <w:rPr>
                <w:rFonts w:ascii="Tahoma" w:hAnsi="Tahoma" w:cs="Tahoma"/>
                <w:sz w:val="18"/>
                <w:szCs w:val="18"/>
              </w:rPr>
              <w:t xml:space="preserve"> davčna številka partnerja</w:t>
            </w:r>
          </w:p>
        </w:tc>
        <w:tc>
          <w:tcPr>
            <w:tcW w:w="2977" w:type="dxa"/>
            <w:tcBorders>
              <w:top w:val="single" w:sz="4" w:space="0" w:color="auto"/>
              <w:left w:val="single" w:sz="4" w:space="0" w:color="auto"/>
              <w:bottom w:val="single" w:sz="4" w:space="0" w:color="auto"/>
              <w:right w:val="single" w:sz="4" w:space="0" w:color="auto"/>
            </w:tcBorders>
            <w:vAlign w:val="center"/>
          </w:tcPr>
          <w:p w14:paraId="6653A6AC" w14:textId="77777777" w:rsidR="003A2023" w:rsidRPr="00F13FD5" w:rsidRDefault="003A2023" w:rsidP="00232070">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22E1177" w14:textId="77777777" w:rsidR="003A2023" w:rsidRPr="00F13FD5" w:rsidRDefault="003A2023" w:rsidP="00232070">
            <w:pPr>
              <w:keepNext/>
              <w:keepLines/>
              <w:spacing w:line="276" w:lineRule="auto"/>
              <w:rPr>
                <w:rFonts w:ascii="Tahoma" w:hAnsi="Tahoma" w:cs="Tahoma"/>
                <w:sz w:val="18"/>
                <w:szCs w:val="18"/>
              </w:rPr>
            </w:pPr>
          </w:p>
        </w:tc>
      </w:tr>
      <w:tr w:rsidR="003A2023" w:rsidRPr="00F13FD5" w14:paraId="7341D584" w14:textId="77777777" w:rsidTr="001D3263">
        <w:trPr>
          <w:trHeight w:val="282"/>
          <w:jc w:val="center"/>
        </w:trPr>
        <w:tc>
          <w:tcPr>
            <w:tcW w:w="3290" w:type="dxa"/>
            <w:tcBorders>
              <w:top w:val="single" w:sz="4" w:space="0" w:color="auto"/>
              <w:left w:val="single" w:sz="4" w:space="0" w:color="auto"/>
              <w:bottom w:val="single" w:sz="4" w:space="0" w:color="auto"/>
              <w:right w:val="single" w:sz="4" w:space="0" w:color="auto"/>
            </w:tcBorders>
            <w:vAlign w:val="center"/>
          </w:tcPr>
          <w:p w14:paraId="1AC4F1C4" w14:textId="3E325C57" w:rsidR="003A2023" w:rsidRPr="00F13FD5" w:rsidRDefault="003A2023" w:rsidP="00232070">
            <w:pPr>
              <w:keepNext/>
              <w:keepLines/>
              <w:spacing w:line="276" w:lineRule="auto"/>
              <w:rPr>
                <w:rFonts w:ascii="Tahoma" w:hAnsi="Tahoma" w:cs="Tahoma"/>
                <w:sz w:val="18"/>
                <w:szCs w:val="18"/>
              </w:rPr>
            </w:pPr>
            <w:r w:rsidRPr="00F13FD5">
              <w:rPr>
                <w:rFonts w:ascii="Tahoma" w:hAnsi="Tahoma" w:cs="Tahoma"/>
                <w:sz w:val="18"/>
                <w:szCs w:val="18"/>
              </w:rPr>
              <w:t>Transakcijski račun 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07BAA52" w14:textId="77777777" w:rsidR="003A2023" w:rsidRPr="00F13FD5" w:rsidRDefault="003A2023" w:rsidP="00232070">
            <w:pPr>
              <w:keepNext/>
              <w:keepLines/>
              <w:spacing w:line="276" w:lineRule="auto"/>
              <w:rPr>
                <w:rFonts w:ascii="Tahoma" w:hAnsi="Tahoma" w:cs="Tahoma"/>
                <w:sz w:val="18"/>
                <w:szCs w:val="18"/>
              </w:rPr>
            </w:pPr>
          </w:p>
        </w:tc>
      </w:tr>
      <w:tr w:rsidR="003A2023" w:rsidRPr="00F13FD5" w14:paraId="5615C6DE" w14:textId="77777777" w:rsidTr="001D3263">
        <w:trPr>
          <w:trHeight w:val="291"/>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3FA91EF7" w14:textId="2B376F32" w:rsidR="003A2023" w:rsidRPr="00F13FD5" w:rsidRDefault="003A2023" w:rsidP="00232070">
            <w:pPr>
              <w:keepNext/>
              <w:keepLines/>
              <w:rPr>
                <w:sz w:val="18"/>
                <w:szCs w:val="18"/>
              </w:rPr>
            </w:pPr>
            <w:r w:rsidRPr="00F13FD5">
              <w:rPr>
                <w:rFonts w:ascii="Tahoma" w:hAnsi="Tahoma" w:cs="Tahoma"/>
                <w:b/>
                <w:sz w:val="18"/>
                <w:szCs w:val="18"/>
              </w:rPr>
              <w:t>ODGOVORNA OSEBA PARTNERJA</w:t>
            </w:r>
          </w:p>
        </w:tc>
      </w:tr>
      <w:tr w:rsidR="003A2023" w:rsidRPr="00F13FD5" w14:paraId="7BF0BB0C" w14:textId="77777777" w:rsidTr="001D3263">
        <w:trPr>
          <w:trHeight w:val="588"/>
          <w:jc w:val="center"/>
        </w:trPr>
        <w:tc>
          <w:tcPr>
            <w:tcW w:w="3290" w:type="dxa"/>
            <w:tcBorders>
              <w:top w:val="single" w:sz="4" w:space="0" w:color="auto"/>
              <w:left w:val="single" w:sz="4" w:space="0" w:color="auto"/>
              <w:bottom w:val="single" w:sz="4" w:space="0" w:color="auto"/>
              <w:right w:val="single" w:sz="4" w:space="0" w:color="auto"/>
            </w:tcBorders>
            <w:vAlign w:val="center"/>
          </w:tcPr>
          <w:p w14:paraId="1C7B0406"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Naziv odgovorne osebe</w:t>
            </w:r>
          </w:p>
          <w:p w14:paraId="365617B2"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FD7E660" w14:textId="77777777" w:rsidR="003A2023" w:rsidRPr="00F13FD5" w:rsidRDefault="003A2023" w:rsidP="00232070">
            <w:pPr>
              <w:keepNext/>
              <w:keepLines/>
              <w:rPr>
                <w:sz w:val="18"/>
                <w:szCs w:val="18"/>
              </w:rPr>
            </w:pPr>
          </w:p>
          <w:p w14:paraId="38ADBB21" w14:textId="77777777" w:rsidR="003A2023" w:rsidRPr="00F13FD5" w:rsidRDefault="003A2023" w:rsidP="00232070">
            <w:pPr>
              <w:keepNext/>
              <w:keepLines/>
              <w:rPr>
                <w:sz w:val="18"/>
                <w:szCs w:val="18"/>
              </w:rPr>
            </w:pPr>
          </w:p>
        </w:tc>
      </w:tr>
      <w:tr w:rsidR="003A2023" w:rsidRPr="00F13FD5" w14:paraId="4A7A5238" w14:textId="77777777" w:rsidTr="001D3263">
        <w:trPr>
          <w:trHeight w:val="371"/>
          <w:jc w:val="center"/>
        </w:trPr>
        <w:tc>
          <w:tcPr>
            <w:tcW w:w="3290" w:type="dxa"/>
            <w:tcBorders>
              <w:top w:val="single" w:sz="4" w:space="0" w:color="auto"/>
              <w:left w:val="single" w:sz="4" w:space="0" w:color="auto"/>
              <w:bottom w:val="single" w:sz="4" w:space="0" w:color="auto"/>
              <w:right w:val="single" w:sz="4" w:space="0" w:color="auto"/>
            </w:tcBorders>
            <w:vAlign w:val="center"/>
          </w:tcPr>
          <w:p w14:paraId="5D44C84C"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2C4FF13" w14:textId="77777777" w:rsidR="003A2023" w:rsidRPr="00F13FD5" w:rsidRDefault="003A2023" w:rsidP="00232070">
            <w:pPr>
              <w:keepNext/>
              <w:keepLines/>
              <w:rPr>
                <w:sz w:val="18"/>
                <w:szCs w:val="18"/>
              </w:rPr>
            </w:pPr>
          </w:p>
        </w:tc>
      </w:tr>
      <w:tr w:rsidR="003A2023" w:rsidRPr="00F13FD5" w14:paraId="55EC3679" w14:textId="77777777" w:rsidTr="001D3263">
        <w:trPr>
          <w:trHeight w:val="414"/>
          <w:jc w:val="center"/>
        </w:trPr>
        <w:tc>
          <w:tcPr>
            <w:tcW w:w="3290" w:type="dxa"/>
            <w:tcBorders>
              <w:top w:val="single" w:sz="4" w:space="0" w:color="auto"/>
              <w:left w:val="single" w:sz="4" w:space="0" w:color="auto"/>
              <w:bottom w:val="single" w:sz="4" w:space="0" w:color="auto"/>
              <w:right w:val="single" w:sz="4" w:space="0" w:color="auto"/>
            </w:tcBorders>
            <w:vAlign w:val="center"/>
          </w:tcPr>
          <w:p w14:paraId="51B111C6"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 xml:space="preserve">Elektronska pošta </w:t>
            </w:r>
            <w:r w:rsidRPr="00F13FD5">
              <w:rPr>
                <w:rFonts w:ascii="Tahoma" w:hAnsi="Tahoma" w:cs="Tahoma"/>
                <w:sz w:val="18"/>
                <w:szCs w:val="18"/>
                <w:u w:val="single"/>
              </w:rPr>
              <w:t>in</w:t>
            </w:r>
            <w:r w:rsidRPr="00F13FD5">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103B432" w14:textId="77777777" w:rsidR="003A2023" w:rsidRPr="00F13FD5" w:rsidRDefault="003A2023" w:rsidP="0023207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6249EC8" w14:textId="77777777" w:rsidR="003A2023" w:rsidRPr="00F13FD5" w:rsidRDefault="003A2023" w:rsidP="00232070">
            <w:pPr>
              <w:keepNext/>
              <w:keepLines/>
              <w:rPr>
                <w:sz w:val="18"/>
                <w:szCs w:val="18"/>
              </w:rPr>
            </w:pPr>
          </w:p>
        </w:tc>
      </w:tr>
      <w:tr w:rsidR="003A2023" w:rsidRPr="00F13FD5" w14:paraId="3256808B" w14:textId="77777777" w:rsidTr="001D3263">
        <w:trPr>
          <w:trHeight w:val="245"/>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61F2954C" w14:textId="3AC056AC" w:rsidR="003A2023" w:rsidRPr="00F13FD5" w:rsidRDefault="003A2023" w:rsidP="00232070">
            <w:pPr>
              <w:keepNext/>
              <w:keepLines/>
              <w:rPr>
                <w:sz w:val="18"/>
                <w:szCs w:val="18"/>
              </w:rPr>
            </w:pPr>
            <w:r w:rsidRPr="00F13FD5">
              <w:rPr>
                <w:rFonts w:ascii="Tahoma" w:hAnsi="Tahoma" w:cs="Tahoma"/>
                <w:b/>
                <w:sz w:val="18"/>
                <w:szCs w:val="18"/>
              </w:rPr>
              <w:t>KONTAKTNA OSEBA PARTNERJA</w:t>
            </w:r>
          </w:p>
        </w:tc>
      </w:tr>
      <w:tr w:rsidR="003A2023" w:rsidRPr="00F13FD5" w14:paraId="6512781A" w14:textId="77777777" w:rsidTr="001D3263">
        <w:trPr>
          <w:trHeight w:val="413"/>
          <w:jc w:val="center"/>
        </w:trPr>
        <w:tc>
          <w:tcPr>
            <w:tcW w:w="3290" w:type="dxa"/>
            <w:tcBorders>
              <w:top w:val="single" w:sz="4" w:space="0" w:color="auto"/>
              <w:left w:val="single" w:sz="4" w:space="0" w:color="auto"/>
              <w:bottom w:val="single" w:sz="4" w:space="0" w:color="auto"/>
              <w:right w:val="single" w:sz="4" w:space="0" w:color="auto"/>
            </w:tcBorders>
            <w:vAlign w:val="center"/>
          </w:tcPr>
          <w:p w14:paraId="3B8E189B"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552D06B" w14:textId="77777777" w:rsidR="003A2023" w:rsidRPr="00F13FD5" w:rsidRDefault="003A2023" w:rsidP="00232070">
            <w:pPr>
              <w:keepNext/>
              <w:keepLines/>
              <w:rPr>
                <w:sz w:val="18"/>
                <w:szCs w:val="18"/>
              </w:rPr>
            </w:pPr>
          </w:p>
        </w:tc>
      </w:tr>
      <w:tr w:rsidR="003A2023" w:rsidRPr="00F13FD5" w14:paraId="2F87C1DA" w14:textId="77777777" w:rsidTr="001D3263">
        <w:trPr>
          <w:trHeight w:val="414"/>
          <w:jc w:val="center"/>
        </w:trPr>
        <w:tc>
          <w:tcPr>
            <w:tcW w:w="3290" w:type="dxa"/>
            <w:tcBorders>
              <w:top w:val="single" w:sz="4" w:space="0" w:color="auto"/>
              <w:left w:val="single" w:sz="4" w:space="0" w:color="auto"/>
              <w:bottom w:val="single" w:sz="4" w:space="0" w:color="auto"/>
              <w:right w:val="single" w:sz="4" w:space="0" w:color="auto"/>
            </w:tcBorders>
            <w:vAlign w:val="center"/>
          </w:tcPr>
          <w:p w14:paraId="1096787B" w14:textId="77777777" w:rsidR="003A2023" w:rsidRPr="00F13FD5" w:rsidRDefault="003A2023" w:rsidP="00232070">
            <w:pPr>
              <w:keepNext/>
              <w:keepLines/>
              <w:rPr>
                <w:rFonts w:ascii="Tahoma" w:hAnsi="Tahoma" w:cs="Tahoma"/>
                <w:sz w:val="18"/>
                <w:szCs w:val="18"/>
              </w:rPr>
            </w:pPr>
            <w:r w:rsidRPr="00F13FD5">
              <w:rPr>
                <w:rFonts w:ascii="Tahoma" w:hAnsi="Tahoma" w:cs="Tahoma"/>
                <w:sz w:val="18"/>
                <w:szCs w:val="18"/>
              </w:rPr>
              <w:t xml:space="preserve">Elektronska pošta </w:t>
            </w:r>
            <w:r w:rsidRPr="00F13FD5">
              <w:rPr>
                <w:rFonts w:ascii="Tahoma" w:hAnsi="Tahoma" w:cs="Tahoma"/>
                <w:sz w:val="18"/>
                <w:szCs w:val="18"/>
                <w:u w:val="single"/>
              </w:rPr>
              <w:t>in</w:t>
            </w:r>
            <w:r w:rsidRPr="00F13FD5">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7798C3E6" w14:textId="77777777" w:rsidR="003A2023" w:rsidRPr="00F13FD5" w:rsidRDefault="003A2023" w:rsidP="00232070">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AA037C1" w14:textId="77777777" w:rsidR="003A2023" w:rsidRPr="00F13FD5" w:rsidRDefault="003A2023" w:rsidP="00232070">
            <w:pPr>
              <w:keepNext/>
              <w:keepLines/>
              <w:rPr>
                <w:sz w:val="18"/>
                <w:szCs w:val="18"/>
              </w:rPr>
            </w:pPr>
          </w:p>
        </w:tc>
      </w:tr>
      <w:tr w:rsidR="003A2023" w:rsidRPr="00F13FD5" w14:paraId="46382724" w14:textId="77777777" w:rsidTr="001D3263">
        <w:trPr>
          <w:trHeight w:val="267"/>
          <w:jc w:val="center"/>
        </w:trPr>
        <w:tc>
          <w:tcPr>
            <w:tcW w:w="9305" w:type="dxa"/>
            <w:gridSpan w:val="4"/>
            <w:tcBorders>
              <w:top w:val="single" w:sz="4" w:space="0" w:color="auto"/>
              <w:left w:val="single" w:sz="4" w:space="0" w:color="auto"/>
              <w:bottom w:val="single" w:sz="4" w:space="0" w:color="auto"/>
              <w:right w:val="single" w:sz="4" w:space="0" w:color="auto"/>
            </w:tcBorders>
            <w:vAlign w:val="center"/>
          </w:tcPr>
          <w:p w14:paraId="0624A0C4" w14:textId="77777777" w:rsidR="003A2023" w:rsidRPr="00F13FD5" w:rsidRDefault="003A2023" w:rsidP="00232070">
            <w:pPr>
              <w:keepNext/>
              <w:keepLines/>
              <w:rPr>
                <w:sz w:val="18"/>
                <w:szCs w:val="18"/>
              </w:rPr>
            </w:pPr>
            <w:r w:rsidRPr="00F13FD5">
              <w:rPr>
                <w:rFonts w:ascii="Tahoma" w:hAnsi="Tahoma" w:cs="Tahoma"/>
                <w:b/>
                <w:sz w:val="18"/>
                <w:szCs w:val="18"/>
              </w:rPr>
              <w:t xml:space="preserve">OSTALI PODATKI </w:t>
            </w:r>
          </w:p>
        </w:tc>
      </w:tr>
      <w:tr w:rsidR="003A2023" w:rsidRPr="00F13FD5" w14:paraId="7A402E94" w14:textId="77777777" w:rsidTr="001D3263">
        <w:trPr>
          <w:trHeight w:val="283"/>
          <w:jc w:val="center"/>
        </w:trPr>
        <w:tc>
          <w:tcPr>
            <w:tcW w:w="3290" w:type="dxa"/>
            <w:vMerge w:val="restart"/>
            <w:tcBorders>
              <w:top w:val="single" w:sz="4" w:space="0" w:color="auto"/>
              <w:left w:val="single" w:sz="4" w:space="0" w:color="auto"/>
              <w:right w:val="single" w:sz="4" w:space="0" w:color="auto"/>
            </w:tcBorders>
            <w:vAlign w:val="center"/>
          </w:tcPr>
          <w:p w14:paraId="3147602F" w14:textId="77777777" w:rsidR="003A2023" w:rsidRPr="00F13FD5" w:rsidRDefault="003A2023" w:rsidP="00232070">
            <w:pPr>
              <w:keepNext/>
              <w:keepLines/>
              <w:rPr>
                <w:rFonts w:ascii="Tahoma" w:hAnsi="Tahoma" w:cs="Tahoma"/>
                <w:sz w:val="16"/>
                <w:szCs w:val="18"/>
              </w:rPr>
            </w:pPr>
            <w:r w:rsidRPr="00F13FD5">
              <w:rPr>
                <w:rFonts w:ascii="Tahoma" w:hAnsi="Tahoma" w:cs="Tahoma"/>
                <w:b/>
                <w:sz w:val="16"/>
                <w:szCs w:val="18"/>
              </w:rPr>
              <w:t>VSE</w:t>
            </w:r>
            <w:r w:rsidRPr="00F13FD5">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13FD5">
              <w:rPr>
                <w:rFonts w:ascii="Tahoma" w:hAnsi="Tahoma" w:cs="Tahoma"/>
                <w:b/>
                <w:sz w:val="16"/>
                <w:szCs w:val="18"/>
              </w:rPr>
              <w:t>ter</w:t>
            </w:r>
            <w:r w:rsidRPr="00F13FD5">
              <w:rPr>
                <w:rFonts w:ascii="Tahoma" w:hAnsi="Tahoma" w:cs="Tahoma"/>
                <w:sz w:val="16"/>
                <w:szCs w:val="18"/>
              </w:rPr>
              <w:t xml:space="preserve"> njihov </w:t>
            </w:r>
            <w:r w:rsidRPr="00F13FD5">
              <w:rPr>
                <w:rFonts w:ascii="Tahoma" w:hAnsi="Tahoma" w:cs="Tahoma"/>
                <w:b/>
                <w:sz w:val="16"/>
                <w:szCs w:val="18"/>
              </w:rPr>
              <w:t>EMŠO</w:t>
            </w:r>
          </w:p>
          <w:p w14:paraId="1A41AB71" w14:textId="77777777" w:rsidR="003A2023" w:rsidRPr="00F13FD5" w:rsidRDefault="003A2023" w:rsidP="00232070">
            <w:pPr>
              <w:keepNext/>
              <w:keepLines/>
              <w:rPr>
                <w:rFonts w:ascii="Tahoma" w:hAnsi="Tahoma" w:cs="Tahoma"/>
                <w:sz w:val="8"/>
                <w:szCs w:val="18"/>
              </w:rPr>
            </w:pPr>
          </w:p>
          <w:p w14:paraId="645AC2A6" w14:textId="77777777" w:rsidR="003A2023" w:rsidRPr="00F13FD5" w:rsidRDefault="003A2023" w:rsidP="00232070">
            <w:pPr>
              <w:keepNext/>
              <w:keepLines/>
              <w:rPr>
                <w:rFonts w:ascii="Tahoma" w:hAnsi="Tahoma" w:cs="Tahoma"/>
                <w:i/>
                <w:sz w:val="16"/>
                <w:szCs w:val="18"/>
              </w:rPr>
            </w:pPr>
            <w:r w:rsidRPr="00F13FD5">
              <w:rPr>
                <w:rFonts w:ascii="Tahoma" w:hAnsi="Tahoma" w:cs="Tahoma"/>
                <w:i/>
                <w:sz w:val="16"/>
                <w:szCs w:val="18"/>
              </w:rPr>
              <w:t>/v primeru, da ste podatke vnesli v ESPD ali priložili lastno izjavo, ni potrebno izpolniti!/</w:t>
            </w:r>
          </w:p>
          <w:p w14:paraId="08EA47C7" w14:textId="77777777" w:rsidR="003A2023" w:rsidRPr="00F13FD5" w:rsidRDefault="003A2023" w:rsidP="00232070">
            <w:pPr>
              <w:keepNext/>
              <w:keepLines/>
              <w:rPr>
                <w:rFonts w:ascii="Tahoma" w:hAnsi="Tahoma" w:cs="Tahoma"/>
                <w:i/>
                <w:sz w:val="16"/>
                <w:szCs w:val="18"/>
              </w:rPr>
            </w:pPr>
          </w:p>
          <w:p w14:paraId="1ED05F3B" w14:textId="77777777" w:rsidR="003A2023" w:rsidRPr="00F13FD5" w:rsidRDefault="003A2023" w:rsidP="00232070">
            <w:pPr>
              <w:keepNext/>
              <w:keepLines/>
              <w:rPr>
                <w:rFonts w:ascii="Tahoma" w:hAnsi="Tahoma" w:cs="Tahoma"/>
                <w:i/>
                <w:sz w:val="18"/>
                <w:szCs w:val="18"/>
              </w:rPr>
            </w:pPr>
            <w:r w:rsidRPr="00F13FD5">
              <w:rPr>
                <w:rFonts w:ascii="Tahoma" w:hAnsi="Tahoma" w:cs="Tahoma"/>
                <w:i/>
                <w:sz w:val="16"/>
                <w:szCs w:val="18"/>
              </w:rPr>
              <w:t>EMŠO se potrebuje zgolj zaradi potreb pri preverjanju nekaznovanosti v e-Dosje-ju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AE22E47" w14:textId="77777777" w:rsidR="003A2023" w:rsidRPr="00F13FD5" w:rsidRDefault="003A2023" w:rsidP="00232070">
            <w:pPr>
              <w:keepNext/>
              <w:keepLines/>
              <w:spacing w:line="276" w:lineRule="auto"/>
              <w:jc w:val="center"/>
              <w:rPr>
                <w:rFonts w:ascii="Tahoma" w:hAnsi="Tahoma" w:cs="Tahoma"/>
                <w:sz w:val="18"/>
                <w:szCs w:val="18"/>
              </w:rPr>
            </w:pPr>
            <w:r w:rsidRPr="00F13FD5">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2163D73" w14:textId="77777777" w:rsidR="003A2023" w:rsidRPr="00F13FD5" w:rsidRDefault="003A2023" w:rsidP="00232070">
            <w:pPr>
              <w:keepNext/>
              <w:keepLines/>
              <w:spacing w:line="276" w:lineRule="auto"/>
              <w:jc w:val="center"/>
              <w:rPr>
                <w:rFonts w:ascii="Tahoma" w:hAnsi="Tahoma" w:cs="Tahoma"/>
                <w:sz w:val="18"/>
                <w:szCs w:val="18"/>
              </w:rPr>
            </w:pPr>
            <w:r w:rsidRPr="00F13FD5">
              <w:rPr>
                <w:rFonts w:ascii="Tahoma" w:hAnsi="Tahoma" w:cs="Tahoma"/>
                <w:sz w:val="18"/>
                <w:szCs w:val="18"/>
              </w:rPr>
              <w:t>EMŠO</w:t>
            </w:r>
          </w:p>
        </w:tc>
      </w:tr>
      <w:tr w:rsidR="003A2023" w:rsidRPr="00F13FD5" w14:paraId="3044F6BA" w14:textId="77777777" w:rsidTr="001D3263">
        <w:trPr>
          <w:trHeight w:val="1819"/>
          <w:jc w:val="center"/>
        </w:trPr>
        <w:tc>
          <w:tcPr>
            <w:tcW w:w="3290" w:type="dxa"/>
            <w:vMerge/>
            <w:tcBorders>
              <w:left w:val="single" w:sz="4" w:space="0" w:color="auto"/>
              <w:bottom w:val="single" w:sz="4" w:space="0" w:color="auto"/>
              <w:right w:val="single" w:sz="4" w:space="0" w:color="auto"/>
            </w:tcBorders>
            <w:vAlign w:val="center"/>
          </w:tcPr>
          <w:p w14:paraId="0B47E0C0" w14:textId="77777777" w:rsidR="003A2023" w:rsidRPr="00F13FD5" w:rsidRDefault="003A2023" w:rsidP="00232070">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5F85D853" w14:textId="77777777" w:rsidR="003A2023" w:rsidRPr="00F13FD5" w:rsidRDefault="003A2023" w:rsidP="00232070">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CC8D94C" w14:textId="77777777" w:rsidR="003A2023" w:rsidRPr="00F13FD5" w:rsidRDefault="003A2023" w:rsidP="00232070">
            <w:pPr>
              <w:keepNext/>
              <w:keepLines/>
              <w:spacing w:line="276" w:lineRule="auto"/>
              <w:jc w:val="both"/>
              <w:rPr>
                <w:rFonts w:ascii="Tahoma" w:hAnsi="Tahoma" w:cs="Tahoma"/>
                <w:sz w:val="18"/>
                <w:szCs w:val="18"/>
              </w:rPr>
            </w:pPr>
          </w:p>
        </w:tc>
      </w:tr>
    </w:tbl>
    <w:p w14:paraId="60BA074C" w14:textId="77777777" w:rsidR="003A2023" w:rsidRPr="00F13FD5" w:rsidRDefault="003A2023" w:rsidP="00232070">
      <w:pPr>
        <w:keepNext/>
        <w:keepLines/>
        <w:jc w:val="both"/>
        <w:rPr>
          <w:rFonts w:ascii="Tahoma" w:hAnsi="Tahoma" w:cs="Tahoma"/>
        </w:rPr>
      </w:pPr>
    </w:p>
    <w:p w14:paraId="52CBC188" w14:textId="6DCC6EA5" w:rsidR="001B62EC" w:rsidRPr="00F13FD5" w:rsidRDefault="001B62EC" w:rsidP="00232070">
      <w:pPr>
        <w:keepNext/>
        <w:keepLines/>
        <w:jc w:val="both"/>
        <w:rPr>
          <w:rFonts w:ascii="Tahoma" w:hAnsi="Tahoma" w:cs="Tahoma"/>
          <w:i/>
          <w:sz w:val="18"/>
          <w:szCs w:val="18"/>
        </w:rPr>
      </w:pPr>
    </w:p>
    <w:tbl>
      <w:tblPr>
        <w:tblW w:w="0" w:type="auto"/>
        <w:tblInd w:w="250" w:type="dxa"/>
        <w:tblLook w:val="04A0" w:firstRow="1" w:lastRow="0" w:firstColumn="1" w:lastColumn="0" w:noHBand="0" w:noVBand="1"/>
      </w:tblPr>
      <w:tblGrid>
        <w:gridCol w:w="3327"/>
        <w:gridCol w:w="2894"/>
        <w:gridCol w:w="2883"/>
      </w:tblGrid>
      <w:tr w:rsidR="001B62EC" w:rsidRPr="00F13FD5" w14:paraId="399E7F32" w14:textId="77777777" w:rsidTr="001D3263">
        <w:tc>
          <w:tcPr>
            <w:tcW w:w="3327" w:type="dxa"/>
            <w:shd w:val="clear" w:color="auto" w:fill="auto"/>
          </w:tcPr>
          <w:p w14:paraId="44297291" w14:textId="0042B862" w:rsidR="001B62EC" w:rsidRPr="00F13FD5" w:rsidRDefault="001B62EC" w:rsidP="00232070">
            <w:pPr>
              <w:keepNext/>
              <w:keepLines/>
              <w:tabs>
                <w:tab w:val="left" w:pos="2835"/>
              </w:tabs>
              <w:ind w:left="-108"/>
              <w:jc w:val="both"/>
              <w:rPr>
                <w:rFonts w:ascii="Tahoma" w:hAnsi="Tahoma" w:cs="Tahoma"/>
              </w:rPr>
            </w:pPr>
            <w:r w:rsidRPr="00F13FD5">
              <w:rPr>
                <w:rFonts w:ascii="Tahoma" w:hAnsi="Tahoma" w:cs="Tahoma"/>
              </w:rPr>
              <w:t>Partner v ponudbi je MSP* (označi):</w:t>
            </w:r>
          </w:p>
        </w:tc>
        <w:tc>
          <w:tcPr>
            <w:tcW w:w="2895" w:type="dxa"/>
            <w:shd w:val="clear" w:color="auto" w:fill="auto"/>
          </w:tcPr>
          <w:p w14:paraId="051D0D21" w14:textId="77777777" w:rsidR="001B62EC" w:rsidRPr="00F13FD5" w:rsidRDefault="001B62EC" w:rsidP="00232070">
            <w:pPr>
              <w:keepNext/>
              <w:keepLines/>
              <w:tabs>
                <w:tab w:val="left" w:pos="1008"/>
                <w:tab w:val="left" w:pos="3843"/>
              </w:tabs>
              <w:ind w:left="360"/>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63360" behindDoc="0" locked="0" layoutInCell="1" allowOverlap="1" wp14:anchorId="0BB97BF8" wp14:editId="65D58154">
                      <wp:simplePos x="0" y="0"/>
                      <wp:positionH relativeFrom="margin">
                        <wp:posOffset>1905</wp:posOffset>
                      </wp:positionH>
                      <wp:positionV relativeFrom="paragraph">
                        <wp:posOffset>-635</wp:posOffset>
                      </wp:positionV>
                      <wp:extent cx="211015" cy="190919"/>
                      <wp:effectExtent l="0" t="0" r="17780" b="19050"/>
                      <wp:wrapNone/>
                      <wp:docPr id="6" name="Pravokotnik 6"/>
                      <wp:cNvGraphicFramePr/>
                      <a:graphic xmlns:a="http://schemas.openxmlformats.org/drawingml/2006/main">
                        <a:graphicData uri="http://schemas.microsoft.com/office/word/2010/wordprocessingShape">
                          <wps:wsp>
                            <wps:cNvSpPr/>
                            <wps:spPr>
                              <a:xfrm>
                                <a:off x="0" y="0"/>
                                <a:ext cx="211015" cy="190919"/>
                              </a:xfrm>
                              <a:prstGeom prst="rect">
                                <a:avLst/>
                              </a:prstGeom>
                              <a:noFill/>
                              <a:ln w="12700" cap="flat" cmpd="sng" algn="ctr">
                                <a:solidFill>
                                  <a:sysClr val="windowText" lastClr="000000"/>
                                </a:solidFill>
                                <a:prstDash val="solid"/>
                              </a:ln>
                              <a:effectLst/>
                            </wps:spPr>
                            <wps:txbx>
                              <w:txbxContent>
                                <w:p w14:paraId="247F91C1" w14:textId="49FD2752"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97BF8" id="Pravokotnik 6" o:spid="_x0000_s1028" style="position:absolute;left:0;text-align:left;margin-left:.15pt;margin-top:-.05pt;width:16.6pt;height:15.0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" filled="f" strokecolor="windowText" strokeweight="1pt">
                      <v:textbox inset="1mm,0,0,0">
                        <w:txbxContent>
                          <w:p w14:paraId="247F91C1" w14:textId="49FD2752"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v:textbox>
                      <w10:wrap anchorx="margin"/>
                    </v:rect>
                  </w:pict>
                </mc:Fallback>
              </mc:AlternateContent>
            </w:r>
            <w:r w:rsidRPr="00F13FD5">
              <w:rPr>
                <w:rFonts w:ascii="Tahoma" w:hAnsi="Tahoma" w:cs="Tahoma"/>
              </w:rPr>
              <w:t xml:space="preserve">   Da</w:t>
            </w:r>
          </w:p>
        </w:tc>
        <w:tc>
          <w:tcPr>
            <w:tcW w:w="2884" w:type="dxa"/>
            <w:shd w:val="clear" w:color="auto" w:fill="auto"/>
          </w:tcPr>
          <w:p w14:paraId="468D6668" w14:textId="77777777" w:rsidR="001B62EC" w:rsidRPr="00F13FD5" w:rsidRDefault="001B62EC" w:rsidP="00232070">
            <w:pPr>
              <w:keepNext/>
              <w:keepLines/>
              <w:tabs>
                <w:tab w:val="left" w:pos="893"/>
              </w:tabs>
              <w:ind w:left="360"/>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4ACF621C" wp14:editId="10F3A9E9">
                      <wp:simplePos x="0" y="0"/>
                      <wp:positionH relativeFrom="margin">
                        <wp:posOffset>-1270</wp:posOffset>
                      </wp:positionH>
                      <wp:positionV relativeFrom="paragraph">
                        <wp:posOffset>-635</wp:posOffset>
                      </wp:positionV>
                      <wp:extent cx="211015" cy="190919"/>
                      <wp:effectExtent l="0" t="0" r="17780" b="19050"/>
                      <wp:wrapNone/>
                      <wp:docPr id="7" name="Pravokotnik 7"/>
                      <wp:cNvGraphicFramePr/>
                      <a:graphic xmlns:a="http://schemas.openxmlformats.org/drawingml/2006/main">
                        <a:graphicData uri="http://schemas.microsoft.com/office/word/2010/wordprocessingShape">
                          <wps:wsp>
                            <wps:cNvSpPr/>
                            <wps:spPr>
                              <a:xfrm>
                                <a:off x="0" y="0"/>
                                <a:ext cx="211015" cy="190919"/>
                              </a:xfrm>
                              <a:prstGeom prst="rect">
                                <a:avLst/>
                              </a:prstGeom>
                              <a:noFill/>
                              <a:ln w="12700" cap="flat" cmpd="sng" algn="ctr">
                                <a:solidFill>
                                  <a:sysClr val="windowText" lastClr="000000"/>
                                </a:solidFill>
                                <a:prstDash val="solid"/>
                              </a:ln>
                              <a:effectLst/>
                            </wps:spPr>
                            <wps:txbx>
                              <w:txbxContent>
                                <w:p w14:paraId="2CF52450" w14:textId="2A321D07"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F621C" id="Pravokotnik 7" o:spid="_x0000_s1029" style="position:absolute;left:0;text-align:left;margin-left:-.1pt;margin-top:-.05pt;width:16.6pt;height:15.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" filled="f" strokecolor="windowText" strokeweight="1pt">
                      <v:textbox inset="1mm,0,0,0">
                        <w:txbxContent>
                          <w:p w14:paraId="2CF52450" w14:textId="2A321D07" w:rsidR="001B62EC" w:rsidRPr="007A6555" w:rsidRDefault="001B62EC" w:rsidP="001B62EC">
                            <w:pPr>
                              <w:rPr>
                                <w:rFonts w:cs="Tahoma"/>
                                <w:sz w:val="18"/>
                                <w:szCs w:val="18"/>
                                <w14:shadow w14:blurRad="50800" w14:dist="50800" w14:dir="5400000" w14:sx="0" w14:sy="0" w14:kx="0" w14:ky="0" w14:algn="ctr">
                                  <w14:schemeClr w14:val="tx1"/>
                                </w14:shadow>
                              </w:rPr>
                            </w:pPr>
                            <w:r>
                              <w:rPr>
                                <w:rFonts w:cs="Tahoma"/>
                                <w:sz w:val="18"/>
                                <w:szCs w:val="18"/>
                                <w14:shadow w14:blurRad="50800" w14:dist="50800" w14:dir="5400000" w14:sx="0" w14:sy="0" w14:kx="0" w14:ky="0" w14:algn="ctr">
                                  <w14:schemeClr w14:val="tx1"/>
                                </w14:shadow>
                              </w:rPr>
                              <w:t xml:space="preserve">                                    </w:t>
                            </w:r>
                          </w:p>
                        </w:txbxContent>
                      </v:textbox>
                      <w10:wrap anchorx="margin"/>
                    </v:rect>
                  </w:pict>
                </mc:Fallback>
              </mc:AlternateContent>
            </w:r>
            <w:r w:rsidRPr="00F13FD5">
              <w:rPr>
                <w:rFonts w:ascii="Tahoma" w:hAnsi="Tahoma" w:cs="Tahoma"/>
              </w:rPr>
              <w:t xml:space="preserve">  Ne </w:t>
            </w:r>
          </w:p>
        </w:tc>
      </w:tr>
    </w:tbl>
    <w:p w14:paraId="10826BB9" w14:textId="77777777" w:rsidR="001B62EC" w:rsidRPr="00F13FD5" w:rsidRDefault="001B62EC" w:rsidP="00232070">
      <w:pPr>
        <w:keepNext/>
        <w:keepLines/>
        <w:tabs>
          <w:tab w:val="left" w:pos="2835"/>
        </w:tabs>
        <w:ind w:left="284"/>
        <w:jc w:val="both"/>
        <w:rPr>
          <w:rFonts w:ascii="Tahoma" w:hAnsi="Tahoma" w:cs="Tahoma"/>
          <w:sz w:val="18"/>
          <w:szCs w:val="18"/>
        </w:rPr>
      </w:pPr>
    </w:p>
    <w:p w14:paraId="766B416A" w14:textId="77777777" w:rsidR="001B62EC" w:rsidRPr="00F13FD5" w:rsidRDefault="001B62EC" w:rsidP="00232070">
      <w:pPr>
        <w:keepNext/>
        <w:keepLines/>
        <w:tabs>
          <w:tab w:val="left" w:pos="2835"/>
        </w:tabs>
        <w:ind w:left="284"/>
        <w:jc w:val="both"/>
        <w:rPr>
          <w:rFonts w:ascii="Tahoma" w:hAnsi="Tahoma" w:cs="Tahoma"/>
          <w:sz w:val="18"/>
          <w:szCs w:val="18"/>
        </w:rPr>
      </w:pPr>
      <w:r w:rsidRPr="00F13FD5">
        <w:rPr>
          <w:rFonts w:ascii="Tahoma" w:hAnsi="Tahoma" w:cs="Tahoma"/>
          <w:sz w:val="18"/>
          <w:szCs w:val="18"/>
        </w:rPr>
        <w:t xml:space="preserve">*MSP: </w:t>
      </w:r>
      <w:proofErr w:type="spellStart"/>
      <w:r w:rsidRPr="00F13FD5">
        <w:rPr>
          <w:rFonts w:ascii="Tahoma" w:hAnsi="Tahoma" w:cs="Tahoma"/>
          <w:sz w:val="18"/>
          <w:szCs w:val="18"/>
        </w:rPr>
        <w:t>mikro</w:t>
      </w:r>
      <w:proofErr w:type="spellEnd"/>
      <w:r w:rsidRPr="00F13FD5">
        <w:rPr>
          <w:rFonts w:ascii="Tahoma" w:hAnsi="Tahoma" w:cs="Tahoma"/>
          <w:sz w:val="18"/>
          <w:szCs w:val="18"/>
        </w:rPr>
        <w:t>, mala in srednje velika podjetja kot so opredeljena v Priporočilu Komisije 2003/361/ES.</w:t>
      </w:r>
    </w:p>
    <w:p w14:paraId="20E6608F" w14:textId="41131BF3" w:rsidR="001B62EC" w:rsidRPr="00F13FD5" w:rsidRDefault="001B62EC" w:rsidP="00232070">
      <w:pPr>
        <w:keepNext/>
        <w:keepLines/>
        <w:jc w:val="both"/>
        <w:rPr>
          <w:rFonts w:ascii="Tahoma" w:hAnsi="Tahoma" w:cs="Tahoma"/>
          <w:i/>
          <w:sz w:val="18"/>
          <w:szCs w:val="18"/>
        </w:rPr>
      </w:pPr>
    </w:p>
    <w:p w14:paraId="1524167E" w14:textId="77777777" w:rsidR="001B62EC" w:rsidRPr="00F13FD5" w:rsidRDefault="001B62EC" w:rsidP="00232070">
      <w:pPr>
        <w:keepNext/>
        <w:keepLines/>
        <w:jc w:val="both"/>
        <w:rPr>
          <w:rFonts w:ascii="Tahoma" w:hAnsi="Tahoma" w:cs="Tahoma"/>
          <w:i/>
          <w:sz w:val="18"/>
          <w:szCs w:val="18"/>
        </w:rPr>
      </w:pPr>
    </w:p>
    <w:p w14:paraId="1F6F1574" w14:textId="77777777" w:rsidR="00C03DCF" w:rsidRPr="00F13FD5" w:rsidRDefault="00C03DCF" w:rsidP="00232070">
      <w:pPr>
        <w:keepNext/>
        <w:keepLines/>
        <w:tabs>
          <w:tab w:val="left" w:pos="567"/>
          <w:tab w:val="num" w:pos="851"/>
          <w:tab w:val="left" w:pos="993"/>
        </w:tabs>
        <w:jc w:val="right"/>
        <w:rPr>
          <w:rFonts w:ascii="Tahoma" w:hAnsi="Tahoma" w:cs="Tahoma"/>
          <w:b/>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03DCF" w:rsidRPr="00F13FD5" w14:paraId="265AE93D" w14:textId="77777777" w:rsidTr="001D3263">
        <w:trPr>
          <w:trHeight w:val="235"/>
        </w:trPr>
        <w:tc>
          <w:tcPr>
            <w:tcW w:w="3402" w:type="dxa"/>
            <w:tcBorders>
              <w:bottom w:val="single" w:sz="4" w:space="0" w:color="auto"/>
            </w:tcBorders>
          </w:tcPr>
          <w:p w14:paraId="1F979E22" w14:textId="77777777" w:rsidR="00C03DCF" w:rsidRPr="00F13FD5" w:rsidRDefault="00C03DCF" w:rsidP="00232070">
            <w:pPr>
              <w:keepNext/>
              <w:keepLines/>
              <w:jc w:val="both"/>
              <w:rPr>
                <w:rFonts w:ascii="Tahoma" w:hAnsi="Tahoma" w:cs="Tahoma"/>
                <w:snapToGrid w:val="0"/>
                <w:color w:val="000000"/>
              </w:rPr>
            </w:pPr>
          </w:p>
        </w:tc>
        <w:tc>
          <w:tcPr>
            <w:tcW w:w="2977" w:type="dxa"/>
          </w:tcPr>
          <w:p w14:paraId="169A5379" w14:textId="77777777" w:rsidR="00C03DCF" w:rsidRPr="00F13FD5" w:rsidRDefault="00C03DCF" w:rsidP="00232070">
            <w:pPr>
              <w:keepNext/>
              <w:keepLines/>
              <w:jc w:val="center"/>
              <w:rPr>
                <w:rFonts w:ascii="Tahoma" w:hAnsi="Tahoma" w:cs="Tahoma"/>
                <w:snapToGrid w:val="0"/>
                <w:color w:val="000000"/>
              </w:rPr>
            </w:pPr>
          </w:p>
        </w:tc>
        <w:tc>
          <w:tcPr>
            <w:tcW w:w="3260" w:type="dxa"/>
            <w:tcBorders>
              <w:bottom w:val="single" w:sz="4" w:space="0" w:color="auto"/>
            </w:tcBorders>
          </w:tcPr>
          <w:p w14:paraId="3981099F" w14:textId="77777777" w:rsidR="00C03DCF" w:rsidRPr="00F13FD5" w:rsidRDefault="00C03DCF" w:rsidP="00232070">
            <w:pPr>
              <w:keepNext/>
              <w:keepLines/>
              <w:tabs>
                <w:tab w:val="left" w:pos="567"/>
                <w:tab w:val="num" w:pos="851"/>
                <w:tab w:val="left" w:pos="993"/>
              </w:tabs>
              <w:jc w:val="both"/>
              <w:rPr>
                <w:rFonts w:ascii="Tahoma" w:hAnsi="Tahoma" w:cs="Tahoma"/>
                <w:snapToGrid w:val="0"/>
                <w:color w:val="000000"/>
                <w:sz w:val="28"/>
              </w:rPr>
            </w:pPr>
          </w:p>
        </w:tc>
      </w:tr>
      <w:tr w:rsidR="00C03DCF" w:rsidRPr="00F13FD5" w14:paraId="5BE72B4C" w14:textId="77777777" w:rsidTr="001D3263">
        <w:trPr>
          <w:trHeight w:val="235"/>
        </w:trPr>
        <w:tc>
          <w:tcPr>
            <w:tcW w:w="3402" w:type="dxa"/>
            <w:tcBorders>
              <w:top w:val="single" w:sz="4" w:space="0" w:color="auto"/>
            </w:tcBorders>
          </w:tcPr>
          <w:p w14:paraId="08B27FC9" w14:textId="2CD9820E"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43331" w:rsidRPr="00F13FD5">
              <w:rPr>
                <w:rFonts w:ascii="Tahoma" w:hAnsi="Tahoma" w:cs="Tahoma"/>
                <w:snapToGrid w:val="0"/>
                <w:color w:val="000000"/>
              </w:rPr>
              <w:t>K</w:t>
            </w:r>
            <w:r w:rsidRPr="00F13FD5">
              <w:rPr>
                <w:rFonts w:ascii="Tahoma" w:hAnsi="Tahoma" w:cs="Tahoma"/>
                <w:snapToGrid w:val="0"/>
                <w:color w:val="000000"/>
              </w:rPr>
              <w:t>raj, datum)</w:t>
            </w:r>
          </w:p>
        </w:tc>
        <w:tc>
          <w:tcPr>
            <w:tcW w:w="2977" w:type="dxa"/>
          </w:tcPr>
          <w:p w14:paraId="42DD0575" w14:textId="77777777"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260" w:type="dxa"/>
            <w:tcBorders>
              <w:top w:val="single" w:sz="4" w:space="0" w:color="auto"/>
            </w:tcBorders>
          </w:tcPr>
          <w:p w14:paraId="34271F43" w14:textId="389E4B76"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 xml:space="preserve">Naziv in podpis odgovorne osebe </w:t>
            </w:r>
            <w:r w:rsidRPr="00F13FD5">
              <w:rPr>
                <w:rFonts w:ascii="Tahoma" w:hAnsi="Tahoma" w:cs="Tahoma"/>
                <w:b/>
                <w:bCs/>
                <w:snapToGrid w:val="0"/>
                <w:color w:val="000000"/>
              </w:rPr>
              <w:t>partnerja</w:t>
            </w:r>
            <w:r w:rsidRPr="00F13FD5">
              <w:rPr>
                <w:rFonts w:ascii="Tahoma" w:hAnsi="Tahoma" w:cs="Tahoma"/>
                <w:snapToGrid w:val="0"/>
                <w:color w:val="000000"/>
              </w:rPr>
              <w:t>)</w:t>
            </w:r>
          </w:p>
        </w:tc>
      </w:tr>
    </w:tbl>
    <w:p w14:paraId="4CB6E5B8" w14:textId="77777777" w:rsidR="00C03DCF" w:rsidRPr="00F13FD5" w:rsidRDefault="00C03DCF" w:rsidP="00232070">
      <w:pPr>
        <w:keepNext/>
        <w:keepLines/>
        <w:tabs>
          <w:tab w:val="left" w:pos="567"/>
          <w:tab w:val="num" w:pos="851"/>
          <w:tab w:val="left" w:pos="993"/>
        </w:tabs>
        <w:jc w:val="both"/>
        <w:rPr>
          <w:rFonts w:ascii="Tahoma" w:hAnsi="Tahoma" w:cs="Tahoma"/>
          <w:b/>
        </w:rPr>
      </w:pPr>
    </w:p>
    <w:p w14:paraId="621D129F" w14:textId="77777777" w:rsidR="00C03DCF" w:rsidRPr="00F13FD5" w:rsidRDefault="00C03DCF" w:rsidP="00232070">
      <w:pPr>
        <w:keepNext/>
        <w:keepLines/>
        <w:tabs>
          <w:tab w:val="left" w:pos="567"/>
          <w:tab w:val="num" w:pos="851"/>
          <w:tab w:val="left" w:pos="993"/>
        </w:tabs>
        <w:jc w:val="right"/>
        <w:rPr>
          <w:rFonts w:ascii="Tahoma" w:hAnsi="Tahoma" w:cs="Tahoma"/>
          <w:b/>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C03DCF" w:rsidRPr="00F13FD5" w14:paraId="050FE633" w14:textId="77777777" w:rsidTr="001D3263">
        <w:trPr>
          <w:trHeight w:val="235"/>
        </w:trPr>
        <w:tc>
          <w:tcPr>
            <w:tcW w:w="3402" w:type="dxa"/>
            <w:tcBorders>
              <w:bottom w:val="single" w:sz="4" w:space="0" w:color="auto"/>
            </w:tcBorders>
          </w:tcPr>
          <w:p w14:paraId="51A80D27" w14:textId="77777777" w:rsidR="00C03DCF" w:rsidRPr="00F13FD5" w:rsidRDefault="00C03DCF" w:rsidP="00232070">
            <w:pPr>
              <w:keepNext/>
              <w:keepLines/>
              <w:jc w:val="both"/>
              <w:rPr>
                <w:rFonts w:ascii="Tahoma" w:hAnsi="Tahoma" w:cs="Tahoma"/>
                <w:snapToGrid w:val="0"/>
                <w:color w:val="000000"/>
              </w:rPr>
            </w:pPr>
          </w:p>
        </w:tc>
        <w:tc>
          <w:tcPr>
            <w:tcW w:w="2977" w:type="dxa"/>
          </w:tcPr>
          <w:p w14:paraId="370D6E9B" w14:textId="77777777" w:rsidR="00C03DCF" w:rsidRPr="00F13FD5" w:rsidRDefault="00C03DCF" w:rsidP="00232070">
            <w:pPr>
              <w:keepNext/>
              <w:keepLines/>
              <w:jc w:val="center"/>
              <w:rPr>
                <w:rFonts w:ascii="Tahoma" w:hAnsi="Tahoma" w:cs="Tahoma"/>
                <w:snapToGrid w:val="0"/>
                <w:color w:val="000000"/>
              </w:rPr>
            </w:pPr>
          </w:p>
        </w:tc>
        <w:tc>
          <w:tcPr>
            <w:tcW w:w="3260" w:type="dxa"/>
            <w:tcBorders>
              <w:bottom w:val="single" w:sz="4" w:space="0" w:color="auto"/>
            </w:tcBorders>
          </w:tcPr>
          <w:p w14:paraId="1958F732" w14:textId="77777777" w:rsidR="00C03DCF" w:rsidRPr="00F13FD5" w:rsidRDefault="00C03DCF" w:rsidP="00232070">
            <w:pPr>
              <w:keepNext/>
              <w:keepLines/>
              <w:tabs>
                <w:tab w:val="left" w:pos="567"/>
                <w:tab w:val="num" w:pos="851"/>
                <w:tab w:val="left" w:pos="993"/>
              </w:tabs>
              <w:jc w:val="both"/>
              <w:rPr>
                <w:rFonts w:ascii="Tahoma" w:hAnsi="Tahoma" w:cs="Tahoma"/>
                <w:snapToGrid w:val="0"/>
                <w:color w:val="000000"/>
                <w:sz w:val="28"/>
              </w:rPr>
            </w:pPr>
          </w:p>
        </w:tc>
      </w:tr>
      <w:tr w:rsidR="00C03DCF" w:rsidRPr="00F13FD5" w14:paraId="370222DB" w14:textId="77777777" w:rsidTr="001D3263">
        <w:trPr>
          <w:trHeight w:val="235"/>
        </w:trPr>
        <w:tc>
          <w:tcPr>
            <w:tcW w:w="3402" w:type="dxa"/>
            <w:tcBorders>
              <w:top w:val="single" w:sz="4" w:space="0" w:color="auto"/>
            </w:tcBorders>
          </w:tcPr>
          <w:p w14:paraId="4DFEEC5F" w14:textId="6D408053"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43331" w:rsidRPr="00F13FD5">
              <w:rPr>
                <w:rFonts w:ascii="Tahoma" w:hAnsi="Tahoma" w:cs="Tahoma"/>
                <w:snapToGrid w:val="0"/>
                <w:color w:val="000000"/>
              </w:rPr>
              <w:t>K</w:t>
            </w:r>
            <w:r w:rsidRPr="00F13FD5">
              <w:rPr>
                <w:rFonts w:ascii="Tahoma" w:hAnsi="Tahoma" w:cs="Tahoma"/>
                <w:snapToGrid w:val="0"/>
                <w:color w:val="000000"/>
              </w:rPr>
              <w:t>raj, datum)</w:t>
            </w:r>
          </w:p>
        </w:tc>
        <w:tc>
          <w:tcPr>
            <w:tcW w:w="2977" w:type="dxa"/>
          </w:tcPr>
          <w:p w14:paraId="47BEDB0B" w14:textId="77777777"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260" w:type="dxa"/>
            <w:tcBorders>
              <w:top w:val="single" w:sz="4" w:space="0" w:color="auto"/>
            </w:tcBorders>
          </w:tcPr>
          <w:p w14:paraId="7FE6095D" w14:textId="5E13EE86" w:rsidR="00C03DCF" w:rsidRPr="00F13FD5" w:rsidRDefault="00C03DCF"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 xml:space="preserve">Naziv in podpis odgovorne osebe </w:t>
            </w:r>
            <w:r w:rsidRPr="00F13FD5">
              <w:rPr>
                <w:rFonts w:ascii="Tahoma" w:hAnsi="Tahoma" w:cs="Tahoma"/>
                <w:b/>
                <w:bCs/>
                <w:snapToGrid w:val="0"/>
                <w:color w:val="000000"/>
              </w:rPr>
              <w:t>ponudnika</w:t>
            </w:r>
            <w:r w:rsidRPr="00F13FD5">
              <w:rPr>
                <w:rFonts w:ascii="Tahoma" w:hAnsi="Tahoma" w:cs="Tahoma"/>
                <w:snapToGrid w:val="0"/>
                <w:color w:val="000000"/>
              </w:rPr>
              <w:t>)</w:t>
            </w:r>
          </w:p>
        </w:tc>
      </w:tr>
    </w:tbl>
    <w:p w14:paraId="57DCEE1F" w14:textId="77777777" w:rsidR="00C03DCF" w:rsidRPr="00F13FD5" w:rsidRDefault="00C03DCF" w:rsidP="00232070">
      <w:pPr>
        <w:keepNext/>
        <w:keepLines/>
        <w:tabs>
          <w:tab w:val="left" w:pos="567"/>
          <w:tab w:val="num" w:pos="851"/>
          <w:tab w:val="left" w:pos="993"/>
        </w:tabs>
        <w:jc w:val="both"/>
        <w:rPr>
          <w:rFonts w:ascii="Tahoma" w:hAnsi="Tahoma" w:cs="Tahoma"/>
          <w:b/>
        </w:rPr>
      </w:pPr>
    </w:p>
    <w:p w14:paraId="01D41529" w14:textId="77777777" w:rsidR="00C03DCF" w:rsidRPr="00F13FD5" w:rsidRDefault="00C03DCF" w:rsidP="00232070">
      <w:pPr>
        <w:keepNext/>
        <w:keepLines/>
        <w:tabs>
          <w:tab w:val="left" w:pos="567"/>
          <w:tab w:val="num" w:pos="851"/>
          <w:tab w:val="left" w:pos="993"/>
        </w:tabs>
        <w:jc w:val="right"/>
        <w:rPr>
          <w:rFonts w:ascii="Tahoma" w:hAnsi="Tahoma" w:cs="Tahoma"/>
          <w:b/>
        </w:rPr>
      </w:pPr>
    </w:p>
    <w:p w14:paraId="68572239" w14:textId="77777777" w:rsidR="00C03DCF" w:rsidRPr="00F13FD5" w:rsidRDefault="00C03DCF" w:rsidP="00232070">
      <w:pPr>
        <w:keepNext/>
        <w:keepLines/>
        <w:tabs>
          <w:tab w:val="left" w:pos="567"/>
          <w:tab w:val="num" w:pos="851"/>
          <w:tab w:val="left" w:pos="993"/>
        </w:tabs>
        <w:jc w:val="right"/>
        <w:rPr>
          <w:rFonts w:ascii="Tahoma" w:hAnsi="Tahoma" w:cs="Tahoma"/>
          <w:b/>
        </w:rPr>
      </w:pPr>
    </w:p>
    <w:p w14:paraId="3F621A17" w14:textId="77777777" w:rsidR="00C03DCF" w:rsidRDefault="00C03DCF" w:rsidP="00232070">
      <w:pPr>
        <w:keepNext/>
        <w:keepLines/>
        <w:tabs>
          <w:tab w:val="left" w:pos="567"/>
          <w:tab w:val="num" w:pos="851"/>
          <w:tab w:val="left" w:pos="993"/>
        </w:tabs>
        <w:jc w:val="right"/>
        <w:rPr>
          <w:rFonts w:ascii="Tahoma" w:hAnsi="Tahoma" w:cs="Tahoma"/>
          <w:b/>
        </w:rPr>
      </w:pPr>
    </w:p>
    <w:p w14:paraId="73E360AC" w14:textId="77777777" w:rsidR="00651D74" w:rsidRPr="00F13FD5" w:rsidRDefault="00651D74" w:rsidP="00232070">
      <w:pPr>
        <w:keepNext/>
        <w:keepLines/>
        <w:tabs>
          <w:tab w:val="left" w:pos="567"/>
          <w:tab w:val="num" w:pos="851"/>
          <w:tab w:val="left" w:pos="993"/>
        </w:tabs>
        <w:jc w:val="right"/>
        <w:rPr>
          <w:rFonts w:ascii="Tahoma" w:hAnsi="Tahoma" w:cs="Tahoma"/>
          <w:b/>
        </w:rPr>
      </w:pPr>
    </w:p>
    <w:p w14:paraId="70B46A87" w14:textId="77777777" w:rsidR="00C03DCF" w:rsidRPr="00F13FD5" w:rsidRDefault="00C03DCF" w:rsidP="00232070">
      <w:pPr>
        <w:keepNext/>
        <w:keepLines/>
        <w:tabs>
          <w:tab w:val="left" w:pos="567"/>
          <w:tab w:val="num" w:pos="851"/>
          <w:tab w:val="left" w:pos="993"/>
        </w:tabs>
        <w:jc w:val="right"/>
        <w:rPr>
          <w:rFonts w:ascii="Tahoma" w:hAnsi="Tahoma" w:cs="Tahoma"/>
          <w:b/>
        </w:rPr>
      </w:pPr>
    </w:p>
    <w:p w14:paraId="1E287B4F" w14:textId="77777777" w:rsidR="00D43331" w:rsidRPr="00F13FD5" w:rsidRDefault="00D43331" w:rsidP="00232070">
      <w:pPr>
        <w:keepNext/>
        <w:keepLines/>
        <w:tabs>
          <w:tab w:val="left" w:pos="567"/>
          <w:tab w:val="num" w:pos="851"/>
          <w:tab w:val="left" w:pos="993"/>
        </w:tabs>
        <w:rPr>
          <w:rFonts w:ascii="Tahoma" w:hAnsi="Tahoma" w:cs="Tahoma"/>
          <w:b/>
        </w:rPr>
      </w:pPr>
    </w:p>
    <w:p w14:paraId="0EAD2E88" w14:textId="5E87E351" w:rsidR="007779B6" w:rsidRPr="00F13FD5" w:rsidRDefault="00ED7D09" w:rsidP="00232070">
      <w:pPr>
        <w:keepNext/>
        <w:keepLines/>
        <w:tabs>
          <w:tab w:val="left" w:pos="567"/>
          <w:tab w:val="num" w:pos="851"/>
          <w:tab w:val="left" w:pos="993"/>
        </w:tabs>
        <w:jc w:val="right"/>
        <w:rPr>
          <w:rFonts w:ascii="Tahoma" w:hAnsi="Tahoma" w:cs="Tahoma"/>
          <w:b/>
        </w:rPr>
      </w:pPr>
      <w:r w:rsidRPr="00F13FD5">
        <w:rPr>
          <w:rFonts w:ascii="Tahoma" w:hAnsi="Tahoma" w:cs="Tahoma"/>
          <w:b/>
        </w:rPr>
        <w:lastRenderedPageBreak/>
        <w:t>Obrazec 1 k P</w:t>
      </w:r>
      <w:r w:rsidR="007779B6" w:rsidRPr="00F13FD5">
        <w:rPr>
          <w:rFonts w:ascii="Tahoma" w:hAnsi="Tahoma" w:cs="Tahoma"/>
          <w:b/>
        </w:rPr>
        <w:t xml:space="preserve">rilogi 1 </w:t>
      </w:r>
    </w:p>
    <w:p w14:paraId="24DEC018" w14:textId="77777777" w:rsidR="007779B6" w:rsidRPr="00F13FD5" w:rsidRDefault="007779B6" w:rsidP="00232070">
      <w:pPr>
        <w:pStyle w:val="Naslov"/>
        <w:keepNext/>
        <w:keepLines/>
        <w:jc w:val="both"/>
        <w:rPr>
          <w:rFonts w:ascii="Tahoma" w:hAnsi="Tahoma" w:cs="Tahoma"/>
          <w:b w:val="0"/>
          <w:sz w:val="20"/>
        </w:rPr>
      </w:pPr>
    </w:p>
    <w:p w14:paraId="107C2466" w14:textId="77777777" w:rsidR="007779B6" w:rsidRPr="00F13FD5" w:rsidRDefault="007779B6" w:rsidP="00232070">
      <w:pPr>
        <w:pStyle w:val="Naslov"/>
        <w:keepNext/>
        <w:keepLines/>
        <w:jc w:val="both"/>
        <w:rPr>
          <w:rFonts w:ascii="Tahoma" w:hAnsi="Tahoma" w:cs="Tahoma"/>
          <w:b w:val="0"/>
          <w:sz w:val="20"/>
        </w:rPr>
      </w:pPr>
    </w:p>
    <w:p w14:paraId="058D2211" w14:textId="77777777" w:rsidR="007779B6" w:rsidRPr="00F13FD5" w:rsidRDefault="007779B6" w:rsidP="00232070">
      <w:pPr>
        <w:keepNext/>
        <w:keepLines/>
        <w:jc w:val="center"/>
        <w:rPr>
          <w:rFonts w:ascii="Tahoma" w:hAnsi="Tahoma" w:cs="Tahoma"/>
          <w:b/>
          <w:sz w:val="22"/>
          <w:szCs w:val="22"/>
        </w:rPr>
      </w:pPr>
      <w:r w:rsidRPr="00F13FD5">
        <w:rPr>
          <w:rFonts w:ascii="Tahoma" w:hAnsi="Tahoma" w:cs="Tahoma"/>
          <w:b/>
          <w:sz w:val="22"/>
          <w:szCs w:val="22"/>
        </w:rPr>
        <w:t>PRAVNI AKT O SKUPNI IZVEDBI NAROČILA</w:t>
      </w:r>
    </w:p>
    <w:p w14:paraId="1260A4D2" w14:textId="77777777" w:rsidR="007779B6" w:rsidRPr="00F13FD5" w:rsidRDefault="007779B6" w:rsidP="00232070">
      <w:pPr>
        <w:pStyle w:val="Naslov"/>
        <w:keepNext/>
        <w:keepLines/>
        <w:jc w:val="both"/>
        <w:rPr>
          <w:rFonts w:ascii="Tahoma" w:hAnsi="Tahoma" w:cs="Tahoma"/>
          <w:b w:val="0"/>
          <w:sz w:val="20"/>
        </w:rPr>
      </w:pPr>
    </w:p>
    <w:p w14:paraId="209FBA13" w14:textId="77777777" w:rsidR="007779B6" w:rsidRPr="00F13FD5" w:rsidRDefault="007779B6" w:rsidP="00232070">
      <w:pPr>
        <w:pStyle w:val="Naslov"/>
        <w:keepNext/>
        <w:keepLines/>
        <w:jc w:val="both"/>
        <w:rPr>
          <w:rFonts w:ascii="Tahoma" w:hAnsi="Tahoma" w:cs="Tahoma"/>
          <w:b w:val="0"/>
          <w:sz w:val="20"/>
        </w:rPr>
      </w:pPr>
      <w:r w:rsidRPr="00F13FD5">
        <w:rPr>
          <w:rFonts w:ascii="Tahoma" w:hAnsi="Tahoma" w:cs="Tahoma"/>
          <w:b w:val="0"/>
          <w:sz w:val="20"/>
        </w:rPr>
        <w:t>Za Obrazcem 1 k prilogi 1 se priloži pravni akt o skupni izvedbi naročila, podpisan in žigosan s strani vseh ponudnikov, ki sodelujejo pri izvedbi naročila.</w:t>
      </w:r>
    </w:p>
    <w:p w14:paraId="2AB21DB5" w14:textId="77777777" w:rsidR="007779B6" w:rsidRPr="00F13FD5" w:rsidRDefault="007779B6" w:rsidP="00232070">
      <w:pPr>
        <w:keepNext/>
        <w:keepLines/>
        <w:jc w:val="both"/>
        <w:rPr>
          <w:rFonts w:ascii="Tahoma" w:hAnsi="Tahoma" w:cs="Tahoma"/>
          <w:i/>
          <w:sz w:val="18"/>
          <w:szCs w:val="18"/>
        </w:rPr>
      </w:pPr>
    </w:p>
    <w:p w14:paraId="0E2A6214" w14:textId="77777777" w:rsidR="007779B6" w:rsidRPr="00F13FD5" w:rsidRDefault="007779B6" w:rsidP="00232070">
      <w:pPr>
        <w:keepNext/>
        <w:keepLines/>
        <w:jc w:val="both"/>
        <w:rPr>
          <w:rFonts w:ascii="Tahoma" w:hAnsi="Tahoma" w:cs="Tahoma"/>
          <w:i/>
          <w:sz w:val="18"/>
          <w:szCs w:val="18"/>
        </w:rPr>
      </w:pPr>
    </w:p>
    <w:p w14:paraId="0B014B06" w14:textId="77777777" w:rsidR="007779B6" w:rsidRPr="00F13FD5" w:rsidRDefault="007779B6" w:rsidP="00232070">
      <w:pPr>
        <w:keepNext/>
        <w:keepLines/>
        <w:jc w:val="both"/>
        <w:rPr>
          <w:rFonts w:ascii="Tahoma" w:hAnsi="Tahoma" w:cs="Tahoma"/>
          <w:i/>
          <w:sz w:val="18"/>
          <w:szCs w:val="18"/>
        </w:rPr>
      </w:pPr>
    </w:p>
    <w:p w14:paraId="4BA7C9AB" w14:textId="77777777" w:rsidR="007779B6" w:rsidRPr="00F13FD5" w:rsidRDefault="007779B6" w:rsidP="00232070">
      <w:pPr>
        <w:keepNext/>
        <w:keepLines/>
        <w:jc w:val="both"/>
        <w:rPr>
          <w:rFonts w:ascii="Tahoma" w:hAnsi="Tahoma" w:cs="Tahoma"/>
          <w:i/>
          <w:sz w:val="18"/>
          <w:szCs w:val="18"/>
        </w:rPr>
      </w:pPr>
    </w:p>
    <w:p w14:paraId="7EF09091" w14:textId="77777777" w:rsidR="007779B6" w:rsidRPr="00F13FD5" w:rsidRDefault="007779B6" w:rsidP="00232070">
      <w:pPr>
        <w:keepNext/>
        <w:keepLines/>
        <w:jc w:val="both"/>
        <w:rPr>
          <w:rFonts w:ascii="Tahoma" w:hAnsi="Tahoma" w:cs="Tahoma"/>
          <w:i/>
          <w:sz w:val="18"/>
          <w:szCs w:val="18"/>
        </w:rPr>
      </w:pPr>
    </w:p>
    <w:p w14:paraId="6DE6F6A5" w14:textId="77777777" w:rsidR="007779B6" w:rsidRPr="00F13FD5" w:rsidRDefault="007779B6" w:rsidP="00232070">
      <w:pPr>
        <w:keepNext/>
        <w:keepLines/>
        <w:jc w:val="both"/>
        <w:rPr>
          <w:rFonts w:ascii="Tahoma" w:hAnsi="Tahoma" w:cs="Tahoma"/>
          <w:i/>
          <w:sz w:val="18"/>
          <w:szCs w:val="18"/>
        </w:rPr>
      </w:pPr>
    </w:p>
    <w:p w14:paraId="50910E67" w14:textId="77777777" w:rsidR="007779B6" w:rsidRPr="00F13FD5" w:rsidRDefault="007779B6" w:rsidP="00232070">
      <w:pPr>
        <w:keepNext/>
        <w:keepLines/>
        <w:jc w:val="both"/>
        <w:rPr>
          <w:rFonts w:ascii="Tahoma" w:hAnsi="Tahoma" w:cs="Tahoma"/>
          <w:i/>
          <w:sz w:val="18"/>
          <w:szCs w:val="18"/>
        </w:rPr>
      </w:pPr>
    </w:p>
    <w:p w14:paraId="67E26600" w14:textId="77777777" w:rsidR="007779B6" w:rsidRPr="00F13FD5" w:rsidRDefault="007779B6" w:rsidP="00232070">
      <w:pPr>
        <w:keepNext/>
        <w:keepLines/>
        <w:jc w:val="both"/>
        <w:rPr>
          <w:rFonts w:ascii="Tahoma" w:hAnsi="Tahoma" w:cs="Tahoma"/>
          <w:i/>
          <w:sz w:val="18"/>
          <w:szCs w:val="18"/>
        </w:rPr>
      </w:pPr>
    </w:p>
    <w:p w14:paraId="736FED02" w14:textId="77777777" w:rsidR="007779B6" w:rsidRPr="00F13FD5" w:rsidRDefault="007779B6" w:rsidP="00232070">
      <w:pPr>
        <w:keepNext/>
        <w:keepLines/>
        <w:jc w:val="both"/>
        <w:rPr>
          <w:rFonts w:ascii="Tahoma" w:hAnsi="Tahoma" w:cs="Tahoma"/>
          <w:i/>
          <w:sz w:val="18"/>
          <w:szCs w:val="18"/>
        </w:rPr>
      </w:pPr>
    </w:p>
    <w:p w14:paraId="27E44BDB" w14:textId="77777777" w:rsidR="007779B6" w:rsidRPr="00F13FD5" w:rsidRDefault="007779B6" w:rsidP="00232070">
      <w:pPr>
        <w:keepNext/>
        <w:keepLines/>
        <w:jc w:val="both"/>
        <w:rPr>
          <w:rFonts w:ascii="Tahoma" w:hAnsi="Tahoma" w:cs="Tahoma"/>
          <w:i/>
          <w:sz w:val="18"/>
          <w:szCs w:val="18"/>
        </w:rPr>
      </w:pPr>
    </w:p>
    <w:p w14:paraId="7C3EDA36" w14:textId="77777777" w:rsidR="007779B6" w:rsidRPr="00F13FD5" w:rsidRDefault="007779B6" w:rsidP="00232070">
      <w:pPr>
        <w:keepNext/>
        <w:keepLines/>
        <w:jc w:val="both"/>
        <w:rPr>
          <w:rFonts w:ascii="Tahoma" w:hAnsi="Tahoma" w:cs="Tahoma"/>
          <w:i/>
          <w:sz w:val="18"/>
          <w:szCs w:val="18"/>
        </w:rPr>
      </w:pPr>
    </w:p>
    <w:p w14:paraId="124638AA" w14:textId="77777777" w:rsidR="007779B6" w:rsidRPr="00F13FD5" w:rsidRDefault="007779B6" w:rsidP="00232070">
      <w:pPr>
        <w:keepNext/>
        <w:keepLines/>
        <w:jc w:val="both"/>
        <w:rPr>
          <w:rFonts w:ascii="Tahoma" w:hAnsi="Tahoma" w:cs="Tahoma"/>
          <w:i/>
          <w:sz w:val="18"/>
          <w:szCs w:val="18"/>
        </w:rPr>
      </w:pPr>
    </w:p>
    <w:p w14:paraId="2AF88CBA" w14:textId="77777777" w:rsidR="007779B6" w:rsidRPr="00F13FD5" w:rsidRDefault="007779B6" w:rsidP="00232070">
      <w:pPr>
        <w:keepNext/>
        <w:keepLines/>
        <w:jc w:val="both"/>
        <w:rPr>
          <w:rFonts w:ascii="Tahoma" w:hAnsi="Tahoma" w:cs="Tahoma"/>
          <w:i/>
          <w:sz w:val="18"/>
          <w:szCs w:val="18"/>
        </w:rPr>
      </w:pPr>
    </w:p>
    <w:p w14:paraId="1C3B938A" w14:textId="77777777" w:rsidR="007779B6" w:rsidRPr="00F13FD5" w:rsidRDefault="007779B6" w:rsidP="00232070">
      <w:pPr>
        <w:keepNext/>
        <w:keepLines/>
        <w:jc w:val="both"/>
        <w:rPr>
          <w:rFonts w:ascii="Tahoma" w:hAnsi="Tahoma" w:cs="Tahoma"/>
          <w:i/>
          <w:sz w:val="18"/>
          <w:szCs w:val="18"/>
        </w:rPr>
      </w:pPr>
    </w:p>
    <w:p w14:paraId="3497D20D" w14:textId="77777777" w:rsidR="007779B6" w:rsidRPr="00F13FD5" w:rsidRDefault="007779B6" w:rsidP="00232070">
      <w:pPr>
        <w:keepNext/>
        <w:keepLines/>
        <w:jc w:val="both"/>
        <w:rPr>
          <w:rFonts w:ascii="Tahoma" w:hAnsi="Tahoma" w:cs="Tahoma"/>
          <w:i/>
          <w:sz w:val="18"/>
          <w:szCs w:val="18"/>
        </w:rPr>
      </w:pPr>
    </w:p>
    <w:p w14:paraId="3F620A0D" w14:textId="77777777" w:rsidR="007779B6" w:rsidRPr="00F13FD5" w:rsidRDefault="007779B6" w:rsidP="00232070">
      <w:pPr>
        <w:keepNext/>
        <w:keepLines/>
        <w:jc w:val="both"/>
        <w:rPr>
          <w:rFonts w:ascii="Tahoma" w:hAnsi="Tahoma" w:cs="Tahoma"/>
          <w:i/>
          <w:sz w:val="18"/>
          <w:szCs w:val="18"/>
        </w:rPr>
      </w:pPr>
    </w:p>
    <w:p w14:paraId="2F285995" w14:textId="77777777" w:rsidR="007779B6" w:rsidRPr="00F13FD5" w:rsidRDefault="007779B6" w:rsidP="00232070">
      <w:pPr>
        <w:keepNext/>
        <w:keepLines/>
        <w:jc w:val="both"/>
        <w:rPr>
          <w:rFonts w:ascii="Tahoma" w:hAnsi="Tahoma" w:cs="Tahoma"/>
          <w:i/>
          <w:sz w:val="18"/>
          <w:szCs w:val="18"/>
        </w:rPr>
      </w:pPr>
    </w:p>
    <w:p w14:paraId="3A018032" w14:textId="77777777" w:rsidR="007779B6" w:rsidRPr="00F13FD5" w:rsidRDefault="007779B6" w:rsidP="00232070">
      <w:pPr>
        <w:keepNext/>
        <w:keepLines/>
        <w:jc w:val="both"/>
        <w:rPr>
          <w:rFonts w:ascii="Tahoma" w:hAnsi="Tahoma" w:cs="Tahoma"/>
          <w:i/>
          <w:sz w:val="18"/>
          <w:szCs w:val="18"/>
        </w:rPr>
      </w:pPr>
    </w:p>
    <w:p w14:paraId="669FDA8C" w14:textId="77777777" w:rsidR="007779B6" w:rsidRPr="00F13FD5" w:rsidRDefault="007779B6" w:rsidP="00232070">
      <w:pPr>
        <w:keepNext/>
        <w:keepLines/>
        <w:jc w:val="both"/>
        <w:rPr>
          <w:rFonts w:ascii="Tahoma" w:hAnsi="Tahoma" w:cs="Tahoma"/>
          <w:i/>
          <w:sz w:val="18"/>
          <w:szCs w:val="18"/>
        </w:rPr>
      </w:pPr>
    </w:p>
    <w:p w14:paraId="1D902BA4" w14:textId="77777777" w:rsidR="007779B6" w:rsidRPr="00F13FD5" w:rsidRDefault="007779B6" w:rsidP="00232070">
      <w:pPr>
        <w:keepNext/>
        <w:keepLines/>
        <w:jc w:val="both"/>
        <w:rPr>
          <w:rFonts w:ascii="Tahoma" w:hAnsi="Tahoma" w:cs="Tahoma"/>
          <w:i/>
          <w:sz w:val="18"/>
          <w:szCs w:val="18"/>
        </w:rPr>
      </w:pPr>
    </w:p>
    <w:p w14:paraId="3EE6F2F1" w14:textId="77777777" w:rsidR="007779B6" w:rsidRPr="00F13FD5" w:rsidRDefault="007779B6" w:rsidP="00232070">
      <w:pPr>
        <w:keepNext/>
        <w:keepLines/>
        <w:jc w:val="both"/>
        <w:rPr>
          <w:rFonts w:ascii="Tahoma" w:hAnsi="Tahoma" w:cs="Tahoma"/>
          <w:i/>
          <w:sz w:val="18"/>
          <w:szCs w:val="18"/>
        </w:rPr>
      </w:pPr>
    </w:p>
    <w:p w14:paraId="3D02E284" w14:textId="77777777" w:rsidR="007779B6" w:rsidRPr="00F13FD5" w:rsidRDefault="007779B6" w:rsidP="00232070">
      <w:pPr>
        <w:keepNext/>
        <w:keepLines/>
        <w:jc w:val="both"/>
        <w:rPr>
          <w:rFonts w:ascii="Tahoma" w:hAnsi="Tahoma" w:cs="Tahoma"/>
          <w:i/>
          <w:sz w:val="18"/>
          <w:szCs w:val="18"/>
        </w:rPr>
      </w:pPr>
    </w:p>
    <w:p w14:paraId="32B8A910" w14:textId="77777777" w:rsidR="007779B6" w:rsidRPr="00F13FD5" w:rsidRDefault="007779B6" w:rsidP="00232070">
      <w:pPr>
        <w:keepNext/>
        <w:keepLines/>
        <w:jc w:val="both"/>
        <w:rPr>
          <w:rFonts w:ascii="Tahoma" w:hAnsi="Tahoma" w:cs="Tahoma"/>
          <w:i/>
          <w:sz w:val="18"/>
          <w:szCs w:val="18"/>
        </w:rPr>
      </w:pPr>
    </w:p>
    <w:p w14:paraId="713A8CBF" w14:textId="77777777" w:rsidR="007779B6" w:rsidRPr="00F13FD5" w:rsidRDefault="007779B6" w:rsidP="00232070">
      <w:pPr>
        <w:keepNext/>
        <w:keepLines/>
        <w:jc w:val="both"/>
        <w:rPr>
          <w:rFonts w:ascii="Tahoma" w:hAnsi="Tahoma" w:cs="Tahoma"/>
          <w:i/>
          <w:sz w:val="18"/>
          <w:szCs w:val="18"/>
        </w:rPr>
      </w:pPr>
    </w:p>
    <w:p w14:paraId="6E367598" w14:textId="77777777" w:rsidR="007779B6" w:rsidRPr="00F13FD5" w:rsidRDefault="007779B6" w:rsidP="00232070">
      <w:pPr>
        <w:keepNext/>
        <w:keepLines/>
        <w:jc w:val="both"/>
        <w:rPr>
          <w:rFonts w:ascii="Tahoma" w:hAnsi="Tahoma" w:cs="Tahoma"/>
          <w:i/>
          <w:sz w:val="18"/>
          <w:szCs w:val="18"/>
        </w:rPr>
      </w:pPr>
    </w:p>
    <w:p w14:paraId="3A4A2BF3" w14:textId="77777777" w:rsidR="007779B6" w:rsidRPr="00F13FD5" w:rsidRDefault="007779B6" w:rsidP="00232070">
      <w:pPr>
        <w:keepNext/>
        <w:keepLines/>
        <w:jc w:val="both"/>
        <w:rPr>
          <w:rFonts w:ascii="Tahoma" w:hAnsi="Tahoma" w:cs="Tahoma"/>
          <w:i/>
          <w:sz w:val="18"/>
          <w:szCs w:val="18"/>
        </w:rPr>
      </w:pPr>
    </w:p>
    <w:p w14:paraId="4A84DA20" w14:textId="77777777" w:rsidR="007779B6" w:rsidRPr="00F13FD5" w:rsidRDefault="007779B6" w:rsidP="00232070">
      <w:pPr>
        <w:keepNext/>
        <w:keepLines/>
        <w:jc w:val="both"/>
        <w:rPr>
          <w:rFonts w:ascii="Tahoma" w:hAnsi="Tahoma" w:cs="Tahoma"/>
          <w:i/>
          <w:sz w:val="18"/>
          <w:szCs w:val="18"/>
        </w:rPr>
      </w:pPr>
    </w:p>
    <w:p w14:paraId="65B0D716" w14:textId="77777777" w:rsidR="007779B6" w:rsidRPr="00F13FD5" w:rsidRDefault="007779B6" w:rsidP="00232070">
      <w:pPr>
        <w:keepNext/>
        <w:keepLines/>
        <w:jc w:val="both"/>
        <w:rPr>
          <w:rFonts w:ascii="Tahoma" w:hAnsi="Tahoma" w:cs="Tahoma"/>
          <w:i/>
          <w:sz w:val="18"/>
          <w:szCs w:val="18"/>
        </w:rPr>
      </w:pPr>
    </w:p>
    <w:p w14:paraId="4C38628C" w14:textId="77777777" w:rsidR="007779B6" w:rsidRPr="00F13FD5" w:rsidRDefault="007779B6" w:rsidP="00232070">
      <w:pPr>
        <w:keepNext/>
        <w:keepLines/>
        <w:jc w:val="both"/>
        <w:rPr>
          <w:rFonts w:ascii="Tahoma" w:hAnsi="Tahoma" w:cs="Tahoma"/>
          <w:i/>
          <w:sz w:val="18"/>
          <w:szCs w:val="18"/>
        </w:rPr>
      </w:pPr>
    </w:p>
    <w:p w14:paraId="2A2982DB" w14:textId="77777777" w:rsidR="007779B6" w:rsidRPr="00F13FD5" w:rsidRDefault="007779B6" w:rsidP="00232070">
      <w:pPr>
        <w:keepNext/>
        <w:keepLines/>
        <w:jc w:val="both"/>
        <w:rPr>
          <w:rFonts w:ascii="Tahoma" w:hAnsi="Tahoma" w:cs="Tahoma"/>
          <w:i/>
          <w:sz w:val="18"/>
          <w:szCs w:val="18"/>
        </w:rPr>
      </w:pPr>
    </w:p>
    <w:p w14:paraId="158DD7EA" w14:textId="77777777" w:rsidR="007779B6" w:rsidRPr="00F13FD5" w:rsidRDefault="007779B6" w:rsidP="00232070">
      <w:pPr>
        <w:keepNext/>
        <w:keepLines/>
        <w:jc w:val="both"/>
        <w:rPr>
          <w:rFonts w:ascii="Tahoma" w:hAnsi="Tahoma" w:cs="Tahoma"/>
          <w:i/>
          <w:sz w:val="18"/>
          <w:szCs w:val="18"/>
        </w:rPr>
      </w:pPr>
    </w:p>
    <w:p w14:paraId="7DA0E300" w14:textId="77777777" w:rsidR="007779B6" w:rsidRPr="00F13FD5" w:rsidRDefault="007779B6" w:rsidP="00232070">
      <w:pPr>
        <w:keepNext/>
        <w:keepLines/>
        <w:jc w:val="both"/>
        <w:rPr>
          <w:rFonts w:ascii="Tahoma" w:hAnsi="Tahoma" w:cs="Tahoma"/>
          <w:i/>
          <w:sz w:val="18"/>
          <w:szCs w:val="18"/>
        </w:rPr>
      </w:pPr>
    </w:p>
    <w:p w14:paraId="203183A5" w14:textId="77777777" w:rsidR="007779B6" w:rsidRPr="00F13FD5" w:rsidRDefault="007779B6" w:rsidP="00232070">
      <w:pPr>
        <w:keepNext/>
        <w:keepLines/>
        <w:jc w:val="both"/>
        <w:rPr>
          <w:rFonts w:ascii="Tahoma" w:hAnsi="Tahoma" w:cs="Tahoma"/>
          <w:i/>
          <w:sz w:val="18"/>
          <w:szCs w:val="18"/>
        </w:rPr>
      </w:pPr>
    </w:p>
    <w:p w14:paraId="2694022C" w14:textId="77777777" w:rsidR="007779B6" w:rsidRPr="00F13FD5" w:rsidRDefault="007779B6" w:rsidP="00232070">
      <w:pPr>
        <w:keepNext/>
        <w:keepLines/>
        <w:jc w:val="both"/>
        <w:rPr>
          <w:rFonts w:ascii="Tahoma" w:hAnsi="Tahoma" w:cs="Tahoma"/>
          <w:i/>
          <w:sz w:val="18"/>
          <w:szCs w:val="18"/>
        </w:rPr>
      </w:pPr>
    </w:p>
    <w:p w14:paraId="1724126D" w14:textId="77777777" w:rsidR="007779B6" w:rsidRPr="00F13FD5" w:rsidRDefault="007779B6" w:rsidP="00232070">
      <w:pPr>
        <w:keepNext/>
        <w:keepLines/>
        <w:jc w:val="both"/>
        <w:rPr>
          <w:rFonts w:ascii="Tahoma" w:hAnsi="Tahoma" w:cs="Tahoma"/>
          <w:i/>
          <w:sz w:val="18"/>
          <w:szCs w:val="18"/>
        </w:rPr>
      </w:pPr>
    </w:p>
    <w:p w14:paraId="5DE39B2A" w14:textId="77777777" w:rsidR="007779B6" w:rsidRPr="00F13FD5" w:rsidRDefault="007779B6" w:rsidP="00232070">
      <w:pPr>
        <w:keepNext/>
        <w:keepLines/>
        <w:jc w:val="both"/>
        <w:rPr>
          <w:rFonts w:ascii="Tahoma" w:hAnsi="Tahoma" w:cs="Tahoma"/>
          <w:i/>
          <w:sz w:val="18"/>
          <w:szCs w:val="18"/>
        </w:rPr>
      </w:pPr>
    </w:p>
    <w:p w14:paraId="7FC4839A" w14:textId="77777777" w:rsidR="007779B6" w:rsidRPr="00F13FD5" w:rsidRDefault="007779B6" w:rsidP="00232070">
      <w:pPr>
        <w:keepNext/>
        <w:keepLines/>
        <w:jc w:val="both"/>
        <w:rPr>
          <w:rFonts w:ascii="Tahoma" w:hAnsi="Tahoma" w:cs="Tahoma"/>
          <w:i/>
          <w:sz w:val="18"/>
          <w:szCs w:val="18"/>
        </w:rPr>
      </w:pPr>
    </w:p>
    <w:p w14:paraId="30F9B9FC" w14:textId="77777777" w:rsidR="007779B6" w:rsidRPr="00F13FD5" w:rsidRDefault="007779B6" w:rsidP="00232070">
      <w:pPr>
        <w:keepNext/>
        <w:keepLines/>
        <w:jc w:val="both"/>
        <w:rPr>
          <w:rFonts w:ascii="Tahoma" w:hAnsi="Tahoma" w:cs="Tahoma"/>
          <w:i/>
          <w:sz w:val="18"/>
          <w:szCs w:val="18"/>
        </w:rPr>
      </w:pPr>
    </w:p>
    <w:p w14:paraId="7760C8F1" w14:textId="77777777" w:rsidR="007779B6" w:rsidRPr="00F13FD5" w:rsidRDefault="007779B6" w:rsidP="00232070">
      <w:pPr>
        <w:keepNext/>
        <w:keepLines/>
        <w:jc w:val="both"/>
        <w:rPr>
          <w:rFonts w:ascii="Tahoma" w:hAnsi="Tahoma" w:cs="Tahoma"/>
          <w:i/>
          <w:sz w:val="18"/>
          <w:szCs w:val="18"/>
        </w:rPr>
      </w:pPr>
    </w:p>
    <w:p w14:paraId="5709C1EE" w14:textId="77777777" w:rsidR="007779B6" w:rsidRPr="00F13FD5" w:rsidRDefault="007779B6" w:rsidP="00232070">
      <w:pPr>
        <w:keepNext/>
        <w:keepLines/>
        <w:jc w:val="both"/>
        <w:rPr>
          <w:rFonts w:ascii="Tahoma" w:hAnsi="Tahoma" w:cs="Tahoma"/>
          <w:i/>
          <w:sz w:val="18"/>
          <w:szCs w:val="18"/>
        </w:rPr>
      </w:pPr>
    </w:p>
    <w:p w14:paraId="2C61B562" w14:textId="77777777" w:rsidR="007779B6" w:rsidRPr="00F13FD5" w:rsidRDefault="007779B6" w:rsidP="00232070">
      <w:pPr>
        <w:keepNext/>
        <w:keepLines/>
        <w:jc w:val="both"/>
        <w:rPr>
          <w:rFonts w:ascii="Tahoma" w:hAnsi="Tahoma" w:cs="Tahoma"/>
          <w:i/>
          <w:sz w:val="18"/>
          <w:szCs w:val="18"/>
        </w:rPr>
      </w:pPr>
    </w:p>
    <w:p w14:paraId="3B7835FC" w14:textId="77777777" w:rsidR="007779B6" w:rsidRPr="00F13FD5" w:rsidRDefault="007779B6" w:rsidP="00232070">
      <w:pPr>
        <w:keepNext/>
        <w:keepLines/>
        <w:jc w:val="both"/>
        <w:rPr>
          <w:rFonts w:ascii="Tahoma" w:hAnsi="Tahoma" w:cs="Tahoma"/>
          <w:i/>
          <w:sz w:val="18"/>
          <w:szCs w:val="18"/>
        </w:rPr>
      </w:pPr>
    </w:p>
    <w:p w14:paraId="0DBBE608" w14:textId="77777777" w:rsidR="007779B6" w:rsidRPr="00F13FD5" w:rsidRDefault="007779B6" w:rsidP="00232070">
      <w:pPr>
        <w:keepNext/>
        <w:keepLines/>
        <w:jc w:val="both"/>
        <w:rPr>
          <w:rFonts w:ascii="Tahoma" w:hAnsi="Tahoma" w:cs="Tahoma"/>
          <w:i/>
          <w:sz w:val="18"/>
          <w:szCs w:val="18"/>
        </w:rPr>
      </w:pPr>
    </w:p>
    <w:p w14:paraId="7C748071" w14:textId="77777777" w:rsidR="007779B6" w:rsidRPr="00F13FD5" w:rsidRDefault="007779B6" w:rsidP="00232070">
      <w:pPr>
        <w:keepNext/>
        <w:keepLines/>
        <w:jc w:val="both"/>
        <w:rPr>
          <w:rFonts w:ascii="Tahoma" w:hAnsi="Tahoma" w:cs="Tahoma"/>
          <w:i/>
          <w:sz w:val="18"/>
          <w:szCs w:val="18"/>
        </w:rPr>
      </w:pPr>
    </w:p>
    <w:p w14:paraId="1C707074" w14:textId="77777777" w:rsidR="007779B6" w:rsidRPr="00F13FD5" w:rsidRDefault="007779B6" w:rsidP="00232070">
      <w:pPr>
        <w:keepNext/>
        <w:keepLines/>
        <w:jc w:val="both"/>
        <w:rPr>
          <w:rFonts w:ascii="Tahoma" w:hAnsi="Tahoma" w:cs="Tahoma"/>
          <w:i/>
          <w:sz w:val="18"/>
          <w:szCs w:val="18"/>
        </w:rPr>
      </w:pPr>
    </w:p>
    <w:p w14:paraId="2096E04B" w14:textId="77777777" w:rsidR="007779B6" w:rsidRPr="00F13FD5" w:rsidRDefault="007779B6" w:rsidP="00232070">
      <w:pPr>
        <w:keepNext/>
        <w:keepLines/>
        <w:jc w:val="both"/>
        <w:rPr>
          <w:rFonts w:ascii="Tahoma" w:hAnsi="Tahoma" w:cs="Tahoma"/>
          <w:i/>
          <w:sz w:val="18"/>
          <w:szCs w:val="18"/>
        </w:rPr>
      </w:pPr>
    </w:p>
    <w:p w14:paraId="57276207" w14:textId="77777777" w:rsidR="007779B6" w:rsidRPr="00F13FD5" w:rsidRDefault="007779B6" w:rsidP="00232070">
      <w:pPr>
        <w:keepNext/>
        <w:keepLines/>
        <w:jc w:val="both"/>
        <w:rPr>
          <w:rFonts w:ascii="Tahoma" w:hAnsi="Tahoma" w:cs="Tahoma"/>
          <w:i/>
          <w:sz w:val="18"/>
          <w:szCs w:val="18"/>
        </w:rPr>
      </w:pPr>
    </w:p>
    <w:p w14:paraId="1CE89D02" w14:textId="77777777" w:rsidR="007779B6" w:rsidRPr="00F13FD5" w:rsidRDefault="007779B6" w:rsidP="00232070">
      <w:pPr>
        <w:keepNext/>
        <w:keepLines/>
        <w:jc w:val="both"/>
        <w:rPr>
          <w:rFonts w:ascii="Tahoma" w:hAnsi="Tahoma" w:cs="Tahoma"/>
          <w:i/>
          <w:sz w:val="18"/>
          <w:szCs w:val="18"/>
        </w:rPr>
      </w:pPr>
    </w:p>
    <w:p w14:paraId="22DC0FDF" w14:textId="77777777" w:rsidR="007779B6" w:rsidRPr="00F13FD5" w:rsidRDefault="007779B6" w:rsidP="00232070">
      <w:pPr>
        <w:keepNext/>
        <w:keepLines/>
        <w:jc w:val="both"/>
        <w:rPr>
          <w:rFonts w:ascii="Tahoma" w:hAnsi="Tahoma" w:cs="Tahoma"/>
          <w:i/>
          <w:sz w:val="18"/>
          <w:szCs w:val="18"/>
        </w:rPr>
      </w:pPr>
    </w:p>
    <w:p w14:paraId="6F59B60D" w14:textId="77777777" w:rsidR="00C80EDD" w:rsidRPr="00F13FD5" w:rsidRDefault="00C80EDD" w:rsidP="00232070">
      <w:pPr>
        <w:keepNext/>
        <w:keepLines/>
        <w:rPr>
          <w:rFonts w:ascii="Tahoma" w:hAnsi="Tahoma" w:cs="Tahoma"/>
          <w:i/>
          <w:sz w:val="18"/>
          <w:szCs w:val="18"/>
        </w:rPr>
      </w:pPr>
      <w:r w:rsidRPr="00F13FD5">
        <w:rPr>
          <w:rFonts w:ascii="Tahoma" w:hAnsi="Tahoma" w:cs="Tahoma"/>
          <w:i/>
          <w:sz w:val="18"/>
          <w:szCs w:val="18"/>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F804CC" w:rsidRPr="00F13FD5" w14:paraId="75F42999" w14:textId="77777777" w:rsidTr="00F804CC">
        <w:tc>
          <w:tcPr>
            <w:tcW w:w="608" w:type="dxa"/>
            <w:tcBorders>
              <w:right w:val="nil"/>
            </w:tcBorders>
          </w:tcPr>
          <w:p w14:paraId="1B5BF422" w14:textId="77777777" w:rsidR="00F804CC" w:rsidRPr="00F13FD5" w:rsidRDefault="00F804CC" w:rsidP="00232070">
            <w:pPr>
              <w:keepNext/>
              <w:keepLines/>
              <w:jc w:val="both"/>
              <w:rPr>
                <w:rFonts w:ascii="Tahoma" w:hAnsi="Tahoma" w:cs="Tahoma"/>
              </w:rPr>
            </w:pPr>
            <w:bookmarkStart w:id="34" w:name="_Hlk201830063"/>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31B16F61" w14:textId="1C905079" w:rsidR="00F804CC" w:rsidRPr="00F13FD5" w:rsidRDefault="00F804CC" w:rsidP="00232070">
            <w:pPr>
              <w:keepNext/>
              <w:keepLines/>
              <w:rPr>
                <w:rFonts w:ascii="Tahoma" w:hAnsi="Tahoma" w:cs="Tahoma"/>
              </w:rPr>
            </w:pPr>
            <w:r w:rsidRPr="00F13FD5">
              <w:rPr>
                <w:rFonts w:ascii="Tahoma" w:hAnsi="Tahoma" w:cs="Tahoma"/>
              </w:rPr>
              <w:t>PONUDBA</w:t>
            </w:r>
          </w:p>
        </w:tc>
        <w:tc>
          <w:tcPr>
            <w:tcW w:w="1134" w:type="dxa"/>
          </w:tcPr>
          <w:p w14:paraId="573A62FB" w14:textId="7C547DF4" w:rsidR="00F804CC" w:rsidRPr="00F13FD5" w:rsidRDefault="00F804CC" w:rsidP="00232070">
            <w:pPr>
              <w:keepNext/>
              <w:keepLines/>
              <w:jc w:val="both"/>
              <w:rPr>
                <w:rFonts w:ascii="Tahoma" w:hAnsi="Tahoma" w:cs="Tahoma"/>
                <w:b/>
                <w:iCs/>
              </w:rPr>
            </w:pPr>
            <w:r w:rsidRPr="00F13FD5">
              <w:rPr>
                <w:rFonts w:ascii="Tahoma" w:hAnsi="Tahoma" w:cs="Tahoma"/>
                <w:b/>
                <w:iCs/>
              </w:rPr>
              <w:t>Priloga   2</w:t>
            </w:r>
          </w:p>
        </w:tc>
      </w:tr>
      <w:bookmarkEnd w:id="34"/>
    </w:tbl>
    <w:p w14:paraId="544FFAF9" w14:textId="77777777" w:rsidR="00A0018D" w:rsidRPr="001D1BA1" w:rsidRDefault="00A0018D" w:rsidP="00232070">
      <w:pPr>
        <w:keepNext/>
        <w:keepLines/>
        <w:jc w:val="both"/>
        <w:rPr>
          <w:rFonts w:ascii="Tahoma" w:hAnsi="Tahoma" w:cs="Tahoma"/>
          <w:b/>
          <w:sz w:val="16"/>
          <w:szCs w:val="16"/>
        </w:rPr>
      </w:pPr>
    </w:p>
    <w:p w14:paraId="639D9C79" w14:textId="2722CB42" w:rsidR="00D72CAD" w:rsidRPr="00F13FD5" w:rsidRDefault="0013381C" w:rsidP="00232070">
      <w:pPr>
        <w:keepNext/>
        <w:keepLines/>
        <w:jc w:val="both"/>
        <w:rPr>
          <w:rFonts w:ascii="Tahoma" w:hAnsi="Tahoma" w:cs="Tahoma"/>
        </w:rPr>
      </w:pPr>
      <w:r w:rsidRPr="00F13FD5">
        <w:rPr>
          <w:rFonts w:ascii="Tahoma" w:hAnsi="Tahoma" w:cs="Tahoma"/>
        </w:rPr>
        <w:t>PONUDBA št.</w:t>
      </w:r>
      <w:r w:rsidR="00505C46" w:rsidRPr="00F13FD5">
        <w:rPr>
          <w:rFonts w:ascii="Tahoma" w:hAnsi="Tahoma" w:cs="Tahoma"/>
        </w:rPr>
        <w:t>:</w:t>
      </w:r>
      <w:r w:rsidRPr="00F13FD5">
        <w:rPr>
          <w:rFonts w:ascii="Tahoma" w:hAnsi="Tahoma" w:cs="Tahoma"/>
        </w:rPr>
        <w:t xml:space="preserve"> _____________</w:t>
      </w:r>
      <w:r w:rsidR="00505C46" w:rsidRPr="00F13FD5">
        <w:rPr>
          <w:rFonts w:ascii="Tahoma" w:hAnsi="Tahoma" w:cs="Tahoma"/>
        </w:rPr>
        <w:t>_____________</w:t>
      </w:r>
      <w:r w:rsidRPr="00F13FD5">
        <w:rPr>
          <w:rFonts w:ascii="Tahoma" w:hAnsi="Tahoma" w:cs="Tahoma"/>
        </w:rPr>
        <w:t xml:space="preserve"> za </w:t>
      </w:r>
      <w:r w:rsidR="00D112A4" w:rsidRPr="00F13FD5">
        <w:rPr>
          <w:rFonts w:ascii="Tahoma" w:hAnsi="Tahoma" w:cs="Tahoma"/>
        </w:rPr>
        <w:t>j</w:t>
      </w:r>
      <w:r w:rsidR="005626AE" w:rsidRPr="00F13FD5">
        <w:rPr>
          <w:rFonts w:ascii="Tahoma" w:hAnsi="Tahoma" w:cs="Tahoma"/>
        </w:rPr>
        <w:t xml:space="preserve">avno </w:t>
      </w:r>
      <w:r w:rsidR="007C70A1" w:rsidRPr="00F13FD5">
        <w:rPr>
          <w:rFonts w:ascii="Tahoma" w:hAnsi="Tahoma" w:cs="Tahoma"/>
        </w:rPr>
        <w:t>na</w:t>
      </w:r>
      <w:r w:rsidR="005158F9" w:rsidRPr="00F13FD5">
        <w:rPr>
          <w:rFonts w:ascii="Tahoma" w:hAnsi="Tahoma" w:cs="Tahoma"/>
        </w:rPr>
        <w:t>ročilo</w:t>
      </w:r>
      <w:r w:rsidR="00C03DCF" w:rsidRPr="00F13FD5">
        <w:rPr>
          <w:rFonts w:ascii="Tahoma" w:hAnsi="Tahoma" w:cs="Tahoma"/>
        </w:rPr>
        <w:t xml:space="preserve"> št. </w:t>
      </w:r>
      <w:r w:rsidR="00637A5B">
        <w:rPr>
          <w:rFonts w:ascii="Tahoma" w:hAnsi="Tahoma" w:cs="Tahoma"/>
          <w:b/>
          <w:bCs/>
        </w:rPr>
        <w:t>VKS-59/26 Dobava in zamenjava puhal, redno in izredno vzdrževanje puhal ter dobava nadomestnih delov na IČN Barje</w:t>
      </w:r>
    </w:p>
    <w:p w14:paraId="0A5CD7F3" w14:textId="193CA6E7" w:rsidR="008827E0" w:rsidRPr="009635C6" w:rsidRDefault="008827E0" w:rsidP="00232070">
      <w:pPr>
        <w:keepNext/>
        <w:keepLines/>
        <w:jc w:val="both"/>
        <w:rPr>
          <w:rFonts w:ascii="Tahoma" w:hAnsi="Tahoma" w:cs="Tahoma"/>
          <w:b/>
          <w:sz w:val="16"/>
          <w:szCs w:val="16"/>
        </w:rPr>
      </w:pPr>
    </w:p>
    <w:p w14:paraId="68C316E3" w14:textId="77777777" w:rsidR="00D43331" w:rsidRPr="00F13FD5" w:rsidRDefault="00D43331" w:rsidP="00232070">
      <w:pPr>
        <w:keepNext/>
        <w:keepLines/>
        <w:ind w:left="1080" w:hanging="1080"/>
        <w:jc w:val="both"/>
        <w:rPr>
          <w:rFonts w:ascii="Tahoma" w:hAnsi="Tahoma" w:cs="Tahoma"/>
          <w:b/>
        </w:rPr>
      </w:pPr>
      <w:r w:rsidRPr="00F13FD5">
        <w:rPr>
          <w:rFonts w:ascii="Tahoma" w:hAnsi="Tahoma" w:cs="Tahoma"/>
        </w:rPr>
        <w:t>Ponudbo oddajamo (označi):</w:t>
      </w:r>
      <w:r w:rsidRPr="00F13FD5">
        <w:rPr>
          <w:rFonts w:ascii="Tahoma" w:hAnsi="Tahoma" w:cs="Tahoma"/>
          <w:b/>
        </w:rPr>
        <w:t xml:space="preserve"> </w:t>
      </w:r>
    </w:p>
    <w:p w14:paraId="1F51F482" w14:textId="77777777" w:rsidR="00D43331" w:rsidRPr="00F13FD5" w:rsidRDefault="00D43331" w:rsidP="00232070">
      <w:pPr>
        <w:keepNext/>
        <w:keepLines/>
        <w:ind w:left="1080" w:hanging="1080"/>
        <w:jc w:val="both"/>
        <w:rPr>
          <w:rFonts w:ascii="Tahoma" w:hAnsi="Tahoma" w:cs="Tahoma"/>
          <w:b/>
        </w:rPr>
      </w:pPr>
    </w:p>
    <w:p w14:paraId="261DE43D" w14:textId="77777777" w:rsidR="00D43331" w:rsidRPr="00F13FD5" w:rsidRDefault="00D43331" w:rsidP="00232070">
      <w:pPr>
        <w:keepNext/>
        <w:keepLines/>
        <w:ind w:left="1080" w:hanging="1080"/>
        <w:jc w:val="both"/>
        <w:rPr>
          <w:rFonts w:ascii="Tahoma" w:hAnsi="Tahoma" w:cs="Tahoma"/>
          <w:bCs/>
          <w:sz w:val="18"/>
          <w:szCs w:val="18"/>
        </w:rPr>
      </w:pPr>
      <w:r w:rsidRPr="00F13FD5">
        <w:rPr>
          <w:rFonts w:ascii="Tahoma" w:hAnsi="Tahoma" w:cs="Tahoma"/>
          <w:b/>
          <w:noProof/>
          <w:sz w:val="18"/>
          <w:szCs w:val="18"/>
        </w:rPr>
        <mc:AlternateContent>
          <mc:Choice Requires="wps">
            <w:drawing>
              <wp:anchor distT="0" distB="0" distL="114300" distR="114300" simplePos="0" relativeHeight="251669504" behindDoc="0" locked="0" layoutInCell="1" allowOverlap="1" wp14:anchorId="5DF89BFF" wp14:editId="25855DD4">
                <wp:simplePos x="0" y="0"/>
                <wp:positionH relativeFrom="margin">
                  <wp:posOffset>1539551</wp:posOffset>
                </wp:positionH>
                <wp:positionV relativeFrom="paragraph">
                  <wp:posOffset>3797</wp:posOffset>
                </wp:positionV>
                <wp:extent cx="260985" cy="233045"/>
                <wp:effectExtent l="0" t="0" r="24765" b="14605"/>
                <wp:wrapNone/>
                <wp:docPr id="16" name="Pravokotnik 16"/>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B652A3B"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89BFF" id="Pravokotnik 16" o:spid="_x0000_s1030" style="position:absolute;left:0;text-align:left;margin-left:121.2pt;margin-top:.3pt;width:20.55pt;height:18.3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0B652A3B"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F13FD5">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086D5FD7" wp14:editId="67027C11">
                <wp:simplePos x="0" y="0"/>
                <wp:positionH relativeFrom="margin">
                  <wp:posOffset>150495</wp:posOffset>
                </wp:positionH>
                <wp:positionV relativeFrom="paragraph">
                  <wp:posOffset>5080</wp:posOffset>
                </wp:positionV>
                <wp:extent cx="260985" cy="233045"/>
                <wp:effectExtent l="0" t="0" r="24765" b="14605"/>
                <wp:wrapNone/>
                <wp:docPr id="17" name="Pravokotnik 17"/>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1B50EAF1"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D5FD7" id="Pravokotnik 17" o:spid="_x0000_s1031" style="position:absolute;left:0;text-align:left;margin-left:11.85pt;margin-top:.4pt;width:20.55pt;height:18.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1B50EAF1"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F13FD5">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655E8485" wp14:editId="760ED52E">
                <wp:simplePos x="0" y="0"/>
                <wp:positionH relativeFrom="margin">
                  <wp:posOffset>2977515</wp:posOffset>
                </wp:positionH>
                <wp:positionV relativeFrom="paragraph">
                  <wp:posOffset>5080</wp:posOffset>
                </wp:positionV>
                <wp:extent cx="260985" cy="242570"/>
                <wp:effectExtent l="0" t="0" r="24765" b="24130"/>
                <wp:wrapNone/>
                <wp:docPr id="18" name="Pravokotnik 1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BA26F5" w14:textId="55783341" w:rsidR="00D43331" w:rsidRPr="007A6555" w:rsidRDefault="00D43331" w:rsidP="00D43331">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E8485" id="Pravokotnik 18" o:spid="_x0000_s1032" style="position:absolute;left:0;text-align:left;margin-left:234.45pt;margin-top:.4pt;width:20.55pt;height:19.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BA26F5" w14:textId="55783341" w:rsidR="00D43331" w:rsidRPr="007A6555" w:rsidRDefault="00D43331" w:rsidP="00D43331">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F13FD5">
        <w:rPr>
          <w:rFonts w:ascii="Tahoma" w:hAnsi="Tahoma" w:cs="Tahoma"/>
          <w:b/>
          <w:noProof/>
          <w:sz w:val="18"/>
          <w:szCs w:val="18"/>
        </w:rPr>
        <mc:AlternateContent>
          <mc:Choice Requires="wps">
            <w:drawing>
              <wp:anchor distT="0" distB="0" distL="114300" distR="114300" simplePos="0" relativeHeight="251668480" behindDoc="0" locked="0" layoutInCell="1" allowOverlap="1" wp14:anchorId="32153102" wp14:editId="7205F7C2">
                <wp:simplePos x="0" y="0"/>
                <wp:positionH relativeFrom="margin">
                  <wp:posOffset>4395768</wp:posOffset>
                </wp:positionH>
                <wp:positionV relativeFrom="paragraph">
                  <wp:posOffset>5456</wp:posOffset>
                </wp:positionV>
                <wp:extent cx="251927" cy="242596"/>
                <wp:effectExtent l="0" t="0" r="15240" b="24130"/>
                <wp:wrapNone/>
                <wp:docPr id="23" name="Pravokotnik 23"/>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3D2A2230"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53102" id="Pravokotnik 23" o:spid="_x0000_s1033" style="position:absolute;left:0;text-align:left;margin-left:346.1pt;margin-top:.45pt;width:19.85pt;height:19.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3D2A2230" w14:textId="77777777" w:rsidR="00D43331" w:rsidRPr="007A6555" w:rsidRDefault="00D43331" w:rsidP="00D43331">
                      <w:pPr>
                        <w:rPr>
                          <w:rFonts w:cs="Tahoma"/>
                          <w:sz w:val="18"/>
                          <w:szCs w:val="18"/>
                          <w14:shadow w14:blurRad="50800" w14:dist="50800" w14:dir="5400000" w14:sx="0" w14:sy="0" w14:kx="0" w14:ky="0" w14:algn="ctr">
                            <w14:schemeClr w14:val="tx1"/>
                          </w14:shadow>
                        </w:rPr>
                      </w:pPr>
                    </w:p>
                  </w:txbxContent>
                </v:textbox>
                <w10:wrap anchorx="margin"/>
              </v:rect>
            </w:pict>
          </mc:Fallback>
        </mc:AlternateContent>
      </w:r>
      <w:r w:rsidRPr="00F13FD5">
        <w:rPr>
          <w:rFonts w:ascii="Tahoma" w:hAnsi="Tahoma" w:cs="Tahoma"/>
          <w:b/>
          <w:sz w:val="18"/>
          <w:szCs w:val="18"/>
        </w:rPr>
        <w:t xml:space="preserve">               </w:t>
      </w:r>
      <w:r w:rsidRPr="00F13FD5">
        <w:rPr>
          <w:rFonts w:ascii="Tahoma" w:hAnsi="Tahoma" w:cs="Tahoma"/>
          <w:bCs/>
          <w:sz w:val="18"/>
          <w:szCs w:val="18"/>
        </w:rPr>
        <w:t xml:space="preserve">samostojno         </w:t>
      </w:r>
      <w:r w:rsidRPr="00F13FD5">
        <w:rPr>
          <w:rFonts w:ascii="Tahoma" w:hAnsi="Tahoma" w:cs="Tahoma"/>
          <w:b/>
          <w:sz w:val="18"/>
          <w:szCs w:val="18"/>
        </w:rPr>
        <w:t xml:space="preserve">                </w:t>
      </w:r>
      <w:r w:rsidRPr="00F13FD5">
        <w:rPr>
          <w:rFonts w:ascii="Tahoma" w:hAnsi="Tahoma" w:cs="Tahoma"/>
          <w:bCs/>
          <w:sz w:val="18"/>
          <w:szCs w:val="18"/>
        </w:rPr>
        <w:t>skupna ponudba</w:t>
      </w:r>
      <w:r w:rsidRPr="00F13FD5">
        <w:rPr>
          <w:rFonts w:ascii="Tahoma" w:hAnsi="Tahoma" w:cs="Tahoma"/>
          <w:b/>
          <w:sz w:val="18"/>
          <w:szCs w:val="18"/>
        </w:rPr>
        <w:t xml:space="preserve">                 </w:t>
      </w:r>
      <w:r w:rsidRPr="00F13FD5">
        <w:rPr>
          <w:rFonts w:ascii="Tahoma" w:hAnsi="Tahoma" w:cs="Tahoma"/>
          <w:bCs/>
          <w:sz w:val="18"/>
          <w:szCs w:val="18"/>
        </w:rPr>
        <w:t xml:space="preserve">s podizvajalci                     uporaba zmogljivosti </w:t>
      </w:r>
    </w:p>
    <w:p w14:paraId="63C9B6CC" w14:textId="77777777" w:rsidR="00D43331" w:rsidRPr="00F13FD5" w:rsidRDefault="00D43331" w:rsidP="00232070">
      <w:pPr>
        <w:keepNext/>
        <w:keepLines/>
        <w:ind w:left="1080" w:hanging="1080"/>
        <w:jc w:val="both"/>
        <w:rPr>
          <w:rFonts w:ascii="Tahoma" w:hAnsi="Tahoma" w:cs="Tahoma"/>
          <w:b/>
          <w:sz w:val="18"/>
          <w:szCs w:val="18"/>
        </w:rPr>
      </w:pPr>
      <w:r w:rsidRPr="00F13FD5">
        <w:rPr>
          <w:rFonts w:ascii="Tahoma" w:hAnsi="Tahoma" w:cs="Tahoma"/>
          <w:bCs/>
          <w:sz w:val="18"/>
          <w:szCs w:val="18"/>
        </w:rPr>
        <w:t xml:space="preserve">                                                                                                                                      drugih subjektov</w:t>
      </w:r>
    </w:p>
    <w:p w14:paraId="4AFB6392" w14:textId="0647F13B" w:rsidR="001B62EC" w:rsidRPr="009635C6" w:rsidRDefault="001B62EC" w:rsidP="00232070">
      <w:pPr>
        <w:keepNext/>
        <w:keepLines/>
        <w:jc w:val="both"/>
        <w:rPr>
          <w:rFonts w:ascii="Tahoma" w:hAnsi="Tahoma" w:cs="Tahoma"/>
          <w:b/>
          <w:sz w:val="16"/>
          <w:szCs w:val="16"/>
        </w:rPr>
      </w:pPr>
    </w:p>
    <w:p w14:paraId="5E222C1C" w14:textId="4F079B3F" w:rsidR="00DB7430" w:rsidRPr="00F13FD5" w:rsidRDefault="000E1BF4" w:rsidP="00232070">
      <w:pPr>
        <w:keepNext/>
        <w:keepLines/>
        <w:numPr>
          <w:ilvl w:val="0"/>
          <w:numId w:val="11"/>
        </w:numPr>
        <w:tabs>
          <w:tab w:val="num" w:pos="426"/>
        </w:tabs>
        <w:rPr>
          <w:rFonts w:ascii="Tahoma" w:hAnsi="Tahoma" w:cs="Tahoma"/>
          <w:b/>
        </w:rPr>
      </w:pPr>
      <w:r w:rsidRPr="00F13FD5">
        <w:rPr>
          <w:rFonts w:ascii="Tahoma" w:hAnsi="Tahoma" w:cs="Tahoma"/>
          <w:b/>
        </w:rPr>
        <w:t xml:space="preserve">SKUPNA </w:t>
      </w:r>
      <w:r w:rsidR="007C70A1" w:rsidRPr="00F13FD5">
        <w:rPr>
          <w:rFonts w:ascii="Tahoma" w:hAnsi="Tahoma" w:cs="Tahoma"/>
          <w:b/>
        </w:rPr>
        <w:t xml:space="preserve">PONUDBENA </w:t>
      </w:r>
      <w:r w:rsidR="006C489F" w:rsidRPr="00F13FD5">
        <w:rPr>
          <w:rFonts w:ascii="Tahoma" w:hAnsi="Tahoma" w:cs="Tahoma"/>
          <w:b/>
        </w:rPr>
        <w:t>VREDNOST</w:t>
      </w:r>
      <w:r w:rsidR="00300D38" w:rsidRPr="00F13FD5">
        <w:rPr>
          <w:rFonts w:ascii="Tahoma" w:hAnsi="Tahoma" w:cs="Tahoma"/>
          <w:b/>
        </w:rPr>
        <w:t xml:space="preserve"> </w:t>
      </w:r>
      <w:r w:rsidR="00EF3FF3" w:rsidRPr="00F13FD5">
        <w:rPr>
          <w:rFonts w:ascii="Tahoma" w:hAnsi="Tahoma" w:cs="Tahoma"/>
          <w:b/>
        </w:rPr>
        <w:t>v EUR brez DDV</w:t>
      </w:r>
      <w:r w:rsidR="00DD00AA" w:rsidRPr="00F13FD5">
        <w:rPr>
          <w:rFonts w:ascii="Tahoma" w:hAnsi="Tahoma" w:cs="Tahoma"/>
          <w:b/>
        </w:rPr>
        <w:t xml:space="preserve"> (skupna rekapitulacija)</w:t>
      </w:r>
      <w:r w:rsidR="003C2FFE">
        <w:rPr>
          <w:rFonts w:ascii="Tahoma" w:hAnsi="Tahoma" w:cs="Tahoma"/>
          <w:b/>
        </w:rPr>
        <w:t>- MERILO</w:t>
      </w:r>
    </w:p>
    <w:p w14:paraId="0192AEFA" w14:textId="77777777" w:rsidR="001F15BD" w:rsidRPr="009635C6" w:rsidRDefault="001F15BD" w:rsidP="00232070">
      <w:pPr>
        <w:keepNext/>
        <w:keepLines/>
        <w:tabs>
          <w:tab w:val="num" w:pos="426"/>
        </w:tabs>
        <w:rPr>
          <w:rFonts w:ascii="Tahoma" w:hAnsi="Tahoma" w:cs="Tahoma"/>
          <w:b/>
          <w:sz w:val="16"/>
          <w:szCs w:val="16"/>
        </w:rPr>
      </w:pPr>
    </w:p>
    <w:tbl>
      <w:tblPr>
        <w:tblW w:w="9209" w:type="dxa"/>
        <w:tblCellMar>
          <w:left w:w="70" w:type="dxa"/>
          <w:right w:w="70" w:type="dxa"/>
        </w:tblCellMar>
        <w:tblLook w:val="04A0" w:firstRow="1" w:lastRow="0" w:firstColumn="1" w:lastColumn="0" w:noHBand="0" w:noVBand="1"/>
      </w:tblPr>
      <w:tblGrid>
        <w:gridCol w:w="6960"/>
        <w:gridCol w:w="2249"/>
      </w:tblGrid>
      <w:tr w:rsidR="001F15BD" w:rsidRPr="00F13FD5" w14:paraId="2CE7D0DC" w14:textId="77777777" w:rsidTr="00E43330">
        <w:trPr>
          <w:trHeight w:val="438"/>
        </w:trPr>
        <w:tc>
          <w:tcPr>
            <w:tcW w:w="6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9C189" w14:textId="77777777" w:rsidR="001F15BD" w:rsidRPr="00F13FD5" w:rsidRDefault="001F15BD" w:rsidP="00232070">
            <w:pPr>
              <w:keepNext/>
              <w:keepLines/>
              <w:jc w:val="center"/>
              <w:rPr>
                <w:rFonts w:ascii="Tahoma" w:hAnsi="Tahoma" w:cs="Tahoma"/>
                <w:b/>
                <w:bCs/>
                <w:color w:val="000000"/>
              </w:rPr>
            </w:pPr>
            <w:r w:rsidRPr="00F13FD5">
              <w:rPr>
                <w:rFonts w:ascii="Tahoma" w:hAnsi="Tahoma" w:cs="Tahoma"/>
                <w:b/>
                <w:bCs/>
                <w:color w:val="000000"/>
              </w:rPr>
              <w:t>STORITEV</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14:paraId="02525DDE" w14:textId="77777777" w:rsidR="001F15BD" w:rsidRPr="00F13FD5" w:rsidRDefault="001F15BD" w:rsidP="00232070">
            <w:pPr>
              <w:keepNext/>
              <w:keepLines/>
              <w:jc w:val="center"/>
              <w:rPr>
                <w:rFonts w:ascii="Tahoma" w:hAnsi="Tahoma" w:cs="Tahoma"/>
                <w:color w:val="000000"/>
              </w:rPr>
            </w:pPr>
            <w:r w:rsidRPr="00F13FD5">
              <w:rPr>
                <w:rFonts w:ascii="Tahoma" w:hAnsi="Tahoma" w:cs="Tahoma"/>
                <w:color w:val="000000"/>
              </w:rPr>
              <w:t>Cena v EUR brez DDV</w:t>
            </w:r>
          </w:p>
        </w:tc>
      </w:tr>
      <w:tr w:rsidR="001F15BD" w:rsidRPr="00F13FD5" w14:paraId="2B01441B" w14:textId="77777777" w:rsidTr="004C122A">
        <w:trPr>
          <w:trHeight w:val="390"/>
        </w:trPr>
        <w:tc>
          <w:tcPr>
            <w:tcW w:w="6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45F24" w14:textId="77777777" w:rsidR="001F15BD" w:rsidRPr="00F13FD5" w:rsidRDefault="001F15BD" w:rsidP="00232070">
            <w:pPr>
              <w:keepNext/>
              <w:keepLines/>
              <w:rPr>
                <w:rFonts w:ascii="Tahoma" w:hAnsi="Tahoma" w:cs="Tahoma"/>
                <w:color w:val="000000"/>
              </w:rPr>
            </w:pPr>
            <w:r w:rsidRPr="00F13FD5">
              <w:rPr>
                <w:rFonts w:ascii="Tahoma" w:hAnsi="Tahoma" w:cs="Tahoma"/>
                <w:color w:val="000000"/>
              </w:rPr>
              <w:t>Ponudbena cena za dobavo in zamenjavo puhal</w:t>
            </w:r>
          </w:p>
        </w:tc>
        <w:tc>
          <w:tcPr>
            <w:tcW w:w="2249" w:type="dxa"/>
            <w:tcBorders>
              <w:top w:val="nil"/>
              <w:left w:val="nil"/>
              <w:bottom w:val="single" w:sz="4" w:space="0" w:color="auto"/>
              <w:right w:val="single" w:sz="4" w:space="0" w:color="auto"/>
            </w:tcBorders>
            <w:shd w:val="clear" w:color="auto" w:fill="auto"/>
            <w:noWrap/>
            <w:vAlign w:val="bottom"/>
            <w:hideMark/>
          </w:tcPr>
          <w:p w14:paraId="5E02C30A" w14:textId="77777777" w:rsidR="001F15BD" w:rsidRPr="00F13FD5" w:rsidRDefault="001F15BD" w:rsidP="00232070">
            <w:pPr>
              <w:keepNext/>
              <w:keepLines/>
              <w:jc w:val="center"/>
              <w:rPr>
                <w:rFonts w:ascii="Tahoma" w:hAnsi="Tahoma" w:cs="Tahoma"/>
                <w:color w:val="000000"/>
              </w:rPr>
            </w:pPr>
            <w:r w:rsidRPr="00F13FD5">
              <w:rPr>
                <w:rFonts w:ascii="Tahoma" w:hAnsi="Tahoma" w:cs="Tahoma"/>
                <w:color w:val="000000"/>
              </w:rPr>
              <w:t>0,00</w:t>
            </w:r>
          </w:p>
        </w:tc>
      </w:tr>
      <w:tr w:rsidR="001F15BD" w:rsidRPr="00F13FD5" w14:paraId="1AE6CB17" w14:textId="77777777" w:rsidTr="004C122A">
        <w:trPr>
          <w:trHeight w:val="435"/>
        </w:trPr>
        <w:tc>
          <w:tcPr>
            <w:tcW w:w="696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6A9E81BE" w14:textId="77777777" w:rsidR="001F15BD" w:rsidRPr="00F13FD5" w:rsidRDefault="001F15BD" w:rsidP="00232070">
            <w:pPr>
              <w:keepNext/>
              <w:keepLines/>
              <w:rPr>
                <w:rFonts w:ascii="Tahoma" w:hAnsi="Tahoma" w:cs="Tahoma"/>
                <w:color w:val="000000"/>
              </w:rPr>
            </w:pPr>
            <w:r w:rsidRPr="00F13FD5">
              <w:rPr>
                <w:rFonts w:ascii="Tahoma" w:hAnsi="Tahoma" w:cs="Tahoma"/>
                <w:color w:val="000000"/>
              </w:rPr>
              <w:t>Ponudbena cena za vzdrževanje dobavljenih puhal</w:t>
            </w:r>
          </w:p>
        </w:tc>
        <w:tc>
          <w:tcPr>
            <w:tcW w:w="2249" w:type="dxa"/>
            <w:tcBorders>
              <w:top w:val="nil"/>
              <w:left w:val="nil"/>
              <w:bottom w:val="double" w:sz="6" w:space="0" w:color="auto"/>
              <w:right w:val="single" w:sz="4" w:space="0" w:color="auto"/>
            </w:tcBorders>
            <w:shd w:val="clear" w:color="auto" w:fill="auto"/>
            <w:noWrap/>
            <w:vAlign w:val="bottom"/>
            <w:hideMark/>
          </w:tcPr>
          <w:p w14:paraId="5DE4503B" w14:textId="77777777" w:rsidR="001F15BD" w:rsidRPr="00F13FD5" w:rsidRDefault="001F15BD" w:rsidP="00232070">
            <w:pPr>
              <w:keepNext/>
              <w:keepLines/>
              <w:jc w:val="center"/>
              <w:rPr>
                <w:rFonts w:ascii="Tahoma" w:hAnsi="Tahoma" w:cs="Tahoma"/>
                <w:color w:val="000000"/>
              </w:rPr>
            </w:pPr>
            <w:r w:rsidRPr="00F13FD5">
              <w:rPr>
                <w:rFonts w:ascii="Tahoma" w:hAnsi="Tahoma" w:cs="Tahoma"/>
                <w:color w:val="000000"/>
              </w:rPr>
              <w:t>0,00</w:t>
            </w:r>
          </w:p>
        </w:tc>
      </w:tr>
      <w:tr w:rsidR="001F15BD" w:rsidRPr="00F13FD5" w14:paraId="686CBC87" w14:textId="77777777" w:rsidTr="004C122A">
        <w:trPr>
          <w:trHeight w:val="585"/>
        </w:trPr>
        <w:tc>
          <w:tcPr>
            <w:tcW w:w="6960" w:type="dxa"/>
            <w:tcBorders>
              <w:top w:val="nil"/>
              <w:left w:val="single" w:sz="4" w:space="0" w:color="auto"/>
              <w:bottom w:val="single" w:sz="4" w:space="0" w:color="auto"/>
              <w:right w:val="single" w:sz="4" w:space="0" w:color="auto"/>
            </w:tcBorders>
            <w:shd w:val="clear" w:color="000000" w:fill="E2EFDA"/>
            <w:vAlign w:val="center"/>
            <w:hideMark/>
          </w:tcPr>
          <w:p w14:paraId="2309FB29" w14:textId="77777777" w:rsidR="001F15BD" w:rsidRPr="00F13FD5" w:rsidRDefault="001F15BD" w:rsidP="00232070">
            <w:pPr>
              <w:keepNext/>
              <w:keepLines/>
              <w:jc w:val="right"/>
              <w:rPr>
                <w:rFonts w:ascii="Tahoma" w:hAnsi="Tahoma" w:cs="Tahoma"/>
                <w:b/>
                <w:bCs/>
                <w:color w:val="000000"/>
              </w:rPr>
            </w:pPr>
            <w:r w:rsidRPr="00F13FD5">
              <w:rPr>
                <w:rFonts w:ascii="Tahoma" w:hAnsi="Tahoma" w:cs="Tahoma"/>
                <w:b/>
                <w:bCs/>
                <w:color w:val="000000"/>
              </w:rPr>
              <w:t>SKUPNA PONUDBENA CENA ZA DOBAVO, ZAMENJAVO IN VZDRŽEVANJE PONUJENIH PUHAL v EUR brez DDV</w:t>
            </w:r>
          </w:p>
        </w:tc>
        <w:tc>
          <w:tcPr>
            <w:tcW w:w="2249" w:type="dxa"/>
            <w:tcBorders>
              <w:top w:val="nil"/>
              <w:left w:val="nil"/>
              <w:bottom w:val="single" w:sz="4" w:space="0" w:color="auto"/>
              <w:right w:val="single" w:sz="4" w:space="0" w:color="auto"/>
            </w:tcBorders>
            <w:shd w:val="clear" w:color="000000" w:fill="E2EFDA"/>
            <w:noWrap/>
            <w:vAlign w:val="bottom"/>
            <w:hideMark/>
          </w:tcPr>
          <w:p w14:paraId="50F52A83" w14:textId="77777777" w:rsidR="001F15BD" w:rsidRPr="00F13FD5" w:rsidRDefault="001F15BD" w:rsidP="00232070">
            <w:pPr>
              <w:keepNext/>
              <w:keepLines/>
              <w:jc w:val="center"/>
              <w:rPr>
                <w:rFonts w:ascii="Tahoma" w:hAnsi="Tahoma" w:cs="Tahoma"/>
                <w:color w:val="000000"/>
              </w:rPr>
            </w:pPr>
            <w:r w:rsidRPr="00F13FD5">
              <w:rPr>
                <w:rFonts w:ascii="Tahoma" w:hAnsi="Tahoma" w:cs="Tahoma"/>
                <w:color w:val="000000"/>
              </w:rPr>
              <w:t>0,00</w:t>
            </w:r>
          </w:p>
        </w:tc>
      </w:tr>
    </w:tbl>
    <w:p w14:paraId="1E4E84E5" w14:textId="77777777" w:rsidR="00677421" w:rsidRPr="00F13FD5" w:rsidRDefault="00677421" w:rsidP="00232070">
      <w:pPr>
        <w:keepNext/>
        <w:keepLines/>
        <w:spacing w:after="60"/>
        <w:rPr>
          <w:rFonts w:ascii="Tahoma" w:hAnsi="Tahoma" w:cs="Tahoma"/>
          <w:b/>
          <w:sz w:val="16"/>
          <w:szCs w:val="16"/>
        </w:rPr>
      </w:pPr>
    </w:p>
    <w:p w14:paraId="7137B9F7" w14:textId="41E885AC" w:rsidR="00DD00AA" w:rsidRPr="00F13FD5" w:rsidRDefault="00DD00AA" w:rsidP="00232070">
      <w:pPr>
        <w:keepNext/>
        <w:keepLines/>
        <w:numPr>
          <w:ilvl w:val="0"/>
          <w:numId w:val="11"/>
        </w:numPr>
        <w:tabs>
          <w:tab w:val="num" w:pos="426"/>
        </w:tabs>
        <w:rPr>
          <w:rFonts w:ascii="Tahoma" w:hAnsi="Tahoma" w:cs="Tahoma"/>
          <w:b/>
        </w:rPr>
      </w:pPr>
      <w:r w:rsidRPr="00F13FD5">
        <w:rPr>
          <w:rFonts w:ascii="Tahoma" w:hAnsi="Tahoma" w:cs="Tahoma"/>
          <w:b/>
        </w:rPr>
        <w:t>DOBAVNI ROK</w:t>
      </w:r>
      <w:r w:rsidR="00B07687" w:rsidRPr="00F13FD5">
        <w:rPr>
          <w:rFonts w:ascii="Tahoma" w:hAnsi="Tahoma" w:cs="Tahoma"/>
          <w:b/>
        </w:rPr>
        <w:t xml:space="preserve"> IN ROK IZVEDBE</w:t>
      </w:r>
    </w:p>
    <w:p w14:paraId="01E622FC" w14:textId="77777777" w:rsidR="00DD00AA" w:rsidRPr="009635C6" w:rsidRDefault="00DD00AA" w:rsidP="00232070">
      <w:pPr>
        <w:keepNext/>
        <w:keepLines/>
        <w:rPr>
          <w:rFonts w:ascii="Tahoma" w:hAnsi="Tahoma" w:cs="Tahoma"/>
          <w:b/>
          <w:sz w:val="16"/>
          <w:szCs w:val="16"/>
        </w:rPr>
      </w:pPr>
    </w:p>
    <w:p w14:paraId="47E28196" w14:textId="5A6F6DB7" w:rsidR="00901EFE" w:rsidRPr="00F13FD5" w:rsidRDefault="00901EFE" w:rsidP="00E43330">
      <w:pPr>
        <w:keepNext/>
        <w:keepLines/>
        <w:jc w:val="both"/>
        <w:rPr>
          <w:rFonts w:ascii="Tahoma" w:eastAsia="Calibri" w:hAnsi="Tahoma" w:cs="Tahoma"/>
          <w:bCs/>
          <w:lang w:eastAsia="en-US"/>
        </w:rPr>
      </w:pPr>
      <w:r w:rsidRPr="00F13FD5">
        <w:rPr>
          <w:rFonts w:ascii="Tahoma" w:eastAsia="Calibri" w:hAnsi="Tahoma" w:cs="Tahoma"/>
          <w:bCs/>
          <w:lang w:eastAsia="en-US"/>
        </w:rPr>
        <w:t xml:space="preserve">Rok dobave puhal znaša ______ </w:t>
      </w:r>
      <w:r w:rsidR="00EA55DF">
        <w:rPr>
          <w:rFonts w:ascii="Tahoma" w:eastAsia="Calibri" w:hAnsi="Tahoma" w:cs="Tahoma"/>
          <w:bCs/>
          <w:lang w:eastAsia="en-US"/>
        </w:rPr>
        <w:t xml:space="preserve">tednov </w:t>
      </w:r>
      <w:r w:rsidRPr="00F13FD5">
        <w:rPr>
          <w:rFonts w:ascii="Tahoma" w:eastAsia="Calibri" w:hAnsi="Tahoma" w:cs="Tahoma"/>
          <w:bCs/>
          <w:lang w:eastAsia="en-US"/>
        </w:rPr>
        <w:t xml:space="preserve">(največ </w:t>
      </w:r>
      <w:r w:rsidR="005614CE">
        <w:rPr>
          <w:rFonts w:ascii="Tahoma" w:eastAsia="Calibri" w:hAnsi="Tahoma" w:cs="Tahoma"/>
          <w:bCs/>
          <w:lang w:eastAsia="en-US"/>
        </w:rPr>
        <w:t>12 tednov</w:t>
      </w:r>
      <w:r w:rsidRPr="00F13FD5">
        <w:rPr>
          <w:rFonts w:ascii="Tahoma" w:eastAsia="Calibri" w:hAnsi="Tahoma" w:cs="Tahoma"/>
          <w:bCs/>
          <w:lang w:eastAsia="en-US"/>
        </w:rPr>
        <w:t>) od dneva podpisa pogodbe.</w:t>
      </w:r>
    </w:p>
    <w:p w14:paraId="12D311DF" w14:textId="77777777" w:rsidR="009635C6" w:rsidRPr="00E43330" w:rsidRDefault="009635C6" w:rsidP="00E43330">
      <w:pPr>
        <w:keepNext/>
        <w:keepLines/>
        <w:jc w:val="both"/>
        <w:rPr>
          <w:rFonts w:ascii="Tahoma" w:eastAsia="Calibri" w:hAnsi="Tahoma" w:cs="Tahoma"/>
          <w:bCs/>
          <w:sz w:val="12"/>
          <w:szCs w:val="12"/>
          <w:lang w:eastAsia="en-US"/>
        </w:rPr>
      </w:pPr>
    </w:p>
    <w:p w14:paraId="056FD6EA" w14:textId="77777777" w:rsidR="005614CE" w:rsidRPr="00EA55DF" w:rsidRDefault="005614CE" w:rsidP="00E43330">
      <w:pPr>
        <w:keepNext/>
        <w:keepLines/>
        <w:jc w:val="both"/>
        <w:rPr>
          <w:rFonts w:ascii="Tahoma" w:eastAsia="Calibri" w:hAnsi="Tahoma" w:cs="Tahoma"/>
          <w:lang w:eastAsia="en-US"/>
        </w:rPr>
      </w:pPr>
      <w:r w:rsidRPr="00EA55DF">
        <w:rPr>
          <w:rFonts w:ascii="Tahoma" w:eastAsia="Calibri" w:hAnsi="Tahoma" w:cs="Tahoma"/>
          <w:lang w:eastAsia="en-US"/>
        </w:rPr>
        <w:t>Rok za začetek demontaže obstoječe opreme ter montaže in zagona nove opreme znaša _____ (največ 3) koledarske dni od dneva dobave opreme na lokacijo naročnika.</w:t>
      </w:r>
    </w:p>
    <w:p w14:paraId="55219688" w14:textId="77777777" w:rsidR="005614CE" w:rsidRPr="00E43330" w:rsidRDefault="005614CE" w:rsidP="00E43330">
      <w:pPr>
        <w:keepNext/>
        <w:keepLines/>
        <w:jc w:val="both"/>
        <w:rPr>
          <w:rFonts w:ascii="Tahoma" w:eastAsia="Calibri" w:hAnsi="Tahoma" w:cs="Tahoma"/>
          <w:sz w:val="12"/>
          <w:szCs w:val="12"/>
          <w:lang w:eastAsia="en-US"/>
        </w:rPr>
      </w:pPr>
    </w:p>
    <w:p w14:paraId="2E947E84" w14:textId="77777777" w:rsidR="005614CE" w:rsidRPr="005614CE" w:rsidRDefault="005614CE" w:rsidP="00E43330">
      <w:pPr>
        <w:keepNext/>
        <w:keepLines/>
        <w:jc w:val="both"/>
        <w:rPr>
          <w:rFonts w:ascii="Tahoma" w:eastAsia="Calibri" w:hAnsi="Tahoma" w:cs="Tahoma"/>
          <w:lang w:eastAsia="en-US"/>
        </w:rPr>
      </w:pPr>
      <w:r w:rsidRPr="00EA55DF">
        <w:rPr>
          <w:rFonts w:ascii="Tahoma" w:eastAsia="Calibri" w:hAnsi="Tahoma" w:cs="Tahoma"/>
          <w:lang w:eastAsia="en-US"/>
        </w:rPr>
        <w:t>Rok za izvedbo celotne demontaže, montaže, priklopa, zagona in funkcionalnega preizkusa znaša _____ (največ 14) koledarskih dni od dneva dobave opreme na lokacijo naročnika.</w:t>
      </w:r>
    </w:p>
    <w:p w14:paraId="05669DC5" w14:textId="77777777" w:rsidR="00B07687" w:rsidRPr="00E43330" w:rsidRDefault="00B07687" w:rsidP="00E43330">
      <w:pPr>
        <w:keepNext/>
        <w:keepLines/>
        <w:jc w:val="both"/>
        <w:rPr>
          <w:rFonts w:ascii="Tahoma" w:eastAsia="Calibri" w:hAnsi="Tahoma" w:cs="Tahoma"/>
          <w:bCs/>
          <w:sz w:val="12"/>
          <w:szCs w:val="12"/>
          <w:lang w:eastAsia="en-US"/>
        </w:rPr>
      </w:pPr>
    </w:p>
    <w:p w14:paraId="2EC8F723" w14:textId="2ED182CA" w:rsidR="009635C6" w:rsidRPr="00F13FD5" w:rsidRDefault="009635C6" w:rsidP="00E43330">
      <w:pPr>
        <w:keepNext/>
        <w:keepLines/>
        <w:jc w:val="both"/>
        <w:rPr>
          <w:rFonts w:ascii="Tahoma" w:eastAsia="Calibri" w:hAnsi="Tahoma" w:cs="Tahoma"/>
          <w:bCs/>
          <w:lang w:eastAsia="en-US"/>
        </w:rPr>
      </w:pPr>
      <w:r w:rsidRPr="00F13FD5">
        <w:rPr>
          <w:rFonts w:ascii="Tahoma" w:eastAsia="Calibri" w:hAnsi="Tahoma" w:cs="Tahoma"/>
          <w:bCs/>
          <w:lang w:eastAsia="en-US"/>
        </w:rPr>
        <w:t xml:space="preserve">Rok </w:t>
      </w:r>
      <w:r>
        <w:rPr>
          <w:rFonts w:ascii="Tahoma" w:eastAsia="Calibri" w:hAnsi="Tahoma" w:cs="Tahoma"/>
          <w:bCs/>
          <w:lang w:eastAsia="en-US"/>
        </w:rPr>
        <w:t>dobave nadomestnih delov</w:t>
      </w:r>
      <w:r w:rsidRPr="00F13FD5">
        <w:rPr>
          <w:rFonts w:ascii="Tahoma" w:eastAsia="Calibri" w:hAnsi="Tahoma" w:cs="Tahoma"/>
          <w:bCs/>
          <w:lang w:eastAsia="en-US"/>
        </w:rPr>
        <w:t xml:space="preserve"> znaša ______ (največ </w:t>
      </w:r>
      <w:r>
        <w:rPr>
          <w:rFonts w:ascii="Tahoma" w:eastAsia="Calibri" w:hAnsi="Tahoma" w:cs="Tahoma"/>
          <w:bCs/>
          <w:lang w:eastAsia="en-US"/>
        </w:rPr>
        <w:t xml:space="preserve"> 12 tednov</w:t>
      </w:r>
      <w:r w:rsidRPr="00F13FD5">
        <w:rPr>
          <w:rFonts w:ascii="Tahoma" w:eastAsia="Calibri" w:hAnsi="Tahoma" w:cs="Tahoma"/>
          <w:bCs/>
          <w:lang w:eastAsia="en-US"/>
        </w:rPr>
        <w:t xml:space="preserve">) </w:t>
      </w:r>
      <w:r>
        <w:rPr>
          <w:rFonts w:ascii="Tahoma" w:eastAsia="Calibri" w:hAnsi="Tahoma" w:cs="Tahoma"/>
          <w:bCs/>
          <w:lang w:eastAsia="en-US"/>
        </w:rPr>
        <w:t>tednov</w:t>
      </w:r>
      <w:r w:rsidRPr="00F13FD5">
        <w:rPr>
          <w:rFonts w:ascii="Tahoma" w:eastAsia="Calibri" w:hAnsi="Tahoma" w:cs="Tahoma"/>
          <w:bCs/>
          <w:lang w:eastAsia="en-US"/>
        </w:rPr>
        <w:t xml:space="preserve"> od </w:t>
      </w:r>
      <w:r>
        <w:rPr>
          <w:rFonts w:ascii="Tahoma" w:eastAsia="Calibri" w:hAnsi="Tahoma" w:cs="Tahoma"/>
          <w:bCs/>
          <w:lang w:eastAsia="en-US"/>
        </w:rPr>
        <w:t>prejema pisnega naročila</w:t>
      </w:r>
      <w:r w:rsidRPr="00F13FD5">
        <w:rPr>
          <w:rFonts w:ascii="Tahoma" w:eastAsia="Calibri" w:hAnsi="Tahoma" w:cs="Tahoma"/>
          <w:bCs/>
          <w:lang w:eastAsia="en-US"/>
        </w:rPr>
        <w:t>.</w:t>
      </w:r>
    </w:p>
    <w:p w14:paraId="7700FF76" w14:textId="77777777" w:rsidR="009635C6" w:rsidRPr="00E43330" w:rsidRDefault="009635C6" w:rsidP="00232070">
      <w:pPr>
        <w:keepNext/>
        <w:keepLines/>
        <w:spacing w:line="276" w:lineRule="auto"/>
        <w:jc w:val="both"/>
        <w:rPr>
          <w:rFonts w:ascii="Tahoma" w:eastAsia="Calibri" w:hAnsi="Tahoma" w:cs="Tahoma"/>
          <w:bCs/>
          <w:sz w:val="12"/>
          <w:szCs w:val="12"/>
          <w:lang w:eastAsia="en-US"/>
        </w:rPr>
      </w:pPr>
    </w:p>
    <w:p w14:paraId="35D604F4" w14:textId="018A3274" w:rsidR="00901EFE" w:rsidRPr="00F13FD5" w:rsidRDefault="00901EFE" w:rsidP="00232070">
      <w:pPr>
        <w:keepNext/>
        <w:keepLines/>
        <w:numPr>
          <w:ilvl w:val="0"/>
          <w:numId w:val="11"/>
        </w:numPr>
        <w:tabs>
          <w:tab w:val="num" w:pos="426"/>
        </w:tabs>
        <w:rPr>
          <w:rFonts w:ascii="Tahoma" w:hAnsi="Tahoma" w:cs="Tahoma"/>
          <w:b/>
        </w:rPr>
      </w:pPr>
      <w:r w:rsidRPr="00F13FD5">
        <w:rPr>
          <w:rFonts w:ascii="Tahoma" w:hAnsi="Tahoma" w:cs="Tahoma"/>
          <w:b/>
        </w:rPr>
        <w:t xml:space="preserve">ODZIVNI ČAS </w:t>
      </w:r>
    </w:p>
    <w:p w14:paraId="048102A0" w14:textId="77777777" w:rsidR="00DD00AA" w:rsidRPr="00E43330" w:rsidRDefault="00DD00AA" w:rsidP="00232070">
      <w:pPr>
        <w:keepNext/>
        <w:keepLines/>
        <w:spacing w:after="60"/>
        <w:rPr>
          <w:rFonts w:ascii="Tahoma" w:hAnsi="Tahoma" w:cs="Tahoma"/>
          <w:b/>
          <w:sz w:val="12"/>
          <w:szCs w:val="12"/>
        </w:rPr>
      </w:pPr>
    </w:p>
    <w:p w14:paraId="4FDAE24E" w14:textId="12D34548" w:rsidR="00901EFE" w:rsidRPr="00F13FD5" w:rsidRDefault="00901EFE" w:rsidP="00232070">
      <w:pPr>
        <w:keepNext/>
        <w:keepLines/>
        <w:tabs>
          <w:tab w:val="left" w:pos="709"/>
          <w:tab w:val="left" w:pos="1702"/>
        </w:tabs>
        <w:jc w:val="both"/>
        <w:rPr>
          <w:rFonts w:ascii="Tahoma" w:eastAsia="Calibri" w:hAnsi="Tahoma" w:cs="Tahoma"/>
          <w:lang w:eastAsia="en-US"/>
        </w:rPr>
      </w:pPr>
      <w:r w:rsidRPr="00F13FD5">
        <w:rPr>
          <w:rFonts w:ascii="Tahoma" w:eastAsia="Calibri" w:hAnsi="Tahoma" w:cs="Tahoma"/>
          <w:b/>
          <w:bCs/>
          <w:lang w:eastAsia="en-US"/>
        </w:rPr>
        <w:t>Redna vzdrževalna</w:t>
      </w:r>
      <w:r w:rsidRPr="00F13FD5">
        <w:rPr>
          <w:rFonts w:ascii="Tahoma" w:eastAsia="Calibri" w:hAnsi="Tahoma" w:cs="Tahoma"/>
          <w:lang w:eastAsia="en-US"/>
        </w:rPr>
        <w:t xml:space="preserve"> dela se bodo izvajala v skladu s terminskim planom vzdrževanja. Ponudnik s predložitvijo ponudbe potrjuje, da bo redno vzdrževanje izvajal skladno </w:t>
      </w:r>
      <w:r w:rsidR="00A14AB2">
        <w:rPr>
          <w:rFonts w:ascii="Tahoma" w:eastAsia="Calibri" w:hAnsi="Tahoma" w:cs="Tahoma"/>
          <w:lang w:eastAsia="en-US"/>
        </w:rPr>
        <w:t xml:space="preserve">s </w:t>
      </w:r>
      <w:r w:rsidRPr="00F13FD5">
        <w:rPr>
          <w:rFonts w:ascii="Tahoma" w:eastAsia="Calibri" w:hAnsi="Tahoma" w:cs="Tahoma"/>
          <w:lang w:eastAsia="en-US"/>
        </w:rPr>
        <w:t>terminskim planom ter v usklajenih terminih z naročnikom</w:t>
      </w:r>
      <w:r w:rsidR="00A14AB2">
        <w:rPr>
          <w:rFonts w:ascii="Tahoma" w:eastAsia="Calibri" w:hAnsi="Tahoma" w:cs="Tahoma"/>
          <w:lang w:eastAsia="en-US"/>
        </w:rPr>
        <w:t>.</w:t>
      </w:r>
    </w:p>
    <w:p w14:paraId="360A5FDB" w14:textId="77777777" w:rsidR="00B07687" w:rsidRPr="001D1BA1" w:rsidRDefault="00B07687" w:rsidP="00232070">
      <w:pPr>
        <w:keepNext/>
        <w:keepLines/>
        <w:tabs>
          <w:tab w:val="left" w:pos="709"/>
          <w:tab w:val="left" w:pos="1702"/>
        </w:tabs>
        <w:jc w:val="both"/>
        <w:rPr>
          <w:rFonts w:ascii="Tahoma" w:eastAsia="Calibri" w:hAnsi="Tahoma" w:cs="Tahoma"/>
          <w:sz w:val="16"/>
          <w:szCs w:val="16"/>
          <w:lang w:eastAsia="en-US"/>
        </w:rPr>
      </w:pPr>
    </w:p>
    <w:p w14:paraId="1B28A454" w14:textId="2C26844D" w:rsidR="00901EFE" w:rsidRPr="00F13FD5" w:rsidRDefault="00901EFE" w:rsidP="00232070">
      <w:pPr>
        <w:keepNext/>
        <w:keepLines/>
        <w:jc w:val="both"/>
        <w:rPr>
          <w:rFonts w:ascii="Tahoma" w:hAnsi="Tahoma" w:cs="Tahoma"/>
          <w:bCs/>
        </w:rPr>
      </w:pPr>
      <w:r w:rsidRPr="00F13FD5">
        <w:rPr>
          <w:rFonts w:ascii="Tahoma" w:hAnsi="Tahoma" w:cs="Tahoma"/>
          <w:b/>
          <w:bCs/>
        </w:rPr>
        <w:t>Izredna vzdrževalna dela</w:t>
      </w:r>
      <w:r w:rsidRPr="00F13FD5">
        <w:rPr>
          <w:rFonts w:ascii="Tahoma" w:hAnsi="Tahoma" w:cs="Tahoma"/>
          <w:bCs/>
        </w:rPr>
        <w:t xml:space="preserve"> – nepredvidene prisilne zaustavitve in okvare na puhalih, ki jih naročnik ne more odpraviti sam – se pričnejo odpravljati/izvajati </w:t>
      </w:r>
      <w:r w:rsidRPr="00F13FD5">
        <w:rPr>
          <w:rFonts w:ascii="Tahoma" w:hAnsi="Tahoma" w:cs="Tahoma"/>
        </w:rPr>
        <w:t xml:space="preserve">najkasneje v roku </w:t>
      </w:r>
      <w:r w:rsidRPr="00F13FD5">
        <w:rPr>
          <w:rFonts w:ascii="Tahoma" w:hAnsi="Tahoma" w:cs="Tahoma"/>
          <w:bCs/>
        </w:rPr>
        <w:t xml:space="preserve"> _________ </w:t>
      </w:r>
      <w:r w:rsidRPr="00F13FD5">
        <w:rPr>
          <w:rFonts w:ascii="Tahoma" w:hAnsi="Tahoma" w:cs="Tahoma"/>
        </w:rPr>
        <w:t>ur</w:t>
      </w:r>
      <w:r w:rsidRPr="00F13FD5">
        <w:rPr>
          <w:rFonts w:ascii="Tahoma" w:hAnsi="Tahoma" w:cs="Tahoma"/>
          <w:bCs/>
        </w:rPr>
        <w:t xml:space="preserve"> </w:t>
      </w:r>
      <w:r w:rsidRPr="00F13FD5">
        <w:rPr>
          <w:rFonts w:ascii="Tahoma" w:hAnsi="Tahoma" w:cs="Tahoma"/>
          <w:bCs/>
          <w:color w:val="000000"/>
        </w:rPr>
        <w:t>(ne daljše od 24 ur)</w:t>
      </w:r>
      <w:r w:rsidRPr="00F13FD5">
        <w:rPr>
          <w:rFonts w:ascii="Tahoma" w:hAnsi="Tahoma" w:cs="Tahoma"/>
          <w:bCs/>
          <w:color w:val="FF0000"/>
        </w:rPr>
        <w:t xml:space="preserve"> </w:t>
      </w:r>
      <w:r w:rsidRPr="00F13FD5">
        <w:rPr>
          <w:rFonts w:ascii="Tahoma" w:hAnsi="Tahoma" w:cs="Tahoma"/>
          <w:bCs/>
        </w:rPr>
        <w:t>po pisnem (elektronska pošta) naročilu naročnika.</w:t>
      </w:r>
    </w:p>
    <w:p w14:paraId="2CA78A9D" w14:textId="77777777" w:rsidR="00DD00AA" w:rsidRPr="00E43330" w:rsidRDefault="00DD00AA" w:rsidP="00232070">
      <w:pPr>
        <w:keepNext/>
        <w:keepLines/>
        <w:rPr>
          <w:rFonts w:ascii="Tahoma" w:hAnsi="Tahoma" w:cs="Tahoma"/>
          <w:b/>
          <w:sz w:val="12"/>
          <w:szCs w:val="12"/>
        </w:rPr>
      </w:pPr>
    </w:p>
    <w:p w14:paraId="4153C99A" w14:textId="027FF3A1" w:rsidR="00901EFE" w:rsidRPr="00F13FD5" w:rsidRDefault="00901EFE" w:rsidP="00232070">
      <w:pPr>
        <w:keepNext/>
        <w:keepLines/>
        <w:numPr>
          <w:ilvl w:val="0"/>
          <w:numId w:val="11"/>
        </w:numPr>
        <w:tabs>
          <w:tab w:val="num" w:pos="426"/>
        </w:tabs>
        <w:rPr>
          <w:rFonts w:ascii="Tahoma" w:hAnsi="Tahoma" w:cs="Tahoma"/>
          <w:b/>
        </w:rPr>
      </w:pPr>
      <w:r w:rsidRPr="00F13FD5">
        <w:rPr>
          <w:rFonts w:ascii="Tahoma" w:hAnsi="Tahoma" w:cs="Tahoma"/>
          <w:b/>
        </w:rPr>
        <w:t xml:space="preserve">GARANCIJSKA </w:t>
      </w:r>
      <w:r w:rsidR="00B07687" w:rsidRPr="00F13FD5">
        <w:rPr>
          <w:rFonts w:ascii="Tahoma" w:hAnsi="Tahoma" w:cs="Tahoma"/>
          <w:b/>
        </w:rPr>
        <w:t xml:space="preserve">DOBA </w:t>
      </w:r>
      <w:r w:rsidRPr="00F13FD5">
        <w:rPr>
          <w:rFonts w:ascii="Tahoma" w:hAnsi="Tahoma" w:cs="Tahoma"/>
          <w:b/>
        </w:rPr>
        <w:t xml:space="preserve">ZA DOBAVLJENI IN </w:t>
      </w:r>
      <w:r w:rsidR="00BA5690" w:rsidRPr="00F13FD5">
        <w:rPr>
          <w:rFonts w:ascii="Tahoma" w:hAnsi="Tahoma" w:cs="Tahoma"/>
          <w:b/>
        </w:rPr>
        <w:t xml:space="preserve">ZAMENJANI PUHALI </w:t>
      </w:r>
      <w:r w:rsidR="009635C6">
        <w:rPr>
          <w:rFonts w:ascii="Tahoma" w:hAnsi="Tahoma" w:cs="Tahoma"/>
          <w:b/>
        </w:rPr>
        <w:t xml:space="preserve"> - </w:t>
      </w:r>
      <w:r w:rsidR="003C2FFE">
        <w:rPr>
          <w:rFonts w:ascii="Tahoma" w:hAnsi="Tahoma" w:cs="Tahoma"/>
          <w:b/>
        </w:rPr>
        <w:t>MERILO</w:t>
      </w:r>
    </w:p>
    <w:p w14:paraId="11A898DB" w14:textId="77777777" w:rsidR="00DD00AA" w:rsidRPr="00E43330" w:rsidRDefault="00DD00AA" w:rsidP="00232070">
      <w:pPr>
        <w:keepNext/>
        <w:keepLines/>
        <w:spacing w:after="60"/>
        <w:rPr>
          <w:rFonts w:ascii="Tahoma" w:hAnsi="Tahoma" w:cs="Tahoma"/>
          <w:b/>
          <w:sz w:val="12"/>
          <w:szCs w:val="12"/>
        </w:rPr>
      </w:pPr>
    </w:p>
    <w:p w14:paraId="62B36C59" w14:textId="4B0AF439" w:rsidR="00BA5690" w:rsidRPr="00F13FD5" w:rsidRDefault="00BA5690" w:rsidP="00232070">
      <w:pPr>
        <w:keepNext/>
        <w:keepLines/>
        <w:tabs>
          <w:tab w:val="left" w:pos="709"/>
          <w:tab w:val="left" w:pos="1702"/>
        </w:tabs>
        <w:jc w:val="both"/>
        <w:rPr>
          <w:rFonts w:ascii="Tahoma" w:hAnsi="Tahoma" w:cs="Tahoma"/>
        </w:rPr>
      </w:pPr>
      <w:r w:rsidRPr="00F13FD5">
        <w:rPr>
          <w:rFonts w:ascii="Tahoma" w:hAnsi="Tahoma" w:cs="Tahoma"/>
        </w:rPr>
        <w:t xml:space="preserve">Garancijski doba za </w:t>
      </w:r>
      <w:r w:rsidRPr="00F13FD5">
        <w:rPr>
          <w:rFonts w:ascii="Tahoma" w:eastAsia="Calibri" w:hAnsi="Tahoma" w:cs="Tahoma"/>
          <w:lang w:eastAsia="en-US"/>
        </w:rPr>
        <w:t>dobavljeni in zamenjani puhali ter izvedena dela je</w:t>
      </w:r>
      <w:r w:rsidRPr="00F13FD5">
        <w:rPr>
          <w:rFonts w:ascii="Tahoma" w:hAnsi="Tahoma" w:cs="Tahoma"/>
        </w:rPr>
        <w:t xml:space="preserve"> ___</w:t>
      </w:r>
      <w:r w:rsidR="003C2FFE">
        <w:rPr>
          <w:rFonts w:ascii="Tahoma" w:hAnsi="Tahoma" w:cs="Tahoma"/>
        </w:rPr>
        <w:t>___</w:t>
      </w:r>
      <w:r w:rsidRPr="00F13FD5">
        <w:rPr>
          <w:rFonts w:ascii="Tahoma" w:hAnsi="Tahoma" w:cs="Tahoma"/>
        </w:rPr>
        <w:t xml:space="preserve"> mesecev (najmanj 24 mesecev) od podpisa primopredajnega zapisnika</w:t>
      </w:r>
      <w:r w:rsidRPr="00F13FD5">
        <w:rPr>
          <w:rFonts w:ascii="Tahoma" w:eastAsia="Calibri" w:hAnsi="Tahoma" w:cs="Tahoma"/>
          <w:lang w:eastAsia="en-US"/>
        </w:rPr>
        <w:t xml:space="preserve">, ki se </w:t>
      </w:r>
      <w:r w:rsidRPr="00F13FD5">
        <w:rPr>
          <w:rFonts w:ascii="Tahoma" w:eastAsia="Calibri" w:hAnsi="Tahoma" w:cs="Tahoma"/>
          <w:bCs/>
          <w:lang w:eastAsia="en-US"/>
        </w:rPr>
        <w:t>izvede po uspešno izvedenem zagonu in funkcionalnem preizkusu delovanja opreme.</w:t>
      </w:r>
    </w:p>
    <w:p w14:paraId="68A2E39D" w14:textId="77777777" w:rsidR="00B07687" w:rsidRPr="00E43330" w:rsidRDefault="00B07687" w:rsidP="00232070">
      <w:pPr>
        <w:keepNext/>
        <w:keepLines/>
        <w:jc w:val="both"/>
        <w:rPr>
          <w:rFonts w:ascii="Tahoma" w:hAnsi="Tahoma" w:cs="Tahoma"/>
          <w:b/>
          <w:sz w:val="12"/>
          <w:szCs w:val="12"/>
        </w:rPr>
      </w:pPr>
    </w:p>
    <w:p w14:paraId="156E208C" w14:textId="77777777" w:rsidR="001F39E8" w:rsidRPr="00F13FD5" w:rsidRDefault="001F39E8" w:rsidP="00232070">
      <w:pPr>
        <w:keepNext/>
        <w:keepLines/>
        <w:numPr>
          <w:ilvl w:val="0"/>
          <w:numId w:val="11"/>
        </w:numPr>
        <w:tabs>
          <w:tab w:val="num" w:pos="426"/>
        </w:tabs>
        <w:ind w:left="0" w:firstLine="0"/>
        <w:rPr>
          <w:rFonts w:ascii="Tahoma" w:hAnsi="Tahoma" w:cs="Tahoma"/>
          <w:b/>
        </w:rPr>
      </w:pPr>
      <w:r w:rsidRPr="00F13FD5">
        <w:rPr>
          <w:rFonts w:ascii="Tahoma" w:hAnsi="Tahoma" w:cs="Tahoma"/>
          <w:b/>
        </w:rPr>
        <w:t>VELJAVNOST PONUDBE</w:t>
      </w:r>
    </w:p>
    <w:p w14:paraId="3CE34964" w14:textId="77777777" w:rsidR="001F39E8" w:rsidRPr="001D1BA1" w:rsidRDefault="001F39E8" w:rsidP="00232070">
      <w:pPr>
        <w:keepNext/>
        <w:keepLines/>
        <w:jc w:val="both"/>
        <w:rPr>
          <w:rFonts w:ascii="Tahoma" w:hAnsi="Tahoma" w:cs="Tahoma"/>
          <w:sz w:val="16"/>
          <w:szCs w:val="16"/>
        </w:rPr>
      </w:pPr>
    </w:p>
    <w:p w14:paraId="40BE0E8B" w14:textId="3053127A" w:rsidR="00D43331" w:rsidRPr="00F13FD5" w:rsidRDefault="00D43331" w:rsidP="00232070">
      <w:pPr>
        <w:keepNext/>
        <w:keepLines/>
        <w:jc w:val="both"/>
        <w:rPr>
          <w:rFonts w:ascii="Tahoma" w:hAnsi="Tahoma" w:cs="Tahoma"/>
        </w:rPr>
      </w:pPr>
      <w:r w:rsidRPr="00F13FD5">
        <w:rPr>
          <w:rFonts w:ascii="Tahoma" w:hAnsi="Tahoma" w:cs="Tahoma"/>
        </w:rPr>
        <w:t xml:space="preserve">Ponudba je veljavna   _________  </w:t>
      </w:r>
      <w:r w:rsidR="00E47669" w:rsidRPr="00F13FD5">
        <w:rPr>
          <w:rFonts w:ascii="Tahoma" w:hAnsi="Tahoma" w:cs="Tahoma"/>
        </w:rPr>
        <w:t>mesece</w:t>
      </w:r>
      <w:r w:rsidRPr="00F13FD5">
        <w:rPr>
          <w:rFonts w:ascii="Tahoma" w:hAnsi="Tahoma" w:cs="Tahoma"/>
        </w:rPr>
        <w:t xml:space="preserve"> </w:t>
      </w:r>
      <w:r w:rsidRPr="00F13FD5">
        <w:rPr>
          <w:rFonts w:ascii="Tahoma" w:hAnsi="Tahoma" w:cs="Tahoma"/>
          <w:snapToGrid w:val="0"/>
        </w:rPr>
        <w:t xml:space="preserve">(najmanj </w:t>
      </w:r>
      <w:r w:rsidR="00E47669" w:rsidRPr="00F13FD5">
        <w:rPr>
          <w:rFonts w:ascii="Tahoma" w:hAnsi="Tahoma" w:cs="Tahoma"/>
          <w:snapToGrid w:val="0"/>
        </w:rPr>
        <w:t>3 mesece</w:t>
      </w:r>
      <w:r w:rsidRPr="00F13FD5">
        <w:rPr>
          <w:rFonts w:ascii="Tahoma" w:hAnsi="Tahoma" w:cs="Tahoma"/>
          <w:snapToGrid w:val="0"/>
        </w:rPr>
        <w:t>)</w:t>
      </w:r>
      <w:r w:rsidRPr="00F13FD5">
        <w:rPr>
          <w:rFonts w:ascii="Tahoma" w:hAnsi="Tahoma" w:cs="Tahoma"/>
        </w:rPr>
        <w:t xml:space="preserve">, šteto od roka za predložitev ponudb. </w:t>
      </w:r>
    </w:p>
    <w:p w14:paraId="5B2CEC96" w14:textId="657D1520" w:rsidR="00C03DCF" w:rsidRPr="00F13FD5" w:rsidRDefault="00C03DCF" w:rsidP="00232070">
      <w:pPr>
        <w:keepNext/>
        <w:keepLines/>
        <w:jc w:val="both"/>
        <w:rPr>
          <w:rFonts w:ascii="Tahoma" w:hAnsi="Tahoma" w:cs="Tahoma"/>
        </w:rPr>
      </w:pPr>
    </w:p>
    <w:tbl>
      <w:tblPr>
        <w:tblW w:w="9042" w:type="dxa"/>
        <w:tblInd w:w="30" w:type="dxa"/>
        <w:tblLayout w:type="fixed"/>
        <w:tblCellMar>
          <w:left w:w="30" w:type="dxa"/>
          <w:right w:w="30" w:type="dxa"/>
        </w:tblCellMar>
        <w:tblLook w:val="0000" w:firstRow="0" w:lastRow="0" w:firstColumn="0" w:lastColumn="0" w:noHBand="0" w:noVBand="0"/>
      </w:tblPr>
      <w:tblGrid>
        <w:gridCol w:w="3402"/>
        <w:gridCol w:w="2977"/>
        <w:gridCol w:w="2663"/>
      </w:tblGrid>
      <w:tr w:rsidR="002933E2" w:rsidRPr="00F13FD5" w14:paraId="7CCB4FB0" w14:textId="77777777" w:rsidTr="001660D4">
        <w:trPr>
          <w:trHeight w:val="235"/>
        </w:trPr>
        <w:tc>
          <w:tcPr>
            <w:tcW w:w="3402" w:type="dxa"/>
            <w:tcBorders>
              <w:bottom w:val="single" w:sz="4" w:space="0" w:color="auto"/>
            </w:tcBorders>
          </w:tcPr>
          <w:p w14:paraId="27C131C5" w14:textId="77777777" w:rsidR="002933E2" w:rsidRPr="00F13FD5" w:rsidRDefault="002933E2" w:rsidP="00232070">
            <w:pPr>
              <w:keepNext/>
              <w:keepLines/>
              <w:jc w:val="both"/>
              <w:rPr>
                <w:rFonts w:ascii="Tahoma" w:hAnsi="Tahoma" w:cs="Tahoma"/>
                <w:snapToGrid w:val="0"/>
                <w:color w:val="000000"/>
              </w:rPr>
            </w:pPr>
          </w:p>
        </w:tc>
        <w:tc>
          <w:tcPr>
            <w:tcW w:w="2977" w:type="dxa"/>
          </w:tcPr>
          <w:p w14:paraId="399F170D" w14:textId="77777777" w:rsidR="002933E2" w:rsidRPr="00F13FD5" w:rsidRDefault="002933E2" w:rsidP="00232070">
            <w:pPr>
              <w:keepNext/>
              <w:keepLines/>
              <w:jc w:val="center"/>
              <w:rPr>
                <w:rFonts w:ascii="Tahoma" w:hAnsi="Tahoma" w:cs="Tahoma"/>
                <w:snapToGrid w:val="0"/>
                <w:color w:val="000000"/>
              </w:rPr>
            </w:pPr>
          </w:p>
        </w:tc>
        <w:tc>
          <w:tcPr>
            <w:tcW w:w="2663" w:type="dxa"/>
            <w:tcBorders>
              <w:bottom w:val="single" w:sz="4" w:space="0" w:color="auto"/>
            </w:tcBorders>
          </w:tcPr>
          <w:p w14:paraId="27442850" w14:textId="77777777" w:rsidR="002933E2" w:rsidRPr="00F13FD5" w:rsidRDefault="002933E2" w:rsidP="00232070">
            <w:pPr>
              <w:keepNext/>
              <w:keepLines/>
              <w:tabs>
                <w:tab w:val="left" w:pos="567"/>
                <w:tab w:val="num" w:pos="851"/>
                <w:tab w:val="left" w:pos="993"/>
              </w:tabs>
              <w:jc w:val="both"/>
              <w:rPr>
                <w:rFonts w:ascii="Tahoma" w:hAnsi="Tahoma" w:cs="Tahoma"/>
                <w:snapToGrid w:val="0"/>
                <w:color w:val="000000"/>
                <w:sz w:val="28"/>
              </w:rPr>
            </w:pPr>
          </w:p>
        </w:tc>
      </w:tr>
      <w:tr w:rsidR="002933E2" w:rsidRPr="00F13FD5" w14:paraId="67FA74D1" w14:textId="77777777" w:rsidTr="001660D4">
        <w:trPr>
          <w:trHeight w:val="235"/>
        </w:trPr>
        <w:tc>
          <w:tcPr>
            <w:tcW w:w="3402" w:type="dxa"/>
            <w:tcBorders>
              <w:top w:val="single" w:sz="4" w:space="0" w:color="auto"/>
            </w:tcBorders>
          </w:tcPr>
          <w:p w14:paraId="1EBD0FD8" w14:textId="740393A5" w:rsidR="002933E2" w:rsidRPr="00F13FD5" w:rsidRDefault="002933E2"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43331" w:rsidRPr="00F13FD5">
              <w:rPr>
                <w:rFonts w:ascii="Tahoma" w:hAnsi="Tahoma" w:cs="Tahoma"/>
                <w:snapToGrid w:val="0"/>
                <w:color w:val="000000"/>
              </w:rPr>
              <w:t>K</w:t>
            </w:r>
            <w:r w:rsidRPr="00F13FD5">
              <w:rPr>
                <w:rFonts w:ascii="Tahoma" w:hAnsi="Tahoma" w:cs="Tahoma"/>
                <w:snapToGrid w:val="0"/>
                <w:color w:val="000000"/>
              </w:rPr>
              <w:t>raj, datum)</w:t>
            </w:r>
          </w:p>
        </w:tc>
        <w:tc>
          <w:tcPr>
            <w:tcW w:w="2977" w:type="dxa"/>
          </w:tcPr>
          <w:p w14:paraId="5615A384" w14:textId="77777777" w:rsidR="002933E2" w:rsidRPr="00F13FD5" w:rsidRDefault="002933E2"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2663" w:type="dxa"/>
            <w:tcBorders>
              <w:top w:val="single" w:sz="4" w:space="0" w:color="auto"/>
            </w:tcBorders>
          </w:tcPr>
          <w:p w14:paraId="172ED4D3" w14:textId="336DFFD4" w:rsidR="002933E2" w:rsidRPr="00F13FD5" w:rsidRDefault="002933E2" w:rsidP="00232070">
            <w:pPr>
              <w:keepNext/>
              <w:keepLines/>
              <w:jc w:val="center"/>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Naziv in podpis odgovorne osebe ponudnika</w:t>
            </w:r>
            <w:r w:rsidRPr="00F13FD5">
              <w:rPr>
                <w:rFonts w:ascii="Tahoma" w:hAnsi="Tahoma" w:cs="Tahoma"/>
                <w:snapToGrid w:val="0"/>
                <w:color w:val="000000"/>
              </w:rPr>
              <w:t>)</w:t>
            </w:r>
          </w:p>
          <w:p w14:paraId="018BB70F" w14:textId="77777777" w:rsidR="00F75A87" w:rsidRPr="00F13FD5" w:rsidRDefault="00F75A87" w:rsidP="00232070">
            <w:pPr>
              <w:keepNext/>
              <w:keepLines/>
              <w:jc w:val="center"/>
              <w:rPr>
                <w:rFonts w:ascii="Tahoma" w:hAnsi="Tahoma" w:cs="Tahoma"/>
                <w:snapToGrid w:val="0"/>
                <w:color w:val="000000"/>
              </w:rPr>
            </w:pPr>
          </w:p>
        </w:tc>
      </w:tr>
    </w:tbl>
    <w:p w14:paraId="6AE7DF10" w14:textId="77777777" w:rsidR="00D43331" w:rsidRPr="00F13FD5" w:rsidRDefault="00D43331" w:rsidP="00232070">
      <w:pPr>
        <w:keepNext/>
        <w:keepLines/>
        <w:tabs>
          <w:tab w:val="left" w:pos="6525"/>
        </w:tabs>
        <w:spacing w:line="276" w:lineRule="auto"/>
        <w:jc w:val="both"/>
        <w:rPr>
          <w:rFonts w:ascii="Tahoma" w:hAnsi="Tahoma" w:cs="Tahoma"/>
          <w:b/>
          <w:i/>
          <w:sz w:val="16"/>
          <w:szCs w:val="24"/>
        </w:rPr>
      </w:pPr>
      <w:r w:rsidRPr="00F13FD5">
        <w:rPr>
          <w:rFonts w:ascii="Tahoma" w:hAnsi="Tahoma" w:cs="Tahoma"/>
          <w:b/>
          <w:i/>
          <w:sz w:val="16"/>
          <w:szCs w:val="24"/>
        </w:rPr>
        <w:t xml:space="preserve">Navodilo: </w:t>
      </w:r>
    </w:p>
    <w:p w14:paraId="5C65632B" w14:textId="2FCA4573" w:rsidR="00D43331" w:rsidRPr="00F13FD5" w:rsidRDefault="00D43331" w:rsidP="00232070">
      <w:pPr>
        <w:keepNext/>
        <w:keepLines/>
        <w:tabs>
          <w:tab w:val="left" w:pos="6525"/>
        </w:tabs>
        <w:spacing w:line="276" w:lineRule="auto"/>
        <w:jc w:val="both"/>
        <w:rPr>
          <w:rFonts w:ascii="Tahoma" w:hAnsi="Tahoma" w:cs="Tahoma"/>
          <w:b/>
          <w:i/>
          <w:sz w:val="16"/>
          <w:szCs w:val="24"/>
          <w:u w:val="single"/>
        </w:rPr>
      </w:pPr>
      <w:r w:rsidRPr="00F13FD5">
        <w:rPr>
          <w:rFonts w:ascii="Tahoma" w:hAnsi="Tahoma" w:cs="Tahoma"/>
          <w:i/>
          <w:sz w:val="16"/>
          <w:szCs w:val="24"/>
        </w:rPr>
        <w:t xml:space="preserve">Ponudnik </w:t>
      </w:r>
      <w:r w:rsidRPr="00F13FD5">
        <w:rPr>
          <w:rFonts w:ascii="Tahoma" w:hAnsi="Tahoma" w:cs="Tahoma"/>
          <w:i/>
          <w:sz w:val="16"/>
          <w:szCs w:val="24"/>
          <w:u w:val="single"/>
        </w:rPr>
        <w:t xml:space="preserve">mora Prilogo 2 </w:t>
      </w:r>
      <w:r w:rsidRPr="00F13FD5">
        <w:rPr>
          <w:rFonts w:ascii="Tahoma" w:hAnsi="Tahoma" w:cs="Tahoma"/>
          <w:i/>
          <w:sz w:val="16"/>
          <w:szCs w:val="24"/>
        </w:rPr>
        <w:t>v .</w:t>
      </w:r>
      <w:proofErr w:type="spellStart"/>
      <w:r w:rsidRPr="00F13FD5">
        <w:rPr>
          <w:rFonts w:ascii="Tahoma" w:hAnsi="Tahoma" w:cs="Tahoma"/>
          <w:i/>
          <w:sz w:val="16"/>
          <w:szCs w:val="24"/>
        </w:rPr>
        <w:t>pdf</w:t>
      </w:r>
      <w:proofErr w:type="spellEnd"/>
      <w:r w:rsidRPr="00F13FD5">
        <w:rPr>
          <w:rFonts w:ascii="Tahoma" w:hAnsi="Tahoma" w:cs="Tahoma"/>
          <w:i/>
          <w:sz w:val="16"/>
          <w:szCs w:val="24"/>
        </w:rPr>
        <w:t xml:space="preserve"> obliki/formatu v okviru </w:t>
      </w:r>
      <w:r w:rsidRPr="00F13FD5">
        <w:rPr>
          <w:rFonts w:ascii="Tahoma" w:hAnsi="Tahoma" w:cs="Tahoma"/>
          <w:i/>
          <w:sz w:val="16"/>
          <w:szCs w:val="24"/>
          <w:u w:val="single"/>
        </w:rPr>
        <w:t xml:space="preserve">sistema e-JN naložiti </w:t>
      </w:r>
      <w:r w:rsidR="008C6D85" w:rsidRPr="00F13FD5">
        <w:rPr>
          <w:rFonts w:ascii="Tahoma" w:hAnsi="Tahoma" w:cs="Tahoma"/>
          <w:b/>
          <w:i/>
          <w:sz w:val="16"/>
          <w:szCs w:val="24"/>
          <w:u w:val="single"/>
        </w:rPr>
        <w:t xml:space="preserve">v </w:t>
      </w:r>
      <w:r w:rsidRPr="00F13FD5">
        <w:rPr>
          <w:rFonts w:ascii="Tahoma" w:hAnsi="Tahoma" w:cs="Tahoma"/>
          <w:b/>
          <w:i/>
          <w:sz w:val="16"/>
          <w:szCs w:val="24"/>
          <w:u w:val="single"/>
        </w:rPr>
        <w:t>razdelek »DOKUMENTI«, del »Ostale priloge«</w:t>
      </w:r>
    </w:p>
    <w:p w14:paraId="0281C7E2" w14:textId="58B44386" w:rsidR="00642459" w:rsidRPr="00F13FD5" w:rsidRDefault="00D43331" w:rsidP="00232070">
      <w:pPr>
        <w:keepNext/>
        <w:keepLines/>
        <w:tabs>
          <w:tab w:val="left" w:pos="6525"/>
        </w:tabs>
        <w:spacing w:line="276" w:lineRule="auto"/>
        <w:jc w:val="both"/>
      </w:pPr>
      <w:r w:rsidRPr="00F13FD5">
        <w:rPr>
          <w:rFonts w:ascii="Tahoma" w:hAnsi="Tahoma" w:cs="Tahoma"/>
          <w:i/>
          <w:sz w:val="16"/>
          <w:szCs w:val="24"/>
        </w:rPr>
        <w:t xml:space="preserve">Ponudnik </w:t>
      </w:r>
      <w:r w:rsidRPr="00F13FD5">
        <w:rPr>
          <w:rFonts w:ascii="Tahoma" w:hAnsi="Tahoma" w:cs="Tahoma"/>
          <w:i/>
          <w:sz w:val="16"/>
          <w:szCs w:val="24"/>
          <w:u w:val="single"/>
        </w:rPr>
        <w:t xml:space="preserve">mora </w:t>
      </w:r>
      <w:r w:rsidR="00901EFE" w:rsidRPr="00F13FD5">
        <w:rPr>
          <w:rFonts w:ascii="Tahoma" w:hAnsi="Tahoma" w:cs="Tahoma"/>
          <w:i/>
          <w:sz w:val="16"/>
          <w:szCs w:val="24"/>
          <w:u w:val="single"/>
        </w:rPr>
        <w:t xml:space="preserve">skupno rekapitulacijo in </w:t>
      </w:r>
      <w:r w:rsidRPr="00F13FD5">
        <w:rPr>
          <w:rFonts w:ascii="Tahoma" w:hAnsi="Tahoma" w:cs="Tahoma"/>
          <w:i/>
          <w:sz w:val="16"/>
          <w:szCs w:val="24"/>
          <w:u w:val="single"/>
        </w:rPr>
        <w:t>ponudbeni predračun</w:t>
      </w:r>
      <w:r w:rsidRPr="00F13FD5">
        <w:rPr>
          <w:rFonts w:ascii="Tahoma" w:hAnsi="Tahoma" w:cs="Tahoma"/>
          <w:i/>
          <w:sz w:val="16"/>
          <w:szCs w:val="24"/>
        </w:rPr>
        <w:t xml:space="preserve"> </w:t>
      </w:r>
      <w:r w:rsidR="00901EFE" w:rsidRPr="00F13FD5">
        <w:rPr>
          <w:rFonts w:ascii="Tahoma" w:hAnsi="Tahoma" w:cs="Tahoma"/>
          <w:i/>
          <w:sz w:val="16"/>
          <w:szCs w:val="24"/>
        </w:rPr>
        <w:t xml:space="preserve">(Priloga 2/1. 2/2 in 2/3) priložiti </w:t>
      </w:r>
      <w:r w:rsidRPr="00F13FD5">
        <w:rPr>
          <w:rFonts w:ascii="Tahoma" w:hAnsi="Tahoma" w:cs="Tahoma"/>
          <w:i/>
          <w:sz w:val="16"/>
          <w:szCs w:val="24"/>
        </w:rPr>
        <w:t xml:space="preserve">v </w:t>
      </w:r>
      <w:proofErr w:type="spellStart"/>
      <w:r w:rsidRPr="00F13FD5">
        <w:rPr>
          <w:rFonts w:ascii="Tahoma" w:hAnsi="Tahoma" w:cs="Tahoma"/>
          <w:i/>
          <w:sz w:val="16"/>
          <w:szCs w:val="24"/>
        </w:rPr>
        <w:t>pdf</w:t>
      </w:r>
      <w:proofErr w:type="spellEnd"/>
      <w:r w:rsidRPr="00F13FD5">
        <w:rPr>
          <w:rFonts w:ascii="Tahoma" w:hAnsi="Tahoma" w:cs="Tahoma"/>
          <w:i/>
          <w:sz w:val="16"/>
          <w:szCs w:val="24"/>
        </w:rPr>
        <w:t xml:space="preserve">. in </w:t>
      </w:r>
      <w:proofErr w:type="spellStart"/>
      <w:r w:rsidRPr="00F13FD5">
        <w:rPr>
          <w:rFonts w:ascii="Tahoma" w:hAnsi="Tahoma" w:cs="Tahoma"/>
          <w:i/>
          <w:sz w:val="16"/>
          <w:szCs w:val="24"/>
        </w:rPr>
        <w:t>xlsx</w:t>
      </w:r>
      <w:proofErr w:type="spellEnd"/>
      <w:r w:rsidRPr="00F13FD5">
        <w:rPr>
          <w:rFonts w:ascii="Tahoma" w:hAnsi="Tahoma" w:cs="Tahoma"/>
          <w:i/>
          <w:sz w:val="16"/>
          <w:szCs w:val="24"/>
        </w:rPr>
        <w:t>. obliki/</w:t>
      </w:r>
      <w:r w:rsidRPr="00F13FD5">
        <w:rPr>
          <w:rFonts w:ascii="Tahoma" w:hAnsi="Tahoma" w:cs="Tahoma"/>
          <w:sz w:val="16"/>
          <w:szCs w:val="24"/>
        </w:rPr>
        <w:t xml:space="preserve">formatu v </w:t>
      </w:r>
      <w:r w:rsidRPr="00F13FD5">
        <w:rPr>
          <w:rFonts w:ascii="Tahoma" w:hAnsi="Tahoma" w:cs="Tahoma"/>
          <w:sz w:val="16"/>
          <w:szCs w:val="24"/>
          <w:u w:val="single"/>
        </w:rPr>
        <w:t>okviru</w:t>
      </w:r>
      <w:r w:rsidRPr="00F13FD5">
        <w:rPr>
          <w:rFonts w:ascii="Tahoma" w:hAnsi="Tahoma" w:cs="Tahoma"/>
          <w:i/>
          <w:sz w:val="16"/>
          <w:szCs w:val="24"/>
          <w:u w:val="single"/>
        </w:rPr>
        <w:t xml:space="preserve"> sistema e-JN naložiti </w:t>
      </w:r>
      <w:r w:rsidRPr="00F13FD5">
        <w:rPr>
          <w:rFonts w:ascii="Tahoma" w:hAnsi="Tahoma" w:cs="Tahoma"/>
          <w:b/>
          <w:i/>
          <w:sz w:val="16"/>
          <w:szCs w:val="24"/>
          <w:u w:val="single"/>
        </w:rPr>
        <w:t>v razdelek »DOKUMENTI«, del »Ostale priloge«</w:t>
      </w:r>
    </w:p>
    <w:p w14:paraId="55667453" w14:textId="77777777" w:rsidR="0003667A" w:rsidRDefault="0003667A" w:rsidP="00232070">
      <w:pPr>
        <w:keepNext/>
        <w:keepLines/>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03667A" w:rsidRPr="00F13FD5" w14:paraId="18A8916E" w14:textId="77777777" w:rsidTr="001D3263">
        <w:tc>
          <w:tcPr>
            <w:tcW w:w="608" w:type="dxa"/>
            <w:tcBorders>
              <w:right w:val="nil"/>
            </w:tcBorders>
          </w:tcPr>
          <w:p w14:paraId="7495279A" w14:textId="77777777" w:rsidR="0003667A" w:rsidRPr="00F13FD5" w:rsidRDefault="0003667A"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91D3124" w14:textId="47F25CE6" w:rsidR="0003667A" w:rsidRPr="00F13FD5" w:rsidRDefault="0003667A" w:rsidP="00232070">
            <w:pPr>
              <w:keepNext/>
              <w:keepLines/>
              <w:rPr>
                <w:rFonts w:ascii="Tahoma" w:hAnsi="Tahoma" w:cs="Tahoma"/>
              </w:rPr>
            </w:pPr>
            <w:r w:rsidRPr="00F13FD5">
              <w:rPr>
                <w:rFonts w:ascii="Tahoma" w:hAnsi="Tahoma" w:cs="Tahoma"/>
              </w:rPr>
              <w:t>REKAPITULACIJA SKUPNE PONUDBENE CENE</w:t>
            </w:r>
          </w:p>
        </w:tc>
        <w:tc>
          <w:tcPr>
            <w:tcW w:w="851" w:type="dxa"/>
            <w:tcBorders>
              <w:top w:val="single" w:sz="4" w:space="0" w:color="auto"/>
              <w:left w:val="single" w:sz="4" w:space="0" w:color="auto"/>
              <w:bottom w:val="single" w:sz="4" w:space="0" w:color="auto"/>
              <w:right w:val="nil"/>
            </w:tcBorders>
          </w:tcPr>
          <w:p w14:paraId="0FF2DEAA" w14:textId="77777777" w:rsidR="0003667A" w:rsidRPr="00F13FD5" w:rsidRDefault="0003667A"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7354D627" w14:textId="11ADD02D" w:rsidR="0003667A" w:rsidRPr="00F13FD5" w:rsidRDefault="0003667A" w:rsidP="00232070">
            <w:pPr>
              <w:keepNext/>
              <w:keepLines/>
              <w:ind w:right="-62"/>
              <w:jc w:val="both"/>
              <w:rPr>
                <w:rFonts w:ascii="Tahoma" w:hAnsi="Tahoma" w:cs="Tahoma"/>
                <w:b/>
                <w:iCs/>
              </w:rPr>
            </w:pPr>
            <w:r w:rsidRPr="00F13FD5">
              <w:rPr>
                <w:rFonts w:ascii="Tahoma" w:hAnsi="Tahoma" w:cs="Tahoma"/>
                <w:b/>
                <w:iCs/>
              </w:rPr>
              <w:t xml:space="preserve"> 2/1  </w:t>
            </w:r>
          </w:p>
        </w:tc>
      </w:tr>
    </w:tbl>
    <w:p w14:paraId="0A02B436" w14:textId="77777777" w:rsidR="0003667A" w:rsidRPr="00F13FD5" w:rsidRDefault="0003667A" w:rsidP="00232070">
      <w:pPr>
        <w:keepNext/>
        <w:keepLines/>
        <w:rPr>
          <w:rFonts w:ascii="Tahoma" w:hAnsi="Tahoma" w:cs="Tahoma"/>
        </w:rPr>
      </w:pPr>
    </w:p>
    <w:p w14:paraId="3116829F" w14:textId="53C88625" w:rsidR="0003667A" w:rsidRPr="00F13FD5" w:rsidRDefault="00CE4010" w:rsidP="00232070">
      <w:pPr>
        <w:keepNext/>
        <w:keepLines/>
        <w:jc w:val="both"/>
        <w:rPr>
          <w:rFonts w:ascii="Tahoma" w:hAnsi="Tahoma" w:cs="Tahoma"/>
        </w:rPr>
      </w:pPr>
      <w:r w:rsidRPr="00F13FD5">
        <w:rPr>
          <w:rFonts w:ascii="Tahoma" w:hAnsi="Tahoma" w:cs="Tahoma"/>
        </w:rPr>
        <w:t>Skupna ponudbena cena v rekapitulaciji skupne ponudbene cene se izračuna samodejno, po vnosu ponudbenih cen v ponudbeni predračun za dobavo in zamenjavo puhal (Priloga 2/2) in v ponudbeni predračun za redno in izredno vzdrževanje ter dobav</w:t>
      </w:r>
      <w:r w:rsidR="008750AF">
        <w:rPr>
          <w:rFonts w:ascii="Tahoma" w:hAnsi="Tahoma" w:cs="Tahoma"/>
        </w:rPr>
        <w:t>o</w:t>
      </w:r>
      <w:r w:rsidRPr="00F13FD5">
        <w:rPr>
          <w:rFonts w:ascii="Tahoma" w:hAnsi="Tahoma" w:cs="Tahoma"/>
        </w:rPr>
        <w:t xml:space="preserve"> nadomestnih delov (Priloga 2/3). </w:t>
      </w:r>
    </w:p>
    <w:p w14:paraId="0E5DC10B" w14:textId="77777777" w:rsidR="0003667A" w:rsidRPr="00F13FD5" w:rsidRDefault="0003667A" w:rsidP="00232070">
      <w:pPr>
        <w:keepNext/>
        <w:keepLines/>
        <w:rPr>
          <w:rFonts w:ascii="Tahoma" w:hAnsi="Tahoma" w:cs="Tahoma"/>
        </w:rPr>
      </w:pPr>
    </w:p>
    <w:p w14:paraId="79678214" w14:textId="41D89443" w:rsidR="00CE4010" w:rsidRPr="00F13FD5" w:rsidRDefault="00CE4010" w:rsidP="00232070">
      <w:pPr>
        <w:keepNext/>
        <w:keepLines/>
        <w:jc w:val="both"/>
      </w:pPr>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izpolnjeno, natisnjeno in podpisano prilogo v .</w:t>
      </w:r>
      <w:proofErr w:type="spellStart"/>
      <w:r w:rsidRPr="00F13FD5">
        <w:rPr>
          <w:rFonts w:ascii="Tahoma" w:hAnsi="Tahoma" w:cs="Tahoma"/>
        </w:rPr>
        <w:t>pdf</w:t>
      </w:r>
      <w:proofErr w:type="spellEnd"/>
      <w:r w:rsidRPr="00F13FD5">
        <w:rPr>
          <w:rFonts w:ascii="Tahoma" w:hAnsi="Tahoma" w:cs="Tahoma"/>
        </w:rPr>
        <w:t xml:space="preserve"> obliki, ki jo je natisnil iz Excelove datoteke, </w:t>
      </w:r>
      <w:r w:rsidRPr="00F13FD5">
        <w:rPr>
          <w:rFonts w:ascii="Tahoma" w:hAnsi="Tahoma" w:cs="Tahoma"/>
          <w:b/>
          <w:u w:val="single"/>
        </w:rPr>
        <w:t>ter</w:t>
      </w:r>
      <w:r w:rsidRPr="00F13FD5">
        <w:rPr>
          <w:rFonts w:ascii="Tahoma" w:hAnsi="Tahoma" w:cs="Tahoma"/>
        </w:rPr>
        <w:t xml:space="preserve"> identično priložiti tudi v </w:t>
      </w:r>
      <w:r w:rsidRPr="00F13FD5">
        <w:rPr>
          <w:rFonts w:ascii="Tahoma" w:hAnsi="Tahoma" w:cs="Tahoma"/>
          <w:b/>
          <w:u w:val="single"/>
        </w:rPr>
        <w:t>Excel datoteki.</w:t>
      </w:r>
    </w:p>
    <w:p w14:paraId="1E6E030F" w14:textId="1EAF851D" w:rsidR="00F24E6D" w:rsidRPr="00F13FD5" w:rsidRDefault="00F24E6D" w:rsidP="00232070">
      <w:pPr>
        <w:keepNext/>
        <w:keepLines/>
        <w:rPr>
          <w:rFonts w:ascii="Tahoma" w:hAnsi="Tahoma" w:cs="Tahoma"/>
        </w:rPr>
      </w:pPr>
    </w:p>
    <w:p w14:paraId="4E9274FD" w14:textId="77777777" w:rsidR="00F24E6D" w:rsidRPr="00F13FD5" w:rsidRDefault="00F24E6D" w:rsidP="00232070">
      <w:pPr>
        <w:keepNext/>
        <w:keepLines/>
        <w:rPr>
          <w:rFonts w:ascii="Tahoma" w:hAnsi="Tahoma" w:cs="Tahoma"/>
        </w:rPr>
      </w:pPr>
      <w:r w:rsidRPr="00F13FD5">
        <w:rPr>
          <w:rFonts w:ascii="Tahoma" w:hAnsi="Tahoma" w:cs="Tahoma"/>
        </w:rPr>
        <w:br w:type="page"/>
      </w:r>
    </w:p>
    <w:p w14:paraId="61AC283D" w14:textId="77777777" w:rsidR="008D02BA" w:rsidRPr="00F13FD5" w:rsidRDefault="008D02BA" w:rsidP="00232070">
      <w:pPr>
        <w:keepNext/>
        <w:keepLines/>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03667A" w:rsidRPr="00F13FD5" w14:paraId="43FC95D7" w14:textId="77777777" w:rsidTr="001D3263">
        <w:tc>
          <w:tcPr>
            <w:tcW w:w="608" w:type="dxa"/>
            <w:tcBorders>
              <w:right w:val="nil"/>
            </w:tcBorders>
          </w:tcPr>
          <w:p w14:paraId="54C9FE48" w14:textId="77777777" w:rsidR="0003667A" w:rsidRPr="00F13FD5" w:rsidRDefault="0003667A"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42CFBD4" w14:textId="748A726F" w:rsidR="0003667A" w:rsidRPr="00F13FD5" w:rsidRDefault="0003667A" w:rsidP="00232070">
            <w:pPr>
              <w:keepNext/>
              <w:keepLines/>
              <w:rPr>
                <w:rFonts w:ascii="Tahoma" w:hAnsi="Tahoma" w:cs="Tahoma"/>
              </w:rPr>
            </w:pPr>
            <w:r w:rsidRPr="00F13FD5">
              <w:rPr>
                <w:rFonts w:ascii="Tahoma" w:hAnsi="Tahoma" w:cs="Tahoma"/>
              </w:rPr>
              <w:t>PONUDBENI PREDRAČUN - Dobava in zamenjava puhal</w:t>
            </w:r>
          </w:p>
        </w:tc>
        <w:tc>
          <w:tcPr>
            <w:tcW w:w="851" w:type="dxa"/>
            <w:tcBorders>
              <w:top w:val="single" w:sz="4" w:space="0" w:color="auto"/>
              <w:left w:val="single" w:sz="4" w:space="0" w:color="auto"/>
              <w:bottom w:val="single" w:sz="4" w:space="0" w:color="auto"/>
              <w:right w:val="nil"/>
            </w:tcBorders>
          </w:tcPr>
          <w:p w14:paraId="2CC5CE88" w14:textId="77777777" w:rsidR="0003667A" w:rsidRPr="00F13FD5" w:rsidRDefault="0003667A"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3B90FB11" w14:textId="1CAF4CBF" w:rsidR="0003667A" w:rsidRPr="00F13FD5" w:rsidRDefault="0003667A" w:rsidP="00232070">
            <w:pPr>
              <w:keepNext/>
              <w:keepLines/>
              <w:ind w:right="-62"/>
              <w:jc w:val="both"/>
              <w:rPr>
                <w:rFonts w:ascii="Tahoma" w:hAnsi="Tahoma" w:cs="Tahoma"/>
                <w:b/>
                <w:iCs/>
              </w:rPr>
            </w:pPr>
            <w:r w:rsidRPr="00F13FD5">
              <w:rPr>
                <w:rFonts w:ascii="Tahoma" w:hAnsi="Tahoma" w:cs="Tahoma"/>
                <w:b/>
                <w:iCs/>
              </w:rPr>
              <w:t xml:space="preserve"> 2/2  </w:t>
            </w:r>
          </w:p>
        </w:tc>
      </w:tr>
    </w:tbl>
    <w:p w14:paraId="5A93023F" w14:textId="77777777" w:rsidR="0003667A" w:rsidRPr="00F13FD5" w:rsidRDefault="0003667A" w:rsidP="00232070">
      <w:pPr>
        <w:keepNext/>
        <w:keepLines/>
        <w:rPr>
          <w:rFonts w:ascii="Tahoma" w:hAnsi="Tahoma" w:cs="Tahoma"/>
        </w:rPr>
      </w:pPr>
    </w:p>
    <w:p w14:paraId="5FA71812" w14:textId="560EE5D2" w:rsidR="008D02BA" w:rsidRPr="00F13FD5" w:rsidRDefault="008D02BA" w:rsidP="00232070">
      <w:pPr>
        <w:keepNext/>
        <w:keepLines/>
        <w:jc w:val="both"/>
        <w:rPr>
          <w:rFonts w:ascii="Tahoma" w:hAnsi="Tahoma" w:cs="Tahoma"/>
        </w:rPr>
      </w:pPr>
      <w:bookmarkStart w:id="35" w:name="_Hlk230559771"/>
      <w:r w:rsidRPr="00F13FD5">
        <w:rPr>
          <w:rFonts w:ascii="Tahoma" w:hAnsi="Tahoma" w:cs="Tahoma"/>
        </w:rPr>
        <w:t xml:space="preserve">Obrazec ponudbenega predračuna je sestavni in neločljivi del razpisne dokumentacije in je na voljo v elektronski (Excel) obliki na spletni strani, na mestu kjer je objavljena razpisna dokumentacija. </w:t>
      </w:r>
    </w:p>
    <w:p w14:paraId="28536400" w14:textId="77777777" w:rsidR="008D02BA" w:rsidRPr="00F13FD5" w:rsidRDefault="008D02BA" w:rsidP="00232070">
      <w:pPr>
        <w:keepNext/>
        <w:keepLines/>
        <w:jc w:val="both"/>
        <w:rPr>
          <w:rFonts w:ascii="Tahoma" w:hAnsi="Tahoma" w:cs="Tahoma"/>
        </w:rPr>
      </w:pPr>
    </w:p>
    <w:p w14:paraId="22301856" w14:textId="1CE32D9D" w:rsidR="008D02BA" w:rsidRPr="00F13FD5" w:rsidRDefault="008D02BA" w:rsidP="00232070">
      <w:pPr>
        <w:keepNext/>
        <w:keepLines/>
        <w:jc w:val="both"/>
        <w:rPr>
          <w:rFonts w:ascii="Tahoma" w:hAnsi="Tahoma" w:cs="Tahoma"/>
        </w:rPr>
      </w:pPr>
      <w:r w:rsidRPr="00F13FD5">
        <w:rPr>
          <w:rFonts w:ascii="Tahoma" w:hAnsi="Tahoma" w:cs="Tahoma"/>
          <w:u w:val="single"/>
        </w:rPr>
        <w:t>Ponudnik mora v celice v stolpcu »Cena na enoto v EUR brez DDV« vnesti cene za vse predvidene postavke predračuna</w:t>
      </w:r>
      <w:r w:rsidRPr="00F13FD5">
        <w:rPr>
          <w:rFonts w:ascii="Tahoma" w:hAnsi="Tahoma" w:cs="Tahoma"/>
        </w:rPr>
        <w:t xml:space="preserve">. Cene morajo biti izražene v EUR brez DDV, </w:t>
      </w:r>
      <w:r w:rsidRPr="00F13FD5">
        <w:rPr>
          <w:rFonts w:ascii="Tahoma" w:hAnsi="Tahoma" w:cs="Tahoma"/>
          <w:b/>
        </w:rPr>
        <w:t xml:space="preserve">in sicer izražene/zaokrožene </w:t>
      </w:r>
      <w:r w:rsidRPr="00F13FD5">
        <w:rPr>
          <w:rFonts w:ascii="Tahoma" w:hAnsi="Tahoma" w:cs="Tahoma"/>
          <w:b/>
          <w:u w:val="single"/>
        </w:rPr>
        <w:t>s strani ponudnika</w:t>
      </w:r>
      <w:r w:rsidRPr="00F13FD5">
        <w:rPr>
          <w:rFonts w:ascii="Tahoma" w:hAnsi="Tahoma" w:cs="Tahoma"/>
          <w:b/>
        </w:rPr>
        <w:t xml:space="preserve"> na 2 decimalk</w:t>
      </w:r>
      <w:r w:rsidR="00651861">
        <w:rPr>
          <w:rFonts w:ascii="Tahoma" w:hAnsi="Tahoma" w:cs="Tahoma"/>
          <w:b/>
        </w:rPr>
        <w:t>i</w:t>
      </w:r>
      <w:r w:rsidRPr="00F13FD5">
        <w:rPr>
          <w:rFonts w:ascii="Tahoma" w:hAnsi="Tahoma" w:cs="Tahoma"/>
        </w:rPr>
        <w:t>.</w:t>
      </w:r>
      <w:r w:rsidRPr="00F13FD5">
        <w:rPr>
          <w:rFonts w:ascii="Tahoma" w:hAnsi="Tahoma" w:cs="Tahoma"/>
          <w:b/>
        </w:rPr>
        <w:t xml:space="preserve"> </w:t>
      </w:r>
      <w:r w:rsidRPr="00F13FD5">
        <w:rPr>
          <w:rFonts w:ascii="Tahoma" w:hAnsi="Tahoma" w:cs="Tahoma"/>
          <w:u w:val="single"/>
        </w:rPr>
        <w:t>Cene na enoto morajo biti končne in</w:t>
      </w:r>
      <w:r w:rsidRPr="00F13FD5">
        <w:rPr>
          <w:rFonts w:ascii="Tahoma" w:hAnsi="Tahoma" w:cs="Tahoma"/>
        </w:rPr>
        <w:t xml:space="preserve"> </w:t>
      </w:r>
      <w:r w:rsidRPr="00F13FD5">
        <w:rPr>
          <w:rFonts w:ascii="Tahoma" w:hAnsi="Tahoma" w:cs="Tahoma"/>
          <w:b/>
        </w:rPr>
        <w:t>morajo vsebovati vse stroške in popuste</w:t>
      </w:r>
      <w:r w:rsidRPr="00F13FD5">
        <w:rPr>
          <w:rFonts w:ascii="Tahoma" w:hAnsi="Tahoma" w:cs="Tahoma"/>
        </w:rPr>
        <w:t xml:space="preserve">. </w:t>
      </w:r>
    </w:p>
    <w:p w14:paraId="2A2267E5" w14:textId="77777777" w:rsidR="008D02BA" w:rsidRPr="00F13FD5" w:rsidRDefault="008D02BA" w:rsidP="00232070">
      <w:pPr>
        <w:keepNext/>
        <w:keepLines/>
        <w:jc w:val="both"/>
        <w:rPr>
          <w:rFonts w:ascii="Tahoma" w:hAnsi="Tahoma" w:cs="Tahoma"/>
        </w:rPr>
      </w:pPr>
    </w:p>
    <w:p w14:paraId="36DC96B0" w14:textId="77777777" w:rsidR="00F5281B" w:rsidRPr="008C7109" w:rsidRDefault="00F5281B" w:rsidP="00232070">
      <w:pPr>
        <w:pStyle w:val="Slog"/>
        <w:keepNext/>
        <w:keepLines/>
        <w:jc w:val="both"/>
        <w:rPr>
          <w:rFonts w:ascii="Tahoma" w:hAnsi="Tahoma" w:cs="Tahoma"/>
          <w:sz w:val="20"/>
          <w:lang w:val="sl-SI"/>
        </w:rPr>
      </w:pPr>
      <w:r w:rsidRPr="008C7109">
        <w:rPr>
          <w:rFonts w:ascii="Tahoma" w:hAnsi="Tahoma" w:cs="Tahoma"/>
          <w:sz w:val="20"/>
          <w:lang w:val="sl-SI"/>
        </w:rPr>
        <w:t>V primeru, da ponudnik v ponudbeni predračun za posamezno postavko ne vnese vrednosti postavke, bo naročnik takšno ponudbo zavrnil.</w:t>
      </w:r>
    </w:p>
    <w:p w14:paraId="4E952E9B" w14:textId="77777777" w:rsidR="008D02BA" w:rsidRPr="00F13FD5" w:rsidRDefault="008D02BA" w:rsidP="00232070">
      <w:pPr>
        <w:keepNext/>
        <w:keepLines/>
        <w:jc w:val="both"/>
        <w:rPr>
          <w:rFonts w:ascii="Tahoma" w:hAnsi="Tahoma" w:cs="Tahoma"/>
        </w:rPr>
      </w:pPr>
    </w:p>
    <w:p w14:paraId="4C29C953" w14:textId="77777777" w:rsidR="008D02BA" w:rsidRPr="00F13FD5" w:rsidRDefault="008D02BA" w:rsidP="00232070">
      <w:pPr>
        <w:keepNext/>
        <w:keepLines/>
        <w:jc w:val="both"/>
        <w:rPr>
          <w:rFonts w:ascii="Tahoma" w:hAnsi="Tahoma" w:cs="Tahoma"/>
        </w:rPr>
      </w:pPr>
      <w:r w:rsidRPr="00F13FD5">
        <w:rPr>
          <w:rFonts w:ascii="Tahoma" w:hAnsi="Tahoma" w:cs="Tahoma"/>
        </w:rPr>
        <w:t>Zmnožek količin in cen, vsoto postavk oz. ostale računske operacije izvrši računalniški program avtomatsko po vnosu cen v obrazec predračuna.</w:t>
      </w:r>
    </w:p>
    <w:p w14:paraId="7A1D46E5" w14:textId="77777777" w:rsidR="008D02BA" w:rsidRPr="00F13FD5" w:rsidRDefault="008D02BA" w:rsidP="00232070">
      <w:pPr>
        <w:keepNext/>
        <w:keepLines/>
        <w:jc w:val="both"/>
        <w:rPr>
          <w:rFonts w:ascii="Tahoma" w:hAnsi="Tahoma" w:cs="Tahoma"/>
        </w:rPr>
      </w:pPr>
    </w:p>
    <w:p w14:paraId="5035C5E9" w14:textId="77777777" w:rsidR="008D02BA" w:rsidRPr="00F13FD5" w:rsidRDefault="008D02BA" w:rsidP="00232070">
      <w:pPr>
        <w:keepNext/>
        <w:keepLines/>
        <w:jc w:val="both"/>
        <w:rPr>
          <w:rFonts w:ascii="Tahoma" w:hAnsi="Tahoma" w:cs="Tahoma"/>
        </w:rPr>
      </w:pPr>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 natisnjen in podpisan predračun v .</w:t>
      </w:r>
      <w:proofErr w:type="spellStart"/>
      <w:r w:rsidRPr="00F13FD5">
        <w:rPr>
          <w:rFonts w:ascii="Tahoma" w:hAnsi="Tahoma" w:cs="Tahoma"/>
        </w:rPr>
        <w:t>pdf</w:t>
      </w:r>
      <w:proofErr w:type="spellEnd"/>
      <w:r w:rsidRPr="00F13FD5">
        <w:rPr>
          <w:rFonts w:ascii="Tahoma" w:hAnsi="Tahoma" w:cs="Tahoma"/>
        </w:rPr>
        <w:t xml:space="preserve"> obliki, ki ga je natisnil iz Excelove datoteke, </w:t>
      </w:r>
      <w:r w:rsidRPr="00F13FD5">
        <w:rPr>
          <w:rFonts w:ascii="Tahoma" w:hAnsi="Tahoma" w:cs="Tahoma"/>
          <w:b/>
          <w:u w:val="single"/>
        </w:rPr>
        <w:t>ter</w:t>
      </w:r>
      <w:r w:rsidRPr="00F13FD5">
        <w:rPr>
          <w:rFonts w:ascii="Tahoma" w:hAnsi="Tahoma" w:cs="Tahoma"/>
        </w:rPr>
        <w:t xml:space="preserve"> identičnega priloži tudi v </w:t>
      </w:r>
      <w:r w:rsidRPr="00F13FD5">
        <w:rPr>
          <w:rFonts w:ascii="Tahoma" w:hAnsi="Tahoma" w:cs="Tahoma"/>
          <w:b/>
          <w:u w:val="single"/>
        </w:rPr>
        <w:t>Excel datoteki.</w:t>
      </w:r>
    </w:p>
    <w:p w14:paraId="39F66C43" w14:textId="77777777" w:rsidR="008D02BA" w:rsidRPr="00F13FD5" w:rsidRDefault="008D02BA" w:rsidP="00232070">
      <w:pPr>
        <w:keepNext/>
        <w:keepLines/>
        <w:jc w:val="both"/>
        <w:rPr>
          <w:rFonts w:ascii="Tahoma" w:hAnsi="Tahoma" w:cs="Tahoma"/>
        </w:rPr>
      </w:pPr>
    </w:p>
    <w:p w14:paraId="3DA42067" w14:textId="77777777" w:rsidR="008D02BA" w:rsidRPr="00F13FD5" w:rsidRDefault="008D02BA" w:rsidP="00232070">
      <w:pPr>
        <w:keepNext/>
        <w:keepLines/>
        <w:jc w:val="both"/>
        <w:rPr>
          <w:rFonts w:ascii="Tahoma" w:hAnsi="Tahoma" w:cs="Tahoma"/>
        </w:rPr>
      </w:pPr>
      <w:r w:rsidRPr="00F13FD5">
        <w:rPr>
          <w:rFonts w:ascii="Tahoma" w:hAnsi="Tahoma" w:cs="Tahoma"/>
        </w:rPr>
        <w:t>V primeru razlikovanja med .</w:t>
      </w:r>
      <w:proofErr w:type="spellStart"/>
      <w:r w:rsidRPr="00F13FD5">
        <w:rPr>
          <w:rFonts w:ascii="Tahoma" w:hAnsi="Tahoma" w:cs="Tahoma"/>
        </w:rPr>
        <w:t>pdf</w:t>
      </w:r>
      <w:proofErr w:type="spellEnd"/>
      <w:r w:rsidRPr="00F13FD5">
        <w:rPr>
          <w:rFonts w:ascii="Tahoma" w:hAnsi="Tahoma" w:cs="Tahoma"/>
        </w:rPr>
        <w:t xml:space="preserve"> in </w:t>
      </w:r>
      <w:proofErr w:type="spellStart"/>
      <w:r w:rsidRPr="00F13FD5">
        <w:rPr>
          <w:rFonts w:ascii="Tahoma" w:hAnsi="Tahoma" w:cs="Tahoma"/>
        </w:rPr>
        <w:t>excel</w:t>
      </w:r>
      <w:proofErr w:type="spellEnd"/>
      <w:r w:rsidRPr="00F13FD5">
        <w:rPr>
          <w:rFonts w:ascii="Tahoma" w:hAnsi="Tahoma" w:cs="Tahoma"/>
        </w:rPr>
        <w:t xml:space="preserve"> verzijo, bo naročnik upošteval .</w:t>
      </w:r>
      <w:proofErr w:type="spellStart"/>
      <w:r w:rsidRPr="00F13FD5">
        <w:rPr>
          <w:rFonts w:ascii="Tahoma" w:hAnsi="Tahoma" w:cs="Tahoma"/>
        </w:rPr>
        <w:t>pdf</w:t>
      </w:r>
      <w:proofErr w:type="spellEnd"/>
      <w:r w:rsidRPr="00F13FD5">
        <w:rPr>
          <w:rFonts w:ascii="Tahoma" w:hAnsi="Tahoma" w:cs="Tahoma"/>
        </w:rPr>
        <w:t xml:space="preserve"> verzijo. </w:t>
      </w:r>
    </w:p>
    <w:p w14:paraId="5C7BF5FE" w14:textId="77777777" w:rsidR="008D02BA" w:rsidRPr="00F13FD5" w:rsidRDefault="008D02BA" w:rsidP="00232070">
      <w:pPr>
        <w:keepNext/>
        <w:keepLines/>
        <w:jc w:val="both"/>
        <w:rPr>
          <w:rFonts w:ascii="Tahoma" w:hAnsi="Tahoma" w:cs="Tahoma"/>
          <w:i/>
        </w:rPr>
      </w:pPr>
    </w:p>
    <w:p w14:paraId="1A9904AA" w14:textId="77777777" w:rsidR="008D02BA" w:rsidRPr="00F13FD5" w:rsidRDefault="008D02BA" w:rsidP="00232070">
      <w:pPr>
        <w:keepNext/>
        <w:keepLines/>
        <w:jc w:val="both"/>
        <w:rPr>
          <w:rFonts w:ascii="Tahoma" w:hAnsi="Tahoma" w:cs="Tahoma"/>
          <w:b/>
          <w:i/>
        </w:rPr>
      </w:pPr>
      <w:r w:rsidRPr="00F13FD5">
        <w:rPr>
          <w:rFonts w:ascii="Tahoma" w:hAnsi="Tahoma" w:cs="Tahoma"/>
          <w:b/>
          <w:i/>
        </w:rPr>
        <w:t>Ponudniki ponudbenega predračuna ne smejo kakorkoli spreminjati, dodajati vrstice, stolpce ali celice ter spreminjati formule, ki jih je nastavil naročnik ali kakorkoli drugače dopolnjevati ali spreminjati.</w:t>
      </w:r>
    </w:p>
    <w:p w14:paraId="7B54BD1B" w14:textId="77777777" w:rsidR="008D02BA" w:rsidRPr="00F13FD5" w:rsidRDefault="008D02BA" w:rsidP="00232070">
      <w:pPr>
        <w:keepNext/>
        <w:keepLines/>
        <w:rPr>
          <w:rFonts w:ascii="Tahoma" w:hAnsi="Tahoma" w:cs="Tahoma"/>
          <w:b/>
        </w:rPr>
      </w:pPr>
    </w:p>
    <w:p w14:paraId="7CE79C5B" w14:textId="77777777" w:rsidR="008D02BA" w:rsidRPr="00F13FD5" w:rsidRDefault="008D02BA" w:rsidP="00232070">
      <w:pPr>
        <w:keepNext/>
        <w:keepLines/>
        <w:rPr>
          <w:rFonts w:ascii="Tahoma" w:hAnsi="Tahoma" w:cs="Tahoma"/>
          <w:b/>
        </w:rPr>
      </w:pPr>
    </w:p>
    <w:p w14:paraId="5C665075" w14:textId="77777777" w:rsidR="008D02BA" w:rsidRPr="00F13FD5" w:rsidRDefault="008D02BA" w:rsidP="00232070">
      <w:pPr>
        <w:keepNext/>
        <w:keepLines/>
        <w:jc w:val="both"/>
        <w:rPr>
          <w:rFonts w:ascii="Tahoma" w:hAnsi="Tahoma" w:cs="Tahoma"/>
          <w:b/>
          <w:i/>
          <w:u w:val="single"/>
        </w:rPr>
      </w:pPr>
      <w:r w:rsidRPr="00F13FD5">
        <w:rPr>
          <w:rFonts w:ascii="Tahoma" w:hAnsi="Tahoma" w:cs="Tahoma"/>
          <w:b/>
          <w:i/>
          <w:u w:val="single"/>
        </w:rPr>
        <w:t xml:space="preserve">Navodila: </w:t>
      </w:r>
    </w:p>
    <w:p w14:paraId="5C298D04" w14:textId="77777777" w:rsidR="008D02BA" w:rsidRPr="00F13FD5" w:rsidRDefault="008D02BA" w:rsidP="00232070">
      <w:pPr>
        <w:keepNext/>
        <w:keepLines/>
        <w:jc w:val="both"/>
        <w:rPr>
          <w:rFonts w:ascii="Tahoma" w:hAnsi="Tahoma" w:cs="Tahoma"/>
        </w:rPr>
      </w:pPr>
    </w:p>
    <w:p w14:paraId="27E884EB" w14:textId="404BD627" w:rsidR="00AF40CD" w:rsidRPr="00F13FD5" w:rsidRDefault="008D02BA" w:rsidP="00232070">
      <w:pPr>
        <w:keepNext/>
        <w:keepLines/>
        <w:numPr>
          <w:ilvl w:val="0"/>
          <w:numId w:val="36"/>
        </w:numPr>
        <w:spacing w:after="200" w:line="276" w:lineRule="auto"/>
        <w:ind w:left="284" w:hanging="218"/>
        <w:jc w:val="both"/>
        <w:rPr>
          <w:rFonts w:ascii="Tahoma" w:hAnsi="Tahoma" w:cs="Tahoma"/>
          <w:b/>
        </w:rPr>
      </w:pPr>
      <w:r w:rsidRPr="00F13FD5">
        <w:rPr>
          <w:rFonts w:ascii="Tahoma" w:hAnsi="Tahoma" w:cs="Tahoma"/>
        </w:rPr>
        <w:t xml:space="preserve">Ponudnik mora cene na enoto </w:t>
      </w:r>
      <w:r w:rsidRPr="00F13FD5">
        <w:rPr>
          <w:rFonts w:ascii="Tahoma" w:hAnsi="Tahoma" w:cs="Tahoma"/>
          <w:b/>
          <w:u w:val="single"/>
        </w:rPr>
        <w:t>sam</w:t>
      </w:r>
      <w:r w:rsidRPr="00F13FD5">
        <w:rPr>
          <w:rFonts w:ascii="Tahoma" w:hAnsi="Tahoma" w:cs="Tahoma"/>
        </w:rPr>
        <w:t xml:space="preserve"> zaokrožiti na 2 decimalki natančno –</w:t>
      </w:r>
      <w:r w:rsidRPr="00F13FD5">
        <w:rPr>
          <w:rFonts w:ascii="Tahoma" w:hAnsi="Tahoma" w:cs="Tahoma"/>
          <w:b/>
        </w:rPr>
        <w:t xml:space="preserve"> torej že </w:t>
      </w:r>
      <w:r w:rsidRPr="00F13FD5">
        <w:rPr>
          <w:rFonts w:ascii="Tahoma" w:hAnsi="Tahoma" w:cs="Tahoma"/>
          <w:b/>
          <w:u w:val="single"/>
        </w:rPr>
        <w:t>v vnosno (zgornjo) vrstico ali v samo tabelo</w:t>
      </w:r>
      <w:r w:rsidRPr="00F13FD5">
        <w:rPr>
          <w:rFonts w:ascii="Tahoma" w:hAnsi="Tahoma" w:cs="Tahoma"/>
          <w:u w:val="single"/>
        </w:rPr>
        <w:t xml:space="preserve"> </w:t>
      </w:r>
      <w:r w:rsidRPr="00F13FD5">
        <w:rPr>
          <w:rFonts w:ascii="Tahoma" w:hAnsi="Tahoma" w:cs="Tahoma"/>
          <w:b/>
          <w:u w:val="single"/>
        </w:rPr>
        <w:t>Excel ponudbenega predračuna (elektronska oblika)</w:t>
      </w:r>
      <w:r w:rsidRPr="00F13FD5">
        <w:rPr>
          <w:rFonts w:ascii="Tahoma" w:hAnsi="Tahoma" w:cs="Tahoma"/>
          <w:b/>
        </w:rPr>
        <w:t xml:space="preserve"> mora ponudnik vnesti zaokrožene cene na enoto. </w:t>
      </w:r>
      <w:r w:rsidRPr="00F13FD5">
        <w:rPr>
          <w:rFonts w:ascii="Tahoma" w:hAnsi="Tahoma" w:cs="Tahoma"/>
        </w:rPr>
        <w:t xml:space="preserve">Cene na enoto </w:t>
      </w:r>
      <w:r w:rsidRPr="00F13FD5">
        <w:rPr>
          <w:rFonts w:ascii="Tahoma" w:hAnsi="Tahoma" w:cs="Tahoma"/>
          <w:u w:val="single"/>
        </w:rPr>
        <w:t>mora ponudnik sam zaokrožiti</w:t>
      </w:r>
      <w:r w:rsidRPr="00F13FD5">
        <w:rPr>
          <w:rFonts w:ascii="Tahoma" w:hAnsi="Tahoma" w:cs="Tahoma"/>
        </w:rPr>
        <w:t xml:space="preserve"> tudi </w:t>
      </w:r>
      <w:r w:rsidRPr="00F13FD5">
        <w:rPr>
          <w:rFonts w:ascii="Tahoma" w:hAnsi="Tahoma" w:cs="Tahoma"/>
          <w:u w:val="single"/>
        </w:rPr>
        <w:t>v primeru, če ponudnik kopira cene v Excel ponudbeni predračun</w:t>
      </w:r>
      <w:r w:rsidRPr="00F13FD5">
        <w:rPr>
          <w:rFonts w:ascii="Tahoma" w:hAnsi="Tahoma" w:cs="Tahoma"/>
        </w:rPr>
        <w:t xml:space="preserve">.  </w:t>
      </w:r>
    </w:p>
    <w:p w14:paraId="78F8BF80" w14:textId="1DF209B3" w:rsidR="008D02BA" w:rsidRPr="00F13FD5" w:rsidRDefault="008D02BA" w:rsidP="00232070">
      <w:pPr>
        <w:keepNext/>
        <w:keepLines/>
        <w:ind w:left="284"/>
        <w:jc w:val="both"/>
        <w:rPr>
          <w:rFonts w:ascii="Tahoma" w:hAnsi="Tahoma" w:cs="Tahoma"/>
          <w:b/>
        </w:rPr>
      </w:pPr>
      <w:r w:rsidRPr="00F13FD5">
        <w:rPr>
          <w:rFonts w:ascii="Tahoma" w:hAnsi="Tahoma" w:cs="Tahoma"/>
        </w:rPr>
        <w:t>V primeru, da bo ponudnik</w:t>
      </w:r>
      <w:r w:rsidRPr="00F13FD5">
        <w:rPr>
          <w:rFonts w:ascii="Tahoma" w:hAnsi="Tahoma" w:cs="Tahoma"/>
          <w:b/>
        </w:rPr>
        <w:t xml:space="preserve"> </w:t>
      </w:r>
      <w:r w:rsidRPr="00F13FD5">
        <w:rPr>
          <w:rFonts w:ascii="Tahoma" w:hAnsi="Tahoma" w:cs="Tahoma"/>
          <w:b/>
          <w:u w:val="single"/>
        </w:rPr>
        <w:t>v vnosno vrstico ali v samo tabelo</w:t>
      </w:r>
      <w:r w:rsidRPr="00F13FD5">
        <w:rPr>
          <w:rFonts w:ascii="Tahoma" w:hAnsi="Tahoma" w:cs="Tahoma"/>
        </w:rPr>
        <w:t xml:space="preserve"> vnesel ceno </w:t>
      </w:r>
      <w:r w:rsidRPr="00F13FD5">
        <w:rPr>
          <w:rFonts w:ascii="Tahoma" w:hAnsi="Tahoma" w:cs="Tahoma"/>
          <w:b/>
        </w:rPr>
        <w:t>zaokrožene</w:t>
      </w:r>
      <w:r w:rsidRPr="00F13FD5">
        <w:rPr>
          <w:rFonts w:ascii="Tahoma" w:hAnsi="Tahoma" w:cs="Tahoma"/>
        </w:rPr>
        <w:t xml:space="preserve"> </w:t>
      </w:r>
      <w:r w:rsidRPr="00F13FD5">
        <w:rPr>
          <w:rFonts w:ascii="Tahoma" w:hAnsi="Tahoma" w:cs="Tahoma"/>
          <w:b/>
          <w:u w:val="single"/>
        </w:rPr>
        <w:t>na več kot</w:t>
      </w:r>
      <w:r w:rsidRPr="00F13FD5">
        <w:rPr>
          <w:rFonts w:ascii="Tahoma" w:hAnsi="Tahoma" w:cs="Tahoma"/>
          <w:b/>
        </w:rPr>
        <w:t xml:space="preserve"> na 2 decimalke, </w:t>
      </w:r>
      <w:r w:rsidRPr="00F13FD5">
        <w:rPr>
          <w:rFonts w:ascii="Tahoma" w:hAnsi="Tahoma" w:cs="Tahoma"/>
        </w:rPr>
        <w:t>bo</w:t>
      </w:r>
      <w:r w:rsidRPr="00F13FD5">
        <w:rPr>
          <w:rFonts w:ascii="Tahoma" w:hAnsi="Tahoma" w:cs="Tahoma"/>
          <w:b/>
        </w:rPr>
        <w:t xml:space="preserve"> naročnik</w:t>
      </w:r>
      <w:r w:rsidRPr="00F13FD5">
        <w:rPr>
          <w:rFonts w:ascii="Tahoma" w:hAnsi="Tahoma" w:cs="Tahoma"/>
        </w:rPr>
        <w:t xml:space="preserve"> </w:t>
      </w:r>
      <w:r w:rsidRPr="00F13FD5">
        <w:rPr>
          <w:rFonts w:ascii="Tahoma" w:hAnsi="Tahoma" w:cs="Tahoma"/>
          <w:b/>
          <w:u w:val="single"/>
        </w:rPr>
        <w:t>upošteval tiskano (</w:t>
      </w:r>
      <w:proofErr w:type="spellStart"/>
      <w:r w:rsidRPr="00F13FD5">
        <w:rPr>
          <w:rFonts w:ascii="Tahoma" w:hAnsi="Tahoma" w:cs="Tahoma"/>
          <w:b/>
          <w:u w:val="single"/>
        </w:rPr>
        <w:t>pdf</w:t>
      </w:r>
      <w:proofErr w:type="spellEnd"/>
      <w:r w:rsidRPr="00F13FD5">
        <w:rPr>
          <w:rFonts w:ascii="Tahoma" w:hAnsi="Tahoma" w:cs="Tahoma"/>
          <w:b/>
          <w:u w:val="single"/>
        </w:rPr>
        <w:t>.) verzijo ponudbenega predračuna s cenami na enoto zaokrožene na 2 decimalke natančno</w:t>
      </w:r>
      <w:r w:rsidRPr="00F13FD5">
        <w:rPr>
          <w:rFonts w:ascii="Tahoma" w:hAnsi="Tahoma" w:cs="Tahoma"/>
        </w:rPr>
        <w:t xml:space="preserve"> (ki jo izračuna računalniški program v Excelu),</w:t>
      </w:r>
      <w:r w:rsidRPr="00F13FD5">
        <w:rPr>
          <w:rFonts w:ascii="Tahoma" w:hAnsi="Tahoma" w:cs="Tahoma"/>
          <w:b/>
        </w:rPr>
        <w:t xml:space="preserve"> ter morebitno odstopanje/nepravilnost v seštevku (skupne) ponudbene cene odpravil z institutom </w:t>
      </w:r>
      <w:r w:rsidR="00AF40CD" w:rsidRPr="00F13FD5">
        <w:rPr>
          <w:rFonts w:ascii="Tahoma" w:hAnsi="Tahoma" w:cs="Tahoma"/>
          <w:b/>
        </w:rPr>
        <w:t xml:space="preserve">odprave </w:t>
      </w:r>
      <w:r w:rsidRPr="00F13FD5">
        <w:rPr>
          <w:rFonts w:ascii="Tahoma" w:hAnsi="Tahoma" w:cs="Tahoma"/>
          <w:b/>
        </w:rPr>
        <w:t>računske napake na način in pod pogoji oz. v skladu z ZJN-3.</w:t>
      </w:r>
    </w:p>
    <w:p w14:paraId="79D78FE7" w14:textId="77777777" w:rsidR="008D02BA" w:rsidRPr="00F13FD5" w:rsidRDefault="008D02BA" w:rsidP="00232070">
      <w:pPr>
        <w:keepNext/>
        <w:keepLines/>
        <w:ind w:left="284"/>
        <w:jc w:val="both"/>
        <w:rPr>
          <w:rFonts w:ascii="Tahoma" w:hAnsi="Tahoma" w:cs="Tahoma"/>
          <w:b/>
        </w:rPr>
      </w:pPr>
    </w:p>
    <w:p w14:paraId="5DB87B3D" w14:textId="77777777" w:rsidR="008D02BA" w:rsidRPr="00F13FD5" w:rsidRDefault="008D02BA" w:rsidP="00232070">
      <w:pPr>
        <w:keepNext/>
        <w:keepLines/>
        <w:numPr>
          <w:ilvl w:val="0"/>
          <w:numId w:val="36"/>
        </w:numPr>
        <w:spacing w:after="200" w:line="276" w:lineRule="auto"/>
        <w:ind w:left="284" w:hanging="218"/>
        <w:jc w:val="both"/>
        <w:rPr>
          <w:rFonts w:ascii="Tahoma" w:hAnsi="Tahoma" w:cs="Tahoma"/>
          <w:b/>
        </w:rPr>
      </w:pPr>
      <w:r w:rsidRPr="00F13FD5">
        <w:rPr>
          <w:rFonts w:ascii="Tahoma" w:hAnsi="Tahoma" w:cs="Tahoma"/>
        </w:rPr>
        <w:t xml:space="preserve">Ponudnik ne sme spreminjati strukture predračuna (dodajati ali brisati postavk ali spreminjati formul). </w:t>
      </w:r>
    </w:p>
    <w:p w14:paraId="47B57903" w14:textId="46BDA982" w:rsidR="008D02BA" w:rsidRPr="00F13FD5" w:rsidRDefault="008D02BA" w:rsidP="00232070">
      <w:pPr>
        <w:keepNext/>
        <w:keepLines/>
        <w:numPr>
          <w:ilvl w:val="0"/>
          <w:numId w:val="36"/>
        </w:numPr>
        <w:spacing w:after="200" w:line="276" w:lineRule="auto"/>
        <w:ind w:left="284" w:hanging="218"/>
        <w:jc w:val="both"/>
        <w:rPr>
          <w:rFonts w:ascii="Tahoma" w:hAnsi="Tahoma" w:cs="Tahoma"/>
          <w:bCs/>
        </w:rPr>
      </w:pPr>
      <w:r w:rsidRPr="00F13FD5">
        <w:rPr>
          <w:rFonts w:ascii="Tahoma" w:hAnsi="Tahoma" w:cs="Tahoma"/>
          <w:bCs/>
        </w:rPr>
        <w:t>Z oddajo ponudbe se šteje, da je ponudnik seznanjen z dejanskim stanjem na lokaciji in da je v ponudbeno ceno vključil vse potrebne prilagoditve, materiale in dela za izvedbo naročila.</w:t>
      </w:r>
    </w:p>
    <w:p w14:paraId="17F037E4" w14:textId="09987C2F" w:rsidR="008D02BA" w:rsidRPr="00F13FD5" w:rsidRDefault="008D02BA" w:rsidP="00232070">
      <w:pPr>
        <w:keepNext/>
        <w:keepLines/>
        <w:numPr>
          <w:ilvl w:val="0"/>
          <w:numId w:val="36"/>
        </w:numPr>
        <w:spacing w:after="200" w:line="276" w:lineRule="auto"/>
        <w:ind w:left="284" w:hanging="218"/>
        <w:jc w:val="both"/>
        <w:rPr>
          <w:rFonts w:ascii="Tahoma" w:hAnsi="Tahoma" w:cs="Tahoma"/>
          <w:b/>
        </w:rPr>
      </w:pPr>
      <w:r w:rsidRPr="00F13FD5">
        <w:rPr>
          <w:rFonts w:ascii="Tahoma" w:hAnsi="Tahoma" w:cs="Tahoma"/>
        </w:rPr>
        <w:t xml:space="preserve">Ponudnik </w:t>
      </w:r>
      <w:r w:rsidRPr="00F13FD5">
        <w:rPr>
          <w:rFonts w:ascii="Tahoma" w:hAnsi="Tahoma" w:cs="Tahoma"/>
          <w:b/>
          <w:u w:val="single"/>
        </w:rPr>
        <w:t>mora</w:t>
      </w:r>
      <w:r w:rsidRPr="00F13FD5">
        <w:rPr>
          <w:rFonts w:ascii="Tahoma" w:hAnsi="Tahoma" w:cs="Tahoma"/>
          <w:u w:val="single"/>
        </w:rPr>
        <w:t xml:space="preserve"> </w:t>
      </w:r>
      <w:r w:rsidRPr="00F13FD5">
        <w:rPr>
          <w:rFonts w:ascii="Tahoma" w:hAnsi="Tahoma" w:cs="Tahoma"/>
          <w:b/>
          <w:u w:val="single"/>
        </w:rPr>
        <w:t>ponudbeni predračun</w:t>
      </w:r>
      <w:r w:rsidRPr="00F13FD5">
        <w:rPr>
          <w:rFonts w:ascii="Tahoma" w:hAnsi="Tahoma" w:cs="Tahoma"/>
          <w:u w:val="single"/>
        </w:rPr>
        <w:t xml:space="preserve"> (Prilogo 2/</w:t>
      </w:r>
      <w:r w:rsidR="00AF40CD" w:rsidRPr="00F13FD5">
        <w:rPr>
          <w:rFonts w:ascii="Tahoma" w:hAnsi="Tahoma" w:cs="Tahoma"/>
          <w:u w:val="single"/>
        </w:rPr>
        <w:t>2</w:t>
      </w:r>
      <w:r w:rsidRPr="00F13FD5">
        <w:rPr>
          <w:rFonts w:ascii="Tahoma" w:hAnsi="Tahoma" w:cs="Tahoma"/>
          <w:u w:val="single"/>
        </w:rPr>
        <w:t>)</w:t>
      </w:r>
      <w:r w:rsidRPr="00F13FD5">
        <w:rPr>
          <w:rFonts w:ascii="Tahoma" w:hAnsi="Tahoma" w:cs="Tahoma"/>
          <w:b/>
        </w:rPr>
        <w:t xml:space="preserve"> </w:t>
      </w:r>
      <w:r w:rsidRPr="00F13FD5">
        <w:rPr>
          <w:rFonts w:ascii="Tahoma" w:hAnsi="Tahoma" w:cs="Tahoma"/>
        </w:rPr>
        <w:t>v okviru sistema e-JN</w:t>
      </w:r>
      <w:r w:rsidRPr="00F13FD5">
        <w:rPr>
          <w:rFonts w:ascii="Tahoma" w:hAnsi="Tahoma" w:cs="Tahoma"/>
          <w:b/>
        </w:rPr>
        <w:t xml:space="preserve"> </w:t>
      </w:r>
      <w:r w:rsidRPr="00F13FD5">
        <w:rPr>
          <w:rFonts w:ascii="Tahoma" w:hAnsi="Tahoma" w:cs="Tahoma"/>
          <w:b/>
          <w:u w:val="single"/>
        </w:rPr>
        <w:t xml:space="preserve">naložiti ločeno v razdelek »Dokumenti - ostale priloge«!!! </w:t>
      </w:r>
    </w:p>
    <w:bookmarkEnd w:id="35"/>
    <w:p w14:paraId="5CABF02D" w14:textId="77777777" w:rsidR="0003667A" w:rsidRPr="00F13FD5" w:rsidRDefault="0003667A" w:rsidP="00232070">
      <w:pPr>
        <w:keepNext/>
        <w:keepLines/>
        <w:rPr>
          <w:rFonts w:ascii="Tahoma" w:hAnsi="Tahoma" w:cs="Tahoma"/>
        </w:rPr>
      </w:pPr>
    </w:p>
    <w:p w14:paraId="212A7A7C" w14:textId="77777777" w:rsidR="0003667A" w:rsidRPr="00F13FD5" w:rsidRDefault="0003667A" w:rsidP="00232070">
      <w:pPr>
        <w:keepNext/>
        <w:keepLines/>
        <w:rPr>
          <w:rFonts w:ascii="Tahoma" w:hAnsi="Tahoma" w:cs="Tahoma"/>
        </w:rPr>
      </w:pPr>
    </w:p>
    <w:p w14:paraId="4FB43DD3" w14:textId="77777777" w:rsidR="008D02BA" w:rsidRPr="00F13FD5" w:rsidRDefault="008D02BA" w:rsidP="00232070">
      <w:pPr>
        <w:keepNext/>
        <w:keepLines/>
        <w:rPr>
          <w:rFonts w:ascii="Tahoma" w:hAnsi="Tahoma" w:cs="Tahoma"/>
        </w:rPr>
      </w:pPr>
    </w:p>
    <w:p w14:paraId="3AB5C6B1" w14:textId="77777777" w:rsidR="008D02BA" w:rsidRPr="00F13FD5" w:rsidRDefault="008D02BA" w:rsidP="00232070">
      <w:pPr>
        <w:keepNext/>
        <w:keepLines/>
        <w:rPr>
          <w:rFonts w:ascii="Tahoma" w:hAnsi="Tahoma" w:cs="Tahoma"/>
        </w:rPr>
      </w:pPr>
    </w:p>
    <w:p w14:paraId="14B2AC83" w14:textId="77777777" w:rsidR="0003667A" w:rsidRPr="00F13FD5" w:rsidRDefault="0003667A" w:rsidP="00232070">
      <w:pPr>
        <w:keepNext/>
        <w:keepLines/>
        <w:rPr>
          <w:rFonts w:ascii="Tahoma" w:hAnsi="Tahoma" w:cs="Tahoma"/>
        </w:rPr>
      </w:pPr>
    </w:p>
    <w:p w14:paraId="41DC11E3" w14:textId="124A63A6" w:rsidR="00B07687" w:rsidRPr="00F13FD5" w:rsidRDefault="00B07687" w:rsidP="00232070">
      <w:pPr>
        <w:keepNext/>
        <w:keepLines/>
        <w:rPr>
          <w:rFonts w:ascii="Tahoma" w:hAnsi="Tahoma" w:cs="Tahoma"/>
        </w:rPr>
      </w:pPr>
    </w:p>
    <w:p w14:paraId="0107BBF0" w14:textId="542FBEF7" w:rsidR="00F24E6D" w:rsidRPr="00F13FD5" w:rsidRDefault="00F24E6D" w:rsidP="00232070">
      <w:pPr>
        <w:keepNext/>
        <w:keepLines/>
        <w:rPr>
          <w:rFonts w:ascii="Tahoma" w:hAnsi="Tahoma" w:cs="Tahoma"/>
        </w:rPr>
      </w:pPr>
      <w:r w:rsidRPr="00F13FD5">
        <w:rPr>
          <w:rFonts w:ascii="Tahoma" w:hAnsi="Tahoma" w:cs="Tahoma"/>
        </w:rPr>
        <w:br w:type="page"/>
      </w:r>
    </w:p>
    <w:p w14:paraId="46BDE30B" w14:textId="77777777" w:rsidR="0003667A" w:rsidRPr="00F13FD5" w:rsidRDefault="0003667A" w:rsidP="00232070">
      <w:pPr>
        <w:keepNext/>
        <w:keepLines/>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03667A" w:rsidRPr="00F13FD5" w14:paraId="45F05E85" w14:textId="77777777" w:rsidTr="001D3263">
        <w:tc>
          <w:tcPr>
            <w:tcW w:w="608" w:type="dxa"/>
            <w:tcBorders>
              <w:right w:val="nil"/>
            </w:tcBorders>
          </w:tcPr>
          <w:p w14:paraId="525B89C8" w14:textId="77777777" w:rsidR="0003667A" w:rsidRPr="00F13FD5" w:rsidRDefault="0003667A"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CC18DAF" w14:textId="7EF12B78" w:rsidR="0003667A" w:rsidRPr="00F13FD5" w:rsidRDefault="0003667A" w:rsidP="00232070">
            <w:pPr>
              <w:keepNext/>
              <w:keepLines/>
              <w:rPr>
                <w:rFonts w:ascii="Tahoma" w:hAnsi="Tahoma" w:cs="Tahoma"/>
              </w:rPr>
            </w:pPr>
            <w:r w:rsidRPr="00F13FD5">
              <w:rPr>
                <w:rFonts w:ascii="Tahoma" w:hAnsi="Tahoma" w:cs="Tahoma"/>
              </w:rPr>
              <w:t>PONUDBENI PREDRAČUN - Redni in izredni servisi ter nadomestni deli</w:t>
            </w:r>
          </w:p>
        </w:tc>
        <w:tc>
          <w:tcPr>
            <w:tcW w:w="851" w:type="dxa"/>
            <w:tcBorders>
              <w:top w:val="single" w:sz="4" w:space="0" w:color="auto"/>
              <w:left w:val="single" w:sz="4" w:space="0" w:color="auto"/>
              <w:bottom w:val="single" w:sz="4" w:space="0" w:color="auto"/>
              <w:right w:val="nil"/>
            </w:tcBorders>
          </w:tcPr>
          <w:p w14:paraId="486525C0" w14:textId="77777777" w:rsidR="0003667A" w:rsidRPr="00F13FD5" w:rsidRDefault="0003667A"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B6612E9" w14:textId="52D71CB4" w:rsidR="0003667A" w:rsidRPr="00F13FD5" w:rsidRDefault="0003667A" w:rsidP="00232070">
            <w:pPr>
              <w:keepNext/>
              <w:keepLines/>
              <w:ind w:right="-62"/>
              <w:jc w:val="both"/>
              <w:rPr>
                <w:rFonts w:ascii="Tahoma" w:hAnsi="Tahoma" w:cs="Tahoma"/>
                <w:b/>
                <w:iCs/>
              </w:rPr>
            </w:pPr>
            <w:r w:rsidRPr="00F13FD5">
              <w:rPr>
                <w:rFonts w:ascii="Tahoma" w:hAnsi="Tahoma" w:cs="Tahoma"/>
                <w:b/>
                <w:iCs/>
              </w:rPr>
              <w:t xml:space="preserve"> 2/3  </w:t>
            </w:r>
          </w:p>
        </w:tc>
      </w:tr>
    </w:tbl>
    <w:p w14:paraId="4EE21011" w14:textId="77777777" w:rsidR="0003667A" w:rsidRPr="00F13FD5" w:rsidRDefault="0003667A" w:rsidP="00232070">
      <w:pPr>
        <w:keepNext/>
        <w:keepLines/>
        <w:rPr>
          <w:rFonts w:ascii="Tahoma" w:hAnsi="Tahoma" w:cs="Tahoma"/>
        </w:rPr>
      </w:pPr>
    </w:p>
    <w:p w14:paraId="7DFBC2D5" w14:textId="4FF3E34F" w:rsidR="008D02BA" w:rsidRPr="00F13FD5" w:rsidRDefault="008D02BA" w:rsidP="00232070">
      <w:pPr>
        <w:keepNext/>
        <w:keepLines/>
        <w:jc w:val="both"/>
        <w:rPr>
          <w:rFonts w:ascii="Tahoma" w:hAnsi="Tahoma" w:cs="Tahoma"/>
        </w:rPr>
      </w:pPr>
      <w:r w:rsidRPr="00F13FD5">
        <w:rPr>
          <w:rFonts w:ascii="Tahoma" w:hAnsi="Tahoma" w:cs="Tahoma"/>
        </w:rPr>
        <w:t>Obrazec ponudbenega predračuna je sestavni in neločljivi del razpisne dokumentacije</w:t>
      </w:r>
      <w:r w:rsidRPr="00F13FD5">
        <w:t xml:space="preserve"> </w:t>
      </w:r>
      <w:r w:rsidRPr="00F13FD5">
        <w:rPr>
          <w:rFonts w:ascii="Tahoma" w:hAnsi="Tahoma" w:cs="Tahoma"/>
        </w:rPr>
        <w:t xml:space="preserve">in je na voljo v elektronski (Excel) obliki na spletni strani, na mestu kjer je objavljena razpisna dokumentacija. </w:t>
      </w:r>
    </w:p>
    <w:p w14:paraId="3E6E61AF" w14:textId="77777777" w:rsidR="008D02BA" w:rsidRPr="00F13FD5" w:rsidRDefault="008D02BA" w:rsidP="00232070">
      <w:pPr>
        <w:keepNext/>
        <w:keepLines/>
        <w:jc w:val="both"/>
        <w:rPr>
          <w:rFonts w:ascii="Tahoma" w:hAnsi="Tahoma" w:cs="Tahoma"/>
          <w:sz w:val="16"/>
        </w:rPr>
      </w:pPr>
    </w:p>
    <w:p w14:paraId="2BA65D9A" w14:textId="4176B026" w:rsidR="008D02BA" w:rsidRPr="00F13FD5" w:rsidRDefault="008D02BA" w:rsidP="00232070">
      <w:pPr>
        <w:keepNext/>
        <w:keepLines/>
        <w:jc w:val="both"/>
        <w:rPr>
          <w:rFonts w:ascii="Tahoma" w:hAnsi="Tahoma" w:cs="Tahoma"/>
        </w:rPr>
      </w:pPr>
      <w:r w:rsidRPr="00F13FD5">
        <w:rPr>
          <w:rFonts w:ascii="Tahoma" w:hAnsi="Tahoma" w:cs="Tahoma"/>
          <w:u w:val="single"/>
        </w:rPr>
        <w:t>Ponudnik mora v celice v stolpcu »Cena na enoto v EUR brez DDV« vnesti cene za vse predvidene postavke predračuna</w:t>
      </w:r>
      <w:r w:rsidRPr="00F13FD5">
        <w:rPr>
          <w:rFonts w:ascii="Tahoma" w:hAnsi="Tahoma" w:cs="Tahoma"/>
        </w:rPr>
        <w:t xml:space="preserve">. Cene morajo biti izražene v EUR brez DDV, </w:t>
      </w:r>
      <w:r w:rsidRPr="00F13FD5">
        <w:rPr>
          <w:rFonts w:ascii="Tahoma" w:hAnsi="Tahoma" w:cs="Tahoma"/>
          <w:b/>
        </w:rPr>
        <w:t xml:space="preserve">in sicer izražene/zaokrožene </w:t>
      </w:r>
      <w:r w:rsidRPr="00F13FD5">
        <w:rPr>
          <w:rFonts w:ascii="Tahoma" w:hAnsi="Tahoma" w:cs="Tahoma"/>
          <w:b/>
          <w:u w:val="single"/>
        </w:rPr>
        <w:t>s strani ponudnika</w:t>
      </w:r>
      <w:r w:rsidRPr="00F13FD5">
        <w:rPr>
          <w:rFonts w:ascii="Tahoma" w:hAnsi="Tahoma" w:cs="Tahoma"/>
          <w:b/>
        </w:rPr>
        <w:t xml:space="preserve"> na 2 decimalke</w:t>
      </w:r>
      <w:r w:rsidRPr="00F13FD5">
        <w:rPr>
          <w:rFonts w:ascii="Tahoma" w:hAnsi="Tahoma" w:cs="Tahoma"/>
        </w:rPr>
        <w:t>.</w:t>
      </w:r>
      <w:r w:rsidRPr="00F13FD5">
        <w:rPr>
          <w:rFonts w:ascii="Tahoma" w:hAnsi="Tahoma" w:cs="Tahoma"/>
          <w:b/>
        </w:rPr>
        <w:t xml:space="preserve"> </w:t>
      </w:r>
      <w:r w:rsidRPr="00F13FD5">
        <w:rPr>
          <w:rFonts w:ascii="Tahoma" w:hAnsi="Tahoma" w:cs="Tahoma"/>
          <w:u w:val="single"/>
        </w:rPr>
        <w:t>Cene na enoto morajo biti končne in</w:t>
      </w:r>
      <w:r w:rsidRPr="00F13FD5">
        <w:rPr>
          <w:rFonts w:ascii="Tahoma" w:hAnsi="Tahoma" w:cs="Tahoma"/>
        </w:rPr>
        <w:t xml:space="preserve"> </w:t>
      </w:r>
      <w:r w:rsidRPr="00F13FD5">
        <w:rPr>
          <w:rFonts w:ascii="Tahoma" w:hAnsi="Tahoma" w:cs="Tahoma"/>
          <w:b/>
        </w:rPr>
        <w:t>morajo vsebovati vse stroške in popuste</w:t>
      </w:r>
      <w:r w:rsidRPr="00F13FD5">
        <w:rPr>
          <w:rFonts w:ascii="Tahoma" w:hAnsi="Tahoma" w:cs="Tahoma"/>
        </w:rPr>
        <w:t xml:space="preserve">. </w:t>
      </w:r>
    </w:p>
    <w:p w14:paraId="2861AD6C" w14:textId="77777777" w:rsidR="008D02BA" w:rsidRPr="00F13FD5" w:rsidRDefault="008D02BA" w:rsidP="00232070">
      <w:pPr>
        <w:keepNext/>
        <w:keepLines/>
        <w:jc w:val="both"/>
        <w:rPr>
          <w:rFonts w:ascii="Tahoma" w:hAnsi="Tahoma" w:cs="Tahoma"/>
        </w:rPr>
      </w:pPr>
    </w:p>
    <w:p w14:paraId="4697C19E" w14:textId="77777777" w:rsidR="00F5281B" w:rsidRPr="008C7109" w:rsidRDefault="00F5281B" w:rsidP="00232070">
      <w:pPr>
        <w:pStyle w:val="Slog"/>
        <w:keepNext/>
        <w:keepLines/>
        <w:jc w:val="both"/>
        <w:rPr>
          <w:rFonts w:ascii="Tahoma" w:hAnsi="Tahoma" w:cs="Tahoma"/>
          <w:sz w:val="20"/>
          <w:lang w:val="sl-SI"/>
        </w:rPr>
      </w:pPr>
      <w:r w:rsidRPr="008C7109">
        <w:rPr>
          <w:rFonts w:ascii="Tahoma" w:hAnsi="Tahoma" w:cs="Tahoma"/>
          <w:sz w:val="20"/>
          <w:lang w:val="sl-SI"/>
        </w:rPr>
        <w:t>V primeru, da ponudnik v ponudbeni predračun za posamezno postavko ne vnese vrednosti postavke, bo naročnik takšno ponudbo zavrnil.</w:t>
      </w:r>
    </w:p>
    <w:p w14:paraId="2314C15C" w14:textId="77777777" w:rsidR="008D02BA" w:rsidRPr="00F13FD5" w:rsidRDefault="008D02BA" w:rsidP="00232070">
      <w:pPr>
        <w:keepNext/>
        <w:keepLines/>
        <w:jc w:val="both"/>
        <w:rPr>
          <w:rFonts w:ascii="Tahoma" w:hAnsi="Tahoma" w:cs="Tahoma"/>
          <w:sz w:val="16"/>
        </w:rPr>
      </w:pPr>
    </w:p>
    <w:p w14:paraId="6E4AAC2D" w14:textId="77777777" w:rsidR="008D02BA" w:rsidRPr="00F13FD5" w:rsidRDefault="008D02BA" w:rsidP="00232070">
      <w:pPr>
        <w:keepNext/>
        <w:keepLines/>
        <w:jc w:val="both"/>
        <w:rPr>
          <w:rFonts w:ascii="Tahoma" w:hAnsi="Tahoma" w:cs="Tahoma"/>
        </w:rPr>
      </w:pPr>
      <w:r w:rsidRPr="00F13FD5">
        <w:rPr>
          <w:rFonts w:ascii="Tahoma" w:hAnsi="Tahoma" w:cs="Tahoma"/>
        </w:rPr>
        <w:t>Zmnožek količin in cen, vsoto postavk oz. ostale računske operacije izvrši računalniški program avtomatsko po vnosu cen v obrazec predračuna.</w:t>
      </w:r>
    </w:p>
    <w:p w14:paraId="41BC3EAC" w14:textId="77777777" w:rsidR="008D02BA" w:rsidRPr="00F13FD5" w:rsidRDefault="008D02BA" w:rsidP="00232070">
      <w:pPr>
        <w:keepNext/>
        <w:keepLines/>
        <w:jc w:val="both"/>
        <w:rPr>
          <w:rFonts w:ascii="Tahoma" w:hAnsi="Tahoma" w:cs="Tahoma"/>
        </w:rPr>
      </w:pPr>
    </w:p>
    <w:p w14:paraId="6DBD1DEE" w14:textId="77777777" w:rsidR="008D02BA" w:rsidRPr="00F13FD5" w:rsidRDefault="008D02BA" w:rsidP="00232070">
      <w:pPr>
        <w:keepNext/>
        <w:keepLines/>
        <w:jc w:val="both"/>
      </w:pPr>
      <w:bookmarkStart w:id="36" w:name="_Hlk230561028"/>
      <w:r w:rsidRPr="00F13FD5">
        <w:rPr>
          <w:rFonts w:ascii="Tahoma" w:hAnsi="Tahoma" w:cs="Tahoma"/>
        </w:rPr>
        <w:t xml:space="preserve">Ponudnik </w:t>
      </w:r>
      <w:r w:rsidRPr="00F13FD5">
        <w:rPr>
          <w:rFonts w:ascii="Tahoma" w:hAnsi="Tahoma" w:cs="Tahoma"/>
          <w:b/>
        </w:rPr>
        <w:t>mora</w:t>
      </w:r>
      <w:r w:rsidRPr="00F13FD5">
        <w:rPr>
          <w:rFonts w:ascii="Tahoma" w:hAnsi="Tahoma" w:cs="Tahoma"/>
        </w:rPr>
        <w:t xml:space="preserve"> priložiti izpolnjen, natisnjen in podpisan predračun v .</w:t>
      </w:r>
      <w:proofErr w:type="spellStart"/>
      <w:r w:rsidRPr="00F13FD5">
        <w:rPr>
          <w:rFonts w:ascii="Tahoma" w:hAnsi="Tahoma" w:cs="Tahoma"/>
        </w:rPr>
        <w:t>pdf</w:t>
      </w:r>
      <w:proofErr w:type="spellEnd"/>
      <w:r w:rsidRPr="00F13FD5">
        <w:rPr>
          <w:rFonts w:ascii="Tahoma" w:hAnsi="Tahoma" w:cs="Tahoma"/>
        </w:rPr>
        <w:t xml:space="preserve"> obliki, ki ga je natisnil iz Excelove datoteke, </w:t>
      </w:r>
      <w:r w:rsidRPr="00F13FD5">
        <w:rPr>
          <w:rFonts w:ascii="Tahoma" w:hAnsi="Tahoma" w:cs="Tahoma"/>
          <w:b/>
          <w:u w:val="single"/>
        </w:rPr>
        <w:t>ter</w:t>
      </w:r>
      <w:r w:rsidRPr="00F13FD5">
        <w:rPr>
          <w:rFonts w:ascii="Tahoma" w:hAnsi="Tahoma" w:cs="Tahoma"/>
        </w:rPr>
        <w:t xml:space="preserve"> identičnega priloži tudi v </w:t>
      </w:r>
      <w:r w:rsidRPr="00F13FD5">
        <w:rPr>
          <w:rFonts w:ascii="Tahoma" w:hAnsi="Tahoma" w:cs="Tahoma"/>
          <w:b/>
          <w:u w:val="single"/>
        </w:rPr>
        <w:t>Excel datoteki.</w:t>
      </w:r>
    </w:p>
    <w:bookmarkEnd w:id="36"/>
    <w:p w14:paraId="0B321E50" w14:textId="77777777" w:rsidR="008D02BA" w:rsidRPr="00F13FD5" w:rsidRDefault="008D02BA" w:rsidP="00232070">
      <w:pPr>
        <w:keepNext/>
        <w:keepLines/>
        <w:jc w:val="both"/>
        <w:rPr>
          <w:rFonts w:ascii="Tahoma" w:hAnsi="Tahoma" w:cs="Tahoma"/>
        </w:rPr>
      </w:pPr>
    </w:p>
    <w:p w14:paraId="1CC19771" w14:textId="77777777" w:rsidR="008D02BA" w:rsidRPr="00F13FD5" w:rsidRDefault="008D02BA" w:rsidP="00232070">
      <w:pPr>
        <w:keepNext/>
        <w:keepLines/>
        <w:jc w:val="both"/>
        <w:rPr>
          <w:rFonts w:ascii="Tahoma" w:hAnsi="Tahoma" w:cs="Tahoma"/>
        </w:rPr>
      </w:pPr>
      <w:r w:rsidRPr="00F13FD5">
        <w:rPr>
          <w:rFonts w:ascii="Tahoma" w:hAnsi="Tahoma" w:cs="Tahoma"/>
        </w:rPr>
        <w:t>V primeru razlikovanja med .</w:t>
      </w:r>
      <w:proofErr w:type="spellStart"/>
      <w:r w:rsidRPr="00F13FD5">
        <w:rPr>
          <w:rFonts w:ascii="Tahoma" w:hAnsi="Tahoma" w:cs="Tahoma"/>
        </w:rPr>
        <w:t>pdf</w:t>
      </w:r>
      <w:proofErr w:type="spellEnd"/>
      <w:r w:rsidRPr="00F13FD5">
        <w:rPr>
          <w:rFonts w:ascii="Tahoma" w:hAnsi="Tahoma" w:cs="Tahoma"/>
        </w:rPr>
        <w:t xml:space="preserve"> in </w:t>
      </w:r>
      <w:proofErr w:type="spellStart"/>
      <w:r w:rsidRPr="00F13FD5">
        <w:rPr>
          <w:rFonts w:ascii="Tahoma" w:hAnsi="Tahoma" w:cs="Tahoma"/>
        </w:rPr>
        <w:t>excel</w:t>
      </w:r>
      <w:proofErr w:type="spellEnd"/>
      <w:r w:rsidRPr="00F13FD5">
        <w:rPr>
          <w:rFonts w:ascii="Tahoma" w:hAnsi="Tahoma" w:cs="Tahoma"/>
        </w:rPr>
        <w:t xml:space="preserve"> verzijo, bo naročnik upošteval .</w:t>
      </w:r>
      <w:proofErr w:type="spellStart"/>
      <w:r w:rsidRPr="00F13FD5">
        <w:rPr>
          <w:rFonts w:ascii="Tahoma" w:hAnsi="Tahoma" w:cs="Tahoma"/>
        </w:rPr>
        <w:t>pdf</w:t>
      </w:r>
      <w:proofErr w:type="spellEnd"/>
      <w:r w:rsidRPr="00F13FD5">
        <w:rPr>
          <w:rFonts w:ascii="Tahoma" w:hAnsi="Tahoma" w:cs="Tahoma"/>
        </w:rPr>
        <w:t xml:space="preserve"> verzijo. </w:t>
      </w:r>
    </w:p>
    <w:p w14:paraId="49DB7C41" w14:textId="77777777" w:rsidR="008D02BA" w:rsidRPr="00F13FD5" w:rsidRDefault="008D02BA" w:rsidP="00232070">
      <w:pPr>
        <w:keepNext/>
        <w:keepLines/>
        <w:jc w:val="both"/>
        <w:rPr>
          <w:rFonts w:ascii="Tahoma" w:hAnsi="Tahoma" w:cs="Tahoma"/>
          <w:i/>
        </w:rPr>
      </w:pPr>
    </w:p>
    <w:p w14:paraId="043A97EB" w14:textId="77777777" w:rsidR="008D02BA" w:rsidRPr="00F13FD5" w:rsidRDefault="008D02BA" w:rsidP="00232070">
      <w:pPr>
        <w:keepNext/>
        <w:keepLines/>
        <w:jc w:val="both"/>
        <w:rPr>
          <w:rFonts w:ascii="Tahoma" w:hAnsi="Tahoma" w:cs="Tahoma"/>
          <w:b/>
          <w:i/>
          <w:sz w:val="18"/>
        </w:rPr>
      </w:pPr>
      <w:r w:rsidRPr="00F13FD5">
        <w:rPr>
          <w:rFonts w:ascii="Tahoma" w:hAnsi="Tahoma" w:cs="Tahoma"/>
          <w:b/>
          <w:i/>
          <w:sz w:val="18"/>
        </w:rPr>
        <w:t>Ponudniki ponudbenega predračuna ne smejo kakorkoli spreminjati, dodajati vrstice, stolpce ali celice ter spreminjati formule, ki jih je nastavil naročnik ali kakorkoli drugače dopolnjevati ali spreminjati.</w:t>
      </w:r>
    </w:p>
    <w:p w14:paraId="56E2BEBA" w14:textId="77777777" w:rsidR="008D02BA" w:rsidRPr="00F13FD5" w:rsidRDefault="008D02BA" w:rsidP="00232070">
      <w:pPr>
        <w:keepNext/>
        <w:keepLines/>
        <w:rPr>
          <w:rFonts w:ascii="Tahoma" w:hAnsi="Tahoma" w:cs="Tahoma"/>
          <w:b/>
        </w:rPr>
      </w:pPr>
    </w:p>
    <w:p w14:paraId="53BBD3CA" w14:textId="77777777" w:rsidR="008D02BA" w:rsidRPr="00F13FD5" w:rsidRDefault="008D02BA" w:rsidP="00232070">
      <w:pPr>
        <w:keepNext/>
        <w:keepLines/>
        <w:rPr>
          <w:rFonts w:ascii="Tahoma" w:hAnsi="Tahoma" w:cs="Tahoma"/>
          <w:b/>
        </w:rPr>
      </w:pPr>
    </w:p>
    <w:p w14:paraId="67B8CDA3" w14:textId="77777777" w:rsidR="008D02BA" w:rsidRPr="00F13FD5" w:rsidRDefault="008D02BA" w:rsidP="00232070">
      <w:pPr>
        <w:keepNext/>
        <w:keepLines/>
        <w:jc w:val="both"/>
        <w:rPr>
          <w:rFonts w:ascii="Tahoma" w:hAnsi="Tahoma" w:cs="Tahoma"/>
          <w:b/>
          <w:i/>
          <w:u w:val="single"/>
        </w:rPr>
      </w:pPr>
      <w:r w:rsidRPr="00F13FD5">
        <w:rPr>
          <w:rFonts w:ascii="Tahoma" w:hAnsi="Tahoma" w:cs="Tahoma"/>
          <w:b/>
          <w:i/>
          <w:u w:val="single"/>
        </w:rPr>
        <w:t xml:space="preserve">Navodila: </w:t>
      </w:r>
    </w:p>
    <w:p w14:paraId="37B5DD94" w14:textId="77777777" w:rsidR="008D02BA" w:rsidRPr="00F13FD5" w:rsidRDefault="008D02BA" w:rsidP="00232070">
      <w:pPr>
        <w:keepNext/>
        <w:keepLines/>
        <w:jc w:val="both"/>
        <w:rPr>
          <w:rFonts w:ascii="Tahoma" w:hAnsi="Tahoma" w:cs="Tahoma"/>
          <w:sz w:val="8"/>
        </w:rPr>
      </w:pPr>
    </w:p>
    <w:p w14:paraId="570237CD" w14:textId="52DD0032" w:rsidR="008D02BA" w:rsidRPr="00F13FD5" w:rsidRDefault="008D02BA" w:rsidP="00232070">
      <w:pPr>
        <w:keepNext/>
        <w:keepLines/>
        <w:numPr>
          <w:ilvl w:val="0"/>
          <w:numId w:val="36"/>
        </w:numPr>
        <w:spacing w:after="200" w:line="276" w:lineRule="auto"/>
        <w:ind w:left="284" w:hanging="218"/>
        <w:jc w:val="both"/>
        <w:rPr>
          <w:rFonts w:ascii="Tahoma" w:hAnsi="Tahoma" w:cs="Tahoma"/>
          <w:b/>
        </w:rPr>
      </w:pPr>
      <w:r w:rsidRPr="00F13FD5">
        <w:rPr>
          <w:rFonts w:ascii="Tahoma" w:hAnsi="Tahoma" w:cs="Tahoma"/>
        </w:rPr>
        <w:t xml:space="preserve">Ponudnik mora cene na enoto </w:t>
      </w:r>
      <w:r w:rsidRPr="00F13FD5">
        <w:rPr>
          <w:rFonts w:ascii="Tahoma" w:hAnsi="Tahoma" w:cs="Tahoma"/>
          <w:b/>
          <w:u w:val="single"/>
        </w:rPr>
        <w:t>sam</w:t>
      </w:r>
      <w:r w:rsidRPr="00F13FD5">
        <w:rPr>
          <w:rFonts w:ascii="Tahoma" w:hAnsi="Tahoma" w:cs="Tahoma"/>
        </w:rPr>
        <w:t xml:space="preserve"> zaokrožiti na 2 decimalki natančno –</w:t>
      </w:r>
      <w:r w:rsidRPr="00F13FD5">
        <w:rPr>
          <w:rFonts w:ascii="Tahoma" w:hAnsi="Tahoma" w:cs="Tahoma"/>
          <w:b/>
        </w:rPr>
        <w:t xml:space="preserve"> torej že </w:t>
      </w:r>
      <w:r w:rsidRPr="00F13FD5">
        <w:rPr>
          <w:rFonts w:ascii="Tahoma" w:hAnsi="Tahoma" w:cs="Tahoma"/>
          <w:b/>
          <w:u w:val="single"/>
        </w:rPr>
        <w:t>v vnosno (zgornjo) vrstico ali v samo tabelo</w:t>
      </w:r>
      <w:r w:rsidRPr="00F13FD5">
        <w:rPr>
          <w:rFonts w:ascii="Tahoma" w:hAnsi="Tahoma" w:cs="Tahoma"/>
          <w:u w:val="single"/>
        </w:rPr>
        <w:t xml:space="preserve"> </w:t>
      </w:r>
      <w:r w:rsidRPr="00F13FD5">
        <w:rPr>
          <w:rFonts w:ascii="Tahoma" w:hAnsi="Tahoma" w:cs="Tahoma"/>
          <w:b/>
          <w:u w:val="single"/>
        </w:rPr>
        <w:t>Excel ponudbenega predračuna (elektronska oblika)</w:t>
      </w:r>
      <w:r w:rsidRPr="00F13FD5">
        <w:rPr>
          <w:rFonts w:ascii="Tahoma" w:hAnsi="Tahoma" w:cs="Tahoma"/>
          <w:b/>
        </w:rPr>
        <w:t xml:space="preserve"> mora ponudnik vnesti zaokrožene cene na enoto. </w:t>
      </w:r>
      <w:r w:rsidRPr="00F13FD5">
        <w:rPr>
          <w:rFonts w:ascii="Tahoma" w:hAnsi="Tahoma" w:cs="Tahoma"/>
        </w:rPr>
        <w:t xml:space="preserve">Cene na enoto </w:t>
      </w:r>
      <w:r w:rsidRPr="00F13FD5">
        <w:rPr>
          <w:rFonts w:ascii="Tahoma" w:hAnsi="Tahoma" w:cs="Tahoma"/>
          <w:u w:val="single"/>
        </w:rPr>
        <w:t>mora ponudnik sam zaokrožiti</w:t>
      </w:r>
      <w:r w:rsidRPr="00F13FD5">
        <w:rPr>
          <w:rFonts w:ascii="Tahoma" w:hAnsi="Tahoma" w:cs="Tahoma"/>
        </w:rPr>
        <w:t xml:space="preserve"> tudi </w:t>
      </w:r>
      <w:r w:rsidRPr="00F13FD5">
        <w:rPr>
          <w:rFonts w:ascii="Tahoma" w:hAnsi="Tahoma" w:cs="Tahoma"/>
          <w:u w:val="single"/>
        </w:rPr>
        <w:t>v primeru, če ponudnik kopira cene v Excel ponudbeni predračun</w:t>
      </w:r>
      <w:r w:rsidRPr="00F13FD5">
        <w:rPr>
          <w:rFonts w:ascii="Tahoma" w:hAnsi="Tahoma" w:cs="Tahoma"/>
        </w:rPr>
        <w:t xml:space="preserve">.  </w:t>
      </w:r>
    </w:p>
    <w:p w14:paraId="0B23A6CA" w14:textId="77777777" w:rsidR="008D02BA" w:rsidRPr="00F13FD5" w:rsidRDefault="008D02BA" w:rsidP="00232070">
      <w:pPr>
        <w:keepNext/>
        <w:keepLines/>
        <w:ind w:left="284"/>
        <w:jc w:val="both"/>
        <w:rPr>
          <w:rFonts w:ascii="Tahoma" w:hAnsi="Tahoma" w:cs="Tahoma"/>
          <w:b/>
          <w:sz w:val="8"/>
        </w:rPr>
      </w:pPr>
    </w:p>
    <w:p w14:paraId="71C25BC3" w14:textId="0549AC6E" w:rsidR="008D02BA" w:rsidRPr="00F13FD5" w:rsidRDefault="008D02BA" w:rsidP="00232070">
      <w:pPr>
        <w:keepNext/>
        <w:keepLines/>
        <w:ind w:left="284"/>
        <w:jc w:val="both"/>
        <w:rPr>
          <w:rFonts w:ascii="Tahoma" w:hAnsi="Tahoma" w:cs="Tahoma"/>
          <w:b/>
        </w:rPr>
      </w:pPr>
      <w:r w:rsidRPr="00F13FD5">
        <w:rPr>
          <w:rFonts w:ascii="Tahoma" w:hAnsi="Tahoma" w:cs="Tahoma"/>
        </w:rPr>
        <w:t>V primeru, da bo ponudnik</w:t>
      </w:r>
      <w:r w:rsidRPr="00F13FD5">
        <w:rPr>
          <w:rFonts w:ascii="Tahoma" w:hAnsi="Tahoma" w:cs="Tahoma"/>
          <w:b/>
        </w:rPr>
        <w:t xml:space="preserve"> </w:t>
      </w:r>
      <w:r w:rsidRPr="00F13FD5">
        <w:rPr>
          <w:rFonts w:ascii="Tahoma" w:hAnsi="Tahoma" w:cs="Tahoma"/>
          <w:b/>
          <w:u w:val="single"/>
        </w:rPr>
        <w:t>v vnosno vrstico ali v samo tabelo</w:t>
      </w:r>
      <w:r w:rsidRPr="00F13FD5">
        <w:rPr>
          <w:rFonts w:ascii="Tahoma" w:hAnsi="Tahoma" w:cs="Tahoma"/>
        </w:rPr>
        <w:t xml:space="preserve"> vnesel ceno </w:t>
      </w:r>
      <w:r w:rsidRPr="00F13FD5">
        <w:rPr>
          <w:rFonts w:ascii="Tahoma" w:hAnsi="Tahoma" w:cs="Tahoma"/>
          <w:b/>
        </w:rPr>
        <w:t>zaokrožene</w:t>
      </w:r>
      <w:r w:rsidRPr="00F13FD5">
        <w:rPr>
          <w:rFonts w:ascii="Tahoma" w:hAnsi="Tahoma" w:cs="Tahoma"/>
        </w:rPr>
        <w:t xml:space="preserve"> </w:t>
      </w:r>
      <w:r w:rsidRPr="00F13FD5">
        <w:rPr>
          <w:rFonts w:ascii="Tahoma" w:hAnsi="Tahoma" w:cs="Tahoma"/>
          <w:b/>
          <w:u w:val="single"/>
        </w:rPr>
        <w:t>na več kot</w:t>
      </w:r>
      <w:r w:rsidRPr="00F13FD5">
        <w:rPr>
          <w:rFonts w:ascii="Tahoma" w:hAnsi="Tahoma" w:cs="Tahoma"/>
          <w:b/>
        </w:rPr>
        <w:t xml:space="preserve"> na 2 decimalke, </w:t>
      </w:r>
      <w:r w:rsidRPr="00F13FD5">
        <w:rPr>
          <w:rFonts w:ascii="Tahoma" w:hAnsi="Tahoma" w:cs="Tahoma"/>
        </w:rPr>
        <w:t>bo</w:t>
      </w:r>
      <w:r w:rsidRPr="00F13FD5">
        <w:rPr>
          <w:rFonts w:ascii="Tahoma" w:hAnsi="Tahoma" w:cs="Tahoma"/>
          <w:b/>
        </w:rPr>
        <w:t xml:space="preserve"> naročnik</w:t>
      </w:r>
      <w:r w:rsidRPr="00F13FD5">
        <w:rPr>
          <w:rFonts w:ascii="Tahoma" w:hAnsi="Tahoma" w:cs="Tahoma"/>
        </w:rPr>
        <w:t xml:space="preserve"> </w:t>
      </w:r>
      <w:r w:rsidRPr="00F13FD5">
        <w:rPr>
          <w:rFonts w:ascii="Tahoma" w:hAnsi="Tahoma" w:cs="Tahoma"/>
          <w:b/>
          <w:u w:val="single"/>
        </w:rPr>
        <w:t>upošteval tiskano (</w:t>
      </w:r>
      <w:proofErr w:type="spellStart"/>
      <w:r w:rsidRPr="00F13FD5">
        <w:rPr>
          <w:rFonts w:ascii="Tahoma" w:hAnsi="Tahoma" w:cs="Tahoma"/>
          <w:b/>
          <w:u w:val="single"/>
        </w:rPr>
        <w:t>pdf</w:t>
      </w:r>
      <w:proofErr w:type="spellEnd"/>
      <w:r w:rsidRPr="00F13FD5">
        <w:rPr>
          <w:rFonts w:ascii="Tahoma" w:hAnsi="Tahoma" w:cs="Tahoma"/>
          <w:b/>
          <w:u w:val="single"/>
        </w:rPr>
        <w:t>.) verzijo ponudbenega predračuna s cenami na enoto zaokrožene na 2 decimalke natančno</w:t>
      </w:r>
      <w:r w:rsidRPr="00F13FD5">
        <w:t xml:space="preserve"> (</w:t>
      </w:r>
      <w:r w:rsidRPr="00F13FD5">
        <w:rPr>
          <w:rFonts w:ascii="Tahoma" w:hAnsi="Tahoma" w:cs="Tahoma"/>
        </w:rPr>
        <w:t>ki jo izračuna računalniški program v Excelu),</w:t>
      </w:r>
      <w:r w:rsidRPr="00F13FD5">
        <w:rPr>
          <w:rFonts w:ascii="Tahoma" w:hAnsi="Tahoma" w:cs="Tahoma"/>
          <w:b/>
        </w:rPr>
        <w:t xml:space="preserve"> ter morebitno odstopanje/nepravilnost v seštevku (skupne) ponudbene cene odpravil z institutom </w:t>
      </w:r>
      <w:r w:rsidR="00AF40CD" w:rsidRPr="00F13FD5">
        <w:rPr>
          <w:rFonts w:ascii="Tahoma" w:hAnsi="Tahoma" w:cs="Tahoma"/>
          <w:b/>
        </w:rPr>
        <w:t xml:space="preserve">odprave </w:t>
      </w:r>
      <w:r w:rsidRPr="00F13FD5">
        <w:rPr>
          <w:rFonts w:ascii="Tahoma" w:hAnsi="Tahoma" w:cs="Tahoma"/>
          <w:b/>
        </w:rPr>
        <w:t>računske napake na način in pod pogoji oz. v skladu z ZJN-3.</w:t>
      </w:r>
    </w:p>
    <w:p w14:paraId="48473383" w14:textId="77777777" w:rsidR="008D02BA" w:rsidRPr="00F13FD5" w:rsidRDefault="008D02BA" w:rsidP="00232070">
      <w:pPr>
        <w:keepNext/>
        <w:keepLines/>
        <w:jc w:val="both"/>
        <w:rPr>
          <w:rFonts w:ascii="Tahoma" w:hAnsi="Tahoma" w:cs="Tahoma"/>
          <w:sz w:val="28"/>
        </w:rPr>
      </w:pPr>
    </w:p>
    <w:p w14:paraId="5798C3CC" w14:textId="64C1717F" w:rsidR="008D02BA" w:rsidRPr="00F13FD5" w:rsidRDefault="008D02BA" w:rsidP="00232070">
      <w:pPr>
        <w:keepNext/>
        <w:keepLines/>
        <w:numPr>
          <w:ilvl w:val="0"/>
          <w:numId w:val="36"/>
        </w:numPr>
        <w:spacing w:after="200" w:line="276" w:lineRule="auto"/>
        <w:ind w:left="284" w:hanging="218"/>
        <w:jc w:val="both"/>
        <w:rPr>
          <w:rFonts w:ascii="Tahoma" w:hAnsi="Tahoma" w:cs="Tahoma"/>
          <w:b/>
        </w:rPr>
      </w:pPr>
      <w:r w:rsidRPr="00F13FD5">
        <w:rPr>
          <w:rFonts w:ascii="Tahoma" w:hAnsi="Tahoma" w:cs="Tahoma"/>
        </w:rPr>
        <w:t xml:space="preserve">Ponudnik </w:t>
      </w:r>
      <w:r w:rsidRPr="00F13FD5">
        <w:rPr>
          <w:rFonts w:ascii="Tahoma" w:hAnsi="Tahoma" w:cs="Tahoma"/>
          <w:b/>
          <w:u w:val="single"/>
        </w:rPr>
        <w:t>mora</w:t>
      </w:r>
      <w:r w:rsidRPr="00F13FD5">
        <w:rPr>
          <w:rFonts w:ascii="Tahoma" w:hAnsi="Tahoma" w:cs="Tahoma"/>
          <w:u w:val="single"/>
        </w:rPr>
        <w:t xml:space="preserve"> </w:t>
      </w:r>
      <w:r w:rsidRPr="00F13FD5">
        <w:rPr>
          <w:rFonts w:ascii="Tahoma" w:hAnsi="Tahoma" w:cs="Tahoma"/>
          <w:b/>
          <w:u w:val="single"/>
        </w:rPr>
        <w:t>ponudbeni predračun</w:t>
      </w:r>
      <w:r w:rsidRPr="00F13FD5">
        <w:rPr>
          <w:rFonts w:ascii="Tahoma" w:hAnsi="Tahoma" w:cs="Tahoma"/>
          <w:u w:val="single"/>
        </w:rPr>
        <w:t xml:space="preserve"> (Prilogo 2/</w:t>
      </w:r>
      <w:r w:rsidR="00AF40CD" w:rsidRPr="00F13FD5">
        <w:rPr>
          <w:rFonts w:ascii="Tahoma" w:hAnsi="Tahoma" w:cs="Tahoma"/>
          <w:u w:val="single"/>
        </w:rPr>
        <w:t>3</w:t>
      </w:r>
      <w:r w:rsidRPr="00F13FD5">
        <w:rPr>
          <w:rFonts w:ascii="Tahoma" w:hAnsi="Tahoma" w:cs="Tahoma"/>
          <w:u w:val="single"/>
        </w:rPr>
        <w:t>)</w:t>
      </w:r>
      <w:r w:rsidRPr="00F13FD5">
        <w:rPr>
          <w:rFonts w:ascii="Tahoma" w:hAnsi="Tahoma" w:cs="Tahoma"/>
          <w:b/>
        </w:rPr>
        <w:t xml:space="preserve"> </w:t>
      </w:r>
      <w:r w:rsidRPr="00F13FD5">
        <w:rPr>
          <w:rFonts w:ascii="Tahoma" w:hAnsi="Tahoma" w:cs="Tahoma"/>
        </w:rPr>
        <w:t>v okviru sistema e-JN</w:t>
      </w:r>
      <w:r w:rsidRPr="00F13FD5">
        <w:rPr>
          <w:rFonts w:ascii="Tahoma" w:hAnsi="Tahoma" w:cs="Tahoma"/>
          <w:b/>
        </w:rPr>
        <w:t xml:space="preserve"> </w:t>
      </w:r>
      <w:r w:rsidRPr="00F13FD5">
        <w:rPr>
          <w:rFonts w:ascii="Tahoma" w:hAnsi="Tahoma" w:cs="Tahoma"/>
          <w:b/>
          <w:u w:val="single"/>
        </w:rPr>
        <w:t xml:space="preserve">naložiti ločeno v razdelek »Dokumenti - ostale priloge«!!! </w:t>
      </w:r>
    </w:p>
    <w:p w14:paraId="4F7267C6" w14:textId="77777777" w:rsidR="00AF40CD" w:rsidRPr="00F13FD5" w:rsidRDefault="00AF40CD" w:rsidP="00232070">
      <w:pPr>
        <w:keepNext/>
        <w:keepLines/>
        <w:spacing w:after="200" w:line="276" w:lineRule="auto"/>
        <w:jc w:val="both"/>
        <w:rPr>
          <w:rFonts w:ascii="Tahoma" w:hAnsi="Tahoma" w:cs="Tahoma"/>
          <w:b/>
          <w:u w:val="single"/>
        </w:rPr>
      </w:pPr>
    </w:p>
    <w:p w14:paraId="78751008" w14:textId="77777777" w:rsidR="00AF40CD" w:rsidRPr="00F13FD5" w:rsidRDefault="00AF40CD" w:rsidP="00232070">
      <w:pPr>
        <w:keepNext/>
        <w:keepLines/>
        <w:spacing w:after="200" w:line="276" w:lineRule="auto"/>
        <w:jc w:val="both"/>
        <w:rPr>
          <w:rFonts w:ascii="Tahoma" w:hAnsi="Tahoma" w:cs="Tahoma"/>
          <w:b/>
          <w:u w:val="single"/>
        </w:rPr>
      </w:pPr>
    </w:p>
    <w:p w14:paraId="777A4979" w14:textId="77777777" w:rsidR="00AF40CD" w:rsidRPr="00F13FD5" w:rsidRDefault="00AF40CD" w:rsidP="00232070">
      <w:pPr>
        <w:keepNext/>
        <w:keepLines/>
        <w:spacing w:after="200" w:line="276" w:lineRule="auto"/>
        <w:jc w:val="both"/>
        <w:rPr>
          <w:rFonts w:ascii="Tahoma" w:hAnsi="Tahoma" w:cs="Tahoma"/>
          <w:b/>
          <w:u w:val="single"/>
        </w:rPr>
      </w:pPr>
    </w:p>
    <w:p w14:paraId="216DCC32" w14:textId="77777777" w:rsidR="00AF40CD" w:rsidRPr="00F13FD5" w:rsidRDefault="00AF40CD" w:rsidP="00232070">
      <w:pPr>
        <w:keepNext/>
        <w:keepLines/>
        <w:spacing w:after="200" w:line="276" w:lineRule="auto"/>
        <w:jc w:val="both"/>
        <w:rPr>
          <w:rFonts w:ascii="Tahoma" w:hAnsi="Tahoma" w:cs="Tahoma"/>
          <w:b/>
          <w:u w:val="single"/>
        </w:rPr>
      </w:pPr>
    </w:p>
    <w:p w14:paraId="73DFFAC1" w14:textId="77777777" w:rsidR="00AF40CD" w:rsidRPr="00F13FD5" w:rsidRDefault="00AF40CD" w:rsidP="00232070">
      <w:pPr>
        <w:keepNext/>
        <w:keepLines/>
        <w:spacing w:after="200" w:line="276" w:lineRule="auto"/>
        <w:jc w:val="both"/>
        <w:rPr>
          <w:rFonts w:ascii="Tahoma" w:hAnsi="Tahoma" w:cs="Tahoma"/>
          <w:b/>
          <w:u w:val="single"/>
        </w:rPr>
      </w:pPr>
    </w:p>
    <w:p w14:paraId="0F4A5548" w14:textId="77777777" w:rsidR="00AF40CD" w:rsidRPr="00F13FD5" w:rsidRDefault="00AF40CD" w:rsidP="00232070">
      <w:pPr>
        <w:keepNext/>
        <w:keepLines/>
        <w:spacing w:after="200" w:line="276" w:lineRule="auto"/>
        <w:jc w:val="both"/>
        <w:rPr>
          <w:rFonts w:ascii="Tahoma" w:hAnsi="Tahoma" w:cs="Tahoma"/>
          <w:b/>
          <w:u w:val="single"/>
        </w:rPr>
      </w:pPr>
    </w:p>
    <w:p w14:paraId="3D3F342E" w14:textId="77777777" w:rsidR="00AF40CD" w:rsidRPr="00F13FD5" w:rsidRDefault="00AF40CD" w:rsidP="00232070">
      <w:pPr>
        <w:keepNext/>
        <w:keepLines/>
        <w:spacing w:after="200" w:line="276" w:lineRule="auto"/>
        <w:jc w:val="both"/>
        <w:rPr>
          <w:rFonts w:ascii="Tahoma" w:hAnsi="Tahoma" w:cs="Tahoma"/>
          <w:b/>
          <w:u w:val="single"/>
        </w:rPr>
      </w:pPr>
    </w:p>
    <w:p w14:paraId="680AB4FC" w14:textId="77777777" w:rsidR="00AF40CD" w:rsidRPr="00F13FD5" w:rsidRDefault="00AF40CD" w:rsidP="00232070">
      <w:pPr>
        <w:keepNext/>
        <w:keepLines/>
        <w:spacing w:after="200" w:line="276" w:lineRule="auto"/>
        <w:jc w:val="both"/>
        <w:rPr>
          <w:rFonts w:ascii="Tahoma" w:hAnsi="Tahoma" w:cs="Tahoma"/>
          <w:b/>
        </w:rPr>
      </w:pPr>
    </w:p>
    <w:p w14:paraId="794B043A" w14:textId="20DEE6FC" w:rsidR="008D02BA" w:rsidRPr="00F13FD5" w:rsidRDefault="008D02BA" w:rsidP="00232070">
      <w:pPr>
        <w:keepNext/>
        <w:keepLines/>
        <w:spacing w:after="200" w:line="276" w:lineRule="auto"/>
        <w:jc w:val="both"/>
        <w:rPr>
          <w:rFonts w:ascii="Tahoma" w:hAnsi="Tahoma" w:cs="Tahoma"/>
          <w:b/>
        </w:rPr>
      </w:pPr>
      <w:r w:rsidRPr="00F13FD5">
        <w:rPr>
          <w:rFonts w:ascii="Tahoma" w:hAnsi="Tahoma" w:cs="Tahoma"/>
          <w:b/>
        </w:rPr>
        <w:lastRenderedPageBreak/>
        <w:t xml:space="preserve">NAVODILA ZA IZPOLNJEVANJE PONUDBENEGA PREDRAČUNA (PRILOGA 2/3) </w:t>
      </w:r>
    </w:p>
    <w:p w14:paraId="3B83CE26" w14:textId="77777777" w:rsidR="008D02BA" w:rsidRPr="00F13FD5" w:rsidRDefault="008D02BA" w:rsidP="00232070">
      <w:pPr>
        <w:keepNext/>
        <w:keepLines/>
        <w:spacing w:line="276" w:lineRule="auto"/>
        <w:jc w:val="both"/>
        <w:rPr>
          <w:rFonts w:ascii="Tahoma" w:hAnsi="Tahoma" w:cs="Tahoma"/>
          <w:b/>
          <w:bCs/>
        </w:rPr>
      </w:pPr>
      <w:r w:rsidRPr="00F13FD5">
        <w:rPr>
          <w:rFonts w:ascii="Tahoma" w:hAnsi="Tahoma" w:cs="Tahoma"/>
          <w:b/>
          <w:bCs/>
        </w:rPr>
        <w:t>Določitev servisnih posegov:</w:t>
      </w:r>
    </w:p>
    <w:p w14:paraId="4A8859C7" w14:textId="77777777" w:rsidR="008D02BA" w:rsidRPr="00F13FD5" w:rsidRDefault="008D02BA" w:rsidP="00232070">
      <w:pPr>
        <w:keepNext/>
        <w:keepLines/>
        <w:ind w:left="284"/>
        <w:jc w:val="both"/>
        <w:rPr>
          <w:rFonts w:ascii="Tahoma" w:hAnsi="Tahoma" w:cs="Tahoma"/>
          <w:b/>
        </w:rPr>
      </w:pPr>
      <w:r w:rsidRPr="00F13FD5">
        <w:rPr>
          <w:rFonts w:ascii="Tahoma" w:hAnsi="Tahoma" w:cs="Tahoma"/>
        </w:rPr>
        <w:t>Ponudnik mora za vsak servisni poseg:</w:t>
      </w:r>
    </w:p>
    <w:p w14:paraId="6BE8F631" w14:textId="77777777" w:rsidR="008D02BA" w:rsidRPr="00F13FD5" w:rsidRDefault="008D02BA" w:rsidP="00232070">
      <w:pPr>
        <w:keepNext/>
        <w:keepLines/>
        <w:numPr>
          <w:ilvl w:val="0"/>
          <w:numId w:val="37"/>
        </w:numPr>
        <w:rPr>
          <w:rFonts w:ascii="Tahoma" w:hAnsi="Tahoma" w:cs="Tahoma"/>
        </w:rPr>
      </w:pPr>
      <w:r w:rsidRPr="00F13FD5">
        <w:rPr>
          <w:rFonts w:ascii="Tahoma" w:hAnsi="Tahoma" w:cs="Tahoma"/>
        </w:rPr>
        <w:t xml:space="preserve">opredeliti </w:t>
      </w:r>
      <w:r w:rsidRPr="00F13FD5">
        <w:rPr>
          <w:rFonts w:ascii="Tahoma" w:hAnsi="Tahoma" w:cs="Tahoma"/>
          <w:b/>
          <w:bCs/>
        </w:rPr>
        <w:t>interval izvajanja</w:t>
      </w:r>
      <w:r w:rsidRPr="00F13FD5">
        <w:rPr>
          <w:rFonts w:ascii="Tahoma" w:hAnsi="Tahoma" w:cs="Tahoma"/>
        </w:rPr>
        <w:t xml:space="preserve"> (v obratovalnih urah in/ali časovno, npr. na 3.000 ur ali najmanj 1x letno), </w:t>
      </w:r>
    </w:p>
    <w:p w14:paraId="633999E7" w14:textId="77777777" w:rsidR="008D02BA" w:rsidRPr="00F13FD5" w:rsidRDefault="008D02BA" w:rsidP="00232070">
      <w:pPr>
        <w:keepNext/>
        <w:keepLines/>
        <w:numPr>
          <w:ilvl w:val="0"/>
          <w:numId w:val="37"/>
        </w:numPr>
        <w:rPr>
          <w:rFonts w:ascii="Tahoma" w:hAnsi="Tahoma" w:cs="Tahoma"/>
        </w:rPr>
      </w:pPr>
      <w:r w:rsidRPr="00F13FD5">
        <w:rPr>
          <w:rFonts w:ascii="Tahoma" w:hAnsi="Tahoma" w:cs="Tahoma"/>
        </w:rPr>
        <w:t xml:space="preserve">navesti </w:t>
      </w:r>
      <w:r w:rsidRPr="00F13FD5">
        <w:rPr>
          <w:rFonts w:ascii="Tahoma" w:hAnsi="Tahoma" w:cs="Tahoma"/>
          <w:b/>
          <w:bCs/>
        </w:rPr>
        <w:t>vsebino servisnega posega</w:t>
      </w:r>
      <w:r w:rsidRPr="00F13FD5">
        <w:rPr>
          <w:rFonts w:ascii="Tahoma" w:hAnsi="Tahoma" w:cs="Tahoma"/>
        </w:rPr>
        <w:t xml:space="preserve"> (opis del), </w:t>
      </w:r>
    </w:p>
    <w:p w14:paraId="33D22689" w14:textId="77777777" w:rsidR="008D02BA" w:rsidRPr="00F13FD5" w:rsidRDefault="008D02BA" w:rsidP="00232070">
      <w:pPr>
        <w:keepNext/>
        <w:keepLines/>
        <w:numPr>
          <w:ilvl w:val="0"/>
          <w:numId w:val="37"/>
        </w:numPr>
        <w:rPr>
          <w:rFonts w:ascii="Tahoma" w:hAnsi="Tahoma" w:cs="Tahoma"/>
        </w:rPr>
      </w:pPr>
      <w:r w:rsidRPr="00F13FD5">
        <w:rPr>
          <w:rFonts w:ascii="Tahoma" w:hAnsi="Tahoma" w:cs="Tahoma"/>
        </w:rPr>
        <w:t xml:space="preserve">navesti </w:t>
      </w:r>
      <w:r w:rsidRPr="00F13FD5">
        <w:rPr>
          <w:rFonts w:ascii="Tahoma" w:hAnsi="Tahoma" w:cs="Tahoma"/>
          <w:b/>
          <w:bCs/>
        </w:rPr>
        <w:t>obrabne oziroma rezervne dele</w:t>
      </w:r>
      <w:r w:rsidRPr="00F13FD5">
        <w:rPr>
          <w:rFonts w:ascii="Tahoma" w:hAnsi="Tahoma" w:cs="Tahoma"/>
        </w:rPr>
        <w:t xml:space="preserve">, ki se pri posameznem servisu preventivno zamenjajo. </w:t>
      </w:r>
    </w:p>
    <w:p w14:paraId="201D13AA" w14:textId="77777777" w:rsidR="008D02BA" w:rsidRDefault="008D02BA" w:rsidP="00232070">
      <w:pPr>
        <w:keepNext/>
        <w:keepLines/>
        <w:rPr>
          <w:rFonts w:ascii="Tahoma" w:hAnsi="Tahoma" w:cs="Tahoma"/>
        </w:rPr>
      </w:pPr>
      <w:r w:rsidRPr="00F13FD5">
        <w:rPr>
          <w:rFonts w:ascii="Tahoma" w:hAnsi="Tahoma" w:cs="Tahoma"/>
        </w:rPr>
        <w:t xml:space="preserve">      Servisni intervali in vsebina servisov morajo temeljiti na navodilih proizvajalca ponujene opreme.</w:t>
      </w:r>
    </w:p>
    <w:p w14:paraId="061D1874" w14:textId="77777777" w:rsidR="00CF541F" w:rsidRDefault="00CF541F" w:rsidP="00232070">
      <w:pPr>
        <w:keepNext/>
        <w:keepLines/>
        <w:rPr>
          <w:rFonts w:ascii="Tahoma" w:hAnsi="Tahoma" w:cs="Tahoma"/>
        </w:rPr>
      </w:pPr>
    </w:p>
    <w:p w14:paraId="6F66D53F" w14:textId="635D1C8C" w:rsidR="00DC603D" w:rsidRPr="00F13FD5" w:rsidRDefault="00DC603D" w:rsidP="00232070">
      <w:pPr>
        <w:keepNext/>
        <w:keepLines/>
        <w:rPr>
          <w:rFonts w:ascii="Tahoma" w:hAnsi="Tahoma" w:cs="Tahoma"/>
        </w:rPr>
      </w:pPr>
      <w:r w:rsidRPr="00DC603D">
        <w:rPr>
          <w:rFonts w:ascii="Tahoma" w:hAnsi="Tahoma" w:cs="Tahoma"/>
        </w:rPr>
        <w:t xml:space="preserve">Ponudnik mora v predračun vključiti vse redne servisne posege, ki jih proizvajalec predpisuje za obdobje </w:t>
      </w:r>
      <w:bookmarkStart w:id="37" w:name="_Hlk231906691"/>
      <w:r>
        <w:rPr>
          <w:rFonts w:ascii="Tahoma" w:hAnsi="Tahoma" w:cs="Tahoma"/>
        </w:rPr>
        <w:t>šestdeset (60</w:t>
      </w:r>
      <w:r w:rsidRPr="00DC603D">
        <w:rPr>
          <w:rFonts w:ascii="Tahoma" w:hAnsi="Tahoma" w:cs="Tahoma"/>
        </w:rPr>
        <w:t xml:space="preserve">) </w:t>
      </w:r>
      <w:r>
        <w:rPr>
          <w:rFonts w:ascii="Tahoma" w:hAnsi="Tahoma" w:cs="Tahoma"/>
        </w:rPr>
        <w:t>mesecev</w:t>
      </w:r>
      <w:r w:rsidRPr="00DC603D">
        <w:rPr>
          <w:rFonts w:ascii="Tahoma" w:hAnsi="Tahoma" w:cs="Tahoma"/>
        </w:rPr>
        <w:t xml:space="preserve"> </w:t>
      </w:r>
      <w:bookmarkEnd w:id="37"/>
      <w:r w:rsidRPr="00DC603D">
        <w:rPr>
          <w:rFonts w:ascii="Tahoma" w:hAnsi="Tahoma" w:cs="Tahoma"/>
        </w:rPr>
        <w:t>ob predvidenem režimu obratovanja.</w:t>
      </w:r>
    </w:p>
    <w:p w14:paraId="621C8FB6" w14:textId="77777777" w:rsidR="008D02BA" w:rsidRPr="00F13FD5" w:rsidRDefault="008D02BA" w:rsidP="00232070">
      <w:pPr>
        <w:keepNext/>
        <w:keepLines/>
        <w:rPr>
          <w:rFonts w:ascii="Tahoma" w:hAnsi="Tahoma" w:cs="Tahoma"/>
        </w:rPr>
      </w:pPr>
    </w:p>
    <w:p w14:paraId="16881596" w14:textId="77777777" w:rsidR="008D02BA" w:rsidRPr="00F13FD5" w:rsidRDefault="008D02BA" w:rsidP="00232070">
      <w:pPr>
        <w:keepNext/>
        <w:keepLines/>
        <w:spacing w:line="276" w:lineRule="auto"/>
        <w:jc w:val="both"/>
        <w:rPr>
          <w:rFonts w:ascii="Tahoma" w:hAnsi="Tahoma" w:cs="Tahoma"/>
          <w:b/>
          <w:bCs/>
        </w:rPr>
      </w:pPr>
      <w:r w:rsidRPr="00F13FD5">
        <w:rPr>
          <w:rFonts w:ascii="Tahoma" w:hAnsi="Tahoma" w:cs="Tahoma"/>
          <w:b/>
          <w:bCs/>
        </w:rPr>
        <w:t>Določitev količin:</w:t>
      </w:r>
    </w:p>
    <w:p w14:paraId="7DB0D123" w14:textId="77777777" w:rsidR="008D02BA" w:rsidRPr="00F13FD5" w:rsidRDefault="008D02BA" w:rsidP="00232070">
      <w:pPr>
        <w:keepNext/>
        <w:keepLines/>
        <w:ind w:left="360"/>
        <w:jc w:val="both"/>
        <w:rPr>
          <w:rFonts w:ascii="Tahoma" w:hAnsi="Tahoma" w:cs="Tahoma"/>
        </w:rPr>
      </w:pPr>
      <w:r w:rsidRPr="00F13FD5">
        <w:rPr>
          <w:rFonts w:ascii="Tahoma" w:hAnsi="Tahoma" w:cs="Tahoma"/>
        </w:rPr>
        <w:t>Ponudnik mora pri izpolnjevanju predračuna upoštevati:</w:t>
      </w:r>
    </w:p>
    <w:p w14:paraId="03542E05" w14:textId="77777777" w:rsidR="008D02BA" w:rsidRPr="00F13FD5" w:rsidRDefault="008D02BA" w:rsidP="00232070">
      <w:pPr>
        <w:keepNext/>
        <w:keepLines/>
        <w:numPr>
          <w:ilvl w:val="0"/>
          <w:numId w:val="38"/>
        </w:numPr>
        <w:tabs>
          <w:tab w:val="num" w:pos="720"/>
        </w:tabs>
        <w:jc w:val="both"/>
        <w:rPr>
          <w:rFonts w:ascii="Tahoma" w:hAnsi="Tahoma" w:cs="Tahoma"/>
        </w:rPr>
      </w:pPr>
      <w:r w:rsidRPr="00F13FD5">
        <w:rPr>
          <w:rFonts w:ascii="Tahoma" w:hAnsi="Tahoma" w:cs="Tahoma"/>
        </w:rPr>
        <w:t xml:space="preserve">da naročnik uporablja </w:t>
      </w:r>
      <w:r w:rsidRPr="00F13FD5">
        <w:rPr>
          <w:rFonts w:ascii="Tahoma" w:hAnsi="Tahoma" w:cs="Tahoma"/>
          <w:b/>
          <w:bCs/>
        </w:rPr>
        <w:t>dve (2) puhali</w:t>
      </w:r>
      <w:r w:rsidRPr="00F13FD5">
        <w:rPr>
          <w:rFonts w:ascii="Tahoma" w:hAnsi="Tahoma" w:cs="Tahoma"/>
        </w:rPr>
        <w:t xml:space="preserve">, </w:t>
      </w:r>
    </w:p>
    <w:p w14:paraId="4F76247F" w14:textId="77777777" w:rsidR="008D02BA" w:rsidRPr="00F13FD5" w:rsidRDefault="008D02BA" w:rsidP="00232070">
      <w:pPr>
        <w:keepNext/>
        <w:keepLines/>
        <w:numPr>
          <w:ilvl w:val="0"/>
          <w:numId w:val="38"/>
        </w:numPr>
        <w:tabs>
          <w:tab w:val="num" w:pos="720"/>
        </w:tabs>
        <w:jc w:val="both"/>
        <w:rPr>
          <w:rFonts w:ascii="Tahoma" w:hAnsi="Tahoma" w:cs="Tahoma"/>
        </w:rPr>
      </w:pPr>
      <w:r w:rsidRPr="00F13FD5">
        <w:rPr>
          <w:rFonts w:ascii="Tahoma" w:hAnsi="Tahoma" w:cs="Tahoma"/>
        </w:rPr>
        <w:t xml:space="preserve">da eno puhalo obratuje približno </w:t>
      </w:r>
      <w:r w:rsidRPr="00F13FD5">
        <w:rPr>
          <w:rFonts w:ascii="Tahoma" w:hAnsi="Tahoma" w:cs="Tahoma"/>
          <w:b/>
          <w:bCs/>
        </w:rPr>
        <w:t>5.800 do 6.500 obratovalnih ur letno</w:t>
      </w:r>
      <w:r w:rsidRPr="00F13FD5">
        <w:rPr>
          <w:rFonts w:ascii="Tahoma" w:hAnsi="Tahoma" w:cs="Tahoma"/>
        </w:rPr>
        <w:t xml:space="preserve">, </w:t>
      </w:r>
    </w:p>
    <w:p w14:paraId="0262FC34" w14:textId="59CBEEFB" w:rsidR="008D02BA" w:rsidRPr="00F13FD5" w:rsidRDefault="008D02BA" w:rsidP="00232070">
      <w:pPr>
        <w:keepNext/>
        <w:keepLines/>
        <w:numPr>
          <w:ilvl w:val="0"/>
          <w:numId w:val="38"/>
        </w:numPr>
        <w:tabs>
          <w:tab w:val="num" w:pos="720"/>
        </w:tabs>
        <w:jc w:val="both"/>
        <w:rPr>
          <w:rFonts w:ascii="Tahoma" w:hAnsi="Tahoma" w:cs="Tahoma"/>
        </w:rPr>
      </w:pPr>
      <w:r w:rsidRPr="00F13FD5">
        <w:rPr>
          <w:rFonts w:ascii="Tahoma" w:hAnsi="Tahoma" w:cs="Tahoma"/>
        </w:rPr>
        <w:t xml:space="preserve">da se količine določajo za obdobje </w:t>
      </w:r>
      <w:r w:rsidR="00DC603D" w:rsidRPr="00DC603D">
        <w:rPr>
          <w:rFonts w:ascii="Tahoma" w:hAnsi="Tahoma" w:cs="Tahoma"/>
          <w:b/>
          <w:bCs/>
        </w:rPr>
        <w:t>šestdeset (60) mesecev</w:t>
      </w:r>
      <w:r w:rsidRPr="00F13FD5">
        <w:rPr>
          <w:rFonts w:ascii="Tahoma" w:hAnsi="Tahoma" w:cs="Tahoma"/>
        </w:rPr>
        <w:t xml:space="preserve">. </w:t>
      </w:r>
    </w:p>
    <w:p w14:paraId="2A71F5C3" w14:textId="77777777" w:rsidR="008D02BA" w:rsidRPr="00F13FD5" w:rsidRDefault="008D02BA" w:rsidP="00232070">
      <w:pPr>
        <w:keepNext/>
        <w:keepLines/>
        <w:ind w:left="360"/>
        <w:jc w:val="both"/>
        <w:rPr>
          <w:rFonts w:ascii="Tahoma" w:hAnsi="Tahoma" w:cs="Tahoma"/>
        </w:rPr>
      </w:pPr>
      <w:r w:rsidRPr="00F13FD5">
        <w:rPr>
          <w:rFonts w:ascii="Tahoma" w:hAnsi="Tahoma" w:cs="Tahoma"/>
        </w:rPr>
        <w:t>Ponudnik mora:</w:t>
      </w:r>
    </w:p>
    <w:p w14:paraId="70EE0D62" w14:textId="77777777" w:rsidR="008D02BA" w:rsidRPr="00F13FD5" w:rsidRDefault="008D02BA" w:rsidP="00232070">
      <w:pPr>
        <w:keepNext/>
        <w:keepLines/>
        <w:numPr>
          <w:ilvl w:val="0"/>
          <w:numId w:val="39"/>
        </w:numPr>
        <w:tabs>
          <w:tab w:val="num" w:pos="720"/>
        </w:tabs>
        <w:jc w:val="both"/>
        <w:rPr>
          <w:rFonts w:ascii="Tahoma" w:hAnsi="Tahoma" w:cs="Tahoma"/>
        </w:rPr>
      </w:pPr>
      <w:r w:rsidRPr="00F13FD5">
        <w:rPr>
          <w:rFonts w:ascii="Tahoma" w:hAnsi="Tahoma" w:cs="Tahoma"/>
        </w:rPr>
        <w:t xml:space="preserve">določiti število servisnih posegov na podlagi intervalov proizvajalca, </w:t>
      </w:r>
    </w:p>
    <w:p w14:paraId="77846DBF" w14:textId="77777777" w:rsidR="008D02BA" w:rsidRPr="00F13FD5" w:rsidRDefault="008D02BA" w:rsidP="00232070">
      <w:pPr>
        <w:keepNext/>
        <w:keepLines/>
        <w:numPr>
          <w:ilvl w:val="0"/>
          <w:numId w:val="39"/>
        </w:numPr>
        <w:tabs>
          <w:tab w:val="num" w:pos="720"/>
        </w:tabs>
        <w:jc w:val="both"/>
        <w:rPr>
          <w:rFonts w:ascii="Tahoma" w:hAnsi="Tahoma" w:cs="Tahoma"/>
        </w:rPr>
      </w:pPr>
      <w:r w:rsidRPr="00F13FD5">
        <w:rPr>
          <w:rFonts w:ascii="Tahoma" w:hAnsi="Tahoma" w:cs="Tahoma"/>
        </w:rPr>
        <w:t xml:space="preserve">izračunati število izvedb za eno puhalo, </w:t>
      </w:r>
    </w:p>
    <w:p w14:paraId="2E73300C" w14:textId="77777777" w:rsidR="008D02BA" w:rsidRPr="00F13FD5" w:rsidRDefault="008D02BA" w:rsidP="00232070">
      <w:pPr>
        <w:keepNext/>
        <w:keepLines/>
        <w:numPr>
          <w:ilvl w:val="0"/>
          <w:numId w:val="39"/>
        </w:numPr>
        <w:tabs>
          <w:tab w:val="num" w:pos="720"/>
        </w:tabs>
        <w:jc w:val="both"/>
        <w:rPr>
          <w:rFonts w:ascii="Tahoma" w:hAnsi="Tahoma" w:cs="Tahoma"/>
        </w:rPr>
      </w:pPr>
      <w:r w:rsidRPr="00F13FD5">
        <w:rPr>
          <w:rFonts w:ascii="Tahoma" w:hAnsi="Tahoma" w:cs="Tahoma"/>
        </w:rPr>
        <w:t xml:space="preserve">izračunati skupno število izvedb za dve puhali, </w:t>
      </w:r>
    </w:p>
    <w:p w14:paraId="14071959" w14:textId="07C28527" w:rsidR="008D02BA" w:rsidRPr="00F13FD5" w:rsidRDefault="008D02BA" w:rsidP="00232070">
      <w:pPr>
        <w:keepNext/>
        <w:keepLines/>
        <w:numPr>
          <w:ilvl w:val="0"/>
          <w:numId w:val="39"/>
        </w:numPr>
        <w:tabs>
          <w:tab w:val="num" w:pos="720"/>
        </w:tabs>
        <w:jc w:val="both"/>
        <w:rPr>
          <w:rFonts w:ascii="Tahoma" w:hAnsi="Tahoma" w:cs="Tahoma"/>
        </w:rPr>
      </w:pPr>
      <w:r w:rsidRPr="00F13FD5">
        <w:rPr>
          <w:rFonts w:ascii="Tahoma" w:hAnsi="Tahoma" w:cs="Tahoma"/>
        </w:rPr>
        <w:t xml:space="preserve">izračunati skupno število izvedb za obdobje </w:t>
      </w:r>
      <w:r w:rsidR="00DC603D" w:rsidRPr="00DC603D">
        <w:rPr>
          <w:rFonts w:ascii="Tahoma" w:hAnsi="Tahoma" w:cs="Tahoma"/>
        </w:rPr>
        <w:t>šestdeset (60) mesecev</w:t>
      </w:r>
      <w:r w:rsidRPr="00F13FD5">
        <w:rPr>
          <w:rFonts w:ascii="Tahoma" w:hAnsi="Tahoma" w:cs="Tahoma"/>
        </w:rPr>
        <w:t xml:space="preserve">. </w:t>
      </w:r>
    </w:p>
    <w:p w14:paraId="6F642EC4" w14:textId="77777777" w:rsidR="008D02BA" w:rsidRPr="00F13FD5" w:rsidRDefault="008D02BA" w:rsidP="00232070">
      <w:pPr>
        <w:keepNext/>
        <w:keepLines/>
        <w:ind w:left="360"/>
        <w:jc w:val="both"/>
        <w:rPr>
          <w:rFonts w:ascii="Tahoma" w:hAnsi="Tahoma" w:cs="Tahoma"/>
        </w:rPr>
      </w:pPr>
      <w:r w:rsidRPr="00F13FD5">
        <w:rPr>
          <w:rFonts w:ascii="Tahoma" w:hAnsi="Tahoma" w:cs="Tahoma"/>
        </w:rPr>
        <w:t>Podatki morajo biti skladni s predloženim terminskim planom vzdrževanja.</w:t>
      </w:r>
    </w:p>
    <w:p w14:paraId="71630152" w14:textId="77777777" w:rsidR="008D02BA" w:rsidRPr="00F13FD5" w:rsidRDefault="008D02BA" w:rsidP="00232070">
      <w:pPr>
        <w:keepNext/>
        <w:keepLines/>
        <w:spacing w:line="276" w:lineRule="auto"/>
        <w:jc w:val="both"/>
        <w:rPr>
          <w:rFonts w:ascii="Tahoma" w:hAnsi="Tahoma" w:cs="Tahoma"/>
        </w:rPr>
      </w:pPr>
    </w:p>
    <w:p w14:paraId="7E36AB2F" w14:textId="77777777" w:rsidR="008D02BA" w:rsidRPr="00F13FD5" w:rsidRDefault="008D02BA" w:rsidP="00232070">
      <w:pPr>
        <w:keepNext/>
        <w:keepLines/>
        <w:jc w:val="both"/>
        <w:rPr>
          <w:rFonts w:ascii="Tahoma" w:hAnsi="Tahoma" w:cs="Tahoma"/>
          <w:b/>
          <w:bCs/>
        </w:rPr>
      </w:pPr>
      <w:r w:rsidRPr="00F13FD5">
        <w:rPr>
          <w:rFonts w:ascii="Tahoma" w:hAnsi="Tahoma" w:cs="Tahoma"/>
          <w:b/>
          <w:bCs/>
        </w:rPr>
        <w:t>Oblikovanje cene servisov:</w:t>
      </w:r>
    </w:p>
    <w:p w14:paraId="125228C8" w14:textId="3C0D3E14" w:rsidR="008D02BA" w:rsidRPr="00F13FD5" w:rsidRDefault="008D02BA" w:rsidP="00232070">
      <w:pPr>
        <w:keepNext/>
        <w:keepLines/>
        <w:ind w:left="360"/>
        <w:jc w:val="both"/>
        <w:rPr>
          <w:rFonts w:ascii="Tahoma" w:hAnsi="Tahoma" w:cs="Tahoma"/>
        </w:rPr>
      </w:pPr>
      <w:r w:rsidRPr="00F13FD5">
        <w:rPr>
          <w:rFonts w:ascii="Tahoma" w:hAnsi="Tahoma" w:cs="Tahoma"/>
        </w:rPr>
        <w:t>Cena na enoto servisnega posega mora vključevati vse stroške, povezane z izvedbo servisa, vključno</w:t>
      </w:r>
      <w:r w:rsidR="000B379E">
        <w:rPr>
          <w:rFonts w:ascii="Tahoma" w:hAnsi="Tahoma" w:cs="Tahoma"/>
        </w:rPr>
        <w:t> </w:t>
      </w:r>
      <w:r w:rsidRPr="00F13FD5">
        <w:rPr>
          <w:rFonts w:ascii="Tahoma" w:hAnsi="Tahoma" w:cs="Tahoma"/>
        </w:rPr>
        <w:t>z:</w:t>
      </w:r>
    </w:p>
    <w:p w14:paraId="74F33A20" w14:textId="77777777" w:rsidR="008D02BA" w:rsidRPr="00F13FD5" w:rsidRDefault="008D02BA" w:rsidP="00232070">
      <w:pPr>
        <w:keepNext/>
        <w:keepLines/>
        <w:numPr>
          <w:ilvl w:val="0"/>
          <w:numId w:val="40"/>
        </w:numPr>
        <w:rPr>
          <w:rFonts w:ascii="Tahoma" w:hAnsi="Tahoma" w:cs="Tahoma"/>
        </w:rPr>
      </w:pPr>
      <w:r w:rsidRPr="00F13FD5">
        <w:rPr>
          <w:rFonts w:ascii="Tahoma" w:hAnsi="Tahoma" w:cs="Tahoma"/>
        </w:rPr>
        <w:t xml:space="preserve">delom, </w:t>
      </w:r>
    </w:p>
    <w:p w14:paraId="3209C3AE" w14:textId="77777777" w:rsidR="008D02BA" w:rsidRPr="00F13FD5" w:rsidRDefault="008D02BA" w:rsidP="00232070">
      <w:pPr>
        <w:keepNext/>
        <w:keepLines/>
        <w:numPr>
          <w:ilvl w:val="0"/>
          <w:numId w:val="40"/>
        </w:numPr>
        <w:rPr>
          <w:rFonts w:ascii="Tahoma" w:hAnsi="Tahoma" w:cs="Tahoma"/>
        </w:rPr>
      </w:pPr>
      <w:r w:rsidRPr="00F13FD5">
        <w:rPr>
          <w:rFonts w:ascii="Tahoma" w:hAnsi="Tahoma" w:cs="Tahoma"/>
        </w:rPr>
        <w:t xml:space="preserve">materialom, </w:t>
      </w:r>
    </w:p>
    <w:p w14:paraId="3BA4ACF9" w14:textId="77777777" w:rsidR="008D02BA" w:rsidRPr="00F13FD5" w:rsidRDefault="008D02BA" w:rsidP="00232070">
      <w:pPr>
        <w:keepNext/>
        <w:keepLines/>
        <w:numPr>
          <w:ilvl w:val="0"/>
          <w:numId w:val="40"/>
        </w:numPr>
        <w:rPr>
          <w:rFonts w:ascii="Tahoma" w:hAnsi="Tahoma" w:cs="Tahoma"/>
        </w:rPr>
      </w:pPr>
      <w:r w:rsidRPr="00F13FD5">
        <w:rPr>
          <w:rFonts w:ascii="Tahoma" w:hAnsi="Tahoma" w:cs="Tahoma"/>
        </w:rPr>
        <w:t xml:space="preserve">nadomestnimi deli, ki se v okviru posameznega servisnega posega preventivno zamenjajo, </w:t>
      </w:r>
    </w:p>
    <w:p w14:paraId="378CA03A" w14:textId="77777777" w:rsidR="008D02BA" w:rsidRPr="00F13FD5" w:rsidRDefault="008D02BA" w:rsidP="00232070">
      <w:pPr>
        <w:keepNext/>
        <w:keepLines/>
        <w:numPr>
          <w:ilvl w:val="0"/>
          <w:numId w:val="40"/>
        </w:numPr>
        <w:rPr>
          <w:rFonts w:ascii="Tahoma" w:hAnsi="Tahoma" w:cs="Tahoma"/>
        </w:rPr>
      </w:pPr>
      <w:r w:rsidRPr="00F13FD5">
        <w:rPr>
          <w:rFonts w:ascii="Tahoma" w:hAnsi="Tahoma" w:cs="Tahoma"/>
        </w:rPr>
        <w:t xml:space="preserve">transportom in prihodom na lokacijo, </w:t>
      </w:r>
    </w:p>
    <w:p w14:paraId="28EBADC2" w14:textId="77777777" w:rsidR="008D02BA" w:rsidRPr="00F13FD5" w:rsidRDefault="008D02BA" w:rsidP="00232070">
      <w:pPr>
        <w:keepNext/>
        <w:keepLines/>
        <w:numPr>
          <w:ilvl w:val="0"/>
          <w:numId w:val="40"/>
        </w:numPr>
        <w:rPr>
          <w:rFonts w:ascii="Tahoma" w:hAnsi="Tahoma" w:cs="Tahoma"/>
        </w:rPr>
      </w:pPr>
      <w:r w:rsidRPr="00F13FD5">
        <w:rPr>
          <w:rFonts w:ascii="Tahoma" w:hAnsi="Tahoma" w:cs="Tahoma"/>
        </w:rPr>
        <w:t xml:space="preserve">vsemi drugimi neposrednimi in posrednimi stroški. </w:t>
      </w:r>
    </w:p>
    <w:p w14:paraId="7475B966" w14:textId="77777777" w:rsidR="008D02BA" w:rsidRPr="00F13FD5" w:rsidRDefault="008D02BA" w:rsidP="00232070">
      <w:pPr>
        <w:keepNext/>
        <w:keepLines/>
        <w:ind w:left="720"/>
        <w:rPr>
          <w:rFonts w:ascii="Tahoma" w:hAnsi="Tahoma" w:cs="Tahoma"/>
        </w:rPr>
      </w:pPr>
    </w:p>
    <w:p w14:paraId="63567AA9" w14:textId="77777777" w:rsidR="008D02BA" w:rsidRPr="00F13FD5" w:rsidRDefault="008D02BA" w:rsidP="00232070">
      <w:pPr>
        <w:keepNext/>
        <w:keepLines/>
        <w:ind w:left="360"/>
        <w:jc w:val="both"/>
        <w:rPr>
          <w:rFonts w:ascii="Tahoma" w:hAnsi="Tahoma" w:cs="Tahoma"/>
        </w:rPr>
      </w:pPr>
      <w:r w:rsidRPr="00F13FD5">
        <w:rPr>
          <w:rFonts w:ascii="Tahoma" w:hAnsi="Tahoma" w:cs="Tahoma"/>
        </w:rPr>
        <w:t>Nadomestni deli, ki so navedeni kot del posameznega servisnega posega, se štejejo kot vključeni v ceno servisnega posega in se ne obračunavajo posebej.</w:t>
      </w:r>
    </w:p>
    <w:p w14:paraId="07AC81EF" w14:textId="77777777" w:rsidR="008D02BA" w:rsidRPr="00F13FD5" w:rsidRDefault="008D02BA" w:rsidP="00232070">
      <w:pPr>
        <w:keepNext/>
        <w:keepLines/>
        <w:ind w:left="360"/>
        <w:jc w:val="both"/>
        <w:rPr>
          <w:rFonts w:ascii="Tahoma" w:hAnsi="Tahoma" w:cs="Tahoma"/>
        </w:rPr>
      </w:pPr>
    </w:p>
    <w:p w14:paraId="51DEA30C" w14:textId="287A1AF8" w:rsidR="008D02BA" w:rsidRPr="00F13FD5" w:rsidRDefault="008D02BA" w:rsidP="00232070">
      <w:pPr>
        <w:keepNext/>
        <w:keepLines/>
        <w:ind w:left="360"/>
        <w:jc w:val="both"/>
        <w:rPr>
          <w:rFonts w:ascii="Tahoma" w:hAnsi="Tahoma" w:cs="Tahoma"/>
        </w:rPr>
      </w:pPr>
      <w:r w:rsidRPr="00F13FD5">
        <w:rPr>
          <w:rFonts w:ascii="Tahoma" w:hAnsi="Tahoma" w:cs="Tahoma"/>
        </w:rPr>
        <w:t xml:space="preserve">Skupna cena posamezne postavke se izračuna kot zmnožek količine (za obdobje </w:t>
      </w:r>
      <w:r w:rsidR="00DC603D" w:rsidRPr="00DC603D">
        <w:rPr>
          <w:rFonts w:ascii="Tahoma" w:hAnsi="Tahoma" w:cs="Tahoma"/>
        </w:rPr>
        <w:t xml:space="preserve">šestdeset (60) mesecev </w:t>
      </w:r>
      <w:r w:rsidRPr="00F13FD5">
        <w:rPr>
          <w:rFonts w:ascii="Tahoma" w:hAnsi="Tahoma" w:cs="Tahoma"/>
        </w:rPr>
        <w:t>za dve puhali) in cene na enoto.</w:t>
      </w:r>
    </w:p>
    <w:p w14:paraId="7AA12C73" w14:textId="77777777" w:rsidR="008D02BA" w:rsidRPr="00F13FD5" w:rsidRDefault="008D02BA" w:rsidP="00232070">
      <w:pPr>
        <w:keepNext/>
        <w:keepLines/>
        <w:ind w:left="360"/>
        <w:rPr>
          <w:rFonts w:ascii="Tahoma" w:hAnsi="Tahoma" w:cs="Tahoma"/>
        </w:rPr>
      </w:pPr>
    </w:p>
    <w:p w14:paraId="6521DF12" w14:textId="77777777" w:rsidR="008D02BA" w:rsidRPr="00F13FD5" w:rsidRDefault="008D02BA" w:rsidP="00232070">
      <w:pPr>
        <w:keepNext/>
        <w:keepLines/>
        <w:jc w:val="both"/>
        <w:rPr>
          <w:rFonts w:ascii="Tahoma" w:hAnsi="Tahoma" w:cs="Tahoma"/>
          <w:b/>
          <w:bCs/>
        </w:rPr>
      </w:pPr>
      <w:r w:rsidRPr="00F13FD5">
        <w:rPr>
          <w:rFonts w:ascii="Tahoma" w:hAnsi="Tahoma" w:cs="Tahoma"/>
          <w:b/>
          <w:bCs/>
        </w:rPr>
        <w:t>Nadomestni deli:</w:t>
      </w:r>
    </w:p>
    <w:p w14:paraId="5F77A9D4" w14:textId="77777777" w:rsidR="008D02BA" w:rsidRPr="00F13FD5" w:rsidRDefault="008D02BA" w:rsidP="00232070">
      <w:pPr>
        <w:keepNext/>
        <w:keepLines/>
        <w:spacing w:after="200" w:line="276" w:lineRule="auto"/>
        <w:ind w:left="360"/>
        <w:jc w:val="both"/>
        <w:rPr>
          <w:rFonts w:ascii="Tahoma" w:hAnsi="Tahoma" w:cs="Tahoma"/>
        </w:rPr>
      </w:pPr>
      <w:r w:rsidRPr="00F13FD5">
        <w:rPr>
          <w:rFonts w:ascii="Tahoma" w:hAnsi="Tahoma" w:cs="Tahoma"/>
        </w:rPr>
        <w:t>Nadomestni deli, navedeni v ponudbenem predračunu, se nanašajo na izredne oziroma nepredvidene zamenjave in niso vključeni v ceno rednih servisnih posegov.</w:t>
      </w:r>
    </w:p>
    <w:p w14:paraId="0CBB0043" w14:textId="77777777" w:rsidR="008D02BA" w:rsidRPr="00F13FD5" w:rsidRDefault="008D02BA" w:rsidP="00232070">
      <w:pPr>
        <w:keepNext/>
        <w:keepLines/>
        <w:ind w:left="357"/>
        <w:jc w:val="both"/>
        <w:rPr>
          <w:rFonts w:ascii="Tahoma" w:hAnsi="Tahoma" w:cs="Tahoma"/>
        </w:rPr>
      </w:pPr>
      <w:r w:rsidRPr="00F13FD5">
        <w:rPr>
          <w:rFonts w:ascii="Tahoma" w:hAnsi="Tahoma" w:cs="Tahoma"/>
        </w:rPr>
        <w:t xml:space="preserve">Ponudnik mora: </w:t>
      </w:r>
    </w:p>
    <w:p w14:paraId="7D05C06F" w14:textId="77777777" w:rsidR="008D02BA" w:rsidRPr="00F13FD5" w:rsidRDefault="008D02BA" w:rsidP="00232070">
      <w:pPr>
        <w:pStyle w:val="Odstavekseznama"/>
        <w:keepNext/>
        <w:keepLines/>
        <w:numPr>
          <w:ilvl w:val="0"/>
          <w:numId w:val="41"/>
        </w:numPr>
        <w:jc w:val="both"/>
        <w:rPr>
          <w:rFonts w:ascii="Tahoma" w:hAnsi="Tahoma" w:cs="Tahoma"/>
        </w:rPr>
      </w:pPr>
      <w:r w:rsidRPr="00F13FD5">
        <w:rPr>
          <w:rFonts w:ascii="Tahoma" w:hAnsi="Tahoma" w:cs="Tahoma"/>
        </w:rPr>
        <w:t>navesti cene na enoto za vse predvidene nadomestne dele,</w:t>
      </w:r>
    </w:p>
    <w:p w14:paraId="60B46812" w14:textId="77777777" w:rsidR="008D02BA" w:rsidRPr="00F13FD5" w:rsidRDefault="008D02BA" w:rsidP="00232070">
      <w:pPr>
        <w:pStyle w:val="Odstavekseznama"/>
        <w:keepNext/>
        <w:keepLines/>
        <w:numPr>
          <w:ilvl w:val="0"/>
          <w:numId w:val="41"/>
        </w:numPr>
        <w:jc w:val="both"/>
        <w:rPr>
          <w:rFonts w:ascii="Tahoma" w:hAnsi="Tahoma" w:cs="Tahoma"/>
        </w:rPr>
      </w:pPr>
      <w:r w:rsidRPr="00F13FD5">
        <w:rPr>
          <w:rFonts w:ascii="Tahoma" w:hAnsi="Tahoma" w:cs="Tahoma"/>
        </w:rPr>
        <w:t>za vsak nadomestni del navesti tudi naziv dela proizvajalca ter kataloško številko (če obstaja),</w:t>
      </w:r>
    </w:p>
    <w:p w14:paraId="04095D39" w14:textId="77777777" w:rsidR="008D02BA" w:rsidRPr="00F13FD5" w:rsidRDefault="008D02BA" w:rsidP="00232070">
      <w:pPr>
        <w:pStyle w:val="Odstavekseznama"/>
        <w:keepNext/>
        <w:keepLines/>
        <w:numPr>
          <w:ilvl w:val="0"/>
          <w:numId w:val="41"/>
        </w:numPr>
        <w:jc w:val="both"/>
        <w:rPr>
          <w:rFonts w:ascii="Tahoma" w:hAnsi="Tahoma" w:cs="Tahoma"/>
        </w:rPr>
      </w:pPr>
      <w:r w:rsidRPr="00F13FD5">
        <w:rPr>
          <w:rFonts w:ascii="Tahoma" w:hAnsi="Tahoma" w:cs="Tahoma"/>
        </w:rPr>
        <w:t>po potrebi dopolniti seznam z dodatnimi nadomestnimi deli, ki so potrebni za delovanje ponujene opreme.</w:t>
      </w:r>
    </w:p>
    <w:p w14:paraId="764A0FA6" w14:textId="77777777" w:rsidR="008D02BA" w:rsidRPr="00F13FD5" w:rsidRDefault="008D02BA" w:rsidP="00232070">
      <w:pPr>
        <w:keepNext/>
        <w:keepLines/>
        <w:ind w:left="357"/>
        <w:jc w:val="both"/>
        <w:rPr>
          <w:rFonts w:ascii="Tahoma" w:hAnsi="Tahoma" w:cs="Tahoma"/>
        </w:rPr>
      </w:pPr>
    </w:p>
    <w:p w14:paraId="12473923" w14:textId="77777777" w:rsidR="008D02BA" w:rsidRPr="00F13FD5" w:rsidRDefault="008D02BA" w:rsidP="00232070">
      <w:pPr>
        <w:keepNext/>
        <w:keepLines/>
        <w:ind w:left="357"/>
        <w:jc w:val="both"/>
        <w:rPr>
          <w:rFonts w:ascii="Tahoma" w:hAnsi="Tahoma" w:cs="Tahoma"/>
        </w:rPr>
      </w:pPr>
      <w:r w:rsidRPr="00F13FD5">
        <w:rPr>
          <w:rFonts w:ascii="Tahoma" w:hAnsi="Tahoma" w:cs="Tahoma"/>
        </w:rPr>
        <w:t>V primeru, da ponudnik doda dodatne postavke, jih mora vključiti v skupno ponudbeno ceno.</w:t>
      </w:r>
    </w:p>
    <w:p w14:paraId="5167A17F" w14:textId="77777777" w:rsidR="008D02BA" w:rsidRPr="00F13FD5" w:rsidRDefault="008D02BA" w:rsidP="00232070">
      <w:pPr>
        <w:keepNext/>
        <w:keepLines/>
        <w:ind w:left="357"/>
        <w:jc w:val="both"/>
        <w:rPr>
          <w:rFonts w:ascii="Tahoma" w:hAnsi="Tahoma" w:cs="Tahoma"/>
        </w:rPr>
      </w:pPr>
    </w:p>
    <w:p w14:paraId="0FAB5E4E" w14:textId="77777777" w:rsidR="008D02BA" w:rsidRPr="00F13FD5" w:rsidRDefault="008D02BA" w:rsidP="00232070">
      <w:pPr>
        <w:keepNext/>
        <w:keepLines/>
        <w:ind w:left="357"/>
        <w:jc w:val="both"/>
        <w:rPr>
          <w:rFonts w:ascii="Tahoma" w:hAnsi="Tahoma" w:cs="Tahoma"/>
        </w:rPr>
      </w:pPr>
      <w:r w:rsidRPr="00F13FD5">
        <w:rPr>
          <w:rFonts w:ascii="Tahoma" w:hAnsi="Tahoma" w:cs="Tahoma"/>
        </w:rPr>
        <w:t>Količine nadomestnih delov so informativne narave in služijo izključno za namen primerjave ponudb.</w:t>
      </w:r>
    </w:p>
    <w:p w14:paraId="3C4D8FA8" w14:textId="77777777" w:rsidR="008D02BA" w:rsidRPr="00F13FD5" w:rsidRDefault="008D02BA" w:rsidP="00232070">
      <w:pPr>
        <w:keepNext/>
        <w:keepLines/>
        <w:ind w:left="357"/>
        <w:jc w:val="both"/>
        <w:rPr>
          <w:rFonts w:ascii="Tahoma" w:hAnsi="Tahoma" w:cs="Tahoma"/>
        </w:rPr>
      </w:pPr>
    </w:p>
    <w:p w14:paraId="77A6F11B" w14:textId="509B9FCE" w:rsidR="0003667A" w:rsidRPr="00F13FD5" w:rsidRDefault="008D02BA" w:rsidP="00232070">
      <w:pPr>
        <w:keepNext/>
        <w:keepLines/>
        <w:ind w:left="357"/>
        <w:jc w:val="both"/>
        <w:rPr>
          <w:rFonts w:ascii="Tahoma" w:hAnsi="Tahoma" w:cs="Tahoma"/>
        </w:rPr>
      </w:pPr>
      <w:r w:rsidRPr="00F13FD5">
        <w:rPr>
          <w:rFonts w:ascii="Tahoma" w:hAnsi="Tahoma" w:cs="Tahoma"/>
        </w:rPr>
        <w:t>Dejanski obseg dobave nadomestnih delov se bo izvajal glede na potrebe naročnika.</w:t>
      </w:r>
    </w:p>
    <w:p w14:paraId="458D3506" w14:textId="77777777" w:rsidR="0003667A" w:rsidRDefault="0003667A" w:rsidP="00232070">
      <w:pPr>
        <w:keepNext/>
        <w:keepLines/>
        <w:rPr>
          <w:rFonts w:ascii="Tahoma" w:hAnsi="Tahoma" w:cs="Tahoma"/>
        </w:rPr>
      </w:pPr>
    </w:p>
    <w:p w14:paraId="6CCD2CCD" w14:textId="77777777" w:rsidR="006A6B26" w:rsidRPr="00F13FD5" w:rsidRDefault="006A6B26" w:rsidP="00232070">
      <w:pPr>
        <w:keepNext/>
        <w:keepLines/>
        <w:rPr>
          <w:rFonts w:ascii="Tahoma" w:hAnsi="Tahoma" w:cs="Tahoma"/>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03667A" w:rsidRPr="00F13FD5" w14:paraId="404C284D" w14:textId="77777777" w:rsidTr="001D3263">
        <w:tc>
          <w:tcPr>
            <w:tcW w:w="608" w:type="dxa"/>
            <w:tcBorders>
              <w:right w:val="nil"/>
            </w:tcBorders>
          </w:tcPr>
          <w:p w14:paraId="378FE7E7" w14:textId="77777777" w:rsidR="0003667A" w:rsidRPr="00F13FD5" w:rsidRDefault="0003667A" w:rsidP="00232070">
            <w:pPr>
              <w:keepNext/>
              <w:keepLines/>
              <w:jc w:val="both"/>
              <w:rPr>
                <w:rFonts w:ascii="Tahoma" w:hAnsi="Tahoma" w:cs="Tahoma"/>
              </w:rPr>
            </w:pPr>
            <w:bookmarkStart w:id="38" w:name="_Hlk230614251"/>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6C04AB5" w14:textId="799704B1" w:rsidR="0003667A" w:rsidRPr="00F13FD5" w:rsidRDefault="0003667A" w:rsidP="00232070">
            <w:pPr>
              <w:keepNext/>
              <w:keepLines/>
              <w:rPr>
                <w:rFonts w:ascii="Tahoma" w:hAnsi="Tahoma" w:cs="Tahoma"/>
              </w:rPr>
            </w:pPr>
            <w:r w:rsidRPr="00F13FD5">
              <w:rPr>
                <w:rFonts w:ascii="Tahoma" w:hAnsi="Tahoma" w:cs="Tahoma"/>
              </w:rPr>
              <w:t>TERMINSKI PLAN SERVISOV</w:t>
            </w:r>
          </w:p>
        </w:tc>
        <w:tc>
          <w:tcPr>
            <w:tcW w:w="851" w:type="dxa"/>
            <w:tcBorders>
              <w:top w:val="single" w:sz="4" w:space="0" w:color="auto"/>
              <w:left w:val="single" w:sz="4" w:space="0" w:color="auto"/>
              <w:bottom w:val="single" w:sz="4" w:space="0" w:color="auto"/>
              <w:right w:val="nil"/>
            </w:tcBorders>
          </w:tcPr>
          <w:p w14:paraId="39FEC7AA" w14:textId="77777777" w:rsidR="0003667A" w:rsidRPr="00F13FD5" w:rsidRDefault="0003667A"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7E3E8A4A" w14:textId="47EE984C" w:rsidR="0003667A" w:rsidRPr="00F13FD5" w:rsidRDefault="0003667A" w:rsidP="00232070">
            <w:pPr>
              <w:keepNext/>
              <w:keepLines/>
              <w:ind w:right="-62"/>
              <w:jc w:val="both"/>
              <w:rPr>
                <w:rFonts w:ascii="Tahoma" w:hAnsi="Tahoma" w:cs="Tahoma"/>
                <w:b/>
                <w:iCs/>
              </w:rPr>
            </w:pPr>
            <w:r w:rsidRPr="00F13FD5">
              <w:rPr>
                <w:rFonts w:ascii="Tahoma" w:hAnsi="Tahoma" w:cs="Tahoma"/>
                <w:b/>
                <w:iCs/>
              </w:rPr>
              <w:t xml:space="preserve"> 2/4  </w:t>
            </w:r>
          </w:p>
        </w:tc>
      </w:tr>
      <w:bookmarkEnd w:id="38"/>
    </w:tbl>
    <w:p w14:paraId="0FE9C73D" w14:textId="77777777" w:rsidR="0003667A" w:rsidRPr="00F13FD5" w:rsidRDefault="0003667A" w:rsidP="00232070">
      <w:pPr>
        <w:keepNext/>
        <w:keepLines/>
        <w:rPr>
          <w:rFonts w:ascii="Tahoma" w:hAnsi="Tahoma" w:cs="Tahoma"/>
        </w:rPr>
      </w:pPr>
    </w:p>
    <w:p w14:paraId="3E9F0296" w14:textId="15906D3A" w:rsidR="0003667A" w:rsidRPr="00F13FD5" w:rsidRDefault="00901EFE" w:rsidP="00232070">
      <w:pPr>
        <w:keepNext/>
        <w:keepLines/>
        <w:jc w:val="both"/>
        <w:rPr>
          <w:rFonts w:ascii="Tahoma" w:hAnsi="Tahoma" w:cs="Tahoma"/>
        </w:rPr>
      </w:pPr>
      <w:r w:rsidRPr="00F13FD5">
        <w:rPr>
          <w:rFonts w:ascii="Tahoma" w:hAnsi="Tahoma" w:cs="Tahoma"/>
        </w:rPr>
        <w:t>Terminski plan se predloži po podpisu primopredajnega zapisnik</w:t>
      </w:r>
      <w:r w:rsidR="004D0169">
        <w:rPr>
          <w:rFonts w:ascii="Tahoma" w:hAnsi="Tahoma" w:cs="Tahoma"/>
        </w:rPr>
        <w:t>a</w:t>
      </w:r>
      <w:r w:rsidRPr="00F13FD5">
        <w:rPr>
          <w:rFonts w:ascii="Tahoma" w:hAnsi="Tahoma" w:cs="Tahoma"/>
        </w:rPr>
        <w:t xml:space="preserve"> o uspešnem prevzemu</w:t>
      </w:r>
      <w:r w:rsidR="00F24E6D" w:rsidRPr="00F13FD5">
        <w:rPr>
          <w:rFonts w:ascii="Tahoma" w:hAnsi="Tahoma" w:cs="Tahoma"/>
        </w:rPr>
        <w:t xml:space="preserve"> puhal</w:t>
      </w:r>
      <w:r w:rsidRPr="00F13FD5">
        <w:rPr>
          <w:rFonts w:ascii="Tahoma" w:hAnsi="Tahoma" w:cs="Tahoma"/>
        </w:rPr>
        <w:t xml:space="preserve"> in ga ni potrebno predložiti k ponudbeni dokumentaciji.</w:t>
      </w:r>
    </w:p>
    <w:p w14:paraId="42FBC194" w14:textId="77777777" w:rsidR="0003667A" w:rsidRPr="00F13FD5" w:rsidRDefault="0003667A" w:rsidP="00232070">
      <w:pPr>
        <w:keepNext/>
        <w:keepLines/>
        <w:jc w:val="both"/>
        <w:rPr>
          <w:rFonts w:ascii="Tahoma" w:hAnsi="Tahoma" w:cs="Tahoma"/>
        </w:rPr>
      </w:pPr>
    </w:p>
    <w:p w14:paraId="37D03BDF" w14:textId="7CD68818" w:rsidR="00CE4010" w:rsidRPr="00F13FD5" w:rsidRDefault="00CE4010" w:rsidP="00232070">
      <w:pPr>
        <w:keepNext/>
        <w:keepLines/>
        <w:spacing w:after="120"/>
        <w:jc w:val="both"/>
        <w:rPr>
          <w:rFonts w:ascii="Tahoma" w:hAnsi="Tahoma" w:cs="Tahoma"/>
          <w:bCs/>
        </w:rPr>
      </w:pPr>
      <w:r w:rsidRPr="00F13FD5">
        <w:rPr>
          <w:rFonts w:ascii="Tahoma" w:hAnsi="Tahoma" w:cs="Tahoma"/>
          <w:bCs/>
        </w:rPr>
        <w:t>Izbrani ponudnik bo moral v Prilogi »Terminski plan servisov« izpolniti načrt izvajanja rednega vzdrževanja za ponujeno opremo, in sicer na naslednji način:</w:t>
      </w:r>
    </w:p>
    <w:p w14:paraId="727F0377" w14:textId="77777777" w:rsidR="00CE4010" w:rsidRPr="00F13FD5" w:rsidRDefault="00CE4010" w:rsidP="00232070">
      <w:pPr>
        <w:pStyle w:val="Odstavekseznama"/>
        <w:keepNext/>
        <w:keepLines/>
        <w:numPr>
          <w:ilvl w:val="0"/>
          <w:numId w:val="35"/>
        </w:numPr>
        <w:spacing w:after="120"/>
        <w:jc w:val="both"/>
        <w:rPr>
          <w:rFonts w:ascii="Tahoma" w:hAnsi="Tahoma" w:cs="Tahoma"/>
          <w:bCs/>
        </w:rPr>
      </w:pPr>
      <w:r w:rsidRPr="00F13FD5">
        <w:rPr>
          <w:rFonts w:ascii="Tahoma" w:hAnsi="Tahoma" w:cs="Tahoma"/>
          <w:bCs/>
        </w:rPr>
        <w:t>izpolniti terminski plan za vsako puhalo posebej</w:t>
      </w:r>
    </w:p>
    <w:p w14:paraId="34960F03" w14:textId="2549A786" w:rsidR="00DC603D" w:rsidRPr="00F13FD5" w:rsidRDefault="00DC603D" w:rsidP="00232070">
      <w:pPr>
        <w:pStyle w:val="Odstavekseznama"/>
        <w:keepNext/>
        <w:keepLines/>
        <w:numPr>
          <w:ilvl w:val="0"/>
          <w:numId w:val="35"/>
        </w:numPr>
        <w:spacing w:after="120"/>
        <w:jc w:val="both"/>
        <w:rPr>
          <w:rFonts w:ascii="Tahoma" w:hAnsi="Tahoma" w:cs="Tahoma"/>
          <w:bCs/>
        </w:rPr>
      </w:pPr>
      <w:r w:rsidRPr="00DC603D">
        <w:rPr>
          <w:rFonts w:ascii="Tahoma" w:hAnsi="Tahoma" w:cs="Tahoma"/>
          <w:bCs/>
        </w:rPr>
        <w:t>serijska številka se vpiše po dobavi opreme.</w:t>
      </w:r>
    </w:p>
    <w:p w14:paraId="6CB79FEB" w14:textId="77777777"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 xml:space="preserve">vpisati </w:t>
      </w:r>
      <w:r w:rsidRPr="00F13FD5">
        <w:rPr>
          <w:rFonts w:ascii="Tahoma" w:hAnsi="Tahoma" w:cs="Tahoma"/>
          <w:b/>
          <w:bCs/>
        </w:rPr>
        <w:t>naziv servisnega posega</w:t>
      </w:r>
      <w:r w:rsidRPr="00F13FD5">
        <w:rPr>
          <w:rFonts w:ascii="Tahoma" w:hAnsi="Tahoma" w:cs="Tahoma"/>
          <w:bCs/>
        </w:rPr>
        <w:t xml:space="preserve">, </w:t>
      </w:r>
    </w:p>
    <w:p w14:paraId="5B7EF75A" w14:textId="4B213415"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 xml:space="preserve">zagotoviti, da so nazivi servisnih posegov </w:t>
      </w:r>
      <w:r w:rsidRPr="00F13FD5">
        <w:rPr>
          <w:rFonts w:ascii="Tahoma" w:hAnsi="Tahoma" w:cs="Tahoma"/>
          <w:b/>
          <w:bCs/>
        </w:rPr>
        <w:t>usklajeni s ponudbenim predračunom (Priloga 2/</w:t>
      </w:r>
      <w:r w:rsidR="00DC603D">
        <w:rPr>
          <w:rFonts w:ascii="Tahoma" w:hAnsi="Tahoma" w:cs="Tahoma"/>
          <w:b/>
          <w:bCs/>
        </w:rPr>
        <w:t>3</w:t>
      </w:r>
      <w:r w:rsidRPr="00F13FD5">
        <w:rPr>
          <w:rFonts w:ascii="Tahoma" w:hAnsi="Tahoma" w:cs="Tahoma"/>
          <w:b/>
          <w:bCs/>
        </w:rPr>
        <w:t>)</w:t>
      </w:r>
      <w:r w:rsidRPr="00F13FD5">
        <w:rPr>
          <w:rFonts w:ascii="Tahoma" w:hAnsi="Tahoma" w:cs="Tahoma"/>
          <w:bCs/>
        </w:rPr>
        <w:t xml:space="preserve">, </w:t>
      </w:r>
    </w:p>
    <w:p w14:paraId="30E410A3" w14:textId="77777777"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upoštevati servisne intervale proizvajalca (obratovalne ure in/ali časovno obdobje),</w:t>
      </w:r>
    </w:p>
    <w:p w14:paraId="385F07FE" w14:textId="77777777"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 xml:space="preserve">v zgornjo vrstico (glavo stolpcev) vnesti </w:t>
      </w:r>
      <w:r w:rsidRPr="00F13FD5">
        <w:rPr>
          <w:rFonts w:ascii="Tahoma" w:hAnsi="Tahoma" w:cs="Tahoma"/>
          <w:b/>
          <w:bCs/>
        </w:rPr>
        <w:t>predvidene datume (mesec/leto)</w:t>
      </w:r>
      <w:r w:rsidRPr="00F13FD5">
        <w:rPr>
          <w:rFonts w:ascii="Tahoma" w:hAnsi="Tahoma" w:cs="Tahoma"/>
          <w:bCs/>
        </w:rPr>
        <w:t xml:space="preserve"> izvajanja servisov,</w:t>
      </w:r>
    </w:p>
    <w:p w14:paraId="30C27FC1" w14:textId="77777777"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termine določiti na podlagi:</w:t>
      </w:r>
    </w:p>
    <w:p w14:paraId="30ABD8D8" w14:textId="77777777" w:rsidR="00CE4010" w:rsidRPr="00F13FD5" w:rsidRDefault="00CE4010" w:rsidP="00232070">
      <w:pPr>
        <w:pStyle w:val="Odstavekseznama"/>
        <w:keepNext/>
        <w:keepLines/>
        <w:numPr>
          <w:ilvl w:val="1"/>
          <w:numId w:val="34"/>
        </w:numPr>
        <w:spacing w:after="120"/>
        <w:jc w:val="both"/>
        <w:rPr>
          <w:rFonts w:ascii="Tahoma" w:hAnsi="Tahoma" w:cs="Tahoma"/>
          <w:bCs/>
        </w:rPr>
      </w:pPr>
      <w:r w:rsidRPr="00F13FD5">
        <w:rPr>
          <w:rFonts w:ascii="Tahoma" w:hAnsi="Tahoma" w:cs="Tahoma"/>
          <w:bCs/>
        </w:rPr>
        <w:t xml:space="preserve">predvidenega obratovanja (5.800–6.500 ur/leto), </w:t>
      </w:r>
    </w:p>
    <w:p w14:paraId="4BAAA61E" w14:textId="77777777" w:rsidR="00CE4010" w:rsidRPr="00F13FD5" w:rsidRDefault="00CE4010" w:rsidP="00232070">
      <w:pPr>
        <w:pStyle w:val="Odstavekseznama"/>
        <w:keepNext/>
        <w:keepLines/>
        <w:numPr>
          <w:ilvl w:val="1"/>
          <w:numId w:val="34"/>
        </w:numPr>
        <w:spacing w:after="120"/>
        <w:jc w:val="both"/>
        <w:rPr>
          <w:rFonts w:ascii="Tahoma" w:hAnsi="Tahoma" w:cs="Tahoma"/>
          <w:bCs/>
        </w:rPr>
      </w:pPr>
      <w:r w:rsidRPr="00F13FD5">
        <w:rPr>
          <w:rFonts w:ascii="Tahoma" w:hAnsi="Tahoma" w:cs="Tahoma"/>
          <w:bCs/>
        </w:rPr>
        <w:t>servisnih intervalov proizvajalca.</w:t>
      </w:r>
    </w:p>
    <w:p w14:paraId="6CB3A9F5" w14:textId="77777777" w:rsidR="00CE4010" w:rsidRPr="00F13FD5" w:rsidRDefault="00CE4010" w:rsidP="00232070">
      <w:pPr>
        <w:pStyle w:val="Odstavekseznama"/>
        <w:keepNext/>
        <w:keepLines/>
        <w:numPr>
          <w:ilvl w:val="0"/>
          <w:numId w:val="34"/>
        </w:numPr>
        <w:spacing w:after="120"/>
        <w:jc w:val="both"/>
        <w:rPr>
          <w:rFonts w:ascii="Tahoma" w:hAnsi="Tahoma" w:cs="Tahoma"/>
          <w:bCs/>
        </w:rPr>
      </w:pPr>
      <w:r w:rsidRPr="00F13FD5">
        <w:rPr>
          <w:rFonts w:ascii="Tahoma" w:hAnsi="Tahoma" w:cs="Tahoma"/>
          <w:bCs/>
        </w:rPr>
        <w:t>za vsak servisni poseg:</w:t>
      </w:r>
    </w:p>
    <w:p w14:paraId="438C0CC5" w14:textId="77777777" w:rsidR="00CE4010" w:rsidRPr="00F13FD5" w:rsidRDefault="00CE4010" w:rsidP="00232070">
      <w:pPr>
        <w:pStyle w:val="Odstavekseznama"/>
        <w:keepNext/>
        <w:keepLines/>
        <w:numPr>
          <w:ilvl w:val="1"/>
          <w:numId w:val="34"/>
        </w:numPr>
        <w:spacing w:after="120"/>
        <w:jc w:val="both"/>
        <w:rPr>
          <w:rFonts w:ascii="Tahoma" w:hAnsi="Tahoma" w:cs="Tahoma"/>
          <w:bCs/>
        </w:rPr>
      </w:pPr>
      <w:r w:rsidRPr="00F13FD5">
        <w:rPr>
          <w:rFonts w:ascii="Tahoma" w:hAnsi="Tahoma" w:cs="Tahoma"/>
          <w:bCs/>
        </w:rPr>
        <w:t>v ustrezni celici označiti izvedbo servisa (npr. z oznako »X« ali z barvnim označevanjem),</w:t>
      </w:r>
    </w:p>
    <w:p w14:paraId="6ED2C9A4" w14:textId="77777777" w:rsidR="00CE4010" w:rsidRPr="00F13FD5" w:rsidRDefault="00CE4010" w:rsidP="00232070">
      <w:pPr>
        <w:pStyle w:val="Odstavekseznama"/>
        <w:keepNext/>
        <w:keepLines/>
        <w:numPr>
          <w:ilvl w:val="1"/>
          <w:numId w:val="34"/>
        </w:numPr>
        <w:spacing w:after="120"/>
        <w:jc w:val="both"/>
        <w:rPr>
          <w:rFonts w:ascii="Tahoma" w:hAnsi="Tahoma" w:cs="Tahoma"/>
          <w:bCs/>
        </w:rPr>
      </w:pPr>
      <w:r w:rsidRPr="00F13FD5">
        <w:rPr>
          <w:rFonts w:ascii="Tahoma" w:hAnsi="Tahoma" w:cs="Tahoma"/>
          <w:bCs/>
        </w:rPr>
        <w:t>označiti vse predvidene izvedbe servisa v obdobju, ki ga zajema terminski plan.</w:t>
      </w:r>
    </w:p>
    <w:p w14:paraId="1E4D17FE" w14:textId="77777777" w:rsidR="002775D2" w:rsidRPr="00F13FD5" w:rsidRDefault="002775D2" w:rsidP="00232070">
      <w:pPr>
        <w:keepNext/>
        <w:keepLines/>
        <w:rPr>
          <w:rFonts w:ascii="Tahoma" w:hAnsi="Tahoma" w:cs="Tahoma"/>
        </w:rPr>
      </w:pPr>
    </w:p>
    <w:p w14:paraId="6333DBBD" w14:textId="77777777" w:rsidR="002775D2" w:rsidRPr="00F13FD5" w:rsidRDefault="002775D2" w:rsidP="00232070">
      <w:pPr>
        <w:keepNext/>
        <w:keepLines/>
        <w:rPr>
          <w:rFonts w:ascii="Tahoma" w:hAnsi="Tahoma" w:cs="Tahoma"/>
        </w:rPr>
      </w:pPr>
    </w:p>
    <w:p w14:paraId="1B4BFFCC" w14:textId="512EDB71" w:rsidR="00CE4010" w:rsidRPr="00F13FD5" w:rsidRDefault="00CE4010" w:rsidP="00232070">
      <w:pPr>
        <w:keepNext/>
        <w:keepLines/>
        <w:rPr>
          <w:rFonts w:ascii="Tahoma" w:hAnsi="Tahoma" w:cs="Tahoma"/>
        </w:rPr>
      </w:pPr>
      <w:r w:rsidRPr="00F13FD5">
        <w:rPr>
          <w:rFonts w:ascii="Tahoma" w:hAnsi="Tahoma" w:cs="Tahoma"/>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360DD" w:rsidRPr="00F13FD5" w14:paraId="235B229D" w14:textId="77777777" w:rsidTr="008360DD">
        <w:tc>
          <w:tcPr>
            <w:tcW w:w="608" w:type="dxa"/>
            <w:tcBorders>
              <w:right w:val="nil"/>
            </w:tcBorders>
          </w:tcPr>
          <w:p w14:paraId="290EBF6F" w14:textId="77777777" w:rsidR="00A0018D" w:rsidRPr="00F13FD5" w:rsidRDefault="00A0018D" w:rsidP="00232070">
            <w:pPr>
              <w:keepNext/>
              <w:keepLines/>
              <w:jc w:val="both"/>
              <w:rPr>
                <w:rFonts w:ascii="Tahoma" w:hAnsi="Tahoma" w:cs="Tahoma"/>
              </w:rPr>
            </w:pPr>
            <w:bookmarkStart w:id="39" w:name="_Hlk197437510"/>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5D2BFC5" w14:textId="7E956040" w:rsidR="00A0018D" w:rsidRPr="00F13FD5" w:rsidRDefault="00A0018D" w:rsidP="00232070">
            <w:pPr>
              <w:keepNext/>
              <w:keepLines/>
              <w:rPr>
                <w:rFonts w:ascii="Tahoma" w:hAnsi="Tahoma" w:cs="Tahoma"/>
              </w:rPr>
            </w:pPr>
            <w:r w:rsidRPr="00F13FD5">
              <w:rPr>
                <w:rFonts w:ascii="Tahoma" w:hAnsi="Tahoma" w:cs="Tahoma"/>
              </w:rPr>
              <w:t>IZJAVA O IZPOLNJEVANJU SPOSOBNOSTI PONUDNIKA/PARTNERJA</w:t>
            </w:r>
          </w:p>
        </w:tc>
        <w:tc>
          <w:tcPr>
            <w:tcW w:w="851" w:type="dxa"/>
            <w:tcBorders>
              <w:top w:val="single" w:sz="4" w:space="0" w:color="auto"/>
              <w:left w:val="single" w:sz="4" w:space="0" w:color="auto"/>
              <w:bottom w:val="single" w:sz="4" w:space="0" w:color="auto"/>
              <w:right w:val="nil"/>
            </w:tcBorders>
          </w:tcPr>
          <w:p w14:paraId="7113B61D" w14:textId="7C70084C" w:rsidR="00A0018D" w:rsidRPr="00F13FD5" w:rsidRDefault="00F804CC" w:rsidP="00232070">
            <w:pPr>
              <w:keepNext/>
              <w:keepLines/>
              <w:ind w:left="-74" w:right="-207"/>
              <w:jc w:val="both"/>
              <w:rPr>
                <w:rFonts w:ascii="Tahoma" w:hAnsi="Tahoma" w:cs="Tahoma"/>
                <w:b/>
                <w:iCs/>
              </w:rPr>
            </w:pPr>
            <w:r w:rsidRPr="00F13FD5">
              <w:rPr>
                <w:rFonts w:ascii="Tahoma" w:hAnsi="Tahoma" w:cs="Tahoma"/>
                <w:b/>
                <w:iCs/>
              </w:rPr>
              <w:t xml:space="preserve"> </w:t>
            </w:r>
            <w:r w:rsidR="008360DD" w:rsidRPr="00F13FD5">
              <w:rPr>
                <w:rFonts w:ascii="Tahoma" w:hAnsi="Tahoma" w:cs="Tahoma"/>
                <w:b/>
                <w:iCs/>
              </w:rPr>
              <w:t xml:space="preserve"> </w:t>
            </w:r>
            <w:r w:rsidR="00A0018D" w:rsidRPr="00F13FD5">
              <w:rPr>
                <w:rFonts w:ascii="Tahoma" w:hAnsi="Tahoma" w:cs="Tahoma"/>
                <w:b/>
                <w:iCs/>
              </w:rPr>
              <w:t xml:space="preserve">Priloga </w:t>
            </w:r>
          </w:p>
        </w:tc>
        <w:tc>
          <w:tcPr>
            <w:tcW w:w="567" w:type="dxa"/>
            <w:tcBorders>
              <w:top w:val="single" w:sz="4" w:space="0" w:color="auto"/>
              <w:left w:val="nil"/>
              <w:bottom w:val="single" w:sz="4" w:space="0" w:color="auto"/>
              <w:right w:val="single" w:sz="4" w:space="0" w:color="auto"/>
            </w:tcBorders>
          </w:tcPr>
          <w:p w14:paraId="1C3E76AA" w14:textId="6DCDF6FC" w:rsidR="00A0018D" w:rsidRPr="00F13FD5" w:rsidRDefault="008360DD" w:rsidP="00232070">
            <w:pPr>
              <w:keepNext/>
              <w:keepLines/>
              <w:ind w:right="-62"/>
              <w:jc w:val="both"/>
              <w:rPr>
                <w:rFonts w:ascii="Tahoma" w:hAnsi="Tahoma" w:cs="Tahoma"/>
                <w:b/>
                <w:iCs/>
              </w:rPr>
            </w:pPr>
            <w:r w:rsidRPr="00F13FD5">
              <w:rPr>
                <w:rFonts w:ascii="Tahoma" w:hAnsi="Tahoma" w:cs="Tahoma"/>
                <w:b/>
                <w:iCs/>
              </w:rPr>
              <w:t xml:space="preserve"> </w:t>
            </w:r>
            <w:r w:rsidR="00A0018D" w:rsidRPr="00F13FD5">
              <w:rPr>
                <w:rFonts w:ascii="Tahoma" w:hAnsi="Tahoma" w:cs="Tahoma"/>
                <w:b/>
                <w:iCs/>
              </w:rPr>
              <w:t>3/1</w:t>
            </w:r>
            <w:r w:rsidRPr="00F13FD5">
              <w:rPr>
                <w:rFonts w:ascii="Tahoma" w:hAnsi="Tahoma" w:cs="Tahoma"/>
                <w:b/>
                <w:iCs/>
              </w:rPr>
              <w:t xml:space="preserve">  </w:t>
            </w:r>
          </w:p>
        </w:tc>
      </w:tr>
      <w:bookmarkEnd w:id="39"/>
    </w:tbl>
    <w:p w14:paraId="6DD9DCC2" w14:textId="77777777" w:rsidR="008360DD" w:rsidRPr="00F13FD5" w:rsidRDefault="008360DD" w:rsidP="00232070">
      <w:pPr>
        <w:keepNext/>
        <w:keepLines/>
        <w:jc w:val="both"/>
        <w:rPr>
          <w:rFonts w:ascii="Tahoma" w:hAnsi="Tahoma" w:cs="Tahoma"/>
        </w:rPr>
      </w:pPr>
    </w:p>
    <w:p w14:paraId="337C8F7F" w14:textId="5685B42E" w:rsidR="00A0018D" w:rsidRPr="00F13FD5" w:rsidRDefault="00A0018D" w:rsidP="00232070">
      <w:pPr>
        <w:keepNext/>
        <w:keepLines/>
        <w:jc w:val="both"/>
        <w:rPr>
          <w:rFonts w:ascii="Tahoma" w:hAnsi="Tahoma" w:cs="Tahoma"/>
          <w:i/>
        </w:rPr>
      </w:pPr>
      <w:r w:rsidRPr="00F13FD5">
        <w:rPr>
          <w:rFonts w:ascii="Tahoma" w:hAnsi="Tahoma" w:cs="Tahoma"/>
        </w:rPr>
        <w:t>V zvezi z javnim naročilom</w:t>
      </w:r>
      <w:r w:rsidRPr="00F13FD5" w:rsidDel="00FF3C2E">
        <w:rPr>
          <w:rFonts w:ascii="Tahoma" w:hAnsi="Tahoma" w:cs="Tahoma"/>
        </w:rPr>
        <w:t xml:space="preserve"> </w:t>
      </w:r>
      <w:r w:rsidRPr="00F13FD5">
        <w:rPr>
          <w:rFonts w:ascii="Tahoma" w:hAnsi="Tahoma" w:cs="Tahoma"/>
        </w:rPr>
        <w:t xml:space="preserve">št. </w:t>
      </w:r>
      <w:r w:rsidR="00637A5B">
        <w:rPr>
          <w:rFonts w:ascii="Tahoma" w:hAnsi="Tahoma" w:cs="Tahoma"/>
          <w:b/>
          <w:bCs/>
        </w:rPr>
        <w:t>VKS-59/26 Dobava in zamenjava puhal, redno in izredno vzdrževanje puhal ter dobava nadomestnih delov na IČN Barje</w:t>
      </w:r>
      <w:r w:rsidRPr="00F13FD5">
        <w:rPr>
          <w:rFonts w:ascii="Tahoma" w:hAnsi="Tahoma" w:cs="Tahoma"/>
        </w:rPr>
        <w:t xml:space="preserve">, kot </w:t>
      </w:r>
      <w:r w:rsidRPr="00F13FD5">
        <w:rPr>
          <w:rFonts w:ascii="Tahoma" w:hAnsi="Tahoma" w:cs="Tahoma"/>
          <w:i/>
        </w:rPr>
        <w:t>(označi in izpolni)</w:t>
      </w:r>
    </w:p>
    <w:p w14:paraId="4C99D892" w14:textId="77777777" w:rsidR="00A0018D" w:rsidRPr="00F13FD5" w:rsidRDefault="00A0018D" w:rsidP="00232070">
      <w:pPr>
        <w:keepNext/>
        <w:keepLines/>
        <w:jc w:val="both"/>
        <w:rPr>
          <w:rFonts w:ascii="Tahoma" w:hAnsi="Tahoma" w:cs="Tahoma"/>
          <w:b/>
        </w:rPr>
      </w:pPr>
      <w:r w:rsidRPr="00F13FD5">
        <w:rPr>
          <w:rFonts w:ascii="Tahoma" w:hAnsi="Tahoma" w:cs="Tahoma"/>
          <w:b/>
          <w:noProof/>
          <w:sz w:val="18"/>
          <w:szCs w:val="18"/>
        </w:rPr>
        <mc:AlternateContent>
          <mc:Choice Requires="wps">
            <w:drawing>
              <wp:anchor distT="0" distB="0" distL="114300" distR="114300" simplePos="0" relativeHeight="251682816" behindDoc="0" locked="0" layoutInCell="1" allowOverlap="1" wp14:anchorId="0F465AF7" wp14:editId="191C7460">
                <wp:simplePos x="0" y="0"/>
                <wp:positionH relativeFrom="column">
                  <wp:posOffset>0</wp:posOffset>
                </wp:positionH>
                <wp:positionV relativeFrom="paragraph">
                  <wp:posOffset>158750</wp:posOffset>
                </wp:positionV>
                <wp:extent cx="270510" cy="213995"/>
                <wp:effectExtent l="0" t="0" r="15240" b="14605"/>
                <wp:wrapSquare wrapText="bothSides"/>
                <wp:docPr id="45" name="Pravokotnik 45"/>
                <wp:cNvGraphicFramePr/>
                <a:graphic xmlns:a="http://schemas.openxmlformats.org/drawingml/2006/main">
                  <a:graphicData uri="http://schemas.microsoft.com/office/word/2010/wordprocessingShape">
                    <wps:wsp>
                      <wps:cNvSpPr/>
                      <wps:spPr>
                        <a:xfrm>
                          <a:off x="0" y="0"/>
                          <a:ext cx="270510" cy="213995"/>
                        </a:xfrm>
                        <a:prstGeom prst="rect">
                          <a:avLst/>
                        </a:prstGeom>
                        <a:noFill/>
                        <a:ln w="12700" cap="flat" cmpd="sng" algn="ctr">
                          <a:solidFill>
                            <a:sysClr val="windowText" lastClr="000000"/>
                          </a:solidFill>
                          <a:prstDash val="solid"/>
                        </a:ln>
                        <a:effectLst/>
                      </wps:spPr>
                      <wps:txbx>
                        <w:txbxContent>
                          <w:p w14:paraId="368EF57F"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0F465AF7" id="Pravokotnik 45" o:spid="_x0000_s1034" style="position:absolute;left:0;text-align:left;margin-left:0;margin-top:12.5pt;width:21.3pt;height:16.8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" filled="f" strokecolor="windowText" strokeweight="1pt">
                <v:textbox inset="1mm,0,0,0">
                  <w:txbxContent>
                    <w:p w14:paraId="368EF57F"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v:rect>
            </w:pict>
          </mc:Fallback>
        </mc:AlternateContent>
      </w:r>
    </w:p>
    <w:p w14:paraId="45164649" w14:textId="09DF0A4C" w:rsidR="00A0018D" w:rsidRPr="00F13FD5" w:rsidRDefault="00A0018D" w:rsidP="00232070">
      <w:pPr>
        <w:keepNext/>
        <w:keepLines/>
        <w:jc w:val="both"/>
        <w:rPr>
          <w:rFonts w:ascii="Tahoma" w:hAnsi="Tahoma" w:cs="Tahoma"/>
        </w:rPr>
      </w:pPr>
      <w:r w:rsidRPr="00F13FD5">
        <w:rPr>
          <w:rFonts w:ascii="Tahoma" w:hAnsi="Tahoma" w:cs="Tahoma"/>
          <w:b/>
        </w:rPr>
        <w:t xml:space="preserve">ponudnik _______________________________________ </w:t>
      </w:r>
      <w:r w:rsidRPr="00F13FD5">
        <w:rPr>
          <w:rFonts w:ascii="Tahoma" w:hAnsi="Tahoma" w:cs="Tahoma"/>
          <w:i/>
        </w:rPr>
        <w:t>(navedba ponudnika)</w:t>
      </w:r>
      <w:r w:rsidRPr="00F13FD5">
        <w:rPr>
          <w:rFonts w:ascii="Tahoma" w:hAnsi="Tahoma" w:cs="Tahoma"/>
        </w:rPr>
        <w:t>, matična št. _______________</w:t>
      </w:r>
    </w:p>
    <w:p w14:paraId="63EEBE37" w14:textId="77777777" w:rsidR="00A0018D" w:rsidRPr="00F13FD5" w:rsidRDefault="00A0018D" w:rsidP="00232070">
      <w:pPr>
        <w:keepNext/>
        <w:keepLine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73A934A7" wp14:editId="3D55EA32">
                <wp:simplePos x="0" y="0"/>
                <wp:positionH relativeFrom="column">
                  <wp:posOffset>0</wp:posOffset>
                </wp:positionH>
                <wp:positionV relativeFrom="paragraph">
                  <wp:posOffset>148590</wp:posOffset>
                </wp:positionV>
                <wp:extent cx="270510" cy="213995"/>
                <wp:effectExtent l="0" t="0" r="15240" b="14605"/>
                <wp:wrapSquare wrapText="bothSides"/>
                <wp:docPr id="46" name="Pravokotnik 46"/>
                <wp:cNvGraphicFramePr/>
                <a:graphic xmlns:a="http://schemas.openxmlformats.org/drawingml/2006/main">
                  <a:graphicData uri="http://schemas.microsoft.com/office/word/2010/wordprocessingShape">
                    <wps:wsp>
                      <wps:cNvSpPr/>
                      <wps:spPr>
                        <a:xfrm>
                          <a:off x="0" y="0"/>
                          <a:ext cx="270510" cy="213995"/>
                        </a:xfrm>
                        <a:prstGeom prst="rect">
                          <a:avLst/>
                        </a:prstGeom>
                        <a:noFill/>
                        <a:ln w="12700" cap="flat" cmpd="sng" algn="ctr">
                          <a:solidFill>
                            <a:sysClr val="windowText" lastClr="000000"/>
                          </a:solidFill>
                          <a:prstDash val="solid"/>
                        </a:ln>
                        <a:effectLst/>
                      </wps:spPr>
                      <wps:txbx>
                        <w:txbxContent>
                          <w:p w14:paraId="5AEAFDE8"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73A934A7" id="Pravokotnik 46" o:spid="_x0000_s1035" style="position:absolute;left:0;text-align:left;margin-left:0;margin-top:11.7pt;width:21.3pt;height:16.8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" filled="f" strokecolor="windowText" strokeweight="1pt">
                <v:textbox inset="1mm,0,0,0">
                  <w:txbxContent>
                    <w:p w14:paraId="5AEAFDE8"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v:rect>
            </w:pict>
          </mc:Fallback>
        </mc:AlternateContent>
      </w:r>
    </w:p>
    <w:p w14:paraId="59042683" w14:textId="5A6A9CAB" w:rsidR="00A0018D" w:rsidRPr="00F13FD5" w:rsidRDefault="00A0018D" w:rsidP="00232070">
      <w:pPr>
        <w:keepNext/>
        <w:keepLines/>
        <w:jc w:val="both"/>
        <w:rPr>
          <w:rFonts w:ascii="Tahoma" w:hAnsi="Tahoma" w:cs="Tahoma"/>
        </w:rPr>
      </w:pPr>
      <w:r w:rsidRPr="00F13FD5">
        <w:rPr>
          <w:rFonts w:ascii="Tahoma" w:hAnsi="Tahoma" w:cs="Tahoma"/>
          <w:b/>
        </w:rPr>
        <w:t xml:space="preserve">partner ________________________________________ </w:t>
      </w:r>
      <w:r w:rsidRPr="00F13FD5">
        <w:rPr>
          <w:rFonts w:ascii="Tahoma" w:hAnsi="Tahoma" w:cs="Tahoma"/>
          <w:i/>
        </w:rPr>
        <w:t xml:space="preserve">(navedba partnerja), </w:t>
      </w:r>
      <w:r w:rsidRPr="00F13FD5">
        <w:rPr>
          <w:rFonts w:ascii="Tahoma" w:hAnsi="Tahoma" w:cs="Tahoma"/>
        </w:rPr>
        <w:t>matična št. _______________</w:t>
      </w:r>
    </w:p>
    <w:p w14:paraId="6C98F501" w14:textId="77777777" w:rsidR="0054060F" w:rsidRPr="00F13FD5" w:rsidRDefault="0054060F" w:rsidP="00232070">
      <w:pPr>
        <w:pStyle w:val="Blokbesedila"/>
        <w:keepNext/>
        <w:keepLines/>
        <w:ind w:left="0" w:right="565"/>
        <w:jc w:val="both"/>
        <w:rPr>
          <w:rFonts w:ascii="Tahoma" w:hAnsi="Tahoma" w:cs="Tahoma"/>
          <w:sz w:val="16"/>
          <w:szCs w:val="16"/>
        </w:rPr>
      </w:pPr>
    </w:p>
    <w:p w14:paraId="42FC0D1E" w14:textId="2FA95898" w:rsidR="00FF3C2E" w:rsidRPr="00F13FD5" w:rsidRDefault="00FF3C2E" w:rsidP="00232070">
      <w:pPr>
        <w:pStyle w:val="Blokbesedila"/>
        <w:keepNext/>
        <w:keepLines/>
        <w:tabs>
          <w:tab w:val="left" w:pos="9354"/>
        </w:tabs>
        <w:ind w:left="0" w:right="-2"/>
        <w:jc w:val="center"/>
        <w:rPr>
          <w:rFonts w:ascii="Tahoma" w:hAnsi="Tahoma" w:cs="Tahoma"/>
          <w:b/>
          <w:sz w:val="20"/>
        </w:rPr>
      </w:pPr>
      <w:r w:rsidRPr="00F13FD5">
        <w:rPr>
          <w:rFonts w:ascii="Tahoma" w:hAnsi="Tahoma" w:cs="Tahoma"/>
          <w:b/>
          <w:sz w:val="20"/>
        </w:rPr>
        <w:t>IZJAVLJAMO,</w:t>
      </w:r>
    </w:p>
    <w:p w14:paraId="0EB888A4" w14:textId="77777777" w:rsidR="00A0018D" w:rsidRPr="00F13FD5" w:rsidRDefault="00A0018D" w:rsidP="00232070">
      <w:pPr>
        <w:pStyle w:val="Blokbesedila"/>
        <w:keepNext/>
        <w:keepLines/>
        <w:tabs>
          <w:tab w:val="left" w:pos="9354"/>
        </w:tabs>
        <w:ind w:left="0" w:right="-2"/>
        <w:jc w:val="center"/>
        <w:rPr>
          <w:rFonts w:ascii="Tahoma" w:hAnsi="Tahoma" w:cs="Tahoma"/>
          <w:b/>
          <w:sz w:val="16"/>
          <w:szCs w:val="16"/>
        </w:rPr>
      </w:pPr>
    </w:p>
    <w:p w14:paraId="5A900526" w14:textId="77777777" w:rsidR="00FF3C2E" w:rsidRPr="00F13FD5" w:rsidRDefault="00FF3C2E" w:rsidP="00232070">
      <w:pPr>
        <w:pStyle w:val="Blokbesedila"/>
        <w:keepNext/>
        <w:keepLines/>
        <w:numPr>
          <w:ilvl w:val="0"/>
          <w:numId w:val="7"/>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Razlogi za izključitev</w:t>
      </w:r>
    </w:p>
    <w:p w14:paraId="64C8250C" w14:textId="77777777" w:rsidR="00642459" w:rsidRPr="00F13FD5" w:rsidRDefault="00642459"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 xml:space="preserve">da nam (gospodarskem subjektu) ni bila izrečena pravnomočna sodba za kazniva dejanja iz Kazenskega zakonika (Ur. l. RS, št. 50/12 – uradno prečiščeno besedilo, 6/16 – </w:t>
      </w:r>
      <w:proofErr w:type="spellStart"/>
      <w:r w:rsidRPr="00F13FD5">
        <w:rPr>
          <w:rFonts w:ascii="Tahoma" w:hAnsi="Tahoma" w:cs="Tahoma"/>
          <w:sz w:val="20"/>
        </w:rPr>
        <w:t>popr</w:t>
      </w:r>
      <w:proofErr w:type="spellEnd"/>
      <w:r w:rsidRPr="00F13FD5">
        <w:rPr>
          <w:rFonts w:ascii="Tahoma" w:hAnsi="Tahoma" w:cs="Tahoma"/>
          <w:sz w:val="20"/>
        </w:rPr>
        <w:t>., 54/15, 38/16, 27/17, 23/20, 91/20, 95/21, 186/21 in 105/22 – ZZNŠPP; v nadaljnjem besedilu: KZ-1) ali za primerljiva kazniva dejanja, kot so opredeljena v prvem odstavku 75. člena ZJN-3;</w:t>
      </w:r>
    </w:p>
    <w:p w14:paraId="6D4231B8" w14:textId="77777777" w:rsidR="00642459" w:rsidRPr="00F13FD5" w:rsidRDefault="00642459"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lang w:val="x-none"/>
        </w:rPr>
        <w:t>da</w:t>
      </w:r>
      <w:r w:rsidRPr="00F13FD5">
        <w:rPr>
          <w:rFonts w:ascii="Tahoma" w:hAnsi="Tahoma"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1F7A636C" w14:textId="77777777" w:rsidR="00642459" w:rsidRPr="00F13FD5" w:rsidRDefault="00642459"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na dan, ko je potekel rok za oddajo ponudb, nismo izločeni iz postopkov oddaje javnih naročil zaradi uvrstitve v evidenco gospodarskih subjektov z izrečenimi stranskimi sankcijami izločitve iz postopkov javnega naročanja;</w:t>
      </w:r>
    </w:p>
    <w:p w14:paraId="3544D836" w14:textId="77777777" w:rsidR="00642459" w:rsidRPr="00F13FD5" w:rsidRDefault="00642459"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D276F61" w14:textId="77777777" w:rsidR="00642459" w:rsidRPr="00F13FD5" w:rsidRDefault="00642459"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CE894F5" w14:textId="77777777" w:rsidR="00642459" w:rsidRPr="00F13FD5" w:rsidRDefault="00642459" w:rsidP="00232070">
      <w:pPr>
        <w:pStyle w:val="Odstavekseznama"/>
        <w:keepNext/>
        <w:keepLines/>
        <w:numPr>
          <w:ilvl w:val="0"/>
          <w:numId w:val="15"/>
        </w:numPr>
        <w:tabs>
          <w:tab w:val="left" w:pos="284"/>
        </w:tabs>
        <w:jc w:val="both"/>
        <w:rPr>
          <w:rFonts w:ascii="Tahoma" w:hAnsi="Tahoma" w:cs="Tahoma"/>
        </w:rPr>
      </w:pPr>
      <w:r w:rsidRPr="00F13FD5">
        <w:rPr>
          <w:rFonts w:ascii="Tahoma" w:hAnsi="Tahoma" w:cs="Tahoma"/>
        </w:rPr>
        <w:t>subjekt, ki ga zastopam, ni ruski državljan ali fizična ali pravna oseba, subjekt ali organ s sedežem v Rusiji;</w:t>
      </w:r>
    </w:p>
    <w:p w14:paraId="61A76819" w14:textId="77777777" w:rsidR="00642459" w:rsidRPr="00F13FD5" w:rsidRDefault="00642459" w:rsidP="00232070">
      <w:pPr>
        <w:pStyle w:val="Odstavekseznama"/>
        <w:keepNext/>
        <w:keepLines/>
        <w:numPr>
          <w:ilvl w:val="0"/>
          <w:numId w:val="15"/>
        </w:numPr>
        <w:tabs>
          <w:tab w:val="left" w:pos="284"/>
        </w:tabs>
        <w:jc w:val="both"/>
        <w:rPr>
          <w:rFonts w:ascii="Tahoma" w:hAnsi="Tahoma" w:cs="Tahoma"/>
        </w:rPr>
      </w:pPr>
      <w:r w:rsidRPr="00F13FD5">
        <w:rPr>
          <w:rFonts w:ascii="Tahoma" w:hAnsi="Tahoma" w:cs="Tahoma"/>
        </w:rPr>
        <w:t>subjekt, ki ga zastopam, ni pravna oseba, subjekt ali organ, katerega več kot 50-odstotni delež je v neposredni ali posredni lasti subjekta iz točke (a) zgoraj;</w:t>
      </w:r>
    </w:p>
    <w:p w14:paraId="3F4F5990" w14:textId="77777777" w:rsidR="00642459" w:rsidRPr="00F13FD5" w:rsidRDefault="00642459" w:rsidP="00232070">
      <w:pPr>
        <w:pStyle w:val="Odstavekseznama"/>
        <w:keepNext/>
        <w:keepLines/>
        <w:numPr>
          <w:ilvl w:val="0"/>
          <w:numId w:val="15"/>
        </w:numPr>
        <w:tabs>
          <w:tab w:val="left" w:pos="284"/>
        </w:tabs>
        <w:jc w:val="both"/>
        <w:rPr>
          <w:rFonts w:ascii="Tahoma" w:hAnsi="Tahoma" w:cs="Tahoma"/>
        </w:rPr>
      </w:pPr>
      <w:r w:rsidRPr="00F13FD5">
        <w:rPr>
          <w:rFonts w:ascii="Tahoma" w:hAnsi="Tahoma" w:cs="Tahoma"/>
        </w:rPr>
        <w:t>niti jaz niti subjekt, ki ga zastopam, nisva fizična ali pravna oseba, subjekt ali organ, ki deluje v imenu ali po navodilih subjekta iz točke (a) ali (b) zgoraj;</w:t>
      </w:r>
    </w:p>
    <w:p w14:paraId="7BA87F01" w14:textId="05DFBD2C" w:rsidR="00FF3C2E" w:rsidRPr="00F13FD5" w:rsidRDefault="00642459" w:rsidP="00232070">
      <w:pPr>
        <w:pStyle w:val="Odstavekseznama"/>
        <w:keepNext/>
        <w:keepLines/>
        <w:numPr>
          <w:ilvl w:val="0"/>
          <w:numId w:val="15"/>
        </w:numPr>
        <w:tabs>
          <w:tab w:val="left" w:pos="284"/>
        </w:tabs>
        <w:jc w:val="both"/>
        <w:rPr>
          <w:rFonts w:ascii="Tahoma" w:hAnsi="Tahoma" w:cs="Tahoma"/>
        </w:rPr>
      </w:pPr>
      <w:r w:rsidRPr="00F13FD5">
        <w:rPr>
          <w:rFonts w:ascii="Tahoma" w:hAnsi="Tahoma" w:cs="Tahoma"/>
        </w:rPr>
        <w:t>ni udeležbe več kot 10 % ponudbene vrednosti podizvajalcev, dobaviteljev ali subjektov, katerih zmogljivosti subjekt, ki ga zastopam, uporablja, ki so subjekti, navedeni v točkah (a) do (c) zgoraj</w:t>
      </w:r>
      <w:r w:rsidR="003421FB" w:rsidRPr="00F13FD5">
        <w:rPr>
          <w:rFonts w:ascii="Tahoma" w:hAnsi="Tahoma" w:cs="Tahoma"/>
        </w:rPr>
        <w:t>.</w:t>
      </w:r>
    </w:p>
    <w:p w14:paraId="0A1D44C6" w14:textId="77777777" w:rsidR="001B1358" w:rsidRPr="00F13FD5" w:rsidRDefault="001B1358" w:rsidP="00232070">
      <w:pPr>
        <w:pStyle w:val="Blokbesedila"/>
        <w:keepNext/>
        <w:keepLines/>
        <w:tabs>
          <w:tab w:val="clear" w:pos="8647"/>
          <w:tab w:val="left" w:pos="426"/>
          <w:tab w:val="left" w:pos="9354"/>
        </w:tabs>
        <w:ind w:left="426" w:right="-2"/>
        <w:jc w:val="both"/>
        <w:rPr>
          <w:rFonts w:ascii="Tahoma" w:hAnsi="Tahoma" w:cs="Tahoma"/>
          <w:sz w:val="16"/>
          <w:szCs w:val="16"/>
        </w:rPr>
      </w:pPr>
    </w:p>
    <w:p w14:paraId="1FE419B4" w14:textId="77777777" w:rsidR="00FF3C2E" w:rsidRPr="00F13FD5" w:rsidRDefault="00FF3C2E" w:rsidP="00232070">
      <w:pPr>
        <w:pStyle w:val="Blokbesedila"/>
        <w:keepNext/>
        <w:keepLines/>
        <w:numPr>
          <w:ilvl w:val="0"/>
          <w:numId w:val="7"/>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Pogoji za sodelovanje</w:t>
      </w:r>
    </w:p>
    <w:p w14:paraId="46C30567"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da smo sposobni za opravljanje poklicne dejavnosti oziroma imamo registrirano dejavnost oziroma smo vpisani v enega od poklicnih ali poslovnih registrov, ki se vodijo v državi članici, v kateri imamo sedež;</w:t>
      </w:r>
    </w:p>
    <w:p w14:paraId="42B30DE5"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da smo ekonomsko in finančno sposobni izvesti predmet javnega naročila ter da v preteklih šestih (6) mesecih pred datumom, določenim za oddajo ponudb nismo imeli dospelih neporavnanih obveznosti;</w:t>
      </w:r>
    </w:p>
    <w:p w14:paraId="6A28DCFC" w14:textId="551B1648"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razpolagamo z vsemi tehničnimi sredstvi, opremo in kadrom, ter bomo zagotovili ustrezne tehnične zmogljivosti za kvalitetno izvedbo celotnega naročila v predvidenem roku, skladno z zahtevami iz razpisne dokumentacije, pravili stroke ter določili predpisov in standardov s področja predmeta naročila</w:t>
      </w:r>
      <w:r w:rsidR="00541DD8" w:rsidRPr="00F13FD5">
        <w:rPr>
          <w:rFonts w:ascii="Tahoma" w:hAnsi="Tahoma" w:cs="Tahoma"/>
          <w:sz w:val="20"/>
        </w:rPr>
        <w:t>;</w:t>
      </w:r>
    </w:p>
    <w:p w14:paraId="3CB2A4BC"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 xml:space="preserve">nismo uvrščeni na seznam poslovnih subjektov, s katerimi na podlagi 35. člena Zakona o integriteti in preprečevanju korupcije (Ur. l. RS, št. 69/11-UPB2 s spremembami, v nadaljevanju: </w:t>
      </w:r>
      <w:proofErr w:type="spellStart"/>
      <w:r w:rsidRPr="00F13FD5">
        <w:rPr>
          <w:rFonts w:ascii="Tahoma" w:hAnsi="Tahoma" w:cs="Tahoma"/>
          <w:sz w:val="20"/>
        </w:rPr>
        <w:t>ZIntPK</w:t>
      </w:r>
      <w:proofErr w:type="spellEnd"/>
      <w:r w:rsidRPr="00F13FD5">
        <w:rPr>
          <w:rFonts w:ascii="Tahoma" w:hAnsi="Tahoma" w:cs="Tahoma"/>
          <w:sz w:val="20"/>
        </w:rPr>
        <w:t>), naročniki ne smejo sodelovati;</w:t>
      </w:r>
    </w:p>
    <w:p w14:paraId="7B1DA999" w14:textId="23E1A3CD" w:rsidR="002C0B2F"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lastRenderedPageBreak/>
        <w:t>da se strinjamo in v celoti izpolnjujemo vse pogoje in zahteve glede predmeta javnega naročila, za katerega oddajamo ponudbo in ostalih pogojev in zahtev, ki so navedeni v predmetni razpisni dokumentaciji.</w:t>
      </w:r>
    </w:p>
    <w:p w14:paraId="2255A918" w14:textId="77777777" w:rsidR="00183A19" w:rsidRPr="00F13FD5" w:rsidRDefault="00183A19" w:rsidP="00232070">
      <w:pPr>
        <w:pStyle w:val="Blokbesedila"/>
        <w:keepNext/>
        <w:keepLines/>
        <w:tabs>
          <w:tab w:val="clear" w:pos="8647"/>
          <w:tab w:val="left" w:pos="426"/>
        </w:tabs>
        <w:ind w:left="426" w:right="-2"/>
        <w:jc w:val="both"/>
        <w:rPr>
          <w:rFonts w:ascii="Tahoma" w:hAnsi="Tahoma" w:cs="Tahoma"/>
          <w:sz w:val="16"/>
          <w:szCs w:val="16"/>
        </w:rPr>
      </w:pPr>
    </w:p>
    <w:p w14:paraId="70B47A86" w14:textId="77777777" w:rsidR="002C0B2F" w:rsidRPr="00F13FD5" w:rsidRDefault="002C0B2F" w:rsidP="00232070">
      <w:pPr>
        <w:pStyle w:val="Blokbesedila"/>
        <w:keepNext/>
        <w:keepLines/>
        <w:numPr>
          <w:ilvl w:val="0"/>
          <w:numId w:val="7"/>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Tehnična specifikacija ter ponudbeni pogoji in zahteve</w:t>
      </w:r>
    </w:p>
    <w:p w14:paraId="56CD5A38" w14:textId="0EC56B47" w:rsidR="002C0B2F" w:rsidRPr="00F13FD5" w:rsidRDefault="002C0B2F"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se strinjamo in v celoti izpolnjujemo vse pogoje in zahteve glede tehnične specifikacije in ostalih pogojev in zahtev, ki so navedeni v razpisn</w:t>
      </w:r>
      <w:r w:rsidR="006F2195" w:rsidRPr="00F13FD5">
        <w:rPr>
          <w:rFonts w:ascii="Tahoma" w:hAnsi="Tahoma" w:cs="Tahoma"/>
          <w:sz w:val="20"/>
        </w:rPr>
        <w:t>i</w:t>
      </w:r>
      <w:r w:rsidRPr="00F13FD5">
        <w:rPr>
          <w:rFonts w:ascii="Tahoma" w:hAnsi="Tahoma" w:cs="Tahoma"/>
          <w:sz w:val="20"/>
        </w:rPr>
        <w:t xml:space="preserve"> dokumentacij</w:t>
      </w:r>
      <w:r w:rsidR="006F2195" w:rsidRPr="00F13FD5">
        <w:rPr>
          <w:rFonts w:ascii="Tahoma" w:hAnsi="Tahoma" w:cs="Tahoma"/>
          <w:sz w:val="20"/>
        </w:rPr>
        <w:t>i</w:t>
      </w:r>
      <w:r w:rsidRPr="00F13FD5">
        <w:rPr>
          <w:rFonts w:ascii="Tahoma" w:hAnsi="Tahoma" w:cs="Tahoma"/>
          <w:sz w:val="20"/>
        </w:rPr>
        <w:t xml:space="preserve"> oz. v vseh njeni</w:t>
      </w:r>
      <w:r w:rsidR="006F2195" w:rsidRPr="00F13FD5">
        <w:rPr>
          <w:rFonts w:ascii="Tahoma" w:hAnsi="Tahoma" w:cs="Tahoma"/>
          <w:sz w:val="20"/>
        </w:rPr>
        <w:t>h poglavjih</w:t>
      </w:r>
      <w:r w:rsidRPr="00F13FD5">
        <w:rPr>
          <w:rFonts w:ascii="Tahoma" w:hAnsi="Tahoma" w:cs="Tahoma"/>
          <w:sz w:val="20"/>
        </w:rPr>
        <w:t xml:space="preserve"> in prilogah</w:t>
      </w:r>
      <w:r w:rsidR="00541DD8" w:rsidRPr="00F13FD5">
        <w:rPr>
          <w:rFonts w:ascii="Tahoma" w:hAnsi="Tahoma" w:cs="Tahoma"/>
          <w:sz w:val="20"/>
        </w:rPr>
        <w:t xml:space="preserve">. </w:t>
      </w:r>
    </w:p>
    <w:p w14:paraId="1F0AF3C8" w14:textId="77777777" w:rsidR="00F93884" w:rsidRPr="00F13FD5" w:rsidRDefault="00F93884" w:rsidP="00232070">
      <w:pPr>
        <w:pStyle w:val="Blokbesedila"/>
        <w:keepNext/>
        <w:keepLines/>
        <w:tabs>
          <w:tab w:val="clear" w:pos="8647"/>
          <w:tab w:val="left" w:pos="426"/>
          <w:tab w:val="left" w:pos="9354"/>
        </w:tabs>
        <w:ind w:left="426" w:right="-2"/>
        <w:jc w:val="both"/>
        <w:rPr>
          <w:rFonts w:ascii="Tahoma" w:hAnsi="Tahoma" w:cs="Tahoma"/>
          <w:sz w:val="16"/>
          <w:szCs w:val="16"/>
        </w:rPr>
      </w:pPr>
    </w:p>
    <w:p w14:paraId="0237068B" w14:textId="77777777" w:rsidR="002C0B2F" w:rsidRPr="00F13FD5" w:rsidRDefault="002C0B2F" w:rsidP="00232070">
      <w:pPr>
        <w:pStyle w:val="Blokbesedila"/>
        <w:keepNext/>
        <w:keepLines/>
        <w:numPr>
          <w:ilvl w:val="0"/>
          <w:numId w:val="7"/>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Tehnična in strokovna sposobnost</w:t>
      </w:r>
    </w:p>
    <w:p w14:paraId="1402AF88" w14:textId="77777777" w:rsidR="002C0B2F" w:rsidRPr="00F13FD5" w:rsidRDefault="002C0B2F" w:rsidP="00232070">
      <w:pPr>
        <w:pStyle w:val="Blokbesedila"/>
        <w:keepNext/>
        <w:keepLines/>
        <w:numPr>
          <w:ilvl w:val="1"/>
          <w:numId w:val="7"/>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226DC6C9" w14:textId="6E1F871A" w:rsidR="00A523B1" w:rsidRPr="00F13FD5" w:rsidRDefault="00A523B1" w:rsidP="00232070">
      <w:pPr>
        <w:pStyle w:val="Blokbesedila"/>
        <w:keepNext/>
        <w:keepLines/>
        <w:tabs>
          <w:tab w:val="left" w:pos="0"/>
        </w:tabs>
        <w:ind w:left="0" w:right="-2"/>
        <w:jc w:val="both"/>
        <w:rPr>
          <w:rFonts w:ascii="Tahoma" w:hAnsi="Tahoma" w:cs="Tahoma"/>
          <w:sz w:val="16"/>
          <w:szCs w:val="16"/>
        </w:rPr>
      </w:pPr>
    </w:p>
    <w:p w14:paraId="686FD852" w14:textId="77777777" w:rsidR="00396CFF" w:rsidRPr="00F13FD5" w:rsidRDefault="00396CFF" w:rsidP="00232070">
      <w:pPr>
        <w:pStyle w:val="Blokbesedila"/>
        <w:keepNext/>
        <w:keepLines/>
        <w:numPr>
          <w:ilvl w:val="0"/>
          <w:numId w:val="7"/>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Ostale zahteve in pogoji razpisne dokumentacije</w:t>
      </w:r>
    </w:p>
    <w:p w14:paraId="29E8F036"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 xml:space="preserve">nismo uvrščeni na seznam poslovnih subjektov, s katerimi na podlagi 35. člena Zakona o integriteti in preprečevanju korupcije (Ur. l. RS, št. 69/11-UPB2 s spremembami, v nadaljevanju: </w:t>
      </w:r>
      <w:proofErr w:type="spellStart"/>
      <w:r w:rsidRPr="00F13FD5">
        <w:rPr>
          <w:rFonts w:ascii="Tahoma" w:hAnsi="Tahoma" w:cs="Tahoma"/>
          <w:sz w:val="20"/>
        </w:rPr>
        <w:t>ZIntPK</w:t>
      </w:r>
      <w:proofErr w:type="spellEnd"/>
      <w:r w:rsidRPr="00F13FD5">
        <w:rPr>
          <w:rFonts w:ascii="Tahoma" w:hAnsi="Tahoma" w:cs="Tahoma"/>
          <w:sz w:val="20"/>
        </w:rPr>
        <w:t>), naročniki ne smejo sodelovati;</w:t>
      </w:r>
    </w:p>
    <w:p w14:paraId="68540AC0"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B2D5E5C" w14:textId="7E128D3F"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da smo v celoti seznanjeni z vsebino osnutk</w:t>
      </w:r>
      <w:r w:rsidR="005158F9" w:rsidRPr="00F13FD5">
        <w:rPr>
          <w:rFonts w:ascii="Tahoma" w:hAnsi="Tahoma" w:cs="Tahoma"/>
          <w:sz w:val="20"/>
        </w:rPr>
        <w:t>a</w:t>
      </w:r>
      <w:r w:rsidRPr="00F13FD5">
        <w:rPr>
          <w:rFonts w:ascii="Tahoma" w:hAnsi="Tahoma" w:cs="Tahoma"/>
          <w:sz w:val="20"/>
        </w:rPr>
        <w:t xml:space="preserve"> pogodb</w:t>
      </w:r>
      <w:r w:rsidR="005158F9" w:rsidRPr="00F13FD5">
        <w:rPr>
          <w:rFonts w:ascii="Tahoma" w:hAnsi="Tahoma" w:cs="Tahoma"/>
          <w:sz w:val="20"/>
        </w:rPr>
        <w:t>e</w:t>
      </w:r>
      <w:r w:rsidRPr="00F13FD5">
        <w:rPr>
          <w:rFonts w:ascii="Tahoma" w:hAnsi="Tahoma" w:cs="Tahoma"/>
          <w:sz w:val="20"/>
        </w:rPr>
        <w:t xml:space="preserve">, ki </w:t>
      </w:r>
      <w:r w:rsidR="00567278" w:rsidRPr="00F13FD5">
        <w:rPr>
          <w:rFonts w:ascii="Tahoma" w:hAnsi="Tahoma" w:cs="Tahoma"/>
          <w:sz w:val="20"/>
        </w:rPr>
        <w:t>ga</w:t>
      </w:r>
      <w:r w:rsidRPr="00F13FD5">
        <w:rPr>
          <w:rFonts w:ascii="Tahoma" w:hAnsi="Tahoma" w:cs="Tahoma"/>
          <w:sz w:val="20"/>
        </w:rPr>
        <w:t xml:space="preserve"> bomo v primeru izbora kot ekonomsko najugodnejši ponudnik, na poziv naročnika, podpisali brez ugovorov </w:t>
      </w:r>
      <w:r w:rsidRPr="00F13FD5">
        <w:rPr>
          <w:rFonts w:ascii="Tahoma" w:hAnsi="Tahoma" w:cs="Tahoma"/>
          <w:i/>
          <w:sz w:val="20"/>
        </w:rPr>
        <w:t>(velja za (samostojnega/vodilnega) ponudnika in partnerje, v primeru skupne ponudbe)</w:t>
      </w:r>
      <w:r w:rsidRPr="00F13FD5">
        <w:rPr>
          <w:rFonts w:ascii="Tahoma" w:hAnsi="Tahoma" w:cs="Tahoma"/>
          <w:sz w:val="20"/>
        </w:rPr>
        <w:t>;</w:t>
      </w:r>
    </w:p>
    <w:p w14:paraId="1689DDDE" w14:textId="7258094D"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 xml:space="preserve">da smo v celoti seznanjeni z vsebino vzorcev finančnih zavarovanj, ki jih bomo predložili naročnikoma v skladu s sklenjenimi pogodbami </w:t>
      </w:r>
      <w:r w:rsidRPr="00F13FD5">
        <w:rPr>
          <w:rFonts w:ascii="Tahoma" w:hAnsi="Tahoma" w:cs="Tahoma"/>
          <w:i/>
          <w:sz w:val="20"/>
        </w:rPr>
        <w:t>(velja za (samostojnega/vodilnega) ponudnika in partnerje, v primeru skupne ponudbe)</w:t>
      </w:r>
      <w:r w:rsidRPr="00F13FD5">
        <w:rPr>
          <w:rFonts w:ascii="Tahoma" w:hAnsi="Tahoma" w:cs="Tahoma"/>
          <w:sz w:val="20"/>
        </w:rPr>
        <w:t>;</w:t>
      </w:r>
    </w:p>
    <w:p w14:paraId="42115D99" w14:textId="77777777" w:rsidR="00642459" w:rsidRPr="00F13FD5" w:rsidRDefault="00642459" w:rsidP="00232070">
      <w:pPr>
        <w:pStyle w:val="Blokbesedila"/>
        <w:keepNext/>
        <w:keepLines/>
        <w:numPr>
          <w:ilvl w:val="1"/>
          <w:numId w:val="7"/>
        </w:numPr>
        <w:tabs>
          <w:tab w:val="clear" w:pos="8647"/>
          <w:tab w:val="left" w:pos="426"/>
        </w:tabs>
        <w:ind w:left="426" w:right="-2" w:hanging="426"/>
        <w:jc w:val="both"/>
        <w:rPr>
          <w:rFonts w:ascii="Tahoma" w:hAnsi="Tahoma" w:cs="Tahoma"/>
          <w:sz w:val="20"/>
        </w:rPr>
      </w:pPr>
      <w:r w:rsidRPr="00F13FD5">
        <w:rPr>
          <w:rFonts w:ascii="Tahoma" w:hAnsi="Tahoma" w:cs="Tahoma"/>
          <w:sz w:val="20"/>
        </w:rPr>
        <w:t>da prevzemamo kazensko in materialno odgovornost, da so vsi podatki in dokumenti, podani v ponudbi, resnični, in da priložene listine ustrezajo originalu,</w:t>
      </w:r>
    </w:p>
    <w:p w14:paraId="2F408928" w14:textId="77777777" w:rsidR="00642459" w:rsidRPr="00F13FD5" w:rsidRDefault="00642459" w:rsidP="00232070">
      <w:pPr>
        <w:pStyle w:val="Blokbesedila"/>
        <w:keepNext/>
        <w:keepLines/>
        <w:numPr>
          <w:ilvl w:val="1"/>
          <w:numId w:val="7"/>
        </w:numPr>
        <w:tabs>
          <w:tab w:val="left" w:pos="0"/>
        </w:tabs>
        <w:ind w:left="426" w:right="-2" w:hanging="426"/>
        <w:jc w:val="both"/>
        <w:rPr>
          <w:rFonts w:ascii="Tahoma" w:hAnsi="Tahoma" w:cs="Tahoma"/>
          <w:sz w:val="20"/>
        </w:rPr>
      </w:pPr>
      <w:r w:rsidRPr="00F13FD5">
        <w:rPr>
          <w:rFonts w:ascii="Tahoma" w:hAnsi="Tahoma" w:cs="Tahoma"/>
          <w:sz w:val="20"/>
        </w:rPr>
        <w:t xml:space="preserve">da 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F13FD5">
        <w:rPr>
          <w:rFonts w:ascii="Tahoma" w:hAnsi="Tahoma" w:cs="Tahoma"/>
          <w:sz w:val="20"/>
        </w:rPr>
        <w:t>eDosje</w:t>
      </w:r>
      <w:proofErr w:type="spellEnd"/>
      <w:r w:rsidRPr="00F13FD5">
        <w:rPr>
          <w:rFonts w:ascii="Tahoma" w:hAnsi="Tahoma" w:cs="Tahoma"/>
          <w:sz w:val="20"/>
        </w:rPr>
        <w:t xml:space="preserve"> iz devetega odstavka 77. člena ZJN-3, ter se tudi zavezujemo, da bomo na zahtevo naročnika predložiti dodatna pooblastila za preveritev podatkov iz uradnih evidenc.</w:t>
      </w:r>
    </w:p>
    <w:p w14:paraId="59DA7D73" w14:textId="77777777" w:rsidR="00642459" w:rsidRPr="00F13FD5" w:rsidRDefault="00642459" w:rsidP="00232070">
      <w:pPr>
        <w:pStyle w:val="Blokbesedila"/>
        <w:keepNext/>
        <w:keepLines/>
        <w:numPr>
          <w:ilvl w:val="1"/>
          <w:numId w:val="7"/>
        </w:numPr>
        <w:tabs>
          <w:tab w:val="left" w:pos="0"/>
        </w:tabs>
        <w:ind w:left="426" w:right="-2" w:hanging="426"/>
        <w:jc w:val="both"/>
        <w:rPr>
          <w:rFonts w:ascii="Tahoma" w:hAnsi="Tahoma" w:cs="Tahoma"/>
          <w:sz w:val="20"/>
        </w:rPr>
      </w:pPr>
      <w:r w:rsidRPr="00F13FD5">
        <w:rPr>
          <w:rFonts w:ascii="Tahoma" w:hAnsi="Tahoma" w:cs="Tahoma"/>
          <w:sz w:val="20"/>
        </w:rPr>
        <w:t xml:space="preserve">da 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2E0B8E47" w14:textId="77777777" w:rsidR="00642459" w:rsidRPr="00F13FD5" w:rsidRDefault="00642459" w:rsidP="00232070">
      <w:pPr>
        <w:pStyle w:val="Blokbesedila"/>
        <w:keepNext/>
        <w:keepLines/>
        <w:tabs>
          <w:tab w:val="left" w:pos="0"/>
        </w:tabs>
        <w:ind w:left="0" w:right="-2"/>
        <w:jc w:val="both"/>
        <w:rPr>
          <w:rFonts w:ascii="Tahoma" w:hAnsi="Tahoma" w:cs="Tahoma"/>
          <w:sz w:val="16"/>
          <w:szCs w:val="16"/>
        </w:rPr>
      </w:pPr>
    </w:p>
    <w:p w14:paraId="4A744BB4" w14:textId="34BB6325" w:rsidR="002C0B2F" w:rsidRPr="00F13FD5" w:rsidRDefault="00642459" w:rsidP="00232070">
      <w:pPr>
        <w:pStyle w:val="Blokbesedila"/>
        <w:keepNext/>
        <w:keepLines/>
        <w:tabs>
          <w:tab w:val="left" w:pos="0"/>
        </w:tabs>
        <w:ind w:left="0" w:right="-2"/>
        <w:jc w:val="both"/>
        <w:rPr>
          <w:rFonts w:ascii="Tahoma" w:hAnsi="Tahoma" w:cs="Tahoma"/>
          <w:sz w:val="18"/>
          <w:szCs w:val="18"/>
        </w:rPr>
      </w:pPr>
      <w:r w:rsidRPr="00F13FD5">
        <w:rPr>
          <w:rFonts w:ascii="Tahoma" w:hAnsi="Tahoma" w:cs="Tahoma"/>
          <w:b/>
          <w:sz w:val="18"/>
          <w:szCs w:val="18"/>
        </w:rPr>
        <w:t>S podpisom te izjave izjavljamo tudi, da smo v celoti seznanjeni z vsebino razpisne dokumentacije ter vsemi njenimi popravki in dopolnitvami oz. spremembami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podpisali pogodbo brez ugovorov.</w:t>
      </w:r>
    </w:p>
    <w:p w14:paraId="6A892662" w14:textId="77777777" w:rsidR="002C0B2F" w:rsidRPr="00F13FD5" w:rsidRDefault="002C0B2F" w:rsidP="00232070">
      <w:pPr>
        <w:keepNext/>
        <w:keepLines/>
        <w:jc w:val="both"/>
        <w:rPr>
          <w:rFonts w:ascii="Tahoma" w:hAnsi="Tahoma"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C0B2F" w:rsidRPr="00F13FD5" w14:paraId="24743C21" w14:textId="77777777" w:rsidTr="002908E8">
        <w:trPr>
          <w:trHeight w:val="235"/>
        </w:trPr>
        <w:tc>
          <w:tcPr>
            <w:tcW w:w="3430" w:type="dxa"/>
            <w:tcBorders>
              <w:bottom w:val="single" w:sz="4" w:space="0" w:color="auto"/>
            </w:tcBorders>
          </w:tcPr>
          <w:p w14:paraId="2A927052" w14:textId="77777777" w:rsidR="002C0B2F" w:rsidRPr="00F13FD5" w:rsidRDefault="002C0B2F" w:rsidP="00232070">
            <w:pPr>
              <w:keepNext/>
              <w:keepLines/>
              <w:jc w:val="both"/>
              <w:rPr>
                <w:rFonts w:ascii="Tahoma" w:hAnsi="Tahoma" w:cs="Tahoma"/>
                <w:snapToGrid w:val="0"/>
                <w:color w:val="000000"/>
              </w:rPr>
            </w:pPr>
          </w:p>
        </w:tc>
        <w:tc>
          <w:tcPr>
            <w:tcW w:w="2574" w:type="dxa"/>
          </w:tcPr>
          <w:p w14:paraId="4EEBB0C9" w14:textId="77777777" w:rsidR="002C0B2F" w:rsidRPr="00F13FD5" w:rsidRDefault="002C0B2F" w:rsidP="00232070">
            <w:pPr>
              <w:keepNext/>
              <w:keepLines/>
              <w:jc w:val="center"/>
              <w:rPr>
                <w:rFonts w:ascii="Tahoma" w:hAnsi="Tahoma" w:cs="Tahoma"/>
                <w:snapToGrid w:val="0"/>
                <w:color w:val="000000"/>
              </w:rPr>
            </w:pPr>
          </w:p>
        </w:tc>
        <w:tc>
          <w:tcPr>
            <w:tcW w:w="3148" w:type="dxa"/>
            <w:tcBorders>
              <w:bottom w:val="single" w:sz="4" w:space="0" w:color="auto"/>
            </w:tcBorders>
          </w:tcPr>
          <w:p w14:paraId="42E9F54C" w14:textId="77777777" w:rsidR="002C0B2F" w:rsidRPr="00F13FD5" w:rsidRDefault="002C0B2F" w:rsidP="00232070">
            <w:pPr>
              <w:keepNext/>
              <w:keepLines/>
              <w:tabs>
                <w:tab w:val="left" w:pos="567"/>
                <w:tab w:val="num" w:pos="851"/>
                <w:tab w:val="left" w:pos="993"/>
              </w:tabs>
              <w:jc w:val="both"/>
              <w:rPr>
                <w:rFonts w:ascii="Tahoma" w:hAnsi="Tahoma" w:cs="Tahoma"/>
                <w:snapToGrid w:val="0"/>
                <w:color w:val="000000"/>
              </w:rPr>
            </w:pPr>
          </w:p>
        </w:tc>
      </w:tr>
      <w:tr w:rsidR="002C0B2F" w:rsidRPr="00F13FD5" w14:paraId="2AC17B26" w14:textId="77777777" w:rsidTr="002908E8">
        <w:trPr>
          <w:trHeight w:val="235"/>
        </w:trPr>
        <w:tc>
          <w:tcPr>
            <w:tcW w:w="3430" w:type="dxa"/>
            <w:tcBorders>
              <w:top w:val="single" w:sz="4" w:space="0" w:color="auto"/>
            </w:tcBorders>
          </w:tcPr>
          <w:p w14:paraId="1A337776" w14:textId="77777777" w:rsidR="002C0B2F" w:rsidRPr="00F13FD5" w:rsidRDefault="002C0B2F" w:rsidP="00232070">
            <w:pPr>
              <w:keepNext/>
              <w:keepLines/>
              <w:jc w:val="center"/>
              <w:rPr>
                <w:rFonts w:ascii="Tahoma" w:hAnsi="Tahoma" w:cs="Tahoma"/>
                <w:snapToGrid w:val="0"/>
                <w:color w:val="000000"/>
              </w:rPr>
            </w:pPr>
            <w:r w:rsidRPr="00F13FD5">
              <w:rPr>
                <w:rFonts w:ascii="Tahoma" w:hAnsi="Tahoma" w:cs="Tahoma"/>
                <w:snapToGrid w:val="0"/>
                <w:color w:val="000000"/>
              </w:rPr>
              <w:t>(kraj, datum)</w:t>
            </w:r>
          </w:p>
        </w:tc>
        <w:tc>
          <w:tcPr>
            <w:tcW w:w="2574" w:type="dxa"/>
          </w:tcPr>
          <w:p w14:paraId="437AA98E" w14:textId="77777777" w:rsidR="002C0B2F" w:rsidRPr="00F13FD5" w:rsidRDefault="002C0B2F"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148" w:type="dxa"/>
            <w:tcBorders>
              <w:top w:val="single" w:sz="4" w:space="0" w:color="auto"/>
            </w:tcBorders>
          </w:tcPr>
          <w:p w14:paraId="53C7958F" w14:textId="28B39E3B" w:rsidR="002C0B2F" w:rsidRPr="00F13FD5" w:rsidRDefault="002C0B2F" w:rsidP="00232070">
            <w:pPr>
              <w:keepNext/>
              <w:keepLines/>
              <w:jc w:val="both"/>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naziv in podpis odgovorne osebe</w:t>
            </w:r>
            <w:r w:rsidRPr="00F13FD5">
              <w:rPr>
                <w:rFonts w:ascii="Tahoma" w:hAnsi="Tahoma" w:cs="Tahoma"/>
                <w:snapToGrid w:val="0"/>
                <w:color w:val="000000"/>
              </w:rPr>
              <w:t xml:space="preserve"> ponudnika/partnerja)</w:t>
            </w:r>
          </w:p>
        </w:tc>
      </w:tr>
    </w:tbl>
    <w:p w14:paraId="5B9E1F5E" w14:textId="77777777" w:rsidR="002C0B2F" w:rsidRPr="00F13FD5" w:rsidRDefault="002C0B2F" w:rsidP="00232070">
      <w:pPr>
        <w:pStyle w:val="Blokbesedila"/>
        <w:keepNext/>
        <w:keepLines/>
        <w:tabs>
          <w:tab w:val="clear" w:pos="8647"/>
          <w:tab w:val="left" w:pos="426"/>
        </w:tabs>
        <w:ind w:left="0" w:right="-2"/>
        <w:jc w:val="both"/>
        <w:rPr>
          <w:rFonts w:ascii="Tahoma" w:hAnsi="Tahoma" w:cs="Tahoma"/>
          <w:sz w:val="20"/>
        </w:rPr>
      </w:pPr>
    </w:p>
    <w:p w14:paraId="4458D939" w14:textId="77777777" w:rsidR="00984E5C" w:rsidRPr="00F13FD5" w:rsidRDefault="00FF3C2E" w:rsidP="00232070">
      <w:pPr>
        <w:keepNext/>
        <w:keepLines/>
        <w:jc w:val="both"/>
        <w:rPr>
          <w:rFonts w:ascii="Tahoma" w:hAnsi="Tahoma" w:cs="Tahoma"/>
          <w:b/>
          <w:bCs/>
          <w:i/>
          <w:noProof/>
          <w:sz w:val="18"/>
          <w:szCs w:val="18"/>
        </w:rPr>
      </w:pPr>
      <w:r w:rsidRPr="00F13FD5">
        <w:rPr>
          <w:rFonts w:ascii="Tahoma" w:hAnsi="Tahoma" w:cs="Tahoma"/>
          <w:b/>
          <w:bCs/>
          <w:i/>
          <w:noProof/>
          <w:sz w:val="18"/>
          <w:szCs w:val="18"/>
        </w:rPr>
        <w:t xml:space="preserve">Navodilo: </w:t>
      </w:r>
    </w:p>
    <w:p w14:paraId="1F923F05" w14:textId="77777777" w:rsidR="00984E5C" w:rsidRPr="00F13FD5" w:rsidRDefault="00FF3C2E" w:rsidP="00232070">
      <w:pPr>
        <w:pStyle w:val="Odstavekseznama"/>
        <w:keepNext/>
        <w:keepLines/>
        <w:numPr>
          <w:ilvl w:val="0"/>
          <w:numId w:val="3"/>
        </w:numPr>
        <w:jc w:val="both"/>
        <w:rPr>
          <w:rFonts w:ascii="Tahoma" w:hAnsi="Tahoma" w:cs="Tahoma"/>
          <w:bCs/>
          <w:i/>
          <w:iCs/>
          <w:noProof/>
          <w:sz w:val="18"/>
          <w:szCs w:val="18"/>
        </w:rPr>
      </w:pPr>
      <w:r w:rsidRPr="00F13FD5">
        <w:rPr>
          <w:rFonts w:ascii="Tahoma" w:hAnsi="Tahoma" w:cs="Tahoma"/>
          <w:bCs/>
          <w:i/>
          <w:iCs/>
          <w:noProof/>
          <w:sz w:val="18"/>
          <w:szCs w:val="18"/>
        </w:rPr>
        <w:t xml:space="preserve">Izjavo izpolni in podpiše </w:t>
      </w:r>
      <w:r w:rsidRPr="00F13FD5">
        <w:rPr>
          <w:rFonts w:ascii="Tahoma" w:hAnsi="Tahoma" w:cs="Tahoma"/>
          <w:bCs/>
          <w:i/>
          <w:iCs/>
          <w:noProof/>
          <w:sz w:val="18"/>
          <w:szCs w:val="18"/>
          <w:u w:val="single"/>
        </w:rPr>
        <w:t>ponudnik</w:t>
      </w:r>
      <w:r w:rsidRPr="00F13FD5">
        <w:rPr>
          <w:rFonts w:ascii="Tahoma" w:hAnsi="Tahoma" w:cs="Tahoma"/>
          <w:bCs/>
          <w:i/>
          <w:iCs/>
          <w:noProof/>
          <w:sz w:val="18"/>
          <w:szCs w:val="18"/>
        </w:rPr>
        <w:t xml:space="preserve"> kot tudi vsi </w:t>
      </w:r>
      <w:r w:rsidRPr="00F13FD5">
        <w:rPr>
          <w:rFonts w:ascii="Tahoma" w:hAnsi="Tahoma" w:cs="Tahoma"/>
          <w:bCs/>
          <w:i/>
          <w:iCs/>
          <w:noProof/>
          <w:sz w:val="18"/>
          <w:szCs w:val="18"/>
          <w:u w:val="single"/>
        </w:rPr>
        <w:t>posamezni člani skupine ponudnikov</w:t>
      </w:r>
      <w:r w:rsidRPr="00F13FD5">
        <w:rPr>
          <w:rFonts w:ascii="Tahoma" w:hAnsi="Tahoma" w:cs="Tahoma"/>
          <w:bCs/>
          <w:i/>
          <w:iCs/>
          <w:noProof/>
          <w:sz w:val="18"/>
          <w:szCs w:val="18"/>
        </w:rPr>
        <w:t xml:space="preserve"> (partnerji) v primeru skupne ponudbe.</w:t>
      </w:r>
      <w:r w:rsidR="00F93884" w:rsidRPr="00F13FD5">
        <w:rPr>
          <w:rFonts w:ascii="Tahoma" w:hAnsi="Tahoma" w:cs="Tahoma"/>
          <w:bCs/>
          <w:i/>
          <w:iCs/>
          <w:noProof/>
          <w:sz w:val="18"/>
          <w:szCs w:val="18"/>
        </w:rPr>
        <w:t xml:space="preserve"> </w:t>
      </w:r>
    </w:p>
    <w:p w14:paraId="48885817" w14:textId="2D66BC1D" w:rsidR="005377E3" w:rsidRPr="00F13FD5" w:rsidRDefault="00F93884" w:rsidP="00232070">
      <w:pPr>
        <w:pStyle w:val="Odstavekseznama"/>
        <w:keepNext/>
        <w:keepLines/>
        <w:numPr>
          <w:ilvl w:val="0"/>
          <w:numId w:val="3"/>
        </w:numPr>
        <w:jc w:val="both"/>
        <w:rPr>
          <w:rFonts w:ascii="Tahoma" w:hAnsi="Tahoma" w:cs="Tahoma"/>
          <w:bCs/>
          <w:i/>
          <w:iCs/>
          <w:noProof/>
          <w:sz w:val="18"/>
          <w:szCs w:val="18"/>
        </w:rPr>
      </w:pPr>
      <w:r w:rsidRPr="00F13FD5">
        <w:rPr>
          <w:rFonts w:ascii="Tahoma" w:hAnsi="Tahoma" w:cs="Tahoma"/>
          <w:bCs/>
          <w:i/>
          <w:iCs/>
          <w:noProof/>
          <w:sz w:val="18"/>
          <w:szCs w:val="18"/>
        </w:rPr>
        <w:t xml:space="preserve">Ponudnik priloži </w:t>
      </w:r>
      <w:r w:rsidRPr="00F13FD5">
        <w:rPr>
          <w:rFonts w:ascii="Tahoma" w:hAnsi="Tahoma" w:cs="Tahoma"/>
          <w:b/>
          <w:bCs/>
          <w:i/>
          <w:iCs/>
          <w:noProof/>
          <w:sz w:val="18"/>
          <w:szCs w:val="18"/>
          <w:u w:val="single"/>
        </w:rPr>
        <w:t>ločeno</w:t>
      </w:r>
      <w:r w:rsidRPr="00F13FD5">
        <w:rPr>
          <w:rFonts w:ascii="Tahoma" w:hAnsi="Tahoma" w:cs="Tahoma"/>
          <w:bCs/>
          <w:i/>
          <w:iCs/>
          <w:noProof/>
          <w:sz w:val="18"/>
          <w:szCs w:val="18"/>
        </w:rPr>
        <w:t xml:space="preserve"> izpolnjene izjave za vsakega od gospodarskih subjektov v ponudbi.</w:t>
      </w:r>
    </w:p>
    <w:p w14:paraId="594B613A" w14:textId="5FAFFDAC" w:rsidR="00AD6770" w:rsidRPr="00F13FD5" w:rsidRDefault="00AD6770" w:rsidP="00232070">
      <w:pPr>
        <w:keepNext/>
        <w:keepLines/>
        <w:rPr>
          <w:rFonts w:ascii="Tahoma" w:hAnsi="Tahoma" w:cs="Tahoma"/>
          <w:bCs/>
          <w:i/>
          <w:iCs/>
          <w:noProof/>
          <w:sz w:val="18"/>
          <w:szCs w:val="18"/>
        </w:rPr>
      </w:pPr>
      <w:r w:rsidRPr="00F13FD5">
        <w:rPr>
          <w:rFonts w:ascii="Tahoma" w:hAnsi="Tahoma" w:cs="Tahoma"/>
          <w:bCs/>
          <w:i/>
          <w:iCs/>
          <w:noProof/>
          <w:sz w:val="18"/>
          <w:szCs w:val="18"/>
        </w:rPr>
        <w:br w:type="page"/>
      </w:r>
    </w:p>
    <w:p w14:paraId="04DE06CE" w14:textId="28C1B4A8" w:rsidR="004C79F4" w:rsidRPr="00F13FD5" w:rsidRDefault="004C79F4" w:rsidP="00232070">
      <w:pPr>
        <w:keepNext/>
        <w:keepLines/>
        <w:jc w:val="both"/>
        <w:rPr>
          <w:rFonts w:ascii="Tahoma" w:hAnsi="Tahoma" w:cs="Tahoma"/>
          <w:bCs/>
          <w:i/>
          <w:iCs/>
          <w:noProof/>
          <w:sz w:val="18"/>
          <w:szCs w:val="18"/>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360DD" w:rsidRPr="00F13FD5" w14:paraId="50518A25" w14:textId="77777777" w:rsidTr="001D3263">
        <w:tc>
          <w:tcPr>
            <w:tcW w:w="608" w:type="dxa"/>
            <w:tcBorders>
              <w:right w:val="nil"/>
            </w:tcBorders>
          </w:tcPr>
          <w:p w14:paraId="35151DDD" w14:textId="77777777" w:rsidR="008360DD" w:rsidRPr="00F13FD5" w:rsidRDefault="008360DD"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627846D" w14:textId="15ED78A8" w:rsidR="008360DD" w:rsidRPr="00F13FD5" w:rsidRDefault="008360DD" w:rsidP="00232070">
            <w:pPr>
              <w:keepNext/>
              <w:keepLines/>
              <w:rPr>
                <w:rFonts w:ascii="Tahoma" w:hAnsi="Tahoma" w:cs="Tahoma"/>
              </w:rPr>
            </w:pPr>
            <w:r w:rsidRPr="00F13FD5">
              <w:rPr>
                <w:rFonts w:ascii="Tahoma" w:hAnsi="Tahoma" w:cs="Tahoma"/>
              </w:rPr>
              <w:t>IZJAVA O IZPOLNJEVANJU SPOSOBNOSTI PODIZVAJALCA/DRUGEGA SUBJEKTA</w:t>
            </w:r>
          </w:p>
        </w:tc>
        <w:tc>
          <w:tcPr>
            <w:tcW w:w="851" w:type="dxa"/>
            <w:tcBorders>
              <w:top w:val="single" w:sz="4" w:space="0" w:color="auto"/>
              <w:left w:val="single" w:sz="4" w:space="0" w:color="auto"/>
              <w:bottom w:val="single" w:sz="4" w:space="0" w:color="auto"/>
              <w:right w:val="nil"/>
            </w:tcBorders>
          </w:tcPr>
          <w:p w14:paraId="350FF49C" w14:textId="77777777" w:rsidR="008360DD" w:rsidRPr="00F13FD5" w:rsidRDefault="008360D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027C230" w14:textId="0ECFA1FC" w:rsidR="008360DD" w:rsidRPr="00F13FD5" w:rsidRDefault="008360DD" w:rsidP="00232070">
            <w:pPr>
              <w:keepNext/>
              <w:keepLines/>
              <w:ind w:right="-62"/>
              <w:jc w:val="both"/>
              <w:rPr>
                <w:rFonts w:ascii="Tahoma" w:hAnsi="Tahoma" w:cs="Tahoma"/>
                <w:b/>
                <w:iCs/>
              </w:rPr>
            </w:pPr>
            <w:r w:rsidRPr="00F13FD5">
              <w:rPr>
                <w:rFonts w:ascii="Tahoma" w:hAnsi="Tahoma" w:cs="Tahoma"/>
                <w:b/>
                <w:iCs/>
              </w:rPr>
              <w:t xml:space="preserve"> 3/</w:t>
            </w:r>
            <w:r w:rsidR="00AD6770" w:rsidRPr="00F13FD5">
              <w:rPr>
                <w:rFonts w:ascii="Tahoma" w:hAnsi="Tahoma" w:cs="Tahoma"/>
                <w:b/>
                <w:iCs/>
              </w:rPr>
              <w:t>2</w:t>
            </w:r>
            <w:r w:rsidRPr="00F13FD5">
              <w:rPr>
                <w:rFonts w:ascii="Tahoma" w:hAnsi="Tahoma" w:cs="Tahoma"/>
                <w:b/>
                <w:iCs/>
              </w:rPr>
              <w:t xml:space="preserve">  </w:t>
            </w:r>
          </w:p>
        </w:tc>
      </w:tr>
    </w:tbl>
    <w:p w14:paraId="2FBC48D4" w14:textId="77777777" w:rsidR="008360DD" w:rsidRPr="00F13FD5" w:rsidRDefault="008360DD" w:rsidP="00232070">
      <w:pPr>
        <w:keepNext/>
        <w:keepLines/>
        <w:jc w:val="both"/>
        <w:rPr>
          <w:rFonts w:ascii="Tahoma" w:hAnsi="Tahoma" w:cs="Tahoma"/>
        </w:rPr>
      </w:pPr>
    </w:p>
    <w:p w14:paraId="10D55818" w14:textId="50939874" w:rsidR="00F93884" w:rsidRPr="00F13FD5" w:rsidRDefault="001B1358" w:rsidP="00232070">
      <w:pPr>
        <w:keepNext/>
        <w:keepLines/>
        <w:jc w:val="both"/>
        <w:rPr>
          <w:rFonts w:ascii="Tahoma" w:hAnsi="Tahoma" w:cs="Tahoma"/>
          <w:i/>
        </w:rPr>
      </w:pPr>
      <w:r w:rsidRPr="00F13FD5">
        <w:rPr>
          <w:rFonts w:ascii="Tahoma" w:hAnsi="Tahoma" w:cs="Tahoma"/>
        </w:rPr>
        <w:t>V zvezi z javnim naročilom</w:t>
      </w:r>
      <w:r w:rsidRPr="00F13FD5" w:rsidDel="00FF3C2E">
        <w:rPr>
          <w:rFonts w:ascii="Tahoma" w:hAnsi="Tahoma" w:cs="Tahoma"/>
        </w:rPr>
        <w:t xml:space="preserve"> </w:t>
      </w:r>
      <w:r w:rsidR="00567278" w:rsidRPr="00F13FD5">
        <w:rPr>
          <w:rFonts w:ascii="Tahoma" w:hAnsi="Tahoma" w:cs="Tahoma"/>
        </w:rPr>
        <w:t xml:space="preserve">št. </w:t>
      </w:r>
      <w:r w:rsidR="00637A5B">
        <w:rPr>
          <w:rFonts w:ascii="Tahoma" w:hAnsi="Tahoma" w:cs="Tahoma"/>
          <w:b/>
          <w:bCs/>
        </w:rPr>
        <w:t>VKS-59/26 Dobava in zamenjava puhal, redno in izredno vzdrževanje puhal ter dobava nadomestnih delov na IČN Barje</w:t>
      </w:r>
      <w:r w:rsidRPr="00F13FD5">
        <w:rPr>
          <w:rFonts w:ascii="Tahoma" w:hAnsi="Tahoma" w:cs="Tahoma"/>
        </w:rPr>
        <w:t xml:space="preserve">, kot </w:t>
      </w:r>
      <w:r w:rsidR="00BE7D86" w:rsidRPr="00F13FD5">
        <w:rPr>
          <w:rFonts w:ascii="Tahoma" w:hAnsi="Tahoma" w:cs="Tahoma"/>
          <w:i/>
        </w:rPr>
        <w:t>(označi in izpolni)</w:t>
      </w:r>
    </w:p>
    <w:p w14:paraId="06F07936" w14:textId="504BB536" w:rsidR="00A0018D" w:rsidRPr="00F13FD5" w:rsidRDefault="00A0018D" w:rsidP="00232070">
      <w:pPr>
        <w:keepNext/>
        <w:keepLines/>
        <w:jc w:val="both"/>
        <w:rPr>
          <w:rFonts w:ascii="Tahoma" w:hAnsi="Tahoma" w:cs="Tahoma"/>
          <w:b/>
        </w:rPr>
      </w:pPr>
      <w:r w:rsidRPr="00F13FD5">
        <w:rPr>
          <w:rFonts w:ascii="Tahoma" w:hAnsi="Tahoma" w:cs="Tahoma"/>
          <w:b/>
          <w:noProof/>
          <w:sz w:val="18"/>
          <w:szCs w:val="18"/>
        </w:rPr>
        <mc:AlternateContent>
          <mc:Choice Requires="wps">
            <w:drawing>
              <wp:anchor distT="0" distB="0" distL="114300" distR="114300" simplePos="0" relativeHeight="251678720" behindDoc="0" locked="0" layoutInCell="1" allowOverlap="1" wp14:anchorId="0373C2DF" wp14:editId="0B0787DB">
                <wp:simplePos x="0" y="0"/>
                <wp:positionH relativeFrom="column">
                  <wp:posOffset>0</wp:posOffset>
                </wp:positionH>
                <wp:positionV relativeFrom="paragraph">
                  <wp:posOffset>158750</wp:posOffset>
                </wp:positionV>
                <wp:extent cx="270510" cy="213995"/>
                <wp:effectExtent l="0" t="0" r="15240" b="14605"/>
                <wp:wrapSquare wrapText="bothSides"/>
                <wp:docPr id="43" name="Pravokotnik 43"/>
                <wp:cNvGraphicFramePr/>
                <a:graphic xmlns:a="http://schemas.openxmlformats.org/drawingml/2006/main">
                  <a:graphicData uri="http://schemas.microsoft.com/office/word/2010/wordprocessingShape">
                    <wps:wsp>
                      <wps:cNvSpPr/>
                      <wps:spPr>
                        <a:xfrm>
                          <a:off x="0" y="0"/>
                          <a:ext cx="270510" cy="213995"/>
                        </a:xfrm>
                        <a:prstGeom prst="rect">
                          <a:avLst/>
                        </a:prstGeom>
                        <a:noFill/>
                        <a:ln w="12700" cap="flat" cmpd="sng" algn="ctr">
                          <a:solidFill>
                            <a:sysClr val="windowText" lastClr="000000"/>
                          </a:solidFill>
                          <a:prstDash val="solid"/>
                        </a:ln>
                        <a:effectLst/>
                      </wps:spPr>
                      <wps:txbx>
                        <w:txbxContent>
                          <w:p w14:paraId="4FAE0362"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0373C2DF" id="Pravokotnik 43" o:spid="_x0000_s1036" style="position:absolute;left:0;text-align:left;margin-left:0;margin-top:12.5pt;width:21.3pt;height:16.8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" filled="f" strokecolor="windowText" strokeweight="1pt">
                <v:textbox inset="1mm,0,0,0">
                  <w:txbxContent>
                    <w:p w14:paraId="4FAE0362"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v:rect>
            </w:pict>
          </mc:Fallback>
        </mc:AlternateContent>
      </w:r>
    </w:p>
    <w:p w14:paraId="63A154AD" w14:textId="768753D4" w:rsidR="00F93884" w:rsidRPr="00F13FD5" w:rsidRDefault="001B1358" w:rsidP="00232070">
      <w:pPr>
        <w:keepNext/>
        <w:keepLines/>
        <w:jc w:val="both"/>
        <w:rPr>
          <w:rFonts w:ascii="Tahoma" w:hAnsi="Tahoma" w:cs="Tahoma"/>
        </w:rPr>
      </w:pPr>
      <w:r w:rsidRPr="00F13FD5">
        <w:rPr>
          <w:rFonts w:ascii="Tahoma" w:hAnsi="Tahoma" w:cs="Tahoma"/>
          <w:b/>
        </w:rPr>
        <w:t>podizvajalec</w:t>
      </w:r>
      <w:r w:rsidR="00F93884" w:rsidRPr="00F13FD5">
        <w:rPr>
          <w:rFonts w:ascii="Tahoma" w:hAnsi="Tahoma" w:cs="Tahoma"/>
          <w:b/>
        </w:rPr>
        <w:t xml:space="preserve"> ____________________ </w:t>
      </w:r>
      <w:r w:rsidR="00F93884" w:rsidRPr="00F13FD5">
        <w:rPr>
          <w:rFonts w:ascii="Tahoma" w:hAnsi="Tahoma" w:cs="Tahoma"/>
          <w:i/>
        </w:rPr>
        <w:t>(navedba podizvajalca)</w:t>
      </w:r>
      <w:r w:rsidR="00F93884" w:rsidRPr="00F13FD5">
        <w:rPr>
          <w:rFonts w:ascii="Tahoma" w:hAnsi="Tahoma" w:cs="Tahoma"/>
        </w:rPr>
        <w:t>, matična št. _______________</w:t>
      </w:r>
    </w:p>
    <w:p w14:paraId="40A7E77F" w14:textId="0468DA2B" w:rsidR="00A0018D" w:rsidRPr="00F13FD5" w:rsidRDefault="00A0018D" w:rsidP="00232070">
      <w:pPr>
        <w:keepNext/>
        <w:keepLines/>
        <w:jc w:val="both"/>
        <w:rPr>
          <w:rFonts w:ascii="Tahoma" w:hAnsi="Tahoma" w:cs="Tahoma"/>
        </w:rPr>
      </w:pPr>
    </w:p>
    <w:p w14:paraId="7B234FFB" w14:textId="5BF84AF2" w:rsidR="00A0018D" w:rsidRPr="00F13FD5" w:rsidRDefault="00A0018D" w:rsidP="00232070">
      <w:pPr>
        <w:keepNext/>
        <w:keepLine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80768" behindDoc="0" locked="0" layoutInCell="1" allowOverlap="1" wp14:anchorId="5F600CDD" wp14:editId="02DA6A28">
                <wp:simplePos x="0" y="0"/>
                <wp:positionH relativeFrom="column">
                  <wp:posOffset>0</wp:posOffset>
                </wp:positionH>
                <wp:positionV relativeFrom="paragraph">
                  <wp:posOffset>148590</wp:posOffset>
                </wp:positionV>
                <wp:extent cx="270510" cy="213995"/>
                <wp:effectExtent l="0" t="0" r="15240" b="14605"/>
                <wp:wrapSquare wrapText="bothSides"/>
                <wp:docPr id="44" name="Pravokotnik 44"/>
                <wp:cNvGraphicFramePr/>
                <a:graphic xmlns:a="http://schemas.openxmlformats.org/drawingml/2006/main">
                  <a:graphicData uri="http://schemas.microsoft.com/office/word/2010/wordprocessingShape">
                    <wps:wsp>
                      <wps:cNvSpPr/>
                      <wps:spPr>
                        <a:xfrm>
                          <a:off x="0" y="0"/>
                          <a:ext cx="270510" cy="213995"/>
                        </a:xfrm>
                        <a:prstGeom prst="rect">
                          <a:avLst/>
                        </a:prstGeom>
                        <a:noFill/>
                        <a:ln w="12700" cap="flat" cmpd="sng" algn="ctr">
                          <a:solidFill>
                            <a:sysClr val="windowText" lastClr="000000"/>
                          </a:solidFill>
                          <a:prstDash val="solid"/>
                        </a:ln>
                        <a:effectLst/>
                      </wps:spPr>
                      <wps:txbx>
                        <w:txbxContent>
                          <w:p w14:paraId="1645C8ED"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5F600CDD" id="Pravokotnik 44" o:spid="_x0000_s1037" style="position:absolute;left:0;text-align:left;margin-left:0;margin-top:11.7pt;width:21.3pt;height:16.8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" filled="f" strokecolor="windowText" strokeweight="1pt">
                <v:textbox inset="1mm,0,0,0">
                  <w:txbxContent>
                    <w:p w14:paraId="1645C8ED" w14:textId="77777777" w:rsidR="00A0018D" w:rsidRPr="007A6555" w:rsidRDefault="00A0018D" w:rsidP="00A0018D">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v:rect>
            </w:pict>
          </mc:Fallback>
        </mc:AlternateContent>
      </w:r>
    </w:p>
    <w:p w14:paraId="3F3A6762" w14:textId="77777777" w:rsidR="00BE7D86" w:rsidRPr="00F13FD5" w:rsidRDefault="001B1358" w:rsidP="00232070">
      <w:pPr>
        <w:keepNext/>
        <w:keepLines/>
        <w:jc w:val="both"/>
        <w:rPr>
          <w:rFonts w:ascii="Tahoma" w:hAnsi="Tahoma" w:cs="Tahoma"/>
        </w:rPr>
      </w:pPr>
      <w:r w:rsidRPr="00F13FD5">
        <w:rPr>
          <w:rFonts w:ascii="Tahoma" w:hAnsi="Tahoma" w:cs="Tahoma"/>
          <w:b/>
        </w:rPr>
        <w:t>subjekt, katerega zmogljivost uporablja ponudnik _____</w:t>
      </w:r>
      <w:r w:rsidR="00FE6940" w:rsidRPr="00F13FD5">
        <w:rPr>
          <w:rFonts w:ascii="Tahoma" w:hAnsi="Tahoma" w:cs="Tahoma"/>
          <w:b/>
        </w:rPr>
        <w:t>_______________</w:t>
      </w:r>
      <w:r w:rsidR="00C93259" w:rsidRPr="00F13FD5">
        <w:rPr>
          <w:rFonts w:ascii="Tahoma" w:hAnsi="Tahoma" w:cs="Tahoma"/>
          <w:b/>
        </w:rPr>
        <w:t xml:space="preserve"> </w:t>
      </w:r>
      <w:r w:rsidR="00C93259" w:rsidRPr="00F13FD5">
        <w:rPr>
          <w:rFonts w:ascii="Tahoma" w:hAnsi="Tahoma" w:cs="Tahoma"/>
          <w:i/>
        </w:rPr>
        <w:t>(navedba subjekta, katerega zmogljivost uporablja ponudnik)</w:t>
      </w:r>
      <w:r w:rsidR="00BE7D86" w:rsidRPr="00F13FD5">
        <w:rPr>
          <w:rFonts w:ascii="Tahoma" w:hAnsi="Tahoma" w:cs="Tahoma"/>
          <w:i/>
        </w:rPr>
        <w:t xml:space="preserve">, </w:t>
      </w:r>
      <w:r w:rsidR="00BE7D86" w:rsidRPr="00F13FD5">
        <w:rPr>
          <w:rFonts w:ascii="Tahoma" w:hAnsi="Tahoma" w:cs="Tahoma"/>
        </w:rPr>
        <w:t>matična št. _______________</w:t>
      </w:r>
    </w:p>
    <w:p w14:paraId="3E9D0214" w14:textId="77777777" w:rsidR="001B1358" w:rsidRPr="00F13FD5" w:rsidRDefault="001B1358" w:rsidP="00232070">
      <w:pPr>
        <w:pStyle w:val="Odstavekseznama"/>
        <w:keepNext/>
        <w:keepLines/>
        <w:ind w:left="720"/>
        <w:jc w:val="both"/>
        <w:rPr>
          <w:rFonts w:ascii="Tahoma" w:hAnsi="Tahoma" w:cs="Tahoma"/>
        </w:rPr>
      </w:pPr>
    </w:p>
    <w:p w14:paraId="5AE62EB2" w14:textId="5E800D93" w:rsidR="001B1358" w:rsidRPr="00F13FD5" w:rsidRDefault="001B1358" w:rsidP="00232070">
      <w:pPr>
        <w:pStyle w:val="Blokbesedila"/>
        <w:keepNext/>
        <w:keepLines/>
        <w:tabs>
          <w:tab w:val="left" w:pos="9354"/>
        </w:tabs>
        <w:ind w:left="0" w:right="-2"/>
        <w:jc w:val="center"/>
        <w:rPr>
          <w:rFonts w:ascii="Tahoma" w:hAnsi="Tahoma" w:cs="Tahoma"/>
          <w:b/>
          <w:sz w:val="20"/>
        </w:rPr>
      </w:pPr>
      <w:r w:rsidRPr="00F13FD5">
        <w:rPr>
          <w:rFonts w:ascii="Tahoma" w:hAnsi="Tahoma" w:cs="Tahoma"/>
          <w:b/>
          <w:sz w:val="20"/>
        </w:rPr>
        <w:t>IZJAVLJAMO,</w:t>
      </w:r>
    </w:p>
    <w:p w14:paraId="719599A4" w14:textId="77777777" w:rsidR="00A0018D" w:rsidRPr="00F13FD5" w:rsidRDefault="00A0018D" w:rsidP="00232070">
      <w:pPr>
        <w:pStyle w:val="Blokbesedila"/>
        <w:keepNext/>
        <w:keepLines/>
        <w:tabs>
          <w:tab w:val="left" w:pos="9354"/>
        </w:tabs>
        <w:ind w:left="0" w:right="-2"/>
        <w:jc w:val="center"/>
        <w:rPr>
          <w:rFonts w:ascii="Tahoma" w:hAnsi="Tahoma" w:cs="Tahoma"/>
          <w:b/>
          <w:sz w:val="20"/>
        </w:rPr>
      </w:pPr>
    </w:p>
    <w:p w14:paraId="4B9A4EB6" w14:textId="77777777" w:rsidR="001B1358" w:rsidRPr="00F13FD5" w:rsidRDefault="001B1358" w:rsidP="00232070">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Razlogi za izključitev</w:t>
      </w:r>
    </w:p>
    <w:p w14:paraId="79CA731B" w14:textId="77777777" w:rsidR="001B1358" w:rsidRPr="00F13FD5" w:rsidRDefault="001B1358" w:rsidP="00232070">
      <w:pPr>
        <w:pStyle w:val="Blokbesedila"/>
        <w:keepNext/>
        <w:keepLines/>
        <w:tabs>
          <w:tab w:val="left" w:pos="9354"/>
        </w:tabs>
        <w:ind w:left="0" w:right="-2"/>
        <w:jc w:val="both"/>
        <w:rPr>
          <w:rFonts w:ascii="Tahoma" w:hAnsi="Tahoma" w:cs="Tahoma"/>
          <w:b/>
          <w:sz w:val="20"/>
        </w:rPr>
      </w:pPr>
    </w:p>
    <w:p w14:paraId="6798A484" w14:textId="77777777" w:rsidR="00642459" w:rsidRPr="00F13FD5" w:rsidRDefault="00642459" w:rsidP="00232070">
      <w:pPr>
        <w:pStyle w:val="Blokbesedila"/>
        <w:keepNext/>
        <w:keepLines/>
        <w:numPr>
          <w:ilvl w:val="1"/>
          <w:numId w:val="16"/>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 xml:space="preserve">da nam (gospodarskem subjektu) ni bila izrečena pravnomočna sodba za kazniva dejanja iz Kazenskega zakonika (Ur. l. RS, št. 50/12 – uradno prečiščeno besedilo, 6/16 – </w:t>
      </w:r>
      <w:proofErr w:type="spellStart"/>
      <w:r w:rsidRPr="00F13FD5">
        <w:rPr>
          <w:rFonts w:ascii="Tahoma" w:hAnsi="Tahoma" w:cs="Tahoma"/>
          <w:sz w:val="20"/>
        </w:rPr>
        <w:t>popr</w:t>
      </w:r>
      <w:proofErr w:type="spellEnd"/>
      <w:r w:rsidRPr="00F13FD5">
        <w:rPr>
          <w:rFonts w:ascii="Tahoma" w:hAnsi="Tahoma" w:cs="Tahoma"/>
          <w:sz w:val="20"/>
        </w:rPr>
        <w:t>., 54/15, 38/16, 27/17, 23/20, 91/20, 95/21, 186/21 in 105/22 – ZZNŠPP; v nadaljnjem besedilu: KZ-1) ali za primerljiva kazniva dejanja, kot so opredeljena v prvem odstavku 75. člena ZJN-3;</w:t>
      </w:r>
    </w:p>
    <w:p w14:paraId="65EC45C0" w14:textId="77777777" w:rsidR="00642459" w:rsidRPr="00F13FD5" w:rsidRDefault="00642459" w:rsidP="00232070">
      <w:pPr>
        <w:pStyle w:val="Blokbesedila"/>
        <w:keepNext/>
        <w:keepLines/>
        <w:numPr>
          <w:ilvl w:val="1"/>
          <w:numId w:val="16"/>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lang w:val="x-none"/>
        </w:rPr>
        <w:t>da</w:t>
      </w:r>
      <w:r w:rsidRPr="00F13FD5">
        <w:rPr>
          <w:rFonts w:ascii="Tahoma" w:hAnsi="Tahoma" w:cs="Tahoma"/>
          <w:sz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43CC2DF" w14:textId="77777777" w:rsidR="00642459" w:rsidRPr="00F13FD5" w:rsidRDefault="00642459" w:rsidP="00232070">
      <w:pPr>
        <w:pStyle w:val="Blokbesedila"/>
        <w:keepNext/>
        <w:keepLines/>
        <w:numPr>
          <w:ilvl w:val="1"/>
          <w:numId w:val="16"/>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na dan, ko je potekel rok za oddajo ponudb, nismo izločeni iz postopkov oddaje javnih naročil zaradi uvrstitve v evidenco gospodarskih subjektov z izrečenimi stranskimi sankcijami izločitve iz postopkov javnega naročanja;</w:t>
      </w:r>
    </w:p>
    <w:p w14:paraId="1A0CC2F9" w14:textId="77777777" w:rsidR="00642459" w:rsidRPr="00F13FD5" w:rsidRDefault="00642459" w:rsidP="00232070">
      <w:pPr>
        <w:pStyle w:val="Blokbesedila"/>
        <w:keepNext/>
        <w:keepLines/>
        <w:numPr>
          <w:ilvl w:val="1"/>
          <w:numId w:val="16"/>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76A09BC0" w14:textId="77777777" w:rsidR="00642459" w:rsidRPr="00F13FD5" w:rsidRDefault="00642459" w:rsidP="00232070">
      <w:pPr>
        <w:pStyle w:val="Blokbesedila"/>
        <w:keepNext/>
        <w:keepLines/>
        <w:numPr>
          <w:ilvl w:val="1"/>
          <w:numId w:val="16"/>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pod kazensko in materialno odgovornostjo,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0A841807" w14:textId="77777777" w:rsidR="00642459" w:rsidRPr="00F13FD5" w:rsidRDefault="00642459" w:rsidP="00232070">
      <w:pPr>
        <w:pStyle w:val="Odstavekseznama"/>
        <w:keepNext/>
        <w:keepLines/>
        <w:numPr>
          <w:ilvl w:val="0"/>
          <w:numId w:val="17"/>
        </w:numPr>
        <w:tabs>
          <w:tab w:val="left" w:pos="284"/>
        </w:tabs>
        <w:jc w:val="both"/>
        <w:rPr>
          <w:rFonts w:ascii="Tahoma" w:hAnsi="Tahoma" w:cs="Tahoma"/>
        </w:rPr>
      </w:pPr>
      <w:r w:rsidRPr="00F13FD5">
        <w:rPr>
          <w:rFonts w:ascii="Tahoma" w:hAnsi="Tahoma" w:cs="Tahoma"/>
        </w:rPr>
        <w:t>subjekt, ki ga zastopam, ni ruski državljan ali fizična ali pravna oseba, subjekt ali organ s sedežem v Rusiji;</w:t>
      </w:r>
    </w:p>
    <w:p w14:paraId="089A8104" w14:textId="77777777" w:rsidR="00642459" w:rsidRPr="00F13FD5" w:rsidRDefault="00642459" w:rsidP="00232070">
      <w:pPr>
        <w:pStyle w:val="Odstavekseznama"/>
        <w:keepNext/>
        <w:keepLines/>
        <w:numPr>
          <w:ilvl w:val="0"/>
          <w:numId w:val="17"/>
        </w:numPr>
        <w:tabs>
          <w:tab w:val="left" w:pos="284"/>
        </w:tabs>
        <w:jc w:val="both"/>
        <w:rPr>
          <w:rFonts w:ascii="Tahoma" w:hAnsi="Tahoma" w:cs="Tahoma"/>
        </w:rPr>
      </w:pPr>
      <w:r w:rsidRPr="00F13FD5">
        <w:rPr>
          <w:rFonts w:ascii="Tahoma" w:hAnsi="Tahoma" w:cs="Tahoma"/>
        </w:rPr>
        <w:t>subjekt, ki ga zastopam, ni pravna oseba, subjekt ali organ, katerega več kot 50-odstotni delež je v neposredni ali posredni lasti subjekta iz točke (a) zgoraj;</w:t>
      </w:r>
    </w:p>
    <w:p w14:paraId="17C41BB9" w14:textId="77777777" w:rsidR="00642459" w:rsidRPr="00F13FD5" w:rsidRDefault="00642459" w:rsidP="00232070">
      <w:pPr>
        <w:pStyle w:val="Odstavekseznama"/>
        <w:keepNext/>
        <w:keepLines/>
        <w:numPr>
          <w:ilvl w:val="0"/>
          <w:numId w:val="17"/>
        </w:numPr>
        <w:tabs>
          <w:tab w:val="left" w:pos="284"/>
        </w:tabs>
        <w:jc w:val="both"/>
        <w:rPr>
          <w:rFonts w:ascii="Tahoma" w:hAnsi="Tahoma" w:cs="Tahoma"/>
        </w:rPr>
      </w:pPr>
      <w:r w:rsidRPr="00F13FD5">
        <w:rPr>
          <w:rFonts w:ascii="Tahoma" w:hAnsi="Tahoma" w:cs="Tahoma"/>
        </w:rPr>
        <w:t>niti jaz niti subjekt, ki ga zastopam, nisva fizična ali pravna oseba, subjekt ali organ, ki deluje v imenu ali po navodilih subjekta iz točke (a) ali (b) zgoraj;</w:t>
      </w:r>
    </w:p>
    <w:p w14:paraId="395436B2" w14:textId="1A7D3B4E" w:rsidR="001B1358" w:rsidRPr="00F13FD5" w:rsidRDefault="00642459" w:rsidP="00232070">
      <w:pPr>
        <w:pStyle w:val="Odstavekseznama"/>
        <w:keepNext/>
        <w:keepLines/>
        <w:numPr>
          <w:ilvl w:val="0"/>
          <w:numId w:val="17"/>
        </w:numPr>
        <w:tabs>
          <w:tab w:val="left" w:pos="284"/>
        </w:tabs>
        <w:jc w:val="both"/>
        <w:rPr>
          <w:rFonts w:ascii="Tahoma" w:hAnsi="Tahoma" w:cs="Tahoma"/>
        </w:rPr>
      </w:pPr>
      <w:r w:rsidRPr="00F13FD5">
        <w:rPr>
          <w:rFonts w:ascii="Tahoma" w:hAnsi="Tahoma" w:cs="Tahoma"/>
        </w:rPr>
        <w:t>ni udeležbe več kot 10 % ponudbene vrednosti podizvajalcev, dobaviteljev ali subjektov, katerih zmogljivosti subjekt, ki ga zastopam, uporablja, ki so subjekti, navedeni v točkah (a) do (c) zgoraj</w:t>
      </w:r>
      <w:r w:rsidR="003421FB" w:rsidRPr="00F13FD5">
        <w:rPr>
          <w:rFonts w:ascii="Tahoma" w:hAnsi="Tahoma" w:cs="Tahoma"/>
        </w:rPr>
        <w:t>.</w:t>
      </w:r>
    </w:p>
    <w:p w14:paraId="6EC32660" w14:textId="77777777" w:rsidR="001B1358" w:rsidRPr="00F13FD5" w:rsidRDefault="001B1358" w:rsidP="00232070">
      <w:pPr>
        <w:keepNext/>
        <w:keepLines/>
        <w:jc w:val="both"/>
        <w:rPr>
          <w:rFonts w:ascii="Tahoma" w:hAnsi="Tahoma" w:cs="Tahoma"/>
          <w:bCs/>
          <w:i/>
          <w:noProof/>
          <w:sz w:val="18"/>
          <w:szCs w:val="18"/>
        </w:rPr>
      </w:pPr>
    </w:p>
    <w:p w14:paraId="4FA4174D" w14:textId="77777777" w:rsidR="001B1358" w:rsidRPr="00F13FD5" w:rsidRDefault="001B1358" w:rsidP="00232070">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Pogoji za sodelovanje</w:t>
      </w:r>
    </w:p>
    <w:p w14:paraId="651ECA80" w14:textId="77777777" w:rsidR="001B1358" w:rsidRPr="00F13FD5" w:rsidRDefault="001B1358" w:rsidP="00232070">
      <w:pPr>
        <w:keepNext/>
        <w:keepLines/>
        <w:ind w:left="426" w:hanging="426"/>
        <w:jc w:val="both"/>
        <w:rPr>
          <w:rFonts w:ascii="Tahoma" w:hAnsi="Tahoma" w:cs="Tahoma"/>
          <w:bCs/>
          <w:noProof/>
          <w:sz w:val="18"/>
          <w:szCs w:val="18"/>
        </w:rPr>
      </w:pPr>
    </w:p>
    <w:p w14:paraId="5AA8B46E" w14:textId="77777777" w:rsidR="00642459" w:rsidRPr="00F13FD5" w:rsidRDefault="00642459" w:rsidP="00232070">
      <w:pPr>
        <w:keepNext/>
        <w:keepLines/>
        <w:jc w:val="both"/>
        <w:rPr>
          <w:rFonts w:ascii="Tahoma" w:hAnsi="Tahoma" w:cs="Tahoma"/>
          <w:b/>
          <w:bCs/>
          <w:noProof/>
          <w:sz w:val="18"/>
          <w:szCs w:val="18"/>
        </w:rPr>
      </w:pPr>
      <w:r w:rsidRPr="00F13FD5">
        <w:rPr>
          <w:rFonts w:ascii="Tahoma" w:hAnsi="Tahoma" w:cs="Tahoma"/>
          <w:b/>
          <w:bCs/>
          <w:noProof/>
          <w:sz w:val="18"/>
          <w:szCs w:val="18"/>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151EC5CB" w14:textId="77777777" w:rsidR="00642459" w:rsidRPr="00F13FD5" w:rsidRDefault="00642459" w:rsidP="00232070">
      <w:pPr>
        <w:keepNext/>
        <w:keepLines/>
        <w:ind w:left="426" w:hanging="426"/>
        <w:jc w:val="both"/>
        <w:rPr>
          <w:rFonts w:ascii="Tahoma" w:hAnsi="Tahoma" w:cs="Tahoma"/>
          <w:bCs/>
          <w:noProof/>
          <w:sz w:val="18"/>
          <w:szCs w:val="18"/>
        </w:rPr>
      </w:pPr>
    </w:p>
    <w:p w14:paraId="5896AA74" w14:textId="77777777" w:rsidR="00642459" w:rsidRPr="00F13FD5" w:rsidRDefault="00642459" w:rsidP="00232070">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da smo sposobni za opravljanje poklicne dejavnosti oziroma imamo registrirano dejavnost oziroma smo vpisani v enega od poklicnih ali poslovnih registrov, ki se vodijo v državi članici, v kateri imamo sedež;</w:t>
      </w:r>
    </w:p>
    <w:p w14:paraId="2715F657" w14:textId="77777777" w:rsidR="00642459" w:rsidRPr="00F13FD5" w:rsidRDefault="00642459" w:rsidP="00232070">
      <w:pPr>
        <w:keepNext/>
        <w:keepLines/>
        <w:ind w:left="426" w:hanging="426"/>
        <w:jc w:val="both"/>
        <w:rPr>
          <w:rFonts w:ascii="Tahoma" w:hAnsi="Tahoma" w:cs="Tahoma"/>
        </w:rPr>
      </w:pPr>
      <w:r w:rsidRPr="00F13FD5">
        <w:rPr>
          <w:rFonts w:ascii="Tahoma" w:hAnsi="Tahoma" w:cs="Tahoma"/>
        </w:rPr>
        <w:lastRenderedPageBreak/>
        <w:t>2.2.</w:t>
      </w:r>
      <w:r w:rsidRPr="00F13FD5">
        <w:rPr>
          <w:rFonts w:ascii="Tahoma" w:hAnsi="Tahoma" w:cs="Tahoma"/>
        </w:rPr>
        <w:tab/>
        <w:t xml:space="preserve">nismo uvrščeni na seznam poslovnih subjektov, s katerimi na podlagi 35. člena Zakona o integriteti in preprečevanju korupcije (Ur. l. RS, št. 69/11-UPB2, v nadaljevanju: </w:t>
      </w:r>
      <w:proofErr w:type="spellStart"/>
      <w:r w:rsidRPr="00F13FD5">
        <w:rPr>
          <w:rFonts w:ascii="Tahoma" w:hAnsi="Tahoma" w:cs="Tahoma"/>
        </w:rPr>
        <w:t>ZIntPK</w:t>
      </w:r>
      <w:proofErr w:type="spellEnd"/>
      <w:r w:rsidRPr="00F13FD5">
        <w:rPr>
          <w:rFonts w:ascii="Tahoma" w:hAnsi="Tahoma" w:cs="Tahoma"/>
        </w:rPr>
        <w:t>), naročniki ne smejo sodelovati,</w:t>
      </w:r>
    </w:p>
    <w:p w14:paraId="1098250D" w14:textId="77777777" w:rsidR="00642459" w:rsidRPr="00F13FD5" w:rsidRDefault="00642459" w:rsidP="00232070">
      <w:pPr>
        <w:keepNext/>
        <w:keepLines/>
        <w:ind w:left="426" w:hanging="426"/>
        <w:jc w:val="both"/>
        <w:rPr>
          <w:rFonts w:ascii="Tahoma" w:hAnsi="Tahoma" w:cs="Tahoma"/>
        </w:rPr>
      </w:pPr>
      <w:r w:rsidRPr="00F13FD5">
        <w:rPr>
          <w:rFonts w:ascii="Tahoma" w:hAnsi="Tahoma" w:cs="Tahoma"/>
        </w:rPr>
        <w:t>2.3. da se strinjamo in v celoti izpolnjujemo vse pogoje in zahteve glede predmeta javnega naročila, za katerega sodelujemo pri oddaji ponudbe in ostalih pogojev in zahtev, ki so navedeni v predmetni razpisni dokumentaciji.</w:t>
      </w:r>
    </w:p>
    <w:p w14:paraId="6991C2A7" w14:textId="77777777" w:rsidR="00E24E18" w:rsidRPr="00F13FD5" w:rsidRDefault="00E24E18" w:rsidP="00232070">
      <w:pPr>
        <w:keepNext/>
        <w:keepLines/>
        <w:jc w:val="both"/>
        <w:rPr>
          <w:rFonts w:ascii="Tahoma" w:hAnsi="Tahoma" w:cs="Tahoma"/>
        </w:rPr>
      </w:pPr>
    </w:p>
    <w:p w14:paraId="17E5647A" w14:textId="77777777" w:rsidR="002A6BE2" w:rsidRPr="00F13FD5" w:rsidRDefault="002A6BE2" w:rsidP="00232070">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Tehnična specifikacija ter ponudbeni pogoji in zahteve</w:t>
      </w:r>
    </w:p>
    <w:p w14:paraId="5A4EA7C2" w14:textId="068694A2" w:rsidR="00642459" w:rsidRPr="00F13FD5" w:rsidRDefault="00642459" w:rsidP="00232070">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 xml:space="preserve">da (glede na dejavnosti, ki so predmet javnega naročila in jih bo v okviru ponudbe posamezni podizvajalec/subjekt izvajal) se strinjamo in v celoti izpolnjujemo vse pogoje in zahteve glede tehnične specifikacije in ostalih pogojev in zahtev, </w:t>
      </w:r>
      <w:r w:rsidR="006F2195" w:rsidRPr="00F13FD5">
        <w:rPr>
          <w:rFonts w:ascii="Tahoma" w:hAnsi="Tahoma" w:cs="Tahoma"/>
          <w:sz w:val="20"/>
        </w:rPr>
        <w:t>ki so navedeni v razpisni dokumentaciji oz. v vseh njenih poglavjih in prilogah</w:t>
      </w:r>
      <w:r w:rsidRPr="00F13FD5">
        <w:rPr>
          <w:rFonts w:ascii="Tahoma" w:hAnsi="Tahoma" w:cs="Tahoma"/>
          <w:sz w:val="20"/>
        </w:rPr>
        <w:t xml:space="preserve">, </w:t>
      </w:r>
      <w:r w:rsidRPr="00F13FD5">
        <w:rPr>
          <w:rFonts w:ascii="Tahoma" w:hAnsi="Tahoma" w:cs="Tahoma"/>
          <w:sz w:val="20"/>
          <w:u w:val="single"/>
        </w:rPr>
        <w:t>ki se nanašajo na podizvajalca/e oz. na subjekt/e, katerih zmogljivosti bo uporabljal ponudnik</w:t>
      </w:r>
      <w:r w:rsidR="006F2195" w:rsidRPr="00F13FD5">
        <w:rPr>
          <w:rFonts w:ascii="Tahoma" w:hAnsi="Tahoma" w:cs="Tahoma"/>
          <w:sz w:val="20"/>
        </w:rPr>
        <w:t>.</w:t>
      </w:r>
    </w:p>
    <w:p w14:paraId="484D9A67" w14:textId="77777777" w:rsidR="002A6BE2" w:rsidRPr="00F13FD5" w:rsidRDefault="002A6BE2" w:rsidP="00232070">
      <w:pPr>
        <w:pStyle w:val="Blokbesedila"/>
        <w:keepNext/>
        <w:keepLines/>
        <w:tabs>
          <w:tab w:val="clear" w:pos="8647"/>
          <w:tab w:val="left" w:pos="426"/>
          <w:tab w:val="left" w:pos="9354"/>
        </w:tabs>
        <w:ind w:left="426" w:right="-2"/>
        <w:jc w:val="both"/>
        <w:rPr>
          <w:rFonts w:ascii="Tahoma" w:hAnsi="Tahoma" w:cs="Tahoma"/>
          <w:sz w:val="20"/>
        </w:rPr>
      </w:pPr>
    </w:p>
    <w:p w14:paraId="64293B1B" w14:textId="77777777" w:rsidR="002A6BE2" w:rsidRPr="00F13FD5" w:rsidRDefault="002A6BE2" w:rsidP="00232070">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Tehnična in strokovna sposobnost</w:t>
      </w:r>
    </w:p>
    <w:p w14:paraId="300D28C8" w14:textId="77777777" w:rsidR="00642459" w:rsidRPr="00F13FD5" w:rsidRDefault="00642459" w:rsidP="00232070">
      <w:pPr>
        <w:pStyle w:val="Blokbesedila"/>
        <w:keepNext/>
        <w:keepLines/>
        <w:numPr>
          <w:ilvl w:val="1"/>
          <w:numId w:val="8"/>
        </w:numPr>
        <w:tabs>
          <w:tab w:val="clear" w:pos="8647"/>
          <w:tab w:val="left" w:pos="426"/>
          <w:tab w:val="left" w:pos="9354"/>
        </w:tabs>
        <w:ind w:left="426" w:right="-2" w:hanging="426"/>
        <w:jc w:val="both"/>
        <w:rPr>
          <w:rFonts w:ascii="Tahoma" w:hAnsi="Tahoma" w:cs="Tahoma"/>
          <w:sz w:val="20"/>
        </w:rPr>
      </w:pPr>
      <w:r w:rsidRPr="00F13FD5">
        <w:rPr>
          <w:rFonts w:ascii="Tahoma" w:hAnsi="Tahoma" w:cs="Tahoma"/>
          <w:sz w:val="20"/>
        </w:rPr>
        <w:t xml:space="preserve">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w:t>
      </w:r>
      <w:r w:rsidRPr="00F13FD5">
        <w:rPr>
          <w:rFonts w:ascii="Tahoma" w:hAnsi="Tahoma" w:cs="Tahoma"/>
          <w:sz w:val="20"/>
          <w:u w:val="single"/>
        </w:rPr>
        <w:t>ki se nanašajo na podizvajalca/e oz. na subjekt/e, katerih zmogljivosti bo uporabljal ponudnik.</w:t>
      </w:r>
    </w:p>
    <w:p w14:paraId="0EA4F9EB" w14:textId="77777777" w:rsidR="002A6BE2" w:rsidRPr="00F13FD5" w:rsidRDefault="002A6BE2" w:rsidP="00232070">
      <w:pPr>
        <w:pStyle w:val="Blokbesedila"/>
        <w:keepNext/>
        <w:keepLines/>
        <w:tabs>
          <w:tab w:val="clear" w:pos="8647"/>
          <w:tab w:val="left" w:pos="426"/>
        </w:tabs>
        <w:ind w:left="0" w:right="-2"/>
        <w:jc w:val="both"/>
        <w:rPr>
          <w:rFonts w:ascii="Tahoma" w:hAnsi="Tahoma" w:cs="Tahoma"/>
          <w:sz w:val="20"/>
        </w:rPr>
      </w:pPr>
    </w:p>
    <w:p w14:paraId="742DC187" w14:textId="0ED33A9F" w:rsidR="00642459" w:rsidRPr="00F13FD5" w:rsidRDefault="00642459" w:rsidP="00232070">
      <w:pPr>
        <w:pStyle w:val="Blokbesedila"/>
        <w:keepNext/>
        <w:keepLines/>
        <w:numPr>
          <w:ilvl w:val="0"/>
          <w:numId w:val="8"/>
        </w:numPr>
        <w:tabs>
          <w:tab w:val="clear" w:pos="8647"/>
          <w:tab w:val="left" w:pos="426"/>
          <w:tab w:val="left" w:pos="9354"/>
        </w:tabs>
        <w:ind w:right="-2"/>
        <w:rPr>
          <w:rFonts w:ascii="Tahoma" w:hAnsi="Tahoma" w:cs="Tahoma"/>
          <w:b/>
          <w:smallCaps/>
          <w:sz w:val="20"/>
        </w:rPr>
      </w:pPr>
      <w:r w:rsidRPr="00F13FD5">
        <w:rPr>
          <w:rFonts w:ascii="Tahoma" w:hAnsi="Tahoma" w:cs="Tahoma"/>
          <w:b/>
          <w:smallCaps/>
          <w:sz w:val="20"/>
        </w:rPr>
        <w:t>I</w:t>
      </w:r>
      <w:r w:rsidR="00955F20" w:rsidRPr="00F13FD5">
        <w:rPr>
          <w:rFonts w:ascii="Tahoma" w:hAnsi="Tahoma" w:cs="Tahoma"/>
          <w:b/>
          <w:smallCaps/>
          <w:sz w:val="20"/>
        </w:rPr>
        <w:t>zjava o sprejemanju ostalih pogojev/zahtev razpisne dokumentacije</w:t>
      </w:r>
    </w:p>
    <w:p w14:paraId="1A66509B" w14:textId="77777777" w:rsidR="00642459" w:rsidRPr="00F13FD5" w:rsidRDefault="00642459" w:rsidP="00232070">
      <w:pPr>
        <w:pStyle w:val="Blokbesedila"/>
        <w:keepNext/>
        <w:keepLines/>
        <w:numPr>
          <w:ilvl w:val="1"/>
          <w:numId w:val="8"/>
        </w:numPr>
        <w:tabs>
          <w:tab w:val="left" w:pos="0"/>
        </w:tabs>
        <w:ind w:left="426" w:right="-2" w:hanging="426"/>
        <w:jc w:val="both"/>
        <w:rPr>
          <w:rFonts w:ascii="Tahoma" w:hAnsi="Tahoma" w:cs="Tahoma"/>
          <w:sz w:val="20"/>
        </w:rPr>
      </w:pPr>
      <w:r w:rsidRPr="00F13FD5">
        <w:rPr>
          <w:rFonts w:ascii="Tahoma" w:hAnsi="Tahoma" w:cs="Tahoma"/>
          <w:sz w:val="20"/>
        </w:rPr>
        <w:t>da nismo uvrščeni v evidenco poslovnih subjektov katerim je prepovedano poslovanje z naročnikom na podlagi 35. člena Zakona o integriteti in preprečevanju korupcije (Ur. l. RS, št. 69/11 ZIntPK-UPB2),</w:t>
      </w:r>
    </w:p>
    <w:p w14:paraId="622F07D3" w14:textId="77777777" w:rsidR="00642459" w:rsidRPr="00F13FD5" w:rsidRDefault="00642459" w:rsidP="00232070">
      <w:pPr>
        <w:pStyle w:val="Blokbesedila"/>
        <w:keepNext/>
        <w:keepLines/>
        <w:numPr>
          <w:ilvl w:val="1"/>
          <w:numId w:val="8"/>
        </w:numPr>
        <w:tabs>
          <w:tab w:val="left" w:pos="0"/>
        </w:tabs>
        <w:ind w:left="426" w:right="-2" w:hanging="426"/>
        <w:jc w:val="both"/>
        <w:rPr>
          <w:rFonts w:ascii="Tahoma" w:hAnsi="Tahoma" w:cs="Tahoma"/>
          <w:sz w:val="20"/>
        </w:rPr>
      </w:pPr>
      <w:r w:rsidRPr="00F13FD5">
        <w:rPr>
          <w:rFonts w:ascii="Tahoma" w:hAnsi="Tahoma" w:cs="Tahoma"/>
          <w:sz w:val="20"/>
        </w:rPr>
        <w:t xml:space="preserve">da 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F13FD5">
        <w:rPr>
          <w:rFonts w:ascii="Tahoma" w:hAnsi="Tahoma" w:cs="Tahoma"/>
          <w:sz w:val="20"/>
        </w:rPr>
        <w:t>eDosje</w:t>
      </w:r>
      <w:proofErr w:type="spellEnd"/>
      <w:r w:rsidRPr="00F13FD5">
        <w:rPr>
          <w:rFonts w:ascii="Tahoma" w:hAnsi="Tahoma" w:cs="Tahoma"/>
          <w:sz w:val="20"/>
        </w:rPr>
        <w:t xml:space="preserve"> iz devetega odstavka 77. člena ZJN-3, ter se tudi zavezujemo, da bomo na zahtevo naročnika predložiti dodatna pooblastila za preveritev podatkov iz uradnih evidenc,</w:t>
      </w:r>
    </w:p>
    <w:p w14:paraId="414C085D" w14:textId="77777777" w:rsidR="00642459" w:rsidRPr="00F13FD5" w:rsidRDefault="00642459" w:rsidP="00232070">
      <w:pPr>
        <w:pStyle w:val="Blokbesedila"/>
        <w:keepNext/>
        <w:keepLines/>
        <w:numPr>
          <w:ilvl w:val="1"/>
          <w:numId w:val="8"/>
        </w:numPr>
        <w:tabs>
          <w:tab w:val="left" w:pos="0"/>
        </w:tabs>
        <w:ind w:left="426" w:right="-2" w:hanging="426"/>
        <w:jc w:val="both"/>
        <w:rPr>
          <w:rFonts w:ascii="Tahoma" w:hAnsi="Tahoma" w:cs="Tahoma"/>
          <w:sz w:val="20"/>
        </w:rPr>
      </w:pPr>
      <w:r w:rsidRPr="00F13FD5">
        <w:rPr>
          <w:rFonts w:ascii="Tahoma" w:hAnsi="Tahoma" w:cs="Tahoma"/>
          <w:sz w:val="20"/>
        </w:rPr>
        <w:t xml:space="preserve">da 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1CE9A20B" w14:textId="77777777" w:rsidR="00642459" w:rsidRPr="00F13FD5" w:rsidRDefault="00642459" w:rsidP="00232070">
      <w:pPr>
        <w:pStyle w:val="Blokbesedila"/>
        <w:keepNext/>
        <w:keepLines/>
        <w:tabs>
          <w:tab w:val="clear" w:pos="8647"/>
          <w:tab w:val="left" w:pos="426"/>
        </w:tabs>
        <w:ind w:left="0" w:right="-2"/>
        <w:jc w:val="both"/>
        <w:rPr>
          <w:rFonts w:ascii="Tahoma" w:hAnsi="Tahoma" w:cs="Tahoma"/>
          <w:smallCaps/>
          <w:sz w:val="20"/>
        </w:rPr>
      </w:pPr>
    </w:p>
    <w:p w14:paraId="49FA33B2" w14:textId="77777777" w:rsidR="00642459" w:rsidRPr="00F13FD5" w:rsidRDefault="00642459" w:rsidP="00232070">
      <w:pPr>
        <w:pStyle w:val="Blokbesedila"/>
        <w:keepNext/>
        <w:keepLines/>
        <w:tabs>
          <w:tab w:val="left" w:pos="0"/>
        </w:tabs>
        <w:ind w:left="0" w:right="-2"/>
        <w:jc w:val="both"/>
        <w:rPr>
          <w:rFonts w:ascii="Tahoma" w:hAnsi="Tahoma" w:cs="Tahoma"/>
          <w:b/>
          <w:sz w:val="20"/>
        </w:rPr>
      </w:pPr>
      <w:r w:rsidRPr="00F13FD5">
        <w:rPr>
          <w:rFonts w:ascii="Tahoma" w:hAnsi="Tahoma" w:cs="Tahoma"/>
          <w:b/>
          <w:sz w:val="20"/>
        </w:rPr>
        <w:t>S podpisom te izjave sprejemamo tudi vse ostale pogoje in zahteve predmetne razpisne dokumentacije, vključno z vsebino pogodbe/okvirnega sporazuma ter prevzemamo kazensko in materialno odgovornost, da so vsi podatki in dokumenti, podani v ponudbi, resnični, in da priložene listine ustrezajo originalu.</w:t>
      </w:r>
    </w:p>
    <w:p w14:paraId="1D30ED57" w14:textId="77777777" w:rsidR="001B1358" w:rsidRPr="00F13FD5" w:rsidRDefault="001B1358" w:rsidP="00232070">
      <w:pPr>
        <w:pStyle w:val="Blokbesedila"/>
        <w:keepNext/>
        <w:keepLines/>
        <w:tabs>
          <w:tab w:val="left" w:pos="0"/>
        </w:tabs>
        <w:ind w:left="0" w:right="-2"/>
        <w:jc w:val="both"/>
        <w:rPr>
          <w:rFonts w:ascii="Tahoma" w:hAnsi="Tahoma" w:cs="Tahoma"/>
          <w:b/>
          <w:sz w:val="20"/>
        </w:rPr>
      </w:pPr>
    </w:p>
    <w:p w14:paraId="790DDAF3" w14:textId="77777777" w:rsidR="001B1358" w:rsidRPr="00F13FD5" w:rsidRDefault="001B1358" w:rsidP="00232070">
      <w:pPr>
        <w:keepNext/>
        <w:keepLines/>
        <w:jc w:val="both"/>
        <w:rPr>
          <w:rFonts w:ascii="Tahoma" w:hAnsi="Tahoma" w:cs="Tahoma"/>
          <w:bCs/>
          <w:i/>
          <w:noProof/>
          <w:sz w:val="18"/>
          <w:szCs w:val="18"/>
        </w:rPr>
      </w:pPr>
    </w:p>
    <w:p w14:paraId="23958CE6" w14:textId="77777777" w:rsidR="005E7F25" w:rsidRPr="00F13FD5" w:rsidRDefault="005E7F25" w:rsidP="00232070">
      <w:pPr>
        <w:keepNext/>
        <w:keepLines/>
        <w:jc w:val="both"/>
        <w:rPr>
          <w:rFonts w:ascii="Tahoma" w:hAnsi="Tahoma" w:cs="Tahoma"/>
          <w:bCs/>
          <w:i/>
          <w:noProof/>
          <w:sz w:val="18"/>
          <w:szCs w:val="18"/>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1B1358" w:rsidRPr="00F13FD5" w14:paraId="54EBDF91" w14:textId="77777777" w:rsidTr="001B1358">
        <w:trPr>
          <w:trHeight w:val="235"/>
        </w:trPr>
        <w:tc>
          <w:tcPr>
            <w:tcW w:w="3430" w:type="dxa"/>
            <w:tcBorders>
              <w:bottom w:val="single" w:sz="4" w:space="0" w:color="auto"/>
            </w:tcBorders>
          </w:tcPr>
          <w:p w14:paraId="3B4B0755" w14:textId="77777777" w:rsidR="001B1358" w:rsidRPr="00F13FD5" w:rsidRDefault="001B1358" w:rsidP="00232070">
            <w:pPr>
              <w:keepNext/>
              <w:keepLines/>
              <w:jc w:val="both"/>
              <w:rPr>
                <w:rFonts w:ascii="Tahoma" w:hAnsi="Tahoma" w:cs="Tahoma"/>
                <w:snapToGrid w:val="0"/>
                <w:color w:val="000000"/>
              </w:rPr>
            </w:pPr>
          </w:p>
        </w:tc>
        <w:tc>
          <w:tcPr>
            <w:tcW w:w="2574" w:type="dxa"/>
          </w:tcPr>
          <w:p w14:paraId="48650F10" w14:textId="77777777" w:rsidR="001B1358" w:rsidRPr="00F13FD5" w:rsidRDefault="001B1358" w:rsidP="00232070">
            <w:pPr>
              <w:keepNext/>
              <w:keepLines/>
              <w:jc w:val="center"/>
              <w:rPr>
                <w:rFonts w:ascii="Tahoma" w:hAnsi="Tahoma" w:cs="Tahoma"/>
                <w:snapToGrid w:val="0"/>
                <w:color w:val="000000"/>
              </w:rPr>
            </w:pPr>
          </w:p>
        </w:tc>
        <w:tc>
          <w:tcPr>
            <w:tcW w:w="3715" w:type="dxa"/>
            <w:tcBorders>
              <w:bottom w:val="single" w:sz="4" w:space="0" w:color="auto"/>
            </w:tcBorders>
          </w:tcPr>
          <w:p w14:paraId="67FFA1B7" w14:textId="77777777" w:rsidR="001B1358" w:rsidRPr="00F13FD5" w:rsidRDefault="001B1358" w:rsidP="00232070">
            <w:pPr>
              <w:keepNext/>
              <w:keepLines/>
              <w:tabs>
                <w:tab w:val="left" w:pos="567"/>
                <w:tab w:val="num" w:pos="851"/>
                <w:tab w:val="left" w:pos="993"/>
              </w:tabs>
              <w:jc w:val="both"/>
              <w:rPr>
                <w:rFonts w:ascii="Tahoma" w:hAnsi="Tahoma" w:cs="Tahoma"/>
                <w:snapToGrid w:val="0"/>
                <w:color w:val="000000"/>
              </w:rPr>
            </w:pPr>
          </w:p>
        </w:tc>
      </w:tr>
      <w:tr w:rsidR="001B1358" w:rsidRPr="00F13FD5" w14:paraId="5687AC7F" w14:textId="77777777" w:rsidTr="001B1358">
        <w:trPr>
          <w:trHeight w:val="235"/>
        </w:trPr>
        <w:tc>
          <w:tcPr>
            <w:tcW w:w="3430" w:type="dxa"/>
            <w:tcBorders>
              <w:top w:val="single" w:sz="4" w:space="0" w:color="auto"/>
            </w:tcBorders>
          </w:tcPr>
          <w:p w14:paraId="77ECA1B4" w14:textId="77777777" w:rsidR="001B1358" w:rsidRPr="00F13FD5" w:rsidRDefault="001B1358" w:rsidP="00232070">
            <w:pPr>
              <w:keepNext/>
              <w:keepLines/>
              <w:jc w:val="center"/>
              <w:rPr>
                <w:rFonts w:ascii="Tahoma" w:hAnsi="Tahoma" w:cs="Tahoma"/>
                <w:snapToGrid w:val="0"/>
                <w:color w:val="000000"/>
              </w:rPr>
            </w:pPr>
            <w:r w:rsidRPr="00F13FD5">
              <w:rPr>
                <w:rFonts w:ascii="Tahoma" w:hAnsi="Tahoma" w:cs="Tahoma"/>
                <w:snapToGrid w:val="0"/>
                <w:color w:val="000000"/>
              </w:rPr>
              <w:t>(kraj, datum)</w:t>
            </w:r>
          </w:p>
        </w:tc>
        <w:tc>
          <w:tcPr>
            <w:tcW w:w="2574" w:type="dxa"/>
          </w:tcPr>
          <w:p w14:paraId="4C046309" w14:textId="77777777" w:rsidR="001B1358" w:rsidRPr="00F13FD5" w:rsidRDefault="001B1358"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715" w:type="dxa"/>
            <w:tcBorders>
              <w:top w:val="single" w:sz="4" w:space="0" w:color="auto"/>
            </w:tcBorders>
          </w:tcPr>
          <w:p w14:paraId="5F5838CB" w14:textId="75B2AC80" w:rsidR="001B1358" w:rsidRPr="00F13FD5" w:rsidRDefault="001B1358" w:rsidP="00232070">
            <w:pPr>
              <w:keepNext/>
              <w:keepLines/>
              <w:jc w:val="both"/>
              <w:rPr>
                <w:rFonts w:ascii="Tahoma" w:hAnsi="Tahoma" w:cs="Tahoma"/>
                <w:snapToGrid w:val="0"/>
                <w:color w:val="000000"/>
              </w:rPr>
            </w:pPr>
            <w:r w:rsidRPr="00F13FD5">
              <w:rPr>
                <w:rFonts w:ascii="Tahoma" w:hAnsi="Tahoma" w:cs="Tahoma"/>
                <w:snapToGrid w:val="0"/>
                <w:color w:val="000000"/>
              </w:rPr>
              <w:t>(</w:t>
            </w:r>
            <w:r w:rsidR="00DD00AA" w:rsidRPr="00F13FD5">
              <w:rPr>
                <w:rFonts w:ascii="Tahoma" w:hAnsi="Tahoma" w:cs="Tahoma"/>
                <w:snapToGrid w:val="0"/>
                <w:color w:val="000000"/>
              </w:rPr>
              <w:t>n</w:t>
            </w:r>
            <w:r w:rsidRPr="00F13FD5">
              <w:rPr>
                <w:rFonts w:ascii="Tahoma" w:hAnsi="Tahoma" w:cs="Tahoma"/>
                <w:snapToGrid w:val="0"/>
                <w:color w:val="000000"/>
              </w:rPr>
              <w:t xml:space="preserve">aziv in podpis </w:t>
            </w:r>
            <w:r w:rsidR="00DD00AA" w:rsidRPr="00F13FD5">
              <w:rPr>
                <w:rFonts w:ascii="Tahoma" w:hAnsi="Tahoma" w:cs="Tahoma"/>
                <w:snapToGrid w:val="0"/>
                <w:color w:val="000000"/>
              </w:rPr>
              <w:t xml:space="preserve">odgovorne osebe </w:t>
            </w:r>
            <w:r w:rsidRPr="00F13FD5">
              <w:rPr>
                <w:rFonts w:ascii="Tahoma" w:hAnsi="Tahoma" w:cs="Tahoma"/>
                <w:snapToGrid w:val="0"/>
                <w:color w:val="000000"/>
              </w:rPr>
              <w:t>podizvajalca/subjekta)</w:t>
            </w:r>
          </w:p>
        </w:tc>
      </w:tr>
    </w:tbl>
    <w:p w14:paraId="2DF15B6E" w14:textId="77777777" w:rsidR="001B1358" w:rsidRPr="00F13FD5" w:rsidRDefault="001B1358" w:rsidP="00232070">
      <w:pPr>
        <w:keepNext/>
        <w:keepLines/>
        <w:jc w:val="both"/>
        <w:rPr>
          <w:rFonts w:ascii="Tahoma" w:hAnsi="Tahoma" w:cs="Tahoma"/>
          <w:bCs/>
          <w:i/>
          <w:noProof/>
          <w:sz w:val="18"/>
          <w:szCs w:val="18"/>
        </w:rPr>
      </w:pPr>
    </w:p>
    <w:p w14:paraId="1F4D55E4" w14:textId="77777777" w:rsidR="005E7F25" w:rsidRPr="00F13FD5" w:rsidRDefault="005E7F25" w:rsidP="00232070">
      <w:pPr>
        <w:keepNext/>
        <w:keepLines/>
        <w:jc w:val="both"/>
        <w:rPr>
          <w:rFonts w:ascii="Tahoma" w:hAnsi="Tahoma" w:cs="Tahoma"/>
          <w:bCs/>
          <w:i/>
          <w:noProof/>
          <w:sz w:val="18"/>
          <w:szCs w:val="18"/>
        </w:rPr>
      </w:pPr>
    </w:p>
    <w:p w14:paraId="74E4D7E1" w14:textId="77777777" w:rsidR="00984E5C" w:rsidRPr="00F13FD5" w:rsidRDefault="001B1358" w:rsidP="00232070">
      <w:pPr>
        <w:keepNext/>
        <w:keepLines/>
        <w:jc w:val="both"/>
        <w:rPr>
          <w:rFonts w:ascii="Tahoma" w:hAnsi="Tahoma" w:cs="Tahoma"/>
          <w:bCs/>
          <w:i/>
          <w:noProof/>
          <w:sz w:val="18"/>
          <w:szCs w:val="18"/>
        </w:rPr>
      </w:pPr>
      <w:r w:rsidRPr="00F13FD5">
        <w:rPr>
          <w:rFonts w:ascii="Tahoma" w:hAnsi="Tahoma" w:cs="Tahoma"/>
          <w:b/>
          <w:bCs/>
          <w:i/>
          <w:noProof/>
          <w:sz w:val="18"/>
          <w:szCs w:val="18"/>
        </w:rPr>
        <w:t>Navodilo:</w:t>
      </w:r>
      <w:r w:rsidRPr="00F13FD5">
        <w:rPr>
          <w:rFonts w:ascii="Tahoma" w:hAnsi="Tahoma" w:cs="Tahoma"/>
          <w:bCs/>
          <w:i/>
          <w:noProof/>
          <w:sz w:val="18"/>
          <w:szCs w:val="18"/>
        </w:rPr>
        <w:t xml:space="preserve"> </w:t>
      </w:r>
    </w:p>
    <w:p w14:paraId="0A3ABA98" w14:textId="77777777" w:rsidR="00984E5C" w:rsidRPr="00F13FD5" w:rsidRDefault="001B1358" w:rsidP="00232070">
      <w:pPr>
        <w:pStyle w:val="Odstavekseznama"/>
        <w:keepNext/>
        <w:keepLines/>
        <w:numPr>
          <w:ilvl w:val="0"/>
          <w:numId w:val="3"/>
        </w:numPr>
        <w:jc w:val="both"/>
        <w:rPr>
          <w:rFonts w:ascii="Tahoma" w:hAnsi="Tahoma" w:cs="Tahoma"/>
          <w:i/>
          <w:iCs/>
          <w:sz w:val="18"/>
        </w:rPr>
      </w:pPr>
      <w:r w:rsidRPr="00F13FD5">
        <w:rPr>
          <w:rFonts w:ascii="Tahoma" w:hAnsi="Tahoma" w:cs="Tahoma"/>
          <w:i/>
          <w:iCs/>
          <w:sz w:val="18"/>
        </w:rPr>
        <w:t xml:space="preserve">Izjavo izpolni in podpiše </w:t>
      </w:r>
      <w:r w:rsidRPr="00F13FD5">
        <w:rPr>
          <w:rFonts w:ascii="Tahoma" w:hAnsi="Tahoma" w:cs="Tahoma"/>
          <w:i/>
          <w:iCs/>
          <w:sz w:val="18"/>
          <w:u w:val="single"/>
        </w:rPr>
        <w:t>nominiran podizvajalec</w:t>
      </w:r>
      <w:r w:rsidRPr="00F13FD5">
        <w:rPr>
          <w:rFonts w:ascii="Tahoma" w:hAnsi="Tahoma" w:cs="Tahoma"/>
          <w:i/>
          <w:iCs/>
          <w:sz w:val="18"/>
        </w:rPr>
        <w:t xml:space="preserve">, če ponudnik izvaja javno naročilo s podizvajalci, </w:t>
      </w:r>
      <w:r w:rsidRPr="00F13FD5">
        <w:rPr>
          <w:rFonts w:ascii="Tahoma" w:hAnsi="Tahoma" w:cs="Tahoma"/>
          <w:i/>
          <w:iCs/>
          <w:sz w:val="18"/>
          <w:u w:val="single"/>
        </w:rPr>
        <w:t>oz. subjekt, katerega zmogljivost uporablja ponudnik</w:t>
      </w:r>
      <w:r w:rsidRPr="00F13FD5">
        <w:rPr>
          <w:rFonts w:ascii="Tahoma" w:hAnsi="Tahoma" w:cs="Tahoma"/>
          <w:i/>
          <w:iCs/>
          <w:sz w:val="18"/>
        </w:rPr>
        <w:t>.</w:t>
      </w:r>
      <w:r w:rsidR="00BE7D86" w:rsidRPr="00F13FD5">
        <w:rPr>
          <w:rFonts w:ascii="Tahoma" w:hAnsi="Tahoma" w:cs="Tahoma"/>
          <w:i/>
          <w:iCs/>
          <w:sz w:val="18"/>
        </w:rPr>
        <w:t xml:space="preserve"> </w:t>
      </w:r>
    </w:p>
    <w:p w14:paraId="0A150368" w14:textId="77777777" w:rsidR="00BE7D86" w:rsidRPr="00F13FD5" w:rsidRDefault="00BE7D86" w:rsidP="00232070">
      <w:pPr>
        <w:pStyle w:val="Odstavekseznama"/>
        <w:keepNext/>
        <w:keepLines/>
        <w:numPr>
          <w:ilvl w:val="0"/>
          <w:numId w:val="3"/>
        </w:numPr>
        <w:jc w:val="both"/>
        <w:rPr>
          <w:rFonts w:ascii="Tahoma" w:hAnsi="Tahoma" w:cs="Tahoma"/>
          <w:bCs/>
          <w:i/>
          <w:iCs/>
          <w:noProof/>
          <w:sz w:val="18"/>
          <w:szCs w:val="18"/>
        </w:rPr>
      </w:pPr>
      <w:r w:rsidRPr="00F13FD5">
        <w:rPr>
          <w:rFonts w:ascii="Tahoma" w:hAnsi="Tahoma" w:cs="Tahoma"/>
          <w:bCs/>
          <w:i/>
          <w:iCs/>
          <w:noProof/>
          <w:sz w:val="18"/>
          <w:szCs w:val="18"/>
        </w:rPr>
        <w:t xml:space="preserve">Ponudnik priloži </w:t>
      </w:r>
      <w:r w:rsidRPr="00F13FD5">
        <w:rPr>
          <w:rFonts w:ascii="Tahoma" w:hAnsi="Tahoma" w:cs="Tahoma"/>
          <w:b/>
          <w:bCs/>
          <w:i/>
          <w:iCs/>
          <w:noProof/>
          <w:sz w:val="18"/>
          <w:szCs w:val="18"/>
          <w:u w:val="single"/>
        </w:rPr>
        <w:t>ločeno</w:t>
      </w:r>
      <w:r w:rsidRPr="00F13FD5">
        <w:rPr>
          <w:rFonts w:ascii="Tahoma" w:hAnsi="Tahoma" w:cs="Tahoma"/>
          <w:bCs/>
          <w:i/>
          <w:iCs/>
          <w:noProof/>
          <w:sz w:val="18"/>
          <w:szCs w:val="18"/>
        </w:rPr>
        <w:t xml:space="preserve"> izpolnjene izjave za vsakega od gospodarskih subjektov v ponudbi.</w:t>
      </w:r>
    </w:p>
    <w:p w14:paraId="63306A5F" w14:textId="77777777" w:rsidR="001B1358" w:rsidRPr="00F13FD5" w:rsidRDefault="001B1358" w:rsidP="00232070">
      <w:pPr>
        <w:keepNext/>
        <w:keepLines/>
        <w:jc w:val="both"/>
        <w:rPr>
          <w:rFonts w:ascii="Tahoma" w:hAnsi="Tahoma" w:cs="Tahoma"/>
          <w:i/>
          <w:iCs/>
          <w:sz w:val="18"/>
        </w:rPr>
      </w:pPr>
    </w:p>
    <w:p w14:paraId="463958E4" w14:textId="77777777" w:rsidR="00BC7BF5" w:rsidRPr="00F13FD5" w:rsidRDefault="00BC7BF5" w:rsidP="00232070">
      <w:pPr>
        <w:keepNext/>
        <w:keepLines/>
        <w:jc w:val="both"/>
        <w:rPr>
          <w:rFonts w:ascii="Tahoma" w:hAnsi="Tahoma" w:cs="Tahoma"/>
          <w:i/>
          <w:iCs/>
          <w:sz w:val="18"/>
        </w:rPr>
      </w:pPr>
    </w:p>
    <w:p w14:paraId="60642927" w14:textId="1E4B513D" w:rsidR="00F804CC" w:rsidRPr="00F13FD5" w:rsidRDefault="00F804CC" w:rsidP="00232070">
      <w:pPr>
        <w:keepNext/>
        <w:keepLines/>
        <w:rPr>
          <w:rFonts w:ascii="Tahoma" w:hAnsi="Tahoma" w:cs="Tahoma"/>
          <w:b/>
        </w:rPr>
      </w:pPr>
      <w:r w:rsidRPr="00F13FD5">
        <w:rPr>
          <w:rFonts w:ascii="Tahoma" w:hAnsi="Tahoma" w:cs="Tahoma"/>
          <w:b/>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360DD" w:rsidRPr="00F13FD5" w14:paraId="0D72213D" w14:textId="77777777" w:rsidTr="001D3263">
        <w:tc>
          <w:tcPr>
            <w:tcW w:w="608" w:type="dxa"/>
            <w:tcBorders>
              <w:right w:val="nil"/>
            </w:tcBorders>
          </w:tcPr>
          <w:p w14:paraId="533BC843" w14:textId="77777777" w:rsidR="008360DD" w:rsidRPr="00F13FD5" w:rsidRDefault="008360DD" w:rsidP="00232070">
            <w:pPr>
              <w:keepNext/>
              <w:keepLines/>
              <w:jc w:val="both"/>
              <w:rPr>
                <w:rFonts w:ascii="Tahoma" w:hAnsi="Tahoma" w:cs="Tahoma"/>
              </w:rPr>
            </w:pPr>
            <w:bookmarkStart w:id="40" w:name="_Hlk197437614"/>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77E9552" w14:textId="052B40B1" w:rsidR="008360DD" w:rsidRPr="00F13FD5" w:rsidRDefault="008360DD" w:rsidP="00232070">
            <w:pPr>
              <w:keepNext/>
              <w:keepLines/>
              <w:rPr>
                <w:rFonts w:ascii="Tahoma" w:hAnsi="Tahoma" w:cs="Tahoma"/>
              </w:rPr>
            </w:pPr>
            <w:r w:rsidRPr="00F13FD5">
              <w:rPr>
                <w:rFonts w:ascii="Tahoma" w:hAnsi="Tahoma" w:cs="Tahoma"/>
              </w:rPr>
              <w:t>IZJAVA FIZIČNE OSEBE</w:t>
            </w:r>
          </w:p>
        </w:tc>
        <w:tc>
          <w:tcPr>
            <w:tcW w:w="851" w:type="dxa"/>
            <w:tcBorders>
              <w:top w:val="single" w:sz="4" w:space="0" w:color="auto"/>
              <w:left w:val="single" w:sz="4" w:space="0" w:color="auto"/>
              <w:bottom w:val="single" w:sz="4" w:space="0" w:color="auto"/>
              <w:right w:val="nil"/>
            </w:tcBorders>
          </w:tcPr>
          <w:p w14:paraId="0E33429C" w14:textId="77777777" w:rsidR="008360DD" w:rsidRPr="00F13FD5" w:rsidRDefault="008360D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F8F09A6" w14:textId="2275662E" w:rsidR="008360DD" w:rsidRPr="00F13FD5" w:rsidRDefault="008360DD" w:rsidP="00232070">
            <w:pPr>
              <w:keepNext/>
              <w:keepLines/>
              <w:ind w:right="-62"/>
              <w:jc w:val="both"/>
              <w:rPr>
                <w:rFonts w:ascii="Tahoma" w:hAnsi="Tahoma" w:cs="Tahoma"/>
                <w:b/>
                <w:iCs/>
              </w:rPr>
            </w:pPr>
            <w:r w:rsidRPr="00F13FD5">
              <w:rPr>
                <w:rFonts w:ascii="Tahoma" w:hAnsi="Tahoma" w:cs="Tahoma"/>
                <w:b/>
                <w:iCs/>
              </w:rPr>
              <w:t xml:space="preserve"> 3/3  </w:t>
            </w:r>
          </w:p>
        </w:tc>
      </w:tr>
      <w:bookmarkEnd w:id="40"/>
    </w:tbl>
    <w:p w14:paraId="7157E010" w14:textId="77777777" w:rsidR="008360DD" w:rsidRPr="00F13FD5" w:rsidRDefault="008360DD" w:rsidP="00232070">
      <w:pPr>
        <w:keepNext/>
        <w:keepLines/>
        <w:jc w:val="both"/>
        <w:rPr>
          <w:rFonts w:ascii="Tahoma" w:hAnsi="Tahoma" w:cs="Tahoma"/>
          <w:b/>
        </w:rPr>
      </w:pPr>
    </w:p>
    <w:p w14:paraId="45235915" w14:textId="341D7DC2" w:rsidR="00C51C0F" w:rsidRPr="00F13FD5" w:rsidRDefault="00C51C0F" w:rsidP="00232070">
      <w:pPr>
        <w:keepNext/>
        <w:keepLines/>
        <w:jc w:val="both"/>
        <w:rPr>
          <w:rFonts w:ascii="Tahoma" w:hAnsi="Tahoma" w:cs="Tahoma"/>
          <w:b/>
        </w:rPr>
      </w:pPr>
      <w:r w:rsidRPr="00F13FD5">
        <w:rPr>
          <w:rFonts w:ascii="Tahoma" w:hAnsi="Tahoma" w:cs="Tahoma"/>
          <w:b/>
        </w:rPr>
        <w:t>Javno naročilo</w:t>
      </w:r>
      <w:r w:rsidR="00567278" w:rsidRPr="00F13FD5">
        <w:rPr>
          <w:rFonts w:ascii="Tahoma" w:hAnsi="Tahoma" w:cs="Tahoma"/>
          <w:b/>
        </w:rPr>
        <w:t xml:space="preserve"> št. </w:t>
      </w:r>
      <w:r w:rsidR="00637A5B">
        <w:rPr>
          <w:rFonts w:ascii="Tahoma" w:hAnsi="Tahoma" w:cs="Tahoma"/>
          <w:b/>
          <w:bCs/>
        </w:rPr>
        <w:t>VKS-59/26 Dobava in zamenjava puhal, redno in izredno vzdrževanje puhal ter dobava nadomestnih delov na IČN Barje</w:t>
      </w:r>
    </w:p>
    <w:p w14:paraId="781D5BCF" w14:textId="77777777" w:rsidR="00C51C0F" w:rsidRPr="00F13FD5" w:rsidRDefault="00C51C0F" w:rsidP="00232070">
      <w:pPr>
        <w:keepNext/>
        <w:keepLines/>
        <w:tabs>
          <w:tab w:val="left" w:pos="567"/>
          <w:tab w:val="num" w:pos="851"/>
          <w:tab w:val="left" w:pos="993"/>
        </w:tabs>
        <w:jc w:val="both"/>
        <w:rPr>
          <w:rFonts w:ascii="Tahoma" w:hAnsi="Tahoma" w:cs="Tahoma"/>
        </w:rPr>
      </w:pPr>
    </w:p>
    <w:p w14:paraId="19580498" w14:textId="77777777" w:rsidR="00C51C0F" w:rsidRPr="00F13FD5" w:rsidRDefault="00C51C0F" w:rsidP="00232070">
      <w:pPr>
        <w:keepNext/>
        <w:keepLines/>
        <w:tabs>
          <w:tab w:val="left" w:pos="567"/>
          <w:tab w:val="num" w:pos="851"/>
          <w:tab w:val="left" w:pos="993"/>
        </w:tabs>
        <w:jc w:val="both"/>
        <w:rPr>
          <w:rFonts w:ascii="Tahoma" w:hAnsi="Tahoma" w:cs="Tahoma"/>
        </w:rPr>
      </w:pPr>
      <w:r w:rsidRPr="00F13FD5">
        <w:rPr>
          <w:rFonts w:ascii="Tahoma" w:hAnsi="Tahoma" w:cs="Tahoma"/>
        </w:rPr>
        <w:t xml:space="preserve">Ime in priimek _____________________________________________________________________ </w:t>
      </w:r>
    </w:p>
    <w:p w14:paraId="60B50060" w14:textId="77777777" w:rsidR="00C51C0F" w:rsidRPr="00F13FD5" w:rsidRDefault="00C51C0F" w:rsidP="00232070">
      <w:pPr>
        <w:keepNext/>
        <w:keepLines/>
        <w:tabs>
          <w:tab w:val="left" w:pos="567"/>
          <w:tab w:val="num" w:pos="851"/>
          <w:tab w:val="left" w:pos="993"/>
        </w:tabs>
        <w:jc w:val="both"/>
        <w:rPr>
          <w:rFonts w:ascii="Tahoma" w:hAnsi="Tahoma" w:cs="Tahoma"/>
        </w:rPr>
      </w:pPr>
    </w:p>
    <w:p w14:paraId="1ADC55D1" w14:textId="77777777" w:rsidR="00C51C0F" w:rsidRPr="00F13FD5" w:rsidRDefault="00C51C0F" w:rsidP="00232070">
      <w:pPr>
        <w:keepNext/>
        <w:keepLines/>
        <w:tabs>
          <w:tab w:val="left" w:pos="567"/>
          <w:tab w:val="num" w:pos="851"/>
          <w:tab w:val="left" w:pos="993"/>
        </w:tabs>
        <w:jc w:val="both"/>
        <w:rPr>
          <w:rFonts w:ascii="Tahoma" w:hAnsi="Tahoma" w:cs="Tahoma"/>
        </w:rPr>
      </w:pPr>
      <w:r w:rsidRPr="00F13FD5">
        <w:rPr>
          <w:rFonts w:ascii="Tahoma" w:hAnsi="Tahoma" w:cs="Tahoma"/>
        </w:rPr>
        <w:t>EMŠO ____________________________________________________________________________</w:t>
      </w:r>
    </w:p>
    <w:p w14:paraId="11D4FED5" w14:textId="77777777" w:rsidR="00C51C0F" w:rsidRPr="00F13FD5" w:rsidRDefault="00C51C0F" w:rsidP="00232070">
      <w:pPr>
        <w:keepNext/>
        <w:keepLines/>
        <w:tabs>
          <w:tab w:val="left" w:pos="567"/>
          <w:tab w:val="num" w:pos="851"/>
          <w:tab w:val="left" w:pos="993"/>
        </w:tabs>
        <w:jc w:val="both"/>
        <w:rPr>
          <w:rFonts w:ascii="Tahoma" w:hAnsi="Tahoma" w:cs="Tahoma"/>
        </w:rPr>
      </w:pPr>
    </w:p>
    <w:p w14:paraId="3340E4EE" w14:textId="77777777" w:rsidR="00C51C0F" w:rsidRPr="00F13FD5" w:rsidRDefault="00C51C0F" w:rsidP="00232070">
      <w:pPr>
        <w:keepNext/>
        <w:keepLines/>
        <w:tabs>
          <w:tab w:val="left" w:pos="567"/>
          <w:tab w:val="num" w:pos="851"/>
          <w:tab w:val="left" w:pos="993"/>
        </w:tabs>
        <w:jc w:val="both"/>
        <w:rPr>
          <w:rFonts w:ascii="Tahoma" w:hAnsi="Tahoma" w:cs="Tahoma"/>
        </w:rPr>
      </w:pPr>
    </w:p>
    <w:p w14:paraId="14ECA575"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rPr>
        <w:t>Spodaj podpisani/a, ki sem pri gospodarskemu subjektu ________________________________________</w:t>
      </w:r>
    </w:p>
    <w:p w14:paraId="55942C14"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rPr>
        <w:t>član/ica (ustrezno obkrožiti):</w:t>
      </w:r>
    </w:p>
    <w:p w14:paraId="306BEC69" w14:textId="7E2B4161"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2576" behindDoc="0" locked="0" layoutInCell="1" allowOverlap="1" wp14:anchorId="7722D50E" wp14:editId="3EF1E689">
                <wp:simplePos x="0" y="0"/>
                <wp:positionH relativeFrom="margin">
                  <wp:align>left</wp:align>
                </wp:positionH>
                <wp:positionV relativeFrom="paragraph">
                  <wp:posOffset>142875</wp:posOffset>
                </wp:positionV>
                <wp:extent cx="270510" cy="196850"/>
                <wp:effectExtent l="0" t="0" r="15240" b="12700"/>
                <wp:wrapSquare wrapText="bothSides"/>
                <wp:docPr id="28" name="Pravokotnik 28"/>
                <wp:cNvGraphicFramePr/>
                <a:graphic xmlns:a="http://schemas.openxmlformats.org/drawingml/2006/main">
                  <a:graphicData uri="http://schemas.microsoft.com/office/word/2010/wordprocessingShape">
                    <wps:wsp>
                      <wps:cNvSpPr/>
                      <wps:spPr>
                        <a:xfrm>
                          <a:off x="0" y="0"/>
                          <a:ext cx="270510" cy="196850"/>
                        </a:xfrm>
                        <a:prstGeom prst="rect">
                          <a:avLst/>
                        </a:prstGeom>
                        <a:noFill/>
                        <a:ln w="12700" cap="flat" cmpd="sng" algn="ctr">
                          <a:solidFill>
                            <a:sysClr val="windowText" lastClr="000000"/>
                          </a:solidFill>
                          <a:prstDash val="solid"/>
                        </a:ln>
                        <a:effectLst/>
                      </wps:spPr>
                      <wps:txbx>
                        <w:txbxContent>
                          <w:p w14:paraId="64933C0B" w14:textId="115D00EE" w:rsidR="00CC3AF8" w:rsidRPr="007A6555" w:rsidRDefault="00CC3AF8" w:rsidP="00CC3AF8">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22D50E" id="Pravokotnik 28" o:spid="_x0000_s1038" style="position:absolute;left:0;text-align:left;margin-left:0;margin-top:11.25pt;width:21.3pt;height:15.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" filled="f" strokecolor="windowText" strokeweight="1pt">
                <v:textbox inset="1mm,0,0,0">
                  <w:txbxContent>
                    <w:p w14:paraId="64933C0B" w14:textId="115D00EE" w:rsidR="00CC3AF8" w:rsidRPr="007A6555" w:rsidRDefault="00CC3AF8" w:rsidP="00CC3AF8">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37593643" w14:textId="2242F7DB" w:rsidR="00CC3AF8" w:rsidRPr="00F13FD5" w:rsidRDefault="00CC3AF8" w:rsidP="00232070">
      <w:pPr>
        <w:keepNext/>
        <w:keepLines/>
        <w:tabs>
          <w:tab w:val="left" w:pos="567"/>
          <w:tab w:val="num" w:pos="851"/>
          <w:tab w:val="left" w:pos="993"/>
        </w:tabs>
        <w:spacing w:after="240"/>
        <w:jc w:val="both"/>
        <w:rPr>
          <w:rFonts w:ascii="Tahoma" w:hAnsi="Tahoma" w:cs="Tahoma"/>
        </w:rPr>
      </w:pPr>
      <w:bookmarkStart w:id="41" w:name="_Hlk184194397"/>
      <w:r w:rsidRPr="00F13FD5">
        <w:rPr>
          <w:rFonts w:ascii="Tahoma" w:hAnsi="Tahoma" w:cs="Tahoma"/>
        </w:rPr>
        <w:t>upravnega organa</w:t>
      </w:r>
    </w:p>
    <w:p w14:paraId="74837211"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1552" behindDoc="0" locked="0" layoutInCell="1" allowOverlap="1" wp14:anchorId="5B73C8BA" wp14:editId="03E87186">
                <wp:simplePos x="0" y="0"/>
                <wp:positionH relativeFrom="column">
                  <wp:posOffset>1270</wp:posOffset>
                </wp:positionH>
                <wp:positionV relativeFrom="paragraph">
                  <wp:posOffset>-1270</wp:posOffset>
                </wp:positionV>
                <wp:extent cx="260985" cy="205105"/>
                <wp:effectExtent l="0" t="0" r="24765" b="23495"/>
                <wp:wrapSquare wrapText="bothSides"/>
                <wp:docPr id="29" name="Pravokotnik 29"/>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0910D5CD"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5B73C8BA" id="Pravokotnik 29" o:spid="_x0000_s1039" style="position:absolute;left:0;text-align:left;margin-left:.1pt;margin-top:-.1pt;width:20.55pt;height:16.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CaggUAVAIAAKUEAAAOAAAAAAAAAAAAAAAAAC4CAABkcnMvZTJvRG9jLnhtbFBLAQItABQABgAI&#10;AAAAIQAY81En2QAAAAQBAAAPAAAAAAAAAAAAAAAAAK4EAABkcnMvZG93bnJldi54bWxQSwUGAAAA&#10;AAQABADzAAAAtAUAAAAA&#10;" filled="f" strokecolor="windowText" strokeweight="1pt">
                <v:textbox inset="1mm,0,0,0">
                  <w:txbxContent>
                    <w:p w14:paraId="0910D5CD"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F13FD5">
        <w:rPr>
          <w:rFonts w:ascii="Tahoma" w:hAnsi="Tahoma" w:cs="Tahoma"/>
        </w:rPr>
        <w:t>vodstvenega organa ali</w:t>
      </w:r>
    </w:p>
    <w:p w14:paraId="71BBEC2F" w14:textId="77777777" w:rsidR="00CC3AF8" w:rsidRPr="00F13FD5" w:rsidRDefault="00CC3AF8" w:rsidP="00232070">
      <w:pPr>
        <w:keepNext/>
        <w:keepLines/>
        <w:tabs>
          <w:tab w:val="left" w:pos="567"/>
          <w:tab w:val="num" w:pos="851"/>
          <w:tab w:val="left" w:pos="993"/>
        </w:tabs>
        <w:jc w:val="both"/>
        <w:rPr>
          <w:rFonts w:ascii="Tahoma" w:hAnsi="Tahoma" w:cs="Tahoma"/>
        </w:rPr>
      </w:pPr>
    </w:p>
    <w:p w14:paraId="5160CA93"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3600" behindDoc="1" locked="0" layoutInCell="1" allowOverlap="1" wp14:anchorId="0757CF04" wp14:editId="4EAD7BCF">
                <wp:simplePos x="0" y="0"/>
                <wp:positionH relativeFrom="column">
                  <wp:posOffset>1270</wp:posOffset>
                </wp:positionH>
                <wp:positionV relativeFrom="paragraph">
                  <wp:posOffset>-1270</wp:posOffset>
                </wp:positionV>
                <wp:extent cx="260985" cy="205105"/>
                <wp:effectExtent l="0" t="0" r="24765" b="23495"/>
                <wp:wrapSquare wrapText="bothSides"/>
                <wp:docPr id="30" name="Pravokotnik 30"/>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61E9DC9A"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0757CF04" id="Pravokotnik 30" o:spid="_x0000_s1040" style="position:absolute;left:0;text-align:left;margin-left:.1pt;margin-top:-.1pt;width:20.55pt;height:16.15pt;z-index:-25164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BVKbYSVAIAAKUEAAAOAAAAAAAAAAAAAAAAAC4CAABkcnMvZTJvRG9jLnhtbFBLAQItABQABgAI&#10;AAAAIQAY81En2QAAAAQBAAAPAAAAAAAAAAAAAAAAAK4EAABkcnMvZG93bnJldi54bWxQSwUGAAAA&#10;AAQABADzAAAAtAUAAAAA&#10;" filled="f" strokecolor="windowText" strokeweight="1pt">
                <v:textbox inset="1mm,0,0,0">
                  <w:txbxContent>
                    <w:p w14:paraId="61E9DC9A"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F13FD5">
        <w:rPr>
          <w:rFonts w:ascii="Tahoma" w:hAnsi="Tahoma" w:cs="Tahoma"/>
        </w:rPr>
        <w:t>nadzornega organa</w:t>
      </w:r>
    </w:p>
    <w:bookmarkEnd w:id="41"/>
    <w:p w14:paraId="09483ADA" w14:textId="77777777" w:rsidR="00CC3AF8" w:rsidRPr="00F13FD5" w:rsidRDefault="00CC3AF8" w:rsidP="00232070">
      <w:pPr>
        <w:keepNext/>
        <w:keepLines/>
        <w:tabs>
          <w:tab w:val="left" w:pos="567"/>
          <w:tab w:val="num" w:pos="851"/>
          <w:tab w:val="left" w:pos="993"/>
        </w:tabs>
        <w:jc w:val="both"/>
        <w:rPr>
          <w:rFonts w:ascii="Tahoma" w:hAnsi="Tahoma" w:cs="Tahoma"/>
        </w:rPr>
      </w:pPr>
    </w:p>
    <w:p w14:paraId="330681AE"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rPr>
        <w:t>oziroma imam pooblastila za njegovo (ustrezno obkrožiti):</w:t>
      </w:r>
    </w:p>
    <w:p w14:paraId="1BA9CACD" w14:textId="45622432"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5648" behindDoc="0" locked="0" layoutInCell="1" allowOverlap="1" wp14:anchorId="7073863E" wp14:editId="61137824">
                <wp:simplePos x="0" y="0"/>
                <wp:positionH relativeFrom="margin">
                  <wp:align>left</wp:align>
                </wp:positionH>
                <wp:positionV relativeFrom="paragraph">
                  <wp:posOffset>149225</wp:posOffset>
                </wp:positionV>
                <wp:extent cx="260985" cy="196850"/>
                <wp:effectExtent l="0" t="0" r="24765" b="12700"/>
                <wp:wrapSquare wrapText="bothSides"/>
                <wp:docPr id="31" name="Pravokotnik 31"/>
                <wp:cNvGraphicFramePr/>
                <a:graphic xmlns:a="http://schemas.openxmlformats.org/drawingml/2006/main">
                  <a:graphicData uri="http://schemas.microsoft.com/office/word/2010/wordprocessingShape">
                    <wps:wsp>
                      <wps:cNvSpPr/>
                      <wps:spPr>
                        <a:xfrm>
                          <a:off x="0" y="0"/>
                          <a:ext cx="260985" cy="196850"/>
                        </a:xfrm>
                        <a:prstGeom prst="rect">
                          <a:avLst/>
                        </a:prstGeom>
                        <a:noFill/>
                        <a:ln w="12700" cap="flat" cmpd="sng" algn="ctr">
                          <a:solidFill>
                            <a:sysClr val="windowText" lastClr="000000"/>
                          </a:solidFill>
                          <a:prstDash val="solid"/>
                        </a:ln>
                        <a:effectLst/>
                      </wps:spPr>
                      <wps:txbx>
                        <w:txbxContent>
                          <w:p w14:paraId="7D5ACD0B" w14:textId="77777777" w:rsidR="00CC3AF8" w:rsidRPr="007A6555" w:rsidRDefault="00CC3AF8" w:rsidP="00CC3AF8">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3863E" id="Pravokotnik 31" o:spid="_x0000_s1041" style="position:absolute;left:0;text-align:left;margin-left:0;margin-top:11.75pt;width:20.55pt;height:15.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" filled="f" strokecolor="windowText" strokeweight="1pt">
                <v:textbox inset="1mm,0,0,0">
                  <w:txbxContent>
                    <w:p w14:paraId="7D5ACD0B" w14:textId="77777777" w:rsidR="00CC3AF8" w:rsidRPr="007A6555" w:rsidRDefault="00CC3AF8" w:rsidP="00CC3AF8">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5BD5E51A" w14:textId="3931C512"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rPr>
        <w:t>zastopanje ali</w:t>
      </w:r>
    </w:p>
    <w:p w14:paraId="37C2ECFD" w14:textId="77777777" w:rsidR="00CC3AF8" w:rsidRPr="00F13FD5" w:rsidRDefault="00CC3AF8" w:rsidP="00232070">
      <w:pPr>
        <w:keepNext/>
        <w:keepLines/>
        <w:tabs>
          <w:tab w:val="left" w:pos="567"/>
          <w:tab w:val="num" w:pos="851"/>
          <w:tab w:val="left" w:pos="993"/>
        </w:tabs>
        <w:jc w:val="both"/>
        <w:rPr>
          <w:rFonts w:ascii="Tahoma" w:hAnsi="Tahoma" w:cs="Tahoma"/>
        </w:rPr>
      </w:pPr>
    </w:p>
    <w:p w14:paraId="4C0A77E2"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4624" behindDoc="0" locked="0" layoutInCell="1" allowOverlap="1" wp14:anchorId="4F47703F" wp14:editId="02A9FC74">
                <wp:simplePos x="0" y="0"/>
                <wp:positionH relativeFrom="column">
                  <wp:posOffset>1270</wp:posOffset>
                </wp:positionH>
                <wp:positionV relativeFrom="paragraph">
                  <wp:posOffset>-1270</wp:posOffset>
                </wp:positionV>
                <wp:extent cx="260985" cy="205105"/>
                <wp:effectExtent l="0" t="0" r="24765" b="23495"/>
                <wp:wrapSquare wrapText="bothSides"/>
                <wp:docPr id="34" name="Pravokotnik 34"/>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0452BD6B"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4F47703F" id="Pravokotnik 34" o:spid="_x0000_s1042" style="position:absolute;left:0;text-align:left;margin-left:.1pt;margin-top:-.1pt;width:20.55pt;height:16.1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BnWMweVAIAAKUEAAAOAAAAAAAAAAAAAAAAAC4CAABkcnMvZTJvRG9jLnhtbFBLAQItABQABgAI&#10;AAAAIQAY81En2QAAAAQBAAAPAAAAAAAAAAAAAAAAAK4EAABkcnMvZG93bnJldi54bWxQSwUGAAAA&#10;AAQABADzAAAAtAUAAAAA&#10;" filled="f" strokecolor="windowText" strokeweight="1pt">
                <v:textbox inset="1mm,0,0,0">
                  <w:txbxContent>
                    <w:p w14:paraId="0452BD6B"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F13FD5">
        <w:rPr>
          <w:rFonts w:ascii="Tahoma" w:hAnsi="Tahoma" w:cs="Tahoma"/>
        </w:rPr>
        <w:t>odločanje ali</w:t>
      </w:r>
    </w:p>
    <w:p w14:paraId="48A5E800" w14:textId="77777777" w:rsidR="00CC3AF8" w:rsidRPr="00F13FD5" w:rsidRDefault="00CC3AF8" w:rsidP="00232070">
      <w:pPr>
        <w:keepNext/>
        <w:keepLines/>
        <w:tabs>
          <w:tab w:val="left" w:pos="567"/>
          <w:tab w:val="num" w:pos="851"/>
          <w:tab w:val="left" w:pos="993"/>
        </w:tabs>
        <w:jc w:val="both"/>
        <w:rPr>
          <w:rFonts w:ascii="Tahoma" w:hAnsi="Tahoma" w:cs="Tahoma"/>
        </w:rPr>
      </w:pPr>
    </w:p>
    <w:p w14:paraId="1FC22C1B" w14:textId="77777777" w:rsidR="00CC3AF8" w:rsidRPr="00F13FD5" w:rsidRDefault="00CC3AF8" w:rsidP="00232070">
      <w:pPr>
        <w:keepNext/>
        <w:keepLines/>
        <w:tabs>
          <w:tab w:val="left" w:pos="567"/>
          <w:tab w:val="num" w:pos="851"/>
          <w:tab w:val="left" w:pos="993"/>
        </w:tabs>
        <w:jc w:val="both"/>
        <w:rPr>
          <w:rFonts w:ascii="Tahoma" w:hAnsi="Tahoma" w:cs="Tahoma"/>
        </w:rPr>
      </w:pPr>
      <w:r w:rsidRPr="00F13FD5">
        <w:rPr>
          <w:rFonts w:ascii="Tahoma" w:hAnsi="Tahoma" w:cs="Tahoma"/>
          <w:b/>
          <w:noProof/>
          <w:sz w:val="18"/>
          <w:szCs w:val="18"/>
        </w:rPr>
        <mc:AlternateContent>
          <mc:Choice Requires="wps">
            <w:drawing>
              <wp:anchor distT="0" distB="0" distL="114300" distR="114300" simplePos="0" relativeHeight="251676672" behindDoc="1" locked="0" layoutInCell="1" allowOverlap="1" wp14:anchorId="4E46A044" wp14:editId="067F3E68">
                <wp:simplePos x="0" y="0"/>
                <wp:positionH relativeFrom="column">
                  <wp:posOffset>1270</wp:posOffset>
                </wp:positionH>
                <wp:positionV relativeFrom="paragraph">
                  <wp:posOffset>-1270</wp:posOffset>
                </wp:positionV>
                <wp:extent cx="260985" cy="205105"/>
                <wp:effectExtent l="0" t="0" r="24765" b="23495"/>
                <wp:wrapSquare wrapText="bothSides"/>
                <wp:docPr id="36" name="Pravokotnik 36"/>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33B01300"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4E46A044" id="Pravokotnik 36" o:spid="_x0000_s1043" style="position:absolute;left:0;text-align:left;margin-left:.1pt;margin-top:-.1pt;width:20.55pt;height:16.15pt;z-index:-25163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" filled="f" strokecolor="windowText" strokeweight="1pt">
                <v:textbox inset="1mm,0,0,0">
                  <w:txbxContent>
                    <w:p w14:paraId="33B01300" w14:textId="77777777" w:rsidR="00CC3AF8" w:rsidRPr="007A6555" w:rsidRDefault="00CC3AF8" w:rsidP="00CC3AF8">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F13FD5">
        <w:rPr>
          <w:rFonts w:ascii="Tahoma" w:hAnsi="Tahoma" w:cs="Tahoma"/>
        </w:rPr>
        <w:t>nadzor v njem,</w:t>
      </w:r>
    </w:p>
    <w:p w14:paraId="2FD27666" w14:textId="77777777" w:rsidR="00C51C0F" w:rsidRPr="00F13FD5" w:rsidRDefault="00C51C0F" w:rsidP="00232070">
      <w:pPr>
        <w:keepNext/>
        <w:keepLines/>
        <w:tabs>
          <w:tab w:val="left" w:pos="567"/>
          <w:tab w:val="num" w:pos="851"/>
          <w:tab w:val="left" w:pos="993"/>
        </w:tabs>
        <w:jc w:val="both"/>
        <w:rPr>
          <w:rFonts w:ascii="Tahoma" w:hAnsi="Tahoma" w:cs="Tahoma"/>
        </w:rPr>
      </w:pPr>
    </w:p>
    <w:p w14:paraId="3814FB20" w14:textId="77777777" w:rsidR="00C51C0F" w:rsidRPr="00F13FD5" w:rsidRDefault="00C51C0F" w:rsidP="00232070">
      <w:pPr>
        <w:keepNext/>
        <w:keepLines/>
        <w:tabs>
          <w:tab w:val="left" w:pos="567"/>
          <w:tab w:val="num" w:pos="851"/>
          <w:tab w:val="left" w:pos="993"/>
        </w:tabs>
        <w:jc w:val="both"/>
        <w:rPr>
          <w:rFonts w:ascii="Tahoma" w:hAnsi="Tahoma" w:cs="Tahoma"/>
        </w:rPr>
      </w:pPr>
      <w:r w:rsidRPr="00F13FD5">
        <w:rPr>
          <w:rFonts w:ascii="Tahoma" w:hAnsi="Tahoma" w:cs="Tahoma"/>
          <w:b/>
        </w:rPr>
        <w:t>pod kazensko in materialno odgovornostjo</w:t>
      </w:r>
      <w:r w:rsidRPr="00F13FD5">
        <w:rPr>
          <w:rFonts w:ascii="Tahoma" w:hAnsi="Tahoma" w:cs="Tahoma"/>
        </w:rPr>
        <w:t xml:space="preserve"> </w:t>
      </w:r>
    </w:p>
    <w:p w14:paraId="17F2CCD3" w14:textId="77777777" w:rsidR="00C51C0F" w:rsidRPr="00F13FD5" w:rsidRDefault="00C51C0F" w:rsidP="00232070">
      <w:pPr>
        <w:keepNext/>
        <w:keepLines/>
        <w:tabs>
          <w:tab w:val="left" w:pos="567"/>
          <w:tab w:val="num" w:pos="851"/>
          <w:tab w:val="left" w:pos="993"/>
        </w:tabs>
        <w:rPr>
          <w:rFonts w:ascii="Tahoma" w:hAnsi="Tahoma" w:cs="Tahoma"/>
          <w:b/>
        </w:rPr>
      </w:pPr>
    </w:p>
    <w:p w14:paraId="58A87818" w14:textId="77777777" w:rsidR="00C51C0F" w:rsidRPr="00F13FD5" w:rsidRDefault="00C51C0F" w:rsidP="00232070">
      <w:pPr>
        <w:keepNext/>
        <w:keepLines/>
        <w:tabs>
          <w:tab w:val="left" w:pos="567"/>
          <w:tab w:val="num" w:pos="851"/>
          <w:tab w:val="left" w:pos="993"/>
        </w:tabs>
        <w:jc w:val="center"/>
        <w:rPr>
          <w:rFonts w:ascii="Tahoma" w:hAnsi="Tahoma" w:cs="Tahoma"/>
          <w:b/>
        </w:rPr>
      </w:pPr>
      <w:r w:rsidRPr="00F13FD5">
        <w:rPr>
          <w:rFonts w:ascii="Tahoma" w:hAnsi="Tahoma" w:cs="Tahoma"/>
          <w:b/>
        </w:rPr>
        <w:t>IZJAVLJAM</w:t>
      </w:r>
    </w:p>
    <w:p w14:paraId="52140876" w14:textId="77777777" w:rsidR="00C51C0F" w:rsidRPr="00F13FD5" w:rsidRDefault="00C51C0F" w:rsidP="00232070">
      <w:pPr>
        <w:keepNext/>
        <w:keepLines/>
        <w:tabs>
          <w:tab w:val="left" w:pos="567"/>
          <w:tab w:val="num" w:pos="851"/>
          <w:tab w:val="left" w:pos="993"/>
        </w:tabs>
        <w:jc w:val="both"/>
        <w:rPr>
          <w:rFonts w:ascii="Tahoma" w:hAnsi="Tahoma" w:cs="Tahoma"/>
        </w:rPr>
      </w:pPr>
    </w:p>
    <w:p w14:paraId="1BB8DA40" w14:textId="77777777" w:rsidR="00642459" w:rsidRPr="00F13FD5" w:rsidRDefault="00642459" w:rsidP="00232070">
      <w:pPr>
        <w:keepNext/>
        <w:keepLines/>
        <w:tabs>
          <w:tab w:val="left" w:pos="567"/>
          <w:tab w:val="num" w:pos="851"/>
          <w:tab w:val="left" w:pos="993"/>
        </w:tabs>
        <w:jc w:val="both"/>
        <w:rPr>
          <w:rFonts w:ascii="Tahoma" w:hAnsi="Tahoma" w:cs="Tahoma"/>
        </w:rPr>
      </w:pPr>
      <w:r w:rsidRPr="00F13FD5">
        <w:rPr>
          <w:rFonts w:ascii="Tahoma" w:hAnsi="Tahoma" w:cs="Tahoma"/>
        </w:rPr>
        <w:t xml:space="preserve">da mi ni bila izrečena pravnomočna sodba za kazniva dejanja iz Kazenskega zakonika (Uradni list RS, št. 50/12 – uradno prečiščeno besedilo, 6/16 – </w:t>
      </w:r>
      <w:proofErr w:type="spellStart"/>
      <w:r w:rsidRPr="00F13FD5">
        <w:rPr>
          <w:rFonts w:ascii="Tahoma" w:hAnsi="Tahoma" w:cs="Tahoma"/>
        </w:rPr>
        <w:t>popr</w:t>
      </w:r>
      <w:proofErr w:type="spellEnd"/>
      <w:r w:rsidRPr="00F13FD5">
        <w:rPr>
          <w:rFonts w:ascii="Tahoma" w:hAnsi="Tahoma" w:cs="Tahoma"/>
        </w:rPr>
        <w:t xml:space="preserve">., 54/15, 38/16, 27/17, 23/20, 91/20, 95/21, 186/21 in 105/22 – ZZNŠPP; v nadaljnjem besedilu: KZ-1) ali za primerljiva kazniva dejanja, ki so jih izrekla tuja sodišča, ki so našteta v prvem odstavku 75. člena ZJN-3 in </w:t>
      </w:r>
    </w:p>
    <w:p w14:paraId="1D998B30" w14:textId="77777777" w:rsidR="00642459" w:rsidRPr="00F13FD5" w:rsidRDefault="00642459" w:rsidP="00232070">
      <w:pPr>
        <w:keepNext/>
        <w:keepLines/>
        <w:tabs>
          <w:tab w:val="left" w:pos="567"/>
          <w:tab w:val="num" w:pos="851"/>
          <w:tab w:val="left" w:pos="993"/>
        </w:tabs>
        <w:jc w:val="both"/>
        <w:rPr>
          <w:rFonts w:ascii="Arial" w:hAnsi="Arial" w:cs="Arial"/>
          <w:sz w:val="18"/>
          <w:szCs w:val="18"/>
        </w:rPr>
      </w:pPr>
    </w:p>
    <w:p w14:paraId="267D8449" w14:textId="77777777" w:rsidR="00642459" w:rsidRPr="00F13FD5" w:rsidRDefault="00642459" w:rsidP="00232070">
      <w:pPr>
        <w:keepNext/>
        <w:keepLines/>
        <w:tabs>
          <w:tab w:val="left" w:pos="567"/>
          <w:tab w:val="num" w:pos="851"/>
          <w:tab w:val="left" w:pos="993"/>
        </w:tabs>
        <w:jc w:val="both"/>
        <w:rPr>
          <w:rFonts w:ascii="Arial" w:hAnsi="Arial" w:cs="Arial"/>
          <w:sz w:val="18"/>
          <w:szCs w:val="18"/>
        </w:rPr>
      </w:pPr>
    </w:p>
    <w:p w14:paraId="3848A1D0" w14:textId="4301D423" w:rsidR="00642459" w:rsidRPr="00F13FD5" w:rsidRDefault="00125C43" w:rsidP="00232070">
      <w:pPr>
        <w:keepNext/>
        <w:keepLines/>
        <w:tabs>
          <w:tab w:val="left" w:pos="567"/>
          <w:tab w:val="num" w:pos="851"/>
          <w:tab w:val="left" w:pos="993"/>
        </w:tabs>
        <w:jc w:val="both"/>
        <w:rPr>
          <w:rFonts w:ascii="Tahoma" w:hAnsi="Tahoma" w:cs="Tahoma"/>
        </w:rPr>
      </w:pPr>
      <w:r w:rsidRPr="00F13FD5">
        <w:rPr>
          <w:rFonts w:ascii="Tahoma" w:hAnsi="Tahoma" w:cs="Tahoma"/>
        </w:rPr>
        <w:t>s</w:t>
      </w:r>
      <w:r w:rsidR="00642459" w:rsidRPr="00F13FD5">
        <w:rPr>
          <w:rFonts w:ascii="Tahoma" w:hAnsi="Tahoma" w:cs="Tahoma"/>
        </w:rPr>
        <w:t xml:space="preserve"> podpisom te izjave dajemo soglasje, da pooblaščeni predstavnik naročnika</w:t>
      </w:r>
      <w:r w:rsidR="00642459" w:rsidRPr="00F13FD5">
        <w:rPr>
          <w:rFonts w:ascii="Tahoma" w:hAnsi="Tahoma" w:cs="Tahoma"/>
          <w:b/>
        </w:rPr>
        <w:t xml:space="preserve"> </w:t>
      </w:r>
      <w:r w:rsidR="00642459" w:rsidRPr="00F13FD5">
        <w:rPr>
          <w:rFonts w:ascii="Tahoma" w:hAnsi="Tahoma" w:cs="Tahoma"/>
        </w:rPr>
        <w:t xml:space="preserve">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00642459" w:rsidRPr="00F13FD5">
        <w:rPr>
          <w:rFonts w:ascii="Tahoma" w:hAnsi="Tahoma" w:cs="Tahoma"/>
        </w:rPr>
        <w:t>eDosje</w:t>
      </w:r>
      <w:proofErr w:type="spellEnd"/>
      <w:r w:rsidR="00642459" w:rsidRPr="00F13FD5">
        <w:rPr>
          <w:rFonts w:ascii="Tahoma" w:hAnsi="Tahoma" w:cs="Tahoma"/>
        </w:rPr>
        <w:t xml:space="preserve"> iz devetega odstavka 77. člena ZJN-3, ter se tudi zavezujemo, da bomo na zahtevo pooblaščenega predstavnika naročnika</w:t>
      </w:r>
      <w:r w:rsidR="00642459" w:rsidRPr="00F13FD5">
        <w:rPr>
          <w:rFonts w:ascii="Tahoma" w:hAnsi="Tahoma" w:cs="Tahoma"/>
          <w:b/>
        </w:rPr>
        <w:t xml:space="preserve"> </w:t>
      </w:r>
      <w:r w:rsidR="00642459" w:rsidRPr="00F13FD5">
        <w:rPr>
          <w:rFonts w:ascii="Tahoma" w:hAnsi="Tahoma" w:cs="Tahoma"/>
        </w:rPr>
        <w:t>predložili dodatna pooblastila za preveritev podatkov iz uradnih evidenc.</w:t>
      </w:r>
    </w:p>
    <w:p w14:paraId="72623C08" w14:textId="77777777" w:rsidR="00C51C0F" w:rsidRPr="00F13FD5" w:rsidRDefault="00C51C0F" w:rsidP="00232070">
      <w:pPr>
        <w:keepNext/>
        <w:keepLines/>
        <w:tabs>
          <w:tab w:val="left" w:pos="567"/>
          <w:tab w:val="num" w:pos="851"/>
          <w:tab w:val="left" w:pos="993"/>
        </w:tabs>
        <w:jc w:val="both"/>
        <w:rPr>
          <w:rFonts w:ascii="Arial" w:hAnsi="Arial" w:cs="Arial"/>
          <w:sz w:val="18"/>
          <w:szCs w:val="18"/>
        </w:rPr>
      </w:pPr>
    </w:p>
    <w:p w14:paraId="2AFA22D6" w14:textId="77777777" w:rsidR="00C51C0F" w:rsidRPr="00F13FD5" w:rsidRDefault="00C51C0F" w:rsidP="00232070">
      <w:pPr>
        <w:keepNext/>
        <w:keepLines/>
        <w:tabs>
          <w:tab w:val="left" w:pos="567"/>
          <w:tab w:val="num" w:pos="851"/>
          <w:tab w:val="left" w:pos="993"/>
        </w:tabs>
        <w:jc w:val="both"/>
        <w:rPr>
          <w:rFonts w:ascii="Arial" w:hAnsi="Arial" w:cs="Arial"/>
          <w:sz w:val="18"/>
          <w:szCs w:val="18"/>
        </w:rPr>
      </w:pPr>
    </w:p>
    <w:p w14:paraId="5917486D" w14:textId="77777777" w:rsidR="00C51C0F" w:rsidRPr="00F13FD5" w:rsidRDefault="00C51C0F" w:rsidP="00232070">
      <w:pPr>
        <w:keepNext/>
        <w:keepLines/>
        <w:tabs>
          <w:tab w:val="left" w:pos="567"/>
          <w:tab w:val="num" w:pos="851"/>
          <w:tab w:val="left" w:pos="993"/>
        </w:tabs>
        <w:jc w:val="both"/>
        <w:rPr>
          <w:rFonts w:ascii="Arial" w:hAnsi="Arial" w:cs="Arial"/>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51C0F" w:rsidRPr="00F13FD5" w14:paraId="2A55E83D" w14:textId="77777777" w:rsidTr="00BB6F49">
        <w:trPr>
          <w:trHeight w:val="235"/>
        </w:trPr>
        <w:tc>
          <w:tcPr>
            <w:tcW w:w="3402" w:type="dxa"/>
            <w:tcBorders>
              <w:top w:val="single" w:sz="4" w:space="0" w:color="auto"/>
            </w:tcBorders>
          </w:tcPr>
          <w:p w14:paraId="6D4271E2" w14:textId="77777777" w:rsidR="00C51C0F" w:rsidRPr="00F13FD5" w:rsidRDefault="00C51C0F" w:rsidP="00232070">
            <w:pPr>
              <w:keepNext/>
              <w:keepLines/>
              <w:jc w:val="center"/>
              <w:rPr>
                <w:rFonts w:ascii="Tahoma" w:hAnsi="Tahoma" w:cs="Tahoma"/>
                <w:snapToGrid w:val="0"/>
                <w:color w:val="000000"/>
              </w:rPr>
            </w:pPr>
            <w:r w:rsidRPr="00F13FD5">
              <w:rPr>
                <w:rFonts w:ascii="Tahoma" w:hAnsi="Tahoma" w:cs="Tahoma"/>
                <w:snapToGrid w:val="0"/>
                <w:color w:val="000000"/>
              </w:rPr>
              <w:t xml:space="preserve"> (Kraj, datum)</w:t>
            </w:r>
          </w:p>
        </w:tc>
        <w:tc>
          <w:tcPr>
            <w:tcW w:w="2410" w:type="dxa"/>
          </w:tcPr>
          <w:p w14:paraId="2917E7B6" w14:textId="77777777" w:rsidR="00C51C0F" w:rsidRPr="00F13FD5" w:rsidRDefault="00C51C0F" w:rsidP="00232070">
            <w:pPr>
              <w:keepNext/>
              <w:keepLines/>
              <w:jc w:val="center"/>
              <w:rPr>
                <w:rFonts w:ascii="Tahoma" w:hAnsi="Tahoma" w:cs="Tahoma"/>
                <w:snapToGrid w:val="0"/>
                <w:color w:val="000000"/>
              </w:rPr>
            </w:pPr>
          </w:p>
        </w:tc>
        <w:tc>
          <w:tcPr>
            <w:tcW w:w="3686" w:type="dxa"/>
            <w:tcBorders>
              <w:top w:val="single" w:sz="4" w:space="0" w:color="auto"/>
            </w:tcBorders>
          </w:tcPr>
          <w:p w14:paraId="1520E74B" w14:textId="77777777" w:rsidR="00C51C0F" w:rsidRPr="00F13FD5" w:rsidRDefault="00C51C0F" w:rsidP="00232070">
            <w:pPr>
              <w:keepNext/>
              <w:keepLines/>
              <w:jc w:val="center"/>
              <w:rPr>
                <w:rFonts w:ascii="Tahoma" w:hAnsi="Tahoma" w:cs="Tahoma"/>
                <w:snapToGrid w:val="0"/>
                <w:color w:val="000000"/>
              </w:rPr>
            </w:pPr>
            <w:r w:rsidRPr="00F13FD5">
              <w:rPr>
                <w:rFonts w:ascii="Tahoma" w:hAnsi="Tahoma" w:cs="Tahoma"/>
                <w:snapToGrid w:val="0"/>
                <w:color w:val="000000"/>
              </w:rPr>
              <w:t>(Podpis fizične osebe)</w:t>
            </w:r>
          </w:p>
        </w:tc>
      </w:tr>
    </w:tbl>
    <w:p w14:paraId="3CBB2448" w14:textId="77777777" w:rsidR="00C51C0F" w:rsidRPr="00F13FD5" w:rsidRDefault="00C51C0F" w:rsidP="00232070">
      <w:pPr>
        <w:keepNext/>
        <w:keepLines/>
        <w:tabs>
          <w:tab w:val="left" w:pos="284"/>
        </w:tabs>
        <w:jc w:val="both"/>
        <w:rPr>
          <w:rFonts w:ascii="Tahoma" w:hAnsi="Tahoma" w:cs="Tahoma"/>
        </w:rPr>
      </w:pPr>
    </w:p>
    <w:p w14:paraId="726BB9DE" w14:textId="77777777" w:rsidR="00C51C0F" w:rsidRPr="00F13FD5" w:rsidRDefault="00C51C0F" w:rsidP="00232070">
      <w:pPr>
        <w:keepNext/>
        <w:keepLines/>
        <w:tabs>
          <w:tab w:val="left" w:pos="284"/>
        </w:tabs>
        <w:jc w:val="both"/>
        <w:rPr>
          <w:rFonts w:ascii="Tahoma" w:hAnsi="Tahoma" w:cs="Tahoma"/>
        </w:rPr>
      </w:pPr>
    </w:p>
    <w:p w14:paraId="29C66014" w14:textId="77777777" w:rsidR="00C51C0F" w:rsidRPr="00F13FD5" w:rsidRDefault="00C51C0F" w:rsidP="00232070">
      <w:pPr>
        <w:keepNext/>
        <w:keepLines/>
        <w:tabs>
          <w:tab w:val="left" w:pos="284"/>
        </w:tabs>
        <w:jc w:val="both"/>
        <w:rPr>
          <w:rFonts w:ascii="Tahoma" w:hAnsi="Tahoma" w:cs="Tahoma"/>
        </w:rPr>
      </w:pPr>
    </w:p>
    <w:p w14:paraId="3A609E6E" w14:textId="77777777" w:rsidR="00C51C0F" w:rsidRPr="00F13FD5" w:rsidRDefault="00C51C0F" w:rsidP="00232070">
      <w:pPr>
        <w:keepNext/>
        <w:keepLines/>
        <w:tabs>
          <w:tab w:val="left" w:pos="284"/>
        </w:tabs>
        <w:jc w:val="both"/>
        <w:rPr>
          <w:rFonts w:ascii="Tahoma" w:hAnsi="Tahoma" w:cs="Tahoma"/>
          <w:i/>
          <w:sz w:val="18"/>
          <w:szCs w:val="18"/>
        </w:rPr>
      </w:pPr>
      <w:r w:rsidRPr="00F13FD5">
        <w:rPr>
          <w:rFonts w:ascii="Tahoma" w:hAnsi="Tahoma" w:cs="Tahoma"/>
          <w:b/>
          <w:i/>
          <w:sz w:val="18"/>
          <w:szCs w:val="18"/>
        </w:rPr>
        <w:t>Navodilo:</w:t>
      </w:r>
      <w:r w:rsidRPr="00F13FD5">
        <w:rPr>
          <w:rFonts w:ascii="Tahoma" w:hAnsi="Tahoma" w:cs="Tahoma"/>
          <w:i/>
          <w:sz w:val="18"/>
          <w:szCs w:val="18"/>
        </w:rPr>
        <w:t xml:space="preserve"> Izjavo izpolnijo in podpišejo VSE osebe, ki so:</w:t>
      </w:r>
    </w:p>
    <w:p w14:paraId="27AAC086" w14:textId="77777777" w:rsidR="00C51C0F" w:rsidRPr="00F13FD5" w:rsidRDefault="00C51C0F" w:rsidP="00232070">
      <w:pPr>
        <w:keepNext/>
        <w:keepLines/>
        <w:numPr>
          <w:ilvl w:val="0"/>
          <w:numId w:val="3"/>
        </w:numPr>
        <w:tabs>
          <w:tab w:val="left" w:pos="426"/>
        </w:tabs>
        <w:ind w:hanging="218"/>
        <w:jc w:val="both"/>
        <w:rPr>
          <w:rFonts w:ascii="Tahoma" w:hAnsi="Tahoma" w:cs="Tahoma"/>
          <w:i/>
          <w:sz w:val="18"/>
          <w:szCs w:val="18"/>
        </w:rPr>
      </w:pPr>
      <w:r w:rsidRPr="00F13FD5">
        <w:rPr>
          <w:rFonts w:cs="Tahoma"/>
          <w:i/>
          <w:sz w:val="18"/>
          <w:szCs w:val="18"/>
        </w:rPr>
        <w:t xml:space="preserve"> </w:t>
      </w:r>
      <w:r w:rsidRPr="00F13FD5">
        <w:rPr>
          <w:rFonts w:ascii="Tahoma" w:hAnsi="Tahoma" w:cs="Tahoma"/>
          <w:i/>
          <w:sz w:val="18"/>
          <w:szCs w:val="18"/>
        </w:rPr>
        <w:t xml:space="preserve">člani upravnega, vodstvenega ali nadzornega organa ponudnika (v primeru skupne ponudbe velja za vse člane skupine ponudnikov – partnerje), podizvajalca in drugega subjekta, katerega zmogljivosti bo pri izvedbi javnega naročila uporabljal ponudnik ali </w:t>
      </w:r>
    </w:p>
    <w:p w14:paraId="5CA890FF" w14:textId="77777777" w:rsidR="00C51C0F" w:rsidRPr="00F13FD5" w:rsidRDefault="00C51C0F" w:rsidP="00232070">
      <w:pPr>
        <w:keepNext/>
        <w:keepLines/>
        <w:numPr>
          <w:ilvl w:val="0"/>
          <w:numId w:val="3"/>
        </w:numPr>
        <w:tabs>
          <w:tab w:val="left" w:pos="426"/>
        </w:tabs>
        <w:ind w:hanging="218"/>
        <w:jc w:val="both"/>
        <w:rPr>
          <w:rFonts w:ascii="Tahoma" w:hAnsi="Tahoma" w:cs="Tahoma"/>
          <w:i/>
          <w:sz w:val="18"/>
          <w:szCs w:val="18"/>
        </w:rPr>
      </w:pPr>
      <w:r w:rsidRPr="00F13FD5">
        <w:rPr>
          <w:rFonts w:ascii="Tahoma" w:hAnsi="Tahoma" w:cs="Tahoma"/>
          <w:i/>
          <w:sz w:val="18"/>
          <w:szCs w:val="18"/>
        </w:rPr>
        <w:t>ki imajo pooblastila za njegovo zastopanje ali odločanje ali nadzor v njem.</w:t>
      </w:r>
    </w:p>
    <w:p w14:paraId="49CF68F1" w14:textId="77777777" w:rsidR="00E4305F" w:rsidRPr="00F13FD5" w:rsidRDefault="00E4305F" w:rsidP="00232070">
      <w:pPr>
        <w:keepNext/>
        <w:keepLines/>
        <w:tabs>
          <w:tab w:val="left" w:pos="426"/>
        </w:tabs>
        <w:jc w:val="both"/>
        <w:rPr>
          <w:rFonts w:ascii="Tahoma" w:hAnsi="Tahoma" w:cs="Tahoma"/>
          <w:i/>
          <w:sz w:val="18"/>
          <w:szCs w:val="18"/>
        </w:rPr>
      </w:pPr>
    </w:p>
    <w:p w14:paraId="34F9CB61" w14:textId="77777777" w:rsidR="00E4305F" w:rsidRPr="00F13FD5" w:rsidRDefault="00E4305F" w:rsidP="00232070">
      <w:pPr>
        <w:keepNext/>
        <w:keepLines/>
        <w:tabs>
          <w:tab w:val="left" w:pos="426"/>
        </w:tabs>
        <w:jc w:val="both"/>
        <w:rPr>
          <w:rFonts w:ascii="Tahoma" w:hAnsi="Tahoma" w:cs="Tahoma"/>
          <w:i/>
          <w:sz w:val="18"/>
          <w:szCs w:val="18"/>
        </w:rPr>
      </w:pPr>
    </w:p>
    <w:p w14:paraId="6DFC1C4E" w14:textId="3BDDCCDB" w:rsidR="001B1358" w:rsidRPr="00F13FD5" w:rsidRDefault="00E4305F" w:rsidP="00232070">
      <w:pPr>
        <w:keepNext/>
        <w:keepLines/>
        <w:jc w:val="both"/>
        <w:rPr>
          <w:rFonts w:ascii="Tahoma" w:hAnsi="Tahoma" w:cs="Tahoma"/>
          <w:i/>
          <w:sz w:val="18"/>
          <w:szCs w:val="18"/>
        </w:rPr>
      </w:pPr>
      <w:r w:rsidRPr="00F13FD5">
        <w:rPr>
          <w:rFonts w:ascii="Tahoma" w:hAnsi="Tahoma" w:cs="Tahoma"/>
          <w:i/>
          <w:sz w:val="18"/>
          <w:szCs w:val="18"/>
        </w:rPr>
        <w:t>Obrazec se po potrebi fotokopira!</w:t>
      </w:r>
    </w:p>
    <w:p w14:paraId="1EBBB7B6" w14:textId="2989CC78" w:rsidR="00C41A64" w:rsidRPr="00F13FD5" w:rsidRDefault="00C41A64" w:rsidP="00232070">
      <w:pPr>
        <w:keepNext/>
        <w:keepLines/>
        <w:tabs>
          <w:tab w:val="left" w:pos="567"/>
          <w:tab w:val="num" w:pos="851"/>
          <w:tab w:val="left" w:pos="993"/>
        </w:tabs>
        <w:rPr>
          <w:rFonts w:ascii="Tahoma" w:hAnsi="Tahoma" w:cs="Tahoma"/>
          <w:b/>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360DD" w:rsidRPr="00F13FD5" w14:paraId="041544DD" w14:textId="77777777" w:rsidTr="001D3263">
        <w:tc>
          <w:tcPr>
            <w:tcW w:w="608" w:type="dxa"/>
            <w:tcBorders>
              <w:right w:val="nil"/>
            </w:tcBorders>
          </w:tcPr>
          <w:p w14:paraId="656EA7EE" w14:textId="77777777" w:rsidR="008360DD" w:rsidRPr="00F13FD5" w:rsidRDefault="008360DD"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12D4E9E" w14:textId="37D59337" w:rsidR="008360DD" w:rsidRPr="00F13FD5" w:rsidRDefault="008360DD" w:rsidP="00232070">
            <w:pPr>
              <w:keepNext/>
              <w:keepLines/>
              <w:rPr>
                <w:rFonts w:ascii="Tahoma" w:hAnsi="Tahoma" w:cs="Tahoma"/>
              </w:rPr>
            </w:pPr>
            <w:r w:rsidRPr="00F13FD5">
              <w:rPr>
                <w:rFonts w:ascii="Tahoma" w:hAnsi="Tahoma" w:cs="Tahoma"/>
              </w:rPr>
              <w:t>IZJAVA O UDELEŽBI FIZIČNIH IN PRAVNIH OSEB V LASTNIŠTVU GOSPODARSKEGA SUBJEKTA</w:t>
            </w:r>
          </w:p>
        </w:tc>
        <w:tc>
          <w:tcPr>
            <w:tcW w:w="851" w:type="dxa"/>
            <w:tcBorders>
              <w:top w:val="single" w:sz="4" w:space="0" w:color="auto"/>
              <w:left w:val="single" w:sz="4" w:space="0" w:color="auto"/>
              <w:bottom w:val="single" w:sz="4" w:space="0" w:color="auto"/>
              <w:right w:val="nil"/>
            </w:tcBorders>
          </w:tcPr>
          <w:p w14:paraId="222DF897" w14:textId="77777777" w:rsidR="008360DD" w:rsidRPr="00F13FD5" w:rsidRDefault="008360D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8A66FA0" w14:textId="4887BA03" w:rsidR="008360DD" w:rsidRPr="00F13FD5" w:rsidRDefault="008360DD" w:rsidP="00232070">
            <w:pPr>
              <w:keepNext/>
              <w:keepLines/>
              <w:ind w:right="-62"/>
              <w:jc w:val="both"/>
              <w:rPr>
                <w:rFonts w:ascii="Tahoma" w:hAnsi="Tahoma" w:cs="Tahoma"/>
                <w:b/>
                <w:iCs/>
              </w:rPr>
            </w:pPr>
            <w:r w:rsidRPr="00F13FD5">
              <w:rPr>
                <w:rFonts w:ascii="Tahoma" w:hAnsi="Tahoma" w:cs="Tahoma"/>
                <w:b/>
                <w:iCs/>
              </w:rPr>
              <w:t xml:space="preserve"> 3/4  </w:t>
            </w:r>
          </w:p>
        </w:tc>
      </w:tr>
    </w:tbl>
    <w:p w14:paraId="55B03C04" w14:textId="77777777" w:rsidR="00CC3AF8" w:rsidRPr="00F13FD5" w:rsidRDefault="00CC3AF8" w:rsidP="00232070">
      <w:pPr>
        <w:keepNext/>
        <w:keepLines/>
        <w:tabs>
          <w:tab w:val="left" w:pos="567"/>
          <w:tab w:val="num" w:pos="851"/>
          <w:tab w:val="left" w:pos="993"/>
        </w:tabs>
        <w:rPr>
          <w:rFonts w:ascii="Tahoma" w:hAnsi="Tahoma" w:cs="Tahoma"/>
          <w:b/>
        </w:rPr>
      </w:pPr>
    </w:p>
    <w:p w14:paraId="1908D636" w14:textId="77777777" w:rsidR="002D05E7" w:rsidRPr="00F13FD5" w:rsidRDefault="002D05E7" w:rsidP="00232070">
      <w:pPr>
        <w:keepNext/>
        <w:keepLines/>
        <w:tabs>
          <w:tab w:val="left" w:pos="2694"/>
          <w:tab w:val="left" w:pos="2977"/>
        </w:tabs>
        <w:spacing w:line="276" w:lineRule="auto"/>
        <w:ind w:right="1"/>
        <w:jc w:val="center"/>
        <w:rPr>
          <w:rFonts w:ascii="Tahoma" w:hAnsi="Tahoma" w:cs="Tahoma"/>
          <w:b/>
        </w:rPr>
      </w:pPr>
      <w:r w:rsidRPr="00F13FD5">
        <w:rPr>
          <w:rFonts w:ascii="Tahoma" w:hAnsi="Tahoma" w:cs="Tahoma"/>
          <w:b/>
        </w:rPr>
        <w:t>I Z J A V A</w:t>
      </w:r>
    </w:p>
    <w:p w14:paraId="030E8919" w14:textId="54A678E1" w:rsidR="002D05E7" w:rsidRPr="00F13FD5" w:rsidRDefault="002D05E7" w:rsidP="00232070">
      <w:pPr>
        <w:keepNext/>
        <w:keepLines/>
        <w:spacing w:line="276" w:lineRule="auto"/>
        <w:ind w:right="1"/>
        <w:jc w:val="center"/>
        <w:rPr>
          <w:rFonts w:ascii="Tahoma" w:hAnsi="Tahoma" w:cs="Tahoma"/>
          <w:b/>
        </w:rPr>
      </w:pPr>
      <w:r w:rsidRPr="00F13FD5">
        <w:rPr>
          <w:rFonts w:ascii="Tahoma" w:hAnsi="Tahoma" w:cs="Tahoma"/>
          <w:b/>
        </w:rPr>
        <w:t xml:space="preserve">O UDELEŽBI FIZIČNIH IN PRAVNIH OSEB V LASTNIŠTVU </w:t>
      </w:r>
      <w:r w:rsidR="001B1358" w:rsidRPr="00F13FD5">
        <w:rPr>
          <w:rFonts w:ascii="Tahoma" w:hAnsi="Tahoma" w:cs="Tahoma"/>
          <w:b/>
        </w:rPr>
        <w:t>GOSPODARSKEGA SUBJEKTA</w:t>
      </w:r>
    </w:p>
    <w:p w14:paraId="5FAE2F64" w14:textId="77777777" w:rsidR="002D05E7" w:rsidRPr="00F13FD5" w:rsidRDefault="002D05E7" w:rsidP="00232070">
      <w:pPr>
        <w:keepNext/>
        <w:keepLines/>
        <w:tabs>
          <w:tab w:val="left" w:pos="284"/>
        </w:tabs>
        <w:rPr>
          <w:rFonts w:ascii="Tahoma" w:hAnsi="Tahoma" w:cs="Tahoma"/>
          <w:b/>
        </w:rPr>
      </w:pPr>
    </w:p>
    <w:p w14:paraId="385CE8B9" w14:textId="77777777" w:rsidR="002D05E7" w:rsidRPr="00F13FD5" w:rsidRDefault="002D05E7" w:rsidP="00232070">
      <w:pPr>
        <w:keepNext/>
        <w:keepLines/>
        <w:tabs>
          <w:tab w:val="left" w:pos="284"/>
        </w:tabs>
        <w:jc w:val="both"/>
        <w:rPr>
          <w:rFonts w:ascii="Tahoma" w:hAnsi="Tahoma" w:cs="Tahoma"/>
        </w:rPr>
      </w:pPr>
    </w:p>
    <w:p w14:paraId="5F58C012" w14:textId="77777777" w:rsidR="002D05E7" w:rsidRPr="00F13FD5" w:rsidRDefault="002D05E7" w:rsidP="00232070">
      <w:pPr>
        <w:keepNext/>
        <w:keepLines/>
        <w:ind w:right="1"/>
        <w:jc w:val="both"/>
        <w:rPr>
          <w:rFonts w:ascii="Tahoma" w:hAnsi="Tahoma" w:cs="Tahoma"/>
          <w:b/>
          <w:i/>
        </w:rPr>
      </w:pPr>
      <w:r w:rsidRPr="00F13FD5">
        <w:rPr>
          <w:rFonts w:ascii="Tahoma" w:hAnsi="Tahoma" w:cs="Tahoma"/>
          <w:b/>
          <w:i/>
        </w:rPr>
        <w:t>Podatki o pravni osebi (ponudniku):</w:t>
      </w:r>
    </w:p>
    <w:p w14:paraId="6ACD5B96" w14:textId="77777777"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Polno ime podjetja</w:t>
      </w:r>
      <w:r w:rsidRPr="00F13FD5">
        <w:rPr>
          <w:rFonts w:ascii="Tahoma" w:hAnsi="Tahoma" w:cs="Tahoma"/>
        </w:rPr>
        <w:t>: ____________________________________________________________________</w:t>
      </w:r>
    </w:p>
    <w:p w14:paraId="633F7CA8" w14:textId="77777777"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Sedež podjetja</w:t>
      </w:r>
      <w:r w:rsidRPr="00F13FD5">
        <w:rPr>
          <w:rFonts w:ascii="Tahoma" w:hAnsi="Tahoma" w:cs="Tahoma"/>
        </w:rPr>
        <w:t>: _______________________________________________________________________</w:t>
      </w:r>
    </w:p>
    <w:p w14:paraId="159E19EB" w14:textId="77777777"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Občina sedeža podjetja</w:t>
      </w:r>
      <w:r w:rsidRPr="00F13FD5">
        <w:rPr>
          <w:rFonts w:ascii="Tahoma" w:hAnsi="Tahoma" w:cs="Tahoma"/>
        </w:rPr>
        <w:t>: ________________________________________________________________</w:t>
      </w:r>
    </w:p>
    <w:p w14:paraId="6D54FA86" w14:textId="77777777"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Številka vpisa v sodni register (št. vložka)</w:t>
      </w:r>
      <w:r w:rsidRPr="00F13FD5">
        <w:rPr>
          <w:rFonts w:ascii="Tahoma" w:hAnsi="Tahoma" w:cs="Tahoma"/>
        </w:rPr>
        <w:t>: _________________________________________________</w:t>
      </w:r>
    </w:p>
    <w:p w14:paraId="701BE2AF" w14:textId="77777777"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Matična številka podjetja</w:t>
      </w:r>
      <w:r w:rsidRPr="00F13FD5">
        <w:rPr>
          <w:rFonts w:ascii="Tahoma" w:hAnsi="Tahoma" w:cs="Tahoma"/>
        </w:rPr>
        <w:t>: _______________________________________________________________</w:t>
      </w:r>
    </w:p>
    <w:p w14:paraId="78D44516" w14:textId="17428E90" w:rsidR="002D05E7" w:rsidRPr="00F13FD5" w:rsidRDefault="002D05E7" w:rsidP="00232070">
      <w:pPr>
        <w:keepNext/>
        <w:keepLines/>
        <w:spacing w:after="240"/>
        <w:ind w:right="1"/>
        <w:jc w:val="both"/>
        <w:rPr>
          <w:rFonts w:ascii="Tahoma" w:hAnsi="Tahoma" w:cs="Tahoma"/>
        </w:rPr>
      </w:pPr>
      <w:r w:rsidRPr="00F13FD5">
        <w:rPr>
          <w:rFonts w:ascii="Tahoma" w:hAnsi="Tahoma" w:cs="Tahoma"/>
          <w:bCs/>
        </w:rPr>
        <w:t>ID ZA DDV:</w:t>
      </w:r>
      <w:r w:rsidRPr="00F13FD5">
        <w:rPr>
          <w:rFonts w:ascii="Tahoma" w:hAnsi="Tahoma" w:cs="Tahoma"/>
        </w:rPr>
        <w:t xml:space="preserve"> _________________________________________________________________________</w:t>
      </w:r>
    </w:p>
    <w:p w14:paraId="026B6464" w14:textId="77777777" w:rsidR="002D05E7" w:rsidRPr="00F13FD5" w:rsidRDefault="002D05E7" w:rsidP="00232070">
      <w:pPr>
        <w:keepNext/>
        <w:keepLines/>
        <w:ind w:right="1"/>
        <w:jc w:val="both"/>
        <w:rPr>
          <w:rFonts w:ascii="Tahoma" w:hAnsi="Tahoma" w:cs="Tahoma"/>
        </w:rPr>
      </w:pPr>
    </w:p>
    <w:p w14:paraId="6CF70C7E" w14:textId="07F20534" w:rsidR="002D05E7" w:rsidRPr="00F13FD5" w:rsidRDefault="002D05E7" w:rsidP="00232070">
      <w:pPr>
        <w:keepNext/>
        <w:keepLines/>
        <w:jc w:val="both"/>
        <w:rPr>
          <w:rFonts w:ascii="Tahoma" w:hAnsi="Tahoma" w:cs="Tahoma"/>
        </w:rPr>
      </w:pPr>
      <w:r w:rsidRPr="00F13FD5">
        <w:rPr>
          <w:rFonts w:ascii="Tahoma" w:hAnsi="Tahoma" w:cs="Tahoma"/>
        </w:rPr>
        <w:t>V zvezi z javnim naročilom</w:t>
      </w:r>
      <w:r w:rsidR="00FE6940" w:rsidRPr="00F13FD5">
        <w:rPr>
          <w:rFonts w:ascii="Tahoma" w:hAnsi="Tahoma" w:cs="Tahoma"/>
        </w:rPr>
        <w:t xml:space="preserve"> </w:t>
      </w:r>
      <w:r w:rsidR="00567278" w:rsidRPr="00F13FD5">
        <w:rPr>
          <w:rFonts w:ascii="Tahoma" w:hAnsi="Tahoma" w:cs="Tahoma"/>
        </w:rPr>
        <w:t xml:space="preserve">št. </w:t>
      </w:r>
      <w:r w:rsidR="00637A5B">
        <w:rPr>
          <w:rFonts w:ascii="Tahoma" w:hAnsi="Tahoma" w:cs="Tahoma"/>
          <w:b/>
          <w:bCs/>
        </w:rPr>
        <w:t>VKS-59/26 Dobava in zamenjava puhal, redno in izredno vzdrževanje puhal ter dobava nadomestnih delov na IČN Barje</w:t>
      </w:r>
      <w:r w:rsidR="0083172D" w:rsidRPr="00F13FD5">
        <w:rPr>
          <w:rFonts w:ascii="Tahoma" w:hAnsi="Tahoma" w:cs="Tahoma"/>
          <w:b/>
          <w:color w:val="000000"/>
        </w:rPr>
        <w:t xml:space="preserve"> </w:t>
      </w:r>
      <w:r w:rsidRPr="00F13FD5">
        <w:rPr>
          <w:rFonts w:ascii="Tahoma" w:hAnsi="Tahoma" w:cs="Tahoma"/>
        </w:rPr>
        <w:t xml:space="preserve">posredujemo na osnovi šestega odstavka 14. člena ZIntPK-UPB2 podatke o udeležbi fizičnih in pravnih oseb v lastništvu </w:t>
      </w:r>
      <w:r w:rsidR="001B1358" w:rsidRPr="00F13FD5">
        <w:rPr>
          <w:rFonts w:ascii="Tahoma" w:hAnsi="Tahoma" w:cs="Tahoma"/>
        </w:rPr>
        <w:t>gospodarskega subjekta</w:t>
      </w:r>
      <w:r w:rsidRPr="00F13FD5">
        <w:rPr>
          <w:rFonts w:ascii="Tahoma" w:hAnsi="Tahoma" w:cs="Tahoma"/>
        </w:rPr>
        <w:t xml:space="preserve">, vključno z udeležbo tihih družbenikov, ter gospodarskih subjektih, za katere se glede na določbe zakona, ki ureja gospodarske družbe šteje, da so povezane družbe </w:t>
      </w:r>
      <w:r w:rsidR="001B1358" w:rsidRPr="00F13FD5">
        <w:rPr>
          <w:rFonts w:ascii="Tahoma" w:hAnsi="Tahoma" w:cs="Tahoma"/>
        </w:rPr>
        <w:t>z gospodarskim subjektom</w:t>
      </w:r>
      <w:r w:rsidRPr="00F13FD5">
        <w:rPr>
          <w:rFonts w:ascii="Tahoma" w:hAnsi="Tahoma" w:cs="Tahoma"/>
        </w:rPr>
        <w:t>.</w:t>
      </w:r>
    </w:p>
    <w:p w14:paraId="5CA73882" w14:textId="77777777" w:rsidR="002D05E7" w:rsidRPr="00F13FD5" w:rsidRDefault="002D05E7" w:rsidP="00232070">
      <w:pPr>
        <w:keepNext/>
        <w:keepLines/>
        <w:jc w:val="both"/>
      </w:pPr>
    </w:p>
    <w:p w14:paraId="162FB204" w14:textId="77777777" w:rsidR="002D05E7" w:rsidRPr="00F13FD5" w:rsidRDefault="002D05E7" w:rsidP="00232070">
      <w:pPr>
        <w:keepNext/>
        <w:keepLines/>
        <w:jc w:val="both"/>
        <w:rPr>
          <w:rFonts w:ascii="Tahoma" w:hAnsi="Tahoma" w:cs="Tahoma"/>
        </w:rPr>
      </w:pPr>
      <w:r w:rsidRPr="00F13FD5">
        <w:rPr>
          <w:rFonts w:ascii="Tahoma" w:hAnsi="Tahoma" w:cs="Tahoma"/>
          <w:b/>
        </w:rPr>
        <w:t>IZJAVLJAMO</w:t>
      </w:r>
      <w:r w:rsidRPr="00F13FD5">
        <w:rPr>
          <w:rFonts w:ascii="Tahoma" w:hAnsi="Tahoma" w:cs="Tahoma"/>
        </w:rPr>
        <w:t xml:space="preserve">, da so pri lastništvu zgoraj navedenega </w:t>
      </w:r>
      <w:r w:rsidR="001B1358" w:rsidRPr="00F13FD5">
        <w:rPr>
          <w:rFonts w:ascii="Tahoma" w:hAnsi="Tahoma" w:cs="Tahoma"/>
        </w:rPr>
        <w:t xml:space="preserve">gospodarskega subjekta </w:t>
      </w:r>
      <w:r w:rsidRPr="00F13FD5">
        <w:rPr>
          <w:rFonts w:ascii="Tahoma" w:hAnsi="Tahoma" w:cs="Tahoma"/>
        </w:rPr>
        <w:t xml:space="preserve">udeležene naslednje </w:t>
      </w:r>
      <w:r w:rsidRPr="00F13FD5">
        <w:rPr>
          <w:rFonts w:ascii="Tahoma" w:hAnsi="Tahoma" w:cs="Tahoma"/>
          <w:u w:val="single"/>
        </w:rPr>
        <w:t>pravne osebe</w:t>
      </w:r>
      <w:r w:rsidRPr="00F13FD5">
        <w:rPr>
          <w:rFonts w:ascii="Tahoma" w:hAnsi="Tahoma" w:cs="Tahoma"/>
        </w:rPr>
        <w:t>, vključno z udeležbo tihih družbenikov:</w:t>
      </w:r>
    </w:p>
    <w:p w14:paraId="3ECCEE50" w14:textId="77777777" w:rsidR="002D05E7" w:rsidRPr="00F13FD5" w:rsidRDefault="002D05E7" w:rsidP="0023207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730"/>
      </w:tblGrid>
      <w:tr w:rsidR="002D05E7" w:rsidRPr="00F13FD5" w14:paraId="4447491A" w14:textId="77777777" w:rsidTr="0033190C">
        <w:tc>
          <w:tcPr>
            <w:tcW w:w="533" w:type="dxa"/>
            <w:shd w:val="clear" w:color="auto" w:fill="auto"/>
          </w:tcPr>
          <w:p w14:paraId="56DF4901" w14:textId="77777777" w:rsidR="002D05E7" w:rsidRPr="00F13FD5" w:rsidRDefault="002D05E7" w:rsidP="00232070">
            <w:pPr>
              <w:keepNext/>
              <w:keepLines/>
              <w:jc w:val="both"/>
              <w:rPr>
                <w:rFonts w:ascii="Tahoma" w:hAnsi="Tahoma" w:cs="Tahoma"/>
                <w:b/>
              </w:rPr>
            </w:pPr>
            <w:r w:rsidRPr="00F13FD5">
              <w:rPr>
                <w:rFonts w:ascii="Tahoma" w:hAnsi="Tahoma" w:cs="Tahoma"/>
                <w:b/>
              </w:rPr>
              <w:t>Št.</w:t>
            </w:r>
          </w:p>
        </w:tc>
        <w:tc>
          <w:tcPr>
            <w:tcW w:w="3403" w:type="dxa"/>
            <w:shd w:val="clear" w:color="auto" w:fill="auto"/>
          </w:tcPr>
          <w:p w14:paraId="4F009250" w14:textId="77777777" w:rsidR="002D05E7" w:rsidRPr="00F13FD5" w:rsidRDefault="002D05E7" w:rsidP="00232070">
            <w:pPr>
              <w:keepNext/>
              <w:keepLines/>
              <w:jc w:val="both"/>
              <w:rPr>
                <w:rFonts w:ascii="Tahoma" w:hAnsi="Tahoma" w:cs="Tahoma"/>
                <w:b/>
              </w:rPr>
            </w:pPr>
            <w:r w:rsidRPr="00F13FD5">
              <w:rPr>
                <w:rFonts w:ascii="Tahoma" w:hAnsi="Tahoma" w:cs="Tahoma"/>
                <w:b/>
              </w:rPr>
              <w:t>Naziv</w:t>
            </w:r>
          </w:p>
        </w:tc>
        <w:tc>
          <w:tcPr>
            <w:tcW w:w="3685" w:type="dxa"/>
          </w:tcPr>
          <w:p w14:paraId="63F9F6EE" w14:textId="77777777" w:rsidR="002D05E7" w:rsidRPr="00F13FD5" w:rsidRDefault="002D05E7" w:rsidP="00232070">
            <w:pPr>
              <w:keepNext/>
              <w:keepLines/>
              <w:jc w:val="both"/>
              <w:rPr>
                <w:rFonts w:ascii="Tahoma" w:hAnsi="Tahoma" w:cs="Tahoma"/>
                <w:b/>
              </w:rPr>
            </w:pPr>
            <w:r w:rsidRPr="00F13FD5">
              <w:rPr>
                <w:rFonts w:ascii="Tahoma" w:hAnsi="Tahoma" w:cs="Tahoma"/>
                <w:b/>
              </w:rPr>
              <w:t>Sedež</w:t>
            </w:r>
          </w:p>
        </w:tc>
        <w:tc>
          <w:tcPr>
            <w:tcW w:w="1730" w:type="dxa"/>
            <w:shd w:val="clear" w:color="auto" w:fill="auto"/>
          </w:tcPr>
          <w:p w14:paraId="0782E992" w14:textId="77777777" w:rsidR="002D05E7" w:rsidRPr="00F13FD5" w:rsidRDefault="002D05E7" w:rsidP="00232070">
            <w:pPr>
              <w:keepNext/>
              <w:keepLines/>
              <w:jc w:val="both"/>
              <w:rPr>
                <w:rFonts w:ascii="Tahoma" w:hAnsi="Tahoma" w:cs="Tahoma"/>
                <w:b/>
              </w:rPr>
            </w:pPr>
            <w:r w:rsidRPr="00F13FD5">
              <w:rPr>
                <w:rFonts w:ascii="Tahoma" w:hAnsi="Tahoma" w:cs="Tahoma"/>
                <w:b/>
              </w:rPr>
              <w:t>Delež lastništva v %</w:t>
            </w:r>
          </w:p>
        </w:tc>
      </w:tr>
      <w:tr w:rsidR="002D05E7" w:rsidRPr="00F13FD5" w14:paraId="3E9DEAA3" w14:textId="77777777" w:rsidTr="0033190C">
        <w:tc>
          <w:tcPr>
            <w:tcW w:w="533" w:type="dxa"/>
            <w:shd w:val="clear" w:color="auto" w:fill="auto"/>
          </w:tcPr>
          <w:p w14:paraId="7DCC33B9" w14:textId="77777777" w:rsidR="002D05E7" w:rsidRPr="00F13FD5" w:rsidRDefault="002D05E7" w:rsidP="00232070">
            <w:pPr>
              <w:keepNext/>
              <w:keepLines/>
              <w:jc w:val="both"/>
              <w:rPr>
                <w:rFonts w:ascii="Tahoma" w:hAnsi="Tahoma" w:cs="Tahoma"/>
                <w:b/>
              </w:rPr>
            </w:pPr>
            <w:r w:rsidRPr="00F13FD5">
              <w:rPr>
                <w:rFonts w:ascii="Tahoma" w:hAnsi="Tahoma" w:cs="Tahoma"/>
                <w:b/>
              </w:rPr>
              <w:t>1.</w:t>
            </w:r>
          </w:p>
        </w:tc>
        <w:tc>
          <w:tcPr>
            <w:tcW w:w="3403" w:type="dxa"/>
            <w:shd w:val="clear" w:color="auto" w:fill="auto"/>
          </w:tcPr>
          <w:p w14:paraId="1DE932C6" w14:textId="77777777" w:rsidR="002D05E7" w:rsidRPr="00F13FD5" w:rsidRDefault="002D05E7" w:rsidP="00232070">
            <w:pPr>
              <w:keepNext/>
              <w:keepLines/>
              <w:jc w:val="both"/>
              <w:rPr>
                <w:rFonts w:ascii="Tahoma" w:hAnsi="Tahoma" w:cs="Tahoma"/>
                <w:b/>
              </w:rPr>
            </w:pPr>
          </w:p>
        </w:tc>
        <w:tc>
          <w:tcPr>
            <w:tcW w:w="3685" w:type="dxa"/>
          </w:tcPr>
          <w:p w14:paraId="164DA56E" w14:textId="77777777" w:rsidR="002D05E7" w:rsidRPr="00F13FD5" w:rsidRDefault="002D05E7" w:rsidP="00232070">
            <w:pPr>
              <w:keepNext/>
              <w:keepLines/>
              <w:jc w:val="both"/>
              <w:rPr>
                <w:rFonts w:ascii="Tahoma" w:hAnsi="Tahoma" w:cs="Tahoma"/>
                <w:b/>
              </w:rPr>
            </w:pPr>
          </w:p>
        </w:tc>
        <w:tc>
          <w:tcPr>
            <w:tcW w:w="1730" w:type="dxa"/>
            <w:shd w:val="clear" w:color="auto" w:fill="auto"/>
          </w:tcPr>
          <w:p w14:paraId="3BD03C16" w14:textId="77777777" w:rsidR="002D05E7" w:rsidRPr="00F13FD5" w:rsidRDefault="002D05E7" w:rsidP="00232070">
            <w:pPr>
              <w:keepNext/>
              <w:keepLines/>
              <w:jc w:val="both"/>
              <w:rPr>
                <w:rFonts w:ascii="Tahoma" w:hAnsi="Tahoma" w:cs="Tahoma"/>
                <w:b/>
              </w:rPr>
            </w:pPr>
          </w:p>
        </w:tc>
      </w:tr>
      <w:tr w:rsidR="002D05E7" w:rsidRPr="00F13FD5" w14:paraId="209A2C2E" w14:textId="77777777" w:rsidTr="0033190C">
        <w:tc>
          <w:tcPr>
            <w:tcW w:w="533" w:type="dxa"/>
            <w:shd w:val="clear" w:color="auto" w:fill="auto"/>
          </w:tcPr>
          <w:p w14:paraId="4B3F5677" w14:textId="77777777" w:rsidR="002D05E7" w:rsidRPr="00F13FD5" w:rsidRDefault="002D05E7" w:rsidP="00232070">
            <w:pPr>
              <w:keepNext/>
              <w:keepLines/>
              <w:jc w:val="both"/>
              <w:rPr>
                <w:rFonts w:ascii="Tahoma" w:hAnsi="Tahoma" w:cs="Tahoma"/>
                <w:b/>
              </w:rPr>
            </w:pPr>
            <w:r w:rsidRPr="00F13FD5">
              <w:rPr>
                <w:rFonts w:ascii="Tahoma" w:hAnsi="Tahoma" w:cs="Tahoma"/>
                <w:b/>
              </w:rPr>
              <w:t>2.</w:t>
            </w:r>
          </w:p>
        </w:tc>
        <w:tc>
          <w:tcPr>
            <w:tcW w:w="3403" w:type="dxa"/>
            <w:shd w:val="clear" w:color="auto" w:fill="auto"/>
          </w:tcPr>
          <w:p w14:paraId="57E4F89B" w14:textId="77777777" w:rsidR="002D05E7" w:rsidRPr="00F13FD5" w:rsidRDefault="002D05E7" w:rsidP="00232070">
            <w:pPr>
              <w:keepNext/>
              <w:keepLines/>
              <w:jc w:val="both"/>
              <w:rPr>
                <w:rFonts w:ascii="Tahoma" w:hAnsi="Tahoma" w:cs="Tahoma"/>
                <w:b/>
              </w:rPr>
            </w:pPr>
          </w:p>
        </w:tc>
        <w:tc>
          <w:tcPr>
            <w:tcW w:w="3685" w:type="dxa"/>
          </w:tcPr>
          <w:p w14:paraId="0622494C" w14:textId="77777777" w:rsidR="002D05E7" w:rsidRPr="00F13FD5" w:rsidRDefault="002D05E7" w:rsidP="00232070">
            <w:pPr>
              <w:keepNext/>
              <w:keepLines/>
              <w:jc w:val="both"/>
              <w:rPr>
                <w:rFonts w:ascii="Tahoma" w:hAnsi="Tahoma" w:cs="Tahoma"/>
                <w:b/>
              </w:rPr>
            </w:pPr>
          </w:p>
        </w:tc>
        <w:tc>
          <w:tcPr>
            <w:tcW w:w="1730" w:type="dxa"/>
            <w:shd w:val="clear" w:color="auto" w:fill="auto"/>
          </w:tcPr>
          <w:p w14:paraId="6C62AD2B" w14:textId="77777777" w:rsidR="002D05E7" w:rsidRPr="00F13FD5" w:rsidRDefault="002D05E7" w:rsidP="00232070">
            <w:pPr>
              <w:keepNext/>
              <w:keepLines/>
              <w:jc w:val="both"/>
              <w:rPr>
                <w:rFonts w:ascii="Tahoma" w:hAnsi="Tahoma" w:cs="Tahoma"/>
                <w:b/>
              </w:rPr>
            </w:pPr>
          </w:p>
        </w:tc>
      </w:tr>
      <w:tr w:rsidR="002D05E7" w:rsidRPr="00F13FD5" w14:paraId="2B70F85A" w14:textId="77777777" w:rsidTr="0033190C">
        <w:tc>
          <w:tcPr>
            <w:tcW w:w="533" w:type="dxa"/>
            <w:shd w:val="clear" w:color="auto" w:fill="auto"/>
          </w:tcPr>
          <w:p w14:paraId="559DA75E" w14:textId="77777777" w:rsidR="002D05E7" w:rsidRPr="00F13FD5" w:rsidRDefault="002D05E7" w:rsidP="00232070">
            <w:pPr>
              <w:keepNext/>
              <w:keepLines/>
              <w:jc w:val="both"/>
              <w:rPr>
                <w:rFonts w:ascii="Tahoma" w:hAnsi="Tahoma" w:cs="Tahoma"/>
                <w:b/>
              </w:rPr>
            </w:pPr>
            <w:r w:rsidRPr="00F13FD5">
              <w:rPr>
                <w:rFonts w:ascii="Tahoma" w:hAnsi="Tahoma" w:cs="Tahoma"/>
                <w:b/>
              </w:rPr>
              <w:t>3.</w:t>
            </w:r>
          </w:p>
        </w:tc>
        <w:tc>
          <w:tcPr>
            <w:tcW w:w="3403" w:type="dxa"/>
            <w:shd w:val="clear" w:color="auto" w:fill="auto"/>
          </w:tcPr>
          <w:p w14:paraId="1C2AA601" w14:textId="77777777" w:rsidR="002D05E7" w:rsidRPr="00F13FD5" w:rsidRDefault="002D05E7" w:rsidP="00232070">
            <w:pPr>
              <w:keepNext/>
              <w:keepLines/>
              <w:jc w:val="both"/>
              <w:rPr>
                <w:rFonts w:ascii="Tahoma" w:hAnsi="Tahoma" w:cs="Tahoma"/>
                <w:b/>
              </w:rPr>
            </w:pPr>
          </w:p>
        </w:tc>
        <w:tc>
          <w:tcPr>
            <w:tcW w:w="3685" w:type="dxa"/>
          </w:tcPr>
          <w:p w14:paraId="2B2F3A93" w14:textId="77777777" w:rsidR="002D05E7" w:rsidRPr="00F13FD5" w:rsidRDefault="002D05E7" w:rsidP="00232070">
            <w:pPr>
              <w:keepNext/>
              <w:keepLines/>
              <w:jc w:val="both"/>
              <w:rPr>
                <w:rFonts w:ascii="Tahoma" w:hAnsi="Tahoma" w:cs="Tahoma"/>
                <w:b/>
              </w:rPr>
            </w:pPr>
          </w:p>
        </w:tc>
        <w:tc>
          <w:tcPr>
            <w:tcW w:w="1730" w:type="dxa"/>
            <w:shd w:val="clear" w:color="auto" w:fill="auto"/>
          </w:tcPr>
          <w:p w14:paraId="4DE6D472" w14:textId="77777777" w:rsidR="002D05E7" w:rsidRPr="00F13FD5" w:rsidRDefault="002D05E7" w:rsidP="00232070">
            <w:pPr>
              <w:keepNext/>
              <w:keepLines/>
              <w:jc w:val="both"/>
              <w:rPr>
                <w:rFonts w:ascii="Tahoma" w:hAnsi="Tahoma" w:cs="Tahoma"/>
                <w:b/>
              </w:rPr>
            </w:pPr>
          </w:p>
        </w:tc>
      </w:tr>
      <w:tr w:rsidR="002D05E7" w:rsidRPr="00F13FD5" w14:paraId="19E8A9D2" w14:textId="77777777" w:rsidTr="0033190C">
        <w:tc>
          <w:tcPr>
            <w:tcW w:w="533" w:type="dxa"/>
            <w:shd w:val="clear" w:color="auto" w:fill="auto"/>
          </w:tcPr>
          <w:p w14:paraId="27F44D7E" w14:textId="77777777" w:rsidR="002D05E7" w:rsidRPr="00F13FD5" w:rsidRDefault="002D05E7" w:rsidP="00232070">
            <w:pPr>
              <w:keepNext/>
              <w:keepLines/>
              <w:jc w:val="both"/>
              <w:rPr>
                <w:rFonts w:ascii="Tahoma" w:hAnsi="Tahoma" w:cs="Tahoma"/>
                <w:b/>
              </w:rPr>
            </w:pPr>
            <w:r w:rsidRPr="00F13FD5">
              <w:rPr>
                <w:rFonts w:ascii="Tahoma" w:hAnsi="Tahoma" w:cs="Tahoma"/>
                <w:b/>
              </w:rPr>
              <w:t>….</w:t>
            </w:r>
          </w:p>
        </w:tc>
        <w:tc>
          <w:tcPr>
            <w:tcW w:w="3403" w:type="dxa"/>
            <w:shd w:val="clear" w:color="auto" w:fill="auto"/>
          </w:tcPr>
          <w:p w14:paraId="624DA879" w14:textId="77777777" w:rsidR="002D05E7" w:rsidRPr="00F13FD5" w:rsidRDefault="002D05E7" w:rsidP="00232070">
            <w:pPr>
              <w:keepNext/>
              <w:keepLines/>
              <w:jc w:val="both"/>
              <w:rPr>
                <w:rFonts w:ascii="Tahoma" w:hAnsi="Tahoma" w:cs="Tahoma"/>
                <w:b/>
              </w:rPr>
            </w:pPr>
          </w:p>
        </w:tc>
        <w:tc>
          <w:tcPr>
            <w:tcW w:w="3685" w:type="dxa"/>
          </w:tcPr>
          <w:p w14:paraId="584511A8" w14:textId="77777777" w:rsidR="002D05E7" w:rsidRPr="00F13FD5" w:rsidRDefault="002D05E7" w:rsidP="00232070">
            <w:pPr>
              <w:keepNext/>
              <w:keepLines/>
              <w:jc w:val="both"/>
              <w:rPr>
                <w:rFonts w:ascii="Tahoma" w:hAnsi="Tahoma" w:cs="Tahoma"/>
                <w:b/>
              </w:rPr>
            </w:pPr>
          </w:p>
        </w:tc>
        <w:tc>
          <w:tcPr>
            <w:tcW w:w="1730" w:type="dxa"/>
            <w:shd w:val="clear" w:color="auto" w:fill="auto"/>
          </w:tcPr>
          <w:p w14:paraId="6CC342DB" w14:textId="77777777" w:rsidR="002D05E7" w:rsidRPr="00F13FD5" w:rsidRDefault="002D05E7" w:rsidP="00232070">
            <w:pPr>
              <w:keepNext/>
              <w:keepLines/>
              <w:jc w:val="both"/>
              <w:rPr>
                <w:rFonts w:ascii="Tahoma" w:hAnsi="Tahoma" w:cs="Tahoma"/>
                <w:b/>
              </w:rPr>
            </w:pPr>
          </w:p>
        </w:tc>
      </w:tr>
    </w:tbl>
    <w:p w14:paraId="0DC7A440" w14:textId="77777777" w:rsidR="002D05E7" w:rsidRPr="00F13FD5" w:rsidRDefault="002D05E7" w:rsidP="00232070">
      <w:pPr>
        <w:keepNext/>
        <w:keepLines/>
        <w:jc w:val="both"/>
        <w:rPr>
          <w:rFonts w:ascii="Tahoma" w:hAnsi="Tahoma" w:cs="Tahoma"/>
          <w:b/>
        </w:rPr>
      </w:pPr>
    </w:p>
    <w:p w14:paraId="3EF4DF40" w14:textId="77777777" w:rsidR="002D05E7" w:rsidRPr="00F13FD5" w:rsidRDefault="002D05E7" w:rsidP="00232070">
      <w:pPr>
        <w:keepNext/>
        <w:keepLines/>
        <w:jc w:val="both"/>
        <w:rPr>
          <w:rFonts w:ascii="Tahoma" w:hAnsi="Tahoma" w:cs="Tahoma"/>
        </w:rPr>
      </w:pPr>
      <w:r w:rsidRPr="00F13FD5">
        <w:rPr>
          <w:rFonts w:ascii="Tahoma" w:hAnsi="Tahoma" w:cs="Tahoma"/>
          <w:b/>
        </w:rPr>
        <w:t>IZJAVLJAMO</w:t>
      </w:r>
      <w:r w:rsidRPr="00F13FD5">
        <w:rPr>
          <w:rFonts w:ascii="Tahoma" w:hAnsi="Tahoma" w:cs="Tahoma"/>
        </w:rPr>
        <w:t xml:space="preserve">, da so pri lastništvu zgoraj navedenega </w:t>
      </w:r>
      <w:r w:rsidR="001B1358" w:rsidRPr="00F13FD5">
        <w:rPr>
          <w:rFonts w:ascii="Tahoma" w:hAnsi="Tahoma" w:cs="Tahoma"/>
        </w:rPr>
        <w:t xml:space="preserve">gospodarskega subjekta </w:t>
      </w:r>
      <w:r w:rsidRPr="00F13FD5">
        <w:rPr>
          <w:rFonts w:ascii="Tahoma" w:hAnsi="Tahoma" w:cs="Tahoma"/>
        </w:rPr>
        <w:t xml:space="preserve">udeležene naslednje </w:t>
      </w:r>
      <w:r w:rsidRPr="00F13FD5">
        <w:rPr>
          <w:rFonts w:ascii="Tahoma" w:hAnsi="Tahoma" w:cs="Tahoma"/>
          <w:u w:val="single"/>
        </w:rPr>
        <w:t>fizične osebe</w:t>
      </w:r>
      <w:r w:rsidRPr="00F13FD5">
        <w:rPr>
          <w:rFonts w:ascii="Tahoma" w:hAnsi="Tahoma" w:cs="Tahoma"/>
        </w:rPr>
        <w:t>, vključno z udeležbo tihih družbenikov:</w:t>
      </w:r>
    </w:p>
    <w:p w14:paraId="53257656" w14:textId="77777777" w:rsidR="002D05E7" w:rsidRPr="00F13FD5" w:rsidRDefault="002D05E7" w:rsidP="0023207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955EA" w:rsidRPr="00F13FD5" w14:paraId="12E7297E" w14:textId="77777777" w:rsidTr="00DE3254">
        <w:tc>
          <w:tcPr>
            <w:tcW w:w="534" w:type="dxa"/>
            <w:shd w:val="clear" w:color="auto" w:fill="auto"/>
          </w:tcPr>
          <w:p w14:paraId="5F39A425" w14:textId="77777777" w:rsidR="002D05E7" w:rsidRPr="00F13FD5" w:rsidRDefault="002D05E7" w:rsidP="00232070">
            <w:pPr>
              <w:keepNext/>
              <w:keepLines/>
              <w:jc w:val="both"/>
              <w:rPr>
                <w:rFonts w:ascii="Tahoma" w:hAnsi="Tahoma" w:cs="Tahoma"/>
                <w:b/>
              </w:rPr>
            </w:pPr>
            <w:r w:rsidRPr="00F13FD5">
              <w:rPr>
                <w:rFonts w:ascii="Tahoma" w:hAnsi="Tahoma" w:cs="Tahoma"/>
                <w:b/>
              </w:rPr>
              <w:t>Št.</w:t>
            </w:r>
          </w:p>
        </w:tc>
        <w:tc>
          <w:tcPr>
            <w:tcW w:w="3402" w:type="dxa"/>
            <w:shd w:val="clear" w:color="auto" w:fill="auto"/>
          </w:tcPr>
          <w:p w14:paraId="415B16A7" w14:textId="77777777" w:rsidR="002D05E7" w:rsidRPr="00F13FD5" w:rsidRDefault="002D05E7" w:rsidP="00232070">
            <w:pPr>
              <w:keepNext/>
              <w:keepLines/>
              <w:jc w:val="both"/>
              <w:rPr>
                <w:rFonts w:ascii="Tahoma" w:hAnsi="Tahoma" w:cs="Tahoma"/>
                <w:b/>
              </w:rPr>
            </w:pPr>
            <w:r w:rsidRPr="00F13FD5">
              <w:rPr>
                <w:rFonts w:ascii="Tahoma" w:hAnsi="Tahoma" w:cs="Tahoma"/>
                <w:b/>
              </w:rPr>
              <w:t>Ime in priimek</w:t>
            </w:r>
          </w:p>
        </w:tc>
        <w:tc>
          <w:tcPr>
            <w:tcW w:w="3685" w:type="dxa"/>
            <w:shd w:val="clear" w:color="auto" w:fill="auto"/>
          </w:tcPr>
          <w:p w14:paraId="5E80DE21" w14:textId="77777777" w:rsidR="002D05E7" w:rsidRPr="00F13FD5" w:rsidRDefault="002D05E7" w:rsidP="00232070">
            <w:pPr>
              <w:keepNext/>
              <w:keepLines/>
              <w:jc w:val="both"/>
              <w:rPr>
                <w:rFonts w:ascii="Tahoma" w:hAnsi="Tahoma" w:cs="Tahoma"/>
                <w:b/>
              </w:rPr>
            </w:pPr>
            <w:r w:rsidRPr="00F13FD5">
              <w:rPr>
                <w:rFonts w:ascii="Tahoma" w:hAnsi="Tahoma" w:cs="Tahoma"/>
                <w:b/>
              </w:rPr>
              <w:t>Naslov stalnega bivališča</w:t>
            </w:r>
          </w:p>
        </w:tc>
        <w:tc>
          <w:tcPr>
            <w:tcW w:w="1810" w:type="dxa"/>
            <w:shd w:val="clear" w:color="auto" w:fill="auto"/>
          </w:tcPr>
          <w:p w14:paraId="10D6938C" w14:textId="77777777" w:rsidR="002D05E7" w:rsidRPr="00F13FD5" w:rsidRDefault="002D05E7" w:rsidP="00232070">
            <w:pPr>
              <w:keepNext/>
              <w:keepLines/>
              <w:jc w:val="both"/>
              <w:rPr>
                <w:rFonts w:ascii="Tahoma" w:hAnsi="Tahoma" w:cs="Tahoma"/>
                <w:b/>
              </w:rPr>
            </w:pPr>
            <w:r w:rsidRPr="00F13FD5">
              <w:rPr>
                <w:rFonts w:ascii="Tahoma" w:hAnsi="Tahoma" w:cs="Tahoma"/>
                <w:b/>
              </w:rPr>
              <w:t>Delež lastništva v %</w:t>
            </w:r>
          </w:p>
        </w:tc>
      </w:tr>
      <w:tr w:rsidR="00C955EA" w:rsidRPr="00F13FD5" w14:paraId="7ADE2B73" w14:textId="77777777" w:rsidTr="00DE3254">
        <w:tc>
          <w:tcPr>
            <w:tcW w:w="534" w:type="dxa"/>
            <w:shd w:val="clear" w:color="auto" w:fill="auto"/>
          </w:tcPr>
          <w:p w14:paraId="492F9320" w14:textId="77777777" w:rsidR="002D05E7" w:rsidRPr="00F13FD5" w:rsidRDefault="002D05E7" w:rsidP="00232070">
            <w:pPr>
              <w:keepNext/>
              <w:keepLines/>
              <w:jc w:val="both"/>
              <w:rPr>
                <w:rFonts w:ascii="Tahoma" w:hAnsi="Tahoma" w:cs="Tahoma"/>
                <w:b/>
              </w:rPr>
            </w:pPr>
            <w:r w:rsidRPr="00F13FD5">
              <w:rPr>
                <w:rFonts w:ascii="Tahoma" w:hAnsi="Tahoma" w:cs="Tahoma"/>
                <w:b/>
              </w:rPr>
              <w:t>1.</w:t>
            </w:r>
          </w:p>
        </w:tc>
        <w:tc>
          <w:tcPr>
            <w:tcW w:w="3402" w:type="dxa"/>
            <w:shd w:val="clear" w:color="auto" w:fill="auto"/>
          </w:tcPr>
          <w:p w14:paraId="412C0FFC" w14:textId="77777777" w:rsidR="002D05E7" w:rsidRPr="00F13FD5" w:rsidRDefault="002D05E7" w:rsidP="00232070">
            <w:pPr>
              <w:keepNext/>
              <w:keepLines/>
              <w:jc w:val="both"/>
              <w:rPr>
                <w:rFonts w:ascii="Tahoma" w:hAnsi="Tahoma" w:cs="Tahoma"/>
                <w:b/>
              </w:rPr>
            </w:pPr>
          </w:p>
        </w:tc>
        <w:tc>
          <w:tcPr>
            <w:tcW w:w="3685" w:type="dxa"/>
            <w:shd w:val="clear" w:color="auto" w:fill="auto"/>
          </w:tcPr>
          <w:p w14:paraId="526E1CD3" w14:textId="77777777" w:rsidR="002D05E7" w:rsidRPr="00F13FD5" w:rsidRDefault="002D05E7" w:rsidP="00232070">
            <w:pPr>
              <w:keepNext/>
              <w:keepLines/>
              <w:jc w:val="both"/>
              <w:rPr>
                <w:rFonts w:ascii="Tahoma" w:hAnsi="Tahoma" w:cs="Tahoma"/>
                <w:b/>
              </w:rPr>
            </w:pPr>
          </w:p>
        </w:tc>
        <w:tc>
          <w:tcPr>
            <w:tcW w:w="1810" w:type="dxa"/>
            <w:shd w:val="clear" w:color="auto" w:fill="auto"/>
          </w:tcPr>
          <w:p w14:paraId="6554A22B" w14:textId="77777777" w:rsidR="002D05E7" w:rsidRPr="00F13FD5" w:rsidRDefault="002D05E7" w:rsidP="00232070">
            <w:pPr>
              <w:keepNext/>
              <w:keepLines/>
              <w:jc w:val="both"/>
              <w:rPr>
                <w:rFonts w:ascii="Tahoma" w:hAnsi="Tahoma" w:cs="Tahoma"/>
                <w:b/>
              </w:rPr>
            </w:pPr>
          </w:p>
        </w:tc>
      </w:tr>
      <w:tr w:rsidR="00C955EA" w:rsidRPr="00F13FD5" w14:paraId="5348D42B" w14:textId="77777777" w:rsidTr="00DE3254">
        <w:tc>
          <w:tcPr>
            <w:tcW w:w="534" w:type="dxa"/>
            <w:shd w:val="clear" w:color="auto" w:fill="auto"/>
          </w:tcPr>
          <w:p w14:paraId="3835E732" w14:textId="77777777" w:rsidR="002D05E7" w:rsidRPr="00F13FD5" w:rsidRDefault="002D05E7" w:rsidP="00232070">
            <w:pPr>
              <w:keepNext/>
              <w:keepLines/>
              <w:jc w:val="both"/>
              <w:rPr>
                <w:rFonts w:ascii="Tahoma" w:hAnsi="Tahoma" w:cs="Tahoma"/>
                <w:b/>
              </w:rPr>
            </w:pPr>
            <w:r w:rsidRPr="00F13FD5">
              <w:rPr>
                <w:rFonts w:ascii="Tahoma" w:hAnsi="Tahoma" w:cs="Tahoma"/>
                <w:b/>
              </w:rPr>
              <w:t>2.</w:t>
            </w:r>
          </w:p>
        </w:tc>
        <w:tc>
          <w:tcPr>
            <w:tcW w:w="3402" w:type="dxa"/>
            <w:shd w:val="clear" w:color="auto" w:fill="auto"/>
          </w:tcPr>
          <w:p w14:paraId="06F32BEE" w14:textId="77777777" w:rsidR="002D05E7" w:rsidRPr="00F13FD5" w:rsidRDefault="002D05E7" w:rsidP="00232070">
            <w:pPr>
              <w:keepNext/>
              <w:keepLines/>
              <w:jc w:val="both"/>
              <w:rPr>
                <w:rFonts w:ascii="Tahoma" w:hAnsi="Tahoma" w:cs="Tahoma"/>
                <w:b/>
              </w:rPr>
            </w:pPr>
          </w:p>
        </w:tc>
        <w:tc>
          <w:tcPr>
            <w:tcW w:w="3685" w:type="dxa"/>
            <w:shd w:val="clear" w:color="auto" w:fill="auto"/>
          </w:tcPr>
          <w:p w14:paraId="39E8F6DE" w14:textId="77777777" w:rsidR="002D05E7" w:rsidRPr="00F13FD5" w:rsidRDefault="002D05E7" w:rsidP="00232070">
            <w:pPr>
              <w:keepNext/>
              <w:keepLines/>
              <w:jc w:val="both"/>
              <w:rPr>
                <w:rFonts w:ascii="Tahoma" w:hAnsi="Tahoma" w:cs="Tahoma"/>
                <w:b/>
              </w:rPr>
            </w:pPr>
          </w:p>
        </w:tc>
        <w:tc>
          <w:tcPr>
            <w:tcW w:w="1810" w:type="dxa"/>
            <w:shd w:val="clear" w:color="auto" w:fill="auto"/>
          </w:tcPr>
          <w:p w14:paraId="39537F56" w14:textId="77777777" w:rsidR="002D05E7" w:rsidRPr="00F13FD5" w:rsidRDefault="002D05E7" w:rsidP="00232070">
            <w:pPr>
              <w:keepNext/>
              <w:keepLines/>
              <w:jc w:val="both"/>
              <w:rPr>
                <w:rFonts w:ascii="Tahoma" w:hAnsi="Tahoma" w:cs="Tahoma"/>
                <w:b/>
              </w:rPr>
            </w:pPr>
          </w:p>
        </w:tc>
      </w:tr>
      <w:tr w:rsidR="00C955EA" w:rsidRPr="00F13FD5" w14:paraId="28254653" w14:textId="77777777" w:rsidTr="00DE3254">
        <w:tc>
          <w:tcPr>
            <w:tcW w:w="534" w:type="dxa"/>
            <w:shd w:val="clear" w:color="auto" w:fill="auto"/>
          </w:tcPr>
          <w:p w14:paraId="2C004BDD" w14:textId="77777777" w:rsidR="002D05E7" w:rsidRPr="00F13FD5" w:rsidRDefault="002D05E7" w:rsidP="00232070">
            <w:pPr>
              <w:keepNext/>
              <w:keepLines/>
              <w:jc w:val="both"/>
              <w:rPr>
                <w:rFonts w:ascii="Tahoma" w:hAnsi="Tahoma" w:cs="Tahoma"/>
                <w:b/>
              </w:rPr>
            </w:pPr>
            <w:r w:rsidRPr="00F13FD5">
              <w:rPr>
                <w:rFonts w:ascii="Tahoma" w:hAnsi="Tahoma" w:cs="Tahoma"/>
                <w:b/>
              </w:rPr>
              <w:t>3.</w:t>
            </w:r>
          </w:p>
        </w:tc>
        <w:tc>
          <w:tcPr>
            <w:tcW w:w="3402" w:type="dxa"/>
            <w:shd w:val="clear" w:color="auto" w:fill="auto"/>
          </w:tcPr>
          <w:p w14:paraId="226B39C0" w14:textId="77777777" w:rsidR="002D05E7" w:rsidRPr="00F13FD5" w:rsidRDefault="002D05E7" w:rsidP="00232070">
            <w:pPr>
              <w:keepNext/>
              <w:keepLines/>
              <w:jc w:val="both"/>
              <w:rPr>
                <w:rFonts w:ascii="Tahoma" w:hAnsi="Tahoma" w:cs="Tahoma"/>
                <w:b/>
              </w:rPr>
            </w:pPr>
          </w:p>
        </w:tc>
        <w:tc>
          <w:tcPr>
            <w:tcW w:w="3685" w:type="dxa"/>
            <w:shd w:val="clear" w:color="auto" w:fill="auto"/>
          </w:tcPr>
          <w:p w14:paraId="069333C6" w14:textId="77777777" w:rsidR="002D05E7" w:rsidRPr="00F13FD5" w:rsidRDefault="002D05E7" w:rsidP="00232070">
            <w:pPr>
              <w:keepNext/>
              <w:keepLines/>
              <w:jc w:val="both"/>
              <w:rPr>
                <w:rFonts w:ascii="Tahoma" w:hAnsi="Tahoma" w:cs="Tahoma"/>
                <w:b/>
              </w:rPr>
            </w:pPr>
          </w:p>
        </w:tc>
        <w:tc>
          <w:tcPr>
            <w:tcW w:w="1810" w:type="dxa"/>
            <w:shd w:val="clear" w:color="auto" w:fill="auto"/>
          </w:tcPr>
          <w:p w14:paraId="5835EF2C" w14:textId="77777777" w:rsidR="002D05E7" w:rsidRPr="00F13FD5" w:rsidRDefault="002D05E7" w:rsidP="00232070">
            <w:pPr>
              <w:keepNext/>
              <w:keepLines/>
              <w:jc w:val="both"/>
              <w:rPr>
                <w:rFonts w:ascii="Tahoma" w:hAnsi="Tahoma" w:cs="Tahoma"/>
                <w:b/>
              </w:rPr>
            </w:pPr>
          </w:p>
        </w:tc>
      </w:tr>
      <w:tr w:rsidR="00C955EA" w:rsidRPr="00F13FD5" w14:paraId="68CEDA79" w14:textId="77777777" w:rsidTr="00DE3254">
        <w:tc>
          <w:tcPr>
            <w:tcW w:w="534" w:type="dxa"/>
            <w:shd w:val="clear" w:color="auto" w:fill="auto"/>
          </w:tcPr>
          <w:p w14:paraId="3907A1BD" w14:textId="77777777" w:rsidR="002D05E7" w:rsidRPr="00F13FD5" w:rsidRDefault="002D05E7" w:rsidP="00232070">
            <w:pPr>
              <w:keepNext/>
              <w:keepLines/>
              <w:jc w:val="both"/>
              <w:rPr>
                <w:rFonts w:ascii="Tahoma" w:hAnsi="Tahoma" w:cs="Tahoma"/>
                <w:b/>
              </w:rPr>
            </w:pPr>
            <w:r w:rsidRPr="00F13FD5">
              <w:rPr>
                <w:rFonts w:ascii="Tahoma" w:hAnsi="Tahoma" w:cs="Tahoma"/>
                <w:b/>
              </w:rPr>
              <w:t>…</w:t>
            </w:r>
          </w:p>
        </w:tc>
        <w:tc>
          <w:tcPr>
            <w:tcW w:w="3402" w:type="dxa"/>
            <w:shd w:val="clear" w:color="auto" w:fill="auto"/>
          </w:tcPr>
          <w:p w14:paraId="74D4A35A" w14:textId="77777777" w:rsidR="002D05E7" w:rsidRPr="00F13FD5" w:rsidRDefault="002D05E7" w:rsidP="00232070">
            <w:pPr>
              <w:keepNext/>
              <w:keepLines/>
              <w:jc w:val="both"/>
              <w:rPr>
                <w:rFonts w:ascii="Tahoma" w:hAnsi="Tahoma" w:cs="Tahoma"/>
                <w:b/>
              </w:rPr>
            </w:pPr>
          </w:p>
        </w:tc>
        <w:tc>
          <w:tcPr>
            <w:tcW w:w="3685" w:type="dxa"/>
            <w:shd w:val="clear" w:color="auto" w:fill="auto"/>
          </w:tcPr>
          <w:p w14:paraId="1C8BAFC7" w14:textId="77777777" w:rsidR="002D05E7" w:rsidRPr="00F13FD5" w:rsidRDefault="002D05E7" w:rsidP="00232070">
            <w:pPr>
              <w:keepNext/>
              <w:keepLines/>
              <w:jc w:val="both"/>
              <w:rPr>
                <w:rFonts w:ascii="Tahoma" w:hAnsi="Tahoma" w:cs="Tahoma"/>
                <w:b/>
              </w:rPr>
            </w:pPr>
          </w:p>
        </w:tc>
        <w:tc>
          <w:tcPr>
            <w:tcW w:w="1810" w:type="dxa"/>
            <w:shd w:val="clear" w:color="auto" w:fill="auto"/>
          </w:tcPr>
          <w:p w14:paraId="35E33757" w14:textId="77777777" w:rsidR="002D05E7" w:rsidRPr="00F13FD5" w:rsidRDefault="002D05E7" w:rsidP="00232070">
            <w:pPr>
              <w:keepNext/>
              <w:keepLines/>
              <w:jc w:val="both"/>
              <w:rPr>
                <w:rFonts w:ascii="Tahoma" w:hAnsi="Tahoma" w:cs="Tahoma"/>
                <w:b/>
              </w:rPr>
            </w:pPr>
          </w:p>
        </w:tc>
      </w:tr>
    </w:tbl>
    <w:p w14:paraId="62A033F0" w14:textId="77777777" w:rsidR="002D05E7" w:rsidRPr="00F13FD5" w:rsidRDefault="002D05E7" w:rsidP="00232070">
      <w:pPr>
        <w:keepNext/>
        <w:keepLines/>
        <w:jc w:val="both"/>
        <w:rPr>
          <w:rFonts w:ascii="Tahoma" w:hAnsi="Tahoma" w:cs="Tahoma"/>
          <w:b/>
        </w:rPr>
      </w:pPr>
    </w:p>
    <w:p w14:paraId="36F5722D" w14:textId="77777777" w:rsidR="002D05E7" w:rsidRPr="00F13FD5" w:rsidRDefault="00722C27" w:rsidP="00232070">
      <w:pPr>
        <w:keepNext/>
        <w:keepLines/>
        <w:jc w:val="both"/>
        <w:rPr>
          <w:rFonts w:ascii="Tahoma" w:hAnsi="Tahoma" w:cs="Tahoma"/>
        </w:rPr>
      </w:pPr>
      <w:r w:rsidRPr="00F13FD5">
        <w:rPr>
          <w:rFonts w:ascii="Tahoma" w:hAnsi="Tahoma" w:cs="Tahoma"/>
          <w:b/>
        </w:rPr>
        <w:br w:type="page"/>
      </w:r>
      <w:r w:rsidR="002D05E7" w:rsidRPr="00F13FD5">
        <w:rPr>
          <w:rFonts w:ascii="Tahoma" w:hAnsi="Tahoma" w:cs="Tahoma"/>
          <w:b/>
        </w:rPr>
        <w:lastRenderedPageBreak/>
        <w:t>IZJAVLJAMO</w:t>
      </w:r>
      <w:r w:rsidR="002D05E7" w:rsidRPr="00F13FD5">
        <w:rPr>
          <w:rFonts w:ascii="Tahoma" w:hAnsi="Tahoma" w:cs="Tahoma"/>
        </w:rPr>
        <w:t xml:space="preserve">, da so skladno z določbami zakona, ki ureja gospodarske družbe, </w:t>
      </w:r>
      <w:r w:rsidR="002D05E7" w:rsidRPr="00F13FD5">
        <w:rPr>
          <w:rFonts w:ascii="Tahoma" w:hAnsi="Tahoma" w:cs="Tahoma"/>
          <w:u w:val="single"/>
        </w:rPr>
        <w:t>povezane družbe</w:t>
      </w:r>
      <w:r w:rsidR="002D05E7" w:rsidRPr="00F13FD5">
        <w:rPr>
          <w:rFonts w:ascii="Tahoma" w:hAnsi="Tahoma" w:cs="Tahoma"/>
        </w:rPr>
        <w:t xml:space="preserve"> z zgoraj navedenim </w:t>
      </w:r>
      <w:r w:rsidR="001B1358" w:rsidRPr="00F13FD5">
        <w:rPr>
          <w:rFonts w:ascii="Tahoma" w:hAnsi="Tahoma" w:cs="Tahoma"/>
        </w:rPr>
        <w:t>gospodarskim subjektom</w:t>
      </w:r>
      <w:r w:rsidR="002D05E7" w:rsidRPr="00F13FD5">
        <w:rPr>
          <w:rFonts w:ascii="Tahoma" w:hAnsi="Tahoma" w:cs="Tahoma"/>
        </w:rPr>
        <w:t>, naslednji gospodarski subjekti:</w:t>
      </w:r>
    </w:p>
    <w:p w14:paraId="012A0916" w14:textId="77777777" w:rsidR="002D05E7" w:rsidRPr="00F13FD5" w:rsidRDefault="002D05E7" w:rsidP="0023207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2D05E7" w:rsidRPr="00F13FD5" w14:paraId="64536FFA" w14:textId="77777777" w:rsidTr="00DE3254">
        <w:tc>
          <w:tcPr>
            <w:tcW w:w="533" w:type="dxa"/>
            <w:shd w:val="clear" w:color="auto" w:fill="auto"/>
          </w:tcPr>
          <w:p w14:paraId="44AB3136" w14:textId="77777777" w:rsidR="002D05E7" w:rsidRPr="00F13FD5" w:rsidRDefault="002D05E7" w:rsidP="00232070">
            <w:pPr>
              <w:keepNext/>
              <w:keepLines/>
              <w:jc w:val="both"/>
              <w:rPr>
                <w:rFonts w:ascii="Tahoma" w:hAnsi="Tahoma" w:cs="Tahoma"/>
                <w:b/>
              </w:rPr>
            </w:pPr>
            <w:r w:rsidRPr="00F13FD5">
              <w:rPr>
                <w:rFonts w:ascii="Tahoma" w:hAnsi="Tahoma" w:cs="Tahoma"/>
                <w:b/>
              </w:rPr>
              <w:t>Št.</w:t>
            </w:r>
          </w:p>
        </w:tc>
        <w:tc>
          <w:tcPr>
            <w:tcW w:w="3376" w:type="dxa"/>
            <w:shd w:val="clear" w:color="auto" w:fill="auto"/>
          </w:tcPr>
          <w:p w14:paraId="768BC280" w14:textId="77777777" w:rsidR="002D05E7" w:rsidRPr="00F13FD5" w:rsidRDefault="002D05E7" w:rsidP="00232070">
            <w:pPr>
              <w:keepNext/>
              <w:keepLines/>
              <w:jc w:val="both"/>
              <w:rPr>
                <w:rFonts w:ascii="Tahoma" w:hAnsi="Tahoma" w:cs="Tahoma"/>
                <w:b/>
              </w:rPr>
            </w:pPr>
            <w:r w:rsidRPr="00F13FD5">
              <w:rPr>
                <w:rFonts w:ascii="Tahoma" w:hAnsi="Tahoma" w:cs="Tahoma"/>
                <w:b/>
              </w:rPr>
              <w:t xml:space="preserve">Naziv </w:t>
            </w:r>
          </w:p>
        </w:tc>
        <w:tc>
          <w:tcPr>
            <w:tcW w:w="3657" w:type="dxa"/>
            <w:shd w:val="clear" w:color="auto" w:fill="auto"/>
          </w:tcPr>
          <w:p w14:paraId="6AB1A4A7" w14:textId="77777777" w:rsidR="002D05E7" w:rsidRPr="00F13FD5" w:rsidRDefault="002D05E7" w:rsidP="00232070">
            <w:pPr>
              <w:keepNext/>
              <w:keepLines/>
              <w:jc w:val="both"/>
              <w:rPr>
                <w:rFonts w:ascii="Tahoma" w:hAnsi="Tahoma" w:cs="Tahoma"/>
                <w:b/>
              </w:rPr>
            </w:pPr>
            <w:r w:rsidRPr="00F13FD5">
              <w:rPr>
                <w:rFonts w:ascii="Tahoma" w:hAnsi="Tahoma" w:cs="Tahoma"/>
                <w:b/>
              </w:rPr>
              <w:t xml:space="preserve">Sedež </w:t>
            </w:r>
          </w:p>
        </w:tc>
        <w:tc>
          <w:tcPr>
            <w:tcW w:w="1865" w:type="dxa"/>
            <w:shd w:val="clear" w:color="auto" w:fill="auto"/>
          </w:tcPr>
          <w:p w14:paraId="3C069A1F" w14:textId="77777777" w:rsidR="002D05E7" w:rsidRPr="00F13FD5" w:rsidRDefault="002D05E7" w:rsidP="00232070">
            <w:pPr>
              <w:keepNext/>
              <w:keepLines/>
              <w:jc w:val="both"/>
              <w:rPr>
                <w:rFonts w:ascii="Tahoma" w:hAnsi="Tahoma" w:cs="Tahoma"/>
                <w:b/>
              </w:rPr>
            </w:pPr>
            <w:r w:rsidRPr="00F13FD5">
              <w:rPr>
                <w:rFonts w:ascii="Tahoma" w:hAnsi="Tahoma" w:cs="Tahoma"/>
                <w:b/>
              </w:rPr>
              <w:t>Matična številka</w:t>
            </w:r>
          </w:p>
        </w:tc>
      </w:tr>
      <w:tr w:rsidR="002D05E7" w:rsidRPr="00F13FD5" w14:paraId="1DE5AA43" w14:textId="77777777" w:rsidTr="00DE3254">
        <w:tc>
          <w:tcPr>
            <w:tcW w:w="533" w:type="dxa"/>
            <w:shd w:val="clear" w:color="auto" w:fill="auto"/>
          </w:tcPr>
          <w:p w14:paraId="6FFBA60E" w14:textId="77777777" w:rsidR="002D05E7" w:rsidRPr="00F13FD5" w:rsidRDefault="002D05E7" w:rsidP="00232070">
            <w:pPr>
              <w:keepNext/>
              <w:keepLines/>
              <w:jc w:val="both"/>
              <w:rPr>
                <w:rFonts w:ascii="Tahoma" w:hAnsi="Tahoma" w:cs="Tahoma"/>
                <w:b/>
              </w:rPr>
            </w:pPr>
            <w:r w:rsidRPr="00F13FD5">
              <w:rPr>
                <w:rFonts w:ascii="Tahoma" w:hAnsi="Tahoma" w:cs="Tahoma"/>
                <w:b/>
              </w:rPr>
              <w:t>1.</w:t>
            </w:r>
          </w:p>
        </w:tc>
        <w:tc>
          <w:tcPr>
            <w:tcW w:w="3376" w:type="dxa"/>
            <w:shd w:val="clear" w:color="auto" w:fill="auto"/>
          </w:tcPr>
          <w:p w14:paraId="241E57EE" w14:textId="77777777" w:rsidR="002D05E7" w:rsidRPr="00F13FD5" w:rsidRDefault="002D05E7" w:rsidP="00232070">
            <w:pPr>
              <w:keepNext/>
              <w:keepLines/>
              <w:jc w:val="both"/>
              <w:rPr>
                <w:rFonts w:ascii="Tahoma" w:hAnsi="Tahoma" w:cs="Tahoma"/>
                <w:b/>
              </w:rPr>
            </w:pPr>
          </w:p>
        </w:tc>
        <w:tc>
          <w:tcPr>
            <w:tcW w:w="3657" w:type="dxa"/>
            <w:shd w:val="clear" w:color="auto" w:fill="auto"/>
          </w:tcPr>
          <w:p w14:paraId="3B200E38" w14:textId="77777777" w:rsidR="002D05E7" w:rsidRPr="00F13FD5" w:rsidRDefault="002D05E7" w:rsidP="00232070">
            <w:pPr>
              <w:keepNext/>
              <w:keepLines/>
              <w:jc w:val="both"/>
              <w:rPr>
                <w:rFonts w:ascii="Tahoma" w:hAnsi="Tahoma" w:cs="Tahoma"/>
                <w:b/>
              </w:rPr>
            </w:pPr>
          </w:p>
        </w:tc>
        <w:tc>
          <w:tcPr>
            <w:tcW w:w="1865" w:type="dxa"/>
            <w:shd w:val="clear" w:color="auto" w:fill="auto"/>
          </w:tcPr>
          <w:p w14:paraId="57CE3C21" w14:textId="77777777" w:rsidR="002D05E7" w:rsidRPr="00F13FD5" w:rsidRDefault="002D05E7" w:rsidP="00232070">
            <w:pPr>
              <w:keepNext/>
              <w:keepLines/>
              <w:jc w:val="both"/>
              <w:rPr>
                <w:rFonts w:ascii="Tahoma" w:hAnsi="Tahoma" w:cs="Tahoma"/>
                <w:b/>
              </w:rPr>
            </w:pPr>
          </w:p>
        </w:tc>
      </w:tr>
      <w:tr w:rsidR="002D05E7" w:rsidRPr="00F13FD5" w14:paraId="3EC57F41" w14:textId="77777777" w:rsidTr="00DE3254">
        <w:tc>
          <w:tcPr>
            <w:tcW w:w="533" w:type="dxa"/>
            <w:shd w:val="clear" w:color="auto" w:fill="auto"/>
          </w:tcPr>
          <w:p w14:paraId="0EC191E0" w14:textId="77777777" w:rsidR="002D05E7" w:rsidRPr="00F13FD5" w:rsidRDefault="002D05E7" w:rsidP="00232070">
            <w:pPr>
              <w:keepNext/>
              <w:keepLines/>
              <w:jc w:val="both"/>
              <w:rPr>
                <w:rFonts w:ascii="Tahoma" w:hAnsi="Tahoma" w:cs="Tahoma"/>
                <w:b/>
              </w:rPr>
            </w:pPr>
            <w:r w:rsidRPr="00F13FD5">
              <w:rPr>
                <w:rFonts w:ascii="Tahoma" w:hAnsi="Tahoma" w:cs="Tahoma"/>
                <w:b/>
              </w:rPr>
              <w:t>2.</w:t>
            </w:r>
          </w:p>
        </w:tc>
        <w:tc>
          <w:tcPr>
            <w:tcW w:w="3376" w:type="dxa"/>
            <w:shd w:val="clear" w:color="auto" w:fill="auto"/>
          </w:tcPr>
          <w:p w14:paraId="3306076E" w14:textId="77777777" w:rsidR="002D05E7" w:rsidRPr="00F13FD5" w:rsidRDefault="002D05E7" w:rsidP="00232070">
            <w:pPr>
              <w:keepNext/>
              <w:keepLines/>
              <w:jc w:val="both"/>
              <w:rPr>
                <w:rFonts w:ascii="Tahoma" w:hAnsi="Tahoma" w:cs="Tahoma"/>
                <w:b/>
              </w:rPr>
            </w:pPr>
          </w:p>
        </w:tc>
        <w:tc>
          <w:tcPr>
            <w:tcW w:w="3657" w:type="dxa"/>
            <w:shd w:val="clear" w:color="auto" w:fill="auto"/>
          </w:tcPr>
          <w:p w14:paraId="0957E4A0" w14:textId="77777777" w:rsidR="002D05E7" w:rsidRPr="00F13FD5" w:rsidRDefault="002D05E7" w:rsidP="00232070">
            <w:pPr>
              <w:keepNext/>
              <w:keepLines/>
              <w:jc w:val="both"/>
              <w:rPr>
                <w:rFonts w:ascii="Tahoma" w:hAnsi="Tahoma" w:cs="Tahoma"/>
                <w:b/>
              </w:rPr>
            </w:pPr>
          </w:p>
        </w:tc>
        <w:tc>
          <w:tcPr>
            <w:tcW w:w="1865" w:type="dxa"/>
            <w:shd w:val="clear" w:color="auto" w:fill="auto"/>
          </w:tcPr>
          <w:p w14:paraId="0BEA838D" w14:textId="77777777" w:rsidR="002D05E7" w:rsidRPr="00F13FD5" w:rsidRDefault="002D05E7" w:rsidP="00232070">
            <w:pPr>
              <w:keepNext/>
              <w:keepLines/>
              <w:jc w:val="both"/>
              <w:rPr>
                <w:rFonts w:ascii="Tahoma" w:hAnsi="Tahoma" w:cs="Tahoma"/>
                <w:b/>
              </w:rPr>
            </w:pPr>
          </w:p>
        </w:tc>
      </w:tr>
      <w:tr w:rsidR="002D05E7" w:rsidRPr="00F13FD5" w14:paraId="6C24544C" w14:textId="77777777" w:rsidTr="00DE3254">
        <w:tc>
          <w:tcPr>
            <w:tcW w:w="533" w:type="dxa"/>
            <w:shd w:val="clear" w:color="auto" w:fill="auto"/>
          </w:tcPr>
          <w:p w14:paraId="39AFC1F2" w14:textId="77777777" w:rsidR="002D05E7" w:rsidRPr="00F13FD5" w:rsidRDefault="002D05E7" w:rsidP="00232070">
            <w:pPr>
              <w:keepNext/>
              <w:keepLines/>
              <w:jc w:val="both"/>
              <w:rPr>
                <w:rFonts w:ascii="Tahoma" w:hAnsi="Tahoma" w:cs="Tahoma"/>
                <w:b/>
              </w:rPr>
            </w:pPr>
            <w:r w:rsidRPr="00F13FD5">
              <w:rPr>
                <w:rFonts w:ascii="Tahoma" w:hAnsi="Tahoma" w:cs="Tahoma"/>
                <w:b/>
              </w:rPr>
              <w:t>3.</w:t>
            </w:r>
          </w:p>
        </w:tc>
        <w:tc>
          <w:tcPr>
            <w:tcW w:w="3376" w:type="dxa"/>
            <w:shd w:val="clear" w:color="auto" w:fill="auto"/>
          </w:tcPr>
          <w:p w14:paraId="26B038E2" w14:textId="77777777" w:rsidR="002D05E7" w:rsidRPr="00F13FD5" w:rsidRDefault="002D05E7" w:rsidP="00232070">
            <w:pPr>
              <w:keepNext/>
              <w:keepLines/>
              <w:jc w:val="both"/>
              <w:rPr>
                <w:rFonts w:ascii="Tahoma" w:hAnsi="Tahoma" w:cs="Tahoma"/>
                <w:b/>
              </w:rPr>
            </w:pPr>
          </w:p>
        </w:tc>
        <w:tc>
          <w:tcPr>
            <w:tcW w:w="3657" w:type="dxa"/>
            <w:shd w:val="clear" w:color="auto" w:fill="auto"/>
          </w:tcPr>
          <w:p w14:paraId="5182F304" w14:textId="77777777" w:rsidR="002D05E7" w:rsidRPr="00F13FD5" w:rsidRDefault="002D05E7" w:rsidP="00232070">
            <w:pPr>
              <w:keepNext/>
              <w:keepLines/>
              <w:jc w:val="both"/>
              <w:rPr>
                <w:rFonts w:ascii="Tahoma" w:hAnsi="Tahoma" w:cs="Tahoma"/>
                <w:b/>
              </w:rPr>
            </w:pPr>
          </w:p>
        </w:tc>
        <w:tc>
          <w:tcPr>
            <w:tcW w:w="1865" w:type="dxa"/>
            <w:shd w:val="clear" w:color="auto" w:fill="auto"/>
          </w:tcPr>
          <w:p w14:paraId="27B1D425" w14:textId="77777777" w:rsidR="002D05E7" w:rsidRPr="00F13FD5" w:rsidRDefault="002D05E7" w:rsidP="00232070">
            <w:pPr>
              <w:keepNext/>
              <w:keepLines/>
              <w:jc w:val="both"/>
              <w:rPr>
                <w:rFonts w:ascii="Tahoma" w:hAnsi="Tahoma" w:cs="Tahoma"/>
                <w:b/>
              </w:rPr>
            </w:pPr>
          </w:p>
        </w:tc>
      </w:tr>
      <w:tr w:rsidR="002D05E7" w:rsidRPr="00F13FD5" w14:paraId="66177F14" w14:textId="77777777" w:rsidTr="00DE3254">
        <w:tc>
          <w:tcPr>
            <w:tcW w:w="533" w:type="dxa"/>
            <w:shd w:val="clear" w:color="auto" w:fill="auto"/>
          </w:tcPr>
          <w:p w14:paraId="48C2E50A" w14:textId="77777777" w:rsidR="002D05E7" w:rsidRPr="00F13FD5" w:rsidRDefault="002D05E7" w:rsidP="00232070">
            <w:pPr>
              <w:keepNext/>
              <w:keepLines/>
              <w:jc w:val="both"/>
              <w:rPr>
                <w:rFonts w:ascii="Tahoma" w:hAnsi="Tahoma" w:cs="Tahoma"/>
                <w:b/>
              </w:rPr>
            </w:pPr>
            <w:r w:rsidRPr="00F13FD5">
              <w:rPr>
                <w:rFonts w:ascii="Tahoma" w:hAnsi="Tahoma" w:cs="Tahoma"/>
                <w:b/>
              </w:rPr>
              <w:t>….</w:t>
            </w:r>
          </w:p>
        </w:tc>
        <w:tc>
          <w:tcPr>
            <w:tcW w:w="3376" w:type="dxa"/>
            <w:shd w:val="clear" w:color="auto" w:fill="auto"/>
          </w:tcPr>
          <w:p w14:paraId="77D98D2B" w14:textId="77777777" w:rsidR="002D05E7" w:rsidRPr="00F13FD5" w:rsidRDefault="002D05E7" w:rsidP="00232070">
            <w:pPr>
              <w:keepNext/>
              <w:keepLines/>
              <w:jc w:val="both"/>
              <w:rPr>
                <w:rFonts w:ascii="Tahoma" w:hAnsi="Tahoma" w:cs="Tahoma"/>
                <w:b/>
              </w:rPr>
            </w:pPr>
          </w:p>
        </w:tc>
        <w:tc>
          <w:tcPr>
            <w:tcW w:w="3657" w:type="dxa"/>
            <w:shd w:val="clear" w:color="auto" w:fill="auto"/>
          </w:tcPr>
          <w:p w14:paraId="700990F8" w14:textId="77777777" w:rsidR="002D05E7" w:rsidRPr="00F13FD5" w:rsidRDefault="002D05E7" w:rsidP="00232070">
            <w:pPr>
              <w:keepNext/>
              <w:keepLines/>
              <w:jc w:val="both"/>
              <w:rPr>
                <w:rFonts w:ascii="Tahoma" w:hAnsi="Tahoma" w:cs="Tahoma"/>
                <w:b/>
              </w:rPr>
            </w:pPr>
          </w:p>
        </w:tc>
        <w:tc>
          <w:tcPr>
            <w:tcW w:w="1865" w:type="dxa"/>
            <w:shd w:val="clear" w:color="auto" w:fill="auto"/>
          </w:tcPr>
          <w:p w14:paraId="3A0B7F18" w14:textId="77777777" w:rsidR="002D05E7" w:rsidRPr="00F13FD5" w:rsidRDefault="002D05E7" w:rsidP="00232070">
            <w:pPr>
              <w:keepNext/>
              <w:keepLines/>
              <w:jc w:val="both"/>
              <w:rPr>
                <w:rFonts w:ascii="Tahoma" w:hAnsi="Tahoma" w:cs="Tahoma"/>
                <w:b/>
              </w:rPr>
            </w:pPr>
          </w:p>
        </w:tc>
      </w:tr>
    </w:tbl>
    <w:p w14:paraId="2E73076C" w14:textId="77777777" w:rsidR="001B1358" w:rsidRPr="00F13FD5" w:rsidRDefault="001B1358" w:rsidP="00232070">
      <w:pPr>
        <w:keepNext/>
        <w:keepLines/>
        <w:jc w:val="both"/>
        <w:rPr>
          <w:rFonts w:ascii="Tahoma" w:hAnsi="Tahoma" w:cs="Tahoma"/>
        </w:rPr>
      </w:pPr>
    </w:p>
    <w:p w14:paraId="0DF075F5" w14:textId="77777777" w:rsidR="002D05E7" w:rsidRPr="00F13FD5" w:rsidRDefault="002D05E7" w:rsidP="00232070">
      <w:pPr>
        <w:keepNext/>
        <w:keepLines/>
        <w:jc w:val="both"/>
        <w:rPr>
          <w:rFonts w:ascii="Tahoma" w:hAnsi="Tahoma" w:cs="Tahoma"/>
        </w:rPr>
      </w:pPr>
      <w:r w:rsidRPr="00F13FD5">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E9E290" w14:textId="77777777" w:rsidR="002D05E7" w:rsidRPr="00F13FD5" w:rsidRDefault="002D05E7" w:rsidP="00232070">
      <w:pPr>
        <w:keepNext/>
        <w:keepLines/>
        <w:jc w:val="both"/>
        <w:rPr>
          <w:rFonts w:ascii="Tahoma" w:hAnsi="Tahoma" w:cs="Tahoma"/>
        </w:rPr>
      </w:pPr>
    </w:p>
    <w:p w14:paraId="13A58EC0" w14:textId="77777777" w:rsidR="002D05E7" w:rsidRPr="00F13FD5" w:rsidRDefault="002D05E7" w:rsidP="00232070">
      <w:pPr>
        <w:keepNext/>
        <w:keepLines/>
        <w:jc w:val="both"/>
        <w:rPr>
          <w:rFonts w:ascii="Tahoma" w:hAnsi="Tahoma" w:cs="Tahoma"/>
        </w:rPr>
      </w:pPr>
      <w:r w:rsidRPr="00F13FD5">
        <w:rPr>
          <w:rFonts w:ascii="Tahoma" w:hAnsi="Tahoma" w:cs="Tahoma"/>
        </w:rPr>
        <w:t xml:space="preserve">S podpisom te izjave jamčim za točnost in resničnost podatkov ter se zavedam, da je </w:t>
      </w:r>
      <w:r w:rsidR="009D030E" w:rsidRPr="00F13FD5">
        <w:rPr>
          <w:rFonts w:ascii="Tahoma" w:hAnsi="Tahoma" w:cs="Tahoma"/>
        </w:rPr>
        <w:t>pogodba</w:t>
      </w:r>
      <w:r w:rsidRPr="00F13FD5">
        <w:rPr>
          <w:rFonts w:ascii="Tahoma" w:hAnsi="Tahoma" w:cs="Tahoma"/>
        </w:rPr>
        <w:t xml:space="preserve"> v primeru lažne izjave ali neresničnih podatkov o dejstvih v izjavi ničn</w:t>
      </w:r>
      <w:r w:rsidR="009D030E" w:rsidRPr="00F13FD5">
        <w:rPr>
          <w:rFonts w:ascii="Tahoma" w:hAnsi="Tahoma" w:cs="Tahoma"/>
        </w:rPr>
        <w:t>a</w:t>
      </w:r>
      <w:r w:rsidRPr="00F13FD5">
        <w:rPr>
          <w:rFonts w:ascii="Tahoma" w:hAnsi="Tahoma" w:cs="Tahoma"/>
        </w:rPr>
        <w:t>. Zavezujem se, da bom naročnika obvestil o vsaki spremembi posredovanih podatkov.</w:t>
      </w:r>
    </w:p>
    <w:p w14:paraId="51620675" w14:textId="77777777" w:rsidR="002D05E7" w:rsidRPr="00F13FD5" w:rsidRDefault="002D05E7" w:rsidP="00232070">
      <w:pPr>
        <w:keepNext/>
        <w:keepLines/>
        <w:jc w:val="both"/>
        <w:rPr>
          <w:rFonts w:ascii="Tahoma" w:hAnsi="Tahoma" w:cs="Tahoma"/>
          <w:b/>
        </w:rPr>
      </w:pPr>
    </w:p>
    <w:p w14:paraId="389EA4E0" w14:textId="77777777" w:rsidR="002D05E7" w:rsidRPr="00F13FD5" w:rsidRDefault="002D05E7" w:rsidP="00232070">
      <w:pPr>
        <w:keepNext/>
        <w:keepLines/>
        <w:jc w:val="both"/>
        <w:rPr>
          <w:rFonts w:ascii="Tahoma" w:hAnsi="Tahoma" w:cs="Tahoma"/>
          <w:i/>
          <w:u w:val="single"/>
        </w:rPr>
      </w:pPr>
    </w:p>
    <w:p w14:paraId="3927EE35" w14:textId="77777777" w:rsidR="002D05E7" w:rsidRPr="00F13FD5" w:rsidRDefault="002D05E7" w:rsidP="00232070">
      <w:pPr>
        <w:keepNext/>
        <w:keepLines/>
        <w:jc w:val="both"/>
        <w:rPr>
          <w:rFonts w:ascii="Tahoma" w:hAnsi="Tahoma" w:cs="Tahoma"/>
          <w:i/>
          <w:u w:val="single"/>
        </w:rPr>
      </w:pPr>
      <w:r w:rsidRPr="00F13FD5">
        <w:rPr>
          <w:rFonts w:ascii="Tahoma" w:hAnsi="Tahoma" w:cs="Tahoma"/>
          <w:i/>
          <w:u w:val="single"/>
        </w:rPr>
        <w:t>Vse izjave podajamo pod kazensko in materialno odgovornostjo.</w:t>
      </w:r>
    </w:p>
    <w:p w14:paraId="4BEA3002" w14:textId="77777777" w:rsidR="002D05E7" w:rsidRPr="00F13FD5" w:rsidRDefault="002D05E7" w:rsidP="00232070">
      <w:pPr>
        <w:keepNext/>
        <w:keepLines/>
        <w:jc w:val="both"/>
        <w:rPr>
          <w:rFonts w:ascii="Tahoma" w:hAnsi="Tahoma" w:cs="Tahoma"/>
          <w:b/>
        </w:rPr>
      </w:pPr>
    </w:p>
    <w:p w14:paraId="7240A4E0" w14:textId="77777777" w:rsidR="002D05E7" w:rsidRPr="00F13FD5" w:rsidRDefault="002D05E7" w:rsidP="00232070">
      <w:pPr>
        <w:keepNext/>
        <w:keepLines/>
        <w:jc w:val="both"/>
        <w:rPr>
          <w:rFonts w:ascii="Tahoma" w:hAnsi="Tahoma" w:cs="Tahoma"/>
          <w:b/>
        </w:rPr>
      </w:pPr>
    </w:p>
    <w:p w14:paraId="350211A6" w14:textId="77777777" w:rsidR="002D05E7" w:rsidRPr="00F13FD5" w:rsidRDefault="002D05E7" w:rsidP="00232070">
      <w:pPr>
        <w:keepNext/>
        <w:keepLines/>
        <w:jc w:val="both"/>
        <w:rPr>
          <w:rFonts w:ascii="Tahoma" w:hAnsi="Tahoma" w:cs="Tahoma"/>
          <w:b/>
        </w:rPr>
      </w:pPr>
    </w:p>
    <w:p w14:paraId="2B6BD2EA" w14:textId="21ECB498" w:rsidR="002D05E7" w:rsidRPr="00F13FD5" w:rsidRDefault="002D05E7" w:rsidP="00232070">
      <w:pPr>
        <w:keepNext/>
        <w:keepLines/>
        <w:jc w:val="both"/>
        <w:rPr>
          <w:rFonts w:ascii="Tahoma" w:hAnsi="Tahoma" w:cs="Tahoma"/>
          <w:b/>
        </w:rPr>
      </w:pPr>
      <w:r w:rsidRPr="00F13FD5">
        <w:rPr>
          <w:rFonts w:ascii="Tahoma" w:hAnsi="Tahoma" w:cs="Tahoma"/>
          <w:b/>
        </w:rPr>
        <w:t>__________________________</w:t>
      </w:r>
      <w:r w:rsidR="00B151A9" w:rsidRPr="00F13FD5">
        <w:rPr>
          <w:rFonts w:ascii="Tahoma" w:hAnsi="Tahoma" w:cs="Tahoma"/>
          <w:b/>
        </w:rPr>
        <w:t xml:space="preserve">                  </w:t>
      </w:r>
      <w:r w:rsidR="00CC3AF8" w:rsidRPr="00F13FD5">
        <w:rPr>
          <w:rFonts w:ascii="Tahoma" w:hAnsi="Tahoma" w:cs="Tahoma"/>
          <w:b/>
        </w:rPr>
        <w:tab/>
        <w:t xml:space="preserve">         </w:t>
      </w:r>
      <w:r w:rsidRPr="00F13FD5">
        <w:rPr>
          <w:rFonts w:ascii="Tahoma" w:hAnsi="Tahoma" w:cs="Tahoma"/>
          <w:b/>
        </w:rPr>
        <w:t>_____________________________</w:t>
      </w:r>
    </w:p>
    <w:p w14:paraId="62872B08" w14:textId="7B991E1B" w:rsidR="002D05E7" w:rsidRPr="00F13FD5" w:rsidRDefault="002D05E7" w:rsidP="00232070">
      <w:pPr>
        <w:keepNext/>
        <w:keepLines/>
        <w:jc w:val="both"/>
        <w:rPr>
          <w:rFonts w:ascii="Tahoma" w:hAnsi="Tahoma" w:cs="Tahoma"/>
        </w:rPr>
      </w:pPr>
      <w:r w:rsidRPr="00F13FD5">
        <w:rPr>
          <w:rFonts w:ascii="Tahoma" w:hAnsi="Tahoma" w:cs="Tahoma"/>
        </w:rPr>
        <w:t>(Kraj in datum)</w:t>
      </w:r>
      <w:r w:rsidR="00B151A9" w:rsidRPr="00F13FD5">
        <w:rPr>
          <w:rFonts w:ascii="Tahoma" w:hAnsi="Tahoma" w:cs="Tahoma"/>
        </w:rPr>
        <w:t xml:space="preserve">                    </w:t>
      </w:r>
      <w:r w:rsidR="00CC3AF8" w:rsidRPr="00F13FD5">
        <w:rPr>
          <w:rFonts w:ascii="Tahoma" w:hAnsi="Tahoma" w:cs="Tahoma"/>
        </w:rPr>
        <w:tab/>
      </w:r>
      <w:r w:rsidR="00CC3AF8" w:rsidRPr="00F13FD5">
        <w:rPr>
          <w:rFonts w:ascii="Tahoma" w:hAnsi="Tahoma" w:cs="Tahoma"/>
        </w:rPr>
        <w:tab/>
      </w:r>
      <w:r w:rsidR="00CC3AF8" w:rsidRPr="00F13FD5">
        <w:rPr>
          <w:rFonts w:ascii="Tahoma" w:hAnsi="Tahoma" w:cs="Tahoma"/>
        </w:rPr>
        <w:tab/>
      </w:r>
      <w:r w:rsidRPr="00F13FD5">
        <w:rPr>
          <w:rFonts w:ascii="Tahoma" w:hAnsi="Tahoma" w:cs="Tahoma"/>
        </w:rPr>
        <w:t>Žig</w:t>
      </w:r>
      <w:r w:rsidR="00B151A9" w:rsidRPr="00F13FD5">
        <w:rPr>
          <w:rFonts w:ascii="Tahoma" w:hAnsi="Tahoma" w:cs="Tahoma"/>
        </w:rPr>
        <w:t xml:space="preserve">           </w:t>
      </w:r>
      <w:r w:rsidR="00CC3AF8" w:rsidRPr="00F13FD5">
        <w:rPr>
          <w:rFonts w:ascii="Tahoma" w:hAnsi="Tahoma" w:cs="Tahoma"/>
        </w:rPr>
        <w:t xml:space="preserve">     </w:t>
      </w:r>
      <w:r w:rsidRPr="00F13FD5">
        <w:rPr>
          <w:rFonts w:ascii="Tahoma" w:hAnsi="Tahoma" w:cs="Tahoma"/>
        </w:rPr>
        <w:t>(</w:t>
      </w:r>
      <w:r w:rsidR="001B1358" w:rsidRPr="00F13FD5">
        <w:rPr>
          <w:rFonts w:ascii="Tahoma" w:hAnsi="Tahoma" w:cs="Tahoma"/>
          <w:snapToGrid w:val="0"/>
          <w:color w:val="000000"/>
        </w:rPr>
        <w:t>Naziv in podpis gospodarskega subjekta</w:t>
      </w:r>
      <w:r w:rsidRPr="00F13FD5">
        <w:rPr>
          <w:rFonts w:ascii="Tahoma" w:hAnsi="Tahoma" w:cs="Tahoma"/>
        </w:rPr>
        <w:t xml:space="preserve">) </w:t>
      </w:r>
    </w:p>
    <w:p w14:paraId="768AAB71" w14:textId="77777777" w:rsidR="002D05E7" w:rsidRPr="00F13FD5" w:rsidRDefault="002D05E7" w:rsidP="00232070">
      <w:pPr>
        <w:keepNext/>
        <w:keepLines/>
        <w:tabs>
          <w:tab w:val="left" w:pos="284"/>
        </w:tabs>
        <w:jc w:val="both"/>
        <w:rPr>
          <w:rFonts w:ascii="Tahoma" w:hAnsi="Tahoma" w:cs="Tahoma"/>
        </w:rPr>
      </w:pPr>
    </w:p>
    <w:p w14:paraId="40E01093" w14:textId="77777777" w:rsidR="002D05E7" w:rsidRPr="00F13FD5" w:rsidRDefault="002D05E7" w:rsidP="00232070">
      <w:pPr>
        <w:keepNext/>
        <w:keepLines/>
        <w:tabs>
          <w:tab w:val="left" w:pos="284"/>
        </w:tabs>
        <w:jc w:val="both"/>
        <w:rPr>
          <w:rFonts w:ascii="Tahoma" w:hAnsi="Tahoma" w:cs="Tahoma"/>
        </w:rPr>
      </w:pPr>
    </w:p>
    <w:p w14:paraId="6EE8C16C" w14:textId="77777777" w:rsidR="002D05E7" w:rsidRPr="00F13FD5" w:rsidRDefault="002D05E7" w:rsidP="00232070">
      <w:pPr>
        <w:keepNext/>
        <w:keepLines/>
        <w:tabs>
          <w:tab w:val="left" w:pos="284"/>
        </w:tabs>
        <w:jc w:val="both"/>
        <w:rPr>
          <w:rFonts w:ascii="Tahoma" w:hAnsi="Tahoma" w:cs="Tahoma"/>
        </w:rPr>
      </w:pPr>
    </w:p>
    <w:p w14:paraId="72514D42" w14:textId="77777777" w:rsidR="002D05E7" w:rsidRPr="00F13FD5" w:rsidRDefault="002D05E7" w:rsidP="00232070">
      <w:pPr>
        <w:keepNext/>
        <w:keepLines/>
        <w:tabs>
          <w:tab w:val="left" w:pos="284"/>
        </w:tabs>
        <w:jc w:val="both"/>
        <w:rPr>
          <w:rFonts w:ascii="Tahoma" w:hAnsi="Tahoma" w:cs="Tahoma"/>
        </w:rPr>
      </w:pPr>
    </w:p>
    <w:p w14:paraId="340DD516" w14:textId="77777777" w:rsidR="001B1358" w:rsidRPr="00F13FD5" w:rsidRDefault="001B1358" w:rsidP="00232070">
      <w:pPr>
        <w:keepNext/>
        <w:keepLines/>
        <w:tabs>
          <w:tab w:val="left" w:pos="284"/>
        </w:tabs>
        <w:jc w:val="both"/>
        <w:rPr>
          <w:rFonts w:ascii="Tahoma" w:hAnsi="Tahoma" w:cs="Tahoma"/>
        </w:rPr>
      </w:pPr>
    </w:p>
    <w:p w14:paraId="11B48D6E" w14:textId="77777777" w:rsidR="001B1358" w:rsidRPr="00F13FD5" w:rsidRDefault="001B1358" w:rsidP="00232070">
      <w:pPr>
        <w:keepNext/>
        <w:keepLines/>
        <w:tabs>
          <w:tab w:val="left" w:pos="284"/>
        </w:tabs>
        <w:jc w:val="both"/>
        <w:rPr>
          <w:rFonts w:ascii="Tahoma" w:hAnsi="Tahoma" w:cs="Tahoma"/>
        </w:rPr>
      </w:pPr>
    </w:p>
    <w:p w14:paraId="56A25FAB" w14:textId="5038226D" w:rsidR="00C51C0F" w:rsidRPr="00F13FD5" w:rsidRDefault="004C79F4"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Navodilo:</w:t>
      </w:r>
      <w:r w:rsidR="00C51C0F" w:rsidRPr="00F13FD5">
        <w:rPr>
          <w:rFonts w:ascii="Tahoma" w:hAnsi="Tahoma" w:cs="Tahoma"/>
          <w:b/>
          <w:i/>
          <w:sz w:val="18"/>
          <w:szCs w:val="18"/>
          <w:u w:val="single"/>
        </w:rPr>
        <w:t xml:space="preserve"> </w:t>
      </w:r>
      <w:r w:rsidR="00C51C0F" w:rsidRPr="00F13FD5">
        <w:rPr>
          <w:rFonts w:ascii="Tahoma" w:hAnsi="Tahoma" w:cs="Tahoma"/>
          <w:i/>
          <w:iCs/>
          <w:sz w:val="18"/>
          <w:szCs w:val="22"/>
        </w:rPr>
        <w:t xml:space="preserve">Izjavo izpolni in podpiše </w:t>
      </w:r>
      <w:r w:rsidR="00C51C0F" w:rsidRPr="00F13FD5">
        <w:rPr>
          <w:rFonts w:ascii="Tahoma" w:hAnsi="Tahoma" w:cs="Tahoma"/>
          <w:i/>
          <w:iCs/>
          <w:sz w:val="18"/>
          <w:szCs w:val="22"/>
          <w:u w:val="single"/>
        </w:rPr>
        <w:t>ponudnik</w:t>
      </w:r>
      <w:r w:rsidR="00C51C0F" w:rsidRPr="00F13FD5">
        <w:rPr>
          <w:rFonts w:ascii="Tahoma" w:hAnsi="Tahoma" w:cs="Tahoma"/>
          <w:i/>
          <w:iCs/>
          <w:sz w:val="18"/>
          <w:szCs w:val="22"/>
        </w:rPr>
        <w:t xml:space="preserve">, kot tudi vsi </w:t>
      </w:r>
      <w:r w:rsidR="00C51C0F" w:rsidRPr="00F13FD5">
        <w:rPr>
          <w:rFonts w:ascii="Tahoma" w:hAnsi="Tahoma" w:cs="Tahoma"/>
          <w:i/>
          <w:iCs/>
          <w:sz w:val="18"/>
          <w:szCs w:val="22"/>
          <w:u w:val="single"/>
        </w:rPr>
        <w:t>posamezni člani skupine ponudnikov</w:t>
      </w:r>
      <w:r w:rsidR="00C51C0F" w:rsidRPr="00F13FD5">
        <w:rPr>
          <w:rFonts w:ascii="Tahoma" w:hAnsi="Tahoma" w:cs="Tahoma"/>
          <w:i/>
          <w:iCs/>
          <w:sz w:val="18"/>
          <w:szCs w:val="22"/>
        </w:rPr>
        <w:t xml:space="preserve"> (partnerji) v primeru skupne ponudbe, ter vsi morebitni </w:t>
      </w:r>
      <w:r w:rsidR="00C51C0F" w:rsidRPr="00F13FD5">
        <w:rPr>
          <w:rFonts w:ascii="Tahoma" w:hAnsi="Tahoma" w:cs="Tahoma"/>
          <w:i/>
          <w:iCs/>
          <w:sz w:val="18"/>
          <w:szCs w:val="22"/>
          <w:u w:val="single"/>
        </w:rPr>
        <w:t>podizvajalci</w:t>
      </w:r>
      <w:r w:rsidR="00C51C0F" w:rsidRPr="00F13FD5">
        <w:rPr>
          <w:rFonts w:ascii="Tahoma" w:hAnsi="Tahoma" w:cs="Tahoma"/>
          <w:i/>
          <w:iCs/>
          <w:sz w:val="18"/>
          <w:szCs w:val="22"/>
        </w:rPr>
        <w:t xml:space="preserve"> (če ponudnik izvaja javno naročilo s podizvajalci) in vsi drugi </w:t>
      </w:r>
      <w:r w:rsidR="00C51C0F" w:rsidRPr="00F13FD5">
        <w:rPr>
          <w:rFonts w:ascii="Tahoma" w:hAnsi="Tahoma" w:cs="Tahoma"/>
          <w:i/>
          <w:iCs/>
          <w:sz w:val="18"/>
          <w:szCs w:val="22"/>
          <w:u w:val="single"/>
        </w:rPr>
        <w:t>subjekti</w:t>
      </w:r>
      <w:r w:rsidR="00C51C0F" w:rsidRPr="00F13FD5">
        <w:rPr>
          <w:rFonts w:ascii="Tahoma" w:hAnsi="Tahoma" w:cs="Tahoma"/>
          <w:i/>
          <w:iCs/>
          <w:sz w:val="18"/>
          <w:szCs w:val="22"/>
        </w:rPr>
        <w:t>, katerih zmogljivost uporablja ponudnik (v kolikor bo ponudnik uporabil zmogljivosti drugih subjektov).</w:t>
      </w:r>
    </w:p>
    <w:p w14:paraId="2E3D117E" w14:textId="77777777" w:rsidR="00C51C0F" w:rsidRPr="00F13FD5" w:rsidRDefault="00C51C0F" w:rsidP="00232070">
      <w:pPr>
        <w:keepNext/>
        <w:keepLines/>
        <w:tabs>
          <w:tab w:val="left" w:pos="284"/>
        </w:tabs>
        <w:jc w:val="both"/>
        <w:rPr>
          <w:rFonts w:ascii="Tahoma" w:hAnsi="Tahoma" w:cs="Tahoma"/>
        </w:rPr>
      </w:pPr>
    </w:p>
    <w:p w14:paraId="77D4D79A" w14:textId="77777777" w:rsidR="00C51C0F" w:rsidRPr="00F13FD5" w:rsidRDefault="00C51C0F" w:rsidP="00232070">
      <w:pPr>
        <w:keepNext/>
        <w:keepLines/>
        <w:tabs>
          <w:tab w:val="left" w:pos="284"/>
        </w:tabs>
        <w:jc w:val="both"/>
        <w:rPr>
          <w:rFonts w:ascii="Tahoma" w:hAnsi="Tahoma" w:cs="Tahoma"/>
          <w:i/>
          <w:sz w:val="18"/>
          <w:szCs w:val="18"/>
        </w:rPr>
      </w:pPr>
      <w:r w:rsidRPr="00F13FD5">
        <w:rPr>
          <w:rFonts w:ascii="Tahoma" w:hAnsi="Tahoma" w:cs="Tahoma"/>
          <w:i/>
          <w:sz w:val="18"/>
          <w:szCs w:val="18"/>
        </w:rPr>
        <w:t>Izjava je lahko podana tudi na lastnem obrazcu ali v elektronski obliki.</w:t>
      </w:r>
    </w:p>
    <w:p w14:paraId="3B601E11" w14:textId="77777777" w:rsidR="00C51C0F" w:rsidRPr="00F13FD5" w:rsidRDefault="00C51C0F" w:rsidP="00232070">
      <w:pPr>
        <w:keepNext/>
        <w:keepLines/>
        <w:tabs>
          <w:tab w:val="left" w:pos="284"/>
        </w:tabs>
        <w:jc w:val="both"/>
        <w:rPr>
          <w:rFonts w:ascii="Tahoma" w:hAnsi="Tahoma" w:cs="Tahoma"/>
        </w:rPr>
      </w:pPr>
    </w:p>
    <w:p w14:paraId="716E3409" w14:textId="06C41640" w:rsidR="00C51C0F" w:rsidRPr="00F13FD5" w:rsidRDefault="004C79F4"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Opomba:</w:t>
      </w:r>
      <w:r w:rsidR="00C51C0F" w:rsidRPr="00F13FD5">
        <w:rPr>
          <w:rFonts w:ascii="Tahoma" w:hAnsi="Tahoma" w:cs="Tahoma"/>
          <w:b/>
          <w:i/>
          <w:sz w:val="18"/>
          <w:szCs w:val="18"/>
          <w:u w:val="single"/>
        </w:rPr>
        <w:t xml:space="preserve"> </w:t>
      </w:r>
      <w:r w:rsidR="00C51C0F" w:rsidRPr="00F13FD5">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0" w:history="1">
        <w:r w:rsidR="00C51C0F" w:rsidRPr="00F13FD5">
          <w:rPr>
            <w:rFonts w:ascii="Tahoma" w:hAnsi="Tahoma" w:cs="Tahoma"/>
            <w:i/>
            <w:iCs/>
            <w:sz w:val="18"/>
            <w:szCs w:val="22"/>
          </w:rPr>
          <w:t>https://www.kpk-rs.si/sl/pogosta-vprasanja</w:t>
        </w:r>
      </w:hyperlink>
      <w:r w:rsidR="00C51C0F" w:rsidRPr="00F13FD5">
        <w:rPr>
          <w:rFonts w:ascii="Tahoma" w:hAnsi="Tahoma" w:cs="Tahoma"/>
          <w:i/>
          <w:iCs/>
          <w:sz w:val="18"/>
          <w:szCs w:val="22"/>
        </w:rPr>
        <w:t>), lahko ponudnik v primeru, ko je ponudnik ali katera od družb v njegovi lastniški strukturi delniška družba, navede le tiste delničarje ponudnika, ki so posredno ali neposredno imetniki več kakor 5 % delnic oziroma so udeleženi z več kakor 5</w:t>
      </w:r>
      <w:r w:rsidR="008B508A">
        <w:rPr>
          <w:rFonts w:ascii="Tahoma" w:hAnsi="Tahoma" w:cs="Tahoma"/>
          <w:i/>
          <w:iCs/>
          <w:sz w:val="18"/>
          <w:szCs w:val="22"/>
        </w:rPr>
        <w:t> </w:t>
      </w:r>
      <w:r w:rsidR="00C51C0F" w:rsidRPr="00F13FD5">
        <w:rPr>
          <w:rFonts w:ascii="Tahoma" w:hAnsi="Tahoma" w:cs="Tahoma"/>
          <w:i/>
          <w:iCs/>
          <w:sz w:val="18"/>
          <w:szCs w:val="22"/>
        </w:rPr>
        <w:t xml:space="preserve">% deležem pri ustanoviteljskih pravicah, upravljanju ali kapitalu delniške družbe. </w:t>
      </w:r>
    </w:p>
    <w:p w14:paraId="2BCF3083" w14:textId="77777777" w:rsidR="002D05E7" w:rsidRPr="00F13FD5" w:rsidRDefault="002D05E7" w:rsidP="00232070">
      <w:pPr>
        <w:keepNext/>
        <w:keepLines/>
        <w:tabs>
          <w:tab w:val="left" w:pos="284"/>
        </w:tabs>
        <w:jc w:val="both"/>
        <w:rPr>
          <w:rFonts w:ascii="Tahoma" w:hAnsi="Tahoma" w:cs="Tahoma"/>
        </w:rPr>
      </w:pPr>
    </w:p>
    <w:p w14:paraId="0B513101" w14:textId="77777777" w:rsidR="0003667A" w:rsidRPr="00F13FD5" w:rsidRDefault="0003667A" w:rsidP="00232070">
      <w:pPr>
        <w:keepNext/>
        <w:keepLines/>
        <w:jc w:val="both"/>
        <w:rPr>
          <w:rFonts w:ascii="Tahoma" w:hAnsi="Tahoma" w:cs="Tahoma"/>
          <w:bCs/>
          <w:i/>
          <w:noProof/>
          <w:sz w:val="18"/>
          <w:szCs w:val="18"/>
        </w:rPr>
      </w:pPr>
      <w:r w:rsidRPr="00F13FD5">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4684D327" w14:textId="77777777" w:rsidR="002D05E7" w:rsidRPr="00F13FD5" w:rsidRDefault="002D05E7" w:rsidP="00232070">
      <w:pPr>
        <w:keepNext/>
        <w:keepLines/>
        <w:tabs>
          <w:tab w:val="left" w:pos="284"/>
        </w:tabs>
        <w:jc w:val="both"/>
        <w:rPr>
          <w:rFonts w:ascii="Tahoma" w:hAnsi="Tahoma" w:cs="Tahoma"/>
        </w:rPr>
      </w:pPr>
    </w:p>
    <w:p w14:paraId="70A55688" w14:textId="77777777" w:rsidR="002D05E7" w:rsidRPr="00F13FD5" w:rsidRDefault="002D05E7" w:rsidP="00232070">
      <w:pPr>
        <w:keepNext/>
        <w:keepLines/>
        <w:tabs>
          <w:tab w:val="left" w:pos="284"/>
        </w:tabs>
        <w:jc w:val="both"/>
        <w:rPr>
          <w:rFonts w:ascii="Tahoma" w:hAnsi="Tahoma" w:cs="Tahoma"/>
        </w:rPr>
      </w:pPr>
    </w:p>
    <w:p w14:paraId="11F597AB" w14:textId="77777777" w:rsidR="002D05E7" w:rsidRPr="00F13FD5" w:rsidRDefault="002D05E7" w:rsidP="00232070">
      <w:pPr>
        <w:keepNext/>
        <w:keepLines/>
        <w:tabs>
          <w:tab w:val="left" w:pos="284"/>
        </w:tabs>
        <w:jc w:val="both"/>
        <w:rPr>
          <w:rFonts w:ascii="Tahoma" w:hAnsi="Tahoma" w:cs="Tahoma"/>
        </w:rPr>
      </w:pPr>
    </w:p>
    <w:p w14:paraId="15C84321" w14:textId="77777777" w:rsidR="002D05E7" w:rsidRPr="00F13FD5" w:rsidRDefault="002D05E7" w:rsidP="00232070">
      <w:pPr>
        <w:keepNext/>
        <w:keepLines/>
        <w:tabs>
          <w:tab w:val="left" w:pos="284"/>
        </w:tabs>
        <w:jc w:val="both"/>
        <w:rPr>
          <w:rFonts w:ascii="Tahoma" w:hAnsi="Tahoma" w:cs="Tahoma"/>
        </w:rPr>
      </w:pPr>
    </w:p>
    <w:p w14:paraId="3EC411D2" w14:textId="77777777" w:rsidR="002D05E7" w:rsidRPr="00F13FD5" w:rsidRDefault="002D05E7" w:rsidP="00232070">
      <w:pPr>
        <w:keepNext/>
        <w:keepLines/>
        <w:tabs>
          <w:tab w:val="left" w:pos="284"/>
        </w:tabs>
        <w:jc w:val="both"/>
        <w:rPr>
          <w:rFonts w:ascii="Tahoma" w:hAnsi="Tahoma" w:cs="Tahoma"/>
        </w:rPr>
      </w:pPr>
    </w:p>
    <w:p w14:paraId="02EC6E0C" w14:textId="77777777" w:rsidR="002D05E7" w:rsidRPr="00F13FD5" w:rsidRDefault="002D05E7" w:rsidP="00232070">
      <w:pPr>
        <w:keepNext/>
        <w:keepLines/>
        <w:tabs>
          <w:tab w:val="left" w:pos="284"/>
        </w:tabs>
        <w:jc w:val="both"/>
        <w:rPr>
          <w:rFonts w:ascii="Tahoma" w:hAnsi="Tahoma" w:cs="Tahoma"/>
        </w:rPr>
      </w:pPr>
    </w:p>
    <w:p w14:paraId="43468426" w14:textId="77777777" w:rsidR="002D05E7" w:rsidRPr="00F13FD5" w:rsidRDefault="002D05E7" w:rsidP="00232070">
      <w:pPr>
        <w:keepNext/>
        <w:keepLines/>
        <w:tabs>
          <w:tab w:val="left" w:pos="284"/>
        </w:tabs>
        <w:jc w:val="both"/>
        <w:rPr>
          <w:rFonts w:ascii="Tahoma" w:hAnsi="Tahoma" w:cs="Tahoma"/>
        </w:rPr>
      </w:pPr>
    </w:p>
    <w:p w14:paraId="03486BB8" w14:textId="77777777" w:rsidR="002D05E7" w:rsidRPr="00F13FD5" w:rsidRDefault="002D05E7" w:rsidP="00232070">
      <w:pPr>
        <w:keepNext/>
        <w:keepLines/>
        <w:tabs>
          <w:tab w:val="left" w:pos="284"/>
        </w:tabs>
        <w:jc w:val="both"/>
        <w:rPr>
          <w:rFonts w:ascii="Tahoma" w:hAnsi="Tahoma" w:cs="Tahoma"/>
        </w:rPr>
      </w:pPr>
    </w:p>
    <w:p w14:paraId="0C592805" w14:textId="77777777" w:rsidR="002D05E7" w:rsidRPr="00F13FD5" w:rsidRDefault="002D05E7" w:rsidP="00232070">
      <w:pPr>
        <w:keepNext/>
        <w:keepLines/>
        <w:tabs>
          <w:tab w:val="left" w:pos="284"/>
        </w:tabs>
        <w:jc w:val="both"/>
        <w:rPr>
          <w:rFonts w:ascii="Tahoma" w:hAnsi="Tahoma" w:cs="Tahoma"/>
        </w:rPr>
      </w:pPr>
    </w:p>
    <w:p w14:paraId="536107CF" w14:textId="77777777" w:rsidR="002D05E7" w:rsidRPr="00F13FD5" w:rsidRDefault="002D05E7" w:rsidP="00232070">
      <w:pPr>
        <w:keepNext/>
        <w:keepLines/>
        <w:tabs>
          <w:tab w:val="left" w:pos="284"/>
        </w:tabs>
        <w:jc w:val="both"/>
        <w:rPr>
          <w:rFonts w:ascii="Tahoma" w:hAnsi="Tahoma" w:cs="Tahoma"/>
        </w:rPr>
      </w:pPr>
    </w:p>
    <w:p w14:paraId="4C755F50" w14:textId="77777777" w:rsidR="002D05E7" w:rsidRPr="00F13FD5" w:rsidRDefault="002D05E7" w:rsidP="00232070">
      <w:pPr>
        <w:keepNext/>
        <w:keepLines/>
        <w:tabs>
          <w:tab w:val="left" w:pos="284"/>
        </w:tabs>
        <w:jc w:val="both"/>
        <w:rPr>
          <w:rFonts w:ascii="Tahoma" w:hAnsi="Tahoma" w:cs="Tahoma"/>
        </w:rPr>
      </w:pPr>
    </w:p>
    <w:p w14:paraId="7D54989E" w14:textId="407F006C" w:rsidR="00814534" w:rsidRPr="00F13FD5" w:rsidRDefault="00814534" w:rsidP="00232070">
      <w:pPr>
        <w:keepNext/>
        <w:keepLines/>
        <w:rPr>
          <w:rFonts w:ascii="Tahoma" w:hAnsi="Tahoma" w:cs="Tahoma"/>
          <w:i/>
          <w:iCs/>
          <w:sz w:val="18"/>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8360DD" w:rsidRPr="00F13FD5" w14:paraId="3E57792B" w14:textId="77777777" w:rsidTr="001D3263">
        <w:tc>
          <w:tcPr>
            <w:tcW w:w="608" w:type="dxa"/>
            <w:tcBorders>
              <w:right w:val="nil"/>
            </w:tcBorders>
          </w:tcPr>
          <w:p w14:paraId="4BC3FEB8" w14:textId="77777777" w:rsidR="008360DD" w:rsidRPr="00F13FD5" w:rsidRDefault="008360DD"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90FC185" w14:textId="4A748D82" w:rsidR="001440BD" w:rsidRPr="00F13FD5" w:rsidRDefault="008360DD" w:rsidP="00232070">
            <w:pPr>
              <w:keepNext/>
              <w:keepLines/>
              <w:rPr>
                <w:rFonts w:ascii="Tahoma" w:hAnsi="Tahoma" w:cs="Tahoma"/>
              </w:rPr>
            </w:pPr>
            <w:r w:rsidRPr="00F13FD5">
              <w:rPr>
                <w:rFonts w:ascii="Tahoma" w:hAnsi="Tahoma" w:cs="Tahoma"/>
              </w:rPr>
              <w:t>UDELEŽBA PODIZVAJALCA IN ZAHTEVA ZA NEPOSREDNO PLAČILO</w:t>
            </w:r>
          </w:p>
        </w:tc>
        <w:tc>
          <w:tcPr>
            <w:tcW w:w="851" w:type="dxa"/>
            <w:tcBorders>
              <w:top w:val="single" w:sz="4" w:space="0" w:color="auto"/>
              <w:left w:val="single" w:sz="4" w:space="0" w:color="auto"/>
              <w:bottom w:val="single" w:sz="4" w:space="0" w:color="auto"/>
              <w:right w:val="nil"/>
            </w:tcBorders>
          </w:tcPr>
          <w:p w14:paraId="2C7FDBA4" w14:textId="77777777" w:rsidR="008360DD" w:rsidRPr="00F13FD5" w:rsidRDefault="008360DD"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019F1A1" w14:textId="4CFD9589" w:rsidR="008360DD" w:rsidRPr="00F13FD5" w:rsidRDefault="008360DD" w:rsidP="00232070">
            <w:pPr>
              <w:keepNext/>
              <w:keepLines/>
              <w:ind w:right="-62"/>
              <w:jc w:val="both"/>
              <w:rPr>
                <w:rFonts w:ascii="Tahoma" w:hAnsi="Tahoma" w:cs="Tahoma"/>
                <w:b/>
                <w:iCs/>
              </w:rPr>
            </w:pPr>
            <w:r w:rsidRPr="00F13FD5">
              <w:rPr>
                <w:rFonts w:ascii="Tahoma" w:hAnsi="Tahoma" w:cs="Tahoma"/>
                <w:b/>
                <w:iCs/>
              </w:rPr>
              <w:t xml:space="preserve"> 4/1  </w:t>
            </w:r>
          </w:p>
        </w:tc>
      </w:tr>
    </w:tbl>
    <w:p w14:paraId="3E187818" w14:textId="77777777" w:rsidR="008360DD" w:rsidRPr="00F13FD5" w:rsidRDefault="008360DD" w:rsidP="00232070">
      <w:pPr>
        <w:keepNext/>
        <w:keepLines/>
        <w:jc w:val="both"/>
        <w:rPr>
          <w:rFonts w:ascii="Tahoma" w:hAnsi="Tahoma" w:cs="Tahoma"/>
        </w:rPr>
      </w:pPr>
    </w:p>
    <w:p w14:paraId="5A8FE725" w14:textId="648F7416" w:rsidR="00E4305F" w:rsidRPr="00F13FD5" w:rsidRDefault="00E4305F" w:rsidP="00232070">
      <w:pPr>
        <w:keepNext/>
        <w:keepLines/>
        <w:jc w:val="both"/>
        <w:rPr>
          <w:rFonts w:ascii="Tahoma" w:hAnsi="Tahoma" w:cs="Tahoma"/>
        </w:rPr>
      </w:pPr>
      <w:r w:rsidRPr="00F13FD5">
        <w:rPr>
          <w:rFonts w:ascii="Tahoma" w:hAnsi="Tahoma" w:cs="Tahoma"/>
        </w:rPr>
        <w:t>Ponudnik mora v prilogi navesti podizvajal</w:t>
      </w:r>
      <w:r w:rsidR="00A523B1" w:rsidRPr="00F13FD5">
        <w:rPr>
          <w:rFonts w:ascii="Tahoma" w:hAnsi="Tahoma" w:cs="Tahoma"/>
        </w:rPr>
        <w:t>ca</w:t>
      </w:r>
      <w:r w:rsidRPr="00F13FD5">
        <w:rPr>
          <w:rFonts w:ascii="Tahoma" w:hAnsi="Tahoma" w:cs="Tahoma"/>
        </w:rPr>
        <w:t xml:space="preserve">, s katerimi </w:t>
      </w:r>
      <w:r w:rsidR="00B74BE7" w:rsidRPr="00F13FD5">
        <w:rPr>
          <w:rFonts w:ascii="Tahoma" w:hAnsi="Tahoma" w:cs="Tahoma"/>
        </w:rPr>
        <w:t>namerava izvajati predmet javnega naročila</w:t>
      </w:r>
      <w:r w:rsidR="00053487">
        <w:rPr>
          <w:rFonts w:ascii="Tahoma" w:hAnsi="Tahoma" w:cs="Tahoma"/>
        </w:rPr>
        <w:t>,</w:t>
      </w:r>
      <w:r w:rsidRPr="00F13FD5">
        <w:rPr>
          <w:rFonts w:ascii="Tahoma" w:hAnsi="Tahoma" w:cs="Tahoma"/>
        </w:rPr>
        <w:t xml:space="preserve"> in izpolniti vse zahtevane podatke. Prilogo podpišeta tako ponudnik kot podizvajalec.</w:t>
      </w:r>
    </w:p>
    <w:p w14:paraId="5DA34ACF" w14:textId="77777777" w:rsidR="00E4305F" w:rsidRPr="00F13FD5" w:rsidRDefault="00E4305F" w:rsidP="00232070">
      <w:pPr>
        <w:keepNext/>
        <w:keepLines/>
        <w:rPr>
          <w:rFonts w:ascii="Tahoma" w:hAnsi="Tahoma" w:cs="Tahoma"/>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999"/>
        <w:gridCol w:w="3030"/>
      </w:tblGrid>
      <w:tr w:rsidR="00E4305F" w:rsidRPr="00F13FD5" w14:paraId="5BAB2E34" w14:textId="77777777" w:rsidTr="00FF541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8F78B63" w14:textId="540B895C" w:rsidR="00E4305F" w:rsidRPr="00F13FD5" w:rsidRDefault="00E4305F" w:rsidP="00232070">
            <w:pPr>
              <w:keepNext/>
              <w:keepLines/>
              <w:spacing w:after="40"/>
              <w:jc w:val="center"/>
              <w:rPr>
                <w:rFonts w:ascii="Tahoma" w:hAnsi="Tahoma" w:cs="Tahoma"/>
                <w:b/>
              </w:rPr>
            </w:pPr>
            <w:r w:rsidRPr="00F13FD5">
              <w:rPr>
                <w:rFonts w:ascii="Tahoma" w:hAnsi="Tahoma" w:cs="Tahoma"/>
              </w:rPr>
              <w:t xml:space="preserve">Javno naročilo </w:t>
            </w:r>
            <w:r w:rsidR="005158F9" w:rsidRPr="00F13FD5">
              <w:rPr>
                <w:rFonts w:ascii="Tahoma" w:hAnsi="Tahoma" w:cs="Tahoma"/>
              </w:rPr>
              <w:t>»</w:t>
            </w:r>
            <w:r w:rsidR="006942C1">
              <w:rPr>
                <w:rFonts w:ascii="Tahoma" w:hAnsi="Tahoma" w:cs="Tahoma"/>
                <w:b/>
                <w:color w:val="000000"/>
              </w:rPr>
              <w:t>Dobava in zamenjava puhal, redno in izredno vzdrževanje puhal ter dobava nadomestnih delov na IČN Barje</w:t>
            </w:r>
            <w:r w:rsidR="005158F9" w:rsidRPr="00F13FD5">
              <w:rPr>
                <w:rFonts w:ascii="Tahoma" w:hAnsi="Tahoma" w:cs="Tahoma"/>
                <w:b/>
                <w:color w:val="000000"/>
              </w:rPr>
              <w:t>«</w:t>
            </w:r>
          </w:p>
        </w:tc>
      </w:tr>
      <w:tr w:rsidR="00E4305F" w:rsidRPr="00F13FD5" w14:paraId="32A3ABED" w14:textId="77777777" w:rsidTr="00EA4140">
        <w:trPr>
          <w:trHeight w:val="560"/>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18678B" w14:textId="77777777" w:rsidR="00E4305F" w:rsidRPr="00F13FD5" w:rsidRDefault="00E4305F" w:rsidP="00232070">
            <w:pPr>
              <w:keepNext/>
              <w:keepLines/>
              <w:rPr>
                <w:rFonts w:ascii="Tahoma" w:hAnsi="Tahoma" w:cs="Tahoma"/>
                <w:sz w:val="18"/>
                <w:szCs w:val="18"/>
              </w:rPr>
            </w:pPr>
            <w:r w:rsidRPr="00F13FD5">
              <w:rPr>
                <w:rFonts w:ascii="Tahoma" w:hAnsi="Tahoma" w:cs="Tahoma"/>
                <w:sz w:val="18"/>
                <w:szCs w:val="18"/>
              </w:rPr>
              <w:t>Naziv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049137E" w14:textId="77777777" w:rsidR="00E4305F" w:rsidRPr="00F13FD5" w:rsidRDefault="00E4305F" w:rsidP="00232070">
            <w:pPr>
              <w:keepNext/>
              <w:keepLines/>
              <w:rPr>
                <w:rFonts w:ascii="Tahoma" w:hAnsi="Tahoma" w:cs="Tahoma"/>
                <w:sz w:val="18"/>
                <w:szCs w:val="18"/>
              </w:rPr>
            </w:pPr>
          </w:p>
          <w:p w14:paraId="7E7D93FF" w14:textId="77777777" w:rsidR="00E4305F" w:rsidRPr="00F13FD5" w:rsidRDefault="00E4305F" w:rsidP="00232070">
            <w:pPr>
              <w:keepNext/>
              <w:keepLines/>
              <w:rPr>
                <w:rFonts w:ascii="Tahoma" w:hAnsi="Tahoma" w:cs="Tahoma"/>
                <w:sz w:val="18"/>
                <w:szCs w:val="18"/>
              </w:rPr>
            </w:pPr>
          </w:p>
        </w:tc>
      </w:tr>
      <w:tr w:rsidR="00E4305F" w:rsidRPr="00F13FD5" w14:paraId="7C3425CC" w14:textId="77777777" w:rsidTr="00EA4140">
        <w:trPr>
          <w:trHeight w:val="540"/>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077A8A" w14:textId="0DF4F097" w:rsidR="00E4305F" w:rsidRPr="00F13FD5" w:rsidRDefault="00E4305F" w:rsidP="00232070">
            <w:pPr>
              <w:keepNext/>
              <w:keepLines/>
              <w:rPr>
                <w:rFonts w:ascii="Tahoma" w:hAnsi="Tahoma" w:cs="Tahoma"/>
                <w:sz w:val="18"/>
                <w:szCs w:val="18"/>
              </w:rPr>
            </w:pPr>
            <w:r w:rsidRPr="00F13FD5">
              <w:rPr>
                <w:rFonts w:ascii="Tahoma" w:hAnsi="Tahoma" w:cs="Tahoma"/>
                <w:sz w:val="18"/>
                <w:szCs w:val="18"/>
              </w:rPr>
              <w:t>Po</w:t>
            </w:r>
            <w:r w:rsidR="00501899" w:rsidRPr="00F13FD5">
              <w:rPr>
                <w:rFonts w:ascii="Tahoma" w:hAnsi="Tahoma" w:cs="Tahoma"/>
                <w:sz w:val="18"/>
                <w:szCs w:val="18"/>
              </w:rPr>
              <w:t>s</w:t>
            </w:r>
            <w:r w:rsidRPr="00F13FD5">
              <w:rPr>
                <w:rFonts w:ascii="Tahoma" w:hAnsi="Tahoma" w:cs="Tahoma"/>
                <w:sz w:val="18"/>
                <w:szCs w:val="18"/>
              </w:rPr>
              <w:t>l</w:t>
            </w:r>
            <w:r w:rsidR="00501899" w:rsidRPr="00F13FD5">
              <w:rPr>
                <w:rFonts w:ascii="Tahoma" w:hAnsi="Tahoma" w:cs="Tahoma"/>
                <w:sz w:val="18"/>
                <w:szCs w:val="18"/>
              </w:rPr>
              <w:t>ovni</w:t>
            </w:r>
            <w:r w:rsidRPr="00F13FD5">
              <w:rPr>
                <w:rFonts w:ascii="Tahoma" w:hAnsi="Tahoma" w:cs="Tahoma"/>
                <w:sz w:val="18"/>
                <w:szCs w:val="18"/>
              </w:rPr>
              <w:t xml:space="preserve"> naslov</w:t>
            </w:r>
            <w:r w:rsidR="00531A66" w:rsidRPr="00F13FD5">
              <w:rPr>
                <w:rFonts w:ascii="Tahoma" w:hAnsi="Tahoma" w:cs="Tahoma"/>
                <w:sz w:val="18"/>
                <w:szCs w:val="18"/>
              </w:rPr>
              <w:t xml:space="preserve"> (sedež)</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55F4D8FF" w14:textId="77777777" w:rsidR="00E4305F" w:rsidRPr="00F13FD5" w:rsidRDefault="00E4305F" w:rsidP="00232070">
            <w:pPr>
              <w:keepNext/>
              <w:keepLines/>
              <w:rPr>
                <w:rFonts w:ascii="Tahoma" w:hAnsi="Tahoma" w:cs="Tahoma"/>
                <w:sz w:val="18"/>
                <w:szCs w:val="18"/>
              </w:rPr>
            </w:pPr>
          </w:p>
          <w:p w14:paraId="2D3598D0" w14:textId="77777777" w:rsidR="00E4305F" w:rsidRPr="00F13FD5" w:rsidRDefault="00E4305F" w:rsidP="00232070">
            <w:pPr>
              <w:keepNext/>
              <w:keepLines/>
              <w:rPr>
                <w:rFonts w:ascii="Tahoma" w:hAnsi="Tahoma" w:cs="Tahoma"/>
                <w:sz w:val="18"/>
                <w:szCs w:val="18"/>
              </w:rPr>
            </w:pPr>
          </w:p>
        </w:tc>
      </w:tr>
      <w:tr w:rsidR="00E4305F" w:rsidRPr="00F13FD5" w14:paraId="357BE925" w14:textId="77777777" w:rsidTr="00FF541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9247317" w14:textId="77777777" w:rsidR="00E4305F" w:rsidRPr="00F13FD5" w:rsidRDefault="00E4305F" w:rsidP="00232070">
            <w:pPr>
              <w:keepNext/>
              <w:keepLines/>
              <w:jc w:val="center"/>
              <w:rPr>
                <w:rFonts w:ascii="Tahoma" w:hAnsi="Tahoma" w:cs="Tahoma"/>
                <w:b/>
                <w:sz w:val="18"/>
                <w:szCs w:val="17"/>
              </w:rPr>
            </w:pPr>
            <w:r w:rsidRPr="00F13FD5">
              <w:rPr>
                <w:rFonts w:ascii="Tahoma" w:hAnsi="Tahoma" w:cs="Tahoma"/>
                <w:b/>
                <w:sz w:val="18"/>
                <w:szCs w:val="17"/>
              </w:rPr>
              <w:t>ZAHTEVA ZA NEPOSREDNO PLAČILO PODIZVAJLČEVE TERJATVE DO PONUDNIKA (s strani naročnika)</w:t>
            </w:r>
          </w:p>
          <w:p w14:paraId="465FFA9E" w14:textId="77777777" w:rsidR="00814485" w:rsidRPr="00F13FD5" w:rsidRDefault="00814485" w:rsidP="00232070">
            <w:pPr>
              <w:keepNext/>
              <w:keepLines/>
              <w:jc w:val="center"/>
              <w:rPr>
                <w:rFonts w:ascii="Tahoma" w:hAnsi="Tahoma" w:cs="Tahoma"/>
                <w:b/>
                <w:sz w:val="18"/>
                <w:szCs w:val="17"/>
              </w:rPr>
            </w:pPr>
          </w:p>
          <w:p w14:paraId="6B1E6141" w14:textId="262B838C" w:rsidR="00814485" w:rsidRPr="00F13FD5" w:rsidRDefault="00814485" w:rsidP="00232070">
            <w:pPr>
              <w:keepNext/>
              <w:keepLines/>
              <w:jc w:val="both"/>
              <w:rPr>
                <w:rFonts w:ascii="Tahoma" w:hAnsi="Tahoma" w:cs="Tahoma"/>
              </w:rPr>
            </w:pPr>
            <w:r w:rsidRPr="00F13FD5">
              <w:rPr>
                <w:rFonts w:ascii="Tahoma" w:hAnsi="Tahoma" w:cs="Tahoma"/>
              </w:rPr>
              <w:t>V skladu s 94. členom ZJN-3, kot podizvajalec, zahtevamo neposredno plači</w:t>
            </w:r>
            <w:r w:rsidR="004C79F4" w:rsidRPr="00F13FD5">
              <w:rPr>
                <w:rFonts w:ascii="Tahoma" w:hAnsi="Tahoma" w:cs="Tahoma"/>
              </w:rPr>
              <w:t>lo s strani naročnika, da le ta</w:t>
            </w:r>
            <w:r w:rsidRPr="00F13FD5">
              <w:rPr>
                <w:rFonts w:ascii="Tahoma" w:hAnsi="Tahoma" w:cs="Tahoma"/>
              </w:rPr>
              <w:t xml:space="preserve"> plačuje naše terjatve do izvajalca neposredno na naš transakcijski račun, in sicer na podlagi izstavljenih situacij oz. računov, ki jih bo predhodno potrdil izvajalec in bodo priloga računu oz. situaciji, ki jo bo naročniku izstavil izvajalec.</w:t>
            </w:r>
          </w:p>
          <w:p w14:paraId="0785DCFF" w14:textId="77777777" w:rsidR="00814485" w:rsidRPr="00F13FD5" w:rsidRDefault="00814485" w:rsidP="00232070">
            <w:pPr>
              <w:keepNext/>
              <w:keepLines/>
              <w:jc w:val="both"/>
              <w:rPr>
                <w:rFonts w:ascii="Tahoma" w:hAnsi="Tahoma" w:cs="Tahoma"/>
              </w:rPr>
            </w:pPr>
          </w:p>
        </w:tc>
      </w:tr>
      <w:tr w:rsidR="00E4305F" w:rsidRPr="00F13FD5" w14:paraId="3B4C570B" w14:textId="77777777" w:rsidTr="00EA4140">
        <w:trPr>
          <w:trHeight w:val="334"/>
          <w:jc w:val="center"/>
        </w:trPr>
        <w:tc>
          <w:tcPr>
            <w:tcW w:w="3397" w:type="dxa"/>
            <w:tcBorders>
              <w:top w:val="nil"/>
              <w:left w:val="single" w:sz="4" w:space="0" w:color="auto"/>
              <w:bottom w:val="single" w:sz="4" w:space="0" w:color="auto"/>
              <w:right w:val="nil"/>
            </w:tcBorders>
            <w:vAlign w:val="center"/>
          </w:tcPr>
          <w:p w14:paraId="6DAC075B" w14:textId="77777777" w:rsidR="00E4305F" w:rsidRPr="00F13FD5" w:rsidRDefault="00814485" w:rsidP="00232070">
            <w:pPr>
              <w:keepNext/>
              <w:keepLines/>
              <w:jc w:val="both"/>
              <w:rPr>
                <w:rFonts w:ascii="Tahoma" w:hAnsi="Tahoma" w:cs="Tahoma"/>
                <w:i/>
                <w:sz w:val="18"/>
                <w:szCs w:val="18"/>
              </w:rPr>
            </w:pPr>
            <w:r w:rsidRPr="00F13FD5">
              <w:rPr>
                <w:rFonts w:ascii="Tahoma" w:hAnsi="Tahoma" w:cs="Tahoma"/>
                <w:i/>
              </w:rPr>
              <w:t>Obkrožite/označite</w:t>
            </w:r>
          </w:p>
        </w:tc>
        <w:tc>
          <w:tcPr>
            <w:tcW w:w="2999" w:type="dxa"/>
            <w:tcBorders>
              <w:top w:val="nil"/>
              <w:left w:val="nil"/>
              <w:bottom w:val="single" w:sz="4" w:space="0" w:color="auto"/>
              <w:right w:val="nil"/>
            </w:tcBorders>
            <w:vAlign w:val="center"/>
          </w:tcPr>
          <w:p w14:paraId="7BA322DE" w14:textId="77777777" w:rsidR="00E4305F" w:rsidRPr="00F13FD5" w:rsidRDefault="00E4305F" w:rsidP="00232070">
            <w:pPr>
              <w:keepNext/>
              <w:keepLines/>
              <w:jc w:val="center"/>
              <w:rPr>
                <w:rFonts w:ascii="Tahoma" w:hAnsi="Tahoma" w:cs="Tahoma"/>
                <w:sz w:val="18"/>
                <w:szCs w:val="18"/>
              </w:rPr>
            </w:pPr>
            <w:r w:rsidRPr="00F13FD5">
              <w:rPr>
                <w:rFonts w:ascii="Tahoma" w:hAnsi="Tahoma" w:cs="Tahoma"/>
                <w:sz w:val="18"/>
                <w:szCs w:val="18"/>
              </w:rPr>
              <w:t>DA</w:t>
            </w:r>
          </w:p>
        </w:tc>
        <w:tc>
          <w:tcPr>
            <w:tcW w:w="3030" w:type="dxa"/>
            <w:tcBorders>
              <w:top w:val="nil"/>
              <w:left w:val="nil"/>
              <w:bottom w:val="single" w:sz="4" w:space="0" w:color="auto"/>
              <w:right w:val="single" w:sz="4" w:space="0" w:color="auto"/>
            </w:tcBorders>
            <w:vAlign w:val="center"/>
          </w:tcPr>
          <w:p w14:paraId="3C7DA5BF" w14:textId="77777777" w:rsidR="00E4305F" w:rsidRPr="00F13FD5" w:rsidRDefault="00E4305F" w:rsidP="00232070">
            <w:pPr>
              <w:keepNext/>
              <w:keepLines/>
              <w:jc w:val="center"/>
              <w:rPr>
                <w:rFonts w:ascii="Tahoma" w:hAnsi="Tahoma" w:cs="Tahoma"/>
                <w:sz w:val="18"/>
                <w:szCs w:val="18"/>
              </w:rPr>
            </w:pPr>
            <w:r w:rsidRPr="00F13FD5">
              <w:rPr>
                <w:rFonts w:ascii="Tahoma" w:hAnsi="Tahoma" w:cs="Tahoma"/>
                <w:sz w:val="18"/>
                <w:szCs w:val="18"/>
              </w:rPr>
              <w:t>NE</w:t>
            </w:r>
          </w:p>
        </w:tc>
      </w:tr>
      <w:tr w:rsidR="00E4305F" w:rsidRPr="00F13FD5" w14:paraId="518D1A76" w14:textId="77777777" w:rsidTr="00EA4140">
        <w:trPr>
          <w:trHeight w:val="53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CE267" w14:textId="41D36FD2" w:rsidR="00E4305F" w:rsidRPr="00F13FD5" w:rsidRDefault="0005747C" w:rsidP="00232070">
            <w:pPr>
              <w:keepNext/>
              <w:keepLines/>
              <w:spacing w:line="276" w:lineRule="auto"/>
              <w:jc w:val="both"/>
              <w:rPr>
                <w:rFonts w:ascii="Tahoma" w:hAnsi="Tahoma" w:cs="Tahoma"/>
                <w:sz w:val="18"/>
                <w:szCs w:val="18"/>
              </w:rPr>
            </w:pPr>
            <w:r w:rsidRPr="00F13FD5">
              <w:rPr>
                <w:rFonts w:ascii="Tahoma" w:hAnsi="Tahoma" w:cs="Tahoma"/>
                <w:sz w:val="18"/>
                <w:szCs w:val="18"/>
              </w:rPr>
              <w:t>Navedba vseh oseb, ki so članice upravnega, vodstvenega ali nadzornega organa podizvajalca ali ki imajo pooblastila za njegovo zastopanje ali odločanje ali nadzor v njem</w:t>
            </w:r>
            <w:r w:rsidR="00DA29B2" w:rsidRPr="00F13FD5">
              <w:rPr>
                <w:rFonts w:ascii="Tahoma" w:hAnsi="Tahoma" w:cs="Tahoma"/>
                <w:sz w:val="18"/>
                <w:szCs w:val="18"/>
              </w:rPr>
              <w:t xml:space="preserve">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B266AE7" w14:textId="77777777" w:rsidR="00E4305F" w:rsidRPr="00F13FD5" w:rsidRDefault="00E4305F" w:rsidP="00232070">
            <w:pPr>
              <w:keepNext/>
              <w:keepLines/>
              <w:rPr>
                <w:rFonts w:ascii="Tahoma" w:hAnsi="Tahoma" w:cs="Tahoma"/>
                <w:sz w:val="18"/>
                <w:szCs w:val="18"/>
              </w:rPr>
            </w:pPr>
          </w:p>
          <w:p w14:paraId="7BDFDF87" w14:textId="77777777" w:rsidR="00E4305F" w:rsidRPr="00F13FD5" w:rsidRDefault="00E4305F" w:rsidP="00232070">
            <w:pPr>
              <w:keepNext/>
              <w:keepLines/>
              <w:rPr>
                <w:rFonts w:ascii="Tahoma" w:hAnsi="Tahoma" w:cs="Tahoma"/>
                <w:sz w:val="18"/>
                <w:szCs w:val="18"/>
              </w:rPr>
            </w:pPr>
          </w:p>
          <w:p w14:paraId="568F4669" w14:textId="77777777" w:rsidR="00E4305F" w:rsidRPr="00F13FD5" w:rsidRDefault="00E4305F" w:rsidP="00232070">
            <w:pPr>
              <w:keepNext/>
              <w:keepLines/>
              <w:rPr>
                <w:rFonts w:ascii="Tahoma" w:hAnsi="Tahoma" w:cs="Tahoma"/>
                <w:sz w:val="18"/>
                <w:szCs w:val="18"/>
              </w:rPr>
            </w:pPr>
          </w:p>
        </w:tc>
      </w:tr>
      <w:tr w:rsidR="00E4305F" w:rsidRPr="00F13FD5" w14:paraId="0F2D2C5B" w14:textId="77777777" w:rsidTr="00EA4140">
        <w:trPr>
          <w:trHeight w:val="41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3D056C" w14:textId="77777777" w:rsidR="00E4305F" w:rsidRPr="00F13FD5" w:rsidRDefault="00E4305F" w:rsidP="00232070">
            <w:pPr>
              <w:keepNext/>
              <w:keepLines/>
              <w:spacing w:line="276" w:lineRule="auto"/>
              <w:rPr>
                <w:rFonts w:ascii="Tahoma" w:hAnsi="Tahoma" w:cs="Tahoma"/>
                <w:sz w:val="18"/>
                <w:szCs w:val="18"/>
              </w:rPr>
            </w:pPr>
            <w:r w:rsidRPr="00F13FD5">
              <w:rPr>
                <w:rFonts w:ascii="Tahoma" w:hAnsi="Tahoma" w:cs="Tahoma"/>
                <w:sz w:val="18"/>
                <w:szCs w:val="18"/>
              </w:rPr>
              <w:t>Matična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905D0EF" w14:textId="77777777" w:rsidR="00E4305F" w:rsidRPr="00F13FD5" w:rsidRDefault="00E4305F" w:rsidP="00232070">
            <w:pPr>
              <w:keepNext/>
              <w:keepLines/>
              <w:spacing w:line="276" w:lineRule="auto"/>
              <w:rPr>
                <w:rFonts w:ascii="Tahoma" w:hAnsi="Tahoma" w:cs="Tahoma"/>
                <w:sz w:val="18"/>
                <w:szCs w:val="18"/>
              </w:rPr>
            </w:pPr>
          </w:p>
        </w:tc>
      </w:tr>
      <w:tr w:rsidR="00E4305F" w:rsidRPr="00F13FD5" w14:paraId="54125A31" w14:textId="77777777" w:rsidTr="00EA4140">
        <w:trPr>
          <w:trHeight w:val="42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0B5621" w14:textId="77777777" w:rsidR="00E4305F" w:rsidRPr="00F13FD5" w:rsidRDefault="00E4305F" w:rsidP="00232070">
            <w:pPr>
              <w:keepNext/>
              <w:keepLines/>
              <w:spacing w:line="276" w:lineRule="auto"/>
              <w:rPr>
                <w:rFonts w:ascii="Tahoma" w:hAnsi="Tahoma" w:cs="Tahoma"/>
                <w:sz w:val="18"/>
                <w:szCs w:val="18"/>
              </w:rPr>
            </w:pPr>
            <w:r w:rsidRPr="00F13FD5">
              <w:rPr>
                <w:rFonts w:ascii="Tahoma" w:hAnsi="Tahoma" w:cs="Tahoma"/>
                <w:sz w:val="18"/>
                <w:szCs w:val="18"/>
              </w:rPr>
              <w:t>Davčna številka podizvajalca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4F41D3B" w14:textId="77777777" w:rsidR="00E4305F" w:rsidRPr="00F13FD5" w:rsidRDefault="00E4305F" w:rsidP="00232070">
            <w:pPr>
              <w:keepNext/>
              <w:keepLines/>
              <w:spacing w:line="276" w:lineRule="auto"/>
              <w:rPr>
                <w:rFonts w:ascii="Tahoma" w:hAnsi="Tahoma" w:cs="Tahoma"/>
                <w:sz w:val="18"/>
                <w:szCs w:val="18"/>
              </w:rPr>
            </w:pPr>
          </w:p>
        </w:tc>
      </w:tr>
      <w:tr w:rsidR="00E4305F" w:rsidRPr="00F13FD5" w14:paraId="7304EF3C" w14:textId="77777777" w:rsidTr="00EA4140">
        <w:trPr>
          <w:trHeight w:val="428"/>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1AEA15" w14:textId="4EBCFF8C" w:rsidR="00E4305F" w:rsidRPr="00F13FD5" w:rsidRDefault="00E4305F" w:rsidP="00232070">
            <w:pPr>
              <w:keepNext/>
              <w:keepLines/>
              <w:spacing w:line="276" w:lineRule="auto"/>
              <w:rPr>
                <w:rFonts w:ascii="Tahoma" w:hAnsi="Tahoma" w:cs="Tahoma"/>
                <w:sz w:val="18"/>
                <w:szCs w:val="18"/>
              </w:rPr>
            </w:pPr>
            <w:r w:rsidRPr="00F13FD5">
              <w:rPr>
                <w:rFonts w:ascii="Tahoma" w:hAnsi="Tahoma" w:cs="Tahoma"/>
                <w:sz w:val="18"/>
                <w:szCs w:val="18"/>
              </w:rPr>
              <w:t>Transakcijski račun podizvajalca</w:t>
            </w:r>
            <w:r w:rsidR="00EA4140" w:rsidRPr="00F13FD5">
              <w:rPr>
                <w:rFonts w:ascii="Tahoma" w:hAnsi="Tahoma" w:cs="Tahoma"/>
                <w:sz w:val="18"/>
                <w:szCs w:val="18"/>
              </w:rPr>
              <w:t xml:space="preserve"> in banka</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26931121" w14:textId="77777777" w:rsidR="00E4305F" w:rsidRPr="00F13FD5" w:rsidRDefault="00E4305F" w:rsidP="00232070">
            <w:pPr>
              <w:keepNext/>
              <w:keepLines/>
              <w:spacing w:line="276" w:lineRule="auto"/>
              <w:rPr>
                <w:rFonts w:ascii="Tahoma" w:hAnsi="Tahoma" w:cs="Tahoma"/>
                <w:sz w:val="18"/>
                <w:szCs w:val="18"/>
              </w:rPr>
            </w:pPr>
          </w:p>
        </w:tc>
      </w:tr>
      <w:tr w:rsidR="00717F08" w:rsidRPr="00F13FD5" w14:paraId="58455D87" w14:textId="77777777" w:rsidTr="00717F08">
        <w:trPr>
          <w:trHeight w:val="416"/>
          <w:jc w:val="center"/>
        </w:trPr>
        <w:tc>
          <w:tcPr>
            <w:tcW w:w="3397" w:type="dxa"/>
            <w:tcBorders>
              <w:top w:val="single" w:sz="4" w:space="0" w:color="auto"/>
              <w:left w:val="single" w:sz="4" w:space="0" w:color="auto"/>
              <w:right w:val="single" w:sz="4" w:space="0" w:color="auto"/>
            </w:tcBorders>
            <w:vAlign w:val="center"/>
          </w:tcPr>
          <w:p w14:paraId="1F5ABF3E" w14:textId="77777777" w:rsidR="00717F08" w:rsidRPr="00F13FD5" w:rsidRDefault="00717F08" w:rsidP="00232070">
            <w:pPr>
              <w:keepNext/>
              <w:keepLines/>
              <w:spacing w:line="276" w:lineRule="auto"/>
              <w:jc w:val="both"/>
              <w:rPr>
                <w:rFonts w:ascii="Tahoma" w:hAnsi="Tahoma" w:cs="Tahoma"/>
                <w:sz w:val="18"/>
                <w:szCs w:val="18"/>
              </w:rPr>
            </w:pPr>
            <w:r w:rsidRPr="00F13FD5">
              <w:rPr>
                <w:rFonts w:ascii="Tahoma" w:hAnsi="Tahoma" w:cs="Tahoma"/>
                <w:sz w:val="18"/>
                <w:szCs w:val="18"/>
              </w:rPr>
              <w:t xml:space="preserve">Vsak del javnega naročila (storitev/gradnja/blago), ki se oddaja v </w:t>
            </w:r>
            <w:proofErr w:type="spellStart"/>
            <w:r w:rsidRPr="00F13FD5">
              <w:rPr>
                <w:rFonts w:ascii="Tahoma" w:hAnsi="Tahoma" w:cs="Tahoma"/>
                <w:sz w:val="18"/>
                <w:szCs w:val="18"/>
              </w:rPr>
              <w:t>podizvajanje</w:t>
            </w:r>
            <w:proofErr w:type="spellEnd"/>
            <w:r w:rsidRPr="00F13FD5">
              <w:rPr>
                <w:rFonts w:ascii="Tahoma" w:hAnsi="Tahoma" w:cs="Tahoma"/>
                <w:sz w:val="18"/>
                <w:szCs w:val="18"/>
              </w:rPr>
              <w:t xml:space="preserve"> (vrsta/opis del)</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77677D78" w14:textId="3E8BD42E" w:rsidR="00717F08" w:rsidRPr="00F13FD5" w:rsidRDefault="00717F08" w:rsidP="00232070">
            <w:pPr>
              <w:keepNext/>
              <w:keepLines/>
              <w:rPr>
                <w:rFonts w:ascii="Tahoma" w:hAnsi="Tahoma" w:cs="Tahoma"/>
                <w:sz w:val="18"/>
                <w:szCs w:val="18"/>
              </w:rPr>
            </w:pPr>
          </w:p>
        </w:tc>
      </w:tr>
      <w:tr w:rsidR="00581519" w:rsidRPr="00F13FD5" w14:paraId="20497FB6" w14:textId="77777777" w:rsidTr="00581519">
        <w:trPr>
          <w:trHeight w:val="360"/>
          <w:jc w:val="center"/>
        </w:trPr>
        <w:tc>
          <w:tcPr>
            <w:tcW w:w="3397" w:type="dxa"/>
            <w:tcBorders>
              <w:top w:val="single" w:sz="4" w:space="0" w:color="auto"/>
              <w:left w:val="single" w:sz="4" w:space="0" w:color="auto"/>
              <w:right w:val="single" w:sz="4" w:space="0" w:color="auto"/>
            </w:tcBorders>
            <w:vAlign w:val="center"/>
          </w:tcPr>
          <w:p w14:paraId="26370FA6" w14:textId="3D135BCF" w:rsidR="00581519" w:rsidRPr="00F13FD5" w:rsidRDefault="00581519" w:rsidP="00232070">
            <w:pPr>
              <w:keepNext/>
              <w:keepLines/>
              <w:rPr>
                <w:rFonts w:ascii="Tahoma" w:hAnsi="Tahoma" w:cs="Tahoma"/>
                <w:sz w:val="18"/>
                <w:szCs w:val="18"/>
              </w:rPr>
            </w:pPr>
            <w:r w:rsidRPr="00F13FD5">
              <w:rPr>
                <w:rFonts w:ascii="Tahoma" w:hAnsi="Tahoma" w:cs="Tahoma"/>
                <w:sz w:val="18"/>
                <w:szCs w:val="18"/>
              </w:rPr>
              <w:t xml:space="preserve">Delež (%) javnega naročila, ki se oddaja v </w:t>
            </w:r>
            <w:proofErr w:type="spellStart"/>
            <w:r w:rsidRPr="00F13FD5">
              <w:rPr>
                <w:rFonts w:ascii="Tahoma" w:hAnsi="Tahoma" w:cs="Tahoma"/>
                <w:sz w:val="18"/>
                <w:szCs w:val="18"/>
              </w:rPr>
              <w:t>podizvajanje</w:t>
            </w:r>
            <w:proofErr w:type="spellEnd"/>
            <w:r w:rsidRPr="00F13FD5">
              <w:rPr>
                <w:rFonts w:ascii="Tahoma" w:hAnsi="Tahoma" w:cs="Tahoma"/>
                <w:sz w:val="18"/>
                <w:szCs w:val="18"/>
              </w:rPr>
              <w:t xml:space="preserve"> </w:t>
            </w:r>
          </w:p>
          <w:p w14:paraId="296015FE" w14:textId="77777777" w:rsidR="00581519" w:rsidRPr="00F13FD5" w:rsidRDefault="00581519" w:rsidP="00232070">
            <w:pPr>
              <w:keepNext/>
              <w:keepLines/>
              <w:rPr>
                <w:rFonts w:ascii="Tahoma" w:hAnsi="Tahoma" w:cs="Tahoma"/>
                <w:sz w:val="18"/>
                <w:szCs w:val="18"/>
              </w:rPr>
            </w:pPr>
            <w:r w:rsidRPr="00F13FD5">
              <w:rPr>
                <w:rFonts w:ascii="Tahoma" w:hAnsi="Tahoma" w:cs="Tahoma"/>
                <w:i/>
                <w:sz w:val="18"/>
                <w:szCs w:val="18"/>
              </w:rPr>
              <w:t>(</w:t>
            </w:r>
            <w:r w:rsidRPr="00F13FD5">
              <w:rPr>
                <w:rFonts w:ascii="Tahoma" w:hAnsi="Tahoma" w:cs="Tahoma"/>
                <w:i/>
                <w:sz w:val="18"/>
                <w:szCs w:val="18"/>
                <w:u w:val="single"/>
              </w:rPr>
              <w:t>skupaj</w:t>
            </w:r>
            <w:r w:rsidRPr="00F13FD5">
              <w:rPr>
                <w:rFonts w:ascii="Tahoma" w:hAnsi="Tahoma" w:cs="Tahoma"/>
                <w:i/>
                <w:sz w:val="18"/>
                <w:szCs w:val="18"/>
              </w:rPr>
              <w:t xml:space="preserve"> obligatorno manj kot 100 %)</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66387E13" w14:textId="0BB09ED1" w:rsidR="00581519" w:rsidRPr="00F13FD5" w:rsidRDefault="00581519" w:rsidP="00232070">
            <w:pPr>
              <w:keepNext/>
              <w:keepLines/>
              <w:rPr>
                <w:rFonts w:ascii="Tahoma" w:hAnsi="Tahoma" w:cs="Tahoma"/>
                <w:sz w:val="18"/>
                <w:szCs w:val="18"/>
              </w:rPr>
            </w:pPr>
          </w:p>
        </w:tc>
      </w:tr>
      <w:tr w:rsidR="00581519" w:rsidRPr="00F13FD5" w14:paraId="253261AA" w14:textId="77777777" w:rsidTr="00581519">
        <w:trPr>
          <w:trHeight w:val="238"/>
          <w:jc w:val="center"/>
        </w:trPr>
        <w:tc>
          <w:tcPr>
            <w:tcW w:w="3397" w:type="dxa"/>
            <w:tcBorders>
              <w:top w:val="single" w:sz="4" w:space="0" w:color="auto"/>
              <w:left w:val="single" w:sz="4" w:space="0" w:color="auto"/>
              <w:right w:val="single" w:sz="4" w:space="0" w:color="auto"/>
            </w:tcBorders>
            <w:vAlign w:val="center"/>
          </w:tcPr>
          <w:p w14:paraId="3DEB88D7" w14:textId="41D9FEC8" w:rsidR="00581519" w:rsidRPr="00F13FD5" w:rsidRDefault="00581519" w:rsidP="00232070">
            <w:pPr>
              <w:keepNext/>
              <w:keepLines/>
              <w:rPr>
                <w:rFonts w:ascii="Tahoma" w:hAnsi="Tahoma" w:cs="Tahoma"/>
                <w:sz w:val="18"/>
                <w:szCs w:val="18"/>
              </w:rPr>
            </w:pPr>
            <w:r w:rsidRPr="00F13FD5">
              <w:rPr>
                <w:rFonts w:ascii="Tahoma" w:hAnsi="Tahoma" w:cs="Tahoma"/>
                <w:sz w:val="18"/>
                <w:szCs w:val="18"/>
              </w:rPr>
              <w:t>Orientacijska vrednost del v EUR brez DDV</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0FED7F1E" w14:textId="3523E159" w:rsidR="00581519" w:rsidRPr="00F13FD5" w:rsidRDefault="00581519" w:rsidP="00232070">
            <w:pPr>
              <w:keepNext/>
              <w:keepLines/>
              <w:rPr>
                <w:rFonts w:ascii="Tahoma" w:hAnsi="Tahoma" w:cs="Tahoma"/>
                <w:sz w:val="18"/>
                <w:szCs w:val="18"/>
              </w:rPr>
            </w:pPr>
          </w:p>
        </w:tc>
      </w:tr>
      <w:tr w:rsidR="00C52A98" w:rsidRPr="00F13FD5" w14:paraId="46520285" w14:textId="77777777" w:rsidTr="00EA4140">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7495AC" w14:textId="77777777" w:rsidR="00C52A98" w:rsidRPr="00F13FD5" w:rsidRDefault="00C52A98" w:rsidP="00232070">
            <w:pPr>
              <w:keepNext/>
              <w:keepLines/>
              <w:rPr>
                <w:rFonts w:ascii="Tahoma" w:hAnsi="Tahoma" w:cs="Tahoma"/>
                <w:sz w:val="18"/>
                <w:szCs w:val="18"/>
              </w:rPr>
            </w:pPr>
            <w:r w:rsidRPr="00F13FD5">
              <w:rPr>
                <w:rFonts w:ascii="Tahoma" w:hAnsi="Tahoma" w:cs="Tahoma"/>
                <w:sz w:val="18"/>
                <w:szCs w:val="18"/>
              </w:rPr>
              <w:t>Kraj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349EACA5" w14:textId="77777777" w:rsidR="00C52A98" w:rsidRPr="00F13FD5" w:rsidRDefault="00C52A98" w:rsidP="00232070">
            <w:pPr>
              <w:keepNext/>
              <w:keepLines/>
              <w:rPr>
                <w:sz w:val="18"/>
                <w:szCs w:val="18"/>
              </w:rPr>
            </w:pPr>
          </w:p>
        </w:tc>
      </w:tr>
      <w:tr w:rsidR="00C52A98" w:rsidRPr="00F13FD5" w14:paraId="6C30569D" w14:textId="77777777" w:rsidTr="00EA4140">
        <w:trPr>
          <w:trHeight w:val="433"/>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377438" w14:textId="77777777" w:rsidR="00C52A98" w:rsidRPr="00F13FD5" w:rsidRDefault="00C52A98" w:rsidP="00232070">
            <w:pPr>
              <w:keepNext/>
              <w:keepLines/>
              <w:rPr>
                <w:rFonts w:ascii="Tahoma" w:hAnsi="Tahoma" w:cs="Tahoma"/>
                <w:sz w:val="18"/>
                <w:szCs w:val="18"/>
              </w:rPr>
            </w:pPr>
            <w:r w:rsidRPr="00F13FD5">
              <w:rPr>
                <w:rFonts w:ascii="Tahoma" w:hAnsi="Tahoma" w:cs="Tahoma"/>
                <w:sz w:val="18"/>
                <w:szCs w:val="18"/>
              </w:rPr>
              <w:t>Rok izvedbe</w:t>
            </w:r>
          </w:p>
        </w:tc>
        <w:tc>
          <w:tcPr>
            <w:tcW w:w="6029" w:type="dxa"/>
            <w:gridSpan w:val="2"/>
            <w:tcBorders>
              <w:top w:val="single" w:sz="4" w:space="0" w:color="auto"/>
              <w:left w:val="single" w:sz="4" w:space="0" w:color="auto"/>
              <w:bottom w:val="single" w:sz="4" w:space="0" w:color="auto"/>
              <w:right w:val="single" w:sz="4" w:space="0" w:color="auto"/>
            </w:tcBorders>
            <w:vAlign w:val="center"/>
          </w:tcPr>
          <w:p w14:paraId="11726243" w14:textId="77777777" w:rsidR="00C52A98" w:rsidRPr="00F13FD5" w:rsidRDefault="00C52A98" w:rsidP="00232070">
            <w:pPr>
              <w:keepNext/>
              <w:keepLines/>
              <w:rPr>
                <w:sz w:val="18"/>
                <w:szCs w:val="18"/>
              </w:rPr>
            </w:pPr>
          </w:p>
        </w:tc>
      </w:tr>
    </w:tbl>
    <w:p w14:paraId="303DF72E" w14:textId="6CCE372F" w:rsidR="00C20294" w:rsidRPr="00F13FD5" w:rsidRDefault="00C20294" w:rsidP="00232070">
      <w:pPr>
        <w:keepNext/>
        <w:keepLines/>
        <w:tabs>
          <w:tab w:val="left" w:pos="567"/>
          <w:tab w:val="left" w:pos="851"/>
          <w:tab w:val="left" w:pos="993"/>
        </w:tabs>
        <w:suppressAutoHyphens/>
        <w:jc w:val="both"/>
        <w:rPr>
          <w:rFonts w:ascii="Tahoma" w:hAnsi="Tahoma" w:cs="Tahoma"/>
          <w:lang w:eastAsia="ar-SA"/>
        </w:rPr>
      </w:pPr>
    </w:p>
    <w:p w14:paraId="54407534" w14:textId="77777777" w:rsidR="00E4305F" w:rsidRPr="00F13FD5" w:rsidRDefault="00E4305F" w:rsidP="00232070">
      <w:pPr>
        <w:keepNext/>
        <w:keepLines/>
        <w:tabs>
          <w:tab w:val="left" w:pos="5400"/>
        </w:tabs>
        <w:rPr>
          <w:rFonts w:ascii="Tahoma" w:hAnsi="Tahoma" w:cs="Tahoma"/>
        </w:rPr>
      </w:pPr>
      <w:r w:rsidRPr="00F13FD5">
        <w:rPr>
          <w:rFonts w:ascii="Tahoma" w:hAnsi="Tahoma" w:cs="Tahoma"/>
        </w:rPr>
        <w:t>Datum: ___________________</w:t>
      </w:r>
      <w:r w:rsidRPr="00F13FD5">
        <w:rPr>
          <w:rFonts w:ascii="Tahoma" w:hAnsi="Tahoma" w:cs="Tahoma"/>
        </w:rPr>
        <w:tab/>
      </w:r>
    </w:p>
    <w:p w14:paraId="47DD2F65" w14:textId="77777777" w:rsidR="00E4305F" w:rsidRPr="00F13FD5" w:rsidRDefault="00E4305F" w:rsidP="00232070">
      <w:pPr>
        <w:keepNext/>
        <w:keepLines/>
        <w:tabs>
          <w:tab w:val="left" w:pos="5400"/>
        </w:tabs>
        <w:rPr>
          <w:rFonts w:ascii="Tahoma" w:hAnsi="Tahoma" w:cs="Tahoma"/>
          <w:sz w:val="16"/>
          <w:szCs w:val="16"/>
        </w:rPr>
      </w:pPr>
    </w:p>
    <w:p w14:paraId="66529797" w14:textId="459C8E49" w:rsidR="00E4305F" w:rsidRPr="00F13FD5" w:rsidRDefault="0005747C" w:rsidP="00232070">
      <w:pPr>
        <w:keepNext/>
        <w:keepLines/>
        <w:tabs>
          <w:tab w:val="left" w:pos="5400"/>
        </w:tabs>
        <w:rPr>
          <w:rFonts w:ascii="Tahoma" w:hAnsi="Tahoma" w:cs="Tahoma"/>
        </w:rPr>
      </w:pPr>
      <w:r w:rsidRPr="00F13FD5">
        <w:rPr>
          <w:rFonts w:ascii="Tahoma" w:hAnsi="Tahoma" w:cs="Tahoma"/>
        </w:rPr>
        <w:t>Ime in priimek ter p</w:t>
      </w:r>
      <w:r w:rsidR="00E4305F" w:rsidRPr="00F13FD5">
        <w:rPr>
          <w:rFonts w:ascii="Tahoma" w:hAnsi="Tahoma" w:cs="Tahoma"/>
        </w:rPr>
        <w:t xml:space="preserve">odpis </w:t>
      </w:r>
      <w:r w:rsidR="005C6210" w:rsidRPr="00F13FD5">
        <w:rPr>
          <w:rFonts w:ascii="Tahoma" w:hAnsi="Tahoma" w:cs="Tahoma"/>
        </w:rPr>
        <w:t>ponudnika</w:t>
      </w:r>
      <w:r w:rsidRPr="00F13FD5">
        <w:rPr>
          <w:rFonts w:ascii="Tahoma" w:hAnsi="Tahoma" w:cs="Tahoma"/>
        </w:rPr>
        <w:t>/partnerja</w:t>
      </w:r>
      <w:r w:rsidR="00E4305F" w:rsidRPr="00F13FD5">
        <w:rPr>
          <w:rFonts w:ascii="Tahoma" w:hAnsi="Tahoma" w:cs="Tahoma"/>
        </w:rPr>
        <w:t xml:space="preserve">: </w:t>
      </w:r>
      <w:r w:rsidR="00E4305F" w:rsidRPr="00F13FD5">
        <w:rPr>
          <w:rFonts w:ascii="Tahoma" w:hAnsi="Tahoma" w:cs="Tahoma"/>
        </w:rPr>
        <w:tab/>
      </w:r>
      <w:r w:rsidR="00E4305F" w:rsidRPr="00F13FD5">
        <w:rPr>
          <w:rFonts w:ascii="Tahoma" w:hAnsi="Tahoma" w:cs="Tahoma"/>
        </w:rPr>
        <w:tab/>
      </w:r>
      <w:r w:rsidRPr="00F13FD5">
        <w:rPr>
          <w:rFonts w:ascii="Tahoma" w:hAnsi="Tahoma" w:cs="Tahoma"/>
        </w:rPr>
        <w:t xml:space="preserve">Ime in priimek ter podpis </w:t>
      </w:r>
      <w:r w:rsidR="00E4305F" w:rsidRPr="00F13FD5">
        <w:rPr>
          <w:rFonts w:ascii="Tahoma" w:hAnsi="Tahoma" w:cs="Tahoma"/>
        </w:rPr>
        <w:t>podizvajalca:</w:t>
      </w:r>
    </w:p>
    <w:p w14:paraId="098E7A6A" w14:textId="77777777" w:rsidR="00E4305F" w:rsidRPr="00F13FD5" w:rsidRDefault="00E4305F" w:rsidP="00232070">
      <w:pPr>
        <w:keepNext/>
        <w:keepLines/>
        <w:tabs>
          <w:tab w:val="left" w:pos="5400"/>
        </w:tabs>
        <w:rPr>
          <w:rFonts w:ascii="Tahoma" w:hAnsi="Tahoma" w:cs="Tahoma"/>
        </w:rPr>
      </w:pPr>
    </w:p>
    <w:p w14:paraId="39FADFF8" w14:textId="77777777" w:rsidR="00E4305F" w:rsidRPr="00F13FD5" w:rsidRDefault="00E4305F" w:rsidP="00232070">
      <w:pPr>
        <w:keepNext/>
        <w:keepLines/>
        <w:rPr>
          <w:rFonts w:ascii="Tahoma" w:hAnsi="Tahoma" w:cs="Tahoma"/>
        </w:rPr>
      </w:pPr>
      <w:r w:rsidRPr="00F13FD5">
        <w:rPr>
          <w:rFonts w:ascii="Tahoma" w:hAnsi="Tahoma" w:cs="Tahoma"/>
        </w:rPr>
        <w:t>_______________________________</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_______________________________</w:t>
      </w:r>
    </w:p>
    <w:p w14:paraId="686EEE0E" w14:textId="14A9C091" w:rsidR="00E4305F" w:rsidRPr="00F13FD5" w:rsidRDefault="00E4305F" w:rsidP="00232070">
      <w:pPr>
        <w:keepNext/>
        <w:keepLines/>
        <w:tabs>
          <w:tab w:val="left" w:pos="284"/>
        </w:tabs>
        <w:jc w:val="both"/>
        <w:rPr>
          <w:rFonts w:ascii="Tahoma" w:hAnsi="Tahoma" w:cs="Tahoma"/>
          <w:b/>
          <w:sz w:val="12"/>
        </w:rPr>
      </w:pPr>
      <w:r w:rsidRPr="00F13FD5">
        <w:rPr>
          <w:rFonts w:ascii="Tahoma" w:hAnsi="Tahoma" w:cs="Tahoma"/>
          <w:b/>
        </w:rPr>
        <w:tab/>
      </w:r>
      <w:r w:rsidRPr="00F13FD5">
        <w:rPr>
          <w:rFonts w:ascii="Tahoma" w:hAnsi="Tahoma" w:cs="Tahoma"/>
          <w:b/>
        </w:rPr>
        <w:tab/>
      </w:r>
      <w:r w:rsidR="00B151A9" w:rsidRPr="00F13FD5">
        <w:rPr>
          <w:rFonts w:ascii="Tahoma" w:hAnsi="Tahoma" w:cs="Tahoma"/>
          <w:b/>
        </w:rPr>
        <w:t xml:space="preserve"> </w:t>
      </w:r>
    </w:p>
    <w:p w14:paraId="02AF7B70" w14:textId="77777777" w:rsidR="00E4305F" w:rsidRPr="00F13FD5" w:rsidRDefault="00E4305F" w:rsidP="00232070">
      <w:pPr>
        <w:keepNext/>
        <w:keepLines/>
        <w:tabs>
          <w:tab w:val="left" w:pos="284"/>
        </w:tabs>
        <w:rPr>
          <w:rFonts w:ascii="Tahoma" w:hAnsi="Tahoma" w:cs="Tahoma"/>
          <w:b/>
        </w:rPr>
      </w:pPr>
      <w:r w:rsidRPr="00F13FD5">
        <w:rPr>
          <w:rFonts w:ascii="Tahoma" w:hAnsi="Tahoma" w:cs="Tahoma"/>
        </w:rPr>
        <w:tab/>
      </w:r>
      <w:r w:rsidRPr="00F13FD5">
        <w:rPr>
          <w:rFonts w:ascii="Tahoma" w:hAnsi="Tahoma" w:cs="Tahoma"/>
        </w:rPr>
        <w:tab/>
      </w:r>
      <w:r w:rsidRPr="00F13FD5">
        <w:rPr>
          <w:rFonts w:ascii="Tahoma" w:hAnsi="Tahoma" w:cs="Tahoma"/>
        </w:rPr>
        <w:tab/>
        <w:t xml:space="preserve">Žig: </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 xml:space="preserve"> Žig:</w:t>
      </w:r>
    </w:p>
    <w:p w14:paraId="211F1DD4" w14:textId="77777777" w:rsidR="00E4305F" w:rsidRPr="00F13FD5" w:rsidRDefault="00E4305F" w:rsidP="00232070">
      <w:pPr>
        <w:keepNext/>
        <w:keepLines/>
        <w:rPr>
          <w:rFonts w:ascii="Tahoma" w:hAnsi="Tahoma" w:cs="Tahoma"/>
          <w:sz w:val="22"/>
          <w:szCs w:val="18"/>
          <w:lang w:eastAsia="ar-SA"/>
        </w:rPr>
      </w:pPr>
    </w:p>
    <w:p w14:paraId="41C812F4" w14:textId="4F4D398A" w:rsidR="00E4305F" w:rsidRPr="00F13FD5" w:rsidRDefault="004C79F4" w:rsidP="00232070">
      <w:pPr>
        <w:keepNext/>
        <w:keepLines/>
        <w:ind w:left="851" w:hanging="851"/>
        <w:jc w:val="both"/>
        <w:rPr>
          <w:rFonts w:ascii="Tahoma" w:hAnsi="Tahoma" w:cs="Tahoma"/>
          <w:i/>
          <w:sz w:val="16"/>
          <w:szCs w:val="18"/>
          <w:lang w:eastAsia="ar-SA"/>
        </w:rPr>
      </w:pPr>
      <w:r w:rsidRPr="00F13FD5">
        <w:rPr>
          <w:rFonts w:ascii="Tahoma" w:hAnsi="Tahoma" w:cs="Tahoma"/>
          <w:b/>
          <w:i/>
          <w:sz w:val="16"/>
          <w:szCs w:val="18"/>
          <w:lang w:eastAsia="ar-SA"/>
        </w:rPr>
        <w:t xml:space="preserve">Opomba: </w:t>
      </w:r>
      <w:r w:rsidR="00E4305F" w:rsidRPr="00F13FD5">
        <w:rPr>
          <w:rFonts w:ascii="Tahoma" w:hAnsi="Tahoma" w:cs="Tahoma"/>
          <w:i/>
          <w:sz w:val="16"/>
          <w:szCs w:val="18"/>
          <w:lang w:eastAsia="ar-SA"/>
        </w:rPr>
        <w:t xml:space="preserve">Obrazec velja tudi za primer, da se je gospodarski subjekt odločil oddati del javnega naročila v </w:t>
      </w:r>
      <w:proofErr w:type="spellStart"/>
      <w:r w:rsidR="00E4305F" w:rsidRPr="00F13FD5">
        <w:rPr>
          <w:rFonts w:ascii="Tahoma" w:hAnsi="Tahoma" w:cs="Tahoma"/>
          <w:i/>
          <w:sz w:val="16"/>
          <w:szCs w:val="18"/>
          <w:lang w:eastAsia="ar-SA"/>
        </w:rPr>
        <w:t>podizvajanje</w:t>
      </w:r>
      <w:proofErr w:type="spellEnd"/>
      <w:r w:rsidR="00E4305F" w:rsidRPr="00F13FD5">
        <w:rPr>
          <w:rFonts w:ascii="Tahoma" w:hAnsi="Tahoma" w:cs="Tahoma"/>
          <w:i/>
          <w:sz w:val="16"/>
          <w:szCs w:val="18"/>
          <w:lang w:eastAsia="ar-SA"/>
        </w:rPr>
        <w:t xml:space="preserve"> in za izvedbo</w:t>
      </w:r>
      <w:r w:rsidR="00B151A9" w:rsidRPr="00F13FD5">
        <w:rPr>
          <w:rFonts w:ascii="Tahoma" w:hAnsi="Tahoma" w:cs="Tahoma"/>
          <w:i/>
          <w:sz w:val="16"/>
          <w:szCs w:val="18"/>
          <w:lang w:eastAsia="ar-SA"/>
        </w:rPr>
        <w:t xml:space="preserve"> </w:t>
      </w:r>
      <w:r w:rsidR="00E4305F" w:rsidRPr="00F13FD5">
        <w:rPr>
          <w:rFonts w:ascii="Tahoma" w:hAnsi="Tahoma" w:cs="Tahoma"/>
          <w:i/>
          <w:sz w:val="16"/>
          <w:szCs w:val="18"/>
          <w:lang w:eastAsia="ar-SA"/>
        </w:rPr>
        <w:t>tega dela uporablja tudi podizvajalčeve zmogljivosti, zato temu podizvajalcu Pr</w:t>
      </w:r>
      <w:r w:rsidR="005C6210" w:rsidRPr="00F13FD5">
        <w:rPr>
          <w:rFonts w:ascii="Tahoma" w:hAnsi="Tahoma" w:cs="Tahoma"/>
          <w:i/>
          <w:sz w:val="16"/>
          <w:szCs w:val="18"/>
          <w:lang w:eastAsia="ar-SA"/>
        </w:rPr>
        <w:t>iloge 4/2 ni potrebno izpolniti</w:t>
      </w:r>
      <w:r w:rsidR="00E4305F" w:rsidRPr="00F13FD5">
        <w:rPr>
          <w:rFonts w:ascii="Tahoma" w:hAnsi="Tahoma" w:cs="Tahoma"/>
          <w:i/>
          <w:sz w:val="16"/>
          <w:szCs w:val="18"/>
          <w:lang w:eastAsia="ar-SA"/>
        </w:rPr>
        <w:t>. V tem primeru se v obrazcu navedejo tudi vse zmogljivost podizvajalca, ki jih bo uporabil ponudnik.</w:t>
      </w:r>
    </w:p>
    <w:p w14:paraId="338BE951" w14:textId="77777777" w:rsidR="00E4305F" w:rsidRPr="00F13FD5" w:rsidRDefault="00E4305F" w:rsidP="00232070">
      <w:pPr>
        <w:keepNext/>
        <w:keepLines/>
        <w:rPr>
          <w:rFonts w:ascii="Tahoma" w:hAnsi="Tahoma" w:cs="Tahoma"/>
          <w:sz w:val="16"/>
          <w:szCs w:val="18"/>
          <w:lang w:eastAsia="ar-SA"/>
        </w:rPr>
      </w:pPr>
    </w:p>
    <w:p w14:paraId="198297A1" w14:textId="77946DB6" w:rsidR="00E4305F" w:rsidRPr="00F13FD5" w:rsidRDefault="00E4305F" w:rsidP="00232070">
      <w:pPr>
        <w:keepNext/>
        <w:keepLines/>
        <w:jc w:val="both"/>
        <w:rPr>
          <w:sz w:val="18"/>
        </w:rPr>
      </w:pPr>
      <w:r w:rsidRPr="00F13FD5">
        <w:rPr>
          <w:rFonts w:ascii="Tahoma" w:hAnsi="Tahoma" w:cs="Tahoma"/>
          <w:b/>
          <w:i/>
          <w:sz w:val="16"/>
          <w:szCs w:val="18"/>
          <w:lang w:eastAsia="ar-SA"/>
        </w:rPr>
        <w:t>Navodilo</w:t>
      </w:r>
      <w:r w:rsidRPr="00F13FD5">
        <w:rPr>
          <w:rFonts w:ascii="Tahoma" w:hAnsi="Tahoma" w:cs="Tahoma"/>
          <w:i/>
          <w:sz w:val="16"/>
          <w:szCs w:val="18"/>
          <w:lang w:eastAsia="ar-SA"/>
        </w:rPr>
        <w:t>: Obrazec se po potrebi kopira!</w:t>
      </w:r>
      <w:r w:rsidRPr="00F13FD5">
        <w:rPr>
          <w:sz w:val="18"/>
        </w:rPr>
        <w:t xml:space="preserve"> </w:t>
      </w:r>
      <w:r w:rsidR="005C6210" w:rsidRPr="00F13FD5">
        <w:rPr>
          <w:sz w:val="18"/>
        </w:rPr>
        <w:t>Ponudnik izpolni ločen obrazec priloge za vsakega od sodelujočih podizvajalcev v ponudbi.</w:t>
      </w:r>
    </w:p>
    <w:p w14:paraId="1441CA58" w14:textId="5A2FFB30" w:rsidR="00EA4140" w:rsidRPr="00F13FD5" w:rsidRDefault="00EA4140" w:rsidP="00232070">
      <w:pPr>
        <w:keepNext/>
        <w:keepLines/>
        <w:rPr>
          <w:sz w:val="18"/>
        </w:rPr>
      </w:pPr>
    </w:p>
    <w:p w14:paraId="7DC445BD" w14:textId="6DAB22F7" w:rsidR="009635C6" w:rsidRDefault="009635C6" w:rsidP="00232070">
      <w:pPr>
        <w:keepNext/>
        <w:keepLines/>
        <w:rPr>
          <w:sz w:val="18"/>
        </w:rPr>
      </w:pPr>
    </w:p>
    <w:p w14:paraId="596953D1" w14:textId="77777777" w:rsidR="009635C6" w:rsidRDefault="009635C6" w:rsidP="00232070">
      <w:pPr>
        <w:keepNext/>
        <w:keepLines/>
        <w:rPr>
          <w:sz w:val="18"/>
        </w:rPr>
      </w:pPr>
      <w:r>
        <w:rPr>
          <w:sz w:val="18"/>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161"/>
        <w:gridCol w:w="1985"/>
        <w:gridCol w:w="567"/>
      </w:tblGrid>
      <w:tr w:rsidR="0033190C" w:rsidRPr="00F13FD5" w14:paraId="2A10E325" w14:textId="77777777" w:rsidTr="0033190C">
        <w:tc>
          <w:tcPr>
            <w:tcW w:w="608" w:type="dxa"/>
            <w:tcBorders>
              <w:right w:val="nil"/>
            </w:tcBorders>
          </w:tcPr>
          <w:p w14:paraId="2E34D948" w14:textId="77777777" w:rsidR="0033190C" w:rsidRPr="00F13FD5" w:rsidRDefault="0033190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6161" w:type="dxa"/>
            <w:tcBorders>
              <w:left w:val="nil"/>
              <w:right w:val="single" w:sz="4" w:space="0" w:color="auto"/>
            </w:tcBorders>
            <w:vAlign w:val="bottom"/>
          </w:tcPr>
          <w:p w14:paraId="3C80624B" w14:textId="47E0043D" w:rsidR="0033190C" w:rsidRPr="00F13FD5" w:rsidRDefault="0033190C" w:rsidP="00232070">
            <w:pPr>
              <w:keepNext/>
              <w:keepLines/>
              <w:rPr>
                <w:rFonts w:ascii="Tahoma" w:hAnsi="Tahoma" w:cs="Tahoma"/>
              </w:rPr>
            </w:pPr>
            <w:r w:rsidRPr="00F13FD5">
              <w:rPr>
                <w:rFonts w:ascii="Tahoma" w:eastAsia="Calibri" w:hAnsi="Tahoma" w:cs="Tahoma"/>
              </w:rPr>
              <w:t>POOBLASTILO PONUDNIKA</w:t>
            </w:r>
          </w:p>
        </w:tc>
        <w:tc>
          <w:tcPr>
            <w:tcW w:w="1985" w:type="dxa"/>
            <w:tcBorders>
              <w:top w:val="single" w:sz="4" w:space="0" w:color="auto"/>
              <w:left w:val="single" w:sz="4" w:space="0" w:color="auto"/>
              <w:bottom w:val="single" w:sz="4" w:space="0" w:color="auto"/>
              <w:right w:val="nil"/>
            </w:tcBorders>
          </w:tcPr>
          <w:p w14:paraId="2447A77F" w14:textId="2D3B4DDC" w:rsidR="0033190C" w:rsidRPr="00F13FD5" w:rsidRDefault="0033190C" w:rsidP="00232070">
            <w:pPr>
              <w:keepNext/>
              <w:keepLines/>
              <w:ind w:left="-74" w:right="-207"/>
              <w:jc w:val="both"/>
              <w:rPr>
                <w:rFonts w:ascii="Tahoma" w:hAnsi="Tahoma" w:cs="Tahoma"/>
                <w:b/>
                <w:iCs/>
              </w:rPr>
            </w:pPr>
            <w:r w:rsidRPr="00F13FD5">
              <w:rPr>
                <w:rFonts w:ascii="Tahoma" w:hAnsi="Tahoma" w:cs="Tahoma"/>
                <w:b/>
                <w:iCs/>
              </w:rPr>
              <w:t xml:space="preserve">  Obrazec 1 k Prilogi </w:t>
            </w:r>
          </w:p>
        </w:tc>
        <w:tc>
          <w:tcPr>
            <w:tcW w:w="567" w:type="dxa"/>
            <w:tcBorders>
              <w:top w:val="single" w:sz="4" w:space="0" w:color="auto"/>
              <w:left w:val="nil"/>
              <w:bottom w:val="single" w:sz="4" w:space="0" w:color="auto"/>
              <w:right w:val="single" w:sz="4" w:space="0" w:color="auto"/>
            </w:tcBorders>
          </w:tcPr>
          <w:p w14:paraId="6BF17B37" w14:textId="77777777" w:rsidR="0033190C" w:rsidRPr="00F13FD5" w:rsidRDefault="0033190C" w:rsidP="00232070">
            <w:pPr>
              <w:keepNext/>
              <w:keepLines/>
              <w:ind w:right="-62"/>
              <w:jc w:val="both"/>
              <w:rPr>
                <w:rFonts w:ascii="Tahoma" w:hAnsi="Tahoma" w:cs="Tahoma"/>
                <w:b/>
                <w:iCs/>
              </w:rPr>
            </w:pPr>
            <w:r w:rsidRPr="00F13FD5">
              <w:rPr>
                <w:rFonts w:ascii="Tahoma" w:hAnsi="Tahoma" w:cs="Tahoma"/>
                <w:b/>
                <w:iCs/>
              </w:rPr>
              <w:t xml:space="preserve"> 4/1  </w:t>
            </w:r>
          </w:p>
        </w:tc>
      </w:tr>
    </w:tbl>
    <w:p w14:paraId="5C546F0B" w14:textId="77777777" w:rsidR="0033190C" w:rsidRPr="00F13FD5" w:rsidRDefault="0033190C" w:rsidP="00232070">
      <w:pPr>
        <w:keepNext/>
        <w:keepLines/>
        <w:ind w:right="-143"/>
        <w:jc w:val="both"/>
        <w:rPr>
          <w:rFonts w:ascii="Tahoma" w:hAnsi="Tahoma" w:cs="Tahoma"/>
          <w:sz w:val="24"/>
        </w:rPr>
      </w:pPr>
    </w:p>
    <w:p w14:paraId="7F438BC0" w14:textId="1AEDBCF4" w:rsidR="00E4305F" w:rsidRPr="00F13FD5" w:rsidRDefault="00E4305F" w:rsidP="00232070">
      <w:pPr>
        <w:keepNext/>
        <w:keepLines/>
        <w:rPr>
          <w:rFonts w:ascii="Tahoma" w:hAnsi="Tahoma" w:cs="Tahoma"/>
        </w:rPr>
      </w:pPr>
      <w:r w:rsidRPr="00F13FD5">
        <w:rPr>
          <w:rFonts w:ascii="Tahoma" w:hAnsi="Tahoma" w:cs="Tahoma"/>
        </w:rPr>
        <w:t>Ponudnik</w:t>
      </w:r>
      <w:r w:rsidR="0005747C" w:rsidRPr="00F13FD5">
        <w:rPr>
          <w:rFonts w:ascii="Tahoma" w:hAnsi="Tahoma" w:cs="Tahoma"/>
        </w:rPr>
        <w:t>/partner</w:t>
      </w:r>
      <w:r w:rsidRPr="00F13FD5">
        <w:rPr>
          <w:rFonts w:ascii="Tahoma" w:hAnsi="Tahoma" w:cs="Tahoma"/>
        </w:rPr>
        <w:t>: ___________________________________________________</w:t>
      </w:r>
      <w:r w:rsidR="0005747C" w:rsidRPr="00F13FD5">
        <w:rPr>
          <w:rFonts w:ascii="Tahoma" w:hAnsi="Tahoma" w:cs="Tahoma"/>
        </w:rPr>
        <w:t>___________________</w:t>
      </w:r>
    </w:p>
    <w:p w14:paraId="2BB3316C" w14:textId="7DC1D569" w:rsidR="00E4305F" w:rsidRPr="00F13FD5" w:rsidRDefault="00E4305F" w:rsidP="00232070">
      <w:pPr>
        <w:keepNext/>
        <w:keepLines/>
        <w:spacing w:after="40"/>
        <w:jc w:val="both"/>
        <w:rPr>
          <w:rFonts w:ascii="Tahoma" w:hAnsi="Tahoma" w:cs="Tahoma"/>
          <w:b/>
        </w:rPr>
      </w:pPr>
      <w:r w:rsidRPr="00F13FD5">
        <w:rPr>
          <w:rFonts w:ascii="Tahoma" w:hAnsi="Tahoma" w:cs="Tahoma"/>
        </w:rPr>
        <w:t>za izvedbo javnega naročila</w:t>
      </w:r>
      <w:r w:rsidR="00567278" w:rsidRPr="00F13FD5">
        <w:rPr>
          <w:rFonts w:ascii="Tahoma" w:hAnsi="Tahoma" w:cs="Tahoma"/>
        </w:rPr>
        <w:t xml:space="preserve"> št. </w:t>
      </w:r>
      <w:r w:rsidR="00637A5B">
        <w:rPr>
          <w:rFonts w:ascii="Tahoma" w:hAnsi="Tahoma" w:cs="Tahoma"/>
          <w:b/>
          <w:bCs/>
        </w:rPr>
        <w:t>VKS-59/26 Dobava in zamenjava puhal, redno in izredno vzdrževanje puhal ter dobava nadomestnih delov na IČN Barje</w:t>
      </w:r>
      <w:r w:rsidR="00B151A9" w:rsidRPr="00F13FD5">
        <w:rPr>
          <w:rFonts w:ascii="Tahoma" w:hAnsi="Tahoma" w:cs="Tahoma"/>
          <w:b/>
          <w:color w:val="000000"/>
        </w:rPr>
        <w:t xml:space="preserve"> </w:t>
      </w:r>
      <w:r w:rsidRPr="00F13FD5">
        <w:rPr>
          <w:rFonts w:ascii="Tahoma" w:hAnsi="Tahoma" w:cs="Tahoma"/>
        </w:rPr>
        <w:t xml:space="preserve"> </w:t>
      </w:r>
      <w:r w:rsidR="0033190C" w:rsidRPr="00F13FD5">
        <w:rPr>
          <w:rFonts w:ascii="Tahoma" w:hAnsi="Tahoma" w:cs="Tahoma"/>
        </w:rPr>
        <w:t xml:space="preserve">ter v skladu </w:t>
      </w:r>
      <w:r w:rsidRPr="00F13FD5">
        <w:rPr>
          <w:rFonts w:ascii="Tahoma" w:hAnsi="Tahoma" w:cs="Tahoma"/>
        </w:rPr>
        <w:t>s 94. členom ZJN-3</w:t>
      </w:r>
    </w:p>
    <w:p w14:paraId="147BB5EF" w14:textId="77777777" w:rsidR="00E4305F" w:rsidRPr="00F13FD5" w:rsidRDefault="00E4305F" w:rsidP="00232070">
      <w:pPr>
        <w:keepNext/>
        <w:keepLines/>
        <w:rPr>
          <w:rFonts w:ascii="Tahoma" w:hAnsi="Tahoma" w:cs="Tahoma"/>
        </w:rPr>
      </w:pPr>
    </w:p>
    <w:p w14:paraId="68FF400E" w14:textId="77777777" w:rsidR="00E4305F" w:rsidRPr="00F13FD5" w:rsidRDefault="00E4305F" w:rsidP="00232070">
      <w:pPr>
        <w:keepNext/>
        <w:keepLines/>
        <w:jc w:val="center"/>
        <w:rPr>
          <w:rFonts w:ascii="Tahoma" w:hAnsi="Tahoma" w:cs="Tahoma"/>
          <w:b/>
          <w:sz w:val="22"/>
          <w:szCs w:val="22"/>
        </w:rPr>
      </w:pPr>
      <w:r w:rsidRPr="00F13FD5">
        <w:rPr>
          <w:rFonts w:ascii="Tahoma" w:hAnsi="Tahoma" w:cs="Tahoma"/>
          <w:b/>
          <w:sz w:val="22"/>
          <w:szCs w:val="22"/>
        </w:rPr>
        <w:t>POOBLAŠČAMO</w:t>
      </w:r>
    </w:p>
    <w:p w14:paraId="234935B3" w14:textId="77777777" w:rsidR="00E4305F" w:rsidRPr="00F13FD5" w:rsidRDefault="00E4305F" w:rsidP="00232070">
      <w:pPr>
        <w:keepNext/>
        <w:keepLines/>
        <w:rPr>
          <w:rFonts w:ascii="Tahoma" w:hAnsi="Tahoma" w:cs="Tahoma"/>
        </w:rPr>
      </w:pPr>
    </w:p>
    <w:p w14:paraId="0A63D1F5" w14:textId="0A1F103B" w:rsidR="00E4305F" w:rsidRPr="00F13FD5" w:rsidRDefault="00C20294" w:rsidP="00232070">
      <w:pPr>
        <w:keepNext/>
        <w:keepLines/>
        <w:jc w:val="both"/>
        <w:rPr>
          <w:rFonts w:ascii="Tahoma" w:hAnsi="Tahoma" w:cs="Tahoma"/>
        </w:rPr>
      </w:pPr>
      <w:r w:rsidRPr="00F13FD5">
        <w:rPr>
          <w:rFonts w:ascii="Tahoma" w:hAnsi="Tahoma" w:cs="Tahoma"/>
        </w:rPr>
        <w:t>n</w:t>
      </w:r>
      <w:r w:rsidR="00E4305F" w:rsidRPr="00F13FD5">
        <w:rPr>
          <w:rFonts w:ascii="Tahoma" w:hAnsi="Tahoma" w:cs="Tahoma"/>
        </w:rPr>
        <w:t>aročnika</w:t>
      </w:r>
      <w:r w:rsidRPr="00F13FD5">
        <w:rPr>
          <w:rFonts w:ascii="Tahoma" w:hAnsi="Tahoma" w:cs="Tahoma"/>
        </w:rPr>
        <w:t xml:space="preserve"> </w:t>
      </w:r>
      <w:r w:rsidR="00567278" w:rsidRPr="00F13FD5">
        <w:rPr>
          <w:rFonts w:ascii="Tahoma" w:hAnsi="Tahoma" w:cs="Tahoma"/>
        </w:rPr>
        <w:t>JAVNO PODJETJE VODOVOD KANALIZACIJA SNAGA d.o.o.</w:t>
      </w:r>
      <w:r w:rsidR="00581519" w:rsidRPr="00F13FD5">
        <w:rPr>
          <w:rFonts w:ascii="Tahoma" w:hAnsi="Tahoma" w:cs="Tahoma"/>
        </w:rPr>
        <w:t>,</w:t>
      </w:r>
      <w:r w:rsidR="005158F9" w:rsidRPr="00F13FD5">
        <w:rPr>
          <w:rFonts w:ascii="Tahoma" w:hAnsi="Tahoma" w:cs="Tahoma"/>
        </w:rPr>
        <w:t xml:space="preserve"> </w:t>
      </w:r>
      <w:r w:rsidR="00E4305F" w:rsidRPr="00F13FD5">
        <w:rPr>
          <w:rFonts w:ascii="Tahoma" w:hAnsi="Tahoma" w:cs="Tahoma"/>
        </w:rPr>
        <w:t>da na podlagi potrjenega računa oziroma situacije neposredno plačuje naše obveznosti do naslednjih podizvajalcev:</w:t>
      </w:r>
    </w:p>
    <w:p w14:paraId="327A571B" w14:textId="77777777" w:rsidR="00E4305F" w:rsidRPr="00F13FD5" w:rsidRDefault="00E4305F" w:rsidP="00232070">
      <w:pPr>
        <w:keepNext/>
        <w:keepLines/>
        <w:spacing w:line="276" w:lineRule="auto"/>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959"/>
      </w:tblGrid>
      <w:tr w:rsidR="00E4305F" w:rsidRPr="00F13FD5" w14:paraId="34CC77FD" w14:textId="77777777" w:rsidTr="00CA59C0">
        <w:tc>
          <w:tcPr>
            <w:tcW w:w="392" w:type="dxa"/>
            <w:shd w:val="clear" w:color="auto" w:fill="auto"/>
            <w:vAlign w:val="center"/>
          </w:tcPr>
          <w:p w14:paraId="1A6C7C01" w14:textId="77777777" w:rsidR="00E4305F" w:rsidRPr="00F13FD5" w:rsidRDefault="00E4305F" w:rsidP="00232070">
            <w:pPr>
              <w:keepNext/>
              <w:keepLines/>
              <w:spacing w:line="276" w:lineRule="auto"/>
              <w:ind w:right="-108"/>
              <w:rPr>
                <w:rFonts w:ascii="Tahoma" w:hAnsi="Tahoma" w:cs="Tahoma"/>
                <w:szCs w:val="22"/>
                <w:lang w:eastAsia="en-US"/>
              </w:rPr>
            </w:pPr>
            <w:r w:rsidRPr="00F13FD5">
              <w:rPr>
                <w:rFonts w:ascii="Tahoma" w:hAnsi="Tahoma" w:cs="Tahoma"/>
                <w:sz w:val="18"/>
                <w:szCs w:val="22"/>
                <w:lang w:eastAsia="en-US"/>
              </w:rPr>
              <w:t>Št.</w:t>
            </w:r>
            <w:r w:rsidRPr="00F13FD5">
              <w:rPr>
                <w:rFonts w:ascii="Tahoma" w:hAnsi="Tahoma" w:cs="Tahoma"/>
                <w:szCs w:val="22"/>
                <w:lang w:eastAsia="en-US"/>
              </w:rPr>
              <w:t xml:space="preserve"> </w:t>
            </w:r>
          </w:p>
        </w:tc>
        <w:tc>
          <w:tcPr>
            <w:tcW w:w="8959" w:type="dxa"/>
            <w:shd w:val="clear" w:color="auto" w:fill="auto"/>
            <w:vAlign w:val="center"/>
          </w:tcPr>
          <w:p w14:paraId="4EDDF9FF" w14:textId="77777777" w:rsidR="00E4305F" w:rsidRPr="00F13FD5" w:rsidRDefault="00E4305F" w:rsidP="00232070">
            <w:pPr>
              <w:keepNext/>
              <w:keepLines/>
              <w:spacing w:line="276" w:lineRule="auto"/>
              <w:jc w:val="center"/>
              <w:rPr>
                <w:rFonts w:ascii="Tahoma" w:hAnsi="Tahoma" w:cs="Tahoma"/>
                <w:szCs w:val="22"/>
                <w:lang w:eastAsia="en-US"/>
              </w:rPr>
            </w:pPr>
            <w:r w:rsidRPr="00F13FD5">
              <w:rPr>
                <w:rFonts w:ascii="Tahoma" w:hAnsi="Tahoma" w:cs="Tahoma"/>
                <w:sz w:val="18"/>
                <w:szCs w:val="22"/>
                <w:lang w:eastAsia="en-US"/>
              </w:rPr>
              <w:t>NAZIV PODIZVAJALCA</w:t>
            </w:r>
          </w:p>
        </w:tc>
      </w:tr>
      <w:tr w:rsidR="00E4305F" w:rsidRPr="00F13FD5" w14:paraId="4BE23041" w14:textId="77777777" w:rsidTr="00CA59C0">
        <w:tc>
          <w:tcPr>
            <w:tcW w:w="392" w:type="dxa"/>
            <w:shd w:val="clear" w:color="auto" w:fill="auto"/>
            <w:vAlign w:val="center"/>
          </w:tcPr>
          <w:p w14:paraId="23240246" w14:textId="77777777" w:rsidR="00E4305F" w:rsidRPr="00F13FD5" w:rsidRDefault="00E4305F" w:rsidP="00232070">
            <w:pPr>
              <w:keepNext/>
              <w:keepLines/>
              <w:spacing w:line="276" w:lineRule="auto"/>
              <w:jc w:val="center"/>
              <w:rPr>
                <w:rFonts w:ascii="Tahoma" w:hAnsi="Tahoma" w:cs="Tahoma"/>
                <w:sz w:val="16"/>
                <w:szCs w:val="22"/>
                <w:lang w:eastAsia="en-US"/>
              </w:rPr>
            </w:pPr>
          </w:p>
          <w:p w14:paraId="3777F758" w14:textId="77777777" w:rsidR="00E4305F" w:rsidRPr="00F13FD5" w:rsidRDefault="00E4305F" w:rsidP="00232070">
            <w:pPr>
              <w:keepNext/>
              <w:keepLines/>
              <w:spacing w:line="276" w:lineRule="auto"/>
              <w:jc w:val="center"/>
              <w:rPr>
                <w:rFonts w:ascii="Tahoma" w:hAnsi="Tahoma" w:cs="Tahoma"/>
                <w:sz w:val="16"/>
                <w:szCs w:val="22"/>
                <w:lang w:eastAsia="en-US"/>
              </w:rPr>
            </w:pPr>
            <w:r w:rsidRPr="00F13FD5">
              <w:rPr>
                <w:rFonts w:ascii="Tahoma" w:hAnsi="Tahoma" w:cs="Tahoma"/>
                <w:sz w:val="16"/>
                <w:szCs w:val="22"/>
                <w:lang w:eastAsia="en-US"/>
              </w:rPr>
              <w:t>1.</w:t>
            </w:r>
          </w:p>
          <w:p w14:paraId="1058C27D" w14:textId="77777777" w:rsidR="00E4305F" w:rsidRPr="00F13FD5" w:rsidRDefault="00E4305F" w:rsidP="00232070">
            <w:pPr>
              <w:keepNext/>
              <w:keepLines/>
              <w:spacing w:line="276" w:lineRule="auto"/>
              <w:jc w:val="center"/>
              <w:rPr>
                <w:rFonts w:ascii="Tahoma" w:hAnsi="Tahoma" w:cs="Tahoma"/>
                <w:sz w:val="16"/>
                <w:szCs w:val="22"/>
                <w:lang w:eastAsia="en-US"/>
              </w:rPr>
            </w:pPr>
          </w:p>
        </w:tc>
        <w:tc>
          <w:tcPr>
            <w:tcW w:w="8959" w:type="dxa"/>
            <w:shd w:val="clear" w:color="auto" w:fill="auto"/>
            <w:vAlign w:val="center"/>
          </w:tcPr>
          <w:p w14:paraId="3829EEE2" w14:textId="77777777" w:rsidR="00E4305F" w:rsidRPr="00F13FD5" w:rsidRDefault="00E4305F" w:rsidP="00232070">
            <w:pPr>
              <w:keepNext/>
              <w:keepLines/>
              <w:spacing w:line="276" w:lineRule="auto"/>
              <w:rPr>
                <w:rFonts w:ascii="Tahoma" w:hAnsi="Tahoma" w:cs="Tahoma"/>
                <w:sz w:val="22"/>
                <w:szCs w:val="22"/>
                <w:lang w:eastAsia="en-US"/>
              </w:rPr>
            </w:pPr>
          </w:p>
          <w:p w14:paraId="3BBE13CB" w14:textId="77777777" w:rsidR="00E4305F" w:rsidRPr="00F13FD5" w:rsidRDefault="00E4305F" w:rsidP="00232070">
            <w:pPr>
              <w:keepNext/>
              <w:keepLines/>
              <w:spacing w:line="276" w:lineRule="auto"/>
              <w:rPr>
                <w:rFonts w:ascii="Tahoma" w:hAnsi="Tahoma" w:cs="Tahoma"/>
                <w:sz w:val="22"/>
                <w:szCs w:val="22"/>
                <w:lang w:eastAsia="en-US"/>
              </w:rPr>
            </w:pPr>
          </w:p>
          <w:p w14:paraId="060A155C" w14:textId="77777777" w:rsidR="00E4305F" w:rsidRPr="00F13FD5" w:rsidRDefault="00E4305F" w:rsidP="00232070">
            <w:pPr>
              <w:keepNext/>
              <w:keepLines/>
              <w:spacing w:line="276" w:lineRule="auto"/>
              <w:rPr>
                <w:rFonts w:ascii="Tahoma" w:hAnsi="Tahoma" w:cs="Tahoma"/>
                <w:sz w:val="22"/>
                <w:szCs w:val="22"/>
                <w:lang w:eastAsia="en-US"/>
              </w:rPr>
            </w:pPr>
          </w:p>
        </w:tc>
      </w:tr>
      <w:tr w:rsidR="00E4305F" w:rsidRPr="00F13FD5" w14:paraId="79B7196E" w14:textId="77777777" w:rsidTr="00CA59C0">
        <w:tc>
          <w:tcPr>
            <w:tcW w:w="392" w:type="dxa"/>
            <w:shd w:val="clear" w:color="auto" w:fill="auto"/>
            <w:vAlign w:val="center"/>
          </w:tcPr>
          <w:p w14:paraId="3F62128B" w14:textId="77777777" w:rsidR="00E4305F" w:rsidRPr="00F13FD5" w:rsidRDefault="00E4305F" w:rsidP="00232070">
            <w:pPr>
              <w:keepNext/>
              <w:keepLines/>
              <w:spacing w:line="276" w:lineRule="auto"/>
              <w:jc w:val="center"/>
              <w:rPr>
                <w:rFonts w:ascii="Tahoma" w:hAnsi="Tahoma" w:cs="Tahoma"/>
                <w:sz w:val="16"/>
                <w:szCs w:val="22"/>
                <w:lang w:eastAsia="en-US"/>
              </w:rPr>
            </w:pPr>
          </w:p>
          <w:p w14:paraId="306E2BAC" w14:textId="77777777" w:rsidR="00E4305F" w:rsidRPr="00F13FD5" w:rsidRDefault="00E4305F" w:rsidP="00232070">
            <w:pPr>
              <w:keepNext/>
              <w:keepLines/>
              <w:spacing w:line="276" w:lineRule="auto"/>
              <w:jc w:val="center"/>
              <w:rPr>
                <w:rFonts w:ascii="Tahoma" w:hAnsi="Tahoma" w:cs="Tahoma"/>
                <w:sz w:val="16"/>
                <w:szCs w:val="22"/>
                <w:lang w:eastAsia="en-US"/>
              </w:rPr>
            </w:pPr>
            <w:r w:rsidRPr="00F13FD5">
              <w:rPr>
                <w:rFonts w:ascii="Tahoma" w:hAnsi="Tahoma" w:cs="Tahoma"/>
                <w:sz w:val="16"/>
                <w:szCs w:val="22"/>
                <w:lang w:eastAsia="en-US"/>
              </w:rPr>
              <w:t>2.</w:t>
            </w:r>
          </w:p>
          <w:p w14:paraId="0D8E42C6" w14:textId="77777777" w:rsidR="00E4305F" w:rsidRPr="00F13FD5" w:rsidRDefault="00E4305F" w:rsidP="00232070">
            <w:pPr>
              <w:keepNext/>
              <w:keepLines/>
              <w:spacing w:line="276" w:lineRule="auto"/>
              <w:jc w:val="center"/>
              <w:rPr>
                <w:rFonts w:ascii="Tahoma" w:hAnsi="Tahoma" w:cs="Tahoma"/>
                <w:sz w:val="16"/>
                <w:szCs w:val="22"/>
                <w:lang w:eastAsia="en-US"/>
              </w:rPr>
            </w:pPr>
          </w:p>
        </w:tc>
        <w:tc>
          <w:tcPr>
            <w:tcW w:w="8959" w:type="dxa"/>
            <w:shd w:val="clear" w:color="auto" w:fill="auto"/>
            <w:vAlign w:val="center"/>
          </w:tcPr>
          <w:p w14:paraId="25A45EE1" w14:textId="77777777" w:rsidR="00E4305F" w:rsidRPr="00F13FD5" w:rsidRDefault="00E4305F" w:rsidP="00232070">
            <w:pPr>
              <w:keepNext/>
              <w:keepLines/>
              <w:spacing w:line="276" w:lineRule="auto"/>
              <w:rPr>
                <w:rFonts w:ascii="Tahoma" w:hAnsi="Tahoma" w:cs="Tahoma"/>
                <w:sz w:val="22"/>
                <w:szCs w:val="22"/>
                <w:lang w:eastAsia="en-US"/>
              </w:rPr>
            </w:pPr>
          </w:p>
          <w:p w14:paraId="2DD89304" w14:textId="77777777" w:rsidR="00E4305F" w:rsidRPr="00F13FD5" w:rsidRDefault="00E4305F" w:rsidP="00232070">
            <w:pPr>
              <w:keepNext/>
              <w:keepLines/>
              <w:spacing w:line="276" w:lineRule="auto"/>
              <w:rPr>
                <w:rFonts w:ascii="Tahoma" w:hAnsi="Tahoma" w:cs="Tahoma"/>
                <w:sz w:val="22"/>
                <w:szCs w:val="22"/>
                <w:lang w:eastAsia="en-US"/>
              </w:rPr>
            </w:pPr>
          </w:p>
          <w:p w14:paraId="688CB98C" w14:textId="77777777" w:rsidR="00E4305F" w:rsidRPr="00F13FD5" w:rsidRDefault="00E4305F" w:rsidP="00232070">
            <w:pPr>
              <w:keepNext/>
              <w:keepLines/>
              <w:spacing w:line="276" w:lineRule="auto"/>
              <w:rPr>
                <w:rFonts w:ascii="Tahoma" w:hAnsi="Tahoma" w:cs="Tahoma"/>
                <w:sz w:val="22"/>
                <w:szCs w:val="22"/>
                <w:lang w:eastAsia="en-US"/>
              </w:rPr>
            </w:pPr>
          </w:p>
        </w:tc>
      </w:tr>
      <w:tr w:rsidR="00E4305F" w:rsidRPr="00F13FD5" w14:paraId="628A36DF" w14:textId="77777777" w:rsidTr="00CA59C0">
        <w:tc>
          <w:tcPr>
            <w:tcW w:w="392" w:type="dxa"/>
            <w:shd w:val="clear" w:color="auto" w:fill="auto"/>
            <w:vAlign w:val="center"/>
          </w:tcPr>
          <w:p w14:paraId="00578E8C" w14:textId="77777777" w:rsidR="00E4305F" w:rsidRPr="00F13FD5" w:rsidRDefault="00E4305F" w:rsidP="00232070">
            <w:pPr>
              <w:keepNext/>
              <w:keepLines/>
              <w:spacing w:line="276" w:lineRule="auto"/>
              <w:jc w:val="center"/>
              <w:rPr>
                <w:rFonts w:ascii="Tahoma" w:hAnsi="Tahoma" w:cs="Tahoma"/>
                <w:sz w:val="16"/>
                <w:szCs w:val="22"/>
                <w:lang w:eastAsia="en-US"/>
              </w:rPr>
            </w:pPr>
          </w:p>
          <w:p w14:paraId="3A042E75" w14:textId="77777777" w:rsidR="00E4305F" w:rsidRPr="00F13FD5" w:rsidRDefault="00E4305F" w:rsidP="00232070">
            <w:pPr>
              <w:keepNext/>
              <w:keepLines/>
              <w:spacing w:line="276" w:lineRule="auto"/>
              <w:jc w:val="center"/>
              <w:rPr>
                <w:rFonts w:ascii="Tahoma" w:hAnsi="Tahoma" w:cs="Tahoma"/>
                <w:sz w:val="16"/>
                <w:szCs w:val="22"/>
                <w:lang w:eastAsia="en-US"/>
              </w:rPr>
            </w:pPr>
            <w:r w:rsidRPr="00F13FD5">
              <w:rPr>
                <w:rFonts w:ascii="Tahoma" w:hAnsi="Tahoma" w:cs="Tahoma"/>
                <w:sz w:val="16"/>
                <w:szCs w:val="22"/>
                <w:lang w:eastAsia="en-US"/>
              </w:rPr>
              <w:t>3.</w:t>
            </w:r>
          </w:p>
          <w:p w14:paraId="4D770EAE" w14:textId="77777777" w:rsidR="00E4305F" w:rsidRPr="00F13FD5" w:rsidRDefault="00E4305F" w:rsidP="00232070">
            <w:pPr>
              <w:keepNext/>
              <w:keepLines/>
              <w:spacing w:line="276" w:lineRule="auto"/>
              <w:jc w:val="center"/>
              <w:rPr>
                <w:rFonts w:ascii="Tahoma" w:hAnsi="Tahoma" w:cs="Tahoma"/>
                <w:sz w:val="16"/>
                <w:szCs w:val="22"/>
                <w:lang w:eastAsia="en-US"/>
              </w:rPr>
            </w:pPr>
          </w:p>
        </w:tc>
        <w:tc>
          <w:tcPr>
            <w:tcW w:w="8959" w:type="dxa"/>
            <w:shd w:val="clear" w:color="auto" w:fill="auto"/>
            <w:vAlign w:val="center"/>
          </w:tcPr>
          <w:p w14:paraId="6B7AF8B5" w14:textId="77777777" w:rsidR="00E4305F" w:rsidRPr="00F13FD5" w:rsidRDefault="00E4305F" w:rsidP="00232070">
            <w:pPr>
              <w:keepNext/>
              <w:keepLines/>
              <w:spacing w:line="276" w:lineRule="auto"/>
              <w:rPr>
                <w:rFonts w:ascii="Tahoma" w:hAnsi="Tahoma" w:cs="Tahoma"/>
                <w:sz w:val="22"/>
                <w:szCs w:val="22"/>
                <w:lang w:eastAsia="en-US"/>
              </w:rPr>
            </w:pPr>
          </w:p>
          <w:p w14:paraId="67A42D3D" w14:textId="77777777" w:rsidR="00E4305F" w:rsidRPr="00F13FD5" w:rsidRDefault="00E4305F" w:rsidP="00232070">
            <w:pPr>
              <w:keepNext/>
              <w:keepLines/>
              <w:spacing w:line="276" w:lineRule="auto"/>
              <w:rPr>
                <w:rFonts w:ascii="Tahoma" w:hAnsi="Tahoma" w:cs="Tahoma"/>
                <w:sz w:val="22"/>
                <w:szCs w:val="22"/>
                <w:lang w:eastAsia="en-US"/>
              </w:rPr>
            </w:pPr>
          </w:p>
          <w:p w14:paraId="2068762C" w14:textId="77777777" w:rsidR="00E4305F" w:rsidRPr="00F13FD5" w:rsidRDefault="00E4305F" w:rsidP="00232070">
            <w:pPr>
              <w:keepNext/>
              <w:keepLines/>
              <w:spacing w:line="276" w:lineRule="auto"/>
              <w:rPr>
                <w:rFonts w:ascii="Tahoma" w:hAnsi="Tahoma" w:cs="Tahoma"/>
                <w:sz w:val="22"/>
                <w:szCs w:val="22"/>
                <w:lang w:eastAsia="en-US"/>
              </w:rPr>
            </w:pPr>
          </w:p>
        </w:tc>
      </w:tr>
    </w:tbl>
    <w:p w14:paraId="6B67EE63" w14:textId="77777777" w:rsidR="00E4305F" w:rsidRPr="00F13FD5" w:rsidRDefault="00E4305F" w:rsidP="00232070">
      <w:pPr>
        <w:keepNext/>
        <w:keepLines/>
        <w:jc w:val="both"/>
        <w:rPr>
          <w:rFonts w:ascii="Tahoma" w:hAnsi="Tahoma" w:cs="Tahoma"/>
          <w:bCs/>
          <w:i/>
          <w:noProof/>
          <w:sz w:val="18"/>
          <w:szCs w:val="18"/>
        </w:rPr>
      </w:pPr>
    </w:p>
    <w:p w14:paraId="03CE4104" w14:textId="77777777" w:rsidR="0033190C" w:rsidRPr="00F13FD5" w:rsidRDefault="0033190C" w:rsidP="00232070">
      <w:pPr>
        <w:keepNext/>
        <w:keepLines/>
        <w:jc w:val="both"/>
        <w:rPr>
          <w:rFonts w:ascii="Tahoma" w:hAnsi="Tahoma" w:cs="Tahoma"/>
          <w:bCs/>
          <w:i/>
          <w:noProof/>
          <w:sz w:val="18"/>
          <w:szCs w:val="18"/>
        </w:rPr>
      </w:pPr>
    </w:p>
    <w:p w14:paraId="1AA0E0DE" w14:textId="77777777" w:rsidR="0033190C" w:rsidRPr="00F13FD5" w:rsidRDefault="0033190C" w:rsidP="00232070">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33190C" w:rsidRPr="00F13FD5" w14:paraId="306FB1D1" w14:textId="77777777" w:rsidTr="001D3263">
        <w:tc>
          <w:tcPr>
            <w:tcW w:w="3189" w:type="dxa"/>
            <w:tcBorders>
              <w:top w:val="single" w:sz="4" w:space="0" w:color="auto"/>
            </w:tcBorders>
            <w:vAlign w:val="bottom"/>
          </w:tcPr>
          <w:p w14:paraId="28DF67C7" w14:textId="77777777" w:rsidR="0033190C" w:rsidRPr="00F13FD5" w:rsidRDefault="0033190C" w:rsidP="00232070">
            <w:pPr>
              <w:keepNext/>
              <w:keepLines/>
              <w:tabs>
                <w:tab w:val="left" w:pos="567"/>
                <w:tab w:val="num" w:pos="851"/>
                <w:tab w:val="left" w:pos="993"/>
              </w:tabs>
              <w:jc w:val="center"/>
              <w:rPr>
                <w:rFonts w:ascii="Tahoma" w:hAnsi="Tahoma" w:cs="Tahoma"/>
              </w:rPr>
            </w:pPr>
            <w:r w:rsidRPr="00F13FD5">
              <w:rPr>
                <w:rFonts w:ascii="Tahoma" w:hAnsi="Tahoma" w:cs="Tahoma"/>
              </w:rPr>
              <w:t>Kraj, datum</w:t>
            </w:r>
          </w:p>
        </w:tc>
        <w:tc>
          <w:tcPr>
            <w:tcW w:w="2268" w:type="dxa"/>
          </w:tcPr>
          <w:p w14:paraId="1D9CFE4C" w14:textId="77777777" w:rsidR="0033190C" w:rsidRPr="00F13FD5" w:rsidRDefault="0033190C" w:rsidP="00232070">
            <w:pPr>
              <w:keepNext/>
              <w:keepLines/>
              <w:tabs>
                <w:tab w:val="left" w:pos="567"/>
                <w:tab w:val="num" w:pos="851"/>
                <w:tab w:val="left" w:pos="993"/>
              </w:tabs>
              <w:jc w:val="center"/>
              <w:rPr>
                <w:rFonts w:ascii="Tahoma" w:hAnsi="Tahoma" w:cs="Tahoma"/>
              </w:rPr>
            </w:pPr>
            <w:r w:rsidRPr="00F13FD5">
              <w:rPr>
                <w:rFonts w:ascii="Tahoma" w:hAnsi="Tahoma" w:cs="Tahoma"/>
              </w:rPr>
              <w:t>žig</w:t>
            </w:r>
          </w:p>
        </w:tc>
        <w:tc>
          <w:tcPr>
            <w:tcW w:w="4111" w:type="dxa"/>
            <w:tcBorders>
              <w:top w:val="single" w:sz="4" w:space="0" w:color="auto"/>
            </w:tcBorders>
          </w:tcPr>
          <w:p w14:paraId="2AD45FE6" w14:textId="77777777" w:rsidR="0033190C" w:rsidRPr="00F13FD5" w:rsidRDefault="0033190C" w:rsidP="00232070">
            <w:pPr>
              <w:keepNext/>
              <w:keepLines/>
              <w:tabs>
                <w:tab w:val="left" w:pos="567"/>
                <w:tab w:val="num" w:pos="851"/>
                <w:tab w:val="left" w:pos="993"/>
              </w:tabs>
              <w:jc w:val="center"/>
              <w:rPr>
                <w:rFonts w:ascii="Tahoma" w:hAnsi="Tahoma" w:cs="Tahoma"/>
              </w:rPr>
            </w:pPr>
            <w:r w:rsidRPr="00F13FD5">
              <w:rPr>
                <w:rFonts w:ascii="Tahoma" w:hAnsi="Tahoma" w:cs="Tahoma"/>
              </w:rPr>
              <w:t>(Naziv ter podpis ponudnika)</w:t>
            </w:r>
          </w:p>
        </w:tc>
      </w:tr>
    </w:tbl>
    <w:p w14:paraId="4805640C" w14:textId="77777777" w:rsidR="0033190C" w:rsidRPr="00F13FD5" w:rsidRDefault="0033190C" w:rsidP="00232070">
      <w:pPr>
        <w:keepNext/>
        <w:keepLines/>
        <w:tabs>
          <w:tab w:val="left" w:pos="2835"/>
        </w:tabs>
        <w:ind w:left="284" w:hanging="284"/>
        <w:jc w:val="both"/>
        <w:rPr>
          <w:rFonts w:ascii="Tahoma" w:hAnsi="Tahoma" w:cs="Tahoma"/>
        </w:rPr>
      </w:pPr>
    </w:p>
    <w:p w14:paraId="11DBFCA3" w14:textId="77777777" w:rsidR="0033190C" w:rsidRPr="00F13FD5" w:rsidRDefault="0033190C" w:rsidP="00232070">
      <w:pPr>
        <w:keepNext/>
        <w:keepLines/>
        <w:tabs>
          <w:tab w:val="left" w:pos="2835"/>
        </w:tabs>
        <w:ind w:left="284" w:hanging="284"/>
        <w:jc w:val="both"/>
        <w:rPr>
          <w:rFonts w:ascii="Tahoma" w:hAnsi="Tahoma" w:cs="Tahoma"/>
        </w:rPr>
      </w:pPr>
    </w:p>
    <w:p w14:paraId="0D749C65" w14:textId="77777777" w:rsidR="00E4305F" w:rsidRPr="00F13FD5" w:rsidRDefault="00E4305F" w:rsidP="00232070">
      <w:pPr>
        <w:keepNext/>
        <w:keepLines/>
        <w:tabs>
          <w:tab w:val="left" w:pos="2835"/>
        </w:tabs>
        <w:ind w:left="284" w:hanging="284"/>
        <w:jc w:val="both"/>
        <w:rPr>
          <w:rFonts w:ascii="Tahoma" w:hAnsi="Tahoma" w:cs="Tahoma"/>
        </w:rPr>
      </w:pPr>
    </w:p>
    <w:p w14:paraId="4DA08A55" w14:textId="77777777" w:rsidR="00E4305F" w:rsidRPr="00F13FD5" w:rsidRDefault="00E4305F" w:rsidP="00232070">
      <w:pPr>
        <w:keepNext/>
        <w:keepLines/>
        <w:tabs>
          <w:tab w:val="left" w:pos="2835"/>
        </w:tabs>
        <w:ind w:left="284" w:hanging="284"/>
        <w:jc w:val="both"/>
        <w:rPr>
          <w:rFonts w:ascii="Tahoma" w:hAnsi="Tahoma" w:cs="Tahoma"/>
        </w:rPr>
      </w:pPr>
    </w:p>
    <w:p w14:paraId="22E7CF33" w14:textId="05054743" w:rsidR="00E4305F" w:rsidRPr="00F13FD5" w:rsidRDefault="004C79F4"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 xml:space="preserve">Opomba: </w:t>
      </w:r>
      <w:r w:rsidR="00E4305F" w:rsidRPr="00F13FD5">
        <w:rPr>
          <w:rFonts w:ascii="Tahoma" w:hAnsi="Tahoma" w:cs="Tahoma"/>
          <w:i/>
          <w:iCs/>
          <w:sz w:val="18"/>
          <w:szCs w:val="22"/>
        </w:rPr>
        <w:t>Obrazec se izpolni in podpiše</w:t>
      </w:r>
      <w:r w:rsidR="002025A5" w:rsidRPr="00F13FD5">
        <w:rPr>
          <w:rFonts w:ascii="Tahoma" w:hAnsi="Tahoma" w:cs="Tahoma"/>
          <w:i/>
          <w:iCs/>
          <w:sz w:val="18"/>
          <w:szCs w:val="22"/>
        </w:rPr>
        <w:t>,</w:t>
      </w:r>
      <w:r w:rsidR="00E4305F" w:rsidRPr="00F13FD5">
        <w:rPr>
          <w:rFonts w:ascii="Tahoma" w:hAnsi="Tahoma" w:cs="Tahoma"/>
          <w:i/>
          <w:iCs/>
          <w:sz w:val="18"/>
          <w:szCs w:val="22"/>
        </w:rPr>
        <w:t xml:space="preserve"> </w:t>
      </w:r>
      <w:r w:rsidR="00E4305F" w:rsidRPr="00F13FD5">
        <w:rPr>
          <w:rFonts w:ascii="Tahoma" w:hAnsi="Tahoma" w:cs="Tahoma"/>
          <w:i/>
          <w:iCs/>
          <w:sz w:val="18"/>
          <w:szCs w:val="22"/>
          <w:u w:val="single"/>
        </w:rPr>
        <w:t>kadar namerava ponudnik izvesti javno naročilo s podizvajalcem, ki zahteva neposredno plačilo</w:t>
      </w:r>
      <w:r w:rsidR="00E4305F" w:rsidRPr="00F13FD5">
        <w:rPr>
          <w:rFonts w:ascii="Tahoma" w:hAnsi="Tahoma" w:cs="Tahoma"/>
          <w:i/>
          <w:iCs/>
          <w:sz w:val="18"/>
          <w:szCs w:val="22"/>
        </w:rPr>
        <w:t xml:space="preserve"> v skladu s 94. členom ZJN-3.</w:t>
      </w:r>
    </w:p>
    <w:p w14:paraId="320495B8" w14:textId="77777777" w:rsidR="00E4305F" w:rsidRPr="00F13FD5" w:rsidRDefault="00E4305F" w:rsidP="00232070">
      <w:pPr>
        <w:keepNext/>
        <w:keepLines/>
        <w:jc w:val="both"/>
        <w:rPr>
          <w:rFonts w:ascii="Tahoma" w:hAnsi="Tahoma" w:cs="Tahoma"/>
          <w:i/>
          <w:iCs/>
          <w:sz w:val="16"/>
          <w:szCs w:val="22"/>
        </w:rPr>
      </w:pPr>
    </w:p>
    <w:p w14:paraId="74F0848A" w14:textId="3F37BCB8" w:rsidR="00E4305F" w:rsidRPr="00F13FD5" w:rsidRDefault="00E4305F" w:rsidP="00232070">
      <w:pPr>
        <w:keepNext/>
        <w:keepLines/>
        <w:jc w:val="both"/>
        <w:rPr>
          <w:rFonts w:ascii="Tahoma" w:hAnsi="Tahoma" w:cs="Tahoma"/>
          <w:i/>
          <w:iCs/>
          <w:sz w:val="18"/>
          <w:szCs w:val="22"/>
        </w:rPr>
      </w:pPr>
      <w:r w:rsidRPr="00F13FD5">
        <w:rPr>
          <w:rFonts w:ascii="Tahoma" w:hAnsi="Tahoma" w:cs="Tahoma"/>
          <w:i/>
          <w:iCs/>
          <w:sz w:val="18"/>
          <w:szCs w:val="22"/>
        </w:rPr>
        <w:t xml:space="preserve">V primeru, da ponudnik </w:t>
      </w:r>
      <w:r w:rsidRPr="00F13FD5">
        <w:rPr>
          <w:rFonts w:ascii="Tahoma" w:hAnsi="Tahoma" w:cs="Tahoma"/>
          <w:i/>
          <w:iCs/>
          <w:sz w:val="18"/>
          <w:szCs w:val="22"/>
          <w:u w:val="single"/>
        </w:rPr>
        <w:t>ne namerava</w:t>
      </w:r>
      <w:r w:rsidRPr="00F13FD5">
        <w:rPr>
          <w:rFonts w:ascii="Tahoma" w:hAnsi="Tahoma" w:cs="Tahoma"/>
          <w:i/>
          <w:iCs/>
          <w:sz w:val="18"/>
          <w:szCs w:val="22"/>
        </w:rPr>
        <w:t xml:space="preserve"> izvesti </w:t>
      </w:r>
      <w:r w:rsidR="00035153" w:rsidRPr="00F13FD5">
        <w:rPr>
          <w:rFonts w:ascii="Tahoma" w:hAnsi="Tahoma" w:cs="Tahoma"/>
          <w:i/>
          <w:iCs/>
          <w:sz w:val="18"/>
          <w:szCs w:val="22"/>
        </w:rPr>
        <w:t xml:space="preserve">javnega </w:t>
      </w:r>
      <w:r w:rsidRPr="00F13FD5">
        <w:rPr>
          <w:rFonts w:ascii="Tahoma" w:hAnsi="Tahoma" w:cs="Tahoma"/>
          <w:i/>
          <w:iCs/>
          <w:sz w:val="18"/>
          <w:szCs w:val="22"/>
        </w:rPr>
        <w:t>naročil</w:t>
      </w:r>
      <w:r w:rsidR="00035153" w:rsidRPr="00F13FD5">
        <w:rPr>
          <w:rFonts w:ascii="Tahoma" w:hAnsi="Tahoma" w:cs="Tahoma"/>
          <w:i/>
          <w:iCs/>
          <w:sz w:val="18"/>
          <w:szCs w:val="22"/>
        </w:rPr>
        <w:t>a</w:t>
      </w:r>
      <w:r w:rsidRPr="00F13FD5">
        <w:rPr>
          <w:rFonts w:ascii="Tahoma" w:hAnsi="Tahoma" w:cs="Tahoma"/>
          <w:i/>
          <w:iCs/>
          <w:sz w:val="18"/>
          <w:szCs w:val="22"/>
        </w:rPr>
        <w:t xml:space="preserve"> s podizvajalcem, </w:t>
      </w:r>
      <w:r w:rsidRPr="00F13FD5">
        <w:rPr>
          <w:rFonts w:ascii="Tahoma" w:hAnsi="Tahoma" w:cs="Tahoma"/>
          <w:i/>
          <w:iCs/>
          <w:sz w:val="18"/>
          <w:szCs w:val="22"/>
          <w:u w:val="single"/>
        </w:rPr>
        <w:t>ki zahteva neposredno plačilo</w:t>
      </w:r>
      <w:r w:rsidRPr="00F13FD5">
        <w:rPr>
          <w:rFonts w:ascii="Tahoma" w:hAnsi="Tahoma" w:cs="Tahoma"/>
          <w:i/>
          <w:iCs/>
          <w:sz w:val="18"/>
          <w:szCs w:val="22"/>
        </w:rPr>
        <w:t>, obrazca ni potrebno izpolniti.</w:t>
      </w:r>
    </w:p>
    <w:p w14:paraId="4A199406" w14:textId="77777777" w:rsidR="00E4305F" w:rsidRPr="00F13FD5" w:rsidRDefault="00E4305F" w:rsidP="00232070">
      <w:pPr>
        <w:keepNext/>
        <w:keepLines/>
        <w:jc w:val="both"/>
        <w:rPr>
          <w:rFonts w:ascii="Tahoma" w:hAnsi="Tahoma" w:cs="Tahoma"/>
          <w:i/>
          <w:iCs/>
          <w:szCs w:val="22"/>
        </w:rPr>
      </w:pPr>
    </w:p>
    <w:p w14:paraId="5250879D" w14:textId="77777777" w:rsidR="00E4305F" w:rsidRPr="00F13FD5" w:rsidRDefault="00E4305F"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 xml:space="preserve">Navodilo: </w:t>
      </w:r>
      <w:r w:rsidRPr="00F13FD5">
        <w:rPr>
          <w:rFonts w:ascii="Tahoma" w:hAnsi="Tahoma" w:cs="Tahoma"/>
          <w:i/>
          <w:iCs/>
          <w:sz w:val="18"/>
          <w:szCs w:val="22"/>
        </w:rPr>
        <w:t>Glavni izvajalec mora svojemu računu ali situaciji priložiti račun ali situacijo podizvajalca, ki ga je predhodno potrdil.</w:t>
      </w:r>
    </w:p>
    <w:p w14:paraId="766F7F47" w14:textId="77777777" w:rsidR="00E4305F" w:rsidRPr="00F13FD5" w:rsidRDefault="00E4305F" w:rsidP="00232070">
      <w:pPr>
        <w:keepNext/>
        <w:keepLines/>
        <w:jc w:val="both"/>
        <w:rPr>
          <w:rFonts w:ascii="Tahoma" w:hAnsi="Tahoma" w:cs="Tahoma"/>
          <w:i/>
          <w:sz w:val="18"/>
        </w:rPr>
      </w:pPr>
    </w:p>
    <w:p w14:paraId="2E72C08E" w14:textId="77777777" w:rsidR="00E4305F" w:rsidRPr="00F13FD5" w:rsidRDefault="00E4305F" w:rsidP="00232070">
      <w:pPr>
        <w:keepNext/>
        <w:keepLines/>
        <w:jc w:val="both"/>
        <w:rPr>
          <w:rFonts w:ascii="Tahoma" w:hAnsi="Tahoma" w:cs="Tahoma"/>
          <w:i/>
          <w:sz w:val="18"/>
        </w:rPr>
      </w:pPr>
      <w:r w:rsidRPr="00F13FD5">
        <w:rPr>
          <w:rFonts w:ascii="Tahoma" w:hAnsi="Tahoma" w:cs="Tahoma"/>
          <w:i/>
          <w:sz w:val="18"/>
        </w:rPr>
        <w:t>Obrazec se po potrebi kopira!</w:t>
      </w:r>
    </w:p>
    <w:p w14:paraId="0351C182" w14:textId="77777777" w:rsidR="00E4305F" w:rsidRPr="00F13FD5" w:rsidRDefault="00E4305F" w:rsidP="00232070">
      <w:pPr>
        <w:keepNext/>
        <w:keepLines/>
        <w:jc w:val="both"/>
        <w:rPr>
          <w:rFonts w:ascii="Tahoma" w:hAnsi="Tahoma" w:cs="Tahoma"/>
          <w:i/>
          <w:sz w:val="18"/>
        </w:rPr>
      </w:pPr>
    </w:p>
    <w:p w14:paraId="72795B5C" w14:textId="77777777" w:rsidR="00E4305F" w:rsidRPr="00F13FD5" w:rsidRDefault="00E4305F" w:rsidP="00232070">
      <w:pPr>
        <w:keepNext/>
        <w:keepLines/>
        <w:jc w:val="both"/>
        <w:rPr>
          <w:rFonts w:ascii="Tahoma" w:hAnsi="Tahoma" w:cs="Tahoma"/>
          <w:i/>
          <w:sz w:val="18"/>
        </w:rPr>
      </w:pPr>
    </w:p>
    <w:p w14:paraId="34B2CF09" w14:textId="77777777" w:rsidR="00E4305F" w:rsidRPr="00F13FD5" w:rsidRDefault="00E4305F" w:rsidP="00232070">
      <w:pPr>
        <w:keepNext/>
        <w:keepLines/>
        <w:jc w:val="both"/>
        <w:rPr>
          <w:rFonts w:ascii="Tahoma" w:hAnsi="Tahoma" w:cs="Tahoma"/>
          <w:i/>
          <w:sz w:val="18"/>
        </w:rPr>
      </w:pPr>
    </w:p>
    <w:p w14:paraId="4ABD6B5A" w14:textId="77777777" w:rsidR="00E4305F" w:rsidRPr="00F13FD5" w:rsidRDefault="00E4305F" w:rsidP="00232070">
      <w:pPr>
        <w:keepNext/>
        <w:keepLines/>
        <w:jc w:val="both"/>
        <w:rPr>
          <w:rFonts w:ascii="Tahoma" w:hAnsi="Tahoma" w:cs="Tahoma"/>
          <w:i/>
          <w:iCs/>
          <w:sz w:val="18"/>
          <w:szCs w:val="22"/>
        </w:rPr>
      </w:pPr>
    </w:p>
    <w:p w14:paraId="5FCC48CA" w14:textId="6B76BBD2" w:rsidR="00E4305F" w:rsidRPr="00F13FD5" w:rsidRDefault="00E4305F" w:rsidP="00232070">
      <w:pPr>
        <w:keepNext/>
        <w:keepLines/>
        <w:jc w:val="both"/>
        <w:rPr>
          <w:rFonts w:ascii="Tahoma" w:hAnsi="Tahoma" w:cs="Tahoma"/>
          <w:i/>
          <w:iCs/>
          <w:sz w:val="18"/>
          <w:szCs w:val="22"/>
        </w:rPr>
      </w:pPr>
    </w:p>
    <w:p w14:paraId="45105523" w14:textId="6213D366" w:rsidR="0005747C" w:rsidRPr="00F13FD5" w:rsidRDefault="0005747C" w:rsidP="00232070">
      <w:pPr>
        <w:keepNext/>
        <w:keepLines/>
        <w:jc w:val="both"/>
        <w:rPr>
          <w:rFonts w:ascii="Tahoma" w:hAnsi="Tahoma" w:cs="Tahoma"/>
          <w:i/>
          <w:iCs/>
          <w:sz w:val="18"/>
          <w:szCs w:val="22"/>
        </w:rPr>
      </w:pPr>
    </w:p>
    <w:p w14:paraId="2DA1DD4D" w14:textId="0A83BAC8" w:rsidR="0005747C" w:rsidRPr="00F13FD5" w:rsidRDefault="0005747C" w:rsidP="00232070">
      <w:pPr>
        <w:keepNext/>
        <w:keepLines/>
        <w:jc w:val="both"/>
        <w:rPr>
          <w:rFonts w:ascii="Tahoma" w:hAnsi="Tahoma" w:cs="Tahoma"/>
          <w:i/>
          <w:iCs/>
          <w:sz w:val="18"/>
          <w:szCs w:val="22"/>
        </w:rPr>
      </w:pPr>
    </w:p>
    <w:p w14:paraId="7AA1379C" w14:textId="3E110AEA" w:rsidR="0005747C" w:rsidRPr="00F13FD5" w:rsidRDefault="0005747C" w:rsidP="00232070">
      <w:pPr>
        <w:keepNext/>
        <w:keepLines/>
        <w:jc w:val="both"/>
        <w:rPr>
          <w:rFonts w:ascii="Tahoma" w:hAnsi="Tahoma" w:cs="Tahoma"/>
          <w:i/>
          <w:iCs/>
          <w:sz w:val="18"/>
          <w:szCs w:val="22"/>
        </w:rPr>
      </w:pPr>
    </w:p>
    <w:p w14:paraId="2EDC92EB" w14:textId="3A76235B" w:rsidR="0005747C" w:rsidRPr="00F13FD5" w:rsidRDefault="0005747C" w:rsidP="00232070">
      <w:pPr>
        <w:keepNext/>
        <w:keepLines/>
        <w:jc w:val="both"/>
        <w:rPr>
          <w:rFonts w:ascii="Tahoma" w:hAnsi="Tahoma" w:cs="Tahoma"/>
          <w:i/>
          <w:iCs/>
          <w:sz w:val="18"/>
          <w:szCs w:val="22"/>
        </w:rPr>
      </w:pPr>
    </w:p>
    <w:p w14:paraId="6137273C" w14:textId="1E2B56A4" w:rsidR="005158F9" w:rsidRPr="00F13FD5" w:rsidRDefault="005158F9" w:rsidP="00232070">
      <w:pPr>
        <w:keepNext/>
        <w:keepLines/>
        <w:jc w:val="both"/>
        <w:rPr>
          <w:rFonts w:ascii="Tahoma" w:hAnsi="Tahoma" w:cs="Tahoma"/>
          <w:i/>
          <w:iCs/>
          <w:sz w:val="18"/>
          <w:szCs w:val="22"/>
        </w:rPr>
      </w:pPr>
    </w:p>
    <w:p w14:paraId="7FA79C6E" w14:textId="64052AAF" w:rsidR="005158F9" w:rsidRPr="00F13FD5" w:rsidRDefault="005158F9" w:rsidP="00232070">
      <w:pPr>
        <w:keepNext/>
        <w:keepLines/>
        <w:jc w:val="both"/>
        <w:rPr>
          <w:rFonts w:ascii="Tahoma" w:hAnsi="Tahoma" w:cs="Tahoma"/>
          <w:i/>
          <w:iCs/>
          <w:sz w:val="18"/>
          <w:szCs w:val="22"/>
        </w:rPr>
      </w:pPr>
    </w:p>
    <w:p w14:paraId="35436D17" w14:textId="63F8E076" w:rsidR="005158F9" w:rsidRPr="00F13FD5" w:rsidRDefault="005158F9" w:rsidP="00232070">
      <w:pPr>
        <w:keepNext/>
        <w:keepLines/>
        <w:jc w:val="both"/>
        <w:rPr>
          <w:rFonts w:ascii="Tahoma" w:hAnsi="Tahoma" w:cs="Tahoma"/>
          <w:i/>
          <w:iCs/>
          <w:sz w:val="18"/>
          <w:szCs w:val="22"/>
        </w:rPr>
      </w:pPr>
    </w:p>
    <w:p w14:paraId="5DC8009B" w14:textId="2E5138B6" w:rsidR="005158F9" w:rsidRPr="00F13FD5" w:rsidRDefault="005158F9" w:rsidP="00232070">
      <w:pPr>
        <w:keepNext/>
        <w:keepLines/>
        <w:jc w:val="both"/>
        <w:rPr>
          <w:rFonts w:ascii="Tahoma" w:hAnsi="Tahoma" w:cs="Tahoma"/>
          <w:i/>
          <w:iCs/>
          <w:sz w:val="18"/>
          <w:szCs w:val="22"/>
        </w:rPr>
      </w:pPr>
    </w:p>
    <w:p w14:paraId="7CF97508" w14:textId="42484F94" w:rsidR="005158F9" w:rsidRPr="00F13FD5" w:rsidRDefault="005158F9" w:rsidP="00232070">
      <w:pPr>
        <w:keepNext/>
        <w:keepLines/>
        <w:jc w:val="both"/>
        <w:rPr>
          <w:rFonts w:ascii="Tahoma" w:hAnsi="Tahoma" w:cs="Tahoma"/>
          <w:i/>
          <w:iCs/>
          <w:sz w:val="18"/>
          <w:szCs w:val="22"/>
        </w:rPr>
      </w:pPr>
    </w:p>
    <w:p w14:paraId="6B21B415" w14:textId="69851DD7" w:rsidR="005158F9" w:rsidRPr="00F13FD5" w:rsidRDefault="005158F9" w:rsidP="00232070">
      <w:pPr>
        <w:keepNext/>
        <w:keepLines/>
        <w:jc w:val="both"/>
        <w:rPr>
          <w:rFonts w:ascii="Tahoma" w:hAnsi="Tahoma" w:cs="Tahoma"/>
          <w:i/>
          <w:iCs/>
          <w:sz w:val="18"/>
          <w:szCs w:val="22"/>
        </w:rPr>
      </w:pPr>
    </w:p>
    <w:p w14:paraId="32D6BB51" w14:textId="2ACB7A60" w:rsidR="005158F9" w:rsidRPr="00F13FD5" w:rsidRDefault="005158F9" w:rsidP="00232070">
      <w:pPr>
        <w:keepNext/>
        <w:keepLines/>
        <w:jc w:val="both"/>
        <w:rPr>
          <w:rFonts w:ascii="Tahoma" w:hAnsi="Tahoma" w:cs="Tahoma"/>
          <w:i/>
          <w:iCs/>
          <w:sz w:val="18"/>
          <w:szCs w:val="22"/>
        </w:rPr>
      </w:pPr>
    </w:p>
    <w:p w14:paraId="5B226DAB" w14:textId="1F9AB149" w:rsidR="005158F9" w:rsidRPr="00F13FD5" w:rsidRDefault="005158F9" w:rsidP="00232070">
      <w:pPr>
        <w:keepNext/>
        <w:keepLines/>
        <w:jc w:val="both"/>
        <w:rPr>
          <w:rFonts w:ascii="Tahoma" w:hAnsi="Tahoma" w:cs="Tahoma"/>
          <w:i/>
          <w:iCs/>
          <w:sz w:val="18"/>
          <w:szCs w:val="22"/>
        </w:rPr>
      </w:pPr>
    </w:p>
    <w:p w14:paraId="67795AC8" w14:textId="15DA3DE8" w:rsidR="009635C6" w:rsidRDefault="009635C6" w:rsidP="00232070">
      <w:pPr>
        <w:keepNext/>
        <w:keepLines/>
        <w:rPr>
          <w:rFonts w:ascii="Tahoma" w:hAnsi="Tahoma" w:cs="Tahoma"/>
          <w:i/>
          <w:iCs/>
          <w:sz w:val="18"/>
          <w:szCs w:val="22"/>
        </w:rPr>
      </w:pPr>
      <w:r>
        <w:rPr>
          <w:rFonts w:ascii="Tahoma" w:hAnsi="Tahoma" w:cs="Tahoma"/>
          <w:i/>
          <w:iCs/>
          <w:sz w:val="18"/>
          <w:szCs w:val="22"/>
        </w:rPr>
        <w:br w:type="page"/>
      </w:r>
    </w:p>
    <w:p w14:paraId="7085B61C" w14:textId="77777777" w:rsidR="005158F9" w:rsidRPr="00F13FD5" w:rsidRDefault="005158F9" w:rsidP="00232070">
      <w:pPr>
        <w:keepNext/>
        <w:keepLines/>
        <w:jc w:val="both"/>
        <w:rPr>
          <w:rFonts w:ascii="Tahoma" w:hAnsi="Tahoma" w:cs="Tahoma"/>
          <w:i/>
          <w:iCs/>
          <w:sz w:val="18"/>
          <w:szCs w:val="22"/>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161"/>
        <w:gridCol w:w="1985"/>
        <w:gridCol w:w="567"/>
      </w:tblGrid>
      <w:tr w:rsidR="0033190C" w:rsidRPr="00F13FD5" w14:paraId="5856A5DF" w14:textId="77777777" w:rsidTr="001D3263">
        <w:tc>
          <w:tcPr>
            <w:tcW w:w="608" w:type="dxa"/>
            <w:tcBorders>
              <w:right w:val="nil"/>
            </w:tcBorders>
          </w:tcPr>
          <w:p w14:paraId="6D5B436F" w14:textId="77777777" w:rsidR="0033190C" w:rsidRPr="00F13FD5" w:rsidRDefault="0033190C"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6161" w:type="dxa"/>
            <w:tcBorders>
              <w:left w:val="nil"/>
              <w:right w:val="single" w:sz="4" w:space="0" w:color="auto"/>
            </w:tcBorders>
            <w:vAlign w:val="bottom"/>
          </w:tcPr>
          <w:p w14:paraId="6136FA80" w14:textId="49CE45B3" w:rsidR="0033190C" w:rsidRPr="00F13FD5" w:rsidRDefault="0033190C" w:rsidP="00232070">
            <w:pPr>
              <w:keepNext/>
              <w:keepLines/>
              <w:rPr>
                <w:rFonts w:ascii="Tahoma" w:hAnsi="Tahoma" w:cs="Tahoma"/>
              </w:rPr>
            </w:pPr>
            <w:r w:rsidRPr="00F13FD5">
              <w:rPr>
                <w:rFonts w:ascii="Tahoma" w:eastAsia="Calibri" w:hAnsi="Tahoma" w:cs="Tahoma"/>
              </w:rPr>
              <w:t>SOGLASJE PODIZVAJALCA</w:t>
            </w:r>
          </w:p>
        </w:tc>
        <w:tc>
          <w:tcPr>
            <w:tcW w:w="1985" w:type="dxa"/>
            <w:tcBorders>
              <w:top w:val="single" w:sz="4" w:space="0" w:color="auto"/>
              <w:left w:val="single" w:sz="4" w:space="0" w:color="auto"/>
              <w:bottom w:val="single" w:sz="4" w:space="0" w:color="auto"/>
              <w:right w:val="nil"/>
            </w:tcBorders>
          </w:tcPr>
          <w:p w14:paraId="1534E009" w14:textId="4A7380C5" w:rsidR="0033190C" w:rsidRPr="00F13FD5" w:rsidRDefault="0033190C" w:rsidP="00232070">
            <w:pPr>
              <w:keepNext/>
              <w:keepLines/>
              <w:ind w:left="-74" w:right="-207"/>
              <w:jc w:val="both"/>
              <w:rPr>
                <w:rFonts w:ascii="Tahoma" w:hAnsi="Tahoma" w:cs="Tahoma"/>
                <w:b/>
                <w:iCs/>
              </w:rPr>
            </w:pPr>
            <w:r w:rsidRPr="00F13FD5">
              <w:rPr>
                <w:rFonts w:ascii="Tahoma" w:hAnsi="Tahoma" w:cs="Tahoma"/>
                <w:b/>
                <w:iCs/>
              </w:rPr>
              <w:t xml:space="preserve">  Obrazec 2 k Prilogi </w:t>
            </w:r>
          </w:p>
        </w:tc>
        <w:tc>
          <w:tcPr>
            <w:tcW w:w="567" w:type="dxa"/>
            <w:tcBorders>
              <w:top w:val="single" w:sz="4" w:space="0" w:color="auto"/>
              <w:left w:val="nil"/>
              <w:bottom w:val="single" w:sz="4" w:space="0" w:color="auto"/>
              <w:right w:val="single" w:sz="4" w:space="0" w:color="auto"/>
            </w:tcBorders>
          </w:tcPr>
          <w:p w14:paraId="28838373" w14:textId="77777777" w:rsidR="0033190C" w:rsidRPr="00F13FD5" w:rsidRDefault="0033190C" w:rsidP="00232070">
            <w:pPr>
              <w:keepNext/>
              <w:keepLines/>
              <w:ind w:right="-62"/>
              <w:jc w:val="both"/>
              <w:rPr>
                <w:rFonts w:ascii="Tahoma" w:hAnsi="Tahoma" w:cs="Tahoma"/>
                <w:b/>
                <w:iCs/>
              </w:rPr>
            </w:pPr>
            <w:r w:rsidRPr="00F13FD5">
              <w:rPr>
                <w:rFonts w:ascii="Tahoma" w:hAnsi="Tahoma" w:cs="Tahoma"/>
                <w:b/>
                <w:iCs/>
              </w:rPr>
              <w:t xml:space="preserve"> 4/1  </w:t>
            </w:r>
          </w:p>
        </w:tc>
      </w:tr>
    </w:tbl>
    <w:p w14:paraId="43354315" w14:textId="77777777" w:rsidR="0033190C" w:rsidRPr="00F13FD5" w:rsidRDefault="0033190C" w:rsidP="00232070">
      <w:pPr>
        <w:keepNext/>
        <w:keepLines/>
        <w:rPr>
          <w:rFonts w:ascii="Tahoma" w:hAnsi="Tahoma" w:cs="Tahoma"/>
          <w:b/>
          <w:sz w:val="28"/>
        </w:rPr>
      </w:pPr>
    </w:p>
    <w:p w14:paraId="5F814BCA" w14:textId="602C48EF" w:rsidR="00E4305F" w:rsidRPr="00F13FD5" w:rsidRDefault="00C20294" w:rsidP="00232070">
      <w:pPr>
        <w:keepNext/>
        <w:keepLines/>
        <w:spacing w:after="120"/>
        <w:jc w:val="both"/>
        <w:rPr>
          <w:rFonts w:ascii="Tahoma" w:hAnsi="Tahoma" w:cs="Tahoma"/>
        </w:rPr>
      </w:pPr>
      <w:r w:rsidRPr="00F13FD5">
        <w:rPr>
          <w:rFonts w:ascii="Tahoma" w:hAnsi="Tahoma" w:cs="Tahoma"/>
        </w:rPr>
        <w:t>Podizvajalec</w:t>
      </w:r>
      <w:r w:rsidR="00E4305F" w:rsidRPr="00F13FD5">
        <w:rPr>
          <w:rFonts w:ascii="Tahoma" w:hAnsi="Tahoma" w:cs="Tahoma"/>
        </w:rPr>
        <w:t>: ______________________________________________________________</w:t>
      </w:r>
      <w:r w:rsidRPr="00F13FD5">
        <w:rPr>
          <w:rFonts w:ascii="Tahoma" w:hAnsi="Tahoma" w:cs="Tahoma"/>
        </w:rPr>
        <w:t xml:space="preserve"> </w:t>
      </w:r>
      <w:r w:rsidR="00E4305F" w:rsidRPr="00F13FD5">
        <w:rPr>
          <w:rFonts w:ascii="Tahoma" w:hAnsi="Tahoma" w:cs="Tahoma"/>
        </w:rPr>
        <w:t>, ki nastopamo pri gospodarskemu subjektu, ki oddaja ponudbo za javno naročilo</w:t>
      </w:r>
      <w:r w:rsidR="00567278" w:rsidRPr="00F13FD5">
        <w:rPr>
          <w:rFonts w:ascii="Tahoma" w:hAnsi="Tahoma" w:cs="Tahoma"/>
        </w:rPr>
        <w:t xml:space="preserve"> št. </w:t>
      </w:r>
      <w:r w:rsidR="00637A5B">
        <w:rPr>
          <w:rFonts w:ascii="Tahoma" w:hAnsi="Tahoma" w:cs="Tahoma"/>
          <w:b/>
          <w:bCs/>
        </w:rPr>
        <w:t>VKS-59/26 Dobava in zamenjava puhal, redno in izredno vzdrževanje puhal ter dobava nadomestnih delov na IČN Barje</w:t>
      </w:r>
      <w:r w:rsidR="009C3789" w:rsidRPr="00F13FD5">
        <w:rPr>
          <w:rFonts w:ascii="Tahoma" w:hAnsi="Tahoma" w:cs="Tahoma"/>
          <w:color w:val="000000"/>
        </w:rPr>
        <w:t>,</w:t>
      </w:r>
    </w:p>
    <w:p w14:paraId="7E457A64" w14:textId="77777777" w:rsidR="00E4305F" w:rsidRPr="00F13FD5" w:rsidRDefault="00E4305F" w:rsidP="00232070">
      <w:pPr>
        <w:keepNext/>
        <w:keepLines/>
        <w:rPr>
          <w:rFonts w:ascii="Tahoma" w:hAnsi="Tahoma" w:cs="Tahoma"/>
        </w:rPr>
      </w:pPr>
    </w:p>
    <w:p w14:paraId="4A7551C1" w14:textId="77777777" w:rsidR="00E4305F" w:rsidRPr="00F13FD5" w:rsidRDefault="00E4305F" w:rsidP="00232070">
      <w:pPr>
        <w:keepNext/>
        <w:keepLines/>
        <w:jc w:val="center"/>
        <w:rPr>
          <w:rFonts w:ascii="Tahoma" w:hAnsi="Tahoma" w:cs="Tahoma"/>
          <w:b/>
        </w:rPr>
      </w:pPr>
    </w:p>
    <w:p w14:paraId="11CE23AC" w14:textId="77777777" w:rsidR="00E4305F" w:rsidRPr="00F13FD5" w:rsidRDefault="00E4305F" w:rsidP="00232070">
      <w:pPr>
        <w:keepNext/>
        <w:keepLines/>
        <w:jc w:val="center"/>
        <w:rPr>
          <w:rFonts w:ascii="Tahoma" w:hAnsi="Tahoma" w:cs="Tahoma"/>
          <w:b/>
          <w:sz w:val="22"/>
          <w:szCs w:val="22"/>
        </w:rPr>
      </w:pPr>
      <w:r w:rsidRPr="00F13FD5">
        <w:rPr>
          <w:rFonts w:ascii="Tahoma" w:hAnsi="Tahoma" w:cs="Tahoma"/>
          <w:b/>
          <w:sz w:val="22"/>
          <w:szCs w:val="22"/>
        </w:rPr>
        <w:t>SOGLAŠAMO,</w:t>
      </w:r>
    </w:p>
    <w:p w14:paraId="2C3B26B2" w14:textId="77777777" w:rsidR="00E4305F" w:rsidRPr="00F13FD5" w:rsidRDefault="00E4305F" w:rsidP="00232070">
      <w:pPr>
        <w:keepNext/>
        <w:keepLines/>
        <w:rPr>
          <w:rFonts w:ascii="Tahoma" w:hAnsi="Tahoma" w:cs="Tahoma"/>
          <w:b/>
        </w:rPr>
      </w:pPr>
    </w:p>
    <w:p w14:paraId="46972290" w14:textId="2720C420" w:rsidR="00E4305F" w:rsidRPr="00F13FD5" w:rsidRDefault="00E4305F" w:rsidP="00232070">
      <w:pPr>
        <w:keepNext/>
        <w:keepLines/>
        <w:jc w:val="both"/>
        <w:rPr>
          <w:rFonts w:ascii="Tahoma" w:hAnsi="Tahoma" w:cs="Tahoma"/>
        </w:rPr>
      </w:pPr>
      <w:r w:rsidRPr="00F13FD5">
        <w:rPr>
          <w:rFonts w:ascii="Tahoma" w:hAnsi="Tahoma" w:cs="Tahoma"/>
        </w:rPr>
        <w:t>da nam naročnik</w:t>
      </w:r>
      <w:r w:rsidR="00EC71B3" w:rsidRPr="00F13FD5">
        <w:rPr>
          <w:rFonts w:ascii="Tahoma" w:hAnsi="Tahoma" w:cs="Tahoma"/>
        </w:rPr>
        <w:t xml:space="preserve"> </w:t>
      </w:r>
      <w:r w:rsidR="00567278" w:rsidRPr="00F13FD5">
        <w:rPr>
          <w:rFonts w:ascii="Tahoma" w:hAnsi="Tahoma" w:cs="Tahoma"/>
        </w:rPr>
        <w:t>JAVNO PODJETJE VODOVOD KANALIZACIJA SNAGA d.o.o.</w:t>
      </w:r>
      <w:r w:rsidR="00581519" w:rsidRPr="00F13FD5">
        <w:rPr>
          <w:rFonts w:ascii="Tahoma" w:hAnsi="Tahoma" w:cs="Tahoma"/>
        </w:rPr>
        <w:t>,</w:t>
      </w:r>
      <w:r w:rsidR="00EC71B3" w:rsidRPr="00F13FD5">
        <w:rPr>
          <w:rFonts w:ascii="Tahoma" w:hAnsi="Tahoma" w:cs="Tahoma"/>
        </w:rPr>
        <w:t xml:space="preserve"> </w:t>
      </w:r>
      <w:r w:rsidRPr="00F13FD5">
        <w:rPr>
          <w:rFonts w:ascii="Tahoma" w:hAnsi="Tahoma" w:cs="Tahoma"/>
        </w:rPr>
        <w:t>v skladu s 94. členom ZJN-3, namesto gospodarskega subjekta, ki oddaja ponudbo za pre</w:t>
      </w:r>
      <w:r w:rsidR="009C3789" w:rsidRPr="00F13FD5">
        <w:rPr>
          <w:rFonts w:ascii="Tahoma" w:hAnsi="Tahoma" w:cs="Tahoma"/>
        </w:rPr>
        <w:t>dmetno javno naročilo, poravna</w:t>
      </w:r>
      <w:r w:rsidRPr="00F13FD5">
        <w:rPr>
          <w:rFonts w:ascii="Tahoma" w:hAnsi="Tahoma" w:cs="Tahoma"/>
        </w:rPr>
        <w:t xml:space="preserve"> našo terjatev v zvezi z izvedbo predmeta javnega naročila, in sicer na podlagi izstavljenih računov/situacij, ki jih bo predhodno potrdil izbrani ponudnik in bodo priloga računov/situacij, ki jih bo naročniku izstavil izbrani ponudnik.</w:t>
      </w:r>
    </w:p>
    <w:p w14:paraId="2F15DB1C" w14:textId="77777777" w:rsidR="00E4305F" w:rsidRPr="00F13FD5" w:rsidRDefault="00E4305F" w:rsidP="00232070">
      <w:pPr>
        <w:keepNext/>
        <w:keepLines/>
        <w:rPr>
          <w:b/>
        </w:rPr>
      </w:pPr>
      <w:r w:rsidRPr="00F13FD5">
        <w:rPr>
          <w:b/>
        </w:rPr>
        <w:t xml:space="preserve"> </w:t>
      </w:r>
    </w:p>
    <w:p w14:paraId="7483911E" w14:textId="04C5583B" w:rsidR="00E4305F" w:rsidRPr="00F13FD5" w:rsidRDefault="00E4305F" w:rsidP="00232070">
      <w:pPr>
        <w:keepNext/>
        <w:keepLines/>
        <w:rPr>
          <w:b/>
        </w:rPr>
      </w:pPr>
    </w:p>
    <w:p w14:paraId="2F72460B" w14:textId="77777777" w:rsidR="0033190C" w:rsidRPr="00F13FD5" w:rsidRDefault="0033190C" w:rsidP="00232070">
      <w:pPr>
        <w:keepNext/>
        <w:keepLines/>
        <w:rPr>
          <w:rFonts w:ascii="Tahoma" w:hAnsi="Tahoma" w:cs="Tahoma"/>
          <w:b/>
        </w:rPr>
      </w:pPr>
    </w:p>
    <w:p w14:paraId="4DF5D63B" w14:textId="77777777" w:rsidR="0033190C" w:rsidRPr="00F13FD5" w:rsidRDefault="0033190C" w:rsidP="00232070">
      <w:pPr>
        <w:keepNext/>
        <w:keepLines/>
        <w:rPr>
          <w:rFonts w:ascii="Tahoma" w:hAnsi="Tahoma" w:cs="Tahoma"/>
        </w:rPr>
      </w:pPr>
      <w:r w:rsidRPr="00F13FD5">
        <w:rPr>
          <w:rFonts w:ascii="Tahoma" w:hAnsi="Tahoma" w:cs="Tahoma"/>
        </w:rPr>
        <w:t>____________________________                     Žig                     _______________________________</w:t>
      </w:r>
    </w:p>
    <w:p w14:paraId="6B288526" w14:textId="77777777" w:rsidR="0033190C" w:rsidRPr="00F13FD5" w:rsidRDefault="0033190C" w:rsidP="00232070">
      <w:pPr>
        <w:keepNext/>
        <w:keepLines/>
        <w:rPr>
          <w:rFonts w:ascii="Tahoma" w:hAnsi="Tahoma" w:cs="Tahoma"/>
        </w:rPr>
      </w:pPr>
      <w:r w:rsidRPr="00F13FD5">
        <w:rPr>
          <w:rFonts w:ascii="Tahoma" w:hAnsi="Tahoma" w:cs="Tahoma"/>
        </w:rPr>
        <w:t>(Kraj in datum)                                                                          (Naziv ter podpis podizvajalca)</w:t>
      </w:r>
    </w:p>
    <w:p w14:paraId="0C88FC58" w14:textId="77777777" w:rsidR="0033190C" w:rsidRPr="00F13FD5" w:rsidRDefault="0033190C" w:rsidP="00232070">
      <w:pPr>
        <w:keepNext/>
        <w:keepLines/>
      </w:pPr>
    </w:p>
    <w:p w14:paraId="21D6902C" w14:textId="3F65BF6D" w:rsidR="0033190C" w:rsidRPr="00F13FD5" w:rsidRDefault="0033190C" w:rsidP="00232070">
      <w:pPr>
        <w:keepNext/>
        <w:keepLines/>
        <w:rPr>
          <w:b/>
        </w:rPr>
      </w:pPr>
    </w:p>
    <w:p w14:paraId="656A04FB" w14:textId="77777777" w:rsidR="00E4305F" w:rsidRPr="00F13FD5" w:rsidRDefault="00E4305F" w:rsidP="00232070">
      <w:pPr>
        <w:keepNext/>
        <w:keepLines/>
      </w:pPr>
    </w:p>
    <w:p w14:paraId="2F4E0F37" w14:textId="77777777" w:rsidR="00E4305F" w:rsidRPr="00F13FD5" w:rsidRDefault="00E4305F" w:rsidP="00232070">
      <w:pPr>
        <w:keepNext/>
        <w:keepLines/>
      </w:pPr>
    </w:p>
    <w:p w14:paraId="60AA83D9" w14:textId="77777777" w:rsidR="00E4305F" w:rsidRPr="00F13FD5" w:rsidRDefault="00E4305F"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 xml:space="preserve">Opomba: </w:t>
      </w:r>
    </w:p>
    <w:p w14:paraId="089117FE" w14:textId="77777777" w:rsidR="00E4305F" w:rsidRPr="00F13FD5" w:rsidRDefault="00E4305F" w:rsidP="00232070">
      <w:pPr>
        <w:keepNext/>
        <w:keepLines/>
        <w:jc w:val="both"/>
        <w:rPr>
          <w:b/>
        </w:rPr>
      </w:pPr>
      <w:r w:rsidRPr="00F13FD5">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8A14C8" w:rsidRPr="00F13FD5">
        <w:rPr>
          <w:rFonts w:ascii="Tahoma" w:hAnsi="Tahoma" w:cs="Tahoma"/>
          <w:i/>
          <w:iCs/>
          <w:sz w:val="18"/>
          <w:szCs w:val="22"/>
        </w:rPr>
        <w:t>pogodbi</w:t>
      </w:r>
      <w:r w:rsidRPr="00F13FD5">
        <w:rPr>
          <w:rFonts w:ascii="Tahoma" w:hAnsi="Tahoma" w:cs="Tahoma"/>
          <w:i/>
          <w:iCs/>
          <w:sz w:val="18"/>
          <w:szCs w:val="22"/>
        </w:rPr>
        <w:t xml:space="preserve"> o izvedbi javnega naročila.</w:t>
      </w:r>
    </w:p>
    <w:p w14:paraId="41521DED" w14:textId="77777777" w:rsidR="00E4305F" w:rsidRPr="00F13FD5" w:rsidRDefault="00E4305F" w:rsidP="00232070">
      <w:pPr>
        <w:keepNext/>
        <w:keepLines/>
        <w:jc w:val="both"/>
        <w:rPr>
          <w:rFonts w:ascii="Tahoma" w:hAnsi="Tahoma" w:cs="Tahoma"/>
          <w:i/>
          <w:iCs/>
          <w:sz w:val="18"/>
          <w:szCs w:val="22"/>
        </w:rPr>
      </w:pPr>
    </w:p>
    <w:p w14:paraId="0652DED9" w14:textId="76DC0836" w:rsidR="00E4305F" w:rsidRPr="00F13FD5" w:rsidRDefault="00E4305F" w:rsidP="00232070">
      <w:pPr>
        <w:keepNext/>
        <w:keepLines/>
        <w:jc w:val="both"/>
        <w:rPr>
          <w:rFonts w:ascii="Tahoma" w:hAnsi="Tahoma" w:cs="Tahoma"/>
          <w:i/>
          <w:iCs/>
          <w:sz w:val="18"/>
          <w:szCs w:val="22"/>
        </w:rPr>
      </w:pPr>
      <w:r w:rsidRPr="00F13FD5">
        <w:rPr>
          <w:rFonts w:ascii="Tahoma" w:hAnsi="Tahoma" w:cs="Tahoma"/>
          <w:i/>
          <w:iCs/>
          <w:sz w:val="18"/>
          <w:szCs w:val="22"/>
        </w:rPr>
        <w:t>V primeru, da ponudnik ne namerava izvesti javno naročilo s podizvajalcem, ki zahteva neposredno plačilo, obrazca ni potrebno izpolniti.</w:t>
      </w:r>
      <w:r w:rsidR="00B151A9" w:rsidRPr="00F13FD5">
        <w:rPr>
          <w:rFonts w:ascii="Tahoma" w:hAnsi="Tahoma" w:cs="Tahoma"/>
          <w:i/>
          <w:iCs/>
          <w:sz w:val="18"/>
          <w:szCs w:val="22"/>
        </w:rPr>
        <w:t xml:space="preserve"> </w:t>
      </w:r>
    </w:p>
    <w:p w14:paraId="343BE4D4" w14:textId="77777777" w:rsidR="00E4305F" w:rsidRPr="00F13FD5" w:rsidRDefault="00E4305F" w:rsidP="00232070">
      <w:pPr>
        <w:keepNext/>
        <w:keepLines/>
      </w:pPr>
    </w:p>
    <w:p w14:paraId="78C6631E" w14:textId="77777777" w:rsidR="00E4305F" w:rsidRPr="00F13FD5" w:rsidRDefault="00E4305F" w:rsidP="00232070">
      <w:pPr>
        <w:keepNext/>
        <w:keepLines/>
      </w:pPr>
    </w:p>
    <w:p w14:paraId="6DD56863" w14:textId="77777777" w:rsidR="00E4305F" w:rsidRPr="00F13FD5" w:rsidRDefault="00E4305F" w:rsidP="00232070">
      <w:pPr>
        <w:keepNext/>
        <w:keepLines/>
        <w:tabs>
          <w:tab w:val="left" w:pos="567"/>
          <w:tab w:val="num" w:pos="851"/>
          <w:tab w:val="left" w:pos="993"/>
        </w:tabs>
        <w:jc w:val="both"/>
        <w:rPr>
          <w:rFonts w:ascii="Tahoma" w:hAnsi="Tahoma" w:cs="Tahoma"/>
        </w:rPr>
      </w:pPr>
    </w:p>
    <w:p w14:paraId="2F128CC9" w14:textId="77777777" w:rsidR="00E4305F" w:rsidRPr="00F13FD5" w:rsidRDefault="00E4305F" w:rsidP="00232070">
      <w:pPr>
        <w:keepNext/>
        <w:keepLines/>
      </w:pPr>
    </w:p>
    <w:p w14:paraId="75AFC75E" w14:textId="77777777" w:rsidR="00E4305F" w:rsidRPr="00F13FD5" w:rsidRDefault="00E4305F" w:rsidP="00232070">
      <w:pPr>
        <w:keepNext/>
        <w:keepLines/>
      </w:pPr>
    </w:p>
    <w:p w14:paraId="738064DF" w14:textId="77777777" w:rsidR="00E4305F" w:rsidRPr="00F13FD5" w:rsidRDefault="00E4305F" w:rsidP="00232070">
      <w:pPr>
        <w:keepNext/>
        <w:keepLines/>
      </w:pPr>
    </w:p>
    <w:p w14:paraId="1FAAA571" w14:textId="77777777" w:rsidR="00E4305F" w:rsidRPr="00F13FD5" w:rsidRDefault="00E4305F" w:rsidP="00232070">
      <w:pPr>
        <w:keepNext/>
        <w:keepLines/>
      </w:pPr>
    </w:p>
    <w:p w14:paraId="70999F36" w14:textId="77777777" w:rsidR="00E4305F" w:rsidRPr="00F13FD5" w:rsidRDefault="00E4305F" w:rsidP="00232070">
      <w:pPr>
        <w:keepNext/>
        <w:keepLines/>
      </w:pPr>
    </w:p>
    <w:p w14:paraId="507DDF8A" w14:textId="77777777" w:rsidR="00E4305F" w:rsidRPr="00F13FD5" w:rsidRDefault="00E4305F" w:rsidP="00232070">
      <w:pPr>
        <w:keepNext/>
        <w:keepLines/>
        <w:spacing w:after="200" w:line="276" w:lineRule="auto"/>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161"/>
        <w:gridCol w:w="1985"/>
        <w:gridCol w:w="567"/>
      </w:tblGrid>
      <w:tr w:rsidR="0033190C" w:rsidRPr="00F13FD5" w14:paraId="5C7FAD0D" w14:textId="77777777" w:rsidTr="001D3263">
        <w:tc>
          <w:tcPr>
            <w:tcW w:w="608" w:type="dxa"/>
            <w:tcBorders>
              <w:right w:val="nil"/>
            </w:tcBorders>
          </w:tcPr>
          <w:p w14:paraId="2ED3321C" w14:textId="77777777" w:rsidR="0033190C" w:rsidRPr="00F13FD5" w:rsidRDefault="0033190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6161" w:type="dxa"/>
            <w:tcBorders>
              <w:left w:val="nil"/>
              <w:right w:val="single" w:sz="4" w:space="0" w:color="auto"/>
            </w:tcBorders>
            <w:vAlign w:val="bottom"/>
          </w:tcPr>
          <w:p w14:paraId="77362E5D" w14:textId="0EEA0C46" w:rsidR="0033190C" w:rsidRPr="00F13FD5" w:rsidRDefault="0033190C" w:rsidP="00232070">
            <w:pPr>
              <w:keepNext/>
              <w:keepLines/>
              <w:rPr>
                <w:rFonts w:ascii="Tahoma" w:hAnsi="Tahoma" w:cs="Tahoma"/>
              </w:rPr>
            </w:pPr>
            <w:r w:rsidRPr="00F13FD5">
              <w:rPr>
                <w:rFonts w:ascii="Tahoma" w:hAnsi="Tahoma" w:cs="Tahoma"/>
              </w:rPr>
              <w:t>SPORAZUM O MEDSEBOJNEM SODELOVANJU</w:t>
            </w:r>
          </w:p>
        </w:tc>
        <w:tc>
          <w:tcPr>
            <w:tcW w:w="1985" w:type="dxa"/>
            <w:tcBorders>
              <w:top w:val="single" w:sz="4" w:space="0" w:color="auto"/>
              <w:left w:val="single" w:sz="4" w:space="0" w:color="auto"/>
              <w:bottom w:val="single" w:sz="4" w:space="0" w:color="auto"/>
              <w:right w:val="nil"/>
            </w:tcBorders>
          </w:tcPr>
          <w:p w14:paraId="749DAFF3" w14:textId="18C7EB38" w:rsidR="0033190C" w:rsidRPr="00F13FD5" w:rsidRDefault="0033190C" w:rsidP="00232070">
            <w:pPr>
              <w:keepNext/>
              <w:keepLines/>
              <w:ind w:left="-74" w:right="-207"/>
              <w:jc w:val="both"/>
              <w:rPr>
                <w:rFonts w:ascii="Tahoma" w:hAnsi="Tahoma" w:cs="Tahoma"/>
                <w:b/>
                <w:iCs/>
              </w:rPr>
            </w:pPr>
            <w:r w:rsidRPr="00F13FD5">
              <w:rPr>
                <w:rFonts w:ascii="Tahoma" w:hAnsi="Tahoma" w:cs="Tahoma"/>
                <w:b/>
                <w:iCs/>
              </w:rPr>
              <w:t xml:space="preserve">  Obrazec 3 k Prilogi </w:t>
            </w:r>
          </w:p>
        </w:tc>
        <w:tc>
          <w:tcPr>
            <w:tcW w:w="567" w:type="dxa"/>
            <w:tcBorders>
              <w:top w:val="single" w:sz="4" w:space="0" w:color="auto"/>
              <w:left w:val="nil"/>
              <w:bottom w:val="single" w:sz="4" w:space="0" w:color="auto"/>
              <w:right w:val="single" w:sz="4" w:space="0" w:color="auto"/>
            </w:tcBorders>
          </w:tcPr>
          <w:p w14:paraId="6073FB61" w14:textId="77777777" w:rsidR="0033190C" w:rsidRPr="00F13FD5" w:rsidRDefault="0033190C" w:rsidP="00232070">
            <w:pPr>
              <w:keepNext/>
              <w:keepLines/>
              <w:ind w:right="-62"/>
              <w:jc w:val="both"/>
              <w:rPr>
                <w:rFonts w:ascii="Tahoma" w:hAnsi="Tahoma" w:cs="Tahoma"/>
                <w:b/>
                <w:iCs/>
              </w:rPr>
            </w:pPr>
            <w:r w:rsidRPr="00F13FD5">
              <w:rPr>
                <w:rFonts w:ascii="Tahoma" w:hAnsi="Tahoma" w:cs="Tahoma"/>
                <w:b/>
                <w:iCs/>
              </w:rPr>
              <w:t xml:space="preserve"> 4/1  </w:t>
            </w:r>
          </w:p>
        </w:tc>
      </w:tr>
    </w:tbl>
    <w:p w14:paraId="3286D962" w14:textId="7A4E663B" w:rsidR="0033190C" w:rsidRPr="00F13FD5" w:rsidRDefault="0033190C" w:rsidP="00232070">
      <w:pPr>
        <w:keepNext/>
        <w:keepLines/>
      </w:pPr>
    </w:p>
    <w:p w14:paraId="2CB4D946" w14:textId="31002560" w:rsidR="0033190C" w:rsidRPr="00F13FD5" w:rsidRDefault="0033190C" w:rsidP="00232070">
      <w:pPr>
        <w:keepNext/>
        <w:keepLines/>
      </w:pPr>
    </w:p>
    <w:p w14:paraId="6DA6B0A2" w14:textId="77777777" w:rsidR="0033190C" w:rsidRPr="00F13FD5" w:rsidRDefault="0033190C" w:rsidP="00232070">
      <w:pPr>
        <w:keepNext/>
        <w:keepLines/>
      </w:pPr>
    </w:p>
    <w:p w14:paraId="1A304031" w14:textId="77777777" w:rsidR="00E4305F" w:rsidRPr="00F13FD5" w:rsidRDefault="00E4305F" w:rsidP="00232070">
      <w:pPr>
        <w:keepNext/>
        <w:keepLines/>
        <w:jc w:val="center"/>
        <w:rPr>
          <w:rFonts w:ascii="Tahoma" w:hAnsi="Tahoma" w:cs="Tahoma"/>
          <w:b/>
          <w:i/>
        </w:rPr>
      </w:pPr>
      <w:r w:rsidRPr="00F13FD5">
        <w:rPr>
          <w:rFonts w:ascii="Tahoma" w:hAnsi="Tahoma" w:cs="Tahoma"/>
          <w:b/>
        </w:rPr>
        <w:t>SPORAZUM</w:t>
      </w:r>
    </w:p>
    <w:p w14:paraId="481B4D4D" w14:textId="77777777" w:rsidR="00E4305F" w:rsidRPr="00F13FD5" w:rsidRDefault="00E4305F" w:rsidP="00232070">
      <w:pPr>
        <w:keepNext/>
        <w:keepLines/>
        <w:jc w:val="center"/>
        <w:rPr>
          <w:rFonts w:ascii="Tahoma" w:hAnsi="Tahoma" w:cs="Tahoma"/>
          <w:b/>
          <w:i/>
        </w:rPr>
      </w:pPr>
      <w:r w:rsidRPr="00F13FD5">
        <w:rPr>
          <w:rFonts w:ascii="Tahoma" w:hAnsi="Tahoma" w:cs="Tahoma"/>
          <w:b/>
        </w:rPr>
        <w:t>O MEDSEBOJNEM SODELOVANJU</w:t>
      </w:r>
    </w:p>
    <w:p w14:paraId="5A7150F9" w14:textId="77777777" w:rsidR="00E4305F" w:rsidRPr="00F13FD5" w:rsidRDefault="00E4305F" w:rsidP="00232070">
      <w:pPr>
        <w:keepNext/>
        <w:keepLines/>
        <w:jc w:val="center"/>
        <w:rPr>
          <w:rFonts w:ascii="Tahoma" w:hAnsi="Tahoma" w:cs="Tahoma"/>
          <w:i/>
        </w:rPr>
      </w:pPr>
    </w:p>
    <w:p w14:paraId="483C3DAB" w14:textId="77777777" w:rsidR="00E4305F" w:rsidRPr="00F13FD5" w:rsidRDefault="00E4305F" w:rsidP="00232070">
      <w:pPr>
        <w:keepNext/>
        <w:keepLines/>
        <w:jc w:val="center"/>
        <w:rPr>
          <w:rFonts w:ascii="Tahoma" w:hAnsi="Tahoma" w:cs="Tahoma"/>
          <w:i/>
        </w:rPr>
      </w:pPr>
    </w:p>
    <w:p w14:paraId="4A16A176" w14:textId="77777777" w:rsidR="00E4305F" w:rsidRPr="00F13FD5" w:rsidRDefault="00E4305F" w:rsidP="00232070">
      <w:pPr>
        <w:keepNext/>
        <w:keepLines/>
        <w:jc w:val="center"/>
        <w:rPr>
          <w:rFonts w:ascii="Tahoma" w:hAnsi="Tahoma" w:cs="Tahoma"/>
          <w:i/>
        </w:rPr>
      </w:pPr>
      <w:r w:rsidRPr="00F13FD5">
        <w:rPr>
          <w:rFonts w:ascii="Tahoma" w:hAnsi="Tahoma" w:cs="Tahoma"/>
        </w:rPr>
        <w:t>(med ponudnikom in podizvajalci – priloži ponudnik)</w:t>
      </w:r>
    </w:p>
    <w:p w14:paraId="613D0BA0" w14:textId="77777777" w:rsidR="00E4305F" w:rsidRPr="00F13FD5" w:rsidRDefault="00E4305F" w:rsidP="00232070">
      <w:pPr>
        <w:keepNext/>
        <w:keepLines/>
      </w:pPr>
    </w:p>
    <w:p w14:paraId="7DF3D835" w14:textId="77777777" w:rsidR="00E4305F" w:rsidRPr="00F13FD5" w:rsidRDefault="00E4305F" w:rsidP="00232070">
      <w:pPr>
        <w:keepNext/>
        <w:keepLines/>
      </w:pPr>
    </w:p>
    <w:p w14:paraId="0EBA565A" w14:textId="77777777" w:rsidR="00E4305F" w:rsidRPr="00F13FD5" w:rsidRDefault="00E4305F" w:rsidP="00232070">
      <w:pPr>
        <w:keepNext/>
        <w:keepLines/>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33190C" w:rsidRPr="00F13FD5" w14:paraId="6135BB58" w14:textId="77777777" w:rsidTr="001D3263">
        <w:tc>
          <w:tcPr>
            <w:tcW w:w="608" w:type="dxa"/>
            <w:tcBorders>
              <w:right w:val="nil"/>
            </w:tcBorders>
          </w:tcPr>
          <w:p w14:paraId="5F67F914" w14:textId="77777777" w:rsidR="0033190C" w:rsidRPr="00F13FD5" w:rsidRDefault="0033190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2CB4E8E" w14:textId="685E0E31" w:rsidR="0033190C" w:rsidRPr="00F13FD5" w:rsidRDefault="0033190C" w:rsidP="00232070">
            <w:pPr>
              <w:keepNext/>
              <w:keepLines/>
              <w:rPr>
                <w:rFonts w:ascii="Tahoma" w:hAnsi="Tahoma" w:cs="Tahoma"/>
              </w:rPr>
            </w:pPr>
            <w:r w:rsidRPr="00F13FD5">
              <w:rPr>
                <w:rFonts w:ascii="Tahoma" w:hAnsi="Tahoma" w:cs="Tahoma"/>
              </w:rPr>
              <w:t>SEZNAM DRUGIH SUBJEKTOV, KATERIH ZMOGLJIVOST UPORABLJA PONUDNIK</w:t>
            </w:r>
          </w:p>
        </w:tc>
        <w:tc>
          <w:tcPr>
            <w:tcW w:w="851" w:type="dxa"/>
            <w:tcBorders>
              <w:top w:val="single" w:sz="4" w:space="0" w:color="auto"/>
              <w:left w:val="single" w:sz="4" w:space="0" w:color="auto"/>
              <w:bottom w:val="single" w:sz="4" w:space="0" w:color="auto"/>
              <w:right w:val="nil"/>
            </w:tcBorders>
          </w:tcPr>
          <w:p w14:paraId="3C9172B4" w14:textId="77777777" w:rsidR="0033190C" w:rsidRPr="00F13FD5" w:rsidRDefault="0033190C"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32EA4A6B" w14:textId="54AEA970" w:rsidR="0033190C" w:rsidRPr="00F13FD5" w:rsidRDefault="0033190C" w:rsidP="00232070">
            <w:pPr>
              <w:keepNext/>
              <w:keepLines/>
              <w:ind w:right="-62"/>
              <w:jc w:val="both"/>
              <w:rPr>
                <w:rFonts w:ascii="Tahoma" w:hAnsi="Tahoma" w:cs="Tahoma"/>
                <w:b/>
                <w:iCs/>
              </w:rPr>
            </w:pPr>
            <w:r w:rsidRPr="00F13FD5">
              <w:rPr>
                <w:rFonts w:ascii="Tahoma" w:hAnsi="Tahoma" w:cs="Tahoma"/>
                <w:b/>
                <w:iCs/>
              </w:rPr>
              <w:t xml:space="preserve"> 4/2  </w:t>
            </w:r>
          </w:p>
        </w:tc>
      </w:tr>
    </w:tbl>
    <w:p w14:paraId="34306366" w14:textId="77777777" w:rsidR="006B620F" w:rsidRPr="00F13FD5" w:rsidRDefault="006B620F" w:rsidP="00232070">
      <w:pPr>
        <w:keepNext/>
        <w:keepLines/>
        <w:jc w:val="both"/>
        <w:rPr>
          <w:rFonts w:ascii="Tahoma" w:hAnsi="Tahoma" w:cs="Tahoma"/>
        </w:rPr>
      </w:pPr>
    </w:p>
    <w:p w14:paraId="6DDBF31F" w14:textId="3D90B4C1" w:rsidR="00941637" w:rsidRPr="00F13FD5" w:rsidRDefault="006B620F" w:rsidP="00232070">
      <w:pPr>
        <w:keepNext/>
        <w:keepLines/>
        <w:jc w:val="both"/>
        <w:rPr>
          <w:rFonts w:ascii="Tahoma" w:hAnsi="Tahoma" w:cs="Tahoma"/>
        </w:rPr>
      </w:pPr>
      <w:r w:rsidRPr="00F13FD5">
        <w:rPr>
          <w:rFonts w:ascii="Tahoma" w:hAnsi="Tahoma" w:cs="Tahoma"/>
        </w:rPr>
        <w:t>Ponudnik</w:t>
      </w:r>
      <w:r w:rsidR="00941637" w:rsidRPr="00F13FD5">
        <w:rPr>
          <w:rFonts w:ascii="Tahoma" w:hAnsi="Tahoma" w:cs="Tahoma"/>
        </w:rPr>
        <w:t xml:space="preserve"> v prilogi navede subjekte, katerih zmogljivost uporablja, v kolikor z njimi namerava izvajati predmet javnega naročila. Prilogo podpišeta tako </w:t>
      </w:r>
      <w:r w:rsidRPr="00F13FD5">
        <w:rPr>
          <w:rFonts w:ascii="Tahoma" w:hAnsi="Tahoma" w:cs="Tahoma"/>
        </w:rPr>
        <w:t>ponudnik</w:t>
      </w:r>
      <w:r w:rsidR="00941637" w:rsidRPr="00F13FD5">
        <w:rPr>
          <w:rFonts w:ascii="Tahoma" w:hAnsi="Tahoma" w:cs="Tahoma"/>
        </w:rPr>
        <w:t xml:space="preserve"> kot subjekt.</w:t>
      </w:r>
    </w:p>
    <w:p w14:paraId="2A0ADD2E" w14:textId="77777777" w:rsidR="00E4305F" w:rsidRPr="00F13FD5" w:rsidRDefault="00E4305F" w:rsidP="00232070">
      <w:pPr>
        <w:keepNext/>
        <w:keepLines/>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19"/>
      </w:tblGrid>
      <w:tr w:rsidR="00E4305F" w:rsidRPr="00F13FD5" w14:paraId="48AB8F7C" w14:textId="77777777" w:rsidTr="00754141">
        <w:trPr>
          <w:trHeight w:val="511"/>
          <w:jc w:val="center"/>
        </w:trPr>
        <w:tc>
          <w:tcPr>
            <w:tcW w:w="9358" w:type="dxa"/>
            <w:gridSpan w:val="2"/>
            <w:vAlign w:val="center"/>
          </w:tcPr>
          <w:p w14:paraId="7DD3FD5B" w14:textId="2D9C66B6" w:rsidR="00E4305F" w:rsidRPr="00F13FD5" w:rsidRDefault="00CB23D7" w:rsidP="00232070">
            <w:pPr>
              <w:keepNext/>
              <w:keepLines/>
              <w:jc w:val="center"/>
              <w:rPr>
                <w:rFonts w:ascii="Tahoma" w:hAnsi="Tahoma" w:cs="Tahoma"/>
              </w:rPr>
            </w:pPr>
            <w:r w:rsidRPr="00F13FD5">
              <w:rPr>
                <w:rFonts w:ascii="Tahoma" w:hAnsi="Tahoma" w:cs="Tahoma"/>
              </w:rPr>
              <w:t>Javno naročilo</w:t>
            </w:r>
            <w:r w:rsidR="00567278" w:rsidRPr="00F13FD5">
              <w:rPr>
                <w:rFonts w:ascii="Tahoma" w:hAnsi="Tahoma" w:cs="Tahoma"/>
              </w:rPr>
              <w:t xml:space="preserve"> št. </w:t>
            </w:r>
            <w:r w:rsidR="00637A5B">
              <w:rPr>
                <w:rFonts w:ascii="Tahoma" w:hAnsi="Tahoma" w:cs="Tahoma"/>
                <w:b/>
                <w:bCs/>
              </w:rPr>
              <w:t>VKS-59/26 Dobava in zamenjava puhal, redno in izredno vzdrževanje puhal ter dobava nadomestnih delov na IČN Barje</w:t>
            </w:r>
          </w:p>
        </w:tc>
      </w:tr>
      <w:tr w:rsidR="00E4305F" w:rsidRPr="00F13FD5" w14:paraId="0F53536A" w14:textId="77777777" w:rsidTr="00403107">
        <w:trPr>
          <w:trHeight w:val="385"/>
          <w:jc w:val="center"/>
        </w:trPr>
        <w:tc>
          <w:tcPr>
            <w:tcW w:w="3539" w:type="dxa"/>
            <w:vAlign w:val="center"/>
          </w:tcPr>
          <w:p w14:paraId="78AC5299" w14:textId="77777777" w:rsidR="00E4305F" w:rsidRPr="00F13FD5" w:rsidRDefault="00E4305F" w:rsidP="00232070">
            <w:pPr>
              <w:keepNext/>
              <w:keepLines/>
              <w:rPr>
                <w:rFonts w:ascii="Tahoma" w:hAnsi="Tahoma" w:cs="Tahoma"/>
              </w:rPr>
            </w:pPr>
            <w:r w:rsidRPr="00F13FD5">
              <w:rPr>
                <w:rFonts w:ascii="Tahoma" w:hAnsi="Tahoma" w:cs="Tahoma"/>
              </w:rPr>
              <w:t>Naziv subjekta</w:t>
            </w:r>
          </w:p>
        </w:tc>
        <w:tc>
          <w:tcPr>
            <w:tcW w:w="5819" w:type="dxa"/>
            <w:vAlign w:val="center"/>
          </w:tcPr>
          <w:p w14:paraId="05E9AD86" w14:textId="77777777" w:rsidR="00E4305F" w:rsidRPr="00F13FD5" w:rsidRDefault="00E4305F" w:rsidP="00232070">
            <w:pPr>
              <w:keepNext/>
              <w:keepLines/>
              <w:rPr>
                <w:rFonts w:ascii="Tahoma" w:hAnsi="Tahoma" w:cs="Tahoma"/>
              </w:rPr>
            </w:pPr>
          </w:p>
          <w:p w14:paraId="70B29D8E" w14:textId="77777777" w:rsidR="00E4305F" w:rsidRPr="00F13FD5" w:rsidRDefault="00E4305F" w:rsidP="00232070">
            <w:pPr>
              <w:keepNext/>
              <w:keepLines/>
              <w:rPr>
                <w:rFonts w:ascii="Tahoma" w:hAnsi="Tahoma" w:cs="Tahoma"/>
              </w:rPr>
            </w:pPr>
          </w:p>
        </w:tc>
      </w:tr>
      <w:tr w:rsidR="00E4305F" w:rsidRPr="00F13FD5" w14:paraId="05B09BF0" w14:textId="77777777" w:rsidTr="00403107">
        <w:trPr>
          <w:jc w:val="center"/>
        </w:trPr>
        <w:tc>
          <w:tcPr>
            <w:tcW w:w="3539" w:type="dxa"/>
            <w:vAlign w:val="center"/>
          </w:tcPr>
          <w:p w14:paraId="0AB3C2AF" w14:textId="7403232F" w:rsidR="00E4305F" w:rsidRPr="00F13FD5" w:rsidRDefault="00501899" w:rsidP="00232070">
            <w:pPr>
              <w:keepNext/>
              <w:keepLines/>
              <w:rPr>
                <w:rFonts w:ascii="Tahoma" w:hAnsi="Tahoma" w:cs="Tahoma"/>
              </w:rPr>
            </w:pPr>
            <w:r w:rsidRPr="00F13FD5">
              <w:rPr>
                <w:rFonts w:ascii="Tahoma" w:hAnsi="Tahoma" w:cs="Tahoma"/>
              </w:rPr>
              <w:t xml:space="preserve">Poslovni </w:t>
            </w:r>
            <w:r w:rsidR="00E4305F" w:rsidRPr="00F13FD5">
              <w:rPr>
                <w:rFonts w:ascii="Tahoma" w:hAnsi="Tahoma" w:cs="Tahoma"/>
              </w:rPr>
              <w:t>naslov</w:t>
            </w:r>
          </w:p>
        </w:tc>
        <w:tc>
          <w:tcPr>
            <w:tcW w:w="5819" w:type="dxa"/>
            <w:vAlign w:val="center"/>
          </w:tcPr>
          <w:p w14:paraId="2D405764" w14:textId="77777777" w:rsidR="00E4305F" w:rsidRPr="00F13FD5" w:rsidRDefault="00E4305F" w:rsidP="00232070">
            <w:pPr>
              <w:keepNext/>
              <w:keepLines/>
              <w:rPr>
                <w:rFonts w:ascii="Tahoma" w:hAnsi="Tahoma" w:cs="Tahoma"/>
              </w:rPr>
            </w:pPr>
          </w:p>
          <w:p w14:paraId="18656A6D" w14:textId="77777777" w:rsidR="00E4305F" w:rsidRPr="00F13FD5" w:rsidRDefault="00E4305F" w:rsidP="00232070">
            <w:pPr>
              <w:keepNext/>
              <w:keepLines/>
              <w:rPr>
                <w:rFonts w:ascii="Tahoma" w:hAnsi="Tahoma" w:cs="Tahoma"/>
              </w:rPr>
            </w:pPr>
          </w:p>
        </w:tc>
      </w:tr>
      <w:tr w:rsidR="00E4305F" w:rsidRPr="00F13FD5" w14:paraId="6BA7F161" w14:textId="77777777" w:rsidTr="00403107">
        <w:trPr>
          <w:jc w:val="center"/>
        </w:trPr>
        <w:tc>
          <w:tcPr>
            <w:tcW w:w="3539" w:type="dxa"/>
            <w:vAlign w:val="center"/>
          </w:tcPr>
          <w:p w14:paraId="686DFF14" w14:textId="28C53487" w:rsidR="00E4305F" w:rsidRPr="00F13FD5" w:rsidRDefault="0005747C" w:rsidP="00232070">
            <w:pPr>
              <w:keepNext/>
              <w:keepLines/>
              <w:jc w:val="both"/>
              <w:rPr>
                <w:rFonts w:ascii="Tahoma" w:hAnsi="Tahoma" w:cs="Tahoma"/>
              </w:rPr>
            </w:pPr>
            <w:r w:rsidRPr="00F13FD5">
              <w:rPr>
                <w:rFonts w:ascii="Tahoma" w:hAnsi="Tahoma" w:cs="Tahoma"/>
              </w:rPr>
              <w:t xml:space="preserve">Navedba vseh oseb, ki so članice upravnega, vodstvenega ali nadzornega organa subjekta ali ki imajo pooblastila za njegovo zastopanje ali odločanje ali nadzor v njem </w:t>
            </w:r>
          </w:p>
        </w:tc>
        <w:tc>
          <w:tcPr>
            <w:tcW w:w="5819" w:type="dxa"/>
            <w:vAlign w:val="center"/>
          </w:tcPr>
          <w:p w14:paraId="5EDF9FC5" w14:textId="77777777" w:rsidR="00E4305F" w:rsidRPr="00F13FD5" w:rsidRDefault="00E4305F" w:rsidP="00232070">
            <w:pPr>
              <w:keepNext/>
              <w:keepLines/>
              <w:rPr>
                <w:rFonts w:ascii="Tahoma" w:hAnsi="Tahoma" w:cs="Tahoma"/>
              </w:rPr>
            </w:pPr>
          </w:p>
          <w:p w14:paraId="44012BEC" w14:textId="77777777" w:rsidR="00E4305F" w:rsidRPr="00F13FD5" w:rsidRDefault="00E4305F" w:rsidP="00232070">
            <w:pPr>
              <w:keepNext/>
              <w:keepLines/>
              <w:rPr>
                <w:rFonts w:ascii="Tahoma" w:hAnsi="Tahoma" w:cs="Tahoma"/>
              </w:rPr>
            </w:pPr>
          </w:p>
          <w:p w14:paraId="7BFED106" w14:textId="77777777" w:rsidR="00E4305F" w:rsidRPr="00F13FD5" w:rsidRDefault="00E4305F" w:rsidP="00232070">
            <w:pPr>
              <w:keepNext/>
              <w:keepLines/>
              <w:rPr>
                <w:rFonts w:ascii="Tahoma" w:hAnsi="Tahoma" w:cs="Tahoma"/>
              </w:rPr>
            </w:pPr>
          </w:p>
          <w:p w14:paraId="79A5E0A4" w14:textId="77777777" w:rsidR="00E4305F" w:rsidRPr="00F13FD5" w:rsidRDefault="00E4305F" w:rsidP="00232070">
            <w:pPr>
              <w:keepNext/>
              <w:keepLines/>
              <w:rPr>
                <w:rFonts w:ascii="Tahoma" w:hAnsi="Tahoma" w:cs="Tahoma"/>
              </w:rPr>
            </w:pPr>
          </w:p>
        </w:tc>
      </w:tr>
      <w:tr w:rsidR="00E4305F" w:rsidRPr="00F13FD5" w14:paraId="798081C7" w14:textId="77777777" w:rsidTr="00403107">
        <w:trPr>
          <w:trHeight w:val="357"/>
          <w:jc w:val="center"/>
        </w:trPr>
        <w:tc>
          <w:tcPr>
            <w:tcW w:w="3539" w:type="dxa"/>
            <w:vAlign w:val="center"/>
          </w:tcPr>
          <w:p w14:paraId="24E4158B" w14:textId="77777777" w:rsidR="00E4305F" w:rsidRPr="00F13FD5" w:rsidRDefault="00E4305F" w:rsidP="00232070">
            <w:pPr>
              <w:keepNext/>
              <w:keepLines/>
              <w:spacing w:line="276" w:lineRule="auto"/>
              <w:rPr>
                <w:rFonts w:ascii="Tahoma" w:hAnsi="Tahoma" w:cs="Tahoma"/>
              </w:rPr>
            </w:pPr>
            <w:r w:rsidRPr="00F13FD5">
              <w:rPr>
                <w:rFonts w:ascii="Tahoma" w:hAnsi="Tahoma" w:cs="Tahoma"/>
              </w:rPr>
              <w:t>Matična številka subjekta</w:t>
            </w:r>
          </w:p>
        </w:tc>
        <w:tc>
          <w:tcPr>
            <w:tcW w:w="5819" w:type="dxa"/>
            <w:vAlign w:val="center"/>
          </w:tcPr>
          <w:p w14:paraId="5D1B4059" w14:textId="77777777" w:rsidR="00E4305F" w:rsidRPr="00F13FD5" w:rsidRDefault="00E4305F" w:rsidP="00232070">
            <w:pPr>
              <w:keepNext/>
              <w:keepLines/>
              <w:spacing w:line="276" w:lineRule="auto"/>
              <w:rPr>
                <w:rFonts w:ascii="Tahoma" w:hAnsi="Tahoma" w:cs="Tahoma"/>
              </w:rPr>
            </w:pPr>
          </w:p>
        </w:tc>
      </w:tr>
      <w:tr w:rsidR="00E4305F" w:rsidRPr="00F13FD5" w14:paraId="18A64BFC" w14:textId="77777777" w:rsidTr="00403107">
        <w:trPr>
          <w:trHeight w:val="405"/>
          <w:jc w:val="center"/>
        </w:trPr>
        <w:tc>
          <w:tcPr>
            <w:tcW w:w="3539" w:type="dxa"/>
            <w:vAlign w:val="center"/>
          </w:tcPr>
          <w:p w14:paraId="51FF9B44" w14:textId="77777777" w:rsidR="00E4305F" w:rsidRPr="00F13FD5" w:rsidRDefault="00E4305F" w:rsidP="00232070">
            <w:pPr>
              <w:keepNext/>
              <w:keepLines/>
              <w:spacing w:line="276" w:lineRule="auto"/>
              <w:rPr>
                <w:rFonts w:ascii="Tahoma" w:hAnsi="Tahoma" w:cs="Tahoma"/>
              </w:rPr>
            </w:pPr>
            <w:r w:rsidRPr="00F13FD5">
              <w:rPr>
                <w:rFonts w:ascii="Tahoma" w:hAnsi="Tahoma" w:cs="Tahoma"/>
              </w:rPr>
              <w:t>Davčna številka subjekta</w:t>
            </w:r>
          </w:p>
        </w:tc>
        <w:tc>
          <w:tcPr>
            <w:tcW w:w="5819" w:type="dxa"/>
            <w:vAlign w:val="center"/>
          </w:tcPr>
          <w:p w14:paraId="55F44FCD" w14:textId="77777777" w:rsidR="00E4305F" w:rsidRPr="00F13FD5" w:rsidRDefault="00E4305F" w:rsidP="00232070">
            <w:pPr>
              <w:keepNext/>
              <w:keepLines/>
              <w:spacing w:line="276" w:lineRule="auto"/>
              <w:rPr>
                <w:rFonts w:ascii="Tahoma" w:hAnsi="Tahoma" w:cs="Tahoma"/>
              </w:rPr>
            </w:pPr>
          </w:p>
        </w:tc>
      </w:tr>
      <w:tr w:rsidR="00E4305F" w:rsidRPr="00F13FD5" w14:paraId="3E0AF836" w14:textId="77777777" w:rsidTr="00403107">
        <w:trPr>
          <w:trHeight w:val="410"/>
          <w:jc w:val="center"/>
        </w:trPr>
        <w:tc>
          <w:tcPr>
            <w:tcW w:w="3539" w:type="dxa"/>
            <w:vAlign w:val="center"/>
          </w:tcPr>
          <w:p w14:paraId="3EBDB43A" w14:textId="77777777" w:rsidR="00E4305F" w:rsidRPr="00F13FD5" w:rsidRDefault="00E4305F" w:rsidP="00232070">
            <w:pPr>
              <w:keepNext/>
              <w:keepLines/>
              <w:spacing w:line="276" w:lineRule="auto"/>
              <w:rPr>
                <w:rFonts w:ascii="Tahoma" w:hAnsi="Tahoma" w:cs="Tahoma"/>
              </w:rPr>
            </w:pPr>
            <w:r w:rsidRPr="00F13FD5">
              <w:rPr>
                <w:rFonts w:ascii="Tahoma" w:hAnsi="Tahoma" w:cs="Tahoma"/>
              </w:rPr>
              <w:t>Transakcijski račun subjekta</w:t>
            </w:r>
          </w:p>
        </w:tc>
        <w:tc>
          <w:tcPr>
            <w:tcW w:w="5819" w:type="dxa"/>
            <w:vAlign w:val="center"/>
          </w:tcPr>
          <w:p w14:paraId="0EB7D8F5" w14:textId="77777777" w:rsidR="00E4305F" w:rsidRPr="00F13FD5" w:rsidRDefault="00E4305F" w:rsidP="00232070">
            <w:pPr>
              <w:keepNext/>
              <w:keepLines/>
              <w:spacing w:line="276" w:lineRule="auto"/>
              <w:rPr>
                <w:rFonts w:ascii="Tahoma" w:hAnsi="Tahoma" w:cs="Tahoma"/>
              </w:rPr>
            </w:pPr>
          </w:p>
        </w:tc>
      </w:tr>
      <w:tr w:rsidR="00581519" w:rsidRPr="00F13FD5" w14:paraId="39279ACE" w14:textId="77777777" w:rsidTr="00403107">
        <w:trPr>
          <w:trHeight w:val="1835"/>
          <w:jc w:val="center"/>
        </w:trPr>
        <w:tc>
          <w:tcPr>
            <w:tcW w:w="3539" w:type="dxa"/>
            <w:vAlign w:val="center"/>
          </w:tcPr>
          <w:p w14:paraId="45E0F4DA" w14:textId="77777777" w:rsidR="00581519" w:rsidRPr="00F13FD5" w:rsidRDefault="00581519" w:rsidP="00232070">
            <w:pPr>
              <w:keepNext/>
              <w:keepLines/>
              <w:rPr>
                <w:rFonts w:ascii="Tahoma" w:hAnsi="Tahoma" w:cs="Tahoma"/>
              </w:rPr>
            </w:pPr>
            <w:r w:rsidRPr="00F13FD5">
              <w:rPr>
                <w:rFonts w:ascii="Tahoma" w:hAnsi="Tahoma" w:cs="Tahoma"/>
              </w:rPr>
              <w:t>Vsak del javnega naročila, za katere namerava ponudnik uporabiti zmogljivost subjekta</w:t>
            </w:r>
          </w:p>
        </w:tc>
        <w:tc>
          <w:tcPr>
            <w:tcW w:w="5819" w:type="dxa"/>
            <w:vAlign w:val="center"/>
          </w:tcPr>
          <w:p w14:paraId="621E22BD" w14:textId="7285456A" w:rsidR="00581519" w:rsidRPr="00F13FD5" w:rsidRDefault="00581519" w:rsidP="00232070">
            <w:pPr>
              <w:keepNext/>
              <w:keepLines/>
              <w:spacing w:line="276" w:lineRule="auto"/>
              <w:rPr>
                <w:rFonts w:ascii="Tahoma" w:hAnsi="Tahoma" w:cs="Tahoma"/>
              </w:rPr>
            </w:pPr>
          </w:p>
        </w:tc>
      </w:tr>
      <w:tr w:rsidR="00581519" w:rsidRPr="00F13FD5" w14:paraId="28F7CE07" w14:textId="77777777" w:rsidTr="00403107">
        <w:trPr>
          <w:trHeight w:val="360"/>
          <w:jc w:val="center"/>
        </w:trPr>
        <w:tc>
          <w:tcPr>
            <w:tcW w:w="3539" w:type="dxa"/>
            <w:vAlign w:val="center"/>
          </w:tcPr>
          <w:p w14:paraId="4CDA7581" w14:textId="12DB532C" w:rsidR="00581519" w:rsidRPr="00F13FD5" w:rsidRDefault="00581519" w:rsidP="00232070">
            <w:pPr>
              <w:keepNext/>
              <w:keepLines/>
              <w:rPr>
                <w:rFonts w:ascii="Tahoma" w:hAnsi="Tahoma" w:cs="Tahoma"/>
              </w:rPr>
            </w:pPr>
            <w:r w:rsidRPr="00F13FD5">
              <w:rPr>
                <w:rFonts w:ascii="Tahoma" w:hAnsi="Tahoma" w:cs="Tahoma"/>
              </w:rPr>
              <w:t>Količina/Delež (%) javnega naročila brez DDV</w:t>
            </w:r>
            <w:r w:rsidR="00403107" w:rsidRPr="00F13FD5">
              <w:rPr>
                <w:rFonts w:ascii="Tahoma" w:hAnsi="Tahoma" w:cs="Tahoma"/>
              </w:rPr>
              <w:t xml:space="preserve"> </w:t>
            </w:r>
            <w:r w:rsidRPr="00F13FD5">
              <w:rPr>
                <w:rFonts w:ascii="Tahoma" w:hAnsi="Tahoma" w:cs="Tahoma"/>
                <w:i/>
              </w:rPr>
              <w:t>(skupaj obligatorno manj kot 100 %)</w:t>
            </w:r>
          </w:p>
        </w:tc>
        <w:tc>
          <w:tcPr>
            <w:tcW w:w="5819" w:type="dxa"/>
            <w:vAlign w:val="center"/>
          </w:tcPr>
          <w:p w14:paraId="73DAB8FE" w14:textId="0664CEB3" w:rsidR="00581519" w:rsidRPr="00F13FD5" w:rsidRDefault="00581519" w:rsidP="00232070">
            <w:pPr>
              <w:keepNext/>
              <w:keepLines/>
              <w:spacing w:after="60"/>
              <w:rPr>
                <w:rFonts w:ascii="Tahoma" w:hAnsi="Tahoma" w:cs="Tahoma"/>
              </w:rPr>
            </w:pPr>
          </w:p>
        </w:tc>
      </w:tr>
      <w:tr w:rsidR="00E4305F" w:rsidRPr="00F13FD5" w14:paraId="5787DBAE" w14:textId="77777777" w:rsidTr="00403107">
        <w:trPr>
          <w:jc w:val="center"/>
        </w:trPr>
        <w:tc>
          <w:tcPr>
            <w:tcW w:w="3539" w:type="dxa"/>
            <w:vAlign w:val="center"/>
          </w:tcPr>
          <w:p w14:paraId="7392D3BC" w14:textId="77777777" w:rsidR="00E4305F" w:rsidRPr="00F13FD5" w:rsidRDefault="00E4305F" w:rsidP="00232070">
            <w:pPr>
              <w:keepNext/>
              <w:keepLines/>
              <w:rPr>
                <w:rFonts w:ascii="Tahoma" w:hAnsi="Tahoma" w:cs="Tahoma"/>
              </w:rPr>
            </w:pPr>
            <w:r w:rsidRPr="00F13FD5">
              <w:rPr>
                <w:rFonts w:ascii="Tahoma" w:hAnsi="Tahoma" w:cs="Tahoma"/>
              </w:rPr>
              <w:t>Kraj izvedbe</w:t>
            </w:r>
          </w:p>
        </w:tc>
        <w:tc>
          <w:tcPr>
            <w:tcW w:w="5819" w:type="dxa"/>
            <w:vAlign w:val="center"/>
          </w:tcPr>
          <w:p w14:paraId="62D1CE67" w14:textId="77777777" w:rsidR="00E4305F" w:rsidRPr="00F13FD5" w:rsidRDefault="00E4305F" w:rsidP="00232070">
            <w:pPr>
              <w:keepNext/>
              <w:keepLines/>
            </w:pPr>
          </w:p>
          <w:p w14:paraId="25E8300B" w14:textId="77777777" w:rsidR="00E4305F" w:rsidRPr="00F13FD5" w:rsidRDefault="00E4305F" w:rsidP="00232070">
            <w:pPr>
              <w:keepNext/>
              <w:keepLines/>
            </w:pPr>
          </w:p>
        </w:tc>
      </w:tr>
      <w:tr w:rsidR="00E4305F" w:rsidRPr="00F13FD5" w14:paraId="468BE826" w14:textId="77777777" w:rsidTr="00403107">
        <w:trPr>
          <w:jc w:val="center"/>
        </w:trPr>
        <w:tc>
          <w:tcPr>
            <w:tcW w:w="3539" w:type="dxa"/>
            <w:vAlign w:val="center"/>
          </w:tcPr>
          <w:p w14:paraId="12037935" w14:textId="77777777" w:rsidR="00E4305F" w:rsidRPr="00F13FD5" w:rsidRDefault="00E4305F" w:rsidP="00232070">
            <w:pPr>
              <w:keepNext/>
              <w:keepLines/>
              <w:rPr>
                <w:rFonts w:ascii="Tahoma" w:hAnsi="Tahoma" w:cs="Tahoma"/>
              </w:rPr>
            </w:pPr>
            <w:r w:rsidRPr="00F13FD5">
              <w:rPr>
                <w:rFonts w:ascii="Tahoma" w:hAnsi="Tahoma" w:cs="Tahoma"/>
              </w:rPr>
              <w:t>Rok izvedbe</w:t>
            </w:r>
          </w:p>
        </w:tc>
        <w:tc>
          <w:tcPr>
            <w:tcW w:w="5819" w:type="dxa"/>
            <w:vAlign w:val="center"/>
          </w:tcPr>
          <w:p w14:paraId="2A4D954F" w14:textId="77777777" w:rsidR="00E4305F" w:rsidRPr="00F13FD5" w:rsidRDefault="00E4305F" w:rsidP="00232070">
            <w:pPr>
              <w:keepNext/>
              <w:keepLines/>
            </w:pPr>
          </w:p>
          <w:p w14:paraId="7D65D43B" w14:textId="77777777" w:rsidR="00E4305F" w:rsidRPr="00F13FD5" w:rsidRDefault="00E4305F" w:rsidP="00232070">
            <w:pPr>
              <w:keepNext/>
              <w:keepLines/>
            </w:pPr>
          </w:p>
        </w:tc>
      </w:tr>
    </w:tbl>
    <w:p w14:paraId="0055D871" w14:textId="77777777" w:rsidR="00E4305F" w:rsidRPr="00F13FD5" w:rsidRDefault="00E4305F" w:rsidP="00232070">
      <w:pPr>
        <w:keepNext/>
        <w:keepLines/>
        <w:tabs>
          <w:tab w:val="left" w:pos="567"/>
          <w:tab w:val="left" w:pos="851"/>
          <w:tab w:val="left" w:pos="993"/>
        </w:tabs>
        <w:suppressAutoHyphens/>
        <w:jc w:val="both"/>
        <w:rPr>
          <w:rFonts w:ascii="Tahoma" w:hAnsi="Tahoma" w:cs="Tahoma"/>
          <w:lang w:eastAsia="ar-SA"/>
        </w:rPr>
      </w:pPr>
    </w:p>
    <w:p w14:paraId="785D2A55" w14:textId="77777777" w:rsidR="00E4305F" w:rsidRPr="00F13FD5" w:rsidRDefault="00E4305F" w:rsidP="00232070">
      <w:pPr>
        <w:keepNext/>
        <w:keepLines/>
        <w:tabs>
          <w:tab w:val="left" w:pos="5400"/>
        </w:tabs>
        <w:rPr>
          <w:rFonts w:ascii="Tahoma" w:hAnsi="Tahoma" w:cs="Tahoma"/>
        </w:rPr>
      </w:pPr>
      <w:r w:rsidRPr="00F13FD5">
        <w:rPr>
          <w:rFonts w:ascii="Tahoma" w:hAnsi="Tahoma" w:cs="Tahoma"/>
        </w:rPr>
        <w:t>Datum:.........................</w:t>
      </w:r>
      <w:r w:rsidRPr="00F13FD5">
        <w:rPr>
          <w:rFonts w:ascii="Tahoma" w:hAnsi="Tahoma" w:cs="Tahoma"/>
        </w:rPr>
        <w:tab/>
      </w:r>
    </w:p>
    <w:p w14:paraId="53073ADB" w14:textId="77777777" w:rsidR="00403107" w:rsidRPr="00F13FD5" w:rsidRDefault="00403107" w:rsidP="00232070">
      <w:pPr>
        <w:keepNext/>
        <w:keepLines/>
        <w:tabs>
          <w:tab w:val="left" w:pos="5400"/>
        </w:tabs>
        <w:jc w:val="both"/>
        <w:rPr>
          <w:rFonts w:ascii="Tahoma" w:hAnsi="Tahoma" w:cs="Tahoma"/>
        </w:rPr>
      </w:pPr>
    </w:p>
    <w:p w14:paraId="1423D96A" w14:textId="3E586D02" w:rsidR="00403107" w:rsidRPr="00F13FD5" w:rsidRDefault="00403107" w:rsidP="00232070">
      <w:pPr>
        <w:keepNext/>
        <w:keepLines/>
        <w:tabs>
          <w:tab w:val="left" w:pos="5400"/>
        </w:tabs>
        <w:jc w:val="both"/>
        <w:rPr>
          <w:rFonts w:ascii="Tahoma" w:hAnsi="Tahoma" w:cs="Tahoma"/>
        </w:rPr>
      </w:pPr>
      <w:r w:rsidRPr="00F13FD5">
        <w:rPr>
          <w:rFonts w:ascii="Tahoma" w:hAnsi="Tahoma" w:cs="Tahoma"/>
        </w:rPr>
        <w:t>Naziv ter podpis</w:t>
      </w:r>
      <w:r w:rsidRPr="00F13FD5">
        <w:rPr>
          <w:rFonts w:ascii="Tahoma" w:hAnsi="Tahoma" w:cs="Tahoma"/>
        </w:rPr>
        <w:tab/>
        <w:t xml:space="preserve">        Naziv ter podpis </w:t>
      </w:r>
    </w:p>
    <w:p w14:paraId="1248590D" w14:textId="613D9FAF" w:rsidR="00403107" w:rsidRPr="00F13FD5" w:rsidRDefault="00403107" w:rsidP="00232070">
      <w:pPr>
        <w:keepNext/>
        <w:keepLines/>
        <w:tabs>
          <w:tab w:val="left" w:pos="5400"/>
        </w:tabs>
        <w:jc w:val="both"/>
        <w:rPr>
          <w:rFonts w:ascii="Tahoma" w:hAnsi="Tahoma" w:cs="Tahoma"/>
        </w:rPr>
      </w:pPr>
      <w:r w:rsidRPr="00F13FD5">
        <w:rPr>
          <w:rFonts w:ascii="Tahoma" w:hAnsi="Tahoma" w:cs="Tahoma"/>
        </w:rPr>
        <w:t>gospodarskega subjekta/ponudnika:                                           drugega subjekta:</w:t>
      </w:r>
    </w:p>
    <w:p w14:paraId="7C8D0FE0" w14:textId="77777777" w:rsidR="00403107" w:rsidRPr="00F13FD5" w:rsidRDefault="00403107" w:rsidP="00232070">
      <w:pPr>
        <w:keepNext/>
        <w:keepLines/>
        <w:tabs>
          <w:tab w:val="left" w:pos="5400"/>
        </w:tabs>
        <w:rPr>
          <w:rFonts w:ascii="Tahoma" w:hAnsi="Tahoma" w:cs="Tahoma"/>
        </w:rPr>
      </w:pPr>
    </w:p>
    <w:p w14:paraId="4AA70181" w14:textId="77777777" w:rsidR="00403107" w:rsidRPr="00F13FD5" w:rsidRDefault="00403107" w:rsidP="00232070">
      <w:pPr>
        <w:keepNext/>
        <w:keepLines/>
        <w:rPr>
          <w:rFonts w:ascii="Tahoma" w:hAnsi="Tahoma" w:cs="Tahoma"/>
        </w:rPr>
      </w:pPr>
      <w:r w:rsidRPr="00F13FD5">
        <w:rPr>
          <w:rFonts w:ascii="Tahoma" w:hAnsi="Tahoma" w:cs="Tahoma"/>
        </w:rPr>
        <w:t>..........................................</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w:t>
      </w:r>
    </w:p>
    <w:p w14:paraId="03F198E5" w14:textId="77777777" w:rsidR="00403107" w:rsidRPr="00F13FD5" w:rsidRDefault="00403107" w:rsidP="00232070">
      <w:pPr>
        <w:keepNext/>
        <w:keepLines/>
        <w:tabs>
          <w:tab w:val="left" w:pos="284"/>
        </w:tabs>
        <w:jc w:val="both"/>
        <w:rPr>
          <w:rFonts w:ascii="Tahoma" w:hAnsi="Tahoma" w:cs="Tahoma"/>
          <w:b/>
        </w:rPr>
      </w:pPr>
      <w:r w:rsidRPr="00F13FD5">
        <w:rPr>
          <w:rFonts w:ascii="Tahoma" w:hAnsi="Tahoma" w:cs="Tahoma"/>
          <w:b/>
        </w:rPr>
        <w:tab/>
      </w:r>
      <w:r w:rsidRPr="00F13FD5">
        <w:rPr>
          <w:rFonts w:ascii="Tahoma" w:hAnsi="Tahoma" w:cs="Tahoma"/>
          <w:b/>
        </w:rPr>
        <w:tab/>
        <w:t xml:space="preserve">   </w:t>
      </w:r>
      <w:r w:rsidRPr="00F13FD5">
        <w:rPr>
          <w:rFonts w:ascii="Tahoma" w:hAnsi="Tahoma" w:cs="Tahoma"/>
        </w:rPr>
        <w:t xml:space="preserve">Žig: </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 xml:space="preserve">        Žig:</w:t>
      </w:r>
    </w:p>
    <w:p w14:paraId="6683334D" w14:textId="77777777" w:rsidR="00403107" w:rsidRPr="00F13FD5" w:rsidRDefault="00403107" w:rsidP="00232070">
      <w:pPr>
        <w:keepNext/>
        <w:keepLines/>
        <w:tabs>
          <w:tab w:val="left" w:pos="567"/>
          <w:tab w:val="left" w:pos="851"/>
          <w:tab w:val="left" w:pos="993"/>
        </w:tabs>
        <w:jc w:val="both"/>
        <w:rPr>
          <w:rFonts w:ascii="Tahoma" w:hAnsi="Tahoma" w:cs="Tahoma"/>
          <w:b/>
          <w:i/>
          <w:sz w:val="18"/>
          <w:szCs w:val="18"/>
          <w:lang w:eastAsia="ar-SA"/>
        </w:rPr>
      </w:pPr>
    </w:p>
    <w:p w14:paraId="78DCB9CD" w14:textId="77777777" w:rsidR="00403107" w:rsidRPr="00F13FD5" w:rsidRDefault="00403107" w:rsidP="00232070">
      <w:pPr>
        <w:keepNext/>
        <w:keepLines/>
        <w:tabs>
          <w:tab w:val="left" w:pos="567"/>
          <w:tab w:val="left" w:pos="851"/>
          <w:tab w:val="left" w:pos="993"/>
        </w:tabs>
        <w:jc w:val="both"/>
        <w:rPr>
          <w:rFonts w:ascii="Tahoma" w:hAnsi="Tahoma" w:cs="Tahoma"/>
          <w:b/>
          <w:i/>
          <w:sz w:val="18"/>
          <w:szCs w:val="18"/>
          <w:lang w:eastAsia="ar-SA"/>
        </w:rPr>
      </w:pPr>
    </w:p>
    <w:p w14:paraId="46D0D998" w14:textId="77777777" w:rsidR="00403107" w:rsidRPr="00F13FD5" w:rsidRDefault="00403107" w:rsidP="00232070">
      <w:pPr>
        <w:keepNext/>
        <w:keepLines/>
        <w:spacing w:after="40"/>
        <w:jc w:val="both"/>
        <w:rPr>
          <w:rFonts w:ascii="Tahoma" w:hAnsi="Tahoma" w:cs="Tahoma"/>
          <w:b/>
          <w:i/>
          <w:sz w:val="18"/>
          <w:szCs w:val="18"/>
          <w:u w:val="single"/>
        </w:rPr>
      </w:pPr>
      <w:r w:rsidRPr="00F13FD5">
        <w:rPr>
          <w:rFonts w:ascii="Tahoma" w:hAnsi="Tahoma" w:cs="Tahoma"/>
          <w:b/>
          <w:i/>
          <w:sz w:val="18"/>
          <w:szCs w:val="18"/>
          <w:u w:val="single"/>
        </w:rPr>
        <w:t xml:space="preserve">Opomba: </w:t>
      </w:r>
      <w:r w:rsidRPr="00F13FD5">
        <w:rPr>
          <w:rFonts w:ascii="Tahoma" w:hAnsi="Tahoma" w:cs="Tahoma"/>
          <w:i/>
          <w:sz w:val="18"/>
        </w:rPr>
        <w:t>Prilogo je potrebno izpolniti, v kolikor ponudnik uporabi zmogljivost drugih subjektov.</w:t>
      </w:r>
    </w:p>
    <w:p w14:paraId="55387A41" w14:textId="77777777" w:rsidR="00403107" w:rsidRPr="00F13FD5" w:rsidRDefault="00403107" w:rsidP="00232070">
      <w:pPr>
        <w:keepNext/>
        <w:keepLines/>
        <w:tabs>
          <w:tab w:val="left" w:pos="567"/>
          <w:tab w:val="left" w:pos="851"/>
          <w:tab w:val="left" w:pos="993"/>
        </w:tabs>
        <w:jc w:val="both"/>
        <w:rPr>
          <w:rFonts w:ascii="Tahoma" w:hAnsi="Tahoma" w:cs="Tahoma"/>
          <w:b/>
          <w:i/>
          <w:sz w:val="22"/>
          <w:szCs w:val="18"/>
          <w:lang w:eastAsia="ar-SA"/>
        </w:rPr>
      </w:pPr>
    </w:p>
    <w:p w14:paraId="72B6E7E0" w14:textId="77777777" w:rsidR="00403107" w:rsidRPr="00F13FD5" w:rsidRDefault="00403107" w:rsidP="00232070">
      <w:pPr>
        <w:keepNext/>
        <w:keepLines/>
        <w:spacing w:after="40"/>
        <w:jc w:val="both"/>
        <w:rPr>
          <w:rFonts w:ascii="Tahoma" w:hAnsi="Tahoma" w:cs="Tahoma"/>
          <w:i/>
          <w:sz w:val="18"/>
        </w:rPr>
      </w:pPr>
      <w:r w:rsidRPr="00F13FD5">
        <w:rPr>
          <w:rFonts w:ascii="Tahoma" w:hAnsi="Tahoma" w:cs="Tahoma"/>
          <w:b/>
          <w:i/>
          <w:sz w:val="18"/>
          <w:szCs w:val="18"/>
          <w:u w:val="single"/>
        </w:rPr>
        <w:t xml:space="preserve">Navodilo: </w:t>
      </w:r>
      <w:r w:rsidRPr="00F13FD5">
        <w:rPr>
          <w:rFonts w:ascii="Tahoma" w:hAnsi="Tahoma" w:cs="Tahoma"/>
          <w:i/>
          <w:sz w:val="18"/>
        </w:rPr>
        <w:t>Obrazec se po potrebi kopira!</w:t>
      </w:r>
    </w:p>
    <w:p w14:paraId="182210B7" w14:textId="77777777" w:rsidR="00E4305F" w:rsidRPr="00F13FD5" w:rsidRDefault="00E4305F" w:rsidP="00232070">
      <w:pPr>
        <w:keepNext/>
        <w:keepLines/>
      </w:pPr>
    </w:p>
    <w:p w14:paraId="6DE7FA38" w14:textId="77777777" w:rsidR="00E4305F" w:rsidRPr="00F13FD5" w:rsidRDefault="00E4305F" w:rsidP="00232070">
      <w:pPr>
        <w:keepNext/>
        <w:keepLines/>
      </w:pPr>
    </w:p>
    <w:p w14:paraId="777729F4" w14:textId="77777777" w:rsidR="00E4305F" w:rsidRPr="00F13FD5" w:rsidRDefault="00E4305F" w:rsidP="00232070">
      <w:pPr>
        <w:keepNext/>
        <w:keepLines/>
      </w:pPr>
    </w:p>
    <w:p w14:paraId="3255D81C" w14:textId="77777777" w:rsidR="00D10D23" w:rsidRPr="00F13FD5" w:rsidRDefault="00D10D23" w:rsidP="00232070">
      <w:pPr>
        <w:keepNext/>
        <w:keepLines/>
      </w:pPr>
    </w:p>
    <w:p w14:paraId="04D1452E" w14:textId="77777777" w:rsidR="00D10D23" w:rsidRPr="00F13FD5" w:rsidRDefault="00D10D23" w:rsidP="00232070">
      <w:pPr>
        <w:keepNext/>
        <w:keepLines/>
      </w:pPr>
    </w:p>
    <w:p w14:paraId="1EBD1432" w14:textId="77777777" w:rsidR="00D10D23" w:rsidRPr="00F13FD5" w:rsidRDefault="00D10D23" w:rsidP="00232070">
      <w:pPr>
        <w:keepNext/>
        <w:keepLines/>
      </w:pPr>
    </w:p>
    <w:p w14:paraId="198948C4" w14:textId="1BCE106B" w:rsidR="00937F33" w:rsidRPr="00F13FD5" w:rsidRDefault="00937F33" w:rsidP="00232070">
      <w:pPr>
        <w:keepNext/>
        <w:keepLines/>
      </w:pPr>
      <w:r w:rsidRPr="00F13FD5">
        <w:br w:type="page"/>
      </w:r>
    </w:p>
    <w:p w14:paraId="4B58963D" w14:textId="77777777" w:rsidR="00D10D23" w:rsidRPr="00F13FD5" w:rsidRDefault="00D10D23" w:rsidP="00232070">
      <w:pPr>
        <w:keepNext/>
        <w:keepLines/>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57B0C1ED" w14:textId="77777777" w:rsidTr="001D3263">
        <w:tc>
          <w:tcPr>
            <w:tcW w:w="608" w:type="dxa"/>
            <w:tcBorders>
              <w:right w:val="nil"/>
            </w:tcBorders>
          </w:tcPr>
          <w:p w14:paraId="2499C803" w14:textId="77777777" w:rsidR="00D10D23" w:rsidRPr="00F13FD5" w:rsidRDefault="00D10D23"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3A9AD682" w14:textId="558E9FE2" w:rsidR="00D10D23" w:rsidRPr="00F13FD5" w:rsidRDefault="00D10D23" w:rsidP="00232070">
            <w:pPr>
              <w:keepNext/>
              <w:keepLines/>
              <w:rPr>
                <w:rFonts w:ascii="Tahoma" w:hAnsi="Tahoma" w:cs="Tahoma"/>
              </w:rPr>
            </w:pPr>
            <w:r w:rsidRPr="00F13FD5">
              <w:rPr>
                <w:rFonts w:ascii="Tahoma" w:hAnsi="Tahoma" w:cs="Tahoma"/>
              </w:rPr>
              <w:t>Tehnični podatki in skladnost za puhalo</w:t>
            </w:r>
          </w:p>
        </w:tc>
        <w:tc>
          <w:tcPr>
            <w:tcW w:w="851" w:type="dxa"/>
            <w:tcBorders>
              <w:top w:val="single" w:sz="4" w:space="0" w:color="auto"/>
              <w:left w:val="single" w:sz="4" w:space="0" w:color="auto"/>
              <w:bottom w:val="single" w:sz="4" w:space="0" w:color="auto"/>
              <w:right w:val="nil"/>
            </w:tcBorders>
          </w:tcPr>
          <w:p w14:paraId="612414A3"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038A222" w14:textId="27805C90"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5/1  </w:t>
            </w:r>
          </w:p>
        </w:tc>
      </w:tr>
    </w:tbl>
    <w:p w14:paraId="59E71608" w14:textId="77777777" w:rsidR="00D10D23" w:rsidRPr="00F13FD5" w:rsidRDefault="00D10D23" w:rsidP="00232070">
      <w:pPr>
        <w:keepNext/>
        <w:keepLines/>
      </w:pPr>
    </w:p>
    <w:p w14:paraId="5A905FAA" w14:textId="3C91812D" w:rsidR="00A7499A" w:rsidRPr="00F13FD5" w:rsidRDefault="00A7499A" w:rsidP="00292693">
      <w:pPr>
        <w:keepLines/>
        <w:widowControl w:val="0"/>
        <w:suppressAutoHyphens/>
        <w:jc w:val="both"/>
        <w:rPr>
          <w:rFonts w:ascii="Tahoma" w:hAnsi="Tahoma" w:cs="Tahoma"/>
          <w:b/>
        </w:rPr>
      </w:pPr>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p>
    <w:p w14:paraId="6FB2DD0A" w14:textId="77777777" w:rsidR="00A7499A" w:rsidRPr="00F13FD5" w:rsidRDefault="00A7499A" w:rsidP="00292693">
      <w:pPr>
        <w:keepLines/>
        <w:widowControl w:val="0"/>
        <w:suppressAutoHyphens/>
        <w:jc w:val="both"/>
        <w:rPr>
          <w:rFonts w:ascii="Tahoma" w:hAnsi="Tahoma" w:cs="Tahoma"/>
        </w:rPr>
      </w:pPr>
    </w:p>
    <w:p w14:paraId="3BD6B222" w14:textId="77777777" w:rsidR="00A7499A" w:rsidRPr="004F3CB2" w:rsidRDefault="00A7499A" w:rsidP="00292693">
      <w:pPr>
        <w:keepLines/>
        <w:widowControl w:val="0"/>
        <w:suppressAutoHyphens/>
        <w:jc w:val="both"/>
        <w:rPr>
          <w:rFonts w:ascii="Tahoma" w:hAnsi="Tahoma" w:cs="Tahoma"/>
          <w:b/>
          <w:bCs/>
        </w:rPr>
      </w:pPr>
      <w:r w:rsidRPr="004F3CB2">
        <w:rPr>
          <w:rFonts w:ascii="Tahoma" w:hAnsi="Tahoma" w:cs="Tahoma"/>
          <w:b/>
          <w:bCs/>
        </w:rPr>
        <w:t>TEHNIČNE ZAHTEVE IN SKLADNOST PONUJENEGA PUHALA</w:t>
      </w:r>
    </w:p>
    <w:p w14:paraId="367C929A" w14:textId="77777777" w:rsidR="00A7499A" w:rsidRPr="00F13FD5" w:rsidRDefault="00A7499A" w:rsidP="00292693">
      <w:pPr>
        <w:keepLines/>
        <w:widowControl w:val="0"/>
        <w:suppressAutoHyphens/>
        <w:jc w:val="both"/>
        <w:rPr>
          <w:rFonts w:ascii="Tahoma" w:hAnsi="Tahoma" w:cs="Tahoma"/>
        </w:rPr>
      </w:pPr>
      <w:r w:rsidRPr="00F13FD5">
        <w:rPr>
          <w:rFonts w:ascii="Tahoma" w:hAnsi="Tahoma" w:cs="Tahoma"/>
        </w:rPr>
        <w:t>Ponudnik mora v spodnji tabeli potrditi izpolnjevanje tehničnih zahtev naročnika ter navesti tehnične podatke ponujenega puhala.</w:t>
      </w:r>
    </w:p>
    <w:p w14:paraId="6410E606" w14:textId="77777777" w:rsidR="00A7499A" w:rsidRPr="00F13FD5" w:rsidRDefault="00A7499A" w:rsidP="00292693">
      <w:pPr>
        <w:keepLines/>
        <w:widowControl w:val="0"/>
        <w:suppressAutoHyphens/>
        <w:jc w:val="both"/>
        <w:rPr>
          <w:rFonts w:ascii="Tahoma" w:hAnsi="Tahoma" w:cs="Tahoma"/>
        </w:rPr>
      </w:pPr>
    </w:p>
    <w:p w14:paraId="77556A57" w14:textId="56A9C988" w:rsidR="00A7499A" w:rsidRPr="00F13FD5" w:rsidRDefault="00A7499A" w:rsidP="00292693">
      <w:pPr>
        <w:keepLines/>
        <w:widowControl w:val="0"/>
        <w:suppressAutoHyphens/>
        <w:jc w:val="both"/>
        <w:rPr>
          <w:rFonts w:ascii="Tahoma" w:hAnsi="Tahoma" w:cs="Tahoma"/>
        </w:rPr>
      </w:pPr>
      <w:r w:rsidRPr="00F13FD5">
        <w:rPr>
          <w:rFonts w:ascii="Tahoma" w:hAnsi="Tahoma" w:cs="Tahoma"/>
        </w:rPr>
        <w:t>Za vsako zahtevo mora ponudnik označiti izpolnjevanje (DA/NE)</w:t>
      </w:r>
      <w:r w:rsidR="003C2FFE">
        <w:rPr>
          <w:rFonts w:ascii="Tahoma" w:hAnsi="Tahoma" w:cs="Tahoma"/>
        </w:rPr>
        <w:t>.</w:t>
      </w:r>
    </w:p>
    <w:p w14:paraId="0C3CA33E" w14:textId="77777777" w:rsidR="000569DA" w:rsidRPr="00F13FD5" w:rsidRDefault="000569DA" w:rsidP="00292693">
      <w:pPr>
        <w:keepLines/>
        <w:widowControl w:val="0"/>
        <w:suppressAutoHyphens/>
        <w:jc w:val="both"/>
        <w:rPr>
          <w:rFonts w:ascii="Tahoma" w:hAnsi="Tahoma" w:cs="Tahoma"/>
        </w:rPr>
      </w:pPr>
    </w:p>
    <w:p w14:paraId="4B8ED5BE" w14:textId="7FA360A2" w:rsidR="000569DA" w:rsidRPr="00F13FD5" w:rsidRDefault="000569DA" w:rsidP="00292693">
      <w:pPr>
        <w:keepLines/>
        <w:widowControl w:val="0"/>
        <w:suppressAutoHyphens/>
        <w:jc w:val="both"/>
        <w:rPr>
          <w:rFonts w:ascii="Tahoma" w:hAnsi="Tahoma" w:cs="Tahoma"/>
        </w:rPr>
      </w:pPr>
      <w:r w:rsidRPr="00F13FD5">
        <w:rPr>
          <w:rFonts w:ascii="Tahoma" w:hAnsi="Tahoma" w:cs="Tahoma"/>
        </w:rPr>
        <w:t>Proizvajalec puhala: ________________________</w:t>
      </w:r>
    </w:p>
    <w:p w14:paraId="7C74E885" w14:textId="77777777" w:rsidR="000569DA" w:rsidRPr="00F13FD5" w:rsidRDefault="000569DA" w:rsidP="00292693">
      <w:pPr>
        <w:keepLines/>
        <w:widowControl w:val="0"/>
        <w:suppressAutoHyphens/>
        <w:jc w:val="both"/>
        <w:rPr>
          <w:rFonts w:ascii="Tahoma" w:hAnsi="Tahoma" w:cs="Tahoma"/>
        </w:rPr>
      </w:pPr>
    </w:p>
    <w:p w14:paraId="775AFE09" w14:textId="5ABF6AE6" w:rsidR="000569DA" w:rsidRPr="00F13FD5" w:rsidRDefault="000569DA" w:rsidP="00292693">
      <w:pPr>
        <w:keepLines/>
        <w:widowControl w:val="0"/>
        <w:suppressAutoHyphens/>
        <w:jc w:val="both"/>
        <w:rPr>
          <w:rFonts w:ascii="Tahoma" w:hAnsi="Tahoma" w:cs="Tahoma"/>
        </w:rPr>
      </w:pPr>
      <w:r w:rsidRPr="00F13FD5">
        <w:rPr>
          <w:rFonts w:ascii="Tahoma" w:hAnsi="Tahoma" w:cs="Tahoma"/>
        </w:rPr>
        <w:t>Tip/model puhala: _________________________</w:t>
      </w:r>
    </w:p>
    <w:p w14:paraId="3ABB0F17" w14:textId="77777777" w:rsidR="000569DA" w:rsidRPr="00F13FD5" w:rsidRDefault="000569DA" w:rsidP="00292693">
      <w:pPr>
        <w:keepLines/>
        <w:widowControl w:val="0"/>
        <w:suppressAutoHyphens/>
        <w:jc w:val="both"/>
        <w:rPr>
          <w:rFonts w:ascii="Tahoma" w:hAnsi="Tahoma" w:cs="Tahoma"/>
        </w:rPr>
      </w:pPr>
    </w:p>
    <w:tbl>
      <w:tblPr>
        <w:tblStyle w:val="Tabelamrea"/>
        <w:tblW w:w="8344" w:type="dxa"/>
        <w:jc w:val="center"/>
        <w:tblLook w:val="04A0" w:firstRow="1" w:lastRow="0" w:firstColumn="1" w:lastColumn="0" w:noHBand="0" w:noVBand="1"/>
      </w:tblPr>
      <w:tblGrid>
        <w:gridCol w:w="649"/>
        <w:gridCol w:w="2347"/>
        <w:gridCol w:w="3576"/>
        <w:gridCol w:w="1772"/>
      </w:tblGrid>
      <w:tr w:rsidR="003C2FFE" w:rsidRPr="00F13FD5" w14:paraId="286D5D26" w14:textId="77777777" w:rsidTr="00292693">
        <w:trPr>
          <w:tblHeader/>
          <w:jc w:val="center"/>
        </w:trPr>
        <w:tc>
          <w:tcPr>
            <w:tcW w:w="0" w:type="auto"/>
            <w:hideMark/>
          </w:tcPr>
          <w:p w14:paraId="38991658" w14:textId="77777777" w:rsidR="003C2FFE" w:rsidRPr="00F13FD5" w:rsidRDefault="003C2FFE" w:rsidP="00292693">
            <w:pPr>
              <w:keepLines/>
              <w:widowControl w:val="0"/>
              <w:suppressAutoHyphens/>
              <w:jc w:val="center"/>
              <w:rPr>
                <w:rFonts w:ascii="Tahoma" w:hAnsi="Tahoma" w:cs="Tahoma"/>
                <w:b/>
                <w:bCs/>
              </w:rPr>
            </w:pPr>
            <w:bookmarkStart w:id="42" w:name="_Hlk225939550"/>
            <w:proofErr w:type="spellStart"/>
            <w:r w:rsidRPr="00F13FD5">
              <w:rPr>
                <w:rFonts w:ascii="Tahoma" w:hAnsi="Tahoma" w:cs="Tahoma"/>
                <w:b/>
                <w:bCs/>
              </w:rPr>
              <w:t>Zap</w:t>
            </w:r>
            <w:proofErr w:type="spellEnd"/>
            <w:r w:rsidRPr="00F13FD5">
              <w:rPr>
                <w:rFonts w:ascii="Tahoma" w:hAnsi="Tahoma" w:cs="Tahoma"/>
                <w:b/>
                <w:bCs/>
              </w:rPr>
              <w:t>. št.</w:t>
            </w:r>
          </w:p>
        </w:tc>
        <w:tc>
          <w:tcPr>
            <w:tcW w:w="2347" w:type="dxa"/>
            <w:hideMark/>
          </w:tcPr>
          <w:p w14:paraId="63FB0542" w14:textId="77777777" w:rsidR="003C2FFE" w:rsidRPr="00F13FD5" w:rsidRDefault="003C2FFE" w:rsidP="00292693">
            <w:pPr>
              <w:keepLines/>
              <w:widowControl w:val="0"/>
              <w:suppressAutoHyphens/>
              <w:jc w:val="center"/>
              <w:rPr>
                <w:rFonts w:ascii="Tahoma" w:hAnsi="Tahoma" w:cs="Tahoma"/>
                <w:b/>
                <w:bCs/>
              </w:rPr>
            </w:pPr>
            <w:r w:rsidRPr="00F13FD5">
              <w:rPr>
                <w:rFonts w:ascii="Tahoma" w:hAnsi="Tahoma" w:cs="Tahoma"/>
                <w:b/>
                <w:bCs/>
              </w:rPr>
              <w:t>Tehnična zahteva naročnika</w:t>
            </w:r>
          </w:p>
        </w:tc>
        <w:tc>
          <w:tcPr>
            <w:tcW w:w="3576" w:type="dxa"/>
            <w:hideMark/>
          </w:tcPr>
          <w:p w14:paraId="3005A645" w14:textId="77777777" w:rsidR="003C2FFE" w:rsidRPr="00F13FD5" w:rsidRDefault="003C2FFE" w:rsidP="00292693">
            <w:pPr>
              <w:keepLines/>
              <w:widowControl w:val="0"/>
              <w:suppressAutoHyphens/>
              <w:jc w:val="center"/>
              <w:rPr>
                <w:rFonts w:ascii="Tahoma" w:hAnsi="Tahoma" w:cs="Tahoma"/>
                <w:b/>
                <w:bCs/>
              </w:rPr>
            </w:pPr>
            <w:r w:rsidRPr="00F13FD5">
              <w:rPr>
                <w:rFonts w:ascii="Tahoma" w:hAnsi="Tahoma" w:cs="Tahoma"/>
                <w:b/>
                <w:bCs/>
              </w:rPr>
              <w:t>Minimalna zahteva</w:t>
            </w:r>
          </w:p>
        </w:tc>
        <w:tc>
          <w:tcPr>
            <w:tcW w:w="1772" w:type="dxa"/>
            <w:hideMark/>
          </w:tcPr>
          <w:p w14:paraId="63C8711E" w14:textId="77777777" w:rsidR="003C2FFE" w:rsidRPr="00F13FD5" w:rsidRDefault="003C2FFE" w:rsidP="00292693">
            <w:pPr>
              <w:keepLines/>
              <w:widowControl w:val="0"/>
              <w:suppressAutoHyphens/>
              <w:jc w:val="center"/>
              <w:rPr>
                <w:rFonts w:ascii="Tahoma" w:hAnsi="Tahoma" w:cs="Tahoma"/>
                <w:b/>
                <w:bCs/>
              </w:rPr>
            </w:pPr>
            <w:r w:rsidRPr="00F13FD5">
              <w:rPr>
                <w:rFonts w:ascii="Tahoma" w:hAnsi="Tahoma" w:cs="Tahoma"/>
                <w:b/>
                <w:bCs/>
              </w:rPr>
              <w:t>Ponudnik potrdi (DA/NE)</w:t>
            </w:r>
          </w:p>
        </w:tc>
      </w:tr>
      <w:bookmarkEnd w:id="42"/>
      <w:tr w:rsidR="003C2FFE" w:rsidRPr="00F13FD5" w14:paraId="0E192989" w14:textId="77777777" w:rsidTr="00292693">
        <w:trPr>
          <w:jc w:val="center"/>
        </w:trPr>
        <w:tc>
          <w:tcPr>
            <w:tcW w:w="0" w:type="auto"/>
            <w:hideMark/>
          </w:tcPr>
          <w:p w14:paraId="069B50D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w:t>
            </w:r>
          </w:p>
        </w:tc>
        <w:tc>
          <w:tcPr>
            <w:tcW w:w="2347" w:type="dxa"/>
            <w:hideMark/>
          </w:tcPr>
          <w:p w14:paraId="0F787636"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Tip puhala</w:t>
            </w:r>
          </w:p>
        </w:tc>
        <w:tc>
          <w:tcPr>
            <w:tcW w:w="3576" w:type="dxa"/>
            <w:hideMark/>
          </w:tcPr>
          <w:p w14:paraId="1B5BBB0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Rotacijsko puhalo z gibljivim batom (</w:t>
            </w:r>
            <w:proofErr w:type="spellStart"/>
            <w:r w:rsidRPr="00F13FD5">
              <w:rPr>
                <w:rFonts w:ascii="Tahoma" w:hAnsi="Tahoma" w:cs="Tahoma"/>
              </w:rPr>
              <w:t>Roots</w:t>
            </w:r>
            <w:proofErr w:type="spellEnd"/>
            <w:r w:rsidRPr="00F13FD5">
              <w:rPr>
                <w:rFonts w:ascii="Tahoma" w:hAnsi="Tahoma" w:cs="Tahoma"/>
              </w:rPr>
              <w:t xml:space="preserve"> tip)</w:t>
            </w:r>
          </w:p>
        </w:tc>
        <w:tc>
          <w:tcPr>
            <w:tcW w:w="1772" w:type="dxa"/>
            <w:hideMark/>
          </w:tcPr>
          <w:p w14:paraId="2921D07C" w14:textId="77777777" w:rsidR="003C2FFE" w:rsidRPr="00F13FD5" w:rsidRDefault="003C2FFE" w:rsidP="00292693">
            <w:pPr>
              <w:keepLines/>
              <w:widowControl w:val="0"/>
              <w:suppressAutoHyphens/>
              <w:rPr>
                <w:rFonts w:ascii="Tahoma" w:hAnsi="Tahoma" w:cs="Tahoma"/>
              </w:rPr>
            </w:pPr>
          </w:p>
        </w:tc>
      </w:tr>
      <w:tr w:rsidR="003C2FFE" w:rsidRPr="00F13FD5" w14:paraId="61CE5B38" w14:textId="77777777" w:rsidTr="00292693">
        <w:trPr>
          <w:jc w:val="center"/>
        </w:trPr>
        <w:tc>
          <w:tcPr>
            <w:tcW w:w="0" w:type="auto"/>
            <w:hideMark/>
          </w:tcPr>
          <w:p w14:paraId="765B147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w:t>
            </w:r>
          </w:p>
        </w:tc>
        <w:tc>
          <w:tcPr>
            <w:tcW w:w="2347" w:type="dxa"/>
            <w:hideMark/>
          </w:tcPr>
          <w:p w14:paraId="1F2D96DD"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Število puhal</w:t>
            </w:r>
          </w:p>
        </w:tc>
        <w:tc>
          <w:tcPr>
            <w:tcW w:w="3576" w:type="dxa"/>
            <w:hideMark/>
          </w:tcPr>
          <w:p w14:paraId="33017095"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w:t>
            </w:r>
          </w:p>
        </w:tc>
        <w:tc>
          <w:tcPr>
            <w:tcW w:w="1772" w:type="dxa"/>
            <w:hideMark/>
          </w:tcPr>
          <w:p w14:paraId="5948C4DE" w14:textId="77777777" w:rsidR="003C2FFE" w:rsidRPr="00F13FD5" w:rsidRDefault="003C2FFE" w:rsidP="00292693">
            <w:pPr>
              <w:keepLines/>
              <w:widowControl w:val="0"/>
              <w:suppressAutoHyphens/>
              <w:rPr>
                <w:rFonts w:ascii="Tahoma" w:hAnsi="Tahoma" w:cs="Tahoma"/>
              </w:rPr>
            </w:pPr>
          </w:p>
        </w:tc>
      </w:tr>
      <w:tr w:rsidR="003C2FFE" w:rsidRPr="00F13FD5" w14:paraId="61CEE732" w14:textId="77777777" w:rsidTr="00292693">
        <w:trPr>
          <w:jc w:val="center"/>
        </w:trPr>
        <w:tc>
          <w:tcPr>
            <w:tcW w:w="0" w:type="auto"/>
            <w:hideMark/>
          </w:tcPr>
          <w:p w14:paraId="448E5D8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3</w:t>
            </w:r>
          </w:p>
        </w:tc>
        <w:tc>
          <w:tcPr>
            <w:tcW w:w="2347" w:type="dxa"/>
            <w:hideMark/>
          </w:tcPr>
          <w:p w14:paraId="24A6798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Pretok posameznega puhala pri delovni točki</w:t>
            </w:r>
          </w:p>
        </w:tc>
        <w:tc>
          <w:tcPr>
            <w:tcW w:w="3576" w:type="dxa"/>
            <w:hideMark/>
          </w:tcPr>
          <w:p w14:paraId="219205F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 1.800 Nm³/h</w:t>
            </w:r>
          </w:p>
        </w:tc>
        <w:tc>
          <w:tcPr>
            <w:tcW w:w="1772" w:type="dxa"/>
            <w:hideMark/>
          </w:tcPr>
          <w:p w14:paraId="79FAC1B8" w14:textId="77777777" w:rsidR="003C2FFE" w:rsidRPr="00F13FD5" w:rsidRDefault="003C2FFE" w:rsidP="00292693">
            <w:pPr>
              <w:keepLines/>
              <w:widowControl w:val="0"/>
              <w:suppressAutoHyphens/>
              <w:rPr>
                <w:rFonts w:ascii="Tahoma" w:hAnsi="Tahoma" w:cs="Tahoma"/>
              </w:rPr>
            </w:pPr>
          </w:p>
        </w:tc>
      </w:tr>
      <w:tr w:rsidR="003C2FFE" w:rsidRPr="00F13FD5" w14:paraId="07640777" w14:textId="77777777" w:rsidTr="00292693">
        <w:trPr>
          <w:jc w:val="center"/>
        </w:trPr>
        <w:tc>
          <w:tcPr>
            <w:tcW w:w="0" w:type="auto"/>
            <w:hideMark/>
          </w:tcPr>
          <w:p w14:paraId="5988436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4</w:t>
            </w:r>
          </w:p>
        </w:tc>
        <w:tc>
          <w:tcPr>
            <w:tcW w:w="2347" w:type="dxa"/>
            <w:hideMark/>
          </w:tcPr>
          <w:p w14:paraId="5B8DAE63"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Tlačna razlika</w:t>
            </w:r>
          </w:p>
        </w:tc>
        <w:tc>
          <w:tcPr>
            <w:tcW w:w="3576" w:type="dxa"/>
            <w:hideMark/>
          </w:tcPr>
          <w:p w14:paraId="6567F71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 xml:space="preserve">750 </w:t>
            </w:r>
            <w:proofErr w:type="spellStart"/>
            <w:r w:rsidRPr="00F13FD5">
              <w:rPr>
                <w:rFonts w:ascii="Tahoma" w:hAnsi="Tahoma" w:cs="Tahoma"/>
              </w:rPr>
              <w:t>mbar</w:t>
            </w:r>
            <w:proofErr w:type="spellEnd"/>
          </w:p>
        </w:tc>
        <w:tc>
          <w:tcPr>
            <w:tcW w:w="1772" w:type="dxa"/>
            <w:hideMark/>
          </w:tcPr>
          <w:p w14:paraId="607FE3A2" w14:textId="77777777" w:rsidR="003C2FFE" w:rsidRPr="00F13FD5" w:rsidRDefault="003C2FFE" w:rsidP="00292693">
            <w:pPr>
              <w:keepLines/>
              <w:widowControl w:val="0"/>
              <w:suppressAutoHyphens/>
              <w:rPr>
                <w:rFonts w:ascii="Tahoma" w:hAnsi="Tahoma" w:cs="Tahoma"/>
              </w:rPr>
            </w:pPr>
          </w:p>
        </w:tc>
      </w:tr>
      <w:tr w:rsidR="003C2FFE" w:rsidRPr="00F13FD5" w14:paraId="55FB5C15" w14:textId="77777777" w:rsidTr="00292693">
        <w:trPr>
          <w:jc w:val="center"/>
        </w:trPr>
        <w:tc>
          <w:tcPr>
            <w:tcW w:w="0" w:type="auto"/>
            <w:hideMark/>
          </w:tcPr>
          <w:p w14:paraId="237F241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5</w:t>
            </w:r>
          </w:p>
        </w:tc>
        <w:tc>
          <w:tcPr>
            <w:tcW w:w="2347" w:type="dxa"/>
            <w:hideMark/>
          </w:tcPr>
          <w:p w14:paraId="5F995C1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Obratovalni medij</w:t>
            </w:r>
          </w:p>
        </w:tc>
        <w:tc>
          <w:tcPr>
            <w:tcW w:w="3576" w:type="dxa"/>
            <w:hideMark/>
          </w:tcPr>
          <w:p w14:paraId="196F3D0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zrak</w:t>
            </w:r>
          </w:p>
        </w:tc>
        <w:tc>
          <w:tcPr>
            <w:tcW w:w="1772" w:type="dxa"/>
            <w:hideMark/>
          </w:tcPr>
          <w:p w14:paraId="5B85A28A" w14:textId="77777777" w:rsidR="003C2FFE" w:rsidRPr="00F13FD5" w:rsidRDefault="003C2FFE" w:rsidP="00292693">
            <w:pPr>
              <w:keepLines/>
              <w:widowControl w:val="0"/>
              <w:suppressAutoHyphens/>
              <w:rPr>
                <w:rFonts w:ascii="Tahoma" w:hAnsi="Tahoma" w:cs="Tahoma"/>
              </w:rPr>
            </w:pPr>
          </w:p>
        </w:tc>
      </w:tr>
      <w:tr w:rsidR="003C2FFE" w:rsidRPr="00F13FD5" w14:paraId="61791BFE" w14:textId="77777777" w:rsidTr="00292693">
        <w:trPr>
          <w:jc w:val="center"/>
        </w:trPr>
        <w:tc>
          <w:tcPr>
            <w:tcW w:w="0" w:type="auto"/>
            <w:hideMark/>
          </w:tcPr>
          <w:p w14:paraId="270866C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6</w:t>
            </w:r>
          </w:p>
        </w:tc>
        <w:tc>
          <w:tcPr>
            <w:tcW w:w="2347" w:type="dxa"/>
            <w:hideMark/>
          </w:tcPr>
          <w:p w14:paraId="085A946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Režim obratovanja</w:t>
            </w:r>
          </w:p>
        </w:tc>
        <w:tc>
          <w:tcPr>
            <w:tcW w:w="3576" w:type="dxa"/>
            <w:hideMark/>
          </w:tcPr>
          <w:p w14:paraId="15FC76F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kontinuirano obratovanje 24/7</w:t>
            </w:r>
          </w:p>
        </w:tc>
        <w:tc>
          <w:tcPr>
            <w:tcW w:w="1772" w:type="dxa"/>
            <w:hideMark/>
          </w:tcPr>
          <w:p w14:paraId="116D582C" w14:textId="77777777" w:rsidR="003C2FFE" w:rsidRPr="00F13FD5" w:rsidRDefault="003C2FFE" w:rsidP="00292693">
            <w:pPr>
              <w:keepLines/>
              <w:widowControl w:val="0"/>
              <w:suppressAutoHyphens/>
              <w:rPr>
                <w:rFonts w:ascii="Tahoma" w:hAnsi="Tahoma" w:cs="Tahoma"/>
              </w:rPr>
            </w:pPr>
          </w:p>
        </w:tc>
      </w:tr>
      <w:tr w:rsidR="003C2FFE" w:rsidRPr="00F13FD5" w14:paraId="6F2A50E8" w14:textId="77777777" w:rsidTr="00292693">
        <w:trPr>
          <w:jc w:val="center"/>
        </w:trPr>
        <w:tc>
          <w:tcPr>
            <w:tcW w:w="0" w:type="auto"/>
            <w:hideMark/>
          </w:tcPr>
          <w:p w14:paraId="7E33BD3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7</w:t>
            </w:r>
          </w:p>
        </w:tc>
        <w:tc>
          <w:tcPr>
            <w:tcW w:w="2347" w:type="dxa"/>
            <w:hideMark/>
          </w:tcPr>
          <w:p w14:paraId="21EF781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Regulacija pretoka</w:t>
            </w:r>
          </w:p>
        </w:tc>
        <w:tc>
          <w:tcPr>
            <w:tcW w:w="3576" w:type="dxa"/>
            <w:hideMark/>
          </w:tcPr>
          <w:p w14:paraId="7ADF0DB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frekvenčna regulacija</w:t>
            </w:r>
          </w:p>
        </w:tc>
        <w:tc>
          <w:tcPr>
            <w:tcW w:w="1772" w:type="dxa"/>
            <w:hideMark/>
          </w:tcPr>
          <w:p w14:paraId="5A1D9C30" w14:textId="77777777" w:rsidR="003C2FFE" w:rsidRPr="00F13FD5" w:rsidRDefault="003C2FFE" w:rsidP="00292693">
            <w:pPr>
              <w:keepLines/>
              <w:widowControl w:val="0"/>
              <w:suppressAutoHyphens/>
              <w:rPr>
                <w:rFonts w:ascii="Tahoma" w:hAnsi="Tahoma" w:cs="Tahoma"/>
              </w:rPr>
            </w:pPr>
          </w:p>
        </w:tc>
      </w:tr>
      <w:tr w:rsidR="003C2FFE" w:rsidRPr="00F13FD5" w14:paraId="3A60C7D6" w14:textId="77777777" w:rsidTr="00292693">
        <w:trPr>
          <w:jc w:val="center"/>
        </w:trPr>
        <w:tc>
          <w:tcPr>
            <w:tcW w:w="0" w:type="auto"/>
            <w:hideMark/>
          </w:tcPr>
          <w:p w14:paraId="456ECBF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8</w:t>
            </w:r>
          </w:p>
        </w:tc>
        <w:tc>
          <w:tcPr>
            <w:tcW w:w="2347" w:type="dxa"/>
            <w:hideMark/>
          </w:tcPr>
          <w:p w14:paraId="4692B98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Frekvenčno območje obratovanja</w:t>
            </w:r>
          </w:p>
        </w:tc>
        <w:tc>
          <w:tcPr>
            <w:tcW w:w="3576" w:type="dxa"/>
            <w:hideMark/>
          </w:tcPr>
          <w:p w14:paraId="05E4A69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najmanj 25–50 Hz</w:t>
            </w:r>
          </w:p>
        </w:tc>
        <w:tc>
          <w:tcPr>
            <w:tcW w:w="1772" w:type="dxa"/>
            <w:hideMark/>
          </w:tcPr>
          <w:p w14:paraId="2FD6F4CC" w14:textId="77777777" w:rsidR="003C2FFE" w:rsidRPr="00F13FD5" w:rsidRDefault="003C2FFE" w:rsidP="00292693">
            <w:pPr>
              <w:keepLines/>
              <w:widowControl w:val="0"/>
              <w:suppressAutoHyphens/>
              <w:rPr>
                <w:rFonts w:ascii="Tahoma" w:hAnsi="Tahoma" w:cs="Tahoma"/>
              </w:rPr>
            </w:pPr>
          </w:p>
        </w:tc>
      </w:tr>
      <w:tr w:rsidR="003C2FFE" w:rsidRPr="00F13FD5" w14:paraId="47C07FFB" w14:textId="77777777" w:rsidTr="00292693">
        <w:trPr>
          <w:jc w:val="center"/>
        </w:trPr>
        <w:tc>
          <w:tcPr>
            <w:tcW w:w="0" w:type="auto"/>
            <w:hideMark/>
          </w:tcPr>
          <w:p w14:paraId="2DDF39A8"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9</w:t>
            </w:r>
          </w:p>
        </w:tc>
        <w:tc>
          <w:tcPr>
            <w:tcW w:w="2347" w:type="dxa"/>
            <w:hideMark/>
          </w:tcPr>
          <w:p w14:paraId="67B39E7F"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Elektromotor</w:t>
            </w:r>
          </w:p>
        </w:tc>
        <w:tc>
          <w:tcPr>
            <w:tcW w:w="3576" w:type="dxa"/>
            <w:hideMark/>
          </w:tcPr>
          <w:p w14:paraId="70D45E6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75 kW</w:t>
            </w:r>
          </w:p>
        </w:tc>
        <w:tc>
          <w:tcPr>
            <w:tcW w:w="1772" w:type="dxa"/>
            <w:hideMark/>
          </w:tcPr>
          <w:p w14:paraId="1E358CD3" w14:textId="77777777" w:rsidR="003C2FFE" w:rsidRPr="00F13FD5" w:rsidRDefault="003C2FFE" w:rsidP="00292693">
            <w:pPr>
              <w:keepLines/>
              <w:widowControl w:val="0"/>
              <w:suppressAutoHyphens/>
              <w:rPr>
                <w:rFonts w:ascii="Tahoma" w:hAnsi="Tahoma" w:cs="Tahoma"/>
              </w:rPr>
            </w:pPr>
          </w:p>
        </w:tc>
      </w:tr>
      <w:tr w:rsidR="003C2FFE" w:rsidRPr="00F13FD5" w14:paraId="3A8768D1" w14:textId="77777777" w:rsidTr="00292693">
        <w:trPr>
          <w:jc w:val="center"/>
        </w:trPr>
        <w:tc>
          <w:tcPr>
            <w:tcW w:w="0" w:type="auto"/>
            <w:hideMark/>
          </w:tcPr>
          <w:p w14:paraId="3EFA9D05"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10</w:t>
            </w:r>
          </w:p>
        </w:tc>
        <w:tc>
          <w:tcPr>
            <w:tcW w:w="2347" w:type="dxa"/>
            <w:hideMark/>
          </w:tcPr>
          <w:p w14:paraId="2F66A4A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Napajanje</w:t>
            </w:r>
          </w:p>
        </w:tc>
        <w:tc>
          <w:tcPr>
            <w:tcW w:w="3576" w:type="dxa"/>
            <w:hideMark/>
          </w:tcPr>
          <w:p w14:paraId="0FC87537"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3 × 400 V, 50 Hz</w:t>
            </w:r>
          </w:p>
        </w:tc>
        <w:tc>
          <w:tcPr>
            <w:tcW w:w="1772" w:type="dxa"/>
            <w:hideMark/>
          </w:tcPr>
          <w:p w14:paraId="184575D5" w14:textId="77777777" w:rsidR="003C2FFE" w:rsidRPr="00F13FD5" w:rsidRDefault="003C2FFE" w:rsidP="00292693">
            <w:pPr>
              <w:keepLines/>
              <w:widowControl w:val="0"/>
              <w:suppressAutoHyphens/>
              <w:rPr>
                <w:rFonts w:ascii="Tahoma" w:hAnsi="Tahoma" w:cs="Tahoma"/>
              </w:rPr>
            </w:pPr>
          </w:p>
        </w:tc>
      </w:tr>
      <w:tr w:rsidR="003C2FFE" w:rsidRPr="00F13FD5" w14:paraId="084BDCEA" w14:textId="77777777" w:rsidTr="00292693">
        <w:trPr>
          <w:jc w:val="center"/>
        </w:trPr>
        <w:tc>
          <w:tcPr>
            <w:tcW w:w="0" w:type="auto"/>
            <w:hideMark/>
          </w:tcPr>
          <w:p w14:paraId="77CCF90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11</w:t>
            </w:r>
          </w:p>
        </w:tc>
        <w:tc>
          <w:tcPr>
            <w:tcW w:w="2347" w:type="dxa"/>
            <w:hideMark/>
          </w:tcPr>
          <w:p w14:paraId="0D79AED3"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Energetski razred motorja</w:t>
            </w:r>
          </w:p>
        </w:tc>
        <w:tc>
          <w:tcPr>
            <w:tcW w:w="3576" w:type="dxa"/>
            <w:hideMark/>
          </w:tcPr>
          <w:p w14:paraId="10349A1D"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najmanj IE4</w:t>
            </w:r>
          </w:p>
        </w:tc>
        <w:tc>
          <w:tcPr>
            <w:tcW w:w="1772" w:type="dxa"/>
            <w:hideMark/>
          </w:tcPr>
          <w:p w14:paraId="4D090C9F" w14:textId="77777777" w:rsidR="003C2FFE" w:rsidRPr="00F13FD5" w:rsidRDefault="003C2FFE" w:rsidP="00292693">
            <w:pPr>
              <w:keepLines/>
              <w:widowControl w:val="0"/>
              <w:suppressAutoHyphens/>
              <w:rPr>
                <w:rFonts w:ascii="Tahoma" w:hAnsi="Tahoma" w:cs="Tahoma"/>
              </w:rPr>
            </w:pPr>
          </w:p>
        </w:tc>
      </w:tr>
      <w:tr w:rsidR="003C2FFE" w:rsidRPr="00F13FD5" w14:paraId="31D316E4" w14:textId="77777777" w:rsidTr="00292693">
        <w:trPr>
          <w:jc w:val="center"/>
        </w:trPr>
        <w:tc>
          <w:tcPr>
            <w:tcW w:w="0" w:type="auto"/>
            <w:hideMark/>
          </w:tcPr>
          <w:p w14:paraId="6166A13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12</w:t>
            </w:r>
          </w:p>
        </w:tc>
        <w:tc>
          <w:tcPr>
            <w:tcW w:w="2347" w:type="dxa"/>
            <w:hideMark/>
          </w:tcPr>
          <w:p w14:paraId="3942F11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Stopnja zaščite motorja</w:t>
            </w:r>
          </w:p>
        </w:tc>
        <w:tc>
          <w:tcPr>
            <w:tcW w:w="3576" w:type="dxa"/>
            <w:hideMark/>
          </w:tcPr>
          <w:p w14:paraId="5828488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najmanj IP55</w:t>
            </w:r>
          </w:p>
        </w:tc>
        <w:tc>
          <w:tcPr>
            <w:tcW w:w="1772" w:type="dxa"/>
            <w:hideMark/>
          </w:tcPr>
          <w:p w14:paraId="1C73A4A9" w14:textId="77777777" w:rsidR="003C2FFE" w:rsidRPr="00F13FD5" w:rsidRDefault="003C2FFE" w:rsidP="00292693">
            <w:pPr>
              <w:keepLines/>
              <w:widowControl w:val="0"/>
              <w:suppressAutoHyphens/>
              <w:rPr>
                <w:rFonts w:ascii="Tahoma" w:hAnsi="Tahoma" w:cs="Tahoma"/>
              </w:rPr>
            </w:pPr>
          </w:p>
        </w:tc>
      </w:tr>
      <w:tr w:rsidR="003C2FFE" w:rsidRPr="00F13FD5" w14:paraId="650BFC8C" w14:textId="77777777" w:rsidTr="00292693">
        <w:trPr>
          <w:jc w:val="center"/>
        </w:trPr>
        <w:tc>
          <w:tcPr>
            <w:tcW w:w="0" w:type="auto"/>
            <w:hideMark/>
          </w:tcPr>
          <w:p w14:paraId="0A21E4D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13</w:t>
            </w:r>
          </w:p>
        </w:tc>
        <w:tc>
          <w:tcPr>
            <w:tcW w:w="2347" w:type="dxa"/>
            <w:hideMark/>
          </w:tcPr>
          <w:p w14:paraId="51551F4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Nivo zvočnega tlaka</w:t>
            </w:r>
          </w:p>
        </w:tc>
        <w:tc>
          <w:tcPr>
            <w:tcW w:w="3576" w:type="dxa"/>
            <w:hideMark/>
          </w:tcPr>
          <w:p w14:paraId="499D43A7"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 xml:space="preserve">≤ 75 </w:t>
            </w:r>
            <w:proofErr w:type="spellStart"/>
            <w:r w:rsidRPr="00F13FD5">
              <w:rPr>
                <w:rFonts w:ascii="Tahoma" w:hAnsi="Tahoma" w:cs="Tahoma"/>
              </w:rPr>
              <w:t>dB</w:t>
            </w:r>
            <w:proofErr w:type="spellEnd"/>
            <w:r w:rsidRPr="00F13FD5">
              <w:rPr>
                <w:rFonts w:ascii="Tahoma" w:hAnsi="Tahoma" w:cs="Tahoma"/>
              </w:rPr>
              <w:t>(A)</w:t>
            </w:r>
          </w:p>
        </w:tc>
        <w:tc>
          <w:tcPr>
            <w:tcW w:w="1772" w:type="dxa"/>
            <w:hideMark/>
          </w:tcPr>
          <w:p w14:paraId="3139303D" w14:textId="77777777" w:rsidR="003C2FFE" w:rsidRPr="00F13FD5" w:rsidRDefault="003C2FFE" w:rsidP="00292693">
            <w:pPr>
              <w:keepLines/>
              <w:widowControl w:val="0"/>
              <w:suppressAutoHyphens/>
              <w:rPr>
                <w:rFonts w:ascii="Tahoma" w:hAnsi="Tahoma" w:cs="Tahoma"/>
              </w:rPr>
            </w:pPr>
          </w:p>
        </w:tc>
      </w:tr>
      <w:tr w:rsidR="003C2FFE" w:rsidRPr="00F13FD5" w14:paraId="78DB4ACA" w14:textId="77777777" w:rsidTr="00292693">
        <w:trPr>
          <w:jc w:val="center"/>
        </w:trPr>
        <w:tc>
          <w:tcPr>
            <w:tcW w:w="0" w:type="auto"/>
            <w:hideMark/>
          </w:tcPr>
          <w:p w14:paraId="17E47D7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14</w:t>
            </w:r>
          </w:p>
        </w:tc>
        <w:tc>
          <w:tcPr>
            <w:tcW w:w="2347" w:type="dxa"/>
            <w:hideMark/>
          </w:tcPr>
          <w:p w14:paraId="33AE530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Priključek puhala</w:t>
            </w:r>
          </w:p>
        </w:tc>
        <w:tc>
          <w:tcPr>
            <w:tcW w:w="3576" w:type="dxa"/>
            <w:hideMark/>
          </w:tcPr>
          <w:p w14:paraId="41B4766F"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DN 150</w:t>
            </w:r>
          </w:p>
        </w:tc>
        <w:tc>
          <w:tcPr>
            <w:tcW w:w="1772" w:type="dxa"/>
            <w:hideMark/>
          </w:tcPr>
          <w:p w14:paraId="433044F5" w14:textId="77777777" w:rsidR="003C2FFE" w:rsidRPr="00F13FD5" w:rsidRDefault="003C2FFE" w:rsidP="00292693">
            <w:pPr>
              <w:keepLines/>
              <w:widowControl w:val="0"/>
              <w:suppressAutoHyphens/>
              <w:rPr>
                <w:rFonts w:ascii="Tahoma" w:hAnsi="Tahoma" w:cs="Tahoma"/>
              </w:rPr>
            </w:pPr>
          </w:p>
        </w:tc>
      </w:tr>
      <w:tr w:rsidR="003C2FFE" w:rsidRPr="00F13FD5" w14:paraId="0212974C" w14:textId="77777777" w:rsidTr="00292693">
        <w:trPr>
          <w:jc w:val="center"/>
        </w:trPr>
        <w:tc>
          <w:tcPr>
            <w:tcW w:w="0" w:type="auto"/>
            <w:hideMark/>
          </w:tcPr>
          <w:p w14:paraId="0FD1250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15</w:t>
            </w:r>
          </w:p>
        </w:tc>
        <w:tc>
          <w:tcPr>
            <w:tcW w:w="2347" w:type="dxa"/>
            <w:hideMark/>
          </w:tcPr>
          <w:p w14:paraId="6586BBA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Stabilno obratovanje v regulacijskem območju</w:t>
            </w:r>
          </w:p>
        </w:tc>
        <w:tc>
          <w:tcPr>
            <w:tcW w:w="3576" w:type="dxa"/>
            <w:hideMark/>
          </w:tcPr>
          <w:p w14:paraId="7CD92F3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brez tlačnih oscilacij, povratnih tokov ali nestabilnosti</w:t>
            </w:r>
          </w:p>
        </w:tc>
        <w:tc>
          <w:tcPr>
            <w:tcW w:w="1772" w:type="dxa"/>
            <w:hideMark/>
          </w:tcPr>
          <w:p w14:paraId="32F5F487" w14:textId="77777777" w:rsidR="003C2FFE" w:rsidRPr="00F13FD5" w:rsidRDefault="003C2FFE" w:rsidP="00292693">
            <w:pPr>
              <w:keepLines/>
              <w:widowControl w:val="0"/>
              <w:suppressAutoHyphens/>
              <w:rPr>
                <w:rFonts w:ascii="Tahoma" w:hAnsi="Tahoma" w:cs="Tahoma"/>
              </w:rPr>
            </w:pPr>
          </w:p>
        </w:tc>
      </w:tr>
      <w:tr w:rsidR="003C2FFE" w:rsidRPr="00F13FD5" w14:paraId="17D2356D" w14:textId="77777777" w:rsidTr="00292693">
        <w:trPr>
          <w:jc w:val="center"/>
        </w:trPr>
        <w:tc>
          <w:tcPr>
            <w:tcW w:w="0" w:type="auto"/>
            <w:hideMark/>
          </w:tcPr>
          <w:p w14:paraId="1E42ED7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16</w:t>
            </w:r>
          </w:p>
        </w:tc>
        <w:tc>
          <w:tcPr>
            <w:tcW w:w="2347" w:type="dxa"/>
            <w:hideMark/>
          </w:tcPr>
          <w:p w14:paraId="089BCFB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Stabilno paralelno obratovanje dveh puhal</w:t>
            </w:r>
          </w:p>
        </w:tc>
        <w:tc>
          <w:tcPr>
            <w:tcW w:w="3576" w:type="dxa"/>
            <w:hideMark/>
          </w:tcPr>
          <w:p w14:paraId="5C7B4FED"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obvezno</w:t>
            </w:r>
          </w:p>
        </w:tc>
        <w:tc>
          <w:tcPr>
            <w:tcW w:w="1772" w:type="dxa"/>
            <w:hideMark/>
          </w:tcPr>
          <w:p w14:paraId="01B631C2" w14:textId="77777777" w:rsidR="003C2FFE" w:rsidRPr="00F13FD5" w:rsidRDefault="003C2FFE" w:rsidP="00292693">
            <w:pPr>
              <w:keepLines/>
              <w:widowControl w:val="0"/>
              <w:suppressAutoHyphens/>
              <w:rPr>
                <w:rFonts w:ascii="Tahoma" w:hAnsi="Tahoma" w:cs="Tahoma"/>
              </w:rPr>
            </w:pPr>
          </w:p>
        </w:tc>
      </w:tr>
      <w:tr w:rsidR="003C2FFE" w:rsidRPr="00F13FD5" w14:paraId="14D95317" w14:textId="77777777" w:rsidTr="00292693">
        <w:trPr>
          <w:jc w:val="center"/>
        </w:trPr>
        <w:tc>
          <w:tcPr>
            <w:tcW w:w="0" w:type="auto"/>
          </w:tcPr>
          <w:p w14:paraId="7658601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17</w:t>
            </w:r>
          </w:p>
        </w:tc>
        <w:tc>
          <w:tcPr>
            <w:tcW w:w="2347" w:type="dxa"/>
          </w:tcPr>
          <w:p w14:paraId="376BA68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Sesalni dušilec hrupa</w:t>
            </w:r>
          </w:p>
        </w:tc>
        <w:tc>
          <w:tcPr>
            <w:tcW w:w="3576" w:type="dxa"/>
          </w:tcPr>
          <w:p w14:paraId="37E158A6"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adsorpcijski ali enakovredna rešitev</w:t>
            </w:r>
          </w:p>
        </w:tc>
        <w:tc>
          <w:tcPr>
            <w:tcW w:w="1772" w:type="dxa"/>
          </w:tcPr>
          <w:p w14:paraId="5B12A195" w14:textId="77777777" w:rsidR="003C2FFE" w:rsidRPr="00F13FD5" w:rsidRDefault="003C2FFE" w:rsidP="00292693">
            <w:pPr>
              <w:keepLines/>
              <w:widowControl w:val="0"/>
              <w:suppressAutoHyphens/>
              <w:rPr>
                <w:rFonts w:ascii="Tahoma" w:hAnsi="Tahoma" w:cs="Tahoma"/>
              </w:rPr>
            </w:pPr>
          </w:p>
        </w:tc>
      </w:tr>
      <w:tr w:rsidR="003C2FFE" w:rsidRPr="00F13FD5" w14:paraId="635F44C7" w14:textId="77777777" w:rsidTr="00292693">
        <w:trPr>
          <w:jc w:val="center"/>
        </w:trPr>
        <w:tc>
          <w:tcPr>
            <w:tcW w:w="0" w:type="auto"/>
          </w:tcPr>
          <w:p w14:paraId="7055618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18</w:t>
            </w:r>
          </w:p>
        </w:tc>
        <w:tc>
          <w:tcPr>
            <w:tcW w:w="2347" w:type="dxa"/>
          </w:tcPr>
          <w:p w14:paraId="168AB55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Tlačni dušilec hrupa</w:t>
            </w:r>
          </w:p>
        </w:tc>
        <w:tc>
          <w:tcPr>
            <w:tcW w:w="3576" w:type="dxa"/>
          </w:tcPr>
          <w:p w14:paraId="625C4B15"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adsorpcijski ali enakovredna rešitev</w:t>
            </w:r>
          </w:p>
        </w:tc>
        <w:tc>
          <w:tcPr>
            <w:tcW w:w="1772" w:type="dxa"/>
          </w:tcPr>
          <w:p w14:paraId="09B95B78" w14:textId="77777777" w:rsidR="003C2FFE" w:rsidRPr="00F13FD5" w:rsidRDefault="003C2FFE" w:rsidP="00292693">
            <w:pPr>
              <w:keepLines/>
              <w:widowControl w:val="0"/>
              <w:suppressAutoHyphens/>
              <w:rPr>
                <w:rFonts w:ascii="Tahoma" w:hAnsi="Tahoma" w:cs="Tahoma"/>
              </w:rPr>
            </w:pPr>
          </w:p>
        </w:tc>
      </w:tr>
      <w:tr w:rsidR="003C2FFE" w:rsidRPr="00F13FD5" w14:paraId="6C67B1A6" w14:textId="77777777" w:rsidTr="00292693">
        <w:trPr>
          <w:jc w:val="center"/>
        </w:trPr>
        <w:tc>
          <w:tcPr>
            <w:tcW w:w="0" w:type="auto"/>
          </w:tcPr>
          <w:p w14:paraId="58DE726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19</w:t>
            </w:r>
          </w:p>
        </w:tc>
        <w:tc>
          <w:tcPr>
            <w:tcW w:w="2347" w:type="dxa"/>
            <w:hideMark/>
          </w:tcPr>
          <w:p w14:paraId="68D82A77"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Sesalni filter z indikatorjem zamašitve</w:t>
            </w:r>
          </w:p>
        </w:tc>
        <w:tc>
          <w:tcPr>
            <w:tcW w:w="3576" w:type="dxa"/>
            <w:hideMark/>
          </w:tcPr>
          <w:p w14:paraId="47E20EE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obvezno</w:t>
            </w:r>
          </w:p>
        </w:tc>
        <w:tc>
          <w:tcPr>
            <w:tcW w:w="1772" w:type="dxa"/>
            <w:hideMark/>
          </w:tcPr>
          <w:p w14:paraId="46621DBD" w14:textId="77777777" w:rsidR="003C2FFE" w:rsidRPr="00F13FD5" w:rsidRDefault="003C2FFE" w:rsidP="00292693">
            <w:pPr>
              <w:keepLines/>
              <w:widowControl w:val="0"/>
              <w:suppressAutoHyphens/>
              <w:rPr>
                <w:rFonts w:ascii="Tahoma" w:hAnsi="Tahoma" w:cs="Tahoma"/>
              </w:rPr>
            </w:pPr>
          </w:p>
        </w:tc>
      </w:tr>
      <w:tr w:rsidR="003C2FFE" w:rsidRPr="00F13FD5" w14:paraId="6032770C" w14:textId="77777777" w:rsidTr="00292693">
        <w:trPr>
          <w:jc w:val="center"/>
        </w:trPr>
        <w:tc>
          <w:tcPr>
            <w:tcW w:w="0" w:type="auto"/>
          </w:tcPr>
          <w:p w14:paraId="6117314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20</w:t>
            </w:r>
          </w:p>
        </w:tc>
        <w:tc>
          <w:tcPr>
            <w:tcW w:w="2347" w:type="dxa"/>
            <w:hideMark/>
          </w:tcPr>
          <w:p w14:paraId="51C95F8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Nepovratna loputa</w:t>
            </w:r>
          </w:p>
        </w:tc>
        <w:tc>
          <w:tcPr>
            <w:tcW w:w="3576" w:type="dxa"/>
            <w:hideMark/>
          </w:tcPr>
          <w:p w14:paraId="3561D05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obvezno</w:t>
            </w:r>
          </w:p>
        </w:tc>
        <w:tc>
          <w:tcPr>
            <w:tcW w:w="1772" w:type="dxa"/>
            <w:hideMark/>
          </w:tcPr>
          <w:p w14:paraId="0482C32C" w14:textId="77777777" w:rsidR="003C2FFE" w:rsidRPr="00F13FD5" w:rsidRDefault="003C2FFE" w:rsidP="00292693">
            <w:pPr>
              <w:keepLines/>
              <w:widowControl w:val="0"/>
              <w:suppressAutoHyphens/>
              <w:rPr>
                <w:rFonts w:ascii="Tahoma" w:hAnsi="Tahoma" w:cs="Tahoma"/>
              </w:rPr>
            </w:pPr>
          </w:p>
        </w:tc>
      </w:tr>
      <w:tr w:rsidR="003C2FFE" w:rsidRPr="00F13FD5" w14:paraId="083AA803" w14:textId="77777777" w:rsidTr="00292693">
        <w:trPr>
          <w:jc w:val="center"/>
        </w:trPr>
        <w:tc>
          <w:tcPr>
            <w:tcW w:w="0" w:type="auto"/>
          </w:tcPr>
          <w:p w14:paraId="0B0DE493"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21</w:t>
            </w:r>
          </w:p>
        </w:tc>
        <w:tc>
          <w:tcPr>
            <w:tcW w:w="2347" w:type="dxa"/>
            <w:hideMark/>
          </w:tcPr>
          <w:p w14:paraId="2F068D6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Varnostni ventil</w:t>
            </w:r>
          </w:p>
        </w:tc>
        <w:tc>
          <w:tcPr>
            <w:tcW w:w="3576" w:type="dxa"/>
            <w:hideMark/>
          </w:tcPr>
          <w:p w14:paraId="296AA20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obvezen</w:t>
            </w:r>
          </w:p>
        </w:tc>
        <w:tc>
          <w:tcPr>
            <w:tcW w:w="1772" w:type="dxa"/>
            <w:hideMark/>
          </w:tcPr>
          <w:p w14:paraId="7AD592B8" w14:textId="77777777" w:rsidR="003C2FFE" w:rsidRPr="00F13FD5" w:rsidRDefault="003C2FFE" w:rsidP="00292693">
            <w:pPr>
              <w:keepLines/>
              <w:widowControl w:val="0"/>
              <w:suppressAutoHyphens/>
              <w:rPr>
                <w:rFonts w:ascii="Tahoma" w:hAnsi="Tahoma" w:cs="Tahoma"/>
              </w:rPr>
            </w:pPr>
          </w:p>
        </w:tc>
      </w:tr>
      <w:tr w:rsidR="003C2FFE" w:rsidRPr="00F13FD5" w14:paraId="46A6931E" w14:textId="77777777" w:rsidTr="00292693">
        <w:trPr>
          <w:jc w:val="center"/>
        </w:trPr>
        <w:tc>
          <w:tcPr>
            <w:tcW w:w="0" w:type="auto"/>
          </w:tcPr>
          <w:p w14:paraId="4D4C3D4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22</w:t>
            </w:r>
          </w:p>
        </w:tc>
        <w:tc>
          <w:tcPr>
            <w:tcW w:w="2347" w:type="dxa"/>
            <w:hideMark/>
          </w:tcPr>
          <w:p w14:paraId="00D6A90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Fleksibilni priključki / kompenzatorji</w:t>
            </w:r>
          </w:p>
        </w:tc>
        <w:tc>
          <w:tcPr>
            <w:tcW w:w="3576" w:type="dxa"/>
            <w:hideMark/>
          </w:tcPr>
          <w:p w14:paraId="461E3C4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obvezni</w:t>
            </w:r>
          </w:p>
        </w:tc>
        <w:tc>
          <w:tcPr>
            <w:tcW w:w="1772" w:type="dxa"/>
            <w:hideMark/>
          </w:tcPr>
          <w:p w14:paraId="10FBD42E" w14:textId="77777777" w:rsidR="003C2FFE" w:rsidRPr="00F13FD5" w:rsidRDefault="003C2FFE" w:rsidP="00292693">
            <w:pPr>
              <w:keepLines/>
              <w:widowControl w:val="0"/>
              <w:suppressAutoHyphens/>
              <w:rPr>
                <w:rFonts w:ascii="Tahoma" w:hAnsi="Tahoma" w:cs="Tahoma"/>
              </w:rPr>
            </w:pPr>
          </w:p>
        </w:tc>
      </w:tr>
      <w:tr w:rsidR="003C2FFE" w:rsidRPr="00F13FD5" w14:paraId="30292CEE" w14:textId="77777777" w:rsidTr="00292693">
        <w:trPr>
          <w:jc w:val="center"/>
        </w:trPr>
        <w:tc>
          <w:tcPr>
            <w:tcW w:w="0" w:type="auto"/>
          </w:tcPr>
          <w:p w14:paraId="7F66CBF2"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23</w:t>
            </w:r>
          </w:p>
        </w:tc>
        <w:tc>
          <w:tcPr>
            <w:tcW w:w="2347" w:type="dxa"/>
            <w:hideMark/>
          </w:tcPr>
          <w:p w14:paraId="25AB1241"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Merjenje tlaka</w:t>
            </w:r>
          </w:p>
        </w:tc>
        <w:tc>
          <w:tcPr>
            <w:tcW w:w="3576" w:type="dxa"/>
            <w:hideMark/>
          </w:tcPr>
          <w:p w14:paraId="2EE80D86"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obvezno</w:t>
            </w:r>
          </w:p>
        </w:tc>
        <w:tc>
          <w:tcPr>
            <w:tcW w:w="1772" w:type="dxa"/>
            <w:hideMark/>
          </w:tcPr>
          <w:p w14:paraId="175B9337" w14:textId="77777777" w:rsidR="003C2FFE" w:rsidRPr="00F13FD5" w:rsidRDefault="003C2FFE" w:rsidP="00292693">
            <w:pPr>
              <w:keepLines/>
              <w:widowControl w:val="0"/>
              <w:suppressAutoHyphens/>
              <w:rPr>
                <w:rFonts w:ascii="Tahoma" w:hAnsi="Tahoma" w:cs="Tahoma"/>
              </w:rPr>
            </w:pPr>
          </w:p>
        </w:tc>
      </w:tr>
      <w:tr w:rsidR="003C2FFE" w:rsidRPr="00F13FD5" w14:paraId="01ED13DD" w14:textId="77777777" w:rsidTr="00292693">
        <w:trPr>
          <w:jc w:val="center"/>
        </w:trPr>
        <w:tc>
          <w:tcPr>
            <w:tcW w:w="0" w:type="auto"/>
          </w:tcPr>
          <w:p w14:paraId="36AD8240"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24</w:t>
            </w:r>
          </w:p>
        </w:tc>
        <w:tc>
          <w:tcPr>
            <w:tcW w:w="2347" w:type="dxa"/>
            <w:hideMark/>
          </w:tcPr>
          <w:p w14:paraId="396A9848"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Merjenje temperature izpustnega zraka</w:t>
            </w:r>
          </w:p>
        </w:tc>
        <w:tc>
          <w:tcPr>
            <w:tcW w:w="3576" w:type="dxa"/>
            <w:hideMark/>
          </w:tcPr>
          <w:p w14:paraId="4960E37D"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obvezno</w:t>
            </w:r>
          </w:p>
        </w:tc>
        <w:tc>
          <w:tcPr>
            <w:tcW w:w="1772" w:type="dxa"/>
            <w:hideMark/>
          </w:tcPr>
          <w:p w14:paraId="25040A61" w14:textId="77777777" w:rsidR="003C2FFE" w:rsidRPr="00F13FD5" w:rsidRDefault="003C2FFE" w:rsidP="00292693">
            <w:pPr>
              <w:keepLines/>
              <w:widowControl w:val="0"/>
              <w:suppressAutoHyphens/>
              <w:rPr>
                <w:rFonts w:ascii="Tahoma" w:hAnsi="Tahoma" w:cs="Tahoma"/>
              </w:rPr>
            </w:pPr>
          </w:p>
        </w:tc>
      </w:tr>
      <w:tr w:rsidR="003C2FFE" w:rsidRPr="00F13FD5" w14:paraId="2730F013" w14:textId="77777777" w:rsidTr="00292693">
        <w:trPr>
          <w:trHeight w:val="367"/>
          <w:jc w:val="center"/>
        </w:trPr>
        <w:tc>
          <w:tcPr>
            <w:tcW w:w="0" w:type="auto"/>
          </w:tcPr>
          <w:p w14:paraId="7F1FA3C7"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25</w:t>
            </w:r>
          </w:p>
        </w:tc>
        <w:tc>
          <w:tcPr>
            <w:tcW w:w="2347" w:type="dxa"/>
            <w:hideMark/>
          </w:tcPr>
          <w:p w14:paraId="7BDB06B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Senzor nivoja olja</w:t>
            </w:r>
          </w:p>
        </w:tc>
        <w:tc>
          <w:tcPr>
            <w:tcW w:w="3576" w:type="dxa"/>
            <w:hideMark/>
          </w:tcPr>
          <w:p w14:paraId="1C9DDAAD"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obvezen</w:t>
            </w:r>
          </w:p>
        </w:tc>
        <w:tc>
          <w:tcPr>
            <w:tcW w:w="1772" w:type="dxa"/>
            <w:hideMark/>
          </w:tcPr>
          <w:p w14:paraId="6EDACEE0" w14:textId="77777777" w:rsidR="003C2FFE" w:rsidRPr="00F13FD5" w:rsidRDefault="003C2FFE" w:rsidP="00292693">
            <w:pPr>
              <w:keepLines/>
              <w:widowControl w:val="0"/>
              <w:suppressAutoHyphens/>
              <w:rPr>
                <w:rFonts w:ascii="Tahoma" w:hAnsi="Tahoma" w:cs="Tahoma"/>
              </w:rPr>
            </w:pPr>
          </w:p>
        </w:tc>
      </w:tr>
      <w:tr w:rsidR="003C2FFE" w:rsidRPr="00F13FD5" w14:paraId="1248C7ED" w14:textId="77777777" w:rsidTr="00292693">
        <w:trPr>
          <w:trHeight w:val="385"/>
          <w:jc w:val="center"/>
        </w:trPr>
        <w:tc>
          <w:tcPr>
            <w:tcW w:w="0" w:type="auto"/>
          </w:tcPr>
          <w:p w14:paraId="1B76C5E6"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26</w:t>
            </w:r>
          </w:p>
        </w:tc>
        <w:tc>
          <w:tcPr>
            <w:tcW w:w="2347" w:type="dxa"/>
            <w:hideMark/>
          </w:tcPr>
          <w:p w14:paraId="3692B67D" w14:textId="77777777" w:rsidR="003C2FFE" w:rsidRPr="00F13FD5" w:rsidRDefault="003C2FFE" w:rsidP="00292693">
            <w:pPr>
              <w:keepLines/>
              <w:widowControl w:val="0"/>
              <w:suppressAutoHyphens/>
              <w:rPr>
                <w:rFonts w:ascii="Tahoma" w:hAnsi="Tahoma" w:cs="Tahoma"/>
              </w:rPr>
            </w:pPr>
            <w:proofErr w:type="spellStart"/>
            <w:r w:rsidRPr="00F13FD5">
              <w:rPr>
                <w:rFonts w:ascii="Tahoma" w:hAnsi="Tahoma" w:cs="Tahoma"/>
              </w:rPr>
              <w:t>Antivibracijski</w:t>
            </w:r>
            <w:proofErr w:type="spellEnd"/>
            <w:r w:rsidRPr="00F13FD5">
              <w:rPr>
                <w:rFonts w:ascii="Tahoma" w:hAnsi="Tahoma" w:cs="Tahoma"/>
              </w:rPr>
              <w:t xml:space="preserve"> elementi</w:t>
            </w:r>
          </w:p>
        </w:tc>
        <w:tc>
          <w:tcPr>
            <w:tcW w:w="3576" w:type="dxa"/>
            <w:hideMark/>
          </w:tcPr>
          <w:p w14:paraId="356F9A26"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obvezni</w:t>
            </w:r>
          </w:p>
        </w:tc>
        <w:tc>
          <w:tcPr>
            <w:tcW w:w="1772" w:type="dxa"/>
            <w:hideMark/>
          </w:tcPr>
          <w:p w14:paraId="15797B40" w14:textId="77777777" w:rsidR="003C2FFE" w:rsidRPr="00F13FD5" w:rsidRDefault="003C2FFE" w:rsidP="00292693">
            <w:pPr>
              <w:keepLines/>
              <w:widowControl w:val="0"/>
              <w:suppressAutoHyphens/>
              <w:rPr>
                <w:rFonts w:ascii="Tahoma" w:hAnsi="Tahoma" w:cs="Tahoma"/>
              </w:rPr>
            </w:pPr>
          </w:p>
        </w:tc>
      </w:tr>
      <w:tr w:rsidR="003C2FFE" w:rsidRPr="00F13FD5" w14:paraId="579C8A92" w14:textId="77777777" w:rsidTr="00292693">
        <w:trPr>
          <w:jc w:val="center"/>
        </w:trPr>
        <w:tc>
          <w:tcPr>
            <w:tcW w:w="0" w:type="auto"/>
          </w:tcPr>
          <w:p w14:paraId="0D2A916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27</w:t>
            </w:r>
          </w:p>
        </w:tc>
        <w:tc>
          <w:tcPr>
            <w:tcW w:w="2347" w:type="dxa"/>
          </w:tcPr>
          <w:p w14:paraId="35193978"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Hlajenje</w:t>
            </w:r>
          </w:p>
        </w:tc>
        <w:tc>
          <w:tcPr>
            <w:tcW w:w="3576" w:type="dxa"/>
          </w:tcPr>
          <w:p w14:paraId="23BE7FA5"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ločeno hlajenje motorja in procesnega zraka, neodvisno od hitrosti</w:t>
            </w:r>
          </w:p>
        </w:tc>
        <w:tc>
          <w:tcPr>
            <w:tcW w:w="1772" w:type="dxa"/>
          </w:tcPr>
          <w:p w14:paraId="5E33A89E" w14:textId="77777777" w:rsidR="003C2FFE" w:rsidRPr="00F13FD5" w:rsidRDefault="003C2FFE" w:rsidP="00292693">
            <w:pPr>
              <w:keepLines/>
              <w:widowControl w:val="0"/>
              <w:suppressAutoHyphens/>
              <w:rPr>
                <w:rFonts w:ascii="Tahoma" w:hAnsi="Tahoma" w:cs="Tahoma"/>
              </w:rPr>
            </w:pPr>
          </w:p>
        </w:tc>
      </w:tr>
      <w:tr w:rsidR="003C2FFE" w:rsidRPr="00F13FD5" w14:paraId="04023A50" w14:textId="77777777" w:rsidTr="00292693">
        <w:trPr>
          <w:jc w:val="center"/>
        </w:trPr>
        <w:tc>
          <w:tcPr>
            <w:tcW w:w="0" w:type="auto"/>
          </w:tcPr>
          <w:p w14:paraId="2B7CD72F" w14:textId="77777777" w:rsidR="003C2FFE" w:rsidRPr="00F13FD5" w:rsidRDefault="003C2FFE" w:rsidP="00292693">
            <w:pPr>
              <w:keepLines/>
              <w:widowControl w:val="0"/>
              <w:suppressAutoHyphens/>
              <w:rPr>
                <w:rFonts w:ascii="Tahoma" w:hAnsi="Tahoma" w:cs="Tahoma"/>
              </w:rPr>
            </w:pPr>
            <w:r w:rsidRPr="00F13FD5">
              <w:rPr>
                <w:rFonts w:ascii="Tahoma" w:hAnsi="Tahoma" w:cs="Tahoma"/>
              </w:rPr>
              <w:lastRenderedPageBreak/>
              <w:t>28</w:t>
            </w:r>
          </w:p>
        </w:tc>
        <w:tc>
          <w:tcPr>
            <w:tcW w:w="2347" w:type="dxa"/>
          </w:tcPr>
          <w:p w14:paraId="6F57FF3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Sistem prenosa moči</w:t>
            </w:r>
          </w:p>
        </w:tc>
        <w:tc>
          <w:tcPr>
            <w:tcW w:w="3576" w:type="dxa"/>
          </w:tcPr>
          <w:p w14:paraId="1DE7A6D9"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avtomatsko napenjanje jermena ali enakovredna rešitev</w:t>
            </w:r>
          </w:p>
        </w:tc>
        <w:tc>
          <w:tcPr>
            <w:tcW w:w="1772" w:type="dxa"/>
          </w:tcPr>
          <w:p w14:paraId="5AF884A8" w14:textId="77777777" w:rsidR="003C2FFE" w:rsidRPr="00F13FD5" w:rsidRDefault="003C2FFE" w:rsidP="00292693">
            <w:pPr>
              <w:keepLines/>
              <w:widowControl w:val="0"/>
              <w:suppressAutoHyphens/>
              <w:rPr>
                <w:rFonts w:ascii="Tahoma" w:hAnsi="Tahoma" w:cs="Tahoma"/>
              </w:rPr>
            </w:pPr>
          </w:p>
        </w:tc>
      </w:tr>
      <w:tr w:rsidR="003C2FFE" w:rsidRPr="00F13FD5" w14:paraId="0025248F" w14:textId="77777777" w:rsidTr="00292693">
        <w:trPr>
          <w:jc w:val="center"/>
        </w:trPr>
        <w:tc>
          <w:tcPr>
            <w:tcW w:w="0" w:type="auto"/>
          </w:tcPr>
          <w:p w14:paraId="6483AEA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29</w:t>
            </w:r>
          </w:p>
        </w:tc>
        <w:tc>
          <w:tcPr>
            <w:tcW w:w="2347" w:type="dxa"/>
          </w:tcPr>
          <w:p w14:paraId="2AD13C1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Ležaji puhala</w:t>
            </w:r>
          </w:p>
        </w:tc>
        <w:tc>
          <w:tcPr>
            <w:tcW w:w="3576" w:type="dxa"/>
          </w:tcPr>
          <w:p w14:paraId="37FA9033"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izvedba z ležaji visoke nosilnosti za kontinuirano obratovanje</w:t>
            </w:r>
          </w:p>
        </w:tc>
        <w:tc>
          <w:tcPr>
            <w:tcW w:w="1772" w:type="dxa"/>
          </w:tcPr>
          <w:p w14:paraId="227AD291" w14:textId="77777777" w:rsidR="003C2FFE" w:rsidRPr="00F13FD5" w:rsidRDefault="003C2FFE" w:rsidP="00292693">
            <w:pPr>
              <w:keepLines/>
              <w:widowControl w:val="0"/>
              <w:suppressAutoHyphens/>
              <w:rPr>
                <w:rFonts w:ascii="Tahoma" w:hAnsi="Tahoma" w:cs="Tahoma"/>
              </w:rPr>
            </w:pPr>
          </w:p>
        </w:tc>
      </w:tr>
      <w:tr w:rsidR="003C2FFE" w:rsidRPr="00F13FD5" w14:paraId="0631FCCF" w14:textId="77777777" w:rsidTr="00292693">
        <w:trPr>
          <w:jc w:val="center"/>
        </w:trPr>
        <w:tc>
          <w:tcPr>
            <w:tcW w:w="0" w:type="auto"/>
          </w:tcPr>
          <w:p w14:paraId="2BF83ECB"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30</w:t>
            </w:r>
          </w:p>
        </w:tc>
        <w:tc>
          <w:tcPr>
            <w:tcW w:w="2347" w:type="dxa"/>
          </w:tcPr>
          <w:p w14:paraId="6D8DB81A"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Vhodna električna moč puhala</w:t>
            </w:r>
          </w:p>
        </w:tc>
        <w:tc>
          <w:tcPr>
            <w:tcW w:w="3576" w:type="dxa"/>
          </w:tcPr>
          <w:p w14:paraId="70DCBB2C"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vključuje vse mehanske, električne in procesne izgube</w:t>
            </w:r>
          </w:p>
        </w:tc>
        <w:tc>
          <w:tcPr>
            <w:tcW w:w="1772" w:type="dxa"/>
          </w:tcPr>
          <w:p w14:paraId="5F057F64" w14:textId="77777777" w:rsidR="003C2FFE" w:rsidRPr="00F13FD5" w:rsidRDefault="003C2FFE" w:rsidP="00292693">
            <w:pPr>
              <w:keepLines/>
              <w:widowControl w:val="0"/>
              <w:suppressAutoHyphens/>
              <w:rPr>
                <w:rFonts w:ascii="Tahoma" w:hAnsi="Tahoma" w:cs="Tahoma"/>
              </w:rPr>
            </w:pPr>
          </w:p>
        </w:tc>
      </w:tr>
      <w:tr w:rsidR="003C2FFE" w:rsidRPr="00F13FD5" w14:paraId="20642160" w14:textId="77777777" w:rsidTr="00292693">
        <w:trPr>
          <w:trHeight w:val="543"/>
          <w:jc w:val="center"/>
        </w:trPr>
        <w:tc>
          <w:tcPr>
            <w:tcW w:w="0" w:type="auto"/>
          </w:tcPr>
          <w:p w14:paraId="46BC347E"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31</w:t>
            </w:r>
          </w:p>
        </w:tc>
        <w:tc>
          <w:tcPr>
            <w:tcW w:w="2347" w:type="dxa"/>
          </w:tcPr>
          <w:p w14:paraId="3D368E74" w14:textId="77777777" w:rsidR="003C2FFE" w:rsidRPr="00F13FD5" w:rsidRDefault="003C2FFE" w:rsidP="00292693">
            <w:pPr>
              <w:keepLines/>
              <w:widowControl w:val="0"/>
              <w:suppressAutoHyphens/>
              <w:rPr>
                <w:rFonts w:ascii="Tahoma" w:hAnsi="Tahoma" w:cs="Tahoma"/>
              </w:rPr>
            </w:pPr>
            <w:r w:rsidRPr="00F13FD5">
              <w:rPr>
                <w:rFonts w:ascii="Tahoma" w:hAnsi="Tahoma" w:cs="Tahoma"/>
              </w:rPr>
              <w:t>Regulacijsko območje puhala</w:t>
            </w:r>
          </w:p>
        </w:tc>
        <w:tc>
          <w:tcPr>
            <w:tcW w:w="3576" w:type="dxa"/>
          </w:tcPr>
          <w:p w14:paraId="7103D952" w14:textId="18BF1F21" w:rsidR="003C2FFE" w:rsidRPr="00F13FD5" w:rsidRDefault="003C2FFE" w:rsidP="00292693">
            <w:pPr>
              <w:keepLines/>
              <w:widowControl w:val="0"/>
              <w:suppressAutoHyphens/>
              <w:rPr>
                <w:rFonts w:ascii="Tahoma" w:hAnsi="Tahoma" w:cs="Tahoma"/>
              </w:rPr>
            </w:pPr>
            <w:r w:rsidRPr="00F13FD5">
              <w:rPr>
                <w:rFonts w:ascii="Tahoma" w:hAnsi="Tahoma" w:cs="Tahoma"/>
              </w:rPr>
              <w:t xml:space="preserve">stabilno najmanj 50–100 % nazivnega pretoka    </w:t>
            </w:r>
          </w:p>
        </w:tc>
        <w:tc>
          <w:tcPr>
            <w:tcW w:w="1772" w:type="dxa"/>
          </w:tcPr>
          <w:p w14:paraId="3BB50F2F" w14:textId="77777777" w:rsidR="003C2FFE" w:rsidRPr="00F13FD5" w:rsidRDefault="003C2FFE" w:rsidP="00292693">
            <w:pPr>
              <w:keepLines/>
              <w:widowControl w:val="0"/>
              <w:suppressAutoHyphens/>
              <w:rPr>
                <w:rFonts w:ascii="Tahoma" w:hAnsi="Tahoma" w:cs="Tahoma"/>
              </w:rPr>
            </w:pPr>
          </w:p>
        </w:tc>
      </w:tr>
    </w:tbl>
    <w:p w14:paraId="1881975C" w14:textId="77777777" w:rsidR="00292693" w:rsidRDefault="00292693" w:rsidP="00292693">
      <w:pPr>
        <w:keepLines/>
        <w:widowControl w:val="0"/>
        <w:suppressAutoHyphens/>
        <w:jc w:val="both"/>
        <w:rPr>
          <w:rFonts w:ascii="Tahoma" w:hAnsi="Tahoma" w:cs="Tahoma"/>
        </w:rPr>
      </w:pPr>
      <w:bookmarkStart w:id="43" w:name="_Hlk226545405"/>
    </w:p>
    <w:p w14:paraId="38DD327A" w14:textId="77777777" w:rsidR="00292693" w:rsidRDefault="00292693" w:rsidP="00292693">
      <w:pPr>
        <w:keepLines/>
        <w:widowControl w:val="0"/>
        <w:suppressAutoHyphens/>
        <w:jc w:val="both"/>
        <w:rPr>
          <w:rFonts w:ascii="Tahoma" w:hAnsi="Tahoma" w:cs="Tahoma"/>
        </w:rPr>
      </w:pPr>
    </w:p>
    <w:p w14:paraId="45DB6634" w14:textId="26B640B5" w:rsidR="000569DA" w:rsidRPr="00F13FD5" w:rsidRDefault="00A7499A" w:rsidP="00292693">
      <w:pPr>
        <w:keepLines/>
        <w:widowControl w:val="0"/>
        <w:suppressAutoHyphens/>
        <w:jc w:val="both"/>
        <w:rPr>
          <w:rFonts w:ascii="Tahoma" w:hAnsi="Tahoma" w:cs="Tahoma"/>
        </w:rPr>
      </w:pPr>
      <w:r w:rsidRPr="00F13FD5">
        <w:rPr>
          <w:rFonts w:ascii="Tahoma" w:hAnsi="Tahoma" w:cs="Tahoma"/>
        </w:rPr>
        <w:t xml:space="preserve">Ponudnik mora za </w:t>
      </w:r>
      <w:r w:rsidR="00937F33" w:rsidRPr="00F13FD5">
        <w:rPr>
          <w:rFonts w:ascii="Tahoma" w:hAnsi="Tahoma" w:cs="Tahoma"/>
        </w:rPr>
        <w:t>t</w:t>
      </w:r>
      <w:r w:rsidRPr="00F13FD5">
        <w:rPr>
          <w:rFonts w:ascii="Tahoma" w:hAnsi="Tahoma" w:cs="Tahoma"/>
        </w:rPr>
        <w:t xml:space="preserve">o stranjo  za vse navedene zahteve priložiti tehnično dokumentacijo proizvajalca, iz katere je razvidno izpolnjevanje zahtev. </w:t>
      </w:r>
    </w:p>
    <w:p w14:paraId="0AF5ADC7" w14:textId="77777777" w:rsidR="000569DA" w:rsidRPr="00F13FD5" w:rsidRDefault="000569DA" w:rsidP="00292693">
      <w:pPr>
        <w:keepLines/>
        <w:widowControl w:val="0"/>
        <w:suppressAutoHyphens/>
        <w:jc w:val="both"/>
        <w:rPr>
          <w:rFonts w:ascii="Tahoma" w:hAnsi="Tahoma" w:cs="Tahoma"/>
        </w:rPr>
      </w:pPr>
    </w:p>
    <w:p w14:paraId="1A77E606" w14:textId="77777777" w:rsidR="000569DA" w:rsidRPr="00F13FD5" w:rsidRDefault="000569DA" w:rsidP="00292693">
      <w:pPr>
        <w:keepLines/>
        <w:widowControl w:val="0"/>
        <w:suppressAutoHyphen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569DA" w:rsidRPr="00F13FD5" w14:paraId="4C0CF5D0" w14:textId="77777777" w:rsidTr="001D3263">
        <w:trPr>
          <w:trHeight w:val="235"/>
        </w:trPr>
        <w:tc>
          <w:tcPr>
            <w:tcW w:w="3402" w:type="dxa"/>
            <w:tcBorders>
              <w:bottom w:val="single" w:sz="4" w:space="0" w:color="auto"/>
            </w:tcBorders>
          </w:tcPr>
          <w:p w14:paraId="399B766F" w14:textId="77777777" w:rsidR="000569DA" w:rsidRPr="00F13FD5" w:rsidRDefault="000569DA" w:rsidP="00292693">
            <w:pPr>
              <w:keepLines/>
              <w:widowControl w:val="0"/>
              <w:suppressAutoHyphens/>
              <w:jc w:val="both"/>
              <w:rPr>
                <w:rFonts w:ascii="Tahoma" w:hAnsi="Tahoma" w:cs="Tahoma"/>
              </w:rPr>
            </w:pPr>
          </w:p>
        </w:tc>
        <w:tc>
          <w:tcPr>
            <w:tcW w:w="2268" w:type="dxa"/>
          </w:tcPr>
          <w:p w14:paraId="1C1B4F3A" w14:textId="77777777" w:rsidR="000569DA" w:rsidRPr="00F13FD5" w:rsidRDefault="000569DA" w:rsidP="00292693">
            <w:pPr>
              <w:keepLines/>
              <w:widowControl w:val="0"/>
              <w:suppressAutoHyphens/>
              <w:jc w:val="both"/>
              <w:rPr>
                <w:rFonts w:ascii="Tahoma" w:hAnsi="Tahoma" w:cs="Tahoma"/>
              </w:rPr>
            </w:pPr>
          </w:p>
        </w:tc>
        <w:tc>
          <w:tcPr>
            <w:tcW w:w="3686" w:type="dxa"/>
            <w:tcBorders>
              <w:bottom w:val="single" w:sz="4" w:space="0" w:color="auto"/>
            </w:tcBorders>
          </w:tcPr>
          <w:p w14:paraId="5EBB21CF" w14:textId="77777777" w:rsidR="000569DA" w:rsidRPr="00F13FD5" w:rsidRDefault="000569DA" w:rsidP="00292693">
            <w:pPr>
              <w:keepLines/>
              <w:widowControl w:val="0"/>
              <w:suppressAutoHyphens/>
              <w:jc w:val="both"/>
              <w:rPr>
                <w:rFonts w:ascii="Tahoma" w:hAnsi="Tahoma" w:cs="Tahoma"/>
              </w:rPr>
            </w:pPr>
          </w:p>
        </w:tc>
      </w:tr>
      <w:tr w:rsidR="000569DA" w:rsidRPr="00F13FD5" w14:paraId="1910EA15" w14:textId="77777777" w:rsidTr="001D3263">
        <w:trPr>
          <w:trHeight w:val="326"/>
        </w:trPr>
        <w:tc>
          <w:tcPr>
            <w:tcW w:w="3402" w:type="dxa"/>
            <w:tcBorders>
              <w:top w:val="single" w:sz="4" w:space="0" w:color="auto"/>
            </w:tcBorders>
          </w:tcPr>
          <w:p w14:paraId="283F10D1" w14:textId="77777777" w:rsidR="000569DA" w:rsidRPr="00F13FD5" w:rsidRDefault="000569DA" w:rsidP="00292693">
            <w:pPr>
              <w:keepLines/>
              <w:widowControl w:val="0"/>
              <w:suppressAutoHyphens/>
              <w:jc w:val="both"/>
              <w:rPr>
                <w:rFonts w:ascii="Tahoma" w:hAnsi="Tahoma" w:cs="Tahoma"/>
              </w:rPr>
            </w:pPr>
            <w:r w:rsidRPr="00F13FD5">
              <w:rPr>
                <w:rFonts w:ascii="Tahoma" w:hAnsi="Tahoma" w:cs="Tahoma"/>
              </w:rPr>
              <w:t xml:space="preserve">(kraj, datum)                                        </w:t>
            </w:r>
          </w:p>
        </w:tc>
        <w:tc>
          <w:tcPr>
            <w:tcW w:w="2268" w:type="dxa"/>
          </w:tcPr>
          <w:p w14:paraId="1674FD1E" w14:textId="77777777" w:rsidR="000569DA" w:rsidRPr="00F13FD5" w:rsidRDefault="000569DA" w:rsidP="00292693">
            <w:pPr>
              <w:keepLines/>
              <w:widowControl w:val="0"/>
              <w:suppressAutoHyphens/>
              <w:jc w:val="center"/>
              <w:rPr>
                <w:rFonts w:ascii="Tahoma" w:hAnsi="Tahoma" w:cs="Tahoma"/>
              </w:rPr>
            </w:pPr>
            <w:r w:rsidRPr="00F13FD5">
              <w:rPr>
                <w:rFonts w:ascii="Tahoma" w:hAnsi="Tahoma" w:cs="Tahoma"/>
              </w:rPr>
              <w:t>žig</w:t>
            </w:r>
          </w:p>
        </w:tc>
        <w:tc>
          <w:tcPr>
            <w:tcW w:w="3686" w:type="dxa"/>
            <w:tcBorders>
              <w:top w:val="single" w:sz="4" w:space="0" w:color="auto"/>
            </w:tcBorders>
          </w:tcPr>
          <w:p w14:paraId="211F1D8D" w14:textId="77777777" w:rsidR="000569DA" w:rsidRPr="00F13FD5" w:rsidRDefault="000569DA" w:rsidP="00292693">
            <w:pPr>
              <w:keepLines/>
              <w:widowControl w:val="0"/>
              <w:suppressAutoHyphens/>
              <w:jc w:val="both"/>
              <w:rPr>
                <w:rFonts w:ascii="Tahoma" w:hAnsi="Tahoma" w:cs="Tahoma"/>
              </w:rPr>
            </w:pPr>
            <w:r w:rsidRPr="00F13FD5">
              <w:rPr>
                <w:rFonts w:ascii="Tahoma" w:hAnsi="Tahoma" w:cs="Tahoma"/>
              </w:rPr>
              <w:t xml:space="preserve">(naziv ponudnika in podpis </w:t>
            </w:r>
          </w:p>
          <w:p w14:paraId="41BD5FCC" w14:textId="77777777" w:rsidR="000569DA" w:rsidRPr="00F13FD5" w:rsidRDefault="000569DA" w:rsidP="00292693">
            <w:pPr>
              <w:keepLines/>
              <w:widowControl w:val="0"/>
              <w:suppressAutoHyphens/>
              <w:jc w:val="both"/>
              <w:rPr>
                <w:rFonts w:ascii="Tahoma" w:hAnsi="Tahoma" w:cs="Tahoma"/>
              </w:rPr>
            </w:pPr>
            <w:r w:rsidRPr="00F13FD5">
              <w:rPr>
                <w:rFonts w:ascii="Tahoma" w:hAnsi="Tahoma" w:cs="Tahoma"/>
              </w:rPr>
              <w:t>odgovorne osebe)</w:t>
            </w:r>
          </w:p>
        </w:tc>
      </w:tr>
    </w:tbl>
    <w:p w14:paraId="7C4DC47A" w14:textId="77777777" w:rsidR="000569DA" w:rsidRPr="00F13FD5" w:rsidRDefault="000569DA" w:rsidP="00292693">
      <w:pPr>
        <w:keepLines/>
        <w:widowControl w:val="0"/>
        <w:suppressAutoHyphens/>
        <w:jc w:val="both"/>
        <w:rPr>
          <w:rFonts w:ascii="Tahoma" w:hAnsi="Tahoma" w:cs="Tahoma"/>
        </w:rPr>
      </w:pPr>
    </w:p>
    <w:p w14:paraId="59330F87" w14:textId="77777777" w:rsidR="000569DA" w:rsidRPr="00F13FD5" w:rsidRDefault="000569DA" w:rsidP="00292693">
      <w:pPr>
        <w:keepLines/>
        <w:widowControl w:val="0"/>
        <w:suppressAutoHyphens/>
        <w:jc w:val="both"/>
        <w:rPr>
          <w:rFonts w:ascii="Tahoma" w:hAnsi="Tahoma" w:cs="Tahoma"/>
        </w:rPr>
      </w:pPr>
    </w:p>
    <w:p w14:paraId="5D19CE8B" w14:textId="77777777" w:rsidR="000569DA" w:rsidRPr="00F13FD5" w:rsidRDefault="000569DA" w:rsidP="00292693">
      <w:pPr>
        <w:keepLines/>
        <w:widowControl w:val="0"/>
        <w:suppressAutoHyphens/>
        <w:jc w:val="both"/>
        <w:rPr>
          <w:rFonts w:ascii="Tahoma" w:hAnsi="Tahoma" w:cs="Tahoma"/>
        </w:rPr>
      </w:pPr>
    </w:p>
    <w:p w14:paraId="50FB0C76" w14:textId="77777777" w:rsidR="000569DA" w:rsidRPr="00F13FD5" w:rsidRDefault="000569DA" w:rsidP="00292693">
      <w:pPr>
        <w:keepLines/>
        <w:widowControl w:val="0"/>
        <w:suppressAutoHyphens/>
        <w:jc w:val="both"/>
        <w:rPr>
          <w:rFonts w:ascii="Tahoma" w:hAnsi="Tahoma" w:cs="Tahoma"/>
        </w:rPr>
      </w:pPr>
    </w:p>
    <w:bookmarkEnd w:id="43"/>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38B4357C" w14:textId="77777777" w:rsidTr="001D3263">
        <w:tc>
          <w:tcPr>
            <w:tcW w:w="608" w:type="dxa"/>
            <w:tcBorders>
              <w:right w:val="nil"/>
            </w:tcBorders>
          </w:tcPr>
          <w:p w14:paraId="05B1A44E" w14:textId="77777777" w:rsidR="00D10D23" w:rsidRPr="00F13FD5" w:rsidRDefault="00D10D23"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AF8F2F2" w14:textId="17A6381E" w:rsidR="00D10D23" w:rsidRPr="00F13FD5" w:rsidRDefault="00D10D23" w:rsidP="00232070">
            <w:pPr>
              <w:keepNext/>
              <w:keepLines/>
              <w:rPr>
                <w:rFonts w:ascii="Tahoma" w:hAnsi="Tahoma" w:cs="Tahoma"/>
              </w:rPr>
            </w:pPr>
            <w:r w:rsidRPr="00F13FD5">
              <w:rPr>
                <w:rFonts w:ascii="Tahoma" w:hAnsi="Tahoma" w:cs="Tahoma"/>
              </w:rPr>
              <w:t>Tehnični podatki in skladnost za frekvenčni pretvornik</w:t>
            </w:r>
          </w:p>
        </w:tc>
        <w:tc>
          <w:tcPr>
            <w:tcW w:w="851" w:type="dxa"/>
            <w:tcBorders>
              <w:top w:val="single" w:sz="4" w:space="0" w:color="auto"/>
              <w:left w:val="single" w:sz="4" w:space="0" w:color="auto"/>
              <w:bottom w:val="single" w:sz="4" w:space="0" w:color="auto"/>
              <w:right w:val="nil"/>
            </w:tcBorders>
          </w:tcPr>
          <w:p w14:paraId="0B8CE0A5"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3692CC4B" w14:textId="393F23A6"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5/2  </w:t>
            </w:r>
          </w:p>
        </w:tc>
      </w:tr>
    </w:tbl>
    <w:p w14:paraId="08C47DFD" w14:textId="77777777" w:rsidR="00D10D23" w:rsidRPr="00F13FD5" w:rsidRDefault="00D10D23" w:rsidP="00232070">
      <w:pPr>
        <w:keepNext/>
        <w:keepLines/>
      </w:pPr>
    </w:p>
    <w:p w14:paraId="78582CA0" w14:textId="6D980202" w:rsidR="00A7499A" w:rsidRPr="00F13FD5" w:rsidRDefault="00A7499A" w:rsidP="00232070">
      <w:pPr>
        <w:keepNext/>
        <w:keepLines/>
        <w:jc w:val="both"/>
        <w:rPr>
          <w:rFonts w:ascii="Tahoma" w:hAnsi="Tahoma" w:cs="Tahoma"/>
          <w:b/>
        </w:rPr>
      </w:pPr>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p>
    <w:p w14:paraId="69B4F25B" w14:textId="77777777" w:rsidR="00A7499A" w:rsidRPr="00F13FD5" w:rsidRDefault="00A7499A" w:rsidP="00232070">
      <w:pPr>
        <w:keepNext/>
        <w:keepLines/>
        <w:jc w:val="both"/>
        <w:rPr>
          <w:rFonts w:ascii="Tahoma" w:hAnsi="Tahoma" w:cs="Tahoma"/>
        </w:rPr>
      </w:pPr>
    </w:p>
    <w:p w14:paraId="5DC26D31" w14:textId="77777777" w:rsidR="00A7499A" w:rsidRPr="00F13FD5" w:rsidRDefault="00A7499A" w:rsidP="00232070">
      <w:pPr>
        <w:keepNext/>
        <w:keepLines/>
        <w:jc w:val="both"/>
        <w:rPr>
          <w:rFonts w:ascii="Tahoma" w:hAnsi="Tahoma" w:cs="Tahoma"/>
          <w:b/>
          <w:bCs/>
        </w:rPr>
      </w:pPr>
      <w:r w:rsidRPr="00F13FD5">
        <w:rPr>
          <w:rFonts w:ascii="Tahoma" w:hAnsi="Tahoma" w:cs="Tahoma"/>
          <w:b/>
          <w:bCs/>
        </w:rPr>
        <w:t>TEHNIČNE ZAHTEVE IN SKLADNOST FREKVENČNEGA PRETVORNIKA</w:t>
      </w:r>
    </w:p>
    <w:p w14:paraId="06E3CC5E" w14:textId="77777777" w:rsidR="00A7499A" w:rsidRPr="00F13FD5" w:rsidRDefault="00A7499A" w:rsidP="00232070">
      <w:pPr>
        <w:keepNext/>
        <w:keepLines/>
        <w:jc w:val="both"/>
        <w:rPr>
          <w:rFonts w:ascii="Tahoma" w:hAnsi="Tahoma" w:cs="Tahoma"/>
          <w:b/>
          <w:bCs/>
        </w:rPr>
      </w:pPr>
    </w:p>
    <w:p w14:paraId="6C23E446" w14:textId="77777777" w:rsidR="00A7499A" w:rsidRPr="00F13FD5" w:rsidRDefault="00A7499A" w:rsidP="00232070">
      <w:pPr>
        <w:keepNext/>
        <w:keepLines/>
        <w:jc w:val="both"/>
        <w:rPr>
          <w:rFonts w:ascii="Tahoma" w:hAnsi="Tahoma" w:cs="Tahoma"/>
        </w:rPr>
      </w:pPr>
      <w:r w:rsidRPr="00F13FD5">
        <w:rPr>
          <w:rFonts w:ascii="Tahoma" w:hAnsi="Tahoma" w:cs="Tahoma"/>
        </w:rPr>
        <w:t>Ponudnik mora v spodnji tabeli potrditi izpolnjevanje tehničnih zahtev naročnika ter navesti tehnične podatke ponujenega frekvenčnega pretvornika.</w:t>
      </w:r>
    </w:p>
    <w:p w14:paraId="060991E8" w14:textId="77777777" w:rsidR="003C2FFE" w:rsidRDefault="003C2FFE" w:rsidP="00232070">
      <w:pPr>
        <w:keepNext/>
        <w:keepLines/>
        <w:jc w:val="both"/>
        <w:rPr>
          <w:rFonts w:ascii="Tahoma" w:hAnsi="Tahoma" w:cs="Tahoma"/>
        </w:rPr>
      </w:pPr>
    </w:p>
    <w:p w14:paraId="6FF78577" w14:textId="77777777" w:rsidR="00A7499A" w:rsidRPr="00F13FD5" w:rsidRDefault="00A7499A" w:rsidP="00232070">
      <w:pPr>
        <w:keepNext/>
        <w:keepLines/>
        <w:jc w:val="both"/>
        <w:rPr>
          <w:rFonts w:ascii="Tahoma" w:hAnsi="Tahoma" w:cs="Tahoma"/>
          <w:b/>
          <w:bCs/>
        </w:rPr>
      </w:pPr>
    </w:p>
    <w:p w14:paraId="05C81414" w14:textId="77777777" w:rsidR="00A7499A" w:rsidRPr="00F13FD5" w:rsidRDefault="00A7499A" w:rsidP="00232070">
      <w:pPr>
        <w:keepNext/>
        <w:keepLines/>
        <w:rPr>
          <w:rFonts w:ascii="Tahoma" w:hAnsi="Tahoma" w:cs="Tahoma"/>
        </w:rPr>
      </w:pPr>
      <w:r w:rsidRPr="00F13FD5">
        <w:rPr>
          <w:rFonts w:ascii="Tahoma" w:hAnsi="Tahoma" w:cs="Tahoma"/>
        </w:rPr>
        <w:t>Proizvajalec frekvenčnega pretvornika: __________________________</w:t>
      </w:r>
      <w:r w:rsidRPr="00F13FD5">
        <w:rPr>
          <w:rFonts w:ascii="Tahoma" w:hAnsi="Tahoma" w:cs="Tahoma"/>
        </w:rPr>
        <w:br/>
        <w:t>Tip / model frekvenčnega pretvornika: __________________________</w:t>
      </w:r>
    </w:p>
    <w:p w14:paraId="67B701D4" w14:textId="77777777" w:rsidR="00A7499A" w:rsidRPr="00F13FD5" w:rsidRDefault="00A7499A" w:rsidP="00232070">
      <w:pPr>
        <w:keepNext/>
        <w:keepLines/>
        <w:jc w:val="both"/>
        <w:rPr>
          <w:rFonts w:ascii="Tahoma" w:hAnsi="Tahoma" w:cs="Tahoma"/>
        </w:rPr>
      </w:pPr>
    </w:p>
    <w:tbl>
      <w:tblPr>
        <w:tblStyle w:val="Tabelamrea"/>
        <w:tblW w:w="9351" w:type="dxa"/>
        <w:tblLook w:val="04A0" w:firstRow="1" w:lastRow="0" w:firstColumn="1" w:lastColumn="0" w:noHBand="0" w:noVBand="1"/>
      </w:tblPr>
      <w:tblGrid>
        <w:gridCol w:w="649"/>
        <w:gridCol w:w="4308"/>
        <w:gridCol w:w="2409"/>
        <w:gridCol w:w="1985"/>
      </w:tblGrid>
      <w:tr w:rsidR="003C2FFE" w:rsidRPr="00F13FD5" w14:paraId="392CE7DD" w14:textId="77777777" w:rsidTr="001D1BA1">
        <w:tc>
          <w:tcPr>
            <w:tcW w:w="0" w:type="auto"/>
            <w:hideMark/>
          </w:tcPr>
          <w:p w14:paraId="72CE158D" w14:textId="77777777" w:rsidR="003C2FFE" w:rsidRPr="00F13FD5" w:rsidRDefault="003C2FFE" w:rsidP="00232070">
            <w:pPr>
              <w:keepNext/>
              <w:keepLines/>
              <w:jc w:val="both"/>
              <w:rPr>
                <w:rFonts w:ascii="Tahoma" w:hAnsi="Tahoma" w:cs="Tahoma"/>
                <w:b/>
                <w:bCs/>
              </w:rPr>
            </w:pPr>
            <w:proofErr w:type="spellStart"/>
            <w:r w:rsidRPr="00F13FD5">
              <w:rPr>
                <w:rFonts w:ascii="Tahoma" w:hAnsi="Tahoma" w:cs="Tahoma"/>
                <w:b/>
                <w:bCs/>
              </w:rPr>
              <w:t>Zap</w:t>
            </w:r>
            <w:proofErr w:type="spellEnd"/>
            <w:r w:rsidRPr="00F13FD5">
              <w:rPr>
                <w:rFonts w:ascii="Tahoma" w:hAnsi="Tahoma" w:cs="Tahoma"/>
                <w:b/>
                <w:bCs/>
              </w:rPr>
              <w:t>. št.</w:t>
            </w:r>
          </w:p>
        </w:tc>
        <w:tc>
          <w:tcPr>
            <w:tcW w:w="4308" w:type="dxa"/>
            <w:hideMark/>
          </w:tcPr>
          <w:p w14:paraId="671DC5DF" w14:textId="77777777" w:rsidR="003C2FFE" w:rsidRPr="00F13FD5" w:rsidRDefault="003C2FFE" w:rsidP="00232070">
            <w:pPr>
              <w:keepNext/>
              <w:keepLines/>
              <w:jc w:val="both"/>
              <w:rPr>
                <w:rFonts w:ascii="Tahoma" w:hAnsi="Tahoma" w:cs="Tahoma"/>
                <w:b/>
                <w:bCs/>
              </w:rPr>
            </w:pPr>
            <w:r w:rsidRPr="00F13FD5">
              <w:rPr>
                <w:rFonts w:ascii="Tahoma" w:hAnsi="Tahoma" w:cs="Tahoma"/>
                <w:b/>
                <w:bCs/>
              </w:rPr>
              <w:t>Tehnična zahteva naročnika</w:t>
            </w:r>
          </w:p>
        </w:tc>
        <w:tc>
          <w:tcPr>
            <w:tcW w:w="2409" w:type="dxa"/>
            <w:hideMark/>
          </w:tcPr>
          <w:p w14:paraId="7C3CDB64" w14:textId="77777777" w:rsidR="003C2FFE" w:rsidRPr="00F13FD5" w:rsidRDefault="003C2FFE" w:rsidP="00232070">
            <w:pPr>
              <w:keepNext/>
              <w:keepLines/>
              <w:jc w:val="center"/>
              <w:rPr>
                <w:rFonts w:ascii="Tahoma" w:hAnsi="Tahoma" w:cs="Tahoma"/>
                <w:b/>
                <w:bCs/>
              </w:rPr>
            </w:pPr>
            <w:r w:rsidRPr="00F13FD5">
              <w:rPr>
                <w:rFonts w:ascii="Tahoma" w:hAnsi="Tahoma" w:cs="Tahoma"/>
                <w:b/>
                <w:bCs/>
              </w:rPr>
              <w:t>Minimalna zahteva</w:t>
            </w:r>
          </w:p>
        </w:tc>
        <w:tc>
          <w:tcPr>
            <w:tcW w:w="1985" w:type="dxa"/>
            <w:hideMark/>
          </w:tcPr>
          <w:p w14:paraId="45B9944C" w14:textId="77777777" w:rsidR="003C2FFE" w:rsidRPr="00F13FD5" w:rsidRDefault="003C2FFE" w:rsidP="00232070">
            <w:pPr>
              <w:keepNext/>
              <w:keepLines/>
              <w:jc w:val="center"/>
              <w:rPr>
                <w:rFonts w:ascii="Tahoma" w:hAnsi="Tahoma" w:cs="Tahoma"/>
                <w:b/>
                <w:bCs/>
              </w:rPr>
            </w:pPr>
            <w:r w:rsidRPr="00F13FD5">
              <w:rPr>
                <w:rFonts w:ascii="Tahoma" w:hAnsi="Tahoma" w:cs="Tahoma"/>
                <w:b/>
                <w:bCs/>
              </w:rPr>
              <w:t>Ponudnik potrdi (DA/NE)</w:t>
            </w:r>
          </w:p>
        </w:tc>
      </w:tr>
      <w:tr w:rsidR="003C2FFE" w:rsidRPr="00F13FD5" w14:paraId="02FFD11E" w14:textId="77777777" w:rsidTr="001D1BA1">
        <w:tc>
          <w:tcPr>
            <w:tcW w:w="0" w:type="auto"/>
            <w:hideMark/>
          </w:tcPr>
          <w:p w14:paraId="0AC7DD22" w14:textId="77777777" w:rsidR="003C2FFE" w:rsidRPr="00F13FD5" w:rsidRDefault="003C2FFE" w:rsidP="00232070">
            <w:pPr>
              <w:keepNext/>
              <w:keepLines/>
              <w:jc w:val="both"/>
              <w:rPr>
                <w:rFonts w:ascii="Tahoma" w:hAnsi="Tahoma" w:cs="Tahoma"/>
              </w:rPr>
            </w:pPr>
            <w:r w:rsidRPr="00F13FD5">
              <w:rPr>
                <w:rFonts w:ascii="Tahoma" w:hAnsi="Tahoma" w:cs="Tahoma"/>
              </w:rPr>
              <w:t>1</w:t>
            </w:r>
          </w:p>
        </w:tc>
        <w:tc>
          <w:tcPr>
            <w:tcW w:w="4308" w:type="dxa"/>
            <w:hideMark/>
          </w:tcPr>
          <w:p w14:paraId="307B1EA5" w14:textId="77777777" w:rsidR="003C2FFE" w:rsidRPr="00F13FD5" w:rsidRDefault="003C2FFE" w:rsidP="00232070">
            <w:pPr>
              <w:keepNext/>
              <w:keepLines/>
              <w:jc w:val="both"/>
              <w:rPr>
                <w:rFonts w:ascii="Tahoma" w:hAnsi="Tahoma" w:cs="Tahoma"/>
              </w:rPr>
            </w:pPr>
            <w:r w:rsidRPr="00F13FD5">
              <w:rPr>
                <w:rFonts w:ascii="Tahoma" w:hAnsi="Tahoma" w:cs="Tahoma"/>
              </w:rPr>
              <w:t>Število frekvenčnih pretvornikov</w:t>
            </w:r>
          </w:p>
        </w:tc>
        <w:tc>
          <w:tcPr>
            <w:tcW w:w="2409" w:type="dxa"/>
            <w:hideMark/>
          </w:tcPr>
          <w:p w14:paraId="7E5369BE" w14:textId="77777777" w:rsidR="003C2FFE" w:rsidRPr="00F13FD5" w:rsidRDefault="003C2FFE" w:rsidP="00232070">
            <w:pPr>
              <w:keepNext/>
              <w:keepLines/>
              <w:jc w:val="both"/>
              <w:rPr>
                <w:rFonts w:ascii="Tahoma" w:hAnsi="Tahoma" w:cs="Tahoma"/>
              </w:rPr>
            </w:pPr>
            <w:r w:rsidRPr="00F13FD5">
              <w:rPr>
                <w:rFonts w:ascii="Tahoma" w:hAnsi="Tahoma" w:cs="Tahoma"/>
              </w:rPr>
              <w:t>2</w:t>
            </w:r>
          </w:p>
        </w:tc>
        <w:tc>
          <w:tcPr>
            <w:tcW w:w="1985" w:type="dxa"/>
            <w:hideMark/>
          </w:tcPr>
          <w:p w14:paraId="610C9B01" w14:textId="77777777" w:rsidR="003C2FFE" w:rsidRPr="00F13FD5" w:rsidRDefault="003C2FFE" w:rsidP="00232070">
            <w:pPr>
              <w:keepNext/>
              <w:keepLines/>
              <w:jc w:val="both"/>
              <w:rPr>
                <w:rFonts w:ascii="Tahoma" w:hAnsi="Tahoma" w:cs="Tahoma"/>
              </w:rPr>
            </w:pPr>
          </w:p>
        </w:tc>
      </w:tr>
      <w:tr w:rsidR="003C2FFE" w:rsidRPr="00F13FD5" w14:paraId="018ECBD9" w14:textId="77777777" w:rsidTr="001D1BA1">
        <w:tc>
          <w:tcPr>
            <w:tcW w:w="0" w:type="auto"/>
            <w:hideMark/>
          </w:tcPr>
          <w:p w14:paraId="2B062A04" w14:textId="77777777" w:rsidR="003C2FFE" w:rsidRPr="00F13FD5" w:rsidRDefault="003C2FFE" w:rsidP="00232070">
            <w:pPr>
              <w:keepNext/>
              <w:keepLines/>
              <w:jc w:val="both"/>
              <w:rPr>
                <w:rFonts w:ascii="Tahoma" w:hAnsi="Tahoma" w:cs="Tahoma"/>
              </w:rPr>
            </w:pPr>
            <w:r w:rsidRPr="00F13FD5">
              <w:rPr>
                <w:rFonts w:ascii="Tahoma" w:hAnsi="Tahoma" w:cs="Tahoma"/>
              </w:rPr>
              <w:t>2</w:t>
            </w:r>
          </w:p>
        </w:tc>
        <w:tc>
          <w:tcPr>
            <w:tcW w:w="4308" w:type="dxa"/>
            <w:hideMark/>
          </w:tcPr>
          <w:p w14:paraId="2686A530" w14:textId="77777777" w:rsidR="003C2FFE" w:rsidRPr="00F13FD5" w:rsidRDefault="003C2FFE" w:rsidP="00232070">
            <w:pPr>
              <w:keepNext/>
              <w:keepLines/>
              <w:jc w:val="both"/>
              <w:rPr>
                <w:rFonts w:ascii="Tahoma" w:hAnsi="Tahoma" w:cs="Tahoma"/>
              </w:rPr>
            </w:pPr>
            <w:r w:rsidRPr="00F13FD5">
              <w:rPr>
                <w:rFonts w:ascii="Tahoma" w:hAnsi="Tahoma" w:cs="Tahoma"/>
              </w:rPr>
              <w:t>Tip frekvenčnega pretvornika</w:t>
            </w:r>
          </w:p>
        </w:tc>
        <w:tc>
          <w:tcPr>
            <w:tcW w:w="2409" w:type="dxa"/>
            <w:hideMark/>
          </w:tcPr>
          <w:p w14:paraId="167BE2BB" w14:textId="77777777" w:rsidR="003C2FFE" w:rsidRPr="00F13FD5" w:rsidRDefault="003C2FFE" w:rsidP="00232070">
            <w:pPr>
              <w:keepNext/>
              <w:keepLines/>
              <w:jc w:val="both"/>
              <w:rPr>
                <w:rFonts w:ascii="Tahoma" w:hAnsi="Tahoma" w:cs="Tahoma"/>
              </w:rPr>
            </w:pPr>
            <w:r w:rsidRPr="00F13FD5">
              <w:rPr>
                <w:rFonts w:ascii="Tahoma" w:hAnsi="Tahoma" w:cs="Tahoma"/>
              </w:rPr>
              <w:t>ABB ACS580-01-145A-4 ali enakovreden</w:t>
            </w:r>
          </w:p>
        </w:tc>
        <w:tc>
          <w:tcPr>
            <w:tcW w:w="1985" w:type="dxa"/>
            <w:hideMark/>
          </w:tcPr>
          <w:p w14:paraId="29B5CD91" w14:textId="77777777" w:rsidR="003C2FFE" w:rsidRPr="00F13FD5" w:rsidRDefault="003C2FFE" w:rsidP="00232070">
            <w:pPr>
              <w:keepNext/>
              <w:keepLines/>
              <w:jc w:val="both"/>
              <w:rPr>
                <w:rFonts w:ascii="Tahoma" w:hAnsi="Tahoma" w:cs="Tahoma"/>
              </w:rPr>
            </w:pPr>
          </w:p>
        </w:tc>
      </w:tr>
      <w:tr w:rsidR="003C2FFE" w:rsidRPr="00F13FD5" w14:paraId="56943C53" w14:textId="77777777" w:rsidTr="001D1BA1">
        <w:tc>
          <w:tcPr>
            <w:tcW w:w="0" w:type="auto"/>
            <w:hideMark/>
          </w:tcPr>
          <w:p w14:paraId="5E2EF4D5" w14:textId="77777777" w:rsidR="003C2FFE" w:rsidRPr="00F13FD5" w:rsidRDefault="003C2FFE" w:rsidP="00232070">
            <w:pPr>
              <w:keepNext/>
              <w:keepLines/>
              <w:jc w:val="both"/>
              <w:rPr>
                <w:rFonts w:ascii="Tahoma" w:hAnsi="Tahoma" w:cs="Tahoma"/>
              </w:rPr>
            </w:pPr>
            <w:r w:rsidRPr="00F13FD5">
              <w:rPr>
                <w:rFonts w:ascii="Tahoma" w:hAnsi="Tahoma" w:cs="Tahoma"/>
              </w:rPr>
              <w:t>3</w:t>
            </w:r>
          </w:p>
        </w:tc>
        <w:tc>
          <w:tcPr>
            <w:tcW w:w="4308" w:type="dxa"/>
            <w:hideMark/>
          </w:tcPr>
          <w:p w14:paraId="4A7387A4" w14:textId="77777777" w:rsidR="003C2FFE" w:rsidRPr="00F13FD5" w:rsidRDefault="003C2FFE" w:rsidP="00232070">
            <w:pPr>
              <w:keepNext/>
              <w:keepLines/>
              <w:jc w:val="both"/>
              <w:rPr>
                <w:rFonts w:ascii="Tahoma" w:hAnsi="Tahoma" w:cs="Tahoma"/>
              </w:rPr>
            </w:pPr>
            <w:r w:rsidRPr="00F13FD5">
              <w:rPr>
                <w:rFonts w:ascii="Tahoma" w:hAnsi="Tahoma" w:cs="Tahoma"/>
              </w:rPr>
              <w:t>Nazivna moč pretvornika</w:t>
            </w:r>
          </w:p>
        </w:tc>
        <w:tc>
          <w:tcPr>
            <w:tcW w:w="2409" w:type="dxa"/>
            <w:hideMark/>
          </w:tcPr>
          <w:p w14:paraId="4D2771F9" w14:textId="77777777" w:rsidR="003C2FFE" w:rsidRPr="00F13FD5" w:rsidRDefault="003C2FFE" w:rsidP="00232070">
            <w:pPr>
              <w:keepNext/>
              <w:keepLines/>
              <w:jc w:val="both"/>
              <w:rPr>
                <w:rFonts w:ascii="Tahoma" w:hAnsi="Tahoma" w:cs="Tahoma"/>
              </w:rPr>
            </w:pPr>
            <w:r w:rsidRPr="00F13FD5">
              <w:rPr>
                <w:rFonts w:ascii="Tahoma" w:hAnsi="Tahoma" w:cs="Tahoma"/>
              </w:rPr>
              <w:t>≥ 75 kW</w:t>
            </w:r>
          </w:p>
        </w:tc>
        <w:tc>
          <w:tcPr>
            <w:tcW w:w="1985" w:type="dxa"/>
            <w:hideMark/>
          </w:tcPr>
          <w:p w14:paraId="7D4C3DA9" w14:textId="77777777" w:rsidR="003C2FFE" w:rsidRPr="00F13FD5" w:rsidRDefault="003C2FFE" w:rsidP="00232070">
            <w:pPr>
              <w:keepNext/>
              <w:keepLines/>
              <w:jc w:val="both"/>
              <w:rPr>
                <w:rFonts w:ascii="Tahoma" w:hAnsi="Tahoma" w:cs="Tahoma"/>
              </w:rPr>
            </w:pPr>
          </w:p>
        </w:tc>
      </w:tr>
      <w:tr w:rsidR="003C2FFE" w:rsidRPr="00F13FD5" w14:paraId="5160FB19" w14:textId="77777777" w:rsidTr="001D1BA1">
        <w:tc>
          <w:tcPr>
            <w:tcW w:w="0" w:type="auto"/>
            <w:hideMark/>
          </w:tcPr>
          <w:p w14:paraId="0FDB3145" w14:textId="77777777" w:rsidR="003C2FFE" w:rsidRPr="00F13FD5" w:rsidRDefault="003C2FFE" w:rsidP="00232070">
            <w:pPr>
              <w:keepNext/>
              <w:keepLines/>
              <w:jc w:val="both"/>
              <w:rPr>
                <w:rFonts w:ascii="Tahoma" w:hAnsi="Tahoma" w:cs="Tahoma"/>
              </w:rPr>
            </w:pPr>
            <w:r w:rsidRPr="00F13FD5">
              <w:rPr>
                <w:rFonts w:ascii="Tahoma" w:hAnsi="Tahoma" w:cs="Tahoma"/>
              </w:rPr>
              <w:t>4</w:t>
            </w:r>
          </w:p>
        </w:tc>
        <w:tc>
          <w:tcPr>
            <w:tcW w:w="4308" w:type="dxa"/>
            <w:hideMark/>
          </w:tcPr>
          <w:p w14:paraId="66FDD3DE" w14:textId="77777777" w:rsidR="003C2FFE" w:rsidRPr="00F13FD5" w:rsidRDefault="003C2FFE" w:rsidP="00232070">
            <w:pPr>
              <w:keepNext/>
              <w:keepLines/>
              <w:jc w:val="both"/>
              <w:rPr>
                <w:rFonts w:ascii="Tahoma" w:hAnsi="Tahoma" w:cs="Tahoma"/>
              </w:rPr>
            </w:pPr>
            <w:r w:rsidRPr="00F13FD5">
              <w:rPr>
                <w:rFonts w:ascii="Tahoma" w:hAnsi="Tahoma" w:cs="Tahoma"/>
              </w:rPr>
              <w:t>Nazivni izhodni tok</w:t>
            </w:r>
          </w:p>
        </w:tc>
        <w:tc>
          <w:tcPr>
            <w:tcW w:w="2409" w:type="dxa"/>
            <w:hideMark/>
          </w:tcPr>
          <w:p w14:paraId="32B5E782" w14:textId="77777777" w:rsidR="003C2FFE" w:rsidRPr="00F13FD5" w:rsidRDefault="003C2FFE" w:rsidP="00232070">
            <w:pPr>
              <w:keepNext/>
              <w:keepLines/>
              <w:jc w:val="both"/>
              <w:rPr>
                <w:rFonts w:ascii="Tahoma" w:hAnsi="Tahoma" w:cs="Tahoma"/>
              </w:rPr>
            </w:pPr>
            <w:r w:rsidRPr="00F13FD5">
              <w:rPr>
                <w:rFonts w:ascii="Tahoma" w:hAnsi="Tahoma" w:cs="Tahoma"/>
              </w:rPr>
              <w:t>≥ 145 A</w:t>
            </w:r>
          </w:p>
        </w:tc>
        <w:tc>
          <w:tcPr>
            <w:tcW w:w="1985" w:type="dxa"/>
            <w:hideMark/>
          </w:tcPr>
          <w:p w14:paraId="077F235F" w14:textId="77777777" w:rsidR="003C2FFE" w:rsidRPr="00F13FD5" w:rsidRDefault="003C2FFE" w:rsidP="00232070">
            <w:pPr>
              <w:keepNext/>
              <w:keepLines/>
              <w:jc w:val="both"/>
              <w:rPr>
                <w:rFonts w:ascii="Tahoma" w:hAnsi="Tahoma" w:cs="Tahoma"/>
              </w:rPr>
            </w:pPr>
          </w:p>
        </w:tc>
      </w:tr>
      <w:tr w:rsidR="003C2FFE" w:rsidRPr="00F13FD5" w14:paraId="650D9A9F" w14:textId="77777777" w:rsidTr="001D1BA1">
        <w:tc>
          <w:tcPr>
            <w:tcW w:w="0" w:type="auto"/>
            <w:hideMark/>
          </w:tcPr>
          <w:p w14:paraId="108DC647" w14:textId="77777777" w:rsidR="003C2FFE" w:rsidRPr="00F13FD5" w:rsidRDefault="003C2FFE" w:rsidP="00232070">
            <w:pPr>
              <w:keepNext/>
              <w:keepLines/>
              <w:jc w:val="both"/>
              <w:rPr>
                <w:rFonts w:ascii="Tahoma" w:hAnsi="Tahoma" w:cs="Tahoma"/>
              </w:rPr>
            </w:pPr>
            <w:r w:rsidRPr="00F13FD5">
              <w:rPr>
                <w:rFonts w:ascii="Tahoma" w:hAnsi="Tahoma" w:cs="Tahoma"/>
              </w:rPr>
              <w:t>5</w:t>
            </w:r>
          </w:p>
        </w:tc>
        <w:tc>
          <w:tcPr>
            <w:tcW w:w="4308" w:type="dxa"/>
            <w:hideMark/>
          </w:tcPr>
          <w:p w14:paraId="29FC3D41" w14:textId="77777777" w:rsidR="003C2FFE" w:rsidRPr="00F13FD5" w:rsidRDefault="003C2FFE" w:rsidP="00232070">
            <w:pPr>
              <w:keepNext/>
              <w:keepLines/>
              <w:jc w:val="both"/>
              <w:rPr>
                <w:rFonts w:ascii="Tahoma" w:hAnsi="Tahoma" w:cs="Tahoma"/>
              </w:rPr>
            </w:pPr>
            <w:r w:rsidRPr="00F13FD5">
              <w:rPr>
                <w:rFonts w:ascii="Tahoma" w:hAnsi="Tahoma" w:cs="Tahoma"/>
              </w:rPr>
              <w:t>Napajalna napetost</w:t>
            </w:r>
          </w:p>
        </w:tc>
        <w:tc>
          <w:tcPr>
            <w:tcW w:w="2409" w:type="dxa"/>
            <w:hideMark/>
          </w:tcPr>
          <w:p w14:paraId="4CC6A793" w14:textId="77777777" w:rsidR="003C2FFE" w:rsidRPr="00F13FD5" w:rsidRDefault="003C2FFE" w:rsidP="00232070">
            <w:pPr>
              <w:keepNext/>
              <w:keepLines/>
              <w:jc w:val="both"/>
              <w:rPr>
                <w:rFonts w:ascii="Tahoma" w:hAnsi="Tahoma" w:cs="Tahoma"/>
              </w:rPr>
            </w:pPr>
            <w:r w:rsidRPr="00F13FD5">
              <w:rPr>
                <w:rFonts w:ascii="Tahoma" w:hAnsi="Tahoma" w:cs="Tahoma"/>
              </w:rPr>
              <w:t>3 × 380–480 V</w:t>
            </w:r>
          </w:p>
        </w:tc>
        <w:tc>
          <w:tcPr>
            <w:tcW w:w="1985" w:type="dxa"/>
            <w:hideMark/>
          </w:tcPr>
          <w:p w14:paraId="7C179EBF" w14:textId="77777777" w:rsidR="003C2FFE" w:rsidRPr="00F13FD5" w:rsidRDefault="003C2FFE" w:rsidP="00232070">
            <w:pPr>
              <w:keepNext/>
              <w:keepLines/>
              <w:jc w:val="both"/>
              <w:rPr>
                <w:rFonts w:ascii="Tahoma" w:hAnsi="Tahoma" w:cs="Tahoma"/>
              </w:rPr>
            </w:pPr>
          </w:p>
        </w:tc>
      </w:tr>
      <w:tr w:rsidR="003C2FFE" w:rsidRPr="00F13FD5" w14:paraId="17759F95" w14:textId="77777777" w:rsidTr="001D1BA1">
        <w:tc>
          <w:tcPr>
            <w:tcW w:w="0" w:type="auto"/>
            <w:hideMark/>
          </w:tcPr>
          <w:p w14:paraId="55F1AAC4" w14:textId="77777777" w:rsidR="003C2FFE" w:rsidRPr="00F13FD5" w:rsidRDefault="003C2FFE" w:rsidP="00232070">
            <w:pPr>
              <w:keepNext/>
              <w:keepLines/>
              <w:jc w:val="both"/>
              <w:rPr>
                <w:rFonts w:ascii="Tahoma" w:hAnsi="Tahoma" w:cs="Tahoma"/>
              </w:rPr>
            </w:pPr>
            <w:r w:rsidRPr="00F13FD5">
              <w:rPr>
                <w:rFonts w:ascii="Tahoma" w:hAnsi="Tahoma" w:cs="Tahoma"/>
              </w:rPr>
              <w:t>6</w:t>
            </w:r>
          </w:p>
        </w:tc>
        <w:tc>
          <w:tcPr>
            <w:tcW w:w="4308" w:type="dxa"/>
            <w:hideMark/>
          </w:tcPr>
          <w:p w14:paraId="3330F559" w14:textId="77777777" w:rsidR="003C2FFE" w:rsidRPr="00F13FD5" w:rsidRDefault="003C2FFE" w:rsidP="00232070">
            <w:pPr>
              <w:keepNext/>
              <w:keepLines/>
              <w:jc w:val="both"/>
              <w:rPr>
                <w:rFonts w:ascii="Tahoma" w:hAnsi="Tahoma" w:cs="Tahoma"/>
              </w:rPr>
            </w:pPr>
            <w:r w:rsidRPr="00F13FD5">
              <w:rPr>
                <w:rFonts w:ascii="Tahoma" w:hAnsi="Tahoma" w:cs="Tahoma"/>
              </w:rPr>
              <w:t xml:space="preserve">Komunikacijska kartica za povezavo s krmilnim sistemom </w:t>
            </w:r>
          </w:p>
        </w:tc>
        <w:tc>
          <w:tcPr>
            <w:tcW w:w="2409" w:type="dxa"/>
            <w:hideMark/>
          </w:tcPr>
          <w:p w14:paraId="7841307E" w14:textId="77777777" w:rsidR="003C2FFE" w:rsidRPr="00F13FD5" w:rsidRDefault="003C2FFE" w:rsidP="00232070">
            <w:pPr>
              <w:keepNext/>
              <w:keepLines/>
              <w:jc w:val="both"/>
              <w:rPr>
                <w:rFonts w:ascii="Tahoma" w:hAnsi="Tahoma" w:cs="Tahoma"/>
              </w:rPr>
            </w:pPr>
            <w:r w:rsidRPr="00F13FD5">
              <w:rPr>
                <w:rFonts w:ascii="Tahoma" w:hAnsi="Tahoma" w:cs="Tahoma"/>
              </w:rPr>
              <w:t>2</w:t>
            </w:r>
          </w:p>
        </w:tc>
        <w:tc>
          <w:tcPr>
            <w:tcW w:w="1985" w:type="dxa"/>
            <w:hideMark/>
          </w:tcPr>
          <w:p w14:paraId="77EE57D1" w14:textId="77777777" w:rsidR="003C2FFE" w:rsidRPr="00F13FD5" w:rsidRDefault="003C2FFE" w:rsidP="00232070">
            <w:pPr>
              <w:keepNext/>
              <w:keepLines/>
              <w:jc w:val="both"/>
              <w:rPr>
                <w:rFonts w:ascii="Tahoma" w:hAnsi="Tahoma" w:cs="Tahoma"/>
              </w:rPr>
            </w:pPr>
          </w:p>
        </w:tc>
      </w:tr>
      <w:tr w:rsidR="003C2FFE" w:rsidRPr="00F13FD5" w14:paraId="6873B3F5" w14:textId="77777777" w:rsidTr="001D1BA1">
        <w:tc>
          <w:tcPr>
            <w:tcW w:w="0" w:type="auto"/>
            <w:hideMark/>
          </w:tcPr>
          <w:p w14:paraId="1677DF10" w14:textId="77777777" w:rsidR="003C2FFE" w:rsidRPr="00F13FD5" w:rsidRDefault="003C2FFE" w:rsidP="00232070">
            <w:pPr>
              <w:keepNext/>
              <w:keepLines/>
              <w:jc w:val="both"/>
              <w:rPr>
                <w:rFonts w:ascii="Tahoma" w:hAnsi="Tahoma" w:cs="Tahoma"/>
              </w:rPr>
            </w:pPr>
            <w:r w:rsidRPr="00F13FD5">
              <w:rPr>
                <w:rFonts w:ascii="Tahoma" w:hAnsi="Tahoma" w:cs="Tahoma"/>
              </w:rPr>
              <w:t>7</w:t>
            </w:r>
          </w:p>
        </w:tc>
        <w:tc>
          <w:tcPr>
            <w:tcW w:w="4308" w:type="dxa"/>
            <w:hideMark/>
          </w:tcPr>
          <w:p w14:paraId="0FB52AAE" w14:textId="77777777" w:rsidR="003C2FFE" w:rsidRPr="00F13FD5" w:rsidRDefault="003C2FFE" w:rsidP="00232070">
            <w:pPr>
              <w:keepNext/>
              <w:keepLines/>
              <w:jc w:val="both"/>
              <w:rPr>
                <w:rFonts w:ascii="Tahoma" w:hAnsi="Tahoma" w:cs="Tahoma"/>
              </w:rPr>
            </w:pPr>
            <w:r w:rsidRPr="00F13FD5">
              <w:rPr>
                <w:rFonts w:ascii="Tahoma" w:hAnsi="Tahoma" w:cs="Tahoma"/>
              </w:rPr>
              <w:t>Združljivost s ponujenim puhalom in obstoječim krmilnim sistemom naročnika</w:t>
            </w:r>
          </w:p>
        </w:tc>
        <w:tc>
          <w:tcPr>
            <w:tcW w:w="2409" w:type="dxa"/>
            <w:hideMark/>
          </w:tcPr>
          <w:p w14:paraId="3432FBBA" w14:textId="77777777" w:rsidR="003C2FFE" w:rsidRPr="00F13FD5" w:rsidRDefault="003C2FFE" w:rsidP="00232070">
            <w:pPr>
              <w:keepNext/>
              <w:keepLines/>
              <w:jc w:val="both"/>
              <w:rPr>
                <w:rFonts w:ascii="Tahoma" w:hAnsi="Tahoma" w:cs="Tahoma"/>
              </w:rPr>
            </w:pPr>
            <w:r w:rsidRPr="00F13FD5">
              <w:rPr>
                <w:rFonts w:ascii="Tahoma" w:hAnsi="Tahoma" w:cs="Tahoma"/>
              </w:rPr>
              <w:t>obvezna</w:t>
            </w:r>
          </w:p>
        </w:tc>
        <w:tc>
          <w:tcPr>
            <w:tcW w:w="1985" w:type="dxa"/>
            <w:hideMark/>
          </w:tcPr>
          <w:p w14:paraId="22EFCFFC" w14:textId="77777777" w:rsidR="003C2FFE" w:rsidRPr="00F13FD5" w:rsidRDefault="003C2FFE" w:rsidP="00232070">
            <w:pPr>
              <w:keepNext/>
              <w:keepLines/>
              <w:jc w:val="both"/>
              <w:rPr>
                <w:rFonts w:ascii="Tahoma" w:hAnsi="Tahoma" w:cs="Tahoma"/>
              </w:rPr>
            </w:pPr>
          </w:p>
        </w:tc>
      </w:tr>
      <w:tr w:rsidR="003C2FFE" w:rsidRPr="00F13FD5" w14:paraId="5038E45E" w14:textId="77777777" w:rsidTr="001D1BA1">
        <w:tc>
          <w:tcPr>
            <w:tcW w:w="0" w:type="auto"/>
            <w:hideMark/>
          </w:tcPr>
          <w:p w14:paraId="39CBAB8D" w14:textId="77777777" w:rsidR="003C2FFE" w:rsidRPr="00F13FD5" w:rsidRDefault="003C2FFE" w:rsidP="00232070">
            <w:pPr>
              <w:keepNext/>
              <w:keepLines/>
              <w:jc w:val="both"/>
              <w:rPr>
                <w:rFonts w:ascii="Tahoma" w:hAnsi="Tahoma" w:cs="Tahoma"/>
              </w:rPr>
            </w:pPr>
            <w:r w:rsidRPr="00F13FD5">
              <w:rPr>
                <w:rFonts w:ascii="Tahoma" w:hAnsi="Tahoma" w:cs="Tahoma"/>
              </w:rPr>
              <w:t>8</w:t>
            </w:r>
          </w:p>
        </w:tc>
        <w:tc>
          <w:tcPr>
            <w:tcW w:w="4308" w:type="dxa"/>
            <w:hideMark/>
          </w:tcPr>
          <w:p w14:paraId="55810920" w14:textId="77777777" w:rsidR="003C2FFE" w:rsidRPr="00F13FD5" w:rsidRDefault="003C2FFE" w:rsidP="00232070">
            <w:pPr>
              <w:keepNext/>
              <w:keepLines/>
              <w:jc w:val="both"/>
              <w:rPr>
                <w:rFonts w:ascii="Tahoma" w:hAnsi="Tahoma" w:cs="Tahoma"/>
              </w:rPr>
            </w:pPr>
            <w:proofErr w:type="spellStart"/>
            <w:r w:rsidRPr="00F13FD5">
              <w:rPr>
                <w:rFonts w:ascii="Tahoma" w:hAnsi="Tahoma" w:cs="Tahoma"/>
              </w:rPr>
              <w:t>Parametriranje</w:t>
            </w:r>
            <w:proofErr w:type="spellEnd"/>
            <w:r w:rsidRPr="00F13FD5">
              <w:rPr>
                <w:rFonts w:ascii="Tahoma" w:hAnsi="Tahoma" w:cs="Tahoma"/>
              </w:rPr>
              <w:t xml:space="preserve"> frekvenčnih pretvornikov (nastavitev za delovanje s puhalom)</w:t>
            </w:r>
          </w:p>
        </w:tc>
        <w:tc>
          <w:tcPr>
            <w:tcW w:w="2409" w:type="dxa"/>
            <w:hideMark/>
          </w:tcPr>
          <w:p w14:paraId="524806B6" w14:textId="77777777" w:rsidR="003C2FFE" w:rsidRPr="00F13FD5" w:rsidRDefault="003C2FFE" w:rsidP="00232070">
            <w:pPr>
              <w:keepNext/>
              <w:keepLines/>
              <w:jc w:val="both"/>
              <w:rPr>
                <w:rFonts w:ascii="Tahoma" w:hAnsi="Tahoma" w:cs="Tahoma"/>
              </w:rPr>
            </w:pPr>
            <w:r w:rsidRPr="00F13FD5">
              <w:rPr>
                <w:rFonts w:ascii="Tahoma" w:hAnsi="Tahoma" w:cs="Tahoma"/>
              </w:rPr>
              <w:t>obvezno</w:t>
            </w:r>
          </w:p>
        </w:tc>
        <w:tc>
          <w:tcPr>
            <w:tcW w:w="1985" w:type="dxa"/>
            <w:hideMark/>
          </w:tcPr>
          <w:p w14:paraId="30365826" w14:textId="77777777" w:rsidR="003C2FFE" w:rsidRPr="00F13FD5" w:rsidRDefault="003C2FFE" w:rsidP="00232070">
            <w:pPr>
              <w:keepNext/>
              <w:keepLines/>
              <w:jc w:val="both"/>
              <w:rPr>
                <w:rFonts w:ascii="Tahoma" w:hAnsi="Tahoma" w:cs="Tahoma"/>
              </w:rPr>
            </w:pPr>
          </w:p>
        </w:tc>
      </w:tr>
      <w:tr w:rsidR="003C2FFE" w:rsidRPr="00F13FD5" w14:paraId="487F9803" w14:textId="77777777" w:rsidTr="001D1BA1">
        <w:tc>
          <w:tcPr>
            <w:tcW w:w="0" w:type="auto"/>
            <w:hideMark/>
          </w:tcPr>
          <w:p w14:paraId="319DC4F6" w14:textId="77777777" w:rsidR="003C2FFE" w:rsidRPr="00F13FD5" w:rsidRDefault="003C2FFE" w:rsidP="00232070">
            <w:pPr>
              <w:keepNext/>
              <w:keepLines/>
              <w:jc w:val="both"/>
              <w:rPr>
                <w:rFonts w:ascii="Tahoma" w:hAnsi="Tahoma" w:cs="Tahoma"/>
              </w:rPr>
            </w:pPr>
            <w:r w:rsidRPr="00F13FD5">
              <w:rPr>
                <w:rFonts w:ascii="Tahoma" w:hAnsi="Tahoma" w:cs="Tahoma"/>
              </w:rPr>
              <w:t>9</w:t>
            </w:r>
          </w:p>
        </w:tc>
        <w:tc>
          <w:tcPr>
            <w:tcW w:w="4308" w:type="dxa"/>
            <w:hideMark/>
          </w:tcPr>
          <w:p w14:paraId="0C99F0E7" w14:textId="77777777" w:rsidR="003C2FFE" w:rsidRPr="00F13FD5" w:rsidRDefault="003C2FFE" w:rsidP="00232070">
            <w:pPr>
              <w:keepNext/>
              <w:keepLines/>
              <w:jc w:val="both"/>
              <w:rPr>
                <w:rFonts w:ascii="Tahoma" w:hAnsi="Tahoma" w:cs="Tahoma"/>
              </w:rPr>
            </w:pPr>
            <w:proofErr w:type="spellStart"/>
            <w:r w:rsidRPr="00F13FD5">
              <w:rPr>
                <w:rFonts w:ascii="Tahoma" w:hAnsi="Tahoma" w:cs="Tahoma"/>
              </w:rPr>
              <w:t>Parametriranje</w:t>
            </w:r>
            <w:proofErr w:type="spellEnd"/>
            <w:r w:rsidRPr="00F13FD5">
              <w:rPr>
                <w:rFonts w:ascii="Tahoma" w:hAnsi="Tahoma" w:cs="Tahoma"/>
              </w:rPr>
              <w:t xml:space="preserve"> komunikacije (integracija v SCADA/krmilni sistem)</w:t>
            </w:r>
          </w:p>
        </w:tc>
        <w:tc>
          <w:tcPr>
            <w:tcW w:w="2409" w:type="dxa"/>
            <w:hideMark/>
          </w:tcPr>
          <w:p w14:paraId="08BB981A" w14:textId="77777777" w:rsidR="003C2FFE" w:rsidRPr="00F13FD5" w:rsidRDefault="003C2FFE" w:rsidP="00232070">
            <w:pPr>
              <w:keepNext/>
              <w:keepLines/>
              <w:jc w:val="both"/>
              <w:rPr>
                <w:rFonts w:ascii="Tahoma" w:hAnsi="Tahoma" w:cs="Tahoma"/>
              </w:rPr>
            </w:pPr>
            <w:r w:rsidRPr="00F13FD5">
              <w:rPr>
                <w:rFonts w:ascii="Tahoma" w:hAnsi="Tahoma" w:cs="Tahoma"/>
              </w:rPr>
              <w:t>obvezno</w:t>
            </w:r>
          </w:p>
        </w:tc>
        <w:tc>
          <w:tcPr>
            <w:tcW w:w="1985" w:type="dxa"/>
            <w:hideMark/>
          </w:tcPr>
          <w:p w14:paraId="1FC6CA2E" w14:textId="77777777" w:rsidR="003C2FFE" w:rsidRPr="00F13FD5" w:rsidRDefault="003C2FFE" w:rsidP="00232070">
            <w:pPr>
              <w:keepNext/>
              <w:keepLines/>
              <w:jc w:val="both"/>
              <w:rPr>
                <w:rFonts w:ascii="Tahoma" w:hAnsi="Tahoma" w:cs="Tahoma"/>
              </w:rPr>
            </w:pPr>
          </w:p>
        </w:tc>
      </w:tr>
      <w:tr w:rsidR="003C2FFE" w:rsidRPr="00F13FD5" w14:paraId="4FBE7F0A" w14:textId="77777777" w:rsidTr="001D1BA1">
        <w:tc>
          <w:tcPr>
            <w:tcW w:w="0" w:type="auto"/>
            <w:hideMark/>
          </w:tcPr>
          <w:p w14:paraId="61F77DF5" w14:textId="77777777" w:rsidR="003C2FFE" w:rsidRPr="00F13FD5" w:rsidRDefault="003C2FFE" w:rsidP="00232070">
            <w:pPr>
              <w:keepNext/>
              <w:keepLines/>
              <w:jc w:val="both"/>
              <w:rPr>
                <w:rFonts w:ascii="Tahoma" w:hAnsi="Tahoma" w:cs="Tahoma"/>
              </w:rPr>
            </w:pPr>
            <w:r w:rsidRPr="00F13FD5">
              <w:rPr>
                <w:rFonts w:ascii="Tahoma" w:hAnsi="Tahoma" w:cs="Tahoma"/>
              </w:rPr>
              <w:t>10</w:t>
            </w:r>
          </w:p>
        </w:tc>
        <w:tc>
          <w:tcPr>
            <w:tcW w:w="4308" w:type="dxa"/>
            <w:hideMark/>
          </w:tcPr>
          <w:p w14:paraId="6EA81C28" w14:textId="77777777" w:rsidR="003C2FFE" w:rsidRPr="00F13FD5" w:rsidRDefault="003C2FFE" w:rsidP="00232070">
            <w:pPr>
              <w:keepNext/>
              <w:keepLines/>
              <w:jc w:val="both"/>
              <w:rPr>
                <w:rFonts w:ascii="Tahoma" w:hAnsi="Tahoma" w:cs="Tahoma"/>
              </w:rPr>
            </w:pPr>
            <w:r w:rsidRPr="00F13FD5">
              <w:rPr>
                <w:rFonts w:ascii="Tahoma" w:hAnsi="Tahoma" w:cs="Tahoma"/>
              </w:rPr>
              <w:t>Prilagoditev oziroma nadgradnja obstoječega krmilnega sistema za delovanje z novimi pretvorniki</w:t>
            </w:r>
          </w:p>
        </w:tc>
        <w:tc>
          <w:tcPr>
            <w:tcW w:w="2409" w:type="dxa"/>
            <w:hideMark/>
          </w:tcPr>
          <w:p w14:paraId="424D29E9" w14:textId="77777777" w:rsidR="003C2FFE" w:rsidRPr="00F13FD5" w:rsidRDefault="003C2FFE" w:rsidP="00232070">
            <w:pPr>
              <w:keepNext/>
              <w:keepLines/>
              <w:jc w:val="both"/>
              <w:rPr>
                <w:rFonts w:ascii="Tahoma" w:hAnsi="Tahoma" w:cs="Tahoma"/>
              </w:rPr>
            </w:pPr>
            <w:r w:rsidRPr="00F13FD5">
              <w:rPr>
                <w:rFonts w:ascii="Tahoma" w:hAnsi="Tahoma" w:cs="Tahoma"/>
              </w:rPr>
              <w:t>obvezno</w:t>
            </w:r>
          </w:p>
        </w:tc>
        <w:tc>
          <w:tcPr>
            <w:tcW w:w="1985" w:type="dxa"/>
            <w:hideMark/>
          </w:tcPr>
          <w:p w14:paraId="254DA165" w14:textId="77777777" w:rsidR="003C2FFE" w:rsidRPr="00F13FD5" w:rsidRDefault="003C2FFE" w:rsidP="00232070">
            <w:pPr>
              <w:keepNext/>
              <w:keepLines/>
              <w:jc w:val="both"/>
              <w:rPr>
                <w:rFonts w:ascii="Tahoma" w:hAnsi="Tahoma" w:cs="Tahoma"/>
              </w:rPr>
            </w:pPr>
          </w:p>
        </w:tc>
      </w:tr>
      <w:tr w:rsidR="003C2FFE" w:rsidRPr="00F13FD5" w14:paraId="13CE093F" w14:textId="77777777" w:rsidTr="001D1BA1">
        <w:tc>
          <w:tcPr>
            <w:tcW w:w="0" w:type="auto"/>
            <w:hideMark/>
          </w:tcPr>
          <w:p w14:paraId="5A1C951F" w14:textId="77777777" w:rsidR="003C2FFE" w:rsidRPr="00F13FD5" w:rsidRDefault="003C2FFE" w:rsidP="00232070">
            <w:pPr>
              <w:keepNext/>
              <w:keepLines/>
              <w:jc w:val="both"/>
              <w:rPr>
                <w:rFonts w:ascii="Tahoma" w:hAnsi="Tahoma" w:cs="Tahoma"/>
              </w:rPr>
            </w:pPr>
            <w:r w:rsidRPr="00F13FD5">
              <w:rPr>
                <w:rFonts w:ascii="Tahoma" w:hAnsi="Tahoma" w:cs="Tahoma"/>
              </w:rPr>
              <w:t>11</w:t>
            </w:r>
          </w:p>
        </w:tc>
        <w:tc>
          <w:tcPr>
            <w:tcW w:w="4308" w:type="dxa"/>
            <w:hideMark/>
          </w:tcPr>
          <w:p w14:paraId="1591B515" w14:textId="77777777" w:rsidR="003C2FFE" w:rsidRPr="00F13FD5" w:rsidRDefault="003C2FFE" w:rsidP="00232070">
            <w:pPr>
              <w:keepNext/>
              <w:keepLines/>
              <w:jc w:val="both"/>
              <w:rPr>
                <w:rFonts w:ascii="Tahoma" w:hAnsi="Tahoma" w:cs="Tahoma"/>
              </w:rPr>
            </w:pPr>
            <w:r w:rsidRPr="00F13FD5">
              <w:rPr>
                <w:rFonts w:ascii="Tahoma" w:hAnsi="Tahoma" w:cs="Tahoma"/>
              </w:rPr>
              <w:t>Funkcionalni preizkus sistema na lokaciji naročnika</w:t>
            </w:r>
          </w:p>
        </w:tc>
        <w:tc>
          <w:tcPr>
            <w:tcW w:w="2409" w:type="dxa"/>
            <w:hideMark/>
          </w:tcPr>
          <w:p w14:paraId="11DCB2E9" w14:textId="77777777" w:rsidR="003C2FFE" w:rsidRPr="00F13FD5" w:rsidRDefault="003C2FFE" w:rsidP="00232070">
            <w:pPr>
              <w:keepNext/>
              <w:keepLines/>
              <w:jc w:val="both"/>
              <w:rPr>
                <w:rFonts w:ascii="Tahoma" w:hAnsi="Tahoma" w:cs="Tahoma"/>
              </w:rPr>
            </w:pPr>
            <w:r w:rsidRPr="00F13FD5">
              <w:rPr>
                <w:rFonts w:ascii="Tahoma" w:hAnsi="Tahoma" w:cs="Tahoma"/>
              </w:rPr>
              <w:t>obvezen</w:t>
            </w:r>
          </w:p>
        </w:tc>
        <w:tc>
          <w:tcPr>
            <w:tcW w:w="1985" w:type="dxa"/>
            <w:hideMark/>
          </w:tcPr>
          <w:p w14:paraId="5AC844AC" w14:textId="77777777" w:rsidR="003C2FFE" w:rsidRPr="00F13FD5" w:rsidRDefault="003C2FFE" w:rsidP="00232070">
            <w:pPr>
              <w:keepNext/>
              <w:keepLines/>
              <w:jc w:val="both"/>
              <w:rPr>
                <w:rFonts w:ascii="Tahoma" w:hAnsi="Tahoma" w:cs="Tahoma"/>
              </w:rPr>
            </w:pPr>
          </w:p>
        </w:tc>
      </w:tr>
      <w:tr w:rsidR="003C2FFE" w:rsidRPr="00F13FD5" w14:paraId="75EFFD38" w14:textId="77777777" w:rsidTr="001D1BA1">
        <w:tc>
          <w:tcPr>
            <w:tcW w:w="0" w:type="auto"/>
            <w:hideMark/>
          </w:tcPr>
          <w:p w14:paraId="624572E0" w14:textId="77777777" w:rsidR="003C2FFE" w:rsidRPr="00F13FD5" w:rsidRDefault="003C2FFE" w:rsidP="00232070">
            <w:pPr>
              <w:keepNext/>
              <w:keepLines/>
              <w:jc w:val="both"/>
              <w:rPr>
                <w:rFonts w:ascii="Tahoma" w:hAnsi="Tahoma" w:cs="Tahoma"/>
              </w:rPr>
            </w:pPr>
            <w:r w:rsidRPr="00F13FD5">
              <w:rPr>
                <w:rFonts w:ascii="Tahoma" w:hAnsi="Tahoma" w:cs="Tahoma"/>
              </w:rPr>
              <w:t>12</w:t>
            </w:r>
          </w:p>
        </w:tc>
        <w:tc>
          <w:tcPr>
            <w:tcW w:w="4308" w:type="dxa"/>
            <w:hideMark/>
          </w:tcPr>
          <w:p w14:paraId="1D54F609" w14:textId="77777777" w:rsidR="003C2FFE" w:rsidRPr="00F13FD5" w:rsidRDefault="003C2FFE" w:rsidP="00232070">
            <w:pPr>
              <w:keepNext/>
              <w:keepLines/>
              <w:jc w:val="both"/>
              <w:rPr>
                <w:rFonts w:ascii="Tahoma" w:hAnsi="Tahoma" w:cs="Tahoma"/>
              </w:rPr>
            </w:pPr>
            <w:r w:rsidRPr="00F13FD5">
              <w:rPr>
                <w:rFonts w:ascii="Tahoma" w:hAnsi="Tahoma" w:cs="Tahoma"/>
              </w:rPr>
              <w:t>Zagon in optimizacija sistema</w:t>
            </w:r>
          </w:p>
        </w:tc>
        <w:tc>
          <w:tcPr>
            <w:tcW w:w="2409" w:type="dxa"/>
            <w:hideMark/>
          </w:tcPr>
          <w:p w14:paraId="5F6F7802" w14:textId="77777777" w:rsidR="003C2FFE" w:rsidRPr="00F13FD5" w:rsidRDefault="003C2FFE" w:rsidP="00232070">
            <w:pPr>
              <w:keepNext/>
              <w:keepLines/>
              <w:jc w:val="both"/>
              <w:rPr>
                <w:rFonts w:ascii="Tahoma" w:hAnsi="Tahoma" w:cs="Tahoma"/>
              </w:rPr>
            </w:pPr>
            <w:r w:rsidRPr="00F13FD5">
              <w:rPr>
                <w:rFonts w:ascii="Tahoma" w:hAnsi="Tahoma" w:cs="Tahoma"/>
              </w:rPr>
              <w:t>obvezen</w:t>
            </w:r>
          </w:p>
        </w:tc>
        <w:tc>
          <w:tcPr>
            <w:tcW w:w="1985" w:type="dxa"/>
            <w:hideMark/>
          </w:tcPr>
          <w:p w14:paraId="525BBC2B" w14:textId="77777777" w:rsidR="003C2FFE" w:rsidRPr="00F13FD5" w:rsidRDefault="003C2FFE" w:rsidP="00232070">
            <w:pPr>
              <w:keepNext/>
              <w:keepLines/>
              <w:jc w:val="both"/>
              <w:rPr>
                <w:rFonts w:ascii="Tahoma" w:hAnsi="Tahoma" w:cs="Tahoma"/>
              </w:rPr>
            </w:pPr>
          </w:p>
        </w:tc>
      </w:tr>
    </w:tbl>
    <w:p w14:paraId="256C4E45" w14:textId="77777777" w:rsidR="00A7499A" w:rsidRPr="00F13FD5" w:rsidRDefault="00A7499A" w:rsidP="00232070">
      <w:pPr>
        <w:keepNext/>
        <w:keepLines/>
        <w:jc w:val="both"/>
        <w:rPr>
          <w:rFonts w:ascii="Tahoma" w:hAnsi="Tahoma" w:cs="Tahoma"/>
        </w:rPr>
      </w:pPr>
    </w:p>
    <w:p w14:paraId="4703803D" w14:textId="77777777" w:rsidR="00A7499A" w:rsidRPr="00F13FD5" w:rsidRDefault="00A7499A" w:rsidP="00232070">
      <w:pPr>
        <w:keepNext/>
        <w:keepLines/>
        <w:jc w:val="both"/>
        <w:rPr>
          <w:rFonts w:ascii="Tahoma" w:hAnsi="Tahoma" w:cs="Tahoma"/>
        </w:rPr>
      </w:pPr>
      <w:bookmarkStart w:id="44" w:name="_Hlk226548068"/>
      <w:r w:rsidRPr="00F13FD5">
        <w:rPr>
          <w:rFonts w:ascii="Tahoma" w:hAnsi="Tahoma" w:cs="Tahoma"/>
        </w:rPr>
        <w:t xml:space="preserve">Ponudnik mora za to stranjo  za vse navedene zahteve priložiti tehnično dokumentacijo proizvajalca, iz katere je razvidno izpolnjevanje zahtev. </w:t>
      </w:r>
    </w:p>
    <w:bookmarkEnd w:id="44"/>
    <w:p w14:paraId="6C5B6F76" w14:textId="77777777" w:rsidR="00A7499A" w:rsidRPr="00F13FD5" w:rsidRDefault="00A7499A" w:rsidP="00232070">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7499A" w:rsidRPr="00F13FD5" w14:paraId="20D4F71D" w14:textId="77777777" w:rsidTr="001D3263">
        <w:trPr>
          <w:trHeight w:val="235"/>
        </w:trPr>
        <w:tc>
          <w:tcPr>
            <w:tcW w:w="3402" w:type="dxa"/>
            <w:tcBorders>
              <w:bottom w:val="single" w:sz="4" w:space="0" w:color="auto"/>
            </w:tcBorders>
          </w:tcPr>
          <w:p w14:paraId="0ACFF0C4" w14:textId="77777777" w:rsidR="00A7499A" w:rsidRPr="00F13FD5" w:rsidRDefault="00A7499A" w:rsidP="00232070">
            <w:pPr>
              <w:keepNext/>
              <w:keepLines/>
              <w:jc w:val="both"/>
              <w:rPr>
                <w:rFonts w:ascii="Tahoma" w:hAnsi="Tahoma" w:cs="Tahoma"/>
              </w:rPr>
            </w:pPr>
          </w:p>
        </w:tc>
        <w:tc>
          <w:tcPr>
            <w:tcW w:w="2268" w:type="dxa"/>
          </w:tcPr>
          <w:p w14:paraId="66543C15" w14:textId="77777777" w:rsidR="00A7499A" w:rsidRPr="00F13FD5" w:rsidRDefault="00A7499A" w:rsidP="00232070">
            <w:pPr>
              <w:keepNext/>
              <w:keepLines/>
              <w:jc w:val="both"/>
              <w:rPr>
                <w:rFonts w:ascii="Tahoma" w:hAnsi="Tahoma" w:cs="Tahoma"/>
              </w:rPr>
            </w:pPr>
          </w:p>
        </w:tc>
        <w:tc>
          <w:tcPr>
            <w:tcW w:w="3686" w:type="dxa"/>
            <w:tcBorders>
              <w:bottom w:val="single" w:sz="4" w:space="0" w:color="auto"/>
            </w:tcBorders>
          </w:tcPr>
          <w:p w14:paraId="4891EA43" w14:textId="77777777" w:rsidR="00A7499A" w:rsidRPr="00F13FD5" w:rsidRDefault="00A7499A" w:rsidP="00232070">
            <w:pPr>
              <w:keepNext/>
              <w:keepLines/>
              <w:jc w:val="both"/>
              <w:rPr>
                <w:rFonts w:ascii="Tahoma" w:hAnsi="Tahoma" w:cs="Tahoma"/>
              </w:rPr>
            </w:pPr>
          </w:p>
        </w:tc>
      </w:tr>
      <w:tr w:rsidR="00A7499A" w:rsidRPr="00F13FD5" w14:paraId="1D7EDDA6" w14:textId="77777777" w:rsidTr="003F490A">
        <w:trPr>
          <w:trHeight w:val="210"/>
        </w:trPr>
        <w:tc>
          <w:tcPr>
            <w:tcW w:w="3402" w:type="dxa"/>
            <w:tcBorders>
              <w:top w:val="single" w:sz="4" w:space="0" w:color="auto"/>
            </w:tcBorders>
          </w:tcPr>
          <w:p w14:paraId="2518E728" w14:textId="77777777" w:rsidR="00A7499A" w:rsidRPr="00F13FD5" w:rsidRDefault="00A7499A" w:rsidP="00232070">
            <w:pPr>
              <w:keepNext/>
              <w:keepLines/>
              <w:jc w:val="both"/>
              <w:rPr>
                <w:rFonts w:ascii="Tahoma" w:hAnsi="Tahoma" w:cs="Tahoma"/>
              </w:rPr>
            </w:pPr>
            <w:r w:rsidRPr="00F13FD5">
              <w:rPr>
                <w:rFonts w:ascii="Tahoma" w:hAnsi="Tahoma" w:cs="Tahoma"/>
              </w:rPr>
              <w:t xml:space="preserve">(kraj, datum)                                        </w:t>
            </w:r>
          </w:p>
        </w:tc>
        <w:tc>
          <w:tcPr>
            <w:tcW w:w="2268" w:type="dxa"/>
          </w:tcPr>
          <w:p w14:paraId="4768B848" w14:textId="77777777" w:rsidR="00A7499A" w:rsidRPr="00F13FD5" w:rsidRDefault="00A7499A" w:rsidP="00232070">
            <w:pPr>
              <w:keepNext/>
              <w:keepLines/>
              <w:jc w:val="both"/>
              <w:rPr>
                <w:rFonts w:ascii="Tahoma" w:hAnsi="Tahoma" w:cs="Tahoma"/>
              </w:rPr>
            </w:pPr>
            <w:r w:rsidRPr="00F13FD5">
              <w:rPr>
                <w:rFonts w:ascii="Tahoma" w:hAnsi="Tahoma" w:cs="Tahoma"/>
              </w:rPr>
              <w:t>žig</w:t>
            </w:r>
          </w:p>
        </w:tc>
        <w:tc>
          <w:tcPr>
            <w:tcW w:w="3686" w:type="dxa"/>
            <w:tcBorders>
              <w:top w:val="single" w:sz="4" w:space="0" w:color="auto"/>
            </w:tcBorders>
          </w:tcPr>
          <w:p w14:paraId="643EC4C0" w14:textId="77777777" w:rsidR="00DA29B2" w:rsidRPr="00F13FD5" w:rsidRDefault="00A7499A" w:rsidP="00232070">
            <w:pPr>
              <w:keepNext/>
              <w:keepLines/>
              <w:jc w:val="both"/>
              <w:rPr>
                <w:rFonts w:ascii="Tahoma" w:hAnsi="Tahoma" w:cs="Tahoma"/>
              </w:rPr>
            </w:pPr>
            <w:r w:rsidRPr="00F13FD5">
              <w:rPr>
                <w:rFonts w:ascii="Tahoma" w:hAnsi="Tahoma" w:cs="Tahoma"/>
              </w:rPr>
              <w:t>(</w:t>
            </w:r>
            <w:r w:rsidR="00DA29B2" w:rsidRPr="00F13FD5">
              <w:rPr>
                <w:rFonts w:ascii="Tahoma" w:hAnsi="Tahoma" w:cs="Tahoma"/>
              </w:rPr>
              <w:t xml:space="preserve">naziv ponudnika in podpis </w:t>
            </w:r>
          </w:p>
          <w:p w14:paraId="17727854" w14:textId="570EE4F9" w:rsidR="00A7499A" w:rsidRPr="00F13FD5" w:rsidRDefault="00DA29B2" w:rsidP="00232070">
            <w:pPr>
              <w:keepNext/>
              <w:keepLines/>
              <w:jc w:val="both"/>
              <w:rPr>
                <w:rFonts w:ascii="Tahoma" w:hAnsi="Tahoma" w:cs="Tahoma"/>
              </w:rPr>
            </w:pPr>
            <w:r w:rsidRPr="00F13FD5">
              <w:rPr>
                <w:rFonts w:ascii="Tahoma" w:hAnsi="Tahoma" w:cs="Tahoma"/>
              </w:rPr>
              <w:t>odgovorne osebe</w:t>
            </w:r>
            <w:r w:rsidR="00A7499A" w:rsidRPr="00F13FD5">
              <w:rPr>
                <w:rFonts w:ascii="Tahoma" w:hAnsi="Tahoma" w:cs="Tahoma"/>
              </w:rPr>
              <w:t>)</w:t>
            </w:r>
          </w:p>
        </w:tc>
      </w:tr>
    </w:tbl>
    <w:p w14:paraId="3725F521" w14:textId="77777777" w:rsidR="00D10D23" w:rsidRPr="00F13FD5" w:rsidRDefault="00D10D23" w:rsidP="00232070">
      <w:pPr>
        <w:keepNext/>
        <w:keepLines/>
      </w:pPr>
    </w:p>
    <w:p w14:paraId="2E5D61C3" w14:textId="245F1FB2" w:rsidR="00A7499A" w:rsidRPr="00F13FD5" w:rsidRDefault="00A7499A" w:rsidP="00232070">
      <w:pPr>
        <w:keepNext/>
        <w:keepLines/>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5BFACBF3" w14:textId="77777777" w:rsidTr="001D3263">
        <w:tc>
          <w:tcPr>
            <w:tcW w:w="608" w:type="dxa"/>
            <w:tcBorders>
              <w:right w:val="nil"/>
            </w:tcBorders>
          </w:tcPr>
          <w:p w14:paraId="391CEC16" w14:textId="77777777" w:rsidR="00D10D23" w:rsidRPr="00F13FD5" w:rsidRDefault="00D10D23"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599E189" w14:textId="511A4D6D" w:rsidR="00D10D23" w:rsidRPr="00F13FD5" w:rsidRDefault="00D10D23" w:rsidP="00232070">
            <w:pPr>
              <w:keepNext/>
              <w:keepLines/>
              <w:rPr>
                <w:rFonts w:ascii="Tahoma" w:hAnsi="Tahoma" w:cs="Tahoma"/>
              </w:rPr>
            </w:pPr>
            <w:r w:rsidRPr="00F13FD5">
              <w:rPr>
                <w:rFonts w:ascii="Tahoma" w:hAnsi="Tahoma" w:cs="Tahoma"/>
              </w:rPr>
              <w:t>Garantirane tehnične vrednosti ponujene opreme</w:t>
            </w:r>
          </w:p>
        </w:tc>
        <w:tc>
          <w:tcPr>
            <w:tcW w:w="851" w:type="dxa"/>
            <w:tcBorders>
              <w:top w:val="single" w:sz="4" w:space="0" w:color="auto"/>
              <w:left w:val="single" w:sz="4" w:space="0" w:color="auto"/>
              <w:bottom w:val="single" w:sz="4" w:space="0" w:color="auto"/>
              <w:right w:val="nil"/>
            </w:tcBorders>
          </w:tcPr>
          <w:p w14:paraId="1B6DFA92"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532768C" w14:textId="53795625"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5/3  </w:t>
            </w:r>
          </w:p>
        </w:tc>
      </w:tr>
    </w:tbl>
    <w:p w14:paraId="6A58C974" w14:textId="77777777" w:rsidR="00F17C9E" w:rsidRPr="00F17C9E" w:rsidRDefault="00F17C9E" w:rsidP="00232070">
      <w:pPr>
        <w:keepNext/>
        <w:keepLines/>
        <w:rPr>
          <w:sz w:val="16"/>
          <w:szCs w:val="16"/>
        </w:rPr>
      </w:pPr>
    </w:p>
    <w:p w14:paraId="7475D815" w14:textId="350864E7" w:rsidR="00A7499A" w:rsidRPr="001C0A5E" w:rsidRDefault="00A7499A" w:rsidP="00232070">
      <w:pPr>
        <w:keepNext/>
        <w:keepLines/>
        <w:jc w:val="both"/>
        <w:rPr>
          <w:rFonts w:ascii="Tahoma" w:hAnsi="Tahoma" w:cs="Tahoma"/>
          <w:b/>
          <w:sz w:val="19"/>
          <w:szCs w:val="19"/>
        </w:rPr>
      </w:pPr>
      <w:bookmarkStart w:id="45" w:name="_Hlk226549628"/>
      <w:r w:rsidRPr="001C0A5E">
        <w:rPr>
          <w:rFonts w:ascii="Tahoma" w:hAnsi="Tahoma" w:cs="Tahoma"/>
          <w:b/>
          <w:sz w:val="19"/>
          <w:szCs w:val="19"/>
        </w:rPr>
        <w:t xml:space="preserve">VKS-59/26 </w:t>
      </w:r>
      <w:r w:rsidR="006942C1">
        <w:rPr>
          <w:rFonts w:ascii="Tahoma" w:hAnsi="Tahoma" w:cs="Tahoma"/>
          <w:b/>
          <w:sz w:val="19"/>
          <w:szCs w:val="19"/>
        </w:rPr>
        <w:t>Dobava in zamenjava puhal, redno in izredno vzdrževanje puhal ter dobava nadomestnih delov na IČN Barje</w:t>
      </w:r>
    </w:p>
    <w:bookmarkEnd w:id="45"/>
    <w:p w14:paraId="67EF9284" w14:textId="77777777" w:rsidR="00A7499A" w:rsidRPr="00F17C9E" w:rsidRDefault="00A7499A" w:rsidP="00232070">
      <w:pPr>
        <w:keepNext/>
        <w:keepLines/>
        <w:jc w:val="both"/>
        <w:rPr>
          <w:rFonts w:ascii="Tahoma" w:hAnsi="Tahoma" w:cs="Tahoma"/>
          <w:b/>
          <w:sz w:val="16"/>
          <w:szCs w:val="16"/>
        </w:rPr>
      </w:pPr>
    </w:p>
    <w:p w14:paraId="6CD4B994" w14:textId="77777777" w:rsidR="00A7499A" w:rsidRPr="001C0A5E" w:rsidRDefault="00A7499A" w:rsidP="00232070">
      <w:pPr>
        <w:keepNext/>
        <w:keepLines/>
        <w:rPr>
          <w:rFonts w:ascii="Tahoma" w:hAnsi="Tahoma" w:cs="Tahoma"/>
          <w:b/>
          <w:bCs/>
          <w:sz w:val="19"/>
          <w:szCs w:val="19"/>
        </w:rPr>
      </w:pPr>
      <w:r w:rsidRPr="001C0A5E">
        <w:rPr>
          <w:rFonts w:ascii="Tahoma" w:hAnsi="Tahoma" w:cs="Tahoma"/>
          <w:b/>
          <w:bCs/>
          <w:sz w:val="19"/>
          <w:szCs w:val="19"/>
        </w:rPr>
        <w:t>GARANTIRANE OBRATOVALNE VREDNOSTI PUHALA</w:t>
      </w:r>
    </w:p>
    <w:p w14:paraId="37E0449F" w14:textId="77777777" w:rsidR="00A7499A" w:rsidRPr="00F17C9E" w:rsidRDefault="00A7499A" w:rsidP="00232070">
      <w:pPr>
        <w:keepNext/>
        <w:keepLines/>
        <w:rPr>
          <w:rFonts w:ascii="Tahoma" w:hAnsi="Tahoma" w:cs="Tahoma"/>
          <w:b/>
          <w:bCs/>
          <w:sz w:val="16"/>
          <w:szCs w:val="16"/>
        </w:rPr>
      </w:pPr>
    </w:p>
    <w:p w14:paraId="31B56A4B"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 xml:space="preserve">Ponudnik mora za ponujeno puhalo navesti garantirane obratovalne parametre pri zahtevani delovni točki ter priložiti tehnično dokumentacijo proizvajalca (npr. karakteristične krivulje), iz katere so razvidne zmogljivosti ponujene opreme. Navedeni podatki predstavljajo </w:t>
      </w:r>
      <w:r w:rsidRPr="001C0A5E">
        <w:rPr>
          <w:rFonts w:ascii="Tahoma" w:hAnsi="Tahoma" w:cs="Tahoma"/>
          <w:b/>
          <w:bCs/>
          <w:sz w:val="19"/>
          <w:szCs w:val="19"/>
        </w:rPr>
        <w:t>garantirane vrednosti</w:t>
      </w:r>
      <w:r w:rsidRPr="001C0A5E">
        <w:rPr>
          <w:rFonts w:ascii="Tahoma" w:hAnsi="Tahoma" w:cs="Tahoma"/>
          <w:sz w:val="19"/>
          <w:szCs w:val="19"/>
        </w:rPr>
        <w:t xml:space="preserve"> in so zavezujoči za izvajalca. </w:t>
      </w:r>
    </w:p>
    <w:p w14:paraId="17BB939E" w14:textId="77777777" w:rsidR="00A7499A" w:rsidRPr="00F17C9E" w:rsidRDefault="00A7499A" w:rsidP="00232070">
      <w:pPr>
        <w:keepNext/>
        <w:keepLines/>
        <w:rPr>
          <w:rFonts w:ascii="Tahoma" w:hAnsi="Tahoma" w:cs="Tahoma"/>
          <w:sz w:val="16"/>
          <w:szCs w:val="16"/>
        </w:rPr>
      </w:pPr>
    </w:p>
    <w:p w14:paraId="121ADC1C"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Proizvajalec puhala: __________________________</w:t>
      </w:r>
    </w:p>
    <w:p w14:paraId="2B7ACB21"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Tip / model puhala: __________________________</w:t>
      </w:r>
    </w:p>
    <w:p w14:paraId="20CF8A3B"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Število ponujenih puhal: __________________________</w:t>
      </w:r>
    </w:p>
    <w:p w14:paraId="54F6B9B9" w14:textId="77777777" w:rsidR="00A7499A" w:rsidRPr="001C0A5E" w:rsidRDefault="00A7499A" w:rsidP="00232070">
      <w:pPr>
        <w:keepNext/>
        <w:keepLines/>
        <w:rPr>
          <w:rFonts w:ascii="Tahoma" w:hAnsi="Tahoma" w:cs="Tahoma"/>
          <w:sz w:val="19"/>
          <w:szCs w:val="19"/>
        </w:rPr>
      </w:pPr>
    </w:p>
    <w:tbl>
      <w:tblPr>
        <w:tblStyle w:val="Tabelamrea6"/>
        <w:tblW w:w="0" w:type="auto"/>
        <w:tblLook w:val="04A0" w:firstRow="1" w:lastRow="0" w:firstColumn="1" w:lastColumn="0" w:noHBand="0" w:noVBand="1"/>
      </w:tblPr>
      <w:tblGrid>
        <w:gridCol w:w="3256"/>
        <w:gridCol w:w="3260"/>
        <w:gridCol w:w="2025"/>
        <w:gridCol w:w="775"/>
      </w:tblGrid>
      <w:tr w:rsidR="003C2FFE" w:rsidRPr="001C0A5E" w14:paraId="3861D5B7" w14:textId="77777777" w:rsidTr="001C0A5E">
        <w:tc>
          <w:tcPr>
            <w:tcW w:w="3256" w:type="dxa"/>
            <w:hideMark/>
          </w:tcPr>
          <w:p w14:paraId="183FC234"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Parameter</w:t>
            </w:r>
          </w:p>
        </w:tc>
        <w:tc>
          <w:tcPr>
            <w:tcW w:w="3260" w:type="dxa"/>
            <w:hideMark/>
          </w:tcPr>
          <w:p w14:paraId="610A101E"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Zahteva naročnika</w:t>
            </w:r>
          </w:p>
        </w:tc>
        <w:tc>
          <w:tcPr>
            <w:tcW w:w="2025" w:type="dxa"/>
            <w:hideMark/>
          </w:tcPr>
          <w:p w14:paraId="5A1936D3"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Garantirana vrednost ponudnika</w:t>
            </w:r>
          </w:p>
        </w:tc>
        <w:tc>
          <w:tcPr>
            <w:tcW w:w="0" w:type="auto"/>
            <w:hideMark/>
          </w:tcPr>
          <w:p w14:paraId="14591406"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Enota</w:t>
            </w:r>
          </w:p>
        </w:tc>
      </w:tr>
      <w:tr w:rsidR="003C2FFE" w:rsidRPr="001C0A5E" w14:paraId="4495D574" w14:textId="77777777" w:rsidTr="001C0A5E">
        <w:tc>
          <w:tcPr>
            <w:tcW w:w="3256" w:type="dxa"/>
            <w:hideMark/>
          </w:tcPr>
          <w:p w14:paraId="1C50956A"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Pretok pri delovni točki</w:t>
            </w:r>
          </w:p>
        </w:tc>
        <w:tc>
          <w:tcPr>
            <w:tcW w:w="3260" w:type="dxa"/>
            <w:hideMark/>
          </w:tcPr>
          <w:p w14:paraId="5A80C55E"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 xml:space="preserve">1.800 </w:t>
            </w:r>
          </w:p>
        </w:tc>
        <w:tc>
          <w:tcPr>
            <w:tcW w:w="2025" w:type="dxa"/>
            <w:hideMark/>
          </w:tcPr>
          <w:p w14:paraId="19209A64" w14:textId="77777777" w:rsidR="00A7499A" w:rsidRPr="001C0A5E" w:rsidRDefault="00A7499A" w:rsidP="00232070">
            <w:pPr>
              <w:keepNext/>
              <w:keepLines/>
              <w:rPr>
                <w:rFonts w:ascii="Tahoma" w:eastAsia="Aptos" w:hAnsi="Tahoma" w:cs="Tahoma"/>
                <w:sz w:val="19"/>
                <w:szCs w:val="19"/>
              </w:rPr>
            </w:pPr>
          </w:p>
        </w:tc>
        <w:tc>
          <w:tcPr>
            <w:tcW w:w="0" w:type="auto"/>
            <w:hideMark/>
          </w:tcPr>
          <w:p w14:paraId="12CFAFBE"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Nm³/h</w:t>
            </w:r>
          </w:p>
        </w:tc>
      </w:tr>
      <w:tr w:rsidR="003C2FFE" w:rsidRPr="001C0A5E" w14:paraId="5AAAD217" w14:textId="77777777" w:rsidTr="001C0A5E">
        <w:tc>
          <w:tcPr>
            <w:tcW w:w="3256" w:type="dxa"/>
            <w:hideMark/>
          </w:tcPr>
          <w:p w14:paraId="432A9D48"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Tlačna razlika pri delovni točki</w:t>
            </w:r>
          </w:p>
        </w:tc>
        <w:tc>
          <w:tcPr>
            <w:tcW w:w="3260" w:type="dxa"/>
            <w:hideMark/>
          </w:tcPr>
          <w:p w14:paraId="54E09A56"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750</w:t>
            </w:r>
          </w:p>
        </w:tc>
        <w:tc>
          <w:tcPr>
            <w:tcW w:w="2025" w:type="dxa"/>
            <w:hideMark/>
          </w:tcPr>
          <w:p w14:paraId="478DC483" w14:textId="77777777" w:rsidR="00A7499A" w:rsidRPr="001C0A5E" w:rsidRDefault="00A7499A" w:rsidP="00232070">
            <w:pPr>
              <w:keepNext/>
              <w:keepLines/>
              <w:rPr>
                <w:rFonts w:ascii="Tahoma" w:eastAsia="Aptos" w:hAnsi="Tahoma" w:cs="Tahoma"/>
                <w:sz w:val="19"/>
                <w:szCs w:val="19"/>
              </w:rPr>
            </w:pPr>
          </w:p>
        </w:tc>
        <w:tc>
          <w:tcPr>
            <w:tcW w:w="0" w:type="auto"/>
            <w:hideMark/>
          </w:tcPr>
          <w:p w14:paraId="24B8A551" w14:textId="77777777" w:rsidR="00A7499A" w:rsidRPr="001C0A5E" w:rsidRDefault="00A7499A" w:rsidP="00232070">
            <w:pPr>
              <w:keepNext/>
              <w:keepLines/>
              <w:rPr>
                <w:rFonts w:ascii="Tahoma" w:eastAsia="Aptos" w:hAnsi="Tahoma" w:cs="Tahoma"/>
                <w:sz w:val="19"/>
                <w:szCs w:val="19"/>
              </w:rPr>
            </w:pPr>
            <w:proofErr w:type="spellStart"/>
            <w:r w:rsidRPr="001C0A5E">
              <w:rPr>
                <w:rFonts w:ascii="Tahoma" w:eastAsia="Aptos" w:hAnsi="Tahoma" w:cs="Tahoma"/>
                <w:sz w:val="19"/>
                <w:szCs w:val="19"/>
              </w:rPr>
              <w:t>mbar</w:t>
            </w:r>
            <w:proofErr w:type="spellEnd"/>
          </w:p>
        </w:tc>
      </w:tr>
      <w:tr w:rsidR="003C2FFE" w:rsidRPr="001C0A5E" w14:paraId="349A3523" w14:textId="77777777" w:rsidTr="001C0A5E">
        <w:tc>
          <w:tcPr>
            <w:tcW w:w="3256" w:type="dxa"/>
            <w:hideMark/>
          </w:tcPr>
          <w:p w14:paraId="664AA900" w14:textId="333C4606" w:rsidR="00A7499A" w:rsidRPr="001C0A5E" w:rsidRDefault="003C2FFE" w:rsidP="00232070">
            <w:pPr>
              <w:keepNext/>
              <w:keepLines/>
              <w:rPr>
                <w:rFonts w:ascii="Tahoma" w:eastAsia="Aptos" w:hAnsi="Tahoma" w:cs="Tahoma"/>
                <w:sz w:val="19"/>
                <w:szCs w:val="19"/>
              </w:rPr>
            </w:pPr>
            <w:r w:rsidRPr="001C0A5E">
              <w:rPr>
                <w:rFonts w:ascii="Tahoma" w:eastAsia="Aptos" w:hAnsi="Tahoma" w:cs="Tahoma"/>
                <w:sz w:val="19"/>
                <w:szCs w:val="19"/>
              </w:rPr>
              <w:t xml:space="preserve">Moč </w:t>
            </w:r>
            <w:r w:rsidR="00C955EA">
              <w:rPr>
                <w:rFonts w:ascii="Tahoma" w:eastAsia="Aptos" w:hAnsi="Tahoma" w:cs="Tahoma"/>
                <w:sz w:val="19"/>
                <w:szCs w:val="19"/>
              </w:rPr>
              <w:t xml:space="preserve">na </w:t>
            </w:r>
            <w:r w:rsidRPr="001C0A5E">
              <w:rPr>
                <w:rFonts w:ascii="Tahoma" w:eastAsia="Aptos" w:hAnsi="Tahoma" w:cs="Tahoma"/>
                <w:sz w:val="19"/>
                <w:szCs w:val="19"/>
              </w:rPr>
              <w:t xml:space="preserve">gredi </w:t>
            </w:r>
            <w:r w:rsidR="00C955EA">
              <w:rPr>
                <w:rFonts w:ascii="Tahoma" w:eastAsia="Aptos" w:hAnsi="Tahoma" w:cs="Tahoma"/>
                <w:sz w:val="19"/>
                <w:szCs w:val="19"/>
              </w:rPr>
              <w:t xml:space="preserve">puhala pri delovni točki </w:t>
            </w:r>
            <w:r w:rsidR="00A7499A" w:rsidRPr="001C0A5E">
              <w:rPr>
                <w:rFonts w:ascii="Tahoma" w:eastAsia="Aptos" w:hAnsi="Tahoma" w:cs="Tahoma"/>
                <w:sz w:val="19"/>
                <w:szCs w:val="19"/>
              </w:rPr>
              <w:t>(</w:t>
            </w:r>
            <w:r w:rsidR="00C955EA">
              <w:rPr>
                <w:rFonts w:ascii="Tahoma" w:eastAsia="Aptos" w:hAnsi="Tahoma" w:cs="Tahoma"/>
                <w:sz w:val="19"/>
                <w:szCs w:val="19"/>
              </w:rPr>
              <w:t>Q=</w:t>
            </w:r>
            <w:r w:rsidR="00A7499A" w:rsidRPr="001C0A5E">
              <w:rPr>
                <w:rFonts w:ascii="Tahoma" w:eastAsia="Aptos" w:hAnsi="Tahoma" w:cs="Tahoma"/>
                <w:sz w:val="19"/>
                <w:szCs w:val="19"/>
              </w:rPr>
              <w:t xml:space="preserve">1.800 Nm³/h, </w:t>
            </w:r>
            <w:proofErr w:type="spellStart"/>
            <w:r w:rsidR="00A7499A" w:rsidRPr="001C0A5E">
              <w:rPr>
                <w:rFonts w:ascii="Tahoma" w:eastAsia="Aptos" w:hAnsi="Tahoma" w:cs="Tahoma"/>
                <w:sz w:val="19"/>
                <w:szCs w:val="19"/>
              </w:rPr>
              <w:t>Δp</w:t>
            </w:r>
            <w:proofErr w:type="spellEnd"/>
            <w:r w:rsidR="00A7499A" w:rsidRPr="001C0A5E">
              <w:rPr>
                <w:rFonts w:ascii="Tahoma" w:eastAsia="Aptos" w:hAnsi="Tahoma" w:cs="Tahoma"/>
                <w:sz w:val="19"/>
                <w:szCs w:val="19"/>
              </w:rPr>
              <w:t xml:space="preserve"> = 750 </w:t>
            </w:r>
            <w:proofErr w:type="spellStart"/>
            <w:r w:rsidR="00A7499A" w:rsidRPr="001C0A5E">
              <w:rPr>
                <w:rFonts w:ascii="Tahoma" w:eastAsia="Aptos" w:hAnsi="Tahoma" w:cs="Tahoma"/>
                <w:sz w:val="19"/>
                <w:szCs w:val="19"/>
              </w:rPr>
              <w:t>mbar</w:t>
            </w:r>
            <w:proofErr w:type="spellEnd"/>
            <w:r w:rsidR="00A7499A" w:rsidRPr="001C0A5E">
              <w:rPr>
                <w:rFonts w:ascii="Tahoma" w:eastAsia="Aptos" w:hAnsi="Tahoma" w:cs="Tahoma"/>
                <w:sz w:val="19"/>
                <w:szCs w:val="19"/>
              </w:rPr>
              <w:t>)</w:t>
            </w:r>
          </w:p>
        </w:tc>
        <w:tc>
          <w:tcPr>
            <w:tcW w:w="3260" w:type="dxa"/>
            <w:hideMark/>
          </w:tcPr>
          <w:p w14:paraId="59424D60"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navede ponudnik</w:t>
            </w:r>
          </w:p>
        </w:tc>
        <w:tc>
          <w:tcPr>
            <w:tcW w:w="2025" w:type="dxa"/>
            <w:hideMark/>
          </w:tcPr>
          <w:p w14:paraId="5F9F36B0" w14:textId="77777777" w:rsidR="00A7499A" w:rsidRPr="001C0A5E" w:rsidRDefault="00A7499A" w:rsidP="00232070">
            <w:pPr>
              <w:keepNext/>
              <w:keepLines/>
              <w:rPr>
                <w:rFonts w:ascii="Tahoma" w:eastAsia="Aptos" w:hAnsi="Tahoma" w:cs="Tahoma"/>
                <w:sz w:val="19"/>
                <w:szCs w:val="19"/>
              </w:rPr>
            </w:pPr>
          </w:p>
        </w:tc>
        <w:tc>
          <w:tcPr>
            <w:tcW w:w="0" w:type="auto"/>
            <w:hideMark/>
          </w:tcPr>
          <w:p w14:paraId="7A01DD78"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kW</w:t>
            </w:r>
          </w:p>
        </w:tc>
      </w:tr>
      <w:tr w:rsidR="003C2FFE" w:rsidRPr="001C0A5E" w14:paraId="53231540" w14:textId="77777777" w:rsidTr="001C0A5E">
        <w:tc>
          <w:tcPr>
            <w:tcW w:w="3256" w:type="dxa"/>
            <w:hideMark/>
          </w:tcPr>
          <w:p w14:paraId="09A125B4"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Temperatura izpustnega zraka pri delovni točki</w:t>
            </w:r>
          </w:p>
        </w:tc>
        <w:tc>
          <w:tcPr>
            <w:tcW w:w="3260" w:type="dxa"/>
            <w:hideMark/>
          </w:tcPr>
          <w:p w14:paraId="06301986"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navede ponudnik</w:t>
            </w:r>
          </w:p>
        </w:tc>
        <w:tc>
          <w:tcPr>
            <w:tcW w:w="2025" w:type="dxa"/>
            <w:hideMark/>
          </w:tcPr>
          <w:p w14:paraId="7E4FE6D1" w14:textId="77777777" w:rsidR="00A7499A" w:rsidRPr="001C0A5E" w:rsidRDefault="00A7499A" w:rsidP="00232070">
            <w:pPr>
              <w:keepNext/>
              <w:keepLines/>
              <w:rPr>
                <w:rFonts w:ascii="Tahoma" w:eastAsia="Aptos" w:hAnsi="Tahoma" w:cs="Tahoma"/>
                <w:sz w:val="19"/>
                <w:szCs w:val="19"/>
              </w:rPr>
            </w:pPr>
          </w:p>
        </w:tc>
        <w:tc>
          <w:tcPr>
            <w:tcW w:w="0" w:type="auto"/>
            <w:hideMark/>
          </w:tcPr>
          <w:p w14:paraId="5A56E885"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°C</w:t>
            </w:r>
          </w:p>
        </w:tc>
      </w:tr>
      <w:tr w:rsidR="003C2FFE" w:rsidRPr="001C0A5E" w14:paraId="73090FBF" w14:textId="77777777" w:rsidTr="001C0A5E">
        <w:tc>
          <w:tcPr>
            <w:tcW w:w="3256" w:type="dxa"/>
            <w:hideMark/>
          </w:tcPr>
          <w:p w14:paraId="03F3176A"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Stabilno regulacijsko območje puhala</w:t>
            </w:r>
          </w:p>
        </w:tc>
        <w:tc>
          <w:tcPr>
            <w:tcW w:w="3260" w:type="dxa"/>
            <w:hideMark/>
          </w:tcPr>
          <w:p w14:paraId="1FD5E4D9" w14:textId="77777777" w:rsidR="00A7499A" w:rsidRPr="001C0A5E" w:rsidRDefault="00A7499A" w:rsidP="00232070">
            <w:pPr>
              <w:keepNext/>
              <w:keepLines/>
              <w:rPr>
                <w:rFonts w:ascii="Tahoma" w:eastAsia="Aptos" w:hAnsi="Tahoma" w:cs="Tahoma"/>
                <w:sz w:val="19"/>
                <w:szCs w:val="19"/>
              </w:rPr>
            </w:pPr>
            <w:r w:rsidRPr="001C0A5E">
              <w:rPr>
                <w:rFonts w:ascii="Tahoma" w:eastAsia="Aptos" w:hAnsi="Tahoma" w:cs="Tahoma"/>
                <w:sz w:val="19"/>
                <w:szCs w:val="19"/>
              </w:rPr>
              <w:t>najmanj 25–50 Hz oziroma 50–100 % nazivnega pretoka</w:t>
            </w:r>
          </w:p>
        </w:tc>
        <w:tc>
          <w:tcPr>
            <w:tcW w:w="2025" w:type="dxa"/>
            <w:hideMark/>
          </w:tcPr>
          <w:p w14:paraId="6BB91A2B" w14:textId="77777777" w:rsidR="00A7499A" w:rsidRPr="001C0A5E" w:rsidRDefault="00A7499A" w:rsidP="00232070">
            <w:pPr>
              <w:keepNext/>
              <w:keepLines/>
              <w:rPr>
                <w:rFonts w:ascii="Tahoma" w:eastAsia="Aptos" w:hAnsi="Tahoma" w:cs="Tahoma"/>
                <w:sz w:val="19"/>
                <w:szCs w:val="19"/>
              </w:rPr>
            </w:pPr>
          </w:p>
        </w:tc>
        <w:tc>
          <w:tcPr>
            <w:tcW w:w="0" w:type="auto"/>
            <w:hideMark/>
          </w:tcPr>
          <w:p w14:paraId="372DCC72" w14:textId="77777777" w:rsidR="00A7499A" w:rsidRPr="001C0A5E" w:rsidRDefault="00A7499A" w:rsidP="00232070">
            <w:pPr>
              <w:keepNext/>
              <w:keepLines/>
              <w:rPr>
                <w:rFonts w:ascii="Tahoma" w:eastAsia="Aptos" w:hAnsi="Tahoma" w:cs="Tahoma"/>
                <w:sz w:val="19"/>
                <w:szCs w:val="19"/>
              </w:rPr>
            </w:pPr>
          </w:p>
        </w:tc>
      </w:tr>
    </w:tbl>
    <w:p w14:paraId="3DAE0687" w14:textId="77777777" w:rsidR="00A7499A" w:rsidRPr="001C0A5E" w:rsidRDefault="00A7499A" w:rsidP="00232070">
      <w:pPr>
        <w:keepNext/>
        <w:keepLines/>
        <w:rPr>
          <w:rFonts w:ascii="Tahoma" w:eastAsia="Aptos" w:hAnsi="Tahoma" w:cs="Tahoma"/>
          <w:b/>
          <w:bCs/>
          <w:kern w:val="2"/>
          <w:sz w:val="19"/>
          <w:szCs w:val="19"/>
          <w:lang w:eastAsia="en-US"/>
          <w14:ligatures w14:val="standardContextual"/>
        </w:rPr>
      </w:pPr>
    </w:p>
    <w:p w14:paraId="583D317F"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Ponudnik potrjuje:</w:t>
      </w:r>
    </w:p>
    <w:p w14:paraId="3EA0C7C7" w14:textId="77777777" w:rsidR="00A7499A" w:rsidRPr="001C0A5E" w:rsidRDefault="00A7499A" w:rsidP="00232070">
      <w:pPr>
        <w:keepNext/>
        <w:keepLines/>
        <w:numPr>
          <w:ilvl w:val="0"/>
          <w:numId w:val="32"/>
        </w:numPr>
        <w:jc w:val="both"/>
        <w:rPr>
          <w:rFonts w:ascii="Tahoma" w:hAnsi="Tahoma" w:cs="Tahoma"/>
          <w:sz w:val="19"/>
          <w:szCs w:val="19"/>
        </w:rPr>
      </w:pPr>
      <w:r w:rsidRPr="001C0A5E">
        <w:rPr>
          <w:rFonts w:ascii="Tahoma" w:hAnsi="Tahoma" w:cs="Tahoma"/>
          <w:sz w:val="19"/>
          <w:szCs w:val="19"/>
        </w:rPr>
        <w:t>da so zgoraj navedene vrednosti garantirane za ponujeno puhalo,</w:t>
      </w:r>
    </w:p>
    <w:p w14:paraId="391CF3B0" w14:textId="77777777" w:rsidR="00A7499A" w:rsidRPr="001C0A5E" w:rsidRDefault="00A7499A" w:rsidP="00232070">
      <w:pPr>
        <w:keepNext/>
        <w:keepLines/>
        <w:numPr>
          <w:ilvl w:val="0"/>
          <w:numId w:val="32"/>
        </w:numPr>
        <w:jc w:val="both"/>
        <w:rPr>
          <w:rFonts w:ascii="Tahoma" w:hAnsi="Tahoma" w:cs="Tahoma"/>
          <w:sz w:val="19"/>
          <w:szCs w:val="19"/>
        </w:rPr>
      </w:pPr>
      <w:r w:rsidRPr="001C0A5E">
        <w:rPr>
          <w:rFonts w:ascii="Tahoma" w:hAnsi="Tahoma" w:cs="Tahoma"/>
          <w:sz w:val="19"/>
          <w:szCs w:val="19"/>
        </w:rPr>
        <w:t>da so garantirane vrednosti določene na podlagi karakterističnih krivulj proizvajalca za ponujeno puhalo ter da so skladne s priloženo tehnično dokumentacijo,</w:t>
      </w:r>
    </w:p>
    <w:p w14:paraId="26BD6AF9" w14:textId="77777777" w:rsidR="00A7499A" w:rsidRPr="001C0A5E" w:rsidRDefault="00A7499A" w:rsidP="00232070">
      <w:pPr>
        <w:keepNext/>
        <w:keepLines/>
        <w:numPr>
          <w:ilvl w:val="0"/>
          <w:numId w:val="32"/>
        </w:numPr>
        <w:jc w:val="both"/>
        <w:rPr>
          <w:rFonts w:ascii="Tahoma" w:hAnsi="Tahoma" w:cs="Tahoma"/>
          <w:sz w:val="19"/>
          <w:szCs w:val="19"/>
        </w:rPr>
      </w:pPr>
      <w:r w:rsidRPr="001C0A5E">
        <w:rPr>
          <w:rFonts w:ascii="Tahoma" w:hAnsi="Tahoma" w:cs="Tahoma"/>
          <w:sz w:val="19"/>
          <w:szCs w:val="19"/>
        </w:rPr>
        <w:t>da ponujeno puhalo omogoča stabilno obratovanje v celotnem regulacijskem območju ter stabilno vzporedno obratovanje dveh enot na skupnem sistemu,</w:t>
      </w:r>
    </w:p>
    <w:p w14:paraId="4BBDA999" w14:textId="77777777" w:rsidR="00A7499A" w:rsidRPr="001C0A5E" w:rsidRDefault="00A7499A" w:rsidP="00232070">
      <w:pPr>
        <w:keepNext/>
        <w:keepLines/>
        <w:numPr>
          <w:ilvl w:val="0"/>
          <w:numId w:val="32"/>
        </w:numPr>
        <w:jc w:val="both"/>
        <w:rPr>
          <w:rFonts w:ascii="Tahoma" w:hAnsi="Tahoma" w:cs="Tahoma"/>
          <w:sz w:val="19"/>
          <w:szCs w:val="19"/>
        </w:rPr>
      </w:pPr>
      <w:r w:rsidRPr="001C0A5E">
        <w:rPr>
          <w:rFonts w:ascii="Tahoma" w:hAnsi="Tahoma" w:cs="Tahoma"/>
          <w:sz w:val="19"/>
          <w:szCs w:val="19"/>
        </w:rPr>
        <w:t xml:space="preserve">da so garantirane vrednosti dosegljive pri dejanskem obratovanju na lokaciji naročnika pri zahtevanih obratovalnih pogojih, in ne zgolj v laboratorijskih ali idealnih pogojih. </w:t>
      </w:r>
    </w:p>
    <w:p w14:paraId="462035F0" w14:textId="77777777" w:rsidR="00A7499A" w:rsidRPr="00F17C9E" w:rsidRDefault="00A7499A" w:rsidP="00232070">
      <w:pPr>
        <w:keepNext/>
        <w:keepLines/>
        <w:jc w:val="both"/>
        <w:rPr>
          <w:rFonts w:ascii="Tahoma" w:hAnsi="Tahoma" w:cs="Tahoma"/>
          <w:sz w:val="16"/>
          <w:szCs w:val="16"/>
        </w:rPr>
      </w:pPr>
    </w:p>
    <w:p w14:paraId="5CC20C7B"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Garancija obratovalne točke velja pri naslednjih referenčnih pogojih:</w:t>
      </w:r>
    </w:p>
    <w:p w14:paraId="1B65B1CA" w14:textId="77777777" w:rsidR="00A7499A" w:rsidRPr="001C0A5E" w:rsidRDefault="00A7499A" w:rsidP="00232070">
      <w:pPr>
        <w:keepNext/>
        <w:keepLines/>
        <w:numPr>
          <w:ilvl w:val="0"/>
          <w:numId w:val="31"/>
        </w:numPr>
        <w:jc w:val="both"/>
        <w:rPr>
          <w:rFonts w:ascii="Tahoma" w:hAnsi="Tahoma" w:cs="Tahoma"/>
          <w:sz w:val="19"/>
          <w:szCs w:val="19"/>
        </w:rPr>
      </w:pPr>
      <w:r w:rsidRPr="001C0A5E">
        <w:rPr>
          <w:rFonts w:ascii="Tahoma" w:hAnsi="Tahoma" w:cs="Tahoma"/>
          <w:sz w:val="19"/>
          <w:szCs w:val="19"/>
        </w:rPr>
        <w:t>obratovalni medij: zrak</w:t>
      </w:r>
    </w:p>
    <w:p w14:paraId="27624376" w14:textId="77777777" w:rsidR="00A7499A" w:rsidRPr="001C0A5E" w:rsidRDefault="00A7499A" w:rsidP="00232070">
      <w:pPr>
        <w:keepNext/>
        <w:keepLines/>
        <w:numPr>
          <w:ilvl w:val="0"/>
          <w:numId w:val="31"/>
        </w:numPr>
        <w:jc w:val="both"/>
        <w:rPr>
          <w:rFonts w:ascii="Tahoma" w:hAnsi="Tahoma" w:cs="Tahoma"/>
          <w:sz w:val="19"/>
          <w:szCs w:val="19"/>
        </w:rPr>
      </w:pPr>
      <w:r w:rsidRPr="001C0A5E">
        <w:rPr>
          <w:rFonts w:ascii="Tahoma" w:hAnsi="Tahoma" w:cs="Tahoma"/>
          <w:sz w:val="19"/>
          <w:szCs w:val="19"/>
        </w:rPr>
        <w:t xml:space="preserve">sesalni pogoji: </w:t>
      </w:r>
      <w:r w:rsidRPr="001C0A5E">
        <w:rPr>
          <w:rFonts w:ascii="Tahoma" w:hAnsi="Tahoma" w:cs="Tahoma"/>
          <w:b/>
          <w:bCs/>
          <w:sz w:val="19"/>
          <w:szCs w:val="19"/>
        </w:rPr>
        <w:t xml:space="preserve">0 °C, 1013 </w:t>
      </w:r>
      <w:proofErr w:type="spellStart"/>
      <w:r w:rsidRPr="001C0A5E">
        <w:rPr>
          <w:rFonts w:ascii="Tahoma" w:hAnsi="Tahoma" w:cs="Tahoma"/>
          <w:b/>
          <w:bCs/>
          <w:sz w:val="19"/>
          <w:szCs w:val="19"/>
        </w:rPr>
        <w:t>mbar</w:t>
      </w:r>
      <w:proofErr w:type="spellEnd"/>
      <w:r w:rsidRPr="001C0A5E">
        <w:rPr>
          <w:rFonts w:ascii="Tahoma" w:hAnsi="Tahoma" w:cs="Tahoma"/>
          <w:b/>
          <w:bCs/>
          <w:sz w:val="19"/>
          <w:szCs w:val="19"/>
        </w:rPr>
        <w:t>, suh zrak</w:t>
      </w:r>
    </w:p>
    <w:p w14:paraId="7FC2DEBB" w14:textId="77777777" w:rsidR="00A7499A" w:rsidRPr="001C0A5E" w:rsidRDefault="00A7499A" w:rsidP="00232070">
      <w:pPr>
        <w:keepNext/>
        <w:keepLines/>
        <w:numPr>
          <w:ilvl w:val="0"/>
          <w:numId w:val="31"/>
        </w:numPr>
        <w:jc w:val="both"/>
        <w:rPr>
          <w:rFonts w:ascii="Tahoma" w:hAnsi="Tahoma" w:cs="Tahoma"/>
          <w:sz w:val="19"/>
          <w:szCs w:val="19"/>
        </w:rPr>
      </w:pPr>
      <w:r w:rsidRPr="001C0A5E">
        <w:rPr>
          <w:rFonts w:ascii="Tahoma" w:hAnsi="Tahoma" w:cs="Tahoma"/>
          <w:sz w:val="19"/>
          <w:szCs w:val="19"/>
        </w:rPr>
        <w:t xml:space="preserve">tlačna razlika: </w:t>
      </w:r>
      <w:r w:rsidRPr="001C0A5E">
        <w:rPr>
          <w:rFonts w:ascii="Tahoma" w:hAnsi="Tahoma" w:cs="Tahoma"/>
          <w:b/>
          <w:bCs/>
          <w:sz w:val="19"/>
          <w:szCs w:val="19"/>
        </w:rPr>
        <w:t xml:space="preserve">750 </w:t>
      </w:r>
      <w:proofErr w:type="spellStart"/>
      <w:r w:rsidRPr="001C0A5E">
        <w:rPr>
          <w:rFonts w:ascii="Tahoma" w:hAnsi="Tahoma" w:cs="Tahoma"/>
          <w:b/>
          <w:bCs/>
          <w:sz w:val="19"/>
          <w:szCs w:val="19"/>
        </w:rPr>
        <w:t>mbar</w:t>
      </w:r>
      <w:proofErr w:type="spellEnd"/>
    </w:p>
    <w:p w14:paraId="71E7961B" w14:textId="77777777" w:rsidR="00A7499A" w:rsidRPr="001C0A5E" w:rsidRDefault="00A7499A" w:rsidP="00232070">
      <w:pPr>
        <w:keepNext/>
        <w:keepLines/>
        <w:ind w:left="720"/>
        <w:jc w:val="both"/>
        <w:rPr>
          <w:rFonts w:ascii="Tahoma" w:hAnsi="Tahoma" w:cs="Tahoma"/>
          <w:sz w:val="19"/>
          <w:szCs w:val="19"/>
        </w:rPr>
      </w:pPr>
    </w:p>
    <w:p w14:paraId="5C76727B"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Garantirane vrednosti predstavljajo obvezne tehnične karakteristike ponujene opreme.</w:t>
      </w:r>
    </w:p>
    <w:p w14:paraId="4712CF72" w14:textId="77777777" w:rsidR="00A7499A" w:rsidRPr="00F17C9E" w:rsidRDefault="00A7499A" w:rsidP="00232070">
      <w:pPr>
        <w:keepNext/>
        <w:keepLines/>
        <w:jc w:val="both"/>
        <w:rPr>
          <w:rFonts w:ascii="Tahoma" w:hAnsi="Tahoma" w:cs="Tahoma"/>
          <w:sz w:val="16"/>
          <w:szCs w:val="16"/>
        </w:rPr>
      </w:pPr>
    </w:p>
    <w:p w14:paraId="37AD1E6F"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Skladnost ponujene opreme z zahtevami naročnika se preverja na podlagi predložene tehnične dokumentacije proizvajalca (npr. karakteristične krivulje, tehnični listi ali druga ustrezna dokumentacija) ter izjav ponudnika v tej prilogi. Naročnik si pridržuje pravico preveriti ustreznost predložene dokumentacije ter od ponudnika zahtevati dodatna pojasnila ali dokazila.</w:t>
      </w:r>
    </w:p>
    <w:p w14:paraId="07754FE2" w14:textId="77777777" w:rsidR="00A7499A" w:rsidRPr="00F17C9E" w:rsidRDefault="00A7499A" w:rsidP="00232070">
      <w:pPr>
        <w:keepNext/>
        <w:keepLines/>
        <w:jc w:val="both"/>
        <w:rPr>
          <w:rFonts w:ascii="Tahoma" w:hAnsi="Tahoma" w:cs="Tahoma"/>
          <w:sz w:val="16"/>
          <w:szCs w:val="16"/>
        </w:rPr>
      </w:pPr>
    </w:p>
    <w:p w14:paraId="3A86567C"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Če iz predložene dokumentacije ni razvidno izpolnjevanje zahtevanih parametrov, lahko naročnik ponudnika pozove k pojasnilu ali dopolnitvi ponudbe v skladu z določili zakona, ki ureja javno naročanje.</w:t>
      </w:r>
    </w:p>
    <w:p w14:paraId="3F89BF74" w14:textId="77777777" w:rsidR="00A7499A" w:rsidRPr="001C0A5E" w:rsidRDefault="00A7499A" w:rsidP="00232070">
      <w:pPr>
        <w:keepNext/>
        <w:keepLines/>
        <w:jc w:val="both"/>
        <w:rPr>
          <w:rFonts w:ascii="Tahoma" w:hAnsi="Tahoma" w:cs="Tahoma"/>
          <w:sz w:val="19"/>
          <w:szCs w:val="19"/>
        </w:rPr>
      </w:pPr>
    </w:p>
    <w:p w14:paraId="4EB0B487" w14:textId="70D892EF"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Če ponudnik v določenem roku ne izkaže izpolnjevanja tehničnih zahtev, se šteje, da oprema ne izpolnjuje tehničnih zahtev naročnika in se obravnava kot neskladna.</w:t>
      </w:r>
    </w:p>
    <w:p w14:paraId="314CF826" w14:textId="77777777" w:rsidR="00A7499A" w:rsidRPr="00F17C9E" w:rsidRDefault="00A7499A" w:rsidP="00232070">
      <w:pPr>
        <w:keepNext/>
        <w:keepLines/>
        <w:jc w:val="both"/>
        <w:rPr>
          <w:rFonts w:ascii="Tahoma" w:hAnsi="Tahoma" w:cs="Tahoma"/>
          <w:sz w:val="16"/>
          <w:szCs w:val="16"/>
        </w:rPr>
      </w:pPr>
    </w:p>
    <w:p w14:paraId="6A9B12F3" w14:textId="77777777" w:rsidR="00A7499A" w:rsidRPr="001C0A5E" w:rsidRDefault="00A7499A" w:rsidP="00232070">
      <w:pPr>
        <w:keepNext/>
        <w:keepLines/>
        <w:jc w:val="both"/>
        <w:rPr>
          <w:rFonts w:ascii="Tahoma" w:hAnsi="Tahoma" w:cs="Tahoma"/>
          <w:sz w:val="19"/>
          <w:szCs w:val="19"/>
        </w:rPr>
      </w:pPr>
      <w:r w:rsidRPr="001C0A5E">
        <w:rPr>
          <w:rFonts w:ascii="Tahoma" w:hAnsi="Tahoma" w:cs="Tahoma"/>
          <w:sz w:val="19"/>
          <w:szCs w:val="19"/>
        </w:rPr>
        <w:t>Ponudnik za to stran priloži tudi:</w:t>
      </w:r>
    </w:p>
    <w:p w14:paraId="5A32E8CA" w14:textId="77777777" w:rsidR="00A7499A" w:rsidRPr="001C0A5E" w:rsidRDefault="00A7499A" w:rsidP="00232070">
      <w:pPr>
        <w:keepNext/>
        <w:keepLines/>
        <w:numPr>
          <w:ilvl w:val="0"/>
          <w:numId w:val="33"/>
        </w:numPr>
        <w:rPr>
          <w:rFonts w:ascii="Tahoma" w:hAnsi="Tahoma" w:cs="Tahoma"/>
          <w:sz w:val="19"/>
          <w:szCs w:val="19"/>
        </w:rPr>
      </w:pPr>
      <w:r w:rsidRPr="001C0A5E">
        <w:rPr>
          <w:rFonts w:ascii="Tahoma" w:hAnsi="Tahoma" w:cs="Tahoma"/>
          <w:sz w:val="19"/>
          <w:szCs w:val="19"/>
        </w:rPr>
        <w:t xml:space="preserve">tehnično dokumentacijo proizvajalca za ponujeno puhalo (katalog, tehnični list, karakteristične krivulje ipd.). </w:t>
      </w:r>
    </w:p>
    <w:p w14:paraId="6E197887" w14:textId="77777777" w:rsidR="00A7499A" w:rsidRPr="001C0A5E" w:rsidRDefault="00A7499A" w:rsidP="00232070">
      <w:pPr>
        <w:keepNext/>
        <w:keepLines/>
        <w:rPr>
          <w:rFonts w:ascii="Tahoma" w:hAnsi="Tahoma" w:cs="Tahoma"/>
          <w:sz w:val="19"/>
          <w:szCs w:val="19"/>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7499A" w:rsidRPr="001C0A5E" w14:paraId="00A2435E" w14:textId="77777777" w:rsidTr="001D3263">
        <w:trPr>
          <w:trHeight w:val="235"/>
        </w:trPr>
        <w:tc>
          <w:tcPr>
            <w:tcW w:w="3402" w:type="dxa"/>
            <w:tcBorders>
              <w:bottom w:val="single" w:sz="4" w:space="0" w:color="auto"/>
            </w:tcBorders>
          </w:tcPr>
          <w:p w14:paraId="6231C981" w14:textId="77777777" w:rsidR="00A7499A" w:rsidRPr="001C0A5E" w:rsidRDefault="00A7499A" w:rsidP="00232070">
            <w:pPr>
              <w:keepNext/>
              <w:keepLines/>
              <w:rPr>
                <w:rFonts w:ascii="Tahoma" w:hAnsi="Tahoma" w:cs="Tahoma"/>
                <w:sz w:val="19"/>
                <w:szCs w:val="19"/>
              </w:rPr>
            </w:pPr>
          </w:p>
        </w:tc>
        <w:tc>
          <w:tcPr>
            <w:tcW w:w="2268" w:type="dxa"/>
          </w:tcPr>
          <w:p w14:paraId="2B0C3A73" w14:textId="77777777" w:rsidR="00A7499A" w:rsidRPr="001C0A5E" w:rsidRDefault="00A7499A" w:rsidP="00232070">
            <w:pPr>
              <w:keepNext/>
              <w:keepLines/>
              <w:rPr>
                <w:rFonts w:ascii="Tahoma" w:hAnsi="Tahoma" w:cs="Tahoma"/>
                <w:sz w:val="19"/>
                <w:szCs w:val="19"/>
              </w:rPr>
            </w:pPr>
          </w:p>
        </w:tc>
        <w:tc>
          <w:tcPr>
            <w:tcW w:w="3686" w:type="dxa"/>
            <w:tcBorders>
              <w:bottom w:val="single" w:sz="4" w:space="0" w:color="auto"/>
            </w:tcBorders>
          </w:tcPr>
          <w:p w14:paraId="0F2B066D" w14:textId="77777777" w:rsidR="00A7499A" w:rsidRPr="001C0A5E" w:rsidRDefault="00A7499A" w:rsidP="00232070">
            <w:pPr>
              <w:keepNext/>
              <w:keepLines/>
              <w:rPr>
                <w:rFonts w:ascii="Tahoma" w:hAnsi="Tahoma" w:cs="Tahoma"/>
                <w:sz w:val="19"/>
                <w:szCs w:val="19"/>
              </w:rPr>
            </w:pPr>
          </w:p>
        </w:tc>
      </w:tr>
      <w:tr w:rsidR="00A7499A" w:rsidRPr="001C0A5E" w14:paraId="5D936EAE" w14:textId="77777777" w:rsidTr="001D3263">
        <w:trPr>
          <w:trHeight w:val="235"/>
        </w:trPr>
        <w:tc>
          <w:tcPr>
            <w:tcW w:w="3402" w:type="dxa"/>
            <w:tcBorders>
              <w:top w:val="single" w:sz="4" w:space="0" w:color="auto"/>
            </w:tcBorders>
          </w:tcPr>
          <w:p w14:paraId="6BFF105D"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 xml:space="preserve">(kraj, datum)                                        </w:t>
            </w:r>
          </w:p>
        </w:tc>
        <w:tc>
          <w:tcPr>
            <w:tcW w:w="2268" w:type="dxa"/>
          </w:tcPr>
          <w:p w14:paraId="3323A7DD" w14:textId="77777777" w:rsidR="00A7499A" w:rsidRPr="001C0A5E" w:rsidRDefault="00A7499A" w:rsidP="00232070">
            <w:pPr>
              <w:keepNext/>
              <w:keepLines/>
              <w:rPr>
                <w:rFonts w:ascii="Tahoma" w:hAnsi="Tahoma" w:cs="Tahoma"/>
                <w:sz w:val="19"/>
                <w:szCs w:val="19"/>
              </w:rPr>
            </w:pPr>
            <w:r w:rsidRPr="001C0A5E">
              <w:rPr>
                <w:rFonts w:ascii="Tahoma" w:hAnsi="Tahoma" w:cs="Tahoma"/>
                <w:sz w:val="19"/>
                <w:szCs w:val="19"/>
              </w:rPr>
              <w:t>žig</w:t>
            </w:r>
          </w:p>
        </w:tc>
        <w:tc>
          <w:tcPr>
            <w:tcW w:w="3686" w:type="dxa"/>
            <w:tcBorders>
              <w:top w:val="single" w:sz="4" w:space="0" w:color="auto"/>
            </w:tcBorders>
          </w:tcPr>
          <w:p w14:paraId="0EC24413" w14:textId="77777777" w:rsidR="00DA29B2" w:rsidRPr="001C0A5E" w:rsidRDefault="00A7499A" w:rsidP="00232070">
            <w:pPr>
              <w:keepNext/>
              <w:keepLines/>
              <w:rPr>
                <w:rFonts w:ascii="Tahoma" w:hAnsi="Tahoma" w:cs="Tahoma"/>
                <w:sz w:val="19"/>
                <w:szCs w:val="19"/>
              </w:rPr>
            </w:pPr>
            <w:r w:rsidRPr="001C0A5E">
              <w:rPr>
                <w:rFonts w:ascii="Tahoma" w:hAnsi="Tahoma" w:cs="Tahoma"/>
                <w:sz w:val="19"/>
                <w:szCs w:val="19"/>
              </w:rPr>
              <w:t>(</w:t>
            </w:r>
            <w:r w:rsidR="00DA29B2" w:rsidRPr="001C0A5E">
              <w:rPr>
                <w:rFonts w:ascii="Tahoma" w:hAnsi="Tahoma" w:cs="Tahoma"/>
                <w:sz w:val="19"/>
                <w:szCs w:val="19"/>
              </w:rPr>
              <w:t xml:space="preserve">naziv ponudnika in podpis </w:t>
            </w:r>
          </w:p>
          <w:p w14:paraId="79EB93D6" w14:textId="4DBA4C5E" w:rsidR="00A7499A" w:rsidRPr="001C0A5E" w:rsidRDefault="00DA29B2" w:rsidP="00232070">
            <w:pPr>
              <w:keepNext/>
              <w:keepLines/>
              <w:rPr>
                <w:rFonts w:ascii="Tahoma" w:hAnsi="Tahoma" w:cs="Tahoma"/>
                <w:sz w:val="19"/>
                <w:szCs w:val="19"/>
              </w:rPr>
            </w:pPr>
            <w:r w:rsidRPr="001C0A5E">
              <w:rPr>
                <w:rFonts w:ascii="Tahoma" w:hAnsi="Tahoma" w:cs="Tahoma"/>
                <w:sz w:val="19"/>
                <w:szCs w:val="19"/>
              </w:rPr>
              <w:t>odgovorne osebe</w:t>
            </w:r>
            <w:r w:rsidR="00A7499A" w:rsidRPr="001C0A5E">
              <w:rPr>
                <w:rFonts w:ascii="Tahoma" w:hAnsi="Tahoma" w:cs="Tahoma"/>
                <w:sz w:val="19"/>
                <w:szCs w:val="19"/>
              </w:rPr>
              <w:t>)</w:t>
            </w:r>
          </w:p>
        </w:tc>
      </w:tr>
    </w:tbl>
    <w:p w14:paraId="41E4269B" w14:textId="77777777" w:rsidR="00D10D23" w:rsidRPr="00F13FD5" w:rsidRDefault="00D10D23" w:rsidP="00232070">
      <w:pPr>
        <w:keepNext/>
        <w:keepLines/>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6DDB0A81" w14:textId="77777777" w:rsidTr="001D3263">
        <w:tc>
          <w:tcPr>
            <w:tcW w:w="608" w:type="dxa"/>
            <w:tcBorders>
              <w:right w:val="nil"/>
            </w:tcBorders>
          </w:tcPr>
          <w:p w14:paraId="03DA48F1" w14:textId="77777777" w:rsidR="00D10D23" w:rsidRPr="00F13FD5" w:rsidRDefault="00D10D23"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82CF3BE" w14:textId="5BDB08B1" w:rsidR="00D10D23" w:rsidRPr="00F13FD5" w:rsidRDefault="00D10D23" w:rsidP="00232070">
            <w:pPr>
              <w:keepNext/>
              <w:keepLines/>
              <w:spacing w:before="20" w:after="20"/>
              <w:rPr>
                <w:rFonts w:ascii="Tahoma" w:hAnsi="Tahoma" w:cs="Tahoma"/>
              </w:rPr>
            </w:pPr>
            <w:r w:rsidRPr="00F13FD5">
              <w:rPr>
                <w:rFonts w:ascii="Tahoma" w:hAnsi="Tahoma" w:cs="Tahoma"/>
              </w:rPr>
              <w:t>SEZNAM REFERENC ZA DOBAVO IN MONTAŽO PUHAL</w:t>
            </w:r>
          </w:p>
        </w:tc>
        <w:tc>
          <w:tcPr>
            <w:tcW w:w="851" w:type="dxa"/>
            <w:tcBorders>
              <w:top w:val="single" w:sz="4" w:space="0" w:color="auto"/>
              <w:left w:val="single" w:sz="4" w:space="0" w:color="auto"/>
              <w:bottom w:val="single" w:sz="4" w:space="0" w:color="auto"/>
              <w:right w:val="nil"/>
            </w:tcBorders>
          </w:tcPr>
          <w:p w14:paraId="1F8FAC56"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65D3150A" w14:textId="5DC0A113"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6/1 </w:t>
            </w:r>
          </w:p>
        </w:tc>
      </w:tr>
    </w:tbl>
    <w:p w14:paraId="30458123" w14:textId="77777777" w:rsidR="00D10D23" w:rsidRPr="00F13FD5" w:rsidRDefault="00D10D23" w:rsidP="00232070">
      <w:pPr>
        <w:keepNext/>
        <w:keepLines/>
      </w:pPr>
    </w:p>
    <w:p w14:paraId="08A4E3DC" w14:textId="755A8B8D" w:rsidR="00FC3F8B" w:rsidRPr="00F13FD5" w:rsidRDefault="00FC3F8B" w:rsidP="00232070">
      <w:pPr>
        <w:keepNext/>
        <w:keepLines/>
        <w:tabs>
          <w:tab w:val="left" w:pos="0"/>
        </w:tabs>
        <w:rPr>
          <w:rFonts w:ascii="Tahoma" w:hAnsi="Tahoma" w:cs="Tahoma"/>
          <w:b/>
        </w:rPr>
      </w:pPr>
      <w:bookmarkStart w:id="46" w:name="_Hlk226552436"/>
      <w:bookmarkStart w:id="47" w:name="_Hlk227140569"/>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p>
    <w:bookmarkEnd w:id="46"/>
    <w:p w14:paraId="254D6747" w14:textId="77777777" w:rsidR="00FC3F8B" w:rsidRPr="00F13FD5" w:rsidRDefault="00FC3F8B" w:rsidP="00232070">
      <w:pPr>
        <w:keepNext/>
        <w:keepLines/>
        <w:tabs>
          <w:tab w:val="left" w:pos="0"/>
        </w:tabs>
        <w:rPr>
          <w:rFonts w:ascii="Tahoma" w:hAnsi="Tahoma" w:cs="Tahoma"/>
          <w:b/>
          <w:sz w:val="18"/>
          <w:szCs w:val="18"/>
        </w:rPr>
      </w:pPr>
    </w:p>
    <w:p w14:paraId="257FE197" w14:textId="77777777" w:rsidR="00FC3F8B" w:rsidRPr="00F13FD5" w:rsidRDefault="00FC3F8B" w:rsidP="00232070">
      <w:pPr>
        <w:keepNext/>
        <w:keepLines/>
        <w:tabs>
          <w:tab w:val="left" w:pos="0"/>
        </w:tabs>
        <w:jc w:val="center"/>
        <w:rPr>
          <w:rFonts w:ascii="Tahoma" w:hAnsi="Tahoma" w:cs="Tahoma"/>
          <w:b/>
          <w:szCs w:val="18"/>
        </w:rPr>
      </w:pPr>
      <w:r w:rsidRPr="00F13FD5">
        <w:rPr>
          <w:rFonts w:ascii="Tahoma" w:hAnsi="Tahoma" w:cs="Tahoma"/>
          <w:b/>
          <w:szCs w:val="18"/>
        </w:rPr>
        <w:t>Seznam referenčnih poslov oziroma uspešno izvedenih poslov ponudnika</w:t>
      </w:r>
    </w:p>
    <w:p w14:paraId="35FE2CAE" w14:textId="77777777" w:rsidR="00FC3F8B" w:rsidRPr="00F13FD5" w:rsidRDefault="00FC3F8B" w:rsidP="00232070">
      <w:pPr>
        <w:keepNext/>
        <w:keepLines/>
        <w:tabs>
          <w:tab w:val="left" w:pos="567"/>
          <w:tab w:val="num" w:pos="851"/>
          <w:tab w:val="left" w:pos="993"/>
        </w:tabs>
        <w:rPr>
          <w:rFonts w:ascii="Tahoma" w:hAnsi="Tahoma" w:cs="Tahoma"/>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2409"/>
        <w:gridCol w:w="2195"/>
        <w:gridCol w:w="1701"/>
        <w:gridCol w:w="1207"/>
      </w:tblGrid>
      <w:tr w:rsidR="00FC3F8B" w:rsidRPr="00F13FD5" w14:paraId="276A4D04" w14:textId="77777777" w:rsidTr="001D3263">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7304EC58" w14:textId="77777777" w:rsidR="00FC3F8B" w:rsidRPr="00F13FD5" w:rsidRDefault="00FC3F8B" w:rsidP="00232070">
            <w:pPr>
              <w:keepNext/>
              <w:keepLines/>
              <w:tabs>
                <w:tab w:val="left" w:pos="567"/>
                <w:tab w:val="num" w:pos="851"/>
                <w:tab w:val="left" w:pos="993"/>
              </w:tabs>
              <w:rPr>
                <w:rFonts w:ascii="Tahoma" w:hAnsi="Tahoma" w:cs="Tahoma"/>
                <w:szCs w:val="18"/>
              </w:rPr>
            </w:pPr>
            <w:proofErr w:type="spellStart"/>
            <w:r w:rsidRPr="00F13FD5">
              <w:rPr>
                <w:rFonts w:ascii="Tahoma" w:hAnsi="Tahoma" w:cs="Tahoma"/>
                <w:szCs w:val="18"/>
              </w:rPr>
              <w:t>Zap</w:t>
            </w:r>
            <w:proofErr w:type="spellEnd"/>
            <w:r w:rsidRPr="00F13FD5">
              <w:rPr>
                <w:rFonts w:ascii="Tahoma" w:hAnsi="Tahoma" w:cs="Tahoma"/>
                <w:szCs w:val="18"/>
              </w:rPr>
              <w:t>. št.</w:t>
            </w:r>
          </w:p>
        </w:tc>
        <w:tc>
          <w:tcPr>
            <w:tcW w:w="993" w:type="dxa"/>
            <w:tcBorders>
              <w:top w:val="single" w:sz="2" w:space="0" w:color="auto"/>
              <w:left w:val="single" w:sz="2" w:space="0" w:color="auto"/>
              <w:bottom w:val="single" w:sz="12" w:space="0" w:color="auto"/>
              <w:right w:val="single" w:sz="2" w:space="0" w:color="auto"/>
            </w:tcBorders>
          </w:tcPr>
          <w:p w14:paraId="1EEBE3B5"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Javni</w:t>
            </w:r>
          </w:p>
          <w:p w14:paraId="5A8B546B"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naročnik</w:t>
            </w:r>
          </w:p>
        </w:tc>
        <w:tc>
          <w:tcPr>
            <w:tcW w:w="2409" w:type="dxa"/>
            <w:tcBorders>
              <w:top w:val="single" w:sz="2" w:space="0" w:color="auto"/>
              <w:left w:val="single" w:sz="2" w:space="0" w:color="auto"/>
              <w:bottom w:val="single" w:sz="12" w:space="0" w:color="auto"/>
              <w:right w:val="single" w:sz="2" w:space="0" w:color="auto"/>
            </w:tcBorders>
          </w:tcPr>
          <w:p w14:paraId="2E327985" w14:textId="77777777" w:rsidR="00FC3F8B" w:rsidRPr="00F13FD5" w:rsidRDefault="00FC3F8B" w:rsidP="00232070">
            <w:pPr>
              <w:keepNext/>
              <w:keepLines/>
              <w:tabs>
                <w:tab w:val="left" w:pos="567"/>
                <w:tab w:val="num" w:pos="851"/>
                <w:tab w:val="left" w:pos="993"/>
              </w:tabs>
              <w:rPr>
                <w:rFonts w:ascii="Tahoma" w:hAnsi="Tahoma" w:cs="Tahoma"/>
                <w:szCs w:val="18"/>
              </w:rPr>
            </w:pPr>
          </w:p>
          <w:p w14:paraId="616CA554"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Naziv naročnika</w:t>
            </w:r>
          </w:p>
        </w:tc>
        <w:tc>
          <w:tcPr>
            <w:tcW w:w="2195" w:type="dxa"/>
            <w:tcBorders>
              <w:top w:val="single" w:sz="2" w:space="0" w:color="auto"/>
              <w:left w:val="single" w:sz="2" w:space="0" w:color="auto"/>
              <w:bottom w:val="single" w:sz="12" w:space="0" w:color="auto"/>
              <w:right w:val="single" w:sz="2" w:space="0" w:color="auto"/>
            </w:tcBorders>
            <w:vAlign w:val="center"/>
          </w:tcPr>
          <w:p w14:paraId="200F6255" w14:textId="77777777" w:rsidR="00FC3F8B" w:rsidRPr="00F13FD5" w:rsidRDefault="00FC3F8B" w:rsidP="00232070">
            <w:pPr>
              <w:keepNext/>
              <w:keepLines/>
              <w:tabs>
                <w:tab w:val="left" w:pos="567"/>
                <w:tab w:val="num" w:pos="851"/>
                <w:tab w:val="left" w:pos="993"/>
              </w:tabs>
              <w:jc w:val="center"/>
              <w:rPr>
                <w:rFonts w:ascii="Tahoma" w:hAnsi="Tahoma" w:cs="Tahoma"/>
                <w:szCs w:val="18"/>
              </w:rPr>
            </w:pPr>
            <w:r w:rsidRPr="00F13FD5">
              <w:rPr>
                <w:rFonts w:ascii="Tahoma" w:hAnsi="Tahoma" w:cs="Tahoma"/>
                <w:szCs w:val="18"/>
              </w:rPr>
              <w:t>Predmet reference (dobava, montaža, zagon)</w:t>
            </w:r>
          </w:p>
        </w:tc>
        <w:tc>
          <w:tcPr>
            <w:tcW w:w="1701" w:type="dxa"/>
            <w:tcBorders>
              <w:top w:val="single" w:sz="2" w:space="0" w:color="auto"/>
              <w:left w:val="single" w:sz="2" w:space="0" w:color="auto"/>
              <w:bottom w:val="single" w:sz="12" w:space="0" w:color="auto"/>
              <w:right w:val="single" w:sz="2" w:space="0" w:color="auto"/>
            </w:tcBorders>
            <w:vAlign w:val="center"/>
          </w:tcPr>
          <w:p w14:paraId="093C100E" w14:textId="77777777" w:rsidR="00FC3F8B" w:rsidRPr="00F13FD5" w:rsidRDefault="00FC3F8B" w:rsidP="00232070">
            <w:pPr>
              <w:keepNext/>
              <w:keepLines/>
              <w:tabs>
                <w:tab w:val="left" w:pos="567"/>
                <w:tab w:val="num" w:pos="851"/>
                <w:tab w:val="left" w:pos="993"/>
              </w:tabs>
              <w:jc w:val="center"/>
              <w:rPr>
                <w:rFonts w:ascii="Tahoma" w:hAnsi="Tahoma" w:cs="Tahoma"/>
                <w:szCs w:val="18"/>
              </w:rPr>
            </w:pPr>
            <w:r w:rsidRPr="00F13FD5">
              <w:rPr>
                <w:rFonts w:ascii="Tahoma" w:hAnsi="Tahoma" w:cs="Tahoma"/>
                <w:szCs w:val="18"/>
              </w:rPr>
              <w:t>Leto izvedbe</w:t>
            </w:r>
          </w:p>
        </w:tc>
        <w:tc>
          <w:tcPr>
            <w:tcW w:w="1207" w:type="dxa"/>
            <w:tcBorders>
              <w:top w:val="single" w:sz="2" w:space="0" w:color="auto"/>
              <w:left w:val="single" w:sz="2" w:space="0" w:color="auto"/>
              <w:bottom w:val="single" w:sz="12" w:space="0" w:color="auto"/>
              <w:right w:val="single" w:sz="2" w:space="0" w:color="auto"/>
            </w:tcBorders>
            <w:vAlign w:val="center"/>
          </w:tcPr>
          <w:p w14:paraId="60408CE6" w14:textId="77777777" w:rsidR="00FC3F8B" w:rsidRPr="00F13FD5" w:rsidRDefault="00FC3F8B" w:rsidP="00232070">
            <w:pPr>
              <w:keepNext/>
              <w:keepLines/>
              <w:tabs>
                <w:tab w:val="left" w:pos="567"/>
                <w:tab w:val="num" w:pos="851"/>
                <w:tab w:val="left" w:pos="993"/>
              </w:tabs>
              <w:jc w:val="center"/>
              <w:rPr>
                <w:rFonts w:ascii="Tahoma" w:hAnsi="Tahoma" w:cs="Tahoma"/>
                <w:szCs w:val="18"/>
              </w:rPr>
            </w:pPr>
            <w:r w:rsidRPr="00F13FD5">
              <w:rPr>
                <w:rFonts w:ascii="Tahoma" w:hAnsi="Tahoma" w:cs="Tahoma"/>
                <w:szCs w:val="18"/>
              </w:rPr>
              <w:t>Št. puhal</w:t>
            </w:r>
          </w:p>
        </w:tc>
      </w:tr>
      <w:tr w:rsidR="00FC3F8B" w:rsidRPr="00F13FD5" w14:paraId="7A5E57A0" w14:textId="77777777" w:rsidTr="001D3263">
        <w:trPr>
          <w:trHeight w:val="780"/>
        </w:trPr>
        <w:tc>
          <w:tcPr>
            <w:tcW w:w="637" w:type="dxa"/>
            <w:tcBorders>
              <w:top w:val="nil"/>
            </w:tcBorders>
          </w:tcPr>
          <w:p w14:paraId="341956CA"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 xml:space="preserve"> 1.</w:t>
            </w:r>
          </w:p>
        </w:tc>
        <w:tc>
          <w:tcPr>
            <w:tcW w:w="993" w:type="dxa"/>
            <w:tcBorders>
              <w:top w:val="nil"/>
            </w:tcBorders>
            <w:vAlign w:val="center"/>
          </w:tcPr>
          <w:p w14:paraId="4B235009"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24C23C24"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Borders>
              <w:top w:val="nil"/>
            </w:tcBorders>
          </w:tcPr>
          <w:p w14:paraId="4A8A06DF"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Borders>
              <w:top w:val="nil"/>
            </w:tcBorders>
          </w:tcPr>
          <w:p w14:paraId="2C367207"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Borders>
              <w:top w:val="nil"/>
            </w:tcBorders>
          </w:tcPr>
          <w:p w14:paraId="3FC1484A"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Borders>
              <w:top w:val="nil"/>
            </w:tcBorders>
          </w:tcPr>
          <w:p w14:paraId="74FF1F3D"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06E80965" w14:textId="77777777" w:rsidTr="001D3263">
        <w:trPr>
          <w:trHeight w:val="780"/>
        </w:trPr>
        <w:tc>
          <w:tcPr>
            <w:tcW w:w="637" w:type="dxa"/>
          </w:tcPr>
          <w:p w14:paraId="105487B2"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2.</w:t>
            </w:r>
          </w:p>
        </w:tc>
        <w:tc>
          <w:tcPr>
            <w:tcW w:w="993" w:type="dxa"/>
            <w:vAlign w:val="center"/>
          </w:tcPr>
          <w:p w14:paraId="15E660CD"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421C6799"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56BF2B3A"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7EEA3751"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7A592A2A"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49B38452"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3AF7EB17" w14:textId="77777777" w:rsidTr="001D3263">
        <w:trPr>
          <w:trHeight w:val="780"/>
        </w:trPr>
        <w:tc>
          <w:tcPr>
            <w:tcW w:w="637" w:type="dxa"/>
          </w:tcPr>
          <w:p w14:paraId="0EBD25BC"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3.</w:t>
            </w:r>
          </w:p>
        </w:tc>
        <w:tc>
          <w:tcPr>
            <w:tcW w:w="993" w:type="dxa"/>
            <w:vAlign w:val="center"/>
          </w:tcPr>
          <w:p w14:paraId="095D6010"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5E3AF338"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16918808"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681C68D4"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24EE89A0"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6E227539"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45365B6F" w14:textId="77777777" w:rsidTr="001D3263">
        <w:trPr>
          <w:trHeight w:val="780"/>
        </w:trPr>
        <w:tc>
          <w:tcPr>
            <w:tcW w:w="637" w:type="dxa"/>
          </w:tcPr>
          <w:p w14:paraId="5402B409"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4.</w:t>
            </w:r>
          </w:p>
        </w:tc>
        <w:tc>
          <w:tcPr>
            <w:tcW w:w="993" w:type="dxa"/>
            <w:vAlign w:val="center"/>
          </w:tcPr>
          <w:p w14:paraId="06C19F94"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4D13B03B"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075C9B82"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06C67610"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06AC0142"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0FB8F25C"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5ACD7DC4" w14:textId="77777777" w:rsidTr="001D3263">
        <w:trPr>
          <w:trHeight w:val="780"/>
        </w:trPr>
        <w:tc>
          <w:tcPr>
            <w:tcW w:w="637" w:type="dxa"/>
          </w:tcPr>
          <w:p w14:paraId="515E8B03"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5.</w:t>
            </w:r>
          </w:p>
        </w:tc>
        <w:tc>
          <w:tcPr>
            <w:tcW w:w="993" w:type="dxa"/>
            <w:vAlign w:val="center"/>
          </w:tcPr>
          <w:p w14:paraId="3307DC30"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4F96FF12"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6EC42303"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7580233F"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4FD51D26"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3DCC1EFC"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6BDDC919" w14:textId="77777777" w:rsidTr="001D3263">
        <w:trPr>
          <w:trHeight w:val="866"/>
        </w:trPr>
        <w:tc>
          <w:tcPr>
            <w:tcW w:w="637" w:type="dxa"/>
          </w:tcPr>
          <w:p w14:paraId="185EA857"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6.</w:t>
            </w:r>
          </w:p>
        </w:tc>
        <w:tc>
          <w:tcPr>
            <w:tcW w:w="993" w:type="dxa"/>
            <w:vAlign w:val="center"/>
          </w:tcPr>
          <w:p w14:paraId="026CC6CF"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2213A554"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66BA4ED9"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146FC8AE"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1F7279A1"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05B0D4BB"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3B960461" w14:textId="77777777" w:rsidTr="001D3263">
        <w:trPr>
          <w:trHeight w:val="780"/>
        </w:trPr>
        <w:tc>
          <w:tcPr>
            <w:tcW w:w="637" w:type="dxa"/>
          </w:tcPr>
          <w:p w14:paraId="3678A2A4"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7.</w:t>
            </w:r>
          </w:p>
        </w:tc>
        <w:tc>
          <w:tcPr>
            <w:tcW w:w="993" w:type="dxa"/>
            <w:vAlign w:val="center"/>
          </w:tcPr>
          <w:p w14:paraId="4D045068"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398D9606"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07C141C5"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1C04D106"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7FD39E54"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746E03D5" w14:textId="77777777" w:rsidR="00FC3F8B" w:rsidRPr="00F13FD5" w:rsidRDefault="00FC3F8B" w:rsidP="00232070">
            <w:pPr>
              <w:keepNext/>
              <w:keepLines/>
              <w:tabs>
                <w:tab w:val="left" w:pos="567"/>
                <w:tab w:val="num" w:pos="851"/>
                <w:tab w:val="left" w:pos="993"/>
              </w:tabs>
              <w:rPr>
                <w:rFonts w:ascii="Tahoma" w:hAnsi="Tahoma" w:cs="Tahoma"/>
                <w:szCs w:val="18"/>
              </w:rPr>
            </w:pPr>
          </w:p>
        </w:tc>
      </w:tr>
      <w:tr w:rsidR="00FC3F8B" w:rsidRPr="00F13FD5" w14:paraId="7E225433" w14:textId="77777777" w:rsidTr="001D3263">
        <w:trPr>
          <w:trHeight w:val="780"/>
        </w:trPr>
        <w:tc>
          <w:tcPr>
            <w:tcW w:w="637" w:type="dxa"/>
          </w:tcPr>
          <w:p w14:paraId="0532DCC7"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8.</w:t>
            </w:r>
          </w:p>
        </w:tc>
        <w:tc>
          <w:tcPr>
            <w:tcW w:w="993" w:type="dxa"/>
            <w:vAlign w:val="center"/>
          </w:tcPr>
          <w:p w14:paraId="0B4C621D"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DA</w:t>
            </w:r>
          </w:p>
          <w:p w14:paraId="0C5C9F45" w14:textId="77777777" w:rsidR="00FC3F8B" w:rsidRPr="00F13FD5" w:rsidRDefault="00FC3F8B" w:rsidP="00232070">
            <w:pPr>
              <w:keepNext/>
              <w:keepLines/>
              <w:tabs>
                <w:tab w:val="left" w:pos="567"/>
                <w:tab w:val="num" w:pos="851"/>
                <w:tab w:val="left" w:pos="993"/>
              </w:tabs>
              <w:rPr>
                <w:rFonts w:ascii="Tahoma" w:hAnsi="Tahoma" w:cs="Tahoma"/>
                <w:szCs w:val="18"/>
              </w:rPr>
            </w:pPr>
            <w:r w:rsidRPr="00F13FD5">
              <w:rPr>
                <w:rFonts w:ascii="Tahoma" w:hAnsi="Tahoma" w:cs="Tahoma"/>
                <w:szCs w:val="18"/>
              </w:rPr>
              <w:t>NE</w:t>
            </w:r>
          </w:p>
        </w:tc>
        <w:tc>
          <w:tcPr>
            <w:tcW w:w="2409" w:type="dxa"/>
          </w:tcPr>
          <w:p w14:paraId="5856DE66"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2195" w:type="dxa"/>
          </w:tcPr>
          <w:p w14:paraId="179EE213"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701" w:type="dxa"/>
          </w:tcPr>
          <w:p w14:paraId="45539F69" w14:textId="77777777" w:rsidR="00FC3F8B" w:rsidRPr="00F13FD5" w:rsidRDefault="00FC3F8B" w:rsidP="00232070">
            <w:pPr>
              <w:keepNext/>
              <w:keepLines/>
              <w:tabs>
                <w:tab w:val="left" w:pos="567"/>
                <w:tab w:val="num" w:pos="851"/>
                <w:tab w:val="left" w:pos="993"/>
              </w:tabs>
              <w:rPr>
                <w:rFonts w:ascii="Tahoma" w:hAnsi="Tahoma" w:cs="Tahoma"/>
                <w:szCs w:val="18"/>
              </w:rPr>
            </w:pPr>
          </w:p>
        </w:tc>
        <w:tc>
          <w:tcPr>
            <w:tcW w:w="1207" w:type="dxa"/>
          </w:tcPr>
          <w:p w14:paraId="341754F0" w14:textId="77777777" w:rsidR="00FC3F8B" w:rsidRPr="00F13FD5" w:rsidRDefault="00FC3F8B" w:rsidP="00232070">
            <w:pPr>
              <w:keepNext/>
              <w:keepLines/>
              <w:tabs>
                <w:tab w:val="left" w:pos="567"/>
                <w:tab w:val="num" w:pos="851"/>
                <w:tab w:val="left" w:pos="993"/>
              </w:tabs>
              <w:rPr>
                <w:rFonts w:ascii="Tahoma" w:hAnsi="Tahoma" w:cs="Tahoma"/>
                <w:szCs w:val="18"/>
              </w:rPr>
            </w:pPr>
          </w:p>
        </w:tc>
      </w:tr>
    </w:tbl>
    <w:p w14:paraId="060520A4" w14:textId="77777777" w:rsidR="00FC3F8B" w:rsidRPr="00F13FD5" w:rsidRDefault="00FC3F8B" w:rsidP="00232070">
      <w:pPr>
        <w:keepNext/>
        <w:keepLines/>
        <w:tabs>
          <w:tab w:val="left" w:pos="0"/>
        </w:tabs>
        <w:rPr>
          <w:rFonts w:ascii="Tahoma" w:hAnsi="Tahoma" w:cs="Tahoma"/>
          <w:b/>
        </w:rPr>
      </w:pPr>
    </w:p>
    <w:p w14:paraId="0DC1EDA7" w14:textId="77777777" w:rsidR="00FC3F8B" w:rsidRPr="00F13FD5" w:rsidRDefault="00FC3F8B" w:rsidP="00232070">
      <w:pPr>
        <w:keepNext/>
        <w:keepLines/>
        <w:jc w:val="both"/>
        <w:rPr>
          <w:rFonts w:ascii="Tahoma" w:hAnsi="Tahoma" w:cs="Tahoma"/>
          <w:i/>
        </w:rPr>
      </w:pPr>
      <w:r w:rsidRPr="00F13FD5">
        <w:rPr>
          <w:rFonts w:ascii="Tahoma" w:hAnsi="Tahoma" w:cs="Tahoma"/>
          <w:i/>
        </w:rPr>
        <w:t>Opomba: Ponudniki naj navedejo samo dela (reference), s katerimi dokazujejo reference.</w:t>
      </w:r>
    </w:p>
    <w:p w14:paraId="63C6CA60" w14:textId="77777777" w:rsidR="00FC3F8B" w:rsidRPr="00F13FD5" w:rsidRDefault="00FC3F8B" w:rsidP="00232070">
      <w:pPr>
        <w:keepNext/>
        <w:keepLines/>
        <w:contextualSpacing/>
        <w:rPr>
          <w:rFonts w:ascii="Tahoma" w:hAnsi="Tahoma" w:cs="Tahoma"/>
        </w:rPr>
      </w:pPr>
    </w:p>
    <w:p w14:paraId="57F9A19D" w14:textId="77777777" w:rsidR="0037795F" w:rsidRPr="00F13FD5" w:rsidRDefault="0037795F" w:rsidP="00232070">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FC3F8B" w:rsidRPr="00F13FD5" w14:paraId="7C3824BB" w14:textId="77777777" w:rsidTr="001D3263">
        <w:trPr>
          <w:trHeight w:val="235"/>
        </w:trPr>
        <w:tc>
          <w:tcPr>
            <w:tcW w:w="3402" w:type="dxa"/>
            <w:tcBorders>
              <w:bottom w:val="single" w:sz="4" w:space="0" w:color="auto"/>
            </w:tcBorders>
          </w:tcPr>
          <w:p w14:paraId="5C4EB33E" w14:textId="77777777" w:rsidR="00FC3F8B" w:rsidRPr="00F13FD5" w:rsidRDefault="00FC3F8B" w:rsidP="00232070">
            <w:pPr>
              <w:keepNext/>
              <w:keepLines/>
              <w:jc w:val="both"/>
              <w:rPr>
                <w:rFonts w:ascii="Tahoma" w:hAnsi="Tahoma" w:cs="Tahoma"/>
              </w:rPr>
            </w:pPr>
          </w:p>
        </w:tc>
        <w:tc>
          <w:tcPr>
            <w:tcW w:w="2268" w:type="dxa"/>
          </w:tcPr>
          <w:p w14:paraId="523F40B7" w14:textId="77777777" w:rsidR="00FC3F8B" w:rsidRPr="00F13FD5" w:rsidRDefault="00FC3F8B" w:rsidP="00232070">
            <w:pPr>
              <w:keepNext/>
              <w:keepLines/>
              <w:jc w:val="both"/>
              <w:rPr>
                <w:rFonts w:ascii="Tahoma" w:hAnsi="Tahoma" w:cs="Tahoma"/>
              </w:rPr>
            </w:pPr>
          </w:p>
        </w:tc>
        <w:tc>
          <w:tcPr>
            <w:tcW w:w="3686" w:type="dxa"/>
            <w:tcBorders>
              <w:bottom w:val="single" w:sz="4" w:space="0" w:color="auto"/>
            </w:tcBorders>
          </w:tcPr>
          <w:p w14:paraId="5FA29B99" w14:textId="77777777" w:rsidR="00FC3F8B" w:rsidRPr="00F13FD5" w:rsidRDefault="00FC3F8B" w:rsidP="00232070">
            <w:pPr>
              <w:keepNext/>
              <w:keepLines/>
              <w:jc w:val="both"/>
              <w:rPr>
                <w:rFonts w:ascii="Tahoma" w:hAnsi="Tahoma" w:cs="Tahoma"/>
              </w:rPr>
            </w:pPr>
          </w:p>
        </w:tc>
      </w:tr>
      <w:tr w:rsidR="00FC3F8B" w:rsidRPr="00F13FD5" w14:paraId="1EEB2A3E" w14:textId="77777777" w:rsidTr="001D3263">
        <w:trPr>
          <w:trHeight w:val="235"/>
        </w:trPr>
        <w:tc>
          <w:tcPr>
            <w:tcW w:w="3402" w:type="dxa"/>
            <w:tcBorders>
              <w:top w:val="single" w:sz="4" w:space="0" w:color="auto"/>
            </w:tcBorders>
          </w:tcPr>
          <w:p w14:paraId="10E60635" w14:textId="77777777" w:rsidR="00FC3F8B" w:rsidRPr="00F13FD5" w:rsidRDefault="00FC3F8B" w:rsidP="00232070">
            <w:pPr>
              <w:keepNext/>
              <w:keepLines/>
              <w:jc w:val="both"/>
              <w:rPr>
                <w:rFonts w:ascii="Tahoma" w:hAnsi="Tahoma" w:cs="Tahoma"/>
              </w:rPr>
            </w:pPr>
            <w:r w:rsidRPr="00F13FD5">
              <w:rPr>
                <w:rFonts w:ascii="Tahoma" w:hAnsi="Tahoma" w:cs="Tahoma"/>
              </w:rPr>
              <w:t xml:space="preserve">(kraj, datum)                                        </w:t>
            </w:r>
          </w:p>
        </w:tc>
        <w:tc>
          <w:tcPr>
            <w:tcW w:w="2268" w:type="dxa"/>
          </w:tcPr>
          <w:p w14:paraId="6388E4DC" w14:textId="77777777" w:rsidR="00FC3F8B" w:rsidRPr="00F13FD5" w:rsidRDefault="00FC3F8B" w:rsidP="00232070">
            <w:pPr>
              <w:keepNext/>
              <w:keepLines/>
              <w:jc w:val="center"/>
              <w:rPr>
                <w:rFonts w:ascii="Tahoma" w:hAnsi="Tahoma" w:cs="Tahoma"/>
              </w:rPr>
            </w:pPr>
            <w:r w:rsidRPr="00F13FD5">
              <w:rPr>
                <w:rFonts w:ascii="Tahoma" w:hAnsi="Tahoma" w:cs="Tahoma"/>
              </w:rPr>
              <w:t>žig</w:t>
            </w:r>
          </w:p>
        </w:tc>
        <w:tc>
          <w:tcPr>
            <w:tcW w:w="3686" w:type="dxa"/>
            <w:tcBorders>
              <w:top w:val="single" w:sz="4" w:space="0" w:color="auto"/>
            </w:tcBorders>
          </w:tcPr>
          <w:p w14:paraId="37F9E48A" w14:textId="77777777" w:rsidR="00DA29B2" w:rsidRPr="00F13FD5" w:rsidRDefault="00FC3F8B" w:rsidP="00232070">
            <w:pPr>
              <w:keepNext/>
              <w:keepLines/>
              <w:jc w:val="both"/>
              <w:rPr>
                <w:rFonts w:ascii="Tahoma" w:hAnsi="Tahoma" w:cs="Tahoma"/>
              </w:rPr>
            </w:pPr>
            <w:r w:rsidRPr="00F13FD5">
              <w:rPr>
                <w:rFonts w:ascii="Tahoma" w:hAnsi="Tahoma" w:cs="Tahoma"/>
              </w:rPr>
              <w:t>(</w:t>
            </w:r>
            <w:r w:rsidR="00DA29B2" w:rsidRPr="00F13FD5">
              <w:rPr>
                <w:rFonts w:ascii="Tahoma" w:hAnsi="Tahoma" w:cs="Tahoma"/>
              </w:rPr>
              <w:t xml:space="preserve">naziv ponudnika in podpis </w:t>
            </w:r>
          </w:p>
          <w:p w14:paraId="15C0C250" w14:textId="08C16604" w:rsidR="00FC3F8B" w:rsidRPr="00F13FD5" w:rsidRDefault="00DA29B2" w:rsidP="00232070">
            <w:pPr>
              <w:keepNext/>
              <w:keepLines/>
              <w:jc w:val="both"/>
              <w:rPr>
                <w:rFonts w:ascii="Tahoma" w:hAnsi="Tahoma" w:cs="Tahoma"/>
              </w:rPr>
            </w:pPr>
            <w:r w:rsidRPr="00F13FD5">
              <w:rPr>
                <w:rFonts w:ascii="Tahoma" w:hAnsi="Tahoma" w:cs="Tahoma"/>
              </w:rPr>
              <w:t>odgovorne osebe</w:t>
            </w:r>
            <w:r w:rsidR="00FC3F8B" w:rsidRPr="00F13FD5">
              <w:rPr>
                <w:rFonts w:ascii="Tahoma" w:hAnsi="Tahoma" w:cs="Tahoma"/>
              </w:rPr>
              <w:t>)</w:t>
            </w:r>
          </w:p>
        </w:tc>
      </w:tr>
    </w:tbl>
    <w:p w14:paraId="3EC04253" w14:textId="77777777" w:rsidR="00FC3F8B" w:rsidRPr="00F13FD5" w:rsidRDefault="00FC3F8B" w:rsidP="00232070">
      <w:pPr>
        <w:keepNext/>
        <w:keepLines/>
        <w:contextualSpacing/>
        <w:rPr>
          <w:rFonts w:ascii="Tahoma" w:hAnsi="Tahoma" w:cs="Tahoma"/>
          <w:sz w:val="24"/>
        </w:rPr>
      </w:pPr>
    </w:p>
    <w:p w14:paraId="70BD2DA9" w14:textId="77777777" w:rsidR="00FC3F8B" w:rsidRPr="00F13FD5" w:rsidRDefault="00FC3F8B" w:rsidP="00232070">
      <w:pPr>
        <w:keepNext/>
        <w:keepLines/>
        <w:contextualSpacing/>
        <w:rPr>
          <w:rFonts w:ascii="Tahoma" w:hAnsi="Tahoma" w:cs="Tahoma"/>
          <w:sz w:val="24"/>
        </w:rPr>
      </w:pPr>
    </w:p>
    <w:p w14:paraId="68B94F1A" w14:textId="77777777" w:rsidR="00FC3F8B" w:rsidRPr="00F13FD5" w:rsidRDefault="00FC3F8B" w:rsidP="00232070">
      <w:pPr>
        <w:keepNext/>
        <w:keepLines/>
        <w:contextualSpacing/>
        <w:rPr>
          <w:rFonts w:ascii="Tahoma" w:hAnsi="Tahoma" w:cs="Tahoma"/>
          <w:sz w:val="24"/>
        </w:rPr>
      </w:pPr>
    </w:p>
    <w:p w14:paraId="281C8D0A" w14:textId="77777777" w:rsidR="00FC3F8B" w:rsidRPr="00F13FD5" w:rsidRDefault="00FC3F8B" w:rsidP="00232070">
      <w:pPr>
        <w:keepNext/>
        <w:keepLines/>
        <w:contextualSpacing/>
        <w:jc w:val="both"/>
        <w:rPr>
          <w:rFonts w:ascii="Tahoma" w:hAnsi="Tahoma" w:cs="Tahoma"/>
          <w:i/>
          <w:sz w:val="18"/>
          <w:szCs w:val="18"/>
        </w:rPr>
      </w:pPr>
      <w:r w:rsidRPr="00F13FD5">
        <w:rPr>
          <w:rFonts w:ascii="Tahoma" w:hAnsi="Tahoma" w:cs="Tahoma"/>
          <w:b/>
          <w:i/>
          <w:sz w:val="18"/>
          <w:szCs w:val="18"/>
        </w:rPr>
        <w:t>Opomba:</w:t>
      </w:r>
      <w:r w:rsidRPr="00F13FD5">
        <w:rPr>
          <w:rFonts w:ascii="Tahoma" w:hAnsi="Tahoma" w:cs="Tahoma"/>
          <w:i/>
          <w:sz w:val="18"/>
          <w:szCs w:val="18"/>
        </w:rPr>
        <w:t xml:space="preserve"> Ponudnik obrazec razmnoži v potrebnem številu.</w:t>
      </w:r>
    </w:p>
    <w:p w14:paraId="6A5B7506" w14:textId="77777777" w:rsidR="00FC3F8B" w:rsidRPr="00F13FD5" w:rsidRDefault="00FC3F8B" w:rsidP="00232070">
      <w:pPr>
        <w:keepNext/>
        <w:keepLines/>
        <w:contextualSpacing/>
        <w:jc w:val="both"/>
        <w:rPr>
          <w:rFonts w:ascii="Tahoma" w:hAnsi="Tahoma" w:cs="Tahoma"/>
          <w:b/>
          <w:i/>
          <w:sz w:val="16"/>
          <w:szCs w:val="18"/>
        </w:rPr>
      </w:pPr>
    </w:p>
    <w:p w14:paraId="51A55074" w14:textId="77777777" w:rsidR="00FC3F8B" w:rsidRPr="00F13FD5" w:rsidRDefault="00FC3F8B" w:rsidP="00232070">
      <w:pPr>
        <w:keepNext/>
        <w:keepLines/>
        <w:contextualSpacing/>
        <w:rPr>
          <w:rFonts w:ascii="Tahoma" w:hAnsi="Tahoma" w:cs="Tahoma"/>
          <w:b/>
          <w:i/>
          <w:sz w:val="18"/>
          <w:szCs w:val="18"/>
          <w:u w:val="single"/>
        </w:rPr>
      </w:pPr>
      <w:r w:rsidRPr="00F13FD5">
        <w:rPr>
          <w:rFonts w:ascii="Tahoma" w:hAnsi="Tahoma" w:cs="Tahoma"/>
          <w:b/>
          <w:i/>
          <w:sz w:val="18"/>
          <w:szCs w:val="18"/>
        </w:rPr>
        <w:t xml:space="preserve">Navodilo: </w:t>
      </w:r>
      <w:r w:rsidRPr="00F13FD5">
        <w:rPr>
          <w:rFonts w:ascii="Tahoma" w:hAnsi="Tahoma" w:cs="Tahoma"/>
          <w:i/>
          <w:sz w:val="18"/>
          <w:szCs w:val="18"/>
        </w:rPr>
        <w:t xml:space="preserve">Ponudnik </w:t>
      </w:r>
      <w:r w:rsidRPr="00F13FD5">
        <w:rPr>
          <w:rFonts w:ascii="Tahoma" w:hAnsi="Tahoma" w:cs="Tahoma"/>
          <w:i/>
          <w:sz w:val="18"/>
          <w:szCs w:val="18"/>
          <w:u w:val="single"/>
        </w:rPr>
        <w:t>obrazec</w:t>
      </w:r>
      <w:r w:rsidRPr="00F13FD5">
        <w:rPr>
          <w:rFonts w:ascii="Tahoma" w:hAnsi="Tahoma" w:cs="Tahoma"/>
          <w:b/>
          <w:i/>
          <w:sz w:val="18"/>
          <w:szCs w:val="18"/>
        </w:rPr>
        <w:t xml:space="preserve"> </w:t>
      </w:r>
      <w:r w:rsidRPr="00F13FD5">
        <w:rPr>
          <w:rFonts w:ascii="Tahoma" w:hAnsi="Tahoma" w:cs="Tahoma"/>
          <w:i/>
          <w:sz w:val="18"/>
          <w:szCs w:val="18"/>
        </w:rPr>
        <w:t>v okviru sistema e-JN</w:t>
      </w:r>
      <w:r w:rsidRPr="00F13FD5">
        <w:rPr>
          <w:rFonts w:ascii="Tahoma" w:hAnsi="Tahoma" w:cs="Tahoma"/>
          <w:b/>
          <w:i/>
          <w:sz w:val="18"/>
          <w:szCs w:val="18"/>
        </w:rPr>
        <w:t xml:space="preserve"> </w:t>
      </w:r>
      <w:r w:rsidRPr="00F13FD5">
        <w:rPr>
          <w:rFonts w:ascii="Tahoma" w:hAnsi="Tahoma" w:cs="Tahoma"/>
          <w:b/>
          <w:i/>
          <w:sz w:val="18"/>
          <w:szCs w:val="18"/>
          <w:u w:val="single"/>
        </w:rPr>
        <w:t>naloži v Razdelek »DOKUMENTI«, del »Ostale priloge«!</w:t>
      </w:r>
    </w:p>
    <w:bookmarkEnd w:id="47"/>
    <w:p w14:paraId="1904BAFE" w14:textId="77777777" w:rsidR="00D10D23" w:rsidRPr="00F13FD5" w:rsidRDefault="00D10D23" w:rsidP="00232070">
      <w:pPr>
        <w:keepNext/>
        <w:keepLines/>
      </w:pPr>
    </w:p>
    <w:p w14:paraId="20526467" w14:textId="694CE371" w:rsidR="00896F45" w:rsidRPr="00F13FD5" w:rsidRDefault="00896F45" w:rsidP="00232070">
      <w:pPr>
        <w:keepNext/>
        <w:keepLines/>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1F8F1A65" w14:textId="77777777" w:rsidTr="001D3263">
        <w:tc>
          <w:tcPr>
            <w:tcW w:w="608" w:type="dxa"/>
            <w:tcBorders>
              <w:right w:val="nil"/>
            </w:tcBorders>
          </w:tcPr>
          <w:p w14:paraId="706B48B6" w14:textId="77777777" w:rsidR="00D10D23" w:rsidRPr="00F13FD5" w:rsidRDefault="00D10D23" w:rsidP="00232070">
            <w:pPr>
              <w:keepNext/>
              <w:keepLines/>
              <w:jc w:val="both"/>
              <w:rPr>
                <w:rFonts w:ascii="Tahoma" w:hAnsi="Tahoma" w:cs="Tahoma"/>
              </w:rPr>
            </w:pPr>
            <w:bookmarkStart w:id="48" w:name="_Hlk230677532"/>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5ED163C1" w14:textId="7A7F1931" w:rsidR="00D10D23" w:rsidRPr="00F13FD5" w:rsidRDefault="00D10D23" w:rsidP="00232070">
            <w:pPr>
              <w:keepNext/>
              <w:keepLines/>
              <w:rPr>
                <w:rFonts w:ascii="Tahoma" w:hAnsi="Tahoma" w:cs="Tahoma"/>
              </w:rPr>
            </w:pPr>
            <w:r w:rsidRPr="00F13FD5">
              <w:rPr>
                <w:rFonts w:ascii="Tahoma" w:hAnsi="Tahoma" w:cs="Tahoma"/>
              </w:rPr>
              <w:t>POTRDITEV REFERENC S STRANI POSAMEZNIH NAROČNIKOV ZA DOBAVO IN MONTAŽO PUHAL</w:t>
            </w:r>
          </w:p>
        </w:tc>
        <w:tc>
          <w:tcPr>
            <w:tcW w:w="851" w:type="dxa"/>
            <w:tcBorders>
              <w:top w:val="single" w:sz="4" w:space="0" w:color="auto"/>
              <w:left w:val="single" w:sz="4" w:space="0" w:color="auto"/>
              <w:bottom w:val="single" w:sz="4" w:space="0" w:color="auto"/>
              <w:right w:val="nil"/>
            </w:tcBorders>
          </w:tcPr>
          <w:p w14:paraId="21ECC3D9"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322226B" w14:textId="492428A2"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6/</w:t>
            </w:r>
            <w:r w:rsidR="005B0A4C" w:rsidRPr="00F13FD5">
              <w:rPr>
                <w:rFonts w:ascii="Tahoma" w:hAnsi="Tahoma" w:cs="Tahoma"/>
                <w:b/>
                <w:iCs/>
              </w:rPr>
              <w:t>2</w:t>
            </w:r>
            <w:r w:rsidRPr="00F13FD5">
              <w:rPr>
                <w:rFonts w:ascii="Tahoma" w:hAnsi="Tahoma" w:cs="Tahoma"/>
                <w:b/>
                <w:iCs/>
              </w:rPr>
              <w:t xml:space="preserve"> </w:t>
            </w:r>
          </w:p>
        </w:tc>
      </w:tr>
      <w:bookmarkEnd w:id="48"/>
    </w:tbl>
    <w:p w14:paraId="0BD68D92" w14:textId="77777777" w:rsidR="00EA55DF" w:rsidRPr="00F13FD5" w:rsidRDefault="00EA55DF" w:rsidP="00232070">
      <w:pPr>
        <w:keepNext/>
        <w:keepLines/>
      </w:pPr>
    </w:p>
    <w:p w14:paraId="2C8B8032" w14:textId="5505702A" w:rsidR="00896F45" w:rsidRPr="00F13FD5" w:rsidRDefault="00896F45" w:rsidP="00232070">
      <w:pPr>
        <w:keepNext/>
        <w:keepLines/>
        <w:jc w:val="both"/>
        <w:rPr>
          <w:rFonts w:ascii="Tahoma" w:hAnsi="Tahoma" w:cs="Tahoma"/>
        </w:rPr>
      </w:pPr>
      <w:r w:rsidRPr="00F13FD5">
        <w:rPr>
          <w:rFonts w:ascii="Tahoma" w:hAnsi="Tahoma" w:cs="Tahoma"/>
          <w:b/>
          <w:bCs/>
        </w:rPr>
        <w:t>IZPOLNI PONUDNIK!</w:t>
      </w:r>
    </w:p>
    <w:p w14:paraId="6D9F6F00" w14:textId="77777777" w:rsidR="00896F45" w:rsidRPr="00F13FD5" w:rsidRDefault="00896F45" w:rsidP="00232070">
      <w:pPr>
        <w:keepNext/>
        <w:keepLines/>
        <w:jc w:val="both"/>
        <w:rPr>
          <w:rFonts w:ascii="Tahoma" w:hAnsi="Tahoma" w:cs="Tahoma"/>
        </w:rPr>
      </w:pPr>
      <w:r w:rsidRPr="00F13FD5">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187231F0" w14:textId="77777777" w:rsidR="00896F45" w:rsidRPr="00F13FD5" w:rsidRDefault="00896F45" w:rsidP="00232070">
      <w:pPr>
        <w:keepNext/>
        <w:keepLines/>
        <w:jc w:val="both"/>
        <w:rPr>
          <w:rFonts w:ascii="Tahoma" w:hAnsi="Tahoma" w:cs="Tahoma"/>
        </w:rPr>
      </w:pP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189"/>
        <w:gridCol w:w="465"/>
        <w:gridCol w:w="2011"/>
        <w:gridCol w:w="1030"/>
        <w:gridCol w:w="2649"/>
        <w:gridCol w:w="12"/>
      </w:tblGrid>
      <w:tr w:rsidR="00896F45" w:rsidRPr="00F13FD5" w14:paraId="44B47D1E" w14:textId="77777777" w:rsidTr="00581613">
        <w:trPr>
          <w:gridAfter w:val="1"/>
          <w:wAfter w:w="12" w:type="dxa"/>
          <w:trHeight w:val="310"/>
        </w:trPr>
        <w:tc>
          <w:tcPr>
            <w:tcW w:w="9344" w:type="dxa"/>
            <w:gridSpan w:val="5"/>
            <w:tcBorders>
              <w:top w:val="single" w:sz="2" w:space="0" w:color="auto"/>
              <w:left w:val="single" w:sz="2" w:space="0" w:color="auto"/>
              <w:bottom w:val="single" w:sz="2" w:space="0" w:color="auto"/>
              <w:right w:val="single" w:sz="2" w:space="0" w:color="auto"/>
            </w:tcBorders>
            <w:vAlign w:val="center"/>
          </w:tcPr>
          <w:p w14:paraId="6FF27D0E" w14:textId="77777777" w:rsidR="00896F45" w:rsidRPr="00F13FD5" w:rsidRDefault="00896F45" w:rsidP="00232070">
            <w:pPr>
              <w:keepNext/>
              <w:keepLines/>
              <w:rPr>
                <w:rFonts w:ascii="Tahoma" w:hAnsi="Tahoma" w:cs="Tahoma"/>
                <w:b/>
              </w:rPr>
            </w:pPr>
            <w:r w:rsidRPr="00F13FD5">
              <w:rPr>
                <w:rFonts w:ascii="Tahoma" w:hAnsi="Tahoma" w:cs="Tahoma"/>
                <w:b/>
              </w:rPr>
              <w:t>Podatki o investitorju del (izdajatelju reference)</w:t>
            </w:r>
          </w:p>
        </w:tc>
      </w:tr>
      <w:tr w:rsidR="00896F45" w:rsidRPr="00F13FD5" w14:paraId="739D0721" w14:textId="77777777" w:rsidTr="00581613">
        <w:trPr>
          <w:gridAfter w:val="1"/>
          <w:wAfter w:w="12" w:type="dxa"/>
          <w:trHeight w:val="310"/>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5B30CBA0" w14:textId="77777777" w:rsidR="00896F45" w:rsidRPr="00F13FD5" w:rsidRDefault="00896F45" w:rsidP="00232070">
            <w:pPr>
              <w:keepNext/>
              <w:keepLines/>
              <w:rPr>
                <w:rFonts w:ascii="Tahoma" w:hAnsi="Tahoma" w:cs="Tahoma"/>
              </w:rPr>
            </w:pPr>
            <w:r w:rsidRPr="00F13FD5">
              <w:rPr>
                <w:rFonts w:ascii="Tahoma" w:hAnsi="Tahoma" w:cs="Tahoma"/>
              </w:rPr>
              <w:t>Naziv investitorja del (naročnik oz. plačnik):</w:t>
            </w:r>
          </w:p>
        </w:tc>
        <w:tc>
          <w:tcPr>
            <w:tcW w:w="5690" w:type="dxa"/>
            <w:gridSpan w:val="3"/>
            <w:tcBorders>
              <w:top w:val="single" w:sz="2" w:space="0" w:color="auto"/>
              <w:left w:val="single" w:sz="2" w:space="0" w:color="auto"/>
              <w:bottom w:val="single" w:sz="2" w:space="0" w:color="auto"/>
              <w:right w:val="single" w:sz="2" w:space="0" w:color="auto"/>
            </w:tcBorders>
          </w:tcPr>
          <w:p w14:paraId="7A00B042" w14:textId="77777777" w:rsidR="00896F45" w:rsidRPr="00F13FD5" w:rsidRDefault="00896F45" w:rsidP="00232070">
            <w:pPr>
              <w:keepNext/>
              <w:keepLines/>
              <w:rPr>
                <w:rFonts w:ascii="Tahoma" w:hAnsi="Tahoma" w:cs="Tahoma"/>
              </w:rPr>
            </w:pPr>
          </w:p>
          <w:p w14:paraId="0776CCD7" w14:textId="77777777" w:rsidR="00896F45" w:rsidRPr="00F13FD5" w:rsidRDefault="00896F45" w:rsidP="00232070">
            <w:pPr>
              <w:keepNext/>
              <w:keepLines/>
              <w:rPr>
                <w:rFonts w:ascii="Tahoma" w:hAnsi="Tahoma" w:cs="Tahoma"/>
              </w:rPr>
            </w:pPr>
          </w:p>
        </w:tc>
      </w:tr>
      <w:tr w:rsidR="00896F45" w:rsidRPr="00F13FD5" w14:paraId="6E2FE84B" w14:textId="77777777" w:rsidTr="00581613">
        <w:trPr>
          <w:gridAfter w:val="1"/>
          <w:wAfter w:w="12" w:type="dxa"/>
          <w:trHeight w:val="338"/>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6A277193" w14:textId="77777777" w:rsidR="00896F45" w:rsidRPr="00F13FD5" w:rsidRDefault="00896F45" w:rsidP="00232070">
            <w:pPr>
              <w:keepNext/>
              <w:keepLines/>
              <w:rPr>
                <w:rFonts w:ascii="Tahoma" w:hAnsi="Tahoma" w:cs="Tahoma"/>
              </w:rPr>
            </w:pPr>
            <w:r w:rsidRPr="00F13FD5">
              <w:rPr>
                <w:rFonts w:ascii="Tahoma" w:hAnsi="Tahoma" w:cs="Tahoma"/>
              </w:rPr>
              <w:t>Naslov (sedež) investitorja:</w:t>
            </w:r>
          </w:p>
        </w:tc>
        <w:tc>
          <w:tcPr>
            <w:tcW w:w="5690" w:type="dxa"/>
            <w:gridSpan w:val="3"/>
            <w:tcBorders>
              <w:top w:val="single" w:sz="2" w:space="0" w:color="auto"/>
              <w:left w:val="single" w:sz="2" w:space="0" w:color="auto"/>
              <w:bottom w:val="single" w:sz="2" w:space="0" w:color="auto"/>
              <w:right w:val="single" w:sz="2" w:space="0" w:color="auto"/>
            </w:tcBorders>
          </w:tcPr>
          <w:p w14:paraId="063D0686" w14:textId="77777777" w:rsidR="00896F45" w:rsidRPr="00F13FD5" w:rsidRDefault="00896F45" w:rsidP="00232070">
            <w:pPr>
              <w:keepNext/>
              <w:keepLines/>
              <w:rPr>
                <w:rFonts w:ascii="Tahoma" w:hAnsi="Tahoma" w:cs="Tahoma"/>
              </w:rPr>
            </w:pPr>
          </w:p>
        </w:tc>
      </w:tr>
      <w:tr w:rsidR="00896F45" w:rsidRPr="00F13FD5" w14:paraId="564134BD" w14:textId="77777777" w:rsidTr="00581613">
        <w:trPr>
          <w:gridAfter w:val="1"/>
          <w:wAfter w:w="12" w:type="dxa"/>
          <w:trHeight w:val="375"/>
        </w:trPr>
        <w:tc>
          <w:tcPr>
            <w:tcW w:w="3654" w:type="dxa"/>
            <w:gridSpan w:val="2"/>
            <w:vMerge w:val="restart"/>
            <w:tcBorders>
              <w:top w:val="single" w:sz="2" w:space="0" w:color="auto"/>
              <w:left w:val="single" w:sz="2" w:space="0" w:color="auto"/>
              <w:right w:val="single" w:sz="2" w:space="0" w:color="auto"/>
            </w:tcBorders>
            <w:vAlign w:val="center"/>
          </w:tcPr>
          <w:p w14:paraId="3EEF6621" w14:textId="77777777" w:rsidR="00896F45" w:rsidRPr="00F13FD5" w:rsidRDefault="00896F45" w:rsidP="00232070">
            <w:pPr>
              <w:keepNext/>
              <w:keepLines/>
              <w:rPr>
                <w:rFonts w:ascii="Tahoma" w:hAnsi="Tahoma" w:cs="Tahoma"/>
              </w:rPr>
            </w:pPr>
            <w:r w:rsidRPr="00F13FD5">
              <w:rPr>
                <w:rFonts w:ascii="Tahoma" w:hAnsi="Tahoma" w:cs="Tahoma"/>
              </w:rPr>
              <w:t>Kontaktna oseba investitorja:</w:t>
            </w:r>
          </w:p>
        </w:tc>
        <w:tc>
          <w:tcPr>
            <w:tcW w:w="5690" w:type="dxa"/>
            <w:gridSpan w:val="3"/>
            <w:tcBorders>
              <w:top w:val="single" w:sz="2" w:space="0" w:color="auto"/>
              <w:left w:val="single" w:sz="2" w:space="0" w:color="auto"/>
              <w:bottom w:val="single" w:sz="2" w:space="0" w:color="auto"/>
              <w:right w:val="single" w:sz="2" w:space="0" w:color="auto"/>
            </w:tcBorders>
          </w:tcPr>
          <w:p w14:paraId="012DD496" w14:textId="77777777" w:rsidR="00896F45" w:rsidRPr="00F13FD5" w:rsidRDefault="00896F45" w:rsidP="00232070">
            <w:pPr>
              <w:keepNext/>
              <w:keepLines/>
              <w:rPr>
                <w:rFonts w:ascii="Tahoma" w:hAnsi="Tahoma" w:cs="Tahoma"/>
              </w:rPr>
            </w:pPr>
            <w:r w:rsidRPr="00F13FD5">
              <w:rPr>
                <w:rFonts w:ascii="Tahoma" w:hAnsi="Tahoma" w:cs="Tahoma"/>
              </w:rPr>
              <w:t>Ime in priimek:</w:t>
            </w:r>
          </w:p>
        </w:tc>
      </w:tr>
      <w:tr w:rsidR="00896F45" w:rsidRPr="00F13FD5" w14:paraId="765CF228" w14:textId="77777777" w:rsidTr="00581613">
        <w:trPr>
          <w:gridAfter w:val="1"/>
          <w:wAfter w:w="12" w:type="dxa"/>
          <w:trHeight w:val="375"/>
        </w:trPr>
        <w:tc>
          <w:tcPr>
            <w:tcW w:w="3654" w:type="dxa"/>
            <w:gridSpan w:val="2"/>
            <w:vMerge/>
            <w:tcBorders>
              <w:left w:val="single" w:sz="2" w:space="0" w:color="auto"/>
              <w:bottom w:val="single" w:sz="2" w:space="0" w:color="auto"/>
              <w:right w:val="single" w:sz="2" w:space="0" w:color="auto"/>
            </w:tcBorders>
            <w:vAlign w:val="center"/>
          </w:tcPr>
          <w:p w14:paraId="1E9123FC" w14:textId="77777777" w:rsidR="00896F45" w:rsidRPr="00F13FD5" w:rsidRDefault="00896F45" w:rsidP="00232070">
            <w:pPr>
              <w:keepNext/>
              <w:keepLines/>
              <w:rPr>
                <w:rFonts w:ascii="Tahoma" w:hAnsi="Tahoma" w:cs="Tahoma"/>
              </w:rPr>
            </w:pPr>
          </w:p>
        </w:tc>
        <w:tc>
          <w:tcPr>
            <w:tcW w:w="3041" w:type="dxa"/>
            <w:gridSpan w:val="2"/>
            <w:tcBorders>
              <w:top w:val="single" w:sz="2" w:space="0" w:color="auto"/>
              <w:left w:val="single" w:sz="2" w:space="0" w:color="auto"/>
              <w:bottom w:val="single" w:sz="2" w:space="0" w:color="auto"/>
              <w:right w:val="single" w:sz="2" w:space="0" w:color="auto"/>
            </w:tcBorders>
          </w:tcPr>
          <w:p w14:paraId="411E3A03" w14:textId="77777777" w:rsidR="00896F45" w:rsidRPr="00F13FD5" w:rsidRDefault="00896F45" w:rsidP="00232070">
            <w:pPr>
              <w:keepNext/>
              <w:keepLines/>
              <w:rPr>
                <w:rFonts w:ascii="Tahoma" w:hAnsi="Tahoma" w:cs="Tahoma"/>
              </w:rPr>
            </w:pPr>
            <w:r w:rsidRPr="00F13FD5">
              <w:rPr>
                <w:rFonts w:ascii="Tahoma" w:hAnsi="Tahoma" w:cs="Tahoma"/>
              </w:rPr>
              <w:t>Telefon:</w:t>
            </w:r>
          </w:p>
        </w:tc>
        <w:tc>
          <w:tcPr>
            <w:tcW w:w="2649" w:type="dxa"/>
            <w:tcBorders>
              <w:top w:val="single" w:sz="2" w:space="0" w:color="auto"/>
              <w:left w:val="single" w:sz="2" w:space="0" w:color="auto"/>
              <w:bottom w:val="single" w:sz="2" w:space="0" w:color="auto"/>
              <w:right w:val="single" w:sz="2" w:space="0" w:color="auto"/>
            </w:tcBorders>
          </w:tcPr>
          <w:p w14:paraId="3FA45929" w14:textId="77777777" w:rsidR="00896F45" w:rsidRPr="00F13FD5" w:rsidRDefault="00896F45" w:rsidP="00232070">
            <w:pPr>
              <w:keepNext/>
              <w:keepLines/>
              <w:rPr>
                <w:rFonts w:ascii="Tahoma" w:hAnsi="Tahoma" w:cs="Tahoma"/>
              </w:rPr>
            </w:pPr>
            <w:r w:rsidRPr="00F13FD5">
              <w:rPr>
                <w:rFonts w:ascii="Tahoma" w:hAnsi="Tahoma" w:cs="Tahoma"/>
              </w:rPr>
              <w:t>E-pošta:</w:t>
            </w:r>
          </w:p>
          <w:p w14:paraId="1EFD4C18" w14:textId="77777777" w:rsidR="00896F45" w:rsidRPr="00F13FD5" w:rsidRDefault="00896F45" w:rsidP="00232070">
            <w:pPr>
              <w:keepNext/>
              <w:keepLines/>
              <w:rPr>
                <w:rFonts w:ascii="Tahoma" w:hAnsi="Tahoma" w:cs="Tahoma"/>
              </w:rPr>
            </w:pPr>
          </w:p>
        </w:tc>
      </w:tr>
      <w:tr w:rsidR="00896F45" w:rsidRPr="00F13FD5" w14:paraId="5E16C9AA" w14:textId="77777777" w:rsidTr="00581613">
        <w:trPr>
          <w:gridAfter w:val="1"/>
          <w:wAfter w:w="12" w:type="dxa"/>
          <w:trHeight w:val="355"/>
        </w:trPr>
        <w:tc>
          <w:tcPr>
            <w:tcW w:w="9344" w:type="dxa"/>
            <w:gridSpan w:val="5"/>
            <w:tcBorders>
              <w:top w:val="single" w:sz="2" w:space="0" w:color="auto"/>
              <w:left w:val="single" w:sz="2" w:space="0" w:color="auto"/>
              <w:bottom w:val="single" w:sz="2" w:space="0" w:color="auto"/>
              <w:right w:val="single" w:sz="2" w:space="0" w:color="auto"/>
            </w:tcBorders>
            <w:vAlign w:val="center"/>
          </w:tcPr>
          <w:p w14:paraId="66C2E6A2" w14:textId="77777777" w:rsidR="00896F45" w:rsidRPr="00F13FD5" w:rsidRDefault="00896F45" w:rsidP="00232070">
            <w:pPr>
              <w:keepNext/>
              <w:keepLines/>
              <w:rPr>
                <w:rFonts w:ascii="Tahoma" w:hAnsi="Tahoma" w:cs="Tahoma"/>
              </w:rPr>
            </w:pPr>
            <w:r w:rsidRPr="00F13FD5">
              <w:rPr>
                <w:rFonts w:ascii="Tahoma" w:hAnsi="Tahoma" w:cs="Tahoma"/>
                <w:b/>
              </w:rPr>
              <w:t>Podatki o izvajalcu del:</w:t>
            </w:r>
          </w:p>
        </w:tc>
      </w:tr>
      <w:tr w:rsidR="00896F45" w:rsidRPr="00F13FD5" w14:paraId="504CB60D" w14:textId="77777777" w:rsidTr="00581613">
        <w:trPr>
          <w:gridAfter w:val="1"/>
          <w:wAfter w:w="12" w:type="dxa"/>
          <w:trHeight w:val="334"/>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2B435F6B" w14:textId="77777777" w:rsidR="00896F45" w:rsidRPr="00F13FD5" w:rsidRDefault="00896F45" w:rsidP="00232070">
            <w:pPr>
              <w:keepNext/>
              <w:keepLines/>
              <w:rPr>
                <w:rFonts w:ascii="Tahoma" w:hAnsi="Tahoma" w:cs="Tahoma"/>
              </w:rPr>
            </w:pPr>
            <w:r w:rsidRPr="00F13FD5">
              <w:rPr>
                <w:rFonts w:ascii="Tahoma" w:hAnsi="Tahoma" w:cs="Tahoma"/>
              </w:rPr>
              <w:t>Izvajalec (naziv in sedež):</w:t>
            </w:r>
          </w:p>
        </w:tc>
        <w:tc>
          <w:tcPr>
            <w:tcW w:w="5690" w:type="dxa"/>
            <w:gridSpan w:val="3"/>
            <w:tcBorders>
              <w:top w:val="single" w:sz="2" w:space="0" w:color="auto"/>
              <w:left w:val="single" w:sz="2" w:space="0" w:color="auto"/>
              <w:bottom w:val="single" w:sz="2" w:space="0" w:color="auto"/>
              <w:right w:val="single" w:sz="2" w:space="0" w:color="auto"/>
            </w:tcBorders>
          </w:tcPr>
          <w:p w14:paraId="52B04B7C" w14:textId="77777777" w:rsidR="00896F45" w:rsidRPr="00F13FD5" w:rsidRDefault="00896F45" w:rsidP="00232070">
            <w:pPr>
              <w:keepNext/>
              <w:keepLines/>
              <w:rPr>
                <w:rFonts w:ascii="Tahoma" w:hAnsi="Tahoma" w:cs="Tahoma"/>
              </w:rPr>
            </w:pPr>
          </w:p>
        </w:tc>
      </w:tr>
      <w:tr w:rsidR="00896F45" w:rsidRPr="00F13FD5" w14:paraId="1DC1C130" w14:textId="77777777" w:rsidTr="00581613">
        <w:trPr>
          <w:gridAfter w:val="1"/>
          <w:wAfter w:w="12" w:type="dxa"/>
          <w:trHeight w:val="344"/>
        </w:trPr>
        <w:tc>
          <w:tcPr>
            <w:tcW w:w="9344" w:type="dxa"/>
            <w:gridSpan w:val="5"/>
            <w:tcBorders>
              <w:top w:val="single" w:sz="2" w:space="0" w:color="auto"/>
              <w:left w:val="single" w:sz="2" w:space="0" w:color="auto"/>
              <w:bottom w:val="single" w:sz="2" w:space="0" w:color="auto"/>
              <w:right w:val="single" w:sz="2" w:space="0" w:color="auto"/>
            </w:tcBorders>
            <w:vAlign w:val="center"/>
            <w:hideMark/>
          </w:tcPr>
          <w:p w14:paraId="29F1010B" w14:textId="77777777" w:rsidR="00896F45" w:rsidRPr="00F13FD5" w:rsidRDefault="00896F45" w:rsidP="00232070">
            <w:pPr>
              <w:keepNext/>
              <w:keepLines/>
              <w:rPr>
                <w:rFonts w:ascii="Tahoma" w:hAnsi="Tahoma" w:cs="Tahoma"/>
                <w:b/>
              </w:rPr>
            </w:pPr>
            <w:r w:rsidRPr="00F13FD5">
              <w:rPr>
                <w:rFonts w:ascii="Tahoma" w:hAnsi="Tahoma" w:cs="Tahoma"/>
                <w:b/>
              </w:rPr>
              <w:t>Podatki o referenčnem poslu</w:t>
            </w:r>
          </w:p>
        </w:tc>
      </w:tr>
      <w:tr w:rsidR="00896F45" w:rsidRPr="00F13FD5" w14:paraId="2AE020F6" w14:textId="77777777" w:rsidTr="00581613">
        <w:trPr>
          <w:gridAfter w:val="1"/>
          <w:wAfter w:w="12" w:type="dxa"/>
          <w:trHeight w:val="421"/>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2D1D1F23" w14:textId="77777777" w:rsidR="00896F45" w:rsidRPr="00F13FD5" w:rsidRDefault="00896F45" w:rsidP="00232070">
            <w:pPr>
              <w:keepNext/>
              <w:keepLines/>
              <w:rPr>
                <w:rFonts w:ascii="Tahoma" w:hAnsi="Tahoma" w:cs="Tahoma"/>
              </w:rPr>
            </w:pPr>
            <w:r w:rsidRPr="00F13FD5">
              <w:rPr>
                <w:rFonts w:ascii="Tahoma" w:hAnsi="Tahoma" w:cs="Tahoma"/>
              </w:rPr>
              <w:t>Naziv posla/pogodbe:</w:t>
            </w:r>
          </w:p>
        </w:tc>
        <w:tc>
          <w:tcPr>
            <w:tcW w:w="5690" w:type="dxa"/>
            <w:gridSpan w:val="3"/>
            <w:tcBorders>
              <w:top w:val="single" w:sz="2" w:space="0" w:color="auto"/>
              <w:left w:val="single" w:sz="2" w:space="0" w:color="auto"/>
              <w:bottom w:val="single" w:sz="2" w:space="0" w:color="auto"/>
              <w:right w:val="single" w:sz="2" w:space="0" w:color="auto"/>
            </w:tcBorders>
          </w:tcPr>
          <w:p w14:paraId="51404D3E" w14:textId="77777777" w:rsidR="00896F45" w:rsidRPr="00F13FD5" w:rsidRDefault="00896F45" w:rsidP="00232070">
            <w:pPr>
              <w:keepNext/>
              <w:keepLines/>
              <w:rPr>
                <w:rFonts w:ascii="Tahoma" w:hAnsi="Tahoma" w:cs="Tahoma"/>
              </w:rPr>
            </w:pPr>
          </w:p>
        </w:tc>
      </w:tr>
      <w:tr w:rsidR="005237EA" w:rsidRPr="00F13FD5" w14:paraId="32DD6E51" w14:textId="77777777" w:rsidTr="00581613">
        <w:trPr>
          <w:gridAfter w:val="1"/>
          <w:wAfter w:w="12" w:type="dxa"/>
          <w:trHeight w:val="483"/>
        </w:trPr>
        <w:tc>
          <w:tcPr>
            <w:tcW w:w="3654" w:type="dxa"/>
            <w:gridSpan w:val="2"/>
            <w:tcBorders>
              <w:top w:val="single" w:sz="2" w:space="0" w:color="auto"/>
              <w:left w:val="single" w:sz="2" w:space="0" w:color="auto"/>
              <w:bottom w:val="single" w:sz="2" w:space="0" w:color="auto"/>
              <w:right w:val="single" w:sz="2" w:space="0" w:color="auto"/>
            </w:tcBorders>
            <w:vAlign w:val="center"/>
          </w:tcPr>
          <w:p w14:paraId="32E4F9CC" w14:textId="1EF446EF" w:rsidR="005237EA" w:rsidRPr="00F13FD5" w:rsidRDefault="005237EA" w:rsidP="00232070">
            <w:pPr>
              <w:keepNext/>
              <w:keepLines/>
              <w:rPr>
                <w:rFonts w:ascii="Tahoma" w:hAnsi="Tahoma" w:cs="Tahoma"/>
              </w:rPr>
            </w:pPr>
            <w:r w:rsidRPr="00F13FD5">
              <w:rPr>
                <w:rFonts w:ascii="Tahoma" w:hAnsi="Tahoma" w:cs="Tahoma"/>
              </w:rPr>
              <w:t>Uspešno izveden in zaključen posel, ki je predmet javnega naročila (obkroži/označi)</w:t>
            </w:r>
          </w:p>
        </w:tc>
        <w:tc>
          <w:tcPr>
            <w:tcW w:w="5690" w:type="dxa"/>
            <w:gridSpan w:val="3"/>
            <w:tcBorders>
              <w:top w:val="single" w:sz="2" w:space="0" w:color="auto"/>
              <w:left w:val="single" w:sz="2" w:space="0" w:color="auto"/>
              <w:bottom w:val="single" w:sz="2" w:space="0" w:color="auto"/>
              <w:right w:val="single" w:sz="2" w:space="0" w:color="auto"/>
            </w:tcBorders>
          </w:tcPr>
          <w:p w14:paraId="154FD650" w14:textId="05358252" w:rsidR="005237EA" w:rsidRPr="00F13FD5" w:rsidRDefault="005237EA" w:rsidP="00232070">
            <w:pPr>
              <w:keepNext/>
              <w:keepLines/>
              <w:jc w:val="both"/>
              <w:rPr>
                <w:rFonts w:ascii="Tahoma" w:hAnsi="Tahoma" w:cs="Tahoma"/>
              </w:rPr>
            </w:pPr>
            <w:r w:rsidRPr="00F13FD5">
              <w:rPr>
                <w:rFonts w:ascii="Segoe UI Symbol" w:hAnsi="Segoe UI Symbol" w:cs="Segoe UI Symbol"/>
              </w:rPr>
              <w:t>☐</w:t>
            </w:r>
            <w:r w:rsidRPr="00F13FD5">
              <w:rPr>
                <w:rFonts w:ascii="Tahoma" w:hAnsi="Tahoma" w:cs="Tahoma"/>
              </w:rPr>
              <w:t xml:space="preserve"> dobava puhal       </w:t>
            </w:r>
            <w:r w:rsidRPr="00F13FD5">
              <w:rPr>
                <w:rFonts w:ascii="Segoe UI Symbol" w:hAnsi="Segoe UI Symbol" w:cs="Segoe UI Symbol"/>
              </w:rPr>
              <w:t>☐</w:t>
            </w:r>
            <w:r w:rsidRPr="00F13FD5">
              <w:rPr>
                <w:rFonts w:ascii="Tahoma" w:hAnsi="Tahoma" w:cs="Tahoma"/>
              </w:rPr>
              <w:t xml:space="preserve"> montaža puhal                </w:t>
            </w:r>
          </w:p>
        </w:tc>
      </w:tr>
      <w:tr w:rsidR="005237EA" w:rsidRPr="00F13FD5" w14:paraId="77B71CB2" w14:textId="77777777" w:rsidTr="00581613">
        <w:trPr>
          <w:gridAfter w:val="1"/>
          <w:wAfter w:w="12" w:type="dxa"/>
          <w:trHeight w:val="483"/>
        </w:trPr>
        <w:tc>
          <w:tcPr>
            <w:tcW w:w="3654" w:type="dxa"/>
            <w:gridSpan w:val="2"/>
            <w:tcBorders>
              <w:top w:val="single" w:sz="2" w:space="0" w:color="auto"/>
              <w:left w:val="single" w:sz="2" w:space="0" w:color="auto"/>
              <w:bottom w:val="single" w:sz="2" w:space="0" w:color="auto"/>
              <w:right w:val="single" w:sz="2" w:space="0" w:color="auto"/>
            </w:tcBorders>
            <w:vAlign w:val="center"/>
          </w:tcPr>
          <w:p w14:paraId="3670660E" w14:textId="20116D02" w:rsidR="005237EA" w:rsidRPr="00F13FD5" w:rsidRDefault="005237EA" w:rsidP="00232070">
            <w:pPr>
              <w:keepNext/>
              <w:keepLines/>
              <w:rPr>
                <w:rFonts w:ascii="Tahoma" w:hAnsi="Tahoma" w:cs="Tahoma"/>
              </w:rPr>
            </w:pPr>
            <w:r w:rsidRPr="00F13FD5">
              <w:rPr>
                <w:rFonts w:ascii="Tahoma" w:hAnsi="Tahoma" w:cs="Tahoma"/>
              </w:rPr>
              <w:t>Karakteristike dobavljenega/ih puhal/a (vnesite vrednosti):</w:t>
            </w:r>
          </w:p>
        </w:tc>
        <w:tc>
          <w:tcPr>
            <w:tcW w:w="5690" w:type="dxa"/>
            <w:gridSpan w:val="3"/>
            <w:tcBorders>
              <w:top w:val="single" w:sz="2" w:space="0" w:color="auto"/>
              <w:left w:val="single" w:sz="2" w:space="0" w:color="auto"/>
              <w:bottom w:val="single" w:sz="2" w:space="0" w:color="auto"/>
              <w:right w:val="single" w:sz="2" w:space="0" w:color="auto"/>
            </w:tcBorders>
          </w:tcPr>
          <w:p w14:paraId="151F4D28" w14:textId="77777777" w:rsidR="005237EA" w:rsidRPr="00F13FD5" w:rsidRDefault="005237EA" w:rsidP="00232070">
            <w:pPr>
              <w:keepNext/>
              <w:keepLines/>
              <w:numPr>
                <w:ilvl w:val="0"/>
                <w:numId w:val="29"/>
              </w:numPr>
              <w:jc w:val="both"/>
              <w:rPr>
                <w:rFonts w:ascii="Tahoma" w:hAnsi="Tahoma" w:cs="Tahoma"/>
                <w:bCs/>
              </w:rPr>
            </w:pPr>
            <w:r w:rsidRPr="00F13FD5">
              <w:rPr>
                <w:rFonts w:ascii="Tahoma" w:hAnsi="Tahoma" w:cs="Tahoma"/>
                <w:bCs/>
              </w:rPr>
              <w:t>število puhal: ___________________</w:t>
            </w:r>
          </w:p>
          <w:p w14:paraId="6CDFB126" w14:textId="77777777" w:rsidR="005237EA" w:rsidRPr="00F13FD5" w:rsidRDefault="005237EA" w:rsidP="00232070">
            <w:pPr>
              <w:keepNext/>
              <w:keepLines/>
              <w:numPr>
                <w:ilvl w:val="0"/>
                <w:numId w:val="29"/>
              </w:numPr>
              <w:jc w:val="both"/>
              <w:rPr>
                <w:rFonts w:ascii="Tahoma" w:hAnsi="Tahoma" w:cs="Tahoma"/>
                <w:bCs/>
              </w:rPr>
            </w:pPr>
            <w:r w:rsidRPr="00F13FD5">
              <w:rPr>
                <w:rFonts w:ascii="Tahoma" w:hAnsi="Tahoma" w:cs="Tahoma"/>
                <w:bCs/>
              </w:rPr>
              <w:t>tip puhala: _____________________</w:t>
            </w:r>
          </w:p>
          <w:p w14:paraId="5C9BF2CB" w14:textId="5B5DDA9E" w:rsidR="005237EA" w:rsidRDefault="0092101C" w:rsidP="00232070">
            <w:pPr>
              <w:keepNext/>
              <w:keepLines/>
              <w:numPr>
                <w:ilvl w:val="0"/>
                <w:numId w:val="29"/>
              </w:numPr>
              <w:jc w:val="both"/>
              <w:rPr>
                <w:rFonts w:ascii="Tahoma" w:hAnsi="Tahoma" w:cs="Tahoma"/>
                <w:bCs/>
              </w:rPr>
            </w:pPr>
            <w:r w:rsidRPr="0092101C">
              <w:rPr>
                <w:rFonts w:ascii="Tahoma" w:hAnsi="Tahoma" w:cs="Tahoma"/>
                <w:bCs/>
              </w:rPr>
              <w:t>nazivni pretok posameznega puhala</w:t>
            </w:r>
            <w:r w:rsidR="005237EA" w:rsidRPr="00F13FD5">
              <w:rPr>
                <w:rFonts w:ascii="Tahoma" w:hAnsi="Tahoma" w:cs="Tahoma"/>
                <w:bCs/>
              </w:rPr>
              <w:t xml:space="preserve"> (Nm</w:t>
            </w:r>
            <w:r w:rsidR="005237EA" w:rsidRPr="00F13FD5">
              <w:rPr>
                <w:rFonts w:ascii="Tahoma" w:hAnsi="Tahoma" w:cs="Tahoma"/>
                <w:bCs/>
                <w:vertAlign w:val="superscript"/>
              </w:rPr>
              <w:t>3</w:t>
            </w:r>
            <w:r w:rsidR="005237EA" w:rsidRPr="00F13FD5">
              <w:rPr>
                <w:rFonts w:ascii="Tahoma" w:hAnsi="Tahoma" w:cs="Tahoma"/>
                <w:bCs/>
              </w:rPr>
              <w:t>/h): _________________</w:t>
            </w:r>
          </w:p>
          <w:p w14:paraId="572EFF41" w14:textId="07380F7C" w:rsidR="00C955EA" w:rsidRDefault="00C955EA" w:rsidP="00232070">
            <w:pPr>
              <w:keepNext/>
              <w:keepLines/>
              <w:numPr>
                <w:ilvl w:val="0"/>
                <w:numId w:val="29"/>
              </w:numPr>
              <w:jc w:val="both"/>
              <w:rPr>
                <w:rFonts w:ascii="Tahoma" w:hAnsi="Tahoma" w:cs="Tahoma"/>
                <w:bCs/>
              </w:rPr>
            </w:pPr>
            <w:r w:rsidRPr="00C955EA">
              <w:rPr>
                <w:rFonts w:ascii="Tahoma" w:hAnsi="Tahoma" w:cs="Tahoma"/>
                <w:bCs/>
              </w:rPr>
              <w:t xml:space="preserve">tlačna razlika </w:t>
            </w:r>
            <w:proofErr w:type="spellStart"/>
            <w:r w:rsidRPr="00C955EA">
              <w:rPr>
                <w:rFonts w:ascii="Tahoma" w:hAnsi="Tahoma" w:cs="Tahoma"/>
                <w:bCs/>
              </w:rPr>
              <w:t>Δp</w:t>
            </w:r>
            <w:proofErr w:type="spellEnd"/>
            <w:r w:rsidRPr="00C955EA">
              <w:rPr>
                <w:rFonts w:ascii="Tahoma" w:hAnsi="Tahoma" w:cs="Tahoma"/>
                <w:bCs/>
              </w:rPr>
              <w:t xml:space="preserve"> (</w:t>
            </w:r>
            <w:proofErr w:type="spellStart"/>
            <w:r w:rsidRPr="00C955EA">
              <w:rPr>
                <w:rFonts w:ascii="Tahoma" w:hAnsi="Tahoma" w:cs="Tahoma"/>
                <w:bCs/>
              </w:rPr>
              <w:t>mbar</w:t>
            </w:r>
            <w:proofErr w:type="spellEnd"/>
            <w:r w:rsidRPr="00C955EA">
              <w:rPr>
                <w:rFonts w:ascii="Tahoma" w:hAnsi="Tahoma" w:cs="Tahoma"/>
                <w:bCs/>
              </w:rPr>
              <w:t>): ____________</w:t>
            </w:r>
          </w:p>
          <w:p w14:paraId="1107EA60" w14:textId="12EA7D1D" w:rsidR="005237EA" w:rsidRPr="00C955EA" w:rsidRDefault="00C955EA" w:rsidP="00232070">
            <w:pPr>
              <w:keepNext/>
              <w:keepLines/>
              <w:numPr>
                <w:ilvl w:val="0"/>
                <w:numId w:val="29"/>
              </w:numPr>
              <w:jc w:val="both"/>
              <w:rPr>
                <w:rFonts w:ascii="Tahoma" w:hAnsi="Tahoma" w:cs="Tahoma"/>
                <w:bCs/>
              </w:rPr>
            </w:pPr>
            <w:r w:rsidRPr="00C955EA">
              <w:rPr>
                <w:rFonts w:ascii="Tahoma" w:hAnsi="Tahoma" w:cs="Tahoma"/>
                <w:bCs/>
              </w:rPr>
              <w:t>objekt vgradnje (čistilna naprava oziroma primerljiv industrijski objekt): ______________________</w:t>
            </w:r>
          </w:p>
        </w:tc>
      </w:tr>
      <w:tr w:rsidR="00896F45" w:rsidRPr="00F13FD5" w14:paraId="71748039" w14:textId="77777777" w:rsidTr="00581613">
        <w:trPr>
          <w:gridAfter w:val="1"/>
          <w:wAfter w:w="12" w:type="dxa"/>
          <w:cantSplit/>
          <w:trHeight w:val="498"/>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735D443F" w14:textId="77777777" w:rsidR="00896F45" w:rsidRPr="00F13FD5" w:rsidRDefault="00896F45" w:rsidP="00232070">
            <w:pPr>
              <w:keepNext/>
              <w:keepLines/>
              <w:rPr>
                <w:rFonts w:ascii="Tahoma" w:hAnsi="Tahoma" w:cs="Tahoma"/>
              </w:rPr>
            </w:pPr>
            <w:r w:rsidRPr="00F13FD5">
              <w:rPr>
                <w:rFonts w:ascii="Tahoma" w:hAnsi="Tahoma" w:cs="Tahoma"/>
              </w:rPr>
              <w:t>Mesec in leto - obdobje izvedbe:</w:t>
            </w:r>
          </w:p>
        </w:tc>
        <w:tc>
          <w:tcPr>
            <w:tcW w:w="5690" w:type="dxa"/>
            <w:gridSpan w:val="3"/>
            <w:tcBorders>
              <w:top w:val="single" w:sz="2" w:space="0" w:color="auto"/>
              <w:left w:val="single" w:sz="2" w:space="0" w:color="auto"/>
              <w:bottom w:val="single" w:sz="2" w:space="0" w:color="auto"/>
              <w:right w:val="single" w:sz="2" w:space="0" w:color="auto"/>
            </w:tcBorders>
            <w:vAlign w:val="center"/>
          </w:tcPr>
          <w:p w14:paraId="5C101EA5" w14:textId="59419B7F" w:rsidR="008F1C59" w:rsidRPr="00F13FD5" w:rsidRDefault="00896F45" w:rsidP="00232070">
            <w:pPr>
              <w:keepNext/>
              <w:keepLines/>
              <w:rPr>
                <w:rFonts w:ascii="Tahoma" w:hAnsi="Tahoma" w:cs="Tahoma"/>
              </w:rPr>
            </w:pPr>
            <w:r w:rsidRPr="00F13FD5">
              <w:rPr>
                <w:rFonts w:ascii="Tahoma" w:hAnsi="Tahoma" w:cs="Tahoma"/>
              </w:rPr>
              <w:t xml:space="preserve"> Od __________________    do_________________</w:t>
            </w:r>
          </w:p>
        </w:tc>
      </w:tr>
      <w:tr w:rsidR="00896F45" w:rsidRPr="00F13FD5" w14:paraId="34738CB7" w14:textId="77777777" w:rsidTr="00581613">
        <w:trPr>
          <w:gridAfter w:val="1"/>
          <w:wAfter w:w="12" w:type="dxa"/>
          <w:trHeight w:val="306"/>
        </w:trPr>
        <w:tc>
          <w:tcPr>
            <w:tcW w:w="3654" w:type="dxa"/>
            <w:gridSpan w:val="2"/>
            <w:tcBorders>
              <w:top w:val="single" w:sz="2" w:space="0" w:color="auto"/>
              <w:left w:val="single" w:sz="2" w:space="0" w:color="auto"/>
              <w:bottom w:val="single" w:sz="2" w:space="0" w:color="auto"/>
              <w:right w:val="single" w:sz="2" w:space="0" w:color="auto"/>
            </w:tcBorders>
            <w:vAlign w:val="center"/>
            <w:hideMark/>
          </w:tcPr>
          <w:p w14:paraId="1D67F435" w14:textId="77777777" w:rsidR="00896F45" w:rsidRPr="00F13FD5" w:rsidRDefault="00896F45" w:rsidP="00232070">
            <w:pPr>
              <w:keepNext/>
              <w:keepLines/>
              <w:rPr>
                <w:rFonts w:ascii="Tahoma" w:hAnsi="Tahoma" w:cs="Tahoma"/>
              </w:rPr>
            </w:pPr>
            <w:r w:rsidRPr="00F13FD5">
              <w:rPr>
                <w:rFonts w:ascii="Tahoma" w:hAnsi="Tahoma" w:cs="Tahoma"/>
              </w:rPr>
              <w:t>Kraj izvedbe posla:</w:t>
            </w:r>
          </w:p>
        </w:tc>
        <w:tc>
          <w:tcPr>
            <w:tcW w:w="5690" w:type="dxa"/>
            <w:gridSpan w:val="3"/>
            <w:tcBorders>
              <w:top w:val="single" w:sz="2" w:space="0" w:color="auto"/>
              <w:left w:val="single" w:sz="2" w:space="0" w:color="auto"/>
              <w:bottom w:val="single" w:sz="4" w:space="0" w:color="auto"/>
              <w:right w:val="single" w:sz="2" w:space="0" w:color="auto"/>
            </w:tcBorders>
            <w:vAlign w:val="center"/>
          </w:tcPr>
          <w:p w14:paraId="6812CDF1" w14:textId="77777777" w:rsidR="00896F45" w:rsidRPr="00F13FD5" w:rsidRDefault="00896F45" w:rsidP="00232070">
            <w:pPr>
              <w:keepNext/>
              <w:keepLines/>
              <w:rPr>
                <w:rFonts w:ascii="Tahoma" w:hAnsi="Tahoma" w:cs="Tahoma"/>
              </w:rPr>
            </w:pPr>
          </w:p>
        </w:tc>
      </w:tr>
      <w:tr w:rsidR="00896F45" w:rsidRPr="00F13FD5" w14:paraId="6701FC65" w14:textId="77777777" w:rsidTr="00581613">
        <w:trPr>
          <w:gridAfter w:val="1"/>
          <w:wAfter w:w="12" w:type="dxa"/>
          <w:trHeight w:val="347"/>
        </w:trPr>
        <w:tc>
          <w:tcPr>
            <w:tcW w:w="3654" w:type="dxa"/>
            <w:gridSpan w:val="2"/>
            <w:tcBorders>
              <w:top w:val="single" w:sz="2" w:space="0" w:color="auto"/>
              <w:left w:val="single" w:sz="2" w:space="0" w:color="auto"/>
              <w:bottom w:val="single" w:sz="2" w:space="0" w:color="auto"/>
              <w:right w:val="single" w:sz="2" w:space="0" w:color="auto"/>
            </w:tcBorders>
            <w:vAlign w:val="center"/>
          </w:tcPr>
          <w:p w14:paraId="4CC94DD1" w14:textId="77777777" w:rsidR="00896F45" w:rsidRPr="00F13FD5" w:rsidRDefault="00896F45" w:rsidP="00232070">
            <w:pPr>
              <w:keepNext/>
              <w:keepLines/>
              <w:shd w:val="clear" w:color="auto" w:fill="FFFFFF"/>
              <w:tabs>
                <w:tab w:val="left" w:pos="0"/>
              </w:tabs>
              <w:ind w:right="6"/>
              <w:jc w:val="both"/>
              <w:rPr>
                <w:rFonts w:ascii="Tahoma" w:hAnsi="Tahoma" w:cs="Tahoma"/>
              </w:rPr>
            </w:pPr>
            <w:r w:rsidRPr="00F13FD5">
              <w:rPr>
                <w:rFonts w:ascii="Tahoma" w:hAnsi="Tahoma" w:cs="Tahoma"/>
              </w:rPr>
              <w:t>Vrednost posla v EUR brez DDV:</w:t>
            </w:r>
          </w:p>
        </w:tc>
        <w:tc>
          <w:tcPr>
            <w:tcW w:w="5690" w:type="dxa"/>
            <w:gridSpan w:val="3"/>
            <w:tcBorders>
              <w:top w:val="single" w:sz="2" w:space="0" w:color="auto"/>
              <w:left w:val="single" w:sz="2" w:space="0" w:color="auto"/>
              <w:bottom w:val="single" w:sz="2" w:space="0" w:color="auto"/>
              <w:right w:val="single" w:sz="2" w:space="0" w:color="auto"/>
            </w:tcBorders>
            <w:vAlign w:val="center"/>
          </w:tcPr>
          <w:p w14:paraId="61BB3C37" w14:textId="77777777" w:rsidR="00896F45" w:rsidRPr="00F13FD5" w:rsidRDefault="00896F45" w:rsidP="00232070">
            <w:pPr>
              <w:keepNext/>
              <w:keepLines/>
              <w:jc w:val="center"/>
              <w:rPr>
                <w:rFonts w:ascii="Tahoma" w:hAnsi="Tahoma" w:cs="Tahoma"/>
              </w:rPr>
            </w:pPr>
          </w:p>
        </w:tc>
      </w:tr>
      <w:tr w:rsidR="00F17C9E" w:rsidRPr="00F13FD5" w14:paraId="7B8B0A73" w14:textId="77777777" w:rsidTr="00563A14">
        <w:tblPrEx>
          <w:tblCellMar>
            <w:left w:w="70" w:type="dxa"/>
            <w:right w:w="70" w:type="dxa"/>
          </w:tblCellMar>
          <w:tblLook w:val="0000" w:firstRow="0" w:lastRow="0" w:firstColumn="0" w:lastColumn="0" w:noHBand="0" w:noVBand="0"/>
        </w:tblPrEx>
        <w:trPr>
          <w:trHeight w:val="494"/>
        </w:trPr>
        <w:tc>
          <w:tcPr>
            <w:tcW w:w="3189" w:type="dxa"/>
            <w:tcBorders>
              <w:bottom w:val="single" w:sz="4" w:space="0" w:color="auto"/>
            </w:tcBorders>
            <w:vAlign w:val="center"/>
          </w:tcPr>
          <w:p w14:paraId="5E677970" w14:textId="77777777" w:rsidR="00F17C9E" w:rsidRPr="00F13FD5" w:rsidRDefault="00F17C9E" w:rsidP="00232070">
            <w:pPr>
              <w:keepNext/>
              <w:keepLines/>
              <w:tabs>
                <w:tab w:val="left" w:pos="567"/>
                <w:tab w:val="num" w:pos="851"/>
                <w:tab w:val="left" w:pos="993"/>
              </w:tabs>
              <w:rPr>
                <w:rFonts w:ascii="Tahoma" w:hAnsi="Tahoma" w:cs="Tahoma"/>
              </w:rPr>
            </w:pPr>
          </w:p>
        </w:tc>
        <w:tc>
          <w:tcPr>
            <w:tcW w:w="2476" w:type="dxa"/>
            <w:gridSpan w:val="2"/>
            <w:vAlign w:val="center"/>
          </w:tcPr>
          <w:p w14:paraId="42AA9D4C" w14:textId="77777777" w:rsidR="00F17C9E" w:rsidRPr="00F13FD5" w:rsidRDefault="00F17C9E" w:rsidP="00232070">
            <w:pPr>
              <w:keepNext/>
              <w:keepLines/>
              <w:tabs>
                <w:tab w:val="left" w:pos="567"/>
                <w:tab w:val="num" w:pos="851"/>
                <w:tab w:val="left" w:pos="993"/>
              </w:tabs>
              <w:jc w:val="center"/>
              <w:rPr>
                <w:rFonts w:ascii="Tahoma" w:hAnsi="Tahoma" w:cs="Tahoma"/>
              </w:rPr>
            </w:pPr>
          </w:p>
        </w:tc>
        <w:tc>
          <w:tcPr>
            <w:tcW w:w="3691" w:type="dxa"/>
            <w:gridSpan w:val="3"/>
            <w:tcBorders>
              <w:bottom w:val="single" w:sz="4" w:space="0" w:color="auto"/>
            </w:tcBorders>
            <w:vAlign w:val="center"/>
          </w:tcPr>
          <w:p w14:paraId="26613DC2" w14:textId="77777777" w:rsidR="00F17C9E" w:rsidRPr="00F13FD5" w:rsidRDefault="00F17C9E" w:rsidP="00232070">
            <w:pPr>
              <w:keepNext/>
              <w:keepLines/>
              <w:tabs>
                <w:tab w:val="left" w:pos="567"/>
                <w:tab w:val="num" w:pos="851"/>
                <w:tab w:val="left" w:pos="993"/>
              </w:tabs>
              <w:rPr>
                <w:rFonts w:ascii="Tahoma" w:hAnsi="Tahoma" w:cs="Tahoma"/>
              </w:rPr>
            </w:pPr>
          </w:p>
        </w:tc>
      </w:tr>
      <w:tr w:rsidR="00F17C9E" w:rsidRPr="00F13FD5" w14:paraId="7591B818" w14:textId="77777777" w:rsidTr="00581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89" w:type="dxa"/>
          </w:tcPr>
          <w:p w14:paraId="7023CF09" w14:textId="77777777" w:rsidR="00F17C9E" w:rsidRPr="00F13FD5" w:rsidRDefault="00F17C9E" w:rsidP="00232070">
            <w:pPr>
              <w:keepNext/>
              <w:keepLines/>
              <w:tabs>
                <w:tab w:val="left" w:pos="567"/>
                <w:tab w:val="num" w:pos="851"/>
                <w:tab w:val="left" w:pos="993"/>
              </w:tabs>
              <w:jc w:val="center"/>
              <w:rPr>
                <w:rFonts w:ascii="Tahoma" w:hAnsi="Tahoma" w:cs="Tahoma"/>
              </w:rPr>
            </w:pPr>
            <w:r w:rsidRPr="00F13FD5">
              <w:rPr>
                <w:rFonts w:ascii="Tahoma" w:hAnsi="Tahoma" w:cs="Tahoma"/>
              </w:rPr>
              <w:t>Kraj, datum</w:t>
            </w:r>
          </w:p>
        </w:tc>
        <w:tc>
          <w:tcPr>
            <w:tcW w:w="2476" w:type="dxa"/>
            <w:gridSpan w:val="2"/>
          </w:tcPr>
          <w:p w14:paraId="28CA794B" w14:textId="77777777" w:rsidR="00F17C9E" w:rsidRPr="00F13FD5" w:rsidRDefault="00F17C9E" w:rsidP="00232070">
            <w:pPr>
              <w:keepNext/>
              <w:keepLines/>
              <w:tabs>
                <w:tab w:val="left" w:pos="567"/>
                <w:tab w:val="num" w:pos="851"/>
                <w:tab w:val="left" w:pos="993"/>
              </w:tabs>
              <w:jc w:val="center"/>
              <w:rPr>
                <w:rFonts w:ascii="Tahoma" w:hAnsi="Tahoma" w:cs="Tahoma"/>
              </w:rPr>
            </w:pPr>
            <w:r w:rsidRPr="00F13FD5">
              <w:rPr>
                <w:rFonts w:ascii="Tahoma" w:hAnsi="Tahoma" w:cs="Tahoma"/>
              </w:rPr>
              <w:t>žig</w:t>
            </w:r>
          </w:p>
        </w:tc>
        <w:tc>
          <w:tcPr>
            <w:tcW w:w="3691" w:type="dxa"/>
            <w:gridSpan w:val="3"/>
          </w:tcPr>
          <w:p w14:paraId="7A9BF0CF" w14:textId="77777777" w:rsidR="00F17C9E" w:rsidRPr="00F13FD5" w:rsidRDefault="00F17C9E" w:rsidP="00232070">
            <w:pPr>
              <w:keepNext/>
              <w:keepLines/>
              <w:tabs>
                <w:tab w:val="left" w:pos="567"/>
                <w:tab w:val="num" w:pos="851"/>
                <w:tab w:val="left" w:pos="993"/>
              </w:tabs>
              <w:jc w:val="center"/>
              <w:rPr>
                <w:rFonts w:ascii="Tahoma" w:hAnsi="Tahoma" w:cs="Tahoma"/>
              </w:rPr>
            </w:pPr>
            <w:r w:rsidRPr="00F13FD5">
              <w:rPr>
                <w:rFonts w:ascii="Tahoma" w:hAnsi="Tahoma" w:cs="Tahoma"/>
              </w:rPr>
              <w:t xml:space="preserve">(Naziv ponudnika in podpis </w:t>
            </w:r>
          </w:p>
          <w:p w14:paraId="4B7228BD" w14:textId="77777777" w:rsidR="00F17C9E" w:rsidRPr="00F13FD5" w:rsidRDefault="00F17C9E" w:rsidP="00232070">
            <w:pPr>
              <w:keepNext/>
              <w:keepLines/>
              <w:tabs>
                <w:tab w:val="left" w:pos="567"/>
                <w:tab w:val="num" w:pos="851"/>
                <w:tab w:val="left" w:pos="993"/>
              </w:tabs>
              <w:jc w:val="center"/>
              <w:rPr>
                <w:rFonts w:ascii="Tahoma" w:hAnsi="Tahoma" w:cs="Tahoma"/>
              </w:rPr>
            </w:pPr>
            <w:r w:rsidRPr="00F13FD5">
              <w:rPr>
                <w:rFonts w:ascii="Tahoma" w:hAnsi="Tahoma" w:cs="Tahoma"/>
              </w:rPr>
              <w:t>odgovorne osebe)</w:t>
            </w:r>
          </w:p>
        </w:tc>
      </w:tr>
    </w:tbl>
    <w:p w14:paraId="66F93166" w14:textId="77777777" w:rsidR="00F17C9E" w:rsidRPr="00F13FD5" w:rsidRDefault="00F17C9E" w:rsidP="00232070">
      <w:pPr>
        <w:keepNext/>
        <w:keepLines/>
        <w:pBdr>
          <w:bottom w:val="single" w:sz="4" w:space="1" w:color="auto"/>
        </w:pBdr>
        <w:jc w:val="both"/>
        <w:rPr>
          <w:rFonts w:ascii="Tahoma" w:hAnsi="Tahoma" w:cs="Tahoma"/>
          <w:b/>
        </w:rPr>
      </w:pPr>
    </w:p>
    <w:p w14:paraId="0C402D36" w14:textId="77777777" w:rsidR="00896F45" w:rsidRPr="00F13FD5" w:rsidRDefault="00896F45" w:rsidP="00232070">
      <w:pPr>
        <w:keepNext/>
        <w:keepLines/>
        <w:jc w:val="both"/>
        <w:rPr>
          <w:rFonts w:ascii="Tahoma" w:hAnsi="Tahoma" w:cs="Tahoma"/>
          <w:b/>
        </w:rPr>
      </w:pPr>
      <w:r w:rsidRPr="00F13FD5">
        <w:rPr>
          <w:rFonts w:ascii="Tahoma" w:hAnsi="Tahoma" w:cs="Tahoma"/>
          <w:b/>
        </w:rPr>
        <w:t>IZPOLNI INVESTITOR (Izdajatelj reference)!!!!!</w:t>
      </w:r>
    </w:p>
    <w:p w14:paraId="151321B3" w14:textId="77777777" w:rsidR="00896F45" w:rsidRPr="00F13FD5" w:rsidRDefault="00896F45" w:rsidP="00232070">
      <w:pPr>
        <w:keepNext/>
        <w:keepLines/>
        <w:jc w:val="both"/>
        <w:rPr>
          <w:rFonts w:ascii="Tahoma" w:hAnsi="Tahoma" w:cs="Tahoma"/>
        </w:rPr>
      </w:pPr>
    </w:p>
    <w:p w14:paraId="1A008288" w14:textId="5FDEDFA4" w:rsidR="00896F45" w:rsidRPr="00F13FD5" w:rsidRDefault="00896F45" w:rsidP="00232070">
      <w:pPr>
        <w:keepNext/>
        <w:keepLines/>
        <w:jc w:val="both"/>
        <w:rPr>
          <w:rFonts w:ascii="Tahoma" w:hAnsi="Tahoma" w:cs="Tahoma"/>
        </w:rPr>
      </w:pPr>
      <w:r w:rsidRPr="00F13FD5">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637A5B">
        <w:rPr>
          <w:rFonts w:ascii="Tahoma" w:hAnsi="Tahoma" w:cs="Tahoma"/>
          <w:b/>
          <w:bCs/>
        </w:rPr>
        <w:t>VKS-59/26 Dobava in zamenjava puhal, redno in izredno vzdrževanje puhal ter dobava nadomestnih delov na IČN Barje</w:t>
      </w:r>
      <w:r w:rsidRPr="00F13FD5">
        <w:rPr>
          <w:rFonts w:ascii="Tahoma" w:hAnsi="Tahoma" w:cs="Tahoma"/>
          <w:color w:val="000000"/>
        </w:rPr>
        <w:t>.</w:t>
      </w:r>
    </w:p>
    <w:p w14:paraId="209C5F38" w14:textId="77777777" w:rsidR="00896F45" w:rsidRPr="00F13FD5" w:rsidRDefault="00896F45" w:rsidP="00232070">
      <w:pPr>
        <w:keepNext/>
        <w:keepLines/>
        <w:rPr>
          <w:rFonts w:ascii="Tahoma" w:hAnsi="Tahoma" w:cs="Tahoma"/>
        </w:rPr>
      </w:pPr>
    </w:p>
    <w:p w14:paraId="29FDA995" w14:textId="77777777" w:rsidR="00896F45" w:rsidRPr="00F13FD5" w:rsidRDefault="00896F45" w:rsidP="00232070">
      <w:pPr>
        <w:keepNext/>
        <w:keepLines/>
        <w:jc w:val="center"/>
        <w:rPr>
          <w:rFonts w:ascii="Tahoma" w:hAnsi="Tahoma" w:cs="Tahoma"/>
        </w:rPr>
      </w:pPr>
      <w:r w:rsidRPr="00F13FD5">
        <w:rPr>
          <w:rFonts w:ascii="Tahoma" w:hAnsi="Tahoma" w:cs="Tahoma"/>
        </w:rPr>
        <w:t xml:space="preserve">Izjavljamo, da smo </w:t>
      </w:r>
      <w:r w:rsidRPr="00F13FD5">
        <w:rPr>
          <w:rFonts w:ascii="Tahoma" w:hAnsi="Tahoma" w:cs="Tahoma"/>
          <w:b/>
          <w:i/>
        </w:rPr>
        <w:t>javni / zasebni</w:t>
      </w:r>
      <w:r w:rsidRPr="00F13FD5">
        <w:rPr>
          <w:rFonts w:ascii="Tahoma" w:hAnsi="Tahoma" w:cs="Tahoma"/>
        </w:rPr>
        <w:t xml:space="preserve"> naročnik. (Ustrezno obkrožite)</w:t>
      </w:r>
    </w:p>
    <w:p w14:paraId="035F827D" w14:textId="77777777" w:rsidR="00896F45" w:rsidRPr="00F13FD5" w:rsidRDefault="00896F45" w:rsidP="00232070">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96F45" w:rsidRPr="00F13FD5" w14:paraId="3E4414FE" w14:textId="77777777" w:rsidTr="001D3263">
        <w:trPr>
          <w:trHeight w:val="235"/>
        </w:trPr>
        <w:tc>
          <w:tcPr>
            <w:tcW w:w="3430" w:type="dxa"/>
            <w:tcBorders>
              <w:bottom w:val="single" w:sz="4" w:space="0" w:color="auto"/>
            </w:tcBorders>
          </w:tcPr>
          <w:p w14:paraId="021DA239" w14:textId="77777777" w:rsidR="00896F45" w:rsidRPr="00F13FD5" w:rsidRDefault="00896F45" w:rsidP="00232070">
            <w:pPr>
              <w:keepNext/>
              <w:keepLines/>
              <w:jc w:val="both"/>
              <w:rPr>
                <w:rFonts w:ascii="Tahoma" w:hAnsi="Tahoma" w:cs="Tahoma"/>
                <w:snapToGrid w:val="0"/>
                <w:color w:val="000000"/>
              </w:rPr>
            </w:pPr>
          </w:p>
        </w:tc>
        <w:tc>
          <w:tcPr>
            <w:tcW w:w="2574" w:type="dxa"/>
          </w:tcPr>
          <w:p w14:paraId="45E509A6" w14:textId="77777777" w:rsidR="00896F45" w:rsidRPr="00F13FD5" w:rsidRDefault="00896F45" w:rsidP="00232070">
            <w:pPr>
              <w:keepNext/>
              <w:keepLines/>
              <w:jc w:val="center"/>
              <w:rPr>
                <w:rFonts w:ascii="Tahoma" w:hAnsi="Tahoma" w:cs="Tahoma"/>
                <w:snapToGrid w:val="0"/>
                <w:color w:val="000000"/>
              </w:rPr>
            </w:pPr>
          </w:p>
        </w:tc>
        <w:tc>
          <w:tcPr>
            <w:tcW w:w="3148" w:type="dxa"/>
            <w:tcBorders>
              <w:bottom w:val="single" w:sz="4" w:space="0" w:color="auto"/>
            </w:tcBorders>
          </w:tcPr>
          <w:p w14:paraId="7EAFEDD6" w14:textId="77777777" w:rsidR="00896F45" w:rsidRPr="00F13FD5" w:rsidRDefault="00896F45" w:rsidP="00232070">
            <w:pPr>
              <w:keepNext/>
              <w:keepLines/>
              <w:tabs>
                <w:tab w:val="left" w:pos="567"/>
                <w:tab w:val="num" w:pos="851"/>
                <w:tab w:val="left" w:pos="993"/>
              </w:tabs>
              <w:jc w:val="both"/>
              <w:rPr>
                <w:rFonts w:ascii="Tahoma" w:hAnsi="Tahoma" w:cs="Tahoma"/>
                <w:snapToGrid w:val="0"/>
                <w:color w:val="000000"/>
              </w:rPr>
            </w:pPr>
          </w:p>
        </w:tc>
      </w:tr>
      <w:tr w:rsidR="00896F45" w:rsidRPr="00F13FD5" w14:paraId="5B04DD8E" w14:textId="77777777" w:rsidTr="001D3263">
        <w:trPr>
          <w:trHeight w:val="235"/>
        </w:trPr>
        <w:tc>
          <w:tcPr>
            <w:tcW w:w="3430" w:type="dxa"/>
            <w:tcBorders>
              <w:top w:val="single" w:sz="4" w:space="0" w:color="auto"/>
            </w:tcBorders>
          </w:tcPr>
          <w:p w14:paraId="54E61DA1" w14:textId="77777777" w:rsidR="00896F45" w:rsidRPr="00F13FD5" w:rsidRDefault="00896F45" w:rsidP="00232070">
            <w:pPr>
              <w:keepNext/>
              <w:keepLines/>
              <w:jc w:val="center"/>
              <w:rPr>
                <w:rFonts w:ascii="Tahoma" w:hAnsi="Tahoma" w:cs="Tahoma"/>
                <w:snapToGrid w:val="0"/>
                <w:color w:val="000000"/>
              </w:rPr>
            </w:pPr>
            <w:r w:rsidRPr="00F13FD5">
              <w:rPr>
                <w:rFonts w:ascii="Tahoma" w:hAnsi="Tahoma" w:cs="Tahoma"/>
                <w:snapToGrid w:val="0"/>
                <w:color w:val="000000"/>
              </w:rPr>
              <w:t>(Kraj, datum)</w:t>
            </w:r>
          </w:p>
        </w:tc>
        <w:tc>
          <w:tcPr>
            <w:tcW w:w="2574" w:type="dxa"/>
          </w:tcPr>
          <w:p w14:paraId="1B0B7CA9" w14:textId="77777777" w:rsidR="00896F45" w:rsidRPr="00F13FD5" w:rsidRDefault="00896F45"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148" w:type="dxa"/>
            <w:tcBorders>
              <w:top w:val="single" w:sz="4" w:space="0" w:color="auto"/>
            </w:tcBorders>
          </w:tcPr>
          <w:p w14:paraId="22BA2AB3" w14:textId="77777777" w:rsidR="00896F45" w:rsidRPr="00F13FD5" w:rsidRDefault="00896F45" w:rsidP="00232070">
            <w:pPr>
              <w:keepNext/>
              <w:keepLines/>
              <w:jc w:val="both"/>
              <w:rPr>
                <w:rFonts w:ascii="Tahoma" w:hAnsi="Tahoma" w:cs="Tahoma"/>
                <w:snapToGrid w:val="0"/>
                <w:color w:val="000000"/>
              </w:rPr>
            </w:pPr>
            <w:r w:rsidRPr="00F13FD5">
              <w:rPr>
                <w:rFonts w:ascii="Tahoma" w:hAnsi="Tahoma" w:cs="Tahoma"/>
                <w:snapToGrid w:val="0"/>
                <w:color w:val="000000"/>
              </w:rPr>
              <w:t>(Naziv ter podpis odgovorne osebe izdajatelja reference)</w:t>
            </w:r>
          </w:p>
        </w:tc>
      </w:tr>
    </w:tbl>
    <w:p w14:paraId="7FE22A95" w14:textId="77777777" w:rsidR="00C955EA" w:rsidRDefault="00896F45" w:rsidP="00232070">
      <w:pPr>
        <w:keepNext/>
        <w:keepLines/>
        <w:jc w:val="both"/>
        <w:rPr>
          <w:rFonts w:ascii="Tahoma" w:hAnsi="Tahoma" w:cs="Tahoma"/>
          <w:i/>
          <w:sz w:val="18"/>
          <w:szCs w:val="18"/>
        </w:rPr>
      </w:pPr>
      <w:r w:rsidRPr="00F13FD5">
        <w:rPr>
          <w:rFonts w:ascii="Tahoma" w:hAnsi="Tahoma" w:cs="Tahoma"/>
          <w:b/>
          <w:i/>
          <w:sz w:val="18"/>
          <w:szCs w:val="18"/>
        </w:rPr>
        <w:t>Opomba</w:t>
      </w:r>
      <w:r w:rsidRPr="00F13FD5">
        <w:rPr>
          <w:rFonts w:ascii="Tahoma" w:hAnsi="Tahoma" w:cs="Tahoma"/>
          <w:i/>
          <w:sz w:val="18"/>
          <w:szCs w:val="18"/>
        </w:rPr>
        <w:t>: Obrazec se po potrebi fotokopira.</w:t>
      </w:r>
    </w:p>
    <w:p w14:paraId="3D99C1B0" w14:textId="77777777" w:rsidR="00C955EA" w:rsidRDefault="00C955EA" w:rsidP="00232070">
      <w:pPr>
        <w:keepNext/>
        <w:keepLines/>
        <w:jc w:val="both"/>
        <w:rPr>
          <w:rFonts w:ascii="Tahoma" w:hAnsi="Tahoma" w:cs="Tahoma"/>
          <w:i/>
          <w:sz w:val="18"/>
          <w:szCs w:val="18"/>
        </w:rPr>
      </w:pPr>
    </w:p>
    <w:p w14:paraId="56FD3FEB" w14:textId="77777777" w:rsidR="00C955EA" w:rsidRDefault="00C955EA" w:rsidP="00232070">
      <w:pPr>
        <w:keepNext/>
        <w:keepLines/>
        <w:jc w:val="both"/>
        <w:rPr>
          <w:rFonts w:ascii="Tahoma" w:hAnsi="Tahoma" w:cs="Tahoma"/>
          <w:i/>
          <w:sz w:val="18"/>
          <w:szCs w:val="18"/>
        </w:rPr>
        <w:sectPr w:rsidR="00C955EA" w:rsidSect="00C955EA">
          <w:headerReference w:type="default" r:id="rId21"/>
          <w:footerReference w:type="default" r:id="rId22"/>
          <w:headerReference w:type="first" r:id="rId23"/>
          <w:footerReference w:type="first" r:id="rId24"/>
          <w:pgSz w:w="11906" w:h="16838" w:code="9"/>
          <w:pgMar w:top="1525" w:right="1276" w:bottom="1134" w:left="1276" w:header="284" w:footer="533" w:gutter="0"/>
          <w:cols w:space="708"/>
          <w:docGrid w:linePitch="272"/>
        </w:sectPr>
      </w:pPr>
    </w:p>
    <w:p w14:paraId="176D5BCC" w14:textId="77777777" w:rsidR="00C955EA" w:rsidRDefault="00C955EA" w:rsidP="00232070">
      <w:pPr>
        <w:keepNext/>
        <w:keepLines/>
        <w:jc w:val="both"/>
        <w:rPr>
          <w:rFonts w:ascii="Tahoma" w:hAnsi="Tahoma" w:cs="Tahoma"/>
          <w:i/>
          <w:sz w:val="18"/>
          <w:szCs w:val="18"/>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5B0A4C" w:rsidRPr="00F13FD5" w14:paraId="34A27BFD" w14:textId="77777777" w:rsidTr="001D3263">
        <w:tc>
          <w:tcPr>
            <w:tcW w:w="608" w:type="dxa"/>
            <w:tcBorders>
              <w:right w:val="nil"/>
            </w:tcBorders>
          </w:tcPr>
          <w:p w14:paraId="40916AD5" w14:textId="77777777" w:rsidR="005B0A4C" w:rsidRPr="00F13FD5" w:rsidRDefault="005B0A4C" w:rsidP="00232070">
            <w:pPr>
              <w:keepNext/>
              <w:keepLines/>
              <w:jc w:val="both"/>
              <w:rPr>
                <w:rFonts w:ascii="Tahoma" w:hAnsi="Tahoma" w:cs="Tahoma"/>
              </w:rPr>
            </w:pPr>
            <w:bookmarkStart w:id="49" w:name="_Hlk230677548"/>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25BC341D" w14:textId="2A4F7A0E" w:rsidR="005B0A4C" w:rsidRPr="00F13FD5" w:rsidRDefault="005B0A4C" w:rsidP="00232070">
            <w:pPr>
              <w:keepNext/>
              <w:keepLines/>
              <w:rPr>
                <w:rFonts w:ascii="Tahoma" w:hAnsi="Tahoma" w:cs="Tahoma"/>
              </w:rPr>
            </w:pPr>
            <w:r w:rsidRPr="00F13FD5">
              <w:rPr>
                <w:rFonts w:ascii="Tahoma" w:hAnsi="Tahoma" w:cs="Tahoma"/>
              </w:rPr>
              <w:t>KADROVSKA SPOSOBNOST ZA MONTAŽO</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402801FE" w14:textId="77777777" w:rsidR="005B0A4C" w:rsidRPr="00F13FD5" w:rsidRDefault="005B0A4C"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9E155B9" w14:textId="77777777" w:rsidR="005B0A4C" w:rsidRPr="00F13FD5" w:rsidRDefault="005B0A4C" w:rsidP="00232070">
            <w:pPr>
              <w:keepNext/>
              <w:keepLines/>
              <w:ind w:right="-62"/>
              <w:jc w:val="both"/>
              <w:rPr>
                <w:rFonts w:ascii="Tahoma" w:hAnsi="Tahoma" w:cs="Tahoma"/>
                <w:b/>
                <w:iCs/>
              </w:rPr>
            </w:pPr>
            <w:r w:rsidRPr="00F13FD5">
              <w:rPr>
                <w:rFonts w:ascii="Tahoma" w:hAnsi="Tahoma" w:cs="Tahoma"/>
                <w:b/>
                <w:iCs/>
              </w:rPr>
              <w:t xml:space="preserve"> 6/3 </w:t>
            </w:r>
          </w:p>
        </w:tc>
      </w:tr>
      <w:bookmarkEnd w:id="49"/>
    </w:tbl>
    <w:p w14:paraId="090C74EF" w14:textId="77777777" w:rsidR="005237EA" w:rsidRPr="00F13FD5" w:rsidRDefault="005237EA" w:rsidP="00232070">
      <w:pPr>
        <w:keepNext/>
        <w:keepLines/>
        <w:tabs>
          <w:tab w:val="left" w:pos="0"/>
        </w:tabs>
        <w:rPr>
          <w:rFonts w:ascii="Tahoma" w:hAnsi="Tahoma" w:cs="Tahoma"/>
          <w:b/>
          <w:sz w:val="16"/>
          <w:szCs w:val="16"/>
        </w:rPr>
      </w:pPr>
    </w:p>
    <w:p w14:paraId="3DEEB5CA" w14:textId="1952F56E" w:rsidR="005237EA" w:rsidRPr="00F13FD5" w:rsidRDefault="005237EA" w:rsidP="00232070">
      <w:pPr>
        <w:keepNext/>
        <w:keepLines/>
        <w:tabs>
          <w:tab w:val="left" w:pos="0"/>
        </w:tabs>
        <w:rPr>
          <w:rFonts w:ascii="Tahoma" w:hAnsi="Tahoma" w:cs="Tahoma"/>
          <w:b/>
        </w:rPr>
      </w:pPr>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p>
    <w:p w14:paraId="09C0CC5F" w14:textId="77777777" w:rsidR="005237EA" w:rsidRPr="00F13FD5" w:rsidRDefault="005237EA" w:rsidP="00232070">
      <w:pPr>
        <w:keepNext/>
        <w:keepLines/>
        <w:tabs>
          <w:tab w:val="left" w:pos="0"/>
        </w:tabs>
        <w:rPr>
          <w:rFonts w:ascii="Tahoma" w:hAnsi="Tahoma" w:cs="Tahoma"/>
          <w:b/>
          <w:sz w:val="12"/>
          <w:szCs w:val="12"/>
        </w:rPr>
      </w:pPr>
    </w:p>
    <w:p w14:paraId="446CFEA6" w14:textId="77777777" w:rsidR="005237EA" w:rsidRPr="00F13FD5" w:rsidRDefault="005237EA" w:rsidP="00232070">
      <w:pPr>
        <w:keepNext/>
        <w:keepLines/>
        <w:numPr>
          <w:ilvl w:val="0"/>
          <w:numId w:val="30"/>
        </w:numPr>
        <w:jc w:val="both"/>
        <w:rPr>
          <w:rFonts w:ascii="Tahoma" w:hAnsi="Tahoma" w:cs="Tahoma"/>
          <w:bCs/>
          <w:noProof/>
        </w:rPr>
      </w:pPr>
      <w:r w:rsidRPr="00F13FD5">
        <w:rPr>
          <w:rFonts w:ascii="Tahoma" w:hAnsi="Tahoma" w:cs="Tahoma"/>
          <w:bCs/>
          <w:noProof/>
        </w:rPr>
        <w:t>Ponudnik ___________________________________________________________________</w:t>
      </w:r>
    </w:p>
    <w:p w14:paraId="2472119B" w14:textId="77777777" w:rsidR="005237EA" w:rsidRPr="00F13FD5" w:rsidRDefault="005237EA" w:rsidP="00232070">
      <w:pPr>
        <w:keepNext/>
        <w:keepLines/>
        <w:numPr>
          <w:ilvl w:val="0"/>
          <w:numId w:val="30"/>
        </w:numPr>
        <w:jc w:val="both"/>
        <w:rPr>
          <w:rFonts w:ascii="Tahoma" w:hAnsi="Tahoma" w:cs="Tahoma"/>
          <w:bCs/>
          <w:noProof/>
        </w:rPr>
      </w:pPr>
      <w:r w:rsidRPr="00F13FD5">
        <w:rPr>
          <w:rFonts w:ascii="Tahoma" w:hAnsi="Tahoma" w:cs="Tahoma"/>
          <w:bCs/>
          <w:noProof/>
        </w:rPr>
        <w:t>Partner ____________________________________________________________________</w:t>
      </w:r>
    </w:p>
    <w:p w14:paraId="471A1EFB" w14:textId="77777777" w:rsidR="005237EA" w:rsidRPr="00F13FD5" w:rsidRDefault="005237EA" w:rsidP="00232070">
      <w:pPr>
        <w:keepNext/>
        <w:keepLines/>
        <w:numPr>
          <w:ilvl w:val="0"/>
          <w:numId w:val="30"/>
        </w:numPr>
        <w:jc w:val="both"/>
        <w:rPr>
          <w:rFonts w:ascii="Tahoma" w:hAnsi="Tahoma" w:cs="Tahoma"/>
          <w:bCs/>
          <w:noProof/>
        </w:rPr>
      </w:pPr>
      <w:r w:rsidRPr="00F13FD5">
        <w:rPr>
          <w:rFonts w:ascii="Tahoma" w:hAnsi="Tahoma" w:cs="Tahoma"/>
          <w:bCs/>
          <w:noProof/>
        </w:rPr>
        <w:t>Podizvajalec ________________________________________________________________</w:t>
      </w:r>
    </w:p>
    <w:p w14:paraId="50235B73" w14:textId="77777777" w:rsidR="005237EA" w:rsidRPr="00F13FD5" w:rsidRDefault="005237EA" w:rsidP="00232070">
      <w:pPr>
        <w:keepNext/>
        <w:keepLines/>
        <w:ind w:left="426"/>
        <w:jc w:val="both"/>
        <w:rPr>
          <w:rFonts w:ascii="Tahoma" w:hAnsi="Tahoma" w:cs="Tahoma"/>
          <w:bCs/>
          <w:noProof/>
          <w:sz w:val="18"/>
          <w:szCs w:val="18"/>
        </w:rPr>
      </w:pPr>
      <w:r w:rsidRPr="00F13FD5">
        <w:rPr>
          <w:rFonts w:ascii="Tahoma" w:hAnsi="Tahoma" w:cs="Tahoma"/>
          <w:bCs/>
          <w:noProof/>
          <w:sz w:val="18"/>
          <w:szCs w:val="18"/>
        </w:rPr>
        <w:t>(</w:t>
      </w:r>
      <w:r w:rsidRPr="00F13FD5">
        <w:rPr>
          <w:rFonts w:ascii="Tahoma" w:hAnsi="Tahoma" w:cs="Tahoma"/>
          <w:bCs/>
          <w:i/>
          <w:noProof/>
          <w:sz w:val="18"/>
          <w:szCs w:val="18"/>
        </w:rPr>
        <w:t>ustrezno označi in izpolni</w:t>
      </w:r>
      <w:r w:rsidRPr="00F13FD5">
        <w:rPr>
          <w:rFonts w:ascii="Tahoma" w:hAnsi="Tahoma" w:cs="Tahoma"/>
          <w:bCs/>
          <w:noProof/>
          <w:sz w:val="18"/>
          <w:szCs w:val="18"/>
        </w:rPr>
        <w:t>)</w:t>
      </w:r>
    </w:p>
    <w:p w14:paraId="56F954E1" w14:textId="5D781361" w:rsidR="005237EA" w:rsidRPr="00F13FD5" w:rsidRDefault="005237EA" w:rsidP="00232070">
      <w:pPr>
        <w:keepNext/>
        <w:keepLines/>
        <w:jc w:val="center"/>
        <w:rPr>
          <w:rFonts w:ascii="Tahoma" w:hAnsi="Tahoma" w:cs="Tahoma"/>
          <w:bCs/>
          <w:i/>
          <w:noProof/>
          <w:sz w:val="18"/>
          <w:szCs w:val="18"/>
        </w:rPr>
      </w:pPr>
      <w:r w:rsidRPr="00F13FD5">
        <w:rPr>
          <w:rFonts w:ascii="Tahoma" w:hAnsi="Tahoma" w:cs="Tahoma"/>
          <w:b/>
          <w:bCs/>
          <w:i/>
          <w:noProof/>
        </w:rPr>
        <w:t>IZJAVA</w:t>
      </w:r>
    </w:p>
    <w:p w14:paraId="363A2876" w14:textId="01D2E1A1" w:rsidR="005237EA" w:rsidRPr="00F13FD5" w:rsidRDefault="005237EA" w:rsidP="00232070">
      <w:pPr>
        <w:keepNext/>
        <w:keepLines/>
        <w:tabs>
          <w:tab w:val="left" w:pos="0"/>
        </w:tabs>
        <w:rPr>
          <w:rFonts w:ascii="Tahoma" w:hAnsi="Tahoma" w:cs="Tahoma"/>
          <w:b/>
        </w:rPr>
      </w:pPr>
      <w:r w:rsidRPr="00F13FD5">
        <w:rPr>
          <w:rFonts w:ascii="Tahoma" w:hAnsi="Tahoma" w:cs="Tahoma"/>
          <w:szCs w:val="22"/>
        </w:rPr>
        <w:t xml:space="preserve">Pod kazensko in materialno odgovornostjo izjavljamo, da so spodaj navedeni kadri strokovno usposobljeni in sposobni kvalitetno izvesti </w:t>
      </w:r>
      <w:r w:rsidR="00750332" w:rsidRPr="00D63722">
        <w:rPr>
          <w:rFonts w:ascii="Tahoma" w:hAnsi="Tahoma" w:cs="Tahoma"/>
        </w:rPr>
        <w:t xml:space="preserve">demontaže, montaže, električnega priklopa, </w:t>
      </w:r>
      <w:proofErr w:type="spellStart"/>
      <w:r w:rsidR="00750332" w:rsidRPr="00D63722">
        <w:rPr>
          <w:rFonts w:ascii="Tahoma" w:hAnsi="Tahoma" w:cs="Tahoma"/>
        </w:rPr>
        <w:t>parametriranja</w:t>
      </w:r>
      <w:proofErr w:type="spellEnd"/>
      <w:r w:rsidR="00750332" w:rsidRPr="00D63722">
        <w:rPr>
          <w:rFonts w:ascii="Tahoma" w:hAnsi="Tahoma" w:cs="Tahoma"/>
        </w:rPr>
        <w:t xml:space="preserve"> frekvenčnih pretvornikov, zagona ter funkcionalnega preizkusa delovanja opreme</w:t>
      </w:r>
      <w:r w:rsidRPr="00F13FD5">
        <w:rPr>
          <w:rFonts w:ascii="Tahoma" w:hAnsi="Tahoma" w:cs="Tahoma"/>
          <w:szCs w:val="22"/>
        </w:rPr>
        <w:t>, ki je predmet javnega naročila.</w:t>
      </w:r>
    </w:p>
    <w:p w14:paraId="702EFFD8" w14:textId="77777777" w:rsidR="005237EA" w:rsidRPr="00F13FD5" w:rsidRDefault="005237EA" w:rsidP="00232070">
      <w:pPr>
        <w:keepNext/>
        <w:keepLines/>
        <w:jc w:val="both"/>
        <w:rPr>
          <w:rFonts w:ascii="Tahoma" w:hAnsi="Tahoma" w:cs="Tahoma"/>
          <w:sz w:val="16"/>
          <w:szCs w:val="16"/>
        </w:rPr>
      </w:pPr>
    </w:p>
    <w:p w14:paraId="5619FE86" w14:textId="77777777" w:rsidR="005237EA" w:rsidRPr="00F13FD5" w:rsidRDefault="005237EA" w:rsidP="00232070">
      <w:pPr>
        <w:keepNext/>
        <w:keepLines/>
        <w:jc w:val="both"/>
        <w:rPr>
          <w:rFonts w:ascii="Tahoma" w:hAnsi="Tahoma" w:cs="Tahoma"/>
          <w:b/>
          <w:bCs/>
        </w:rPr>
      </w:pPr>
      <w:r w:rsidRPr="00F13FD5">
        <w:rPr>
          <w:rFonts w:ascii="Tahoma" w:hAnsi="Tahoma" w:cs="Tahoma"/>
          <w:b/>
          <w:bCs/>
        </w:rPr>
        <w:t>SEZNAM PRIJAVLJENEGA KADRA:</w:t>
      </w:r>
    </w:p>
    <w:tbl>
      <w:tblPr>
        <w:tblStyle w:val="Tabelamrea6"/>
        <w:tblW w:w="14687" w:type="dxa"/>
        <w:tblLook w:val="04A0" w:firstRow="1" w:lastRow="0" w:firstColumn="1" w:lastColumn="0" w:noHBand="0" w:noVBand="1"/>
      </w:tblPr>
      <w:tblGrid>
        <w:gridCol w:w="915"/>
        <w:gridCol w:w="2199"/>
        <w:gridCol w:w="1559"/>
        <w:gridCol w:w="2900"/>
        <w:gridCol w:w="2215"/>
        <w:gridCol w:w="1548"/>
        <w:gridCol w:w="3351"/>
      </w:tblGrid>
      <w:tr w:rsidR="005237EA" w:rsidRPr="00F13FD5" w14:paraId="02CCEFC6" w14:textId="77777777" w:rsidTr="005237EA">
        <w:trPr>
          <w:trHeight w:val="627"/>
        </w:trPr>
        <w:tc>
          <w:tcPr>
            <w:tcW w:w="0" w:type="auto"/>
            <w:hideMark/>
          </w:tcPr>
          <w:p w14:paraId="27455963" w14:textId="77777777" w:rsidR="005237EA" w:rsidRPr="00F13FD5" w:rsidRDefault="005237EA" w:rsidP="00232070">
            <w:pPr>
              <w:keepNext/>
              <w:keepLines/>
              <w:jc w:val="center"/>
              <w:rPr>
                <w:rFonts w:ascii="Tahoma" w:hAnsi="Tahoma" w:cs="Tahoma"/>
                <w:b/>
                <w:bCs/>
                <w:sz w:val="20"/>
                <w:szCs w:val="20"/>
              </w:rPr>
            </w:pPr>
            <w:proofErr w:type="spellStart"/>
            <w:r w:rsidRPr="00F13FD5">
              <w:rPr>
                <w:rFonts w:ascii="Tahoma" w:hAnsi="Tahoma" w:cs="Tahoma"/>
                <w:b/>
                <w:bCs/>
                <w:sz w:val="20"/>
                <w:szCs w:val="20"/>
              </w:rPr>
              <w:t>Zap</w:t>
            </w:r>
            <w:proofErr w:type="spellEnd"/>
            <w:r w:rsidRPr="00F13FD5">
              <w:rPr>
                <w:rFonts w:ascii="Tahoma" w:hAnsi="Tahoma" w:cs="Tahoma"/>
                <w:b/>
                <w:bCs/>
                <w:sz w:val="20"/>
                <w:szCs w:val="20"/>
              </w:rPr>
              <w:t>. št.</w:t>
            </w:r>
          </w:p>
        </w:tc>
        <w:tc>
          <w:tcPr>
            <w:tcW w:w="2199" w:type="dxa"/>
            <w:hideMark/>
          </w:tcPr>
          <w:p w14:paraId="2A82E556"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Ime in priimek</w:t>
            </w:r>
          </w:p>
        </w:tc>
        <w:tc>
          <w:tcPr>
            <w:tcW w:w="1559" w:type="dxa"/>
            <w:hideMark/>
          </w:tcPr>
          <w:p w14:paraId="7AA4DAD2"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Delodajalec</w:t>
            </w:r>
          </w:p>
        </w:tc>
        <w:tc>
          <w:tcPr>
            <w:tcW w:w="2900" w:type="dxa"/>
            <w:hideMark/>
          </w:tcPr>
          <w:p w14:paraId="216BAE8A"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Funkcija pri izvedbi (strojna / elektro)</w:t>
            </w:r>
          </w:p>
        </w:tc>
        <w:tc>
          <w:tcPr>
            <w:tcW w:w="2215" w:type="dxa"/>
            <w:hideMark/>
          </w:tcPr>
          <w:p w14:paraId="3B13AE8A"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Kvalifikacija / izobrazba</w:t>
            </w:r>
          </w:p>
        </w:tc>
        <w:tc>
          <w:tcPr>
            <w:tcW w:w="1548" w:type="dxa"/>
            <w:hideMark/>
          </w:tcPr>
          <w:p w14:paraId="7D1BA5C4"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Št. let izkušenj</w:t>
            </w:r>
          </w:p>
        </w:tc>
        <w:tc>
          <w:tcPr>
            <w:tcW w:w="3351" w:type="dxa"/>
            <w:hideMark/>
          </w:tcPr>
          <w:p w14:paraId="28B354E7" w14:textId="77777777" w:rsidR="005237EA" w:rsidRPr="00F13FD5" w:rsidRDefault="005237EA" w:rsidP="00232070">
            <w:pPr>
              <w:keepNext/>
              <w:keepLines/>
              <w:jc w:val="center"/>
              <w:rPr>
                <w:rFonts w:ascii="Tahoma" w:hAnsi="Tahoma" w:cs="Tahoma"/>
                <w:b/>
                <w:bCs/>
                <w:sz w:val="20"/>
                <w:szCs w:val="20"/>
              </w:rPr>
            </w:pPr>
            <w:r w:rsidRPr="00F13FD5">
              <w:rPr>
                <w:rFonts w:ascii="Tahoma" w:hAnsi="Tahoma" w:cs="Tahoma"/>
                <w:b/>
                <w:bCs/>
                <w:sz w:val="20"/>
                <w:szCs w:val="20"/>
              </w:rPr>
              <w:t>Ključne reference (projekti)</w:t>
            </w:r>
          </w:p>
        </w:tc>
      </w:tr>
      <w:tr w:rsidR="005237EA" w:rsidRPr="00F13FD5" w14:paraId="430983AB" w14:textId="77777777" w:rsidTr="00FC3F8B">
        <w:trPr>
          <w:trHeight w:val="471"/>
        </w:trPr>
        <w:tc>
          <w:tcPr>
            <w:tcW w:w="0" w:type="auto"/>
            <w:hideMark/>
          </w:tcPr>
          <w:p w14:paraId="0B1727D8" w14:textId="77777777" w:rsidR="005237EA" w:rsidRPr="00F13FD5" w:rsidRDefault="005237EA" w:rsidP="00232070">
            <w:pPr>
              <w:keepNext/>
              <w:keepLines/>
              <w:rPr>
                <w:rFonts w:ascii="Tahoma" w:hAnsi="Tahoma" w:cs="Tahoma"/>
                <w:sz w:val="20"/>
                <w:szCs w:val="20"/>
              </w:rPr>
            </w:pPr>
            <w:r w:rsidRPr="00F13FD5">
              <w:rPr>
                <w:rFonts w:ascii="Tahoma" w:hAnsi="Tahoma" w:cs="Tahoma"/>
                <w:sz w:val="20"/>
                <w:szCs w:val="20"/>
              </w:rPr>
              <w:t>1</w:t>
            </w:r>
          </w:p>
        </w:tc>
        <w:tc>
          <w:tcPr>
            <w:tcW w:w="2199" w:type="dxa"/>
            <w:hideMark/>
          </w:tcPr>
          <w:p w14:paraId="126043B2" w14:textId="77777777" w:rsidR="005237EA" w:rsidRPr="00F13FD5" w:rsidRDefault="005237EA" w:rsidP="00232070">
            <w:pPr>
              <w:keepNext/>
              <w:keepLines/>
              <w:rPr>
                <w:rFonts w:ascii="Tahoma" w:hAnsi="Tahoma" w:cs="Tahoma"/>
                <w:sz w:val="20"/>
                <w:szCs w:val="20"/>
              </w:rPr>
            </w:pPr>
          </w:p>
        </w:tc>
        <w:tc>
          <w:tcPr>
            <w:tcW w:w="1559" w:type="dxa"/>
            <w:hideMark/>
          </w:tcPr>
          <w:p w14:paraId="1211ACF1" w14:textId="77777777" w:rsidR="005237EA" w:rsidRPr="00F13FD5" w:rsidRDefault="005237EA" w:rsidP="00232070">
            <w:pPr>
              <w:keepNext/>
              <w:keepLines/>
              <w:rPr>
                <w:rFonts w:ascii="Tahoma" w:hAnsi="Tahoma" w:cs="Tahoma"/>
                <w:sz w:val="20"/>
                <w:szCs w:val="20"/>
              </w:rPr>
            </w:pPr>
          </w:p>
        </w:tc>
        <w:tc>
          <w:tcPr>
            <w:tcW w:w="2900" w:type="dxa"/>
            <w:hideMark/>
          </w:tcPr>
          <w:p w14:paraId="4B24675D" w14:textId="77777777" w:rsidR="005237EA" w:rsidRPr="00F13FD5" w:rsidRDefault="005237EA" w:rsidP="00232070">
            <w:pPr>
              <w:keepNext/>
              <w:keepLines/>
              <w:rPr>
                <w:rFonts w:ascii="Tahoma" w:hAnsi="Tahoma" w:cs="Tahoma"/>
                <w:sz w:val="20"/>
                <w:szCs w:val="20"/>
              </w:rPr>
            </w:pPr>
          </w:p>
        </w:tc>
        <w:tc>
          <w:tcPr>
            <w:tcW w:w="2215" w:type="dxa"/>
            <w:hideMark/>
          </w:tcPr>
          <w:p w14:paraId="4E9E39C2" w14:textId="77777777" w:rsidR="005237EA" w:rsidRPr="00F13FD5" w:rsidRDefault="005237EA" w:rsidP="00232070">
            <w:pPr>
              <w:keepNext/>
              <w:keepLines/>
              <w:rPr>
                <w:rFonts w:ascii="Tahoma" w:hAnsi="Tahoma" w:cs="Tahoma"/>
                <w:sz w:val="20"/>
                <w:szCs w:val="20"/>
              </w:rPr>
            </w:pPr>
          </w:p>
        </w:tc>
        <w:tc>
          <w:tcPr>
            <w:tcW w:w="1548" w:type="dxa"/>
            <w:hideMark/>
          </w:tcPr>
          <w:p w14:paraId="271A96E7" w14:textId="77777777" w:rsidR="005237EA" w:rsidRPr="00F13FD5" w:rsidRDefault="005237EA" w:rsidP="00232070">
            <w:pPr>
              <w:keepNext/>
              <w:keepLines/>
              <w:rPr>
                <w:rFonts w:ascii="Tahoma" w:hAnsi="Tahoma" w:cs="Tahoma"/>
                <w:sz w:val="20"/>
                <w:szCs w:val="20"/>
              </w:rPr>
            </w:pPr>
          </w:p>
        </w:tc>
        <w:tc>
          <w:tcPr>
            <w:tcW w:w="3351" w:type="dxa"/>
            <w:hideMark/>
          </w:tcPr>
          <w:p w14:paraId="421BE413" w14:textId="77777777" w:rsidR="005237EA" w:rsidRPr="00F13FD5" w:rsidRDefault="005237EA" w:rsidP="00232070">
            <w:pPr>
              <w:keepNext/>
              <w:keepLines/>
              <w:rPr>
                <w:rFonts w:ascii="Tahoma" w:hAnsi="Tahoma" w:cs="Tahoma"/>
                <w:sz w:val="20"/>
                <w:szCs w:val="20"/>
              </w:rPr>
            </w:pPr>
          </w:p>
        </w:tc>
      </w:tr>
      <w:tr w:rsidR="005237EA" w:rsidRPr="00F13FD5" w14:paraId="13E60435" w14:textId="77777777" w:rsidTr="005237EA">
        <w:trPr>
          <w:trHeight w:val="432"/>
        </w:trPr>
        <w:tc>
          <w:tcPr>
            <w:tcW w:w="0" w:type="auto"/>
            <w:hideMark/>
          </w:tcPr>
          <w:p w14:paraId="5F0D1DFF" w14:textId="77777777" w:rsidR="005237EA" w:rsidRPr="00F13FD5" w:rsidRDefault="005237EA" w:rsidP="00232070">
            <w:pPr>
              <w:keepNext/>
              <w:keepLines/>
              <w:rPr>
                <w:rFonts w:ascii="Tahoma" w:hAnsi="Tahoma" w:cs="Tahoma"/>
                <w:sz w:val="20"/>
                <w:szCs w:val="20"/>
              </w:rPr>
            </w:pPr>
            <w:r w:rsidRPr="00F13FD5">
              <w:rPr>
                <w:rFonts w:ascii="Tahoma" w:hAnsi="Tahoma" w:cs="Tahoma"/>
                <w:sz w:val="20"/>
                <w:szCs w:val="20"/>
              </w:rPr>
              <w:t>2</w:t>
            </w:r>
          </w:p>
        </w:tc>
        <w:tc>
          <w:tcPr>
            <w:tcW w:w="2199" w:type="dxa"/>
            <w:hideMark/>
          </w:tcPr>
          <w:p w14:paraId="1544A88A" w14:textId="77777777" w:rsidR="005237EA" w:rsidRPr="00F13FD5" w:rsidRDefault="005237EA" w:rsidP="00232070">
            <w:pPr>
              <w:keepNext/>
              <w:keepLines/>
              <w:rPr>
                <w:rFonts w:ascii="Tahoma" w:hAnsi="Tahoma" w:cs="Tahoma"/>
                <w:sz w:val="20"/>
                <w:szCs w:val="20"/>
              </w:rPr>
            </w:pPr>
          </w:p>
        </w:tc>
        <w:tc>
          <w:tcPr>
            <w:tcW w:w="1559" w:type="dxa"/>
            <w:hideMark/>
          </w:tcPr>
          <w:p w14:paraId="06027500" w14:textId="77777777" w:rsidR="005237EA" w:rsidRPr="00F13FD5" w:rsidRDefault="005237EA" w:rsidP="00232070">
            <w:pPr>
              <w:keepNext/>
              <w:keepLines/>
              <w:rPr>
                <w:rFonts w:ascii="Tahoma" w:hAnsi="Tahoma" w:cs="Tahoma"/>
                <w:sz w:val="20"/>
                <w:szCs w:val="20"/>
              </w:rPr>
            </w:pPr>
          </w:p>
        </w:tc>
        <w:tc>
          <w:tcPr>
            <w:tcW w:w="2900" w:type="dxa"/>
            <w:hideMark/>
          </w:tcPr>
          <w:p w14:paraId="274F43B0" w14:textId="77777777" w:rsidR="005237EA" w:rsidRPr="00F13FD5" w:rsidRDefault="005237EA" w:rsidP="00232070">
            <w:pPr>
              <w:keepNext/>
              <w:keepLines/>
              <w:rPr>
                <w:rFonts w:ascii="Tahoma" w:hAnsi="Tahoma" w:cs="Tahoma"/>
                <w:sz w:val="20"/>
                <w:szCs w:val="20"/>
              </w:rPr>
            </w:pPr>
          </w:p>
        </w:tc>
        <w:tc>
          <w:tcPr>
            <w:tcW w:w="2215" w:type="dxa"/>
            <w:hideMark/>
          </w:tcPr>
          <w:p w14:paraId="26E483BE" w14:textId="77777777" w:rsidR="005237EA" w:rsidRPr="00F13FD5" w:rsidRDefault="005237EA" w:rsidP="00232070">
            <w:pPr>
              <w:keepNext/>
              <w:keepLines/>
              <w:rPr>
                <w:rFonts w:ascii="Tahoma" w:hAnsi="Tahoma" w:cs="Tahoma"/>
                <w:sz w:val="20"/>
                <w:szCs w:val="20"/>
              </w:rPr>
            </w:pPr>
          </w:p>
        </w:tc>
        <w:tc>
          <w:tcPr>
            <w:tcW w:w="1548" w:type="dxa"/>
            <w:hideMark/>
          </w:tcPr>
          <w:p w14:paraId="279ECA78" w14:textId="77777777" w:rsidR="005237EA" w:rsidRPr="00F13FD5" w:rsidRDefault="005237EA" w:rsidP="00232070">
            <w:pPr>
              <w:keepNext/>
              <w:keepLines/>
              <w:rPr>
                <w:rFonts w:ascii="Tahoma" w:hAnsi="Tahoma" w:cs="Tahoma"/>
                <w:sz w:val="20"/>
                <w:szCs w:val="20"/>
              </w:rPr>
            </w:pPr>
          </w:p>
        </w:tc>
        <w:tc>
          <w:tcPr>
            <w:tcW w:w="3351" w:type="dxa"/>
            <w:hideMark/>
          </w:tcPr>
          <w:p w14:paraId="11CA2B26" w14:textId="77777777" w:rsidR="005237EA" w:rsidRPr="00F13FD5" w:rsidRDefault="005237EA" w:rsidP="00232070">
            <w:pPr>
              <w:keepNext/>
              <w:keepLines/>
              <w:rPr>
                <w:rFonts w:ascii="Tahoma" w:hAnsi="Tahoma" w:cs="Tahoma"/>
                <w:sz w:val="20"/>
                <w:szCs w:val="20"/>
              </w:rPr>
            </w:pPr>
          </w:p>
        </w:tc>
      </w:tr>
      <w:tr w:rsidR="005237EA" w:rsidRPr="00F13FD5" w14:paraId="289C2747" w14:textId="77777777" w:rsidTr="005237EA">
        <w:trPr>
          <w:trHeight w:val="452"/>
        </w:trPr>
        <w:tc>
          <w:tcPr>
            <w:tcW w:w="0" w:type="auto"/>
            <w:hideMark/>
          </w:tcPr>
          <w:p w14:paraId="7A3C2FF4" w14:textId="77777777" w:rsidR="005237EA" w:rsidRPr="00F13FD5" w:rsidRDefault="005237EA" w:rsidP="00232070">
            <w:pPr>
              <w:keepNext/>
              <w:keepLines/>
              <w:rPr>
                <w:rFonts w:ascii="Tahoma" w:hAnsi="Tahoma" w:cs="Tahoma"/>
                <w:sz w:val="20"/>
                <w:szCs w:val="20"/>
              </w:rPr>
            </w:pPr>
            <w:r w:rsidRPr="00F13FD5">
              <w:rPr>
                <w:rFonts w:ascii="Tahoma" w:hAnsi="Tahoma" w:cs="Tahoma"/>
                <w:sz w:val="20"/>
                <w:szCs w:val="20"/>
              </w:rPr>
              <w:t>3</w:t>
            </w:r>
          </w:p>
        </w:tc>
        <w:tc>
          <w:tcPr>
            <w:tcW w:w="2199" w:type="dxa"/>
            <w:hideMark/>
          </w:tcPr>
          <w:p w14:paraId="7208A783" w14:textId="77777777" w:rsidR="005237EA" w:rsidRPr="00F13FD5" w:rsidRDefault="005237EA" w:rsidP="00232070">
            <w:pPr>
              <w:keepNext/>
              <w:keepLines/>
              <w:rPr>
                <w:rFonts w:ascii="Tahoma" w:hAnsi="Tahoma" w:cs="Tahoma"/>
                <w:sz w:val="20"/>
                <w:szCs w:val="20"/>
              </w:rPr>
            </w:pPr>
          </w:p>
        </w:tc>
        <w:tc>
          <w:tcPr>
            <w:tcW w:w="1559" w:type="dxa"/>
            <w:hideMark/>
          </w:tcPr>
          <w:p w14:paraId="510F40CE" w14:textId="77777777" w:rsidR="005237EA" w:rsidRPr="00F13FD5" w:rsidRDefault="005237EA" w:rsidP="00232070">
            <w:pPr>
              <w:keepNext/>
              <w:keepLines/>
              <w:rPr>
                <w:rFonts w:ascii="Tahoma" w:hAnsi="Tahoma" w:cs="Tahoma"/>
                <w:sz w:val="20"/>
                <w:szCs w:val="20"/>
              </w:rPr>
            </w:pPr>
          </w:p>
        </w:tc>
        <w:tc>
          <w:tcPr>
            <w:tcW w:w="2900" w:type="dxa"/>
            <w:hideMark/>
          </w:tcPr>
          <w:p w14:paraId="5135EE2F" w14:textId="77777777" w:rsidR="005237EA" w:rsidRPr="00F13FD5" w:rsidRDefault="005237EA" w:rsidP="00232070">
            <w:pPr>
              <w:keepNext/>
              <w:keepLines/>
              <w:rPr>
                <w:rFonts w:ascii="Tahoma" w:hAnsi="Tahoma" w:cs="Tahoma"/>
                <w:sz w:val="20"/>
                <w:szCs w:val="20"/>
              </w:rPr>
            </w:pPr>
          </w:p>
        </w:tc>
        <w:tc>
          <w:tcPr>
            <w:tcW w:w="2215" w:type="dxa"/>
            <w:hideMark/>
          </w:tcPr>
          <w:p w14:paraId="1CFF68A1" w14:textId="77777777" w:rsidR="005237EA" w:rsidRPr="00F13FD5" w:rsidRDefault="005237EA" w:rsidP="00232070">
            <w:pPr>
              <w:keepNext/>
              <w:keepLines/>
              <w:rPr>
                <w:rFonts w:ascii="Tahoma" w:hAnsi="Tahoma" w:cs="Tahoma"/>
                <w:sz w:val="20"/>
                <w:szCs w:val="20"/>
              </w:rPr>
            </w:pPr>
          </w:p>
        </w:tc>
        <w:tc>
          <w:tcPr>
            <w:tcW w:w="1548" w:type="dxa"/>
            <w:hideMark/>
          </w:tcPr>
          <w:p w14:paraId="0D5D9D04" w14:textId="77777777" w:rsidR="005237EA" w:rsidRPr="00F13FD5" w:rsidRDefault="005237EA" w:rsidP="00232070">
            <w:pPr>
              <w:keepNext/>
              <w:keepLines/>
              <w:rPr>
                <w:rFonts w:ascii="Tahoma" w:hAnsi="Tahoma" w:cs="Tahoma"/>
                <w:sz w:val="20"/>
                <w:szCs w:val="20"/>
              </w:rPr>
            </w:pPr>
          </w:p>
        </w:tc>
        <w:tc>
          <w:tcPr>
            <w:tcW w:w="3351" w:type="dxa"/>
            <w:hideMark/>
          </w:tcPr>
          <w:p w14:paraId="5B5D6297" w14:textId="77777777" w:rsidR="005237EA" w:rsidRPr="00F13FD5" w:rsidRDefault="005237EA" w:rsidP="00232070">
            <w:pPr>
              <w:keepNext/>
              <w:keepLines/>
              <w:rPr>
                <w:rFonts w:ascii="Tahoma" w:hAnsi="Tahoma" w:cs="Tahoma"/>
                <w:sz w:val="20"/>
                <w:szCs w:val="20"/>
              </w:rPr>
            </w:pPr>
          </w:p>
        </w:tc>
      </w:tr>
      <w:tr w:rsidR="004547A9" w:rsidRPr="00F13FD5" w14:paraId="10822E23" w14:textId="77777777" w:rsidTr="005237EA">
        <w:trPr>
          <w:trHeight w:val="452"/>
        </w:trPr>
        <w:tc>
          <w:tcPr>
            <w:tcW w:w="0" w:type="auto"/>
          </w:tcPr>
          <w:p w14:paraId="7228CE9C" w14:textId="729A24C5" w:rsidR="004547A9" w:rsidRPr="00F13FD5" w:rsidRDefault="004547A9" w:rsidP="00232070">
            <w:pPr>
              <w:keepNext/>
              <w:keepLines/>
              <w:rPr>
                <w:rFonts w:ascii="Tahoma" w:hAnsi="Tahoma" w:cs="Tahoma"/>
              </w:rPr>
            </w:pPr>
            <w:r>
              <w:rPr>
                <w:rFonts w:ascii="Tahoma" w:hAnsi="Tahoma" w:cs="Tahoma"/>
              </w:rPr>
              <w:t>4</w:t>
            </w:r>
          </w:p>
        </w:tc>
        <w:tc>
          <w:tcPr>
            <w:tcW w:w="2199" w:type="dxa"/>
          </w:tcPr>
          <w:p w14:paraId="228B3A53" w14:textId="77777777" w:rsidR="004547A9" w:rsidRPr="00F13FD5" w:rsidRDefault="004547A9" w:rsidP="00232070">
            <w:pPr>
              <w:keepNext/>
              <w:keepLines/>
              <w:rPr>
                <w:rFonts w:ascii="Tahoma" w:hAnsi="Tahoma" w:cs="Tahoma"/>
              </w:rPr>
            </w:pPr>
          </w:p>
        </w:tc>
        <w:tc>
          <w:tcPr>
            <w:tcW w:w="1559" w:type="dxa"/>
          </w:tcPr>
          <w:p w14:paraId="52493B2C" w14:textId="77777777" w:rsidR="004547A9" w:rsidRPr="00F13FD5" w:rsidRDefault="004547A9" w:rsidP="00232070">
            <w:pPr>
              <w:keepNext/>
              <w:keepLines/>
              <w:rPr>
                <w:rFonts w:ascii="Tahoma" w:hAnsi="Tahoma" w:cs="Tahoma"/>
              </w:rPr>
            </w:pPr>
          </w:p>
        </w:tc>
        <w:tc>
          <w:tcPr>
            <w:tcW w:w="2900" w:type="dxa"/>
          </w:tcPr>
          <w:p w14:paraId="5E6FE997" w14:textId="77777777" w:rsidR="004547A9" w:rsidRPr="00F13FD5" w:rsidRDefault="004547A9" w:rsidP="00232070">
            <w:pPr>
              <w:keepNext/>
              <w:keepLines/>
              <w:rPr>
                <w:rFonts w:ascii="Tahoma" w:hAnsi="Tahoma" w:cs="Tahoma"/>
              </w:rPr>
            </w:pPr>
          </w:p>
        </w:tc>
        <w:tc>
          <w:tcPr>
            <w:tcW w:w="2215" w:type="dxa"/>
          </w:tcPr>
          <w:p w14:paraId="06612132" w14:textId="77777777" w:rsidR="004547A9" w:rsidRPr="00F13FD5" w:rsidRDefault="004547A9" w:rsidP="00232070">
            <w:pPr>
              <w:keepNext/>
              <w:keepLines/>
              <w:rPr>
                <w:rFonts w:ascii="Tahoma" w:hAnsi="Tahoma" w:cs="Tahoma"/>
              </w:rPr>
            </w:pPr>
          </w:p>
        </w:tc>
        <w:tc>
          <w:tcPr>
            <w:tcW w:w="1548" w:type="dxa"/>
          </w:tcPr>
          <w:p w14:paraId="57433EC0" w14:textId="77777777" w:rsidR="004547A9" w:rsidRPr="00F13FD5" w:rsidRDefault="004547A9" w:rsidP="00232070">
            <w:pPr>
              <w:keepNext/>
              <w:keepLines/>
              <w:rPr>
                <w:rFonts w:ascii="Tahoma" w:hAnsi="Tahoma" w:cs="Tahoma"/>
              </w:rPr>
            </w:pPr>
          </w:p>
        </w:tc>
        <w:tc>
          <w:tcPr>
            <w:tcW w:w="3351" w:type="dxa"/>
          </w:tcPr>
          <w:p w14:paraId="49CB1F72" w14:textId="77777777" w:rsidR="004547A9" w:rsidRPr="00F13FD5" w:rsidRDefault="004547A9" w:rsidP="00232070">
            <w:pPr>
              <w:keepNext/>
              <w:keepLines/>
              <w:rPr>
                <w:rFonts w:ascii="Tahoma" w:hAnsi="Tahoma" w:cs="Tahoma"/>
              </w:rPr>
            </w:pPr>
          </w:p>
        </w:tc>
      </w:tr>
    </w:tbl>
    <w:tbl>
      <w:tblPr>
        <w:tblW w:w="10885" w:type="dxa"/>
        <w:tblInd w:w="30" w:type="dxa"/>
        <w:tblLayout w:type="fixed"/>
        <w:tblCellMar>
          <w:left w:w="30" w:type="dxa"/>
          <w:right w:w="30" w:type="dxa"/>
        </w:tblCellMar>
        <w:tblLook w:val="0000" w:firstRow="0" w:lastRow="0" w:firstColumn="0" w:lastColumn="0" w:noHBand="0" w:noVBand="0"/>
      </w:tblPr>
      <w:tblGrid>
        <w:gridCol w:w="3402"/>
        <w:gridCol w:w="2552"/>
        <w:gridCol w:w="4931"/>
      </w:tblGrid>
      <w:tr w:rsidR="005237EA" w:rsidRPr="00F13FD5" w14:paraId="46D47F0B" w14:textId="77777777" w:rsidTr="00FC3F8B">
        <w:trPr>
          <w:trHeight w:val="235"/>
        </w:trPr>
        <w:tc>
          <w:tcPr>
            <w:tcW w:w="3402" w:type="dxa"/>
            <w:tcBorders>
              <w:bottom w:val="single" w:sz="4" w:space="0" w:color="auto"/>
            </w:tcBorders>
          </w:tcPr>
          <w:p w14:paraId="31074792" w14:textId="77777777" w:rsidR="005237EA" w:rsidRPr="00F13FD5" w:rsidRDefault="005237EA" w:rsidP="00232070">
            <w:pPr>
              <w:keepNext/>
              <w:keepLines/>
              <w:contextualSpacing/>
              <w:rPr>
                <w:rFonts w:ascii="Tahoma" w:hAnsi="Tahoma" w:cs="Tahoma"/>
              </w:rPr>
            </w:pPr>
          </w:p>
        </w:tc>
        <w:tc>
          <w:tcPr>
            <w:tcW w:w="2552" w:type="dxa"/>
          </w:tcPr>
          <w:p w14:paraId="7F518520" w14:textId="77777777" w:rsidR="005237EA" w:rsidRPr="00F13FD5" w:rsidRDefault="005237EA" w:rsidP="00232070">
            <w:pPr>
              <w:keepNext/>
              <w:keepLines/>
              <w:contextualSpacing/>
              <w:rPr>
                <w:rFonts w:ascii="Tahoma" w:hAnsi="Tahoma" w:cs="Tahoma"/>
              </w:rPr>
            </w:pPr>
          </w:p>
        </w:tc>
        <w:tc>
          <w:tcPr>
            <w:tcW w:w="4931" w:type="dxa"/>
            <w:tcBorders>
              <w:bottom w:val="single" w:sz="4" w:space="0" w:color="auto"/>
            </w:tcBorders>
          </w:tcPr>
          <w:p w14:paraId="756D1BB3" w14:textId="77777777" w:rsidR="005237EA" w:rsidRPr="00F13FD5" w:rsidRDefault="005237EA" w:rsidP="00232070">
            <w:pPr>
              <w:keepNext/>
              <w:keepLines/>
              <w:contextualSpacing/>
              <w:rPr>
                <w:rFonts w:ascii="Tahoma" w:hAnsi="Tahoma" w:cs="Tahoma"/>
              </w:rPr>
            </w:pPr>
          </w:p>
          <w:p w14:paraId="75CCA4A0" w14:textId="77777777" w:rsidR="005237EA" w:rsidRPr="00F13FD5" w:rsidRDefault="005237EA" w:rsidP="00232070">
            <w:pPr>
              <w:keepNext/>
              <w:keepLines/>
              <w:contextualSpacing/>
              <w:rPr>
                <w:rFonts w:ascii="Tahoma" w:hAnsi="Tahoma" w:cs="Tahoma"/>
              </w:rPr>
            </w:pPr>
          </w:p>
        </w:tc>
      </w:tr>
      <w:tr w:rsidR="005237EA" w:rsidRPr="00F13FD5" w14:paraId="08C0FE35" w14:textId="77777777" w:rsidTr="00FC3F8B">
        <w:trPr>
          <w:trHeight w:val="235"/>
        </w:trPr>
        <w:tc>
          <w:tcPr>
            <w:tcW w:w="3402" w:type="dxa"/>
            <w:tcBorders>
              <w:top w:val="single" w:sz="4" w:space="0" w:color="auto"/>
            </w:tcBorders>
          </w:tcPr>
          <w:p w14:paraId="611A98A5" w14:textId="77777777" w:rsidR="005237EA" w:rsidRPr="00F13FD5" w:rsidRDefault="005237EA" w:rsidP="00232070">
            <w:pPr>
              <w:keepNext/>
              <w:keepLines/>
              <w:contextualSpacing/>
              <w:rPr>
                <w:rFonts w:ascii="Tahoma" w:hAnsi="Tahoma" w:cs="Tahoma"/>
              </w:rPr>
            </w:pPr>
            <w:r w:rsidRPr="00F13FD5">
              <w:rPr>
                <w:rFonts w:ascii="Tahoma" w:hAnsi="Tahoma" w:cs="Tahoma"/>
              </w:rPr>
              <w:t>(kraj, datum)</w:t>
            </w:r>
          </w:p>
        </w:tc>
        <w:tc>
          <w:tcPr>
            <w:tcW w:w="2552" w:type="dxa"/>
          </w:tcPr>
          <w:p w14:paraId="545ECF00" w14:textId="77777777" w:rsidR="005237EA" w:rsidRPr="00F13FD5" w:rsidRDefault="005237EA" w:rsidP="00232070">
            <w:pPr>
              <w:keepNext/>
              <w:keepLines/>
              <w:contextualSpacing/>
              <w:rPr>
                <w:rFonts w:ascii="Tahoma" w:hAnsi="Tahoma" w:cs="Tahoma"/>
              </w:rPr>
            </w:pPr>
            <w:r w:rsidRPr="00F13FD5">
              <w:rPr>
                <w:rFonts w:ascii="Tahoma" w:hAnsi="Tahoma" w:cs="Tahoma"/>
              </w:rPr>
              <w:t>žig</w:t>
            </w:r>
          </w:p>
        </w:tc>
        <w:tc>
          <w:tcPr>
            <w:tcW w:w="4931" w:type="dxa"/>
            <w:tcBorders>
              <w:top w:val="single" w:sz="4" w:space="0" w:color="auto"/>
            </w:tcBorders>
          </w:tcPr>
          <w:p w14:paraId="543823C4" w14:textId="00FB2380" w:rsidR="005237EA" w:rsidRPr="00F13FD5" w:rsidRDefault="005237EA" w:rsidP="00232070">
            <w:pPr>
              <w:keepNext/>
              <w:keepLines/>
              <w:contextualSpacing/>
              <w:rPr>
                <w:rFonts w:ascii="Tahoma" w:hAnsi="Tahoma" w:cs="Tahoma"/>
              </w:rPr>
            </w:pPr>
            <w:r w:rsidRPr="00F13FD5">
              <w:rPr>
                <w:rFonts w:ascii="Tahoma" w:hAnsi="Tahoma" w:cs="Tahoma"/>
              </w:rPr>
              <w:t>(naziv ter podpis ponudnika/</w:t>
            </w:r>
            <w:r w:rsidR="00FC3F8B" w:rsidRPr="00F13FD5">
              <w:rPr>
                <w:rFonts w:ascii="Tahoma" w:hAnsi="Tahoma" w:cs="Tahoma"/>
              </w:rPr>
              <w:t xml:space="preserve"> </w:t>
            </w:r>
            <w:r w:rsidRPr="00F13FD5">
              <w:rPr>
                <w:rFonts w:ascii="Tahoma" w:hAnsi="Tahoma" w:cs="Tahoma"/>
              </w:rPr>
              <w:t>partnerja/ podizvajalca)</w:t>
            </w:r>
          </w:p>
        </w:tc>
      </w:tr>
    </w:tbl>
    <w:p w14:paraId="6EE4EF39" w14:textId="77777777" w:rsidR="005237EA" w:rsidRPr="00F13FD5" w:rsidRDefault="005237EA" w:rsidP="00232070">
      <w:pPr>
        <w:keepNext/>
        <w:keepLines/>
        <w:jc w:val="both"/>
        <w:rPr>
          <w:rFonts w:ascii="Tahoma" w:hAnsi="Tahoma" w:cs="Tahoma"/>
          <w:b/>
          <w:i/>
        </w:rPr>
      </w:pPr>
    </w:p>
    <w:p w14:paraId="5FBA51D8" w14:textId="49ECFBE4" w:rsidR="005237EA" w:rsidRPr="00F13FD5" w:rsidRDefault="005237EA" w:rsidP="00232070">
      <w:pPr>
        <w:keepNext/>
        <w:keepLines/>
        <w:jc w:val="both"/>
        <w:rPr>
          <w:rFonts w:ascii="Tahoma" w:hAnsi="Tahoma" w:cs="Tahoma"/>
          <w:i/>
        </w:rPr>
      </w:pPr>
      <w:r w:rsidRPr="00F13FD5">
        <w:rPr>
          <w:rFonts w:ascii="Tahoma" w:hAnsi="Tahoma" w:cs="Tahoma"/>
          <w:b/>
          <w:i/>
        </w:rPr>
        <w:t>Navodilo</w:t>
      </w:r>
      <w:r w:rsidRPr="00F13FD5">
        <w:rPr>
          <w:rFonts w:ascii="Tahoma" w:hAnsi="Tahoma" w:cs="Tahoma"/>
          <w:i/>
        </w:rPr>
        <w:t>: Ponudnik mora v skladu z zahtevami in pogoji razpisne dokumentacije (točka 3.</w:t>
      </w:r>
      <w:r w:rsidR="00334554" w:rsidRPr="00F13FD5">
        <w:rPr>
          <w:rFonts w:ascii="Tahoma" w:hAnsi="Tahoma" w:cs="Tahoma"/>
          <w:i/>
        </w:rPr>
        <w:t>2</w:t>
      </w:r>
      <w:r w:rsidRPr="00F13FD5">
        <w:rPr>
          <w:rFonts w:ascii="Tahoma" w:hAnsi="Tahoma" w:cs="Tahoma"/>
          <w:i/>
        </w:rPr>
        <w:t>.2.</w:t>
      </w:r>
      <w:r w:rsidR="00334554" w:rsidRPr="00F13FD5">
        <w:rPr>
          <w:rFonts w:ascii="Tahoma" w:hAnsi="Tahoma" w:cs="Tahoma"/>
          <w:i/>
        </w:rPr>
        <w:t>3</w:t>
      </w:r>
      <w:r w:rsidRPr="00F13FD5">
        <w:rPr>
          <w:rFonts w:ascii="Tahoma" w:hAnsi="Tahoma" w:cs="Tahoma"/>
          <w:i/>
        </w:rPr>
        <w:t>.)</w:t>
      </w:r>
      <w:r w:rsidR="005B034F" w:rsidRPr="00F13FD5">
        <w:rPr>
          <w:rFonts w:ascii="Tahoma" w:hAnsi="Tahoma" w:cs="Tahoma"/>
          <w:i/>
        </w:rPr>
        <w:t xml:space="preserve"> </w:t>
      </w:r>
      <w:r w:rsidRPr="00F13FD5">
        <w:rPr>
          <w:rFonts w:ascii="Tahoma" w:hAnsi="Tahoma" w:cs="Tahoma"/>
          <w:i/>
        </w:rPr>
        <w:t>priložiti izpolnjeno in podpisano prilogo.</w:t>
      </w:r>
    </w:p>
    <w:p w14:paraId="09E2BA4B" w14:textId="77777777" w:rsidR="005237EA" w:rsidRPr="00F13FD5" w:rsidRDefault="005237EA" w:rsidP="00232070">
      <w:pPr>
        <w:keepNext/>
        <w:keepLines/>
        <w:jc w:val="both"/>
        <w:rPr>
          <w:rFonts w:ascii="Tahoma" w:hAnsi="Tahoma" w:cs="Tahoma"/>
          <w:i/>
          <w:sz w:val="12"/>
          <w:szCs w:val="12"/>
        </w:rPr>
      </w:pPr>
    </w:p>
    <w:p w14:paraId="5A117529" w14:textId="77777777" w:rsidR="005237EA" w:rsidRPr="00F13FD5" w:rsidRDefault="005237EA" w:rsidP="00232070">
      <w:pPr>
        <w:keepNext/>
        <w:keepLines/>
        <w:jc w:val="both"/>
        <w:rPr>
          <w:rFonts w:ascii="Tahoma" w:hAnsi="Tahoma" w:cs="Tahoma"/>
          <w:i/>
        </w:rPr>
      </w:pPr>
      <w:r w:rsidRPr="00F13FD5">
        <w:rPr>
          <w:rFonts w:ascii="Tahoma" w:hAnsi="Tahoma" w:cs="Tahoma"/>
          <w:i/>
          <w:szCs w:val="22"/>
        </w:rPr>
        <w:t xml:space="preserve">Izjavo izpolni in podpiše gospodarski subjekt, ki ima usposobljene delavce/kader in bo izvajalec teh del. </w:t>
      </w:r>
      <w:r w:rsidRPr="00F13FD5">
        <w:rPr>
          <w:rFonts w:ascii="Tahoma" w:hAnsi="Tahoma" w:cs="Tahoma"/>
          <w:i/>
          <w:szCs w:val="22"/>
          <w:u w:val="single"/>
        </w:rPr>
        <w:t>V primeru, da je več usposobljenih gospodarskih subjektov</w:t>
      </w:r>
      <w:r w:rsidRPr="00F13FD5">
        <w:rPr>
          <w:rFonts w:ascii="Tahoma" w:hAnsi="Tahoma" w:cs="Tahoma"/>
          <w:i/>
          <w:szCs w:val="22"/>
        </w:rPr>
        <w:t xml:space="preserve">, izjavo izpolni in podpiše </w:t>
      </w:r>
      <w:r w:rsidRPr="00F13FD5">
        <w:rPr>
          <w:rFonts w:ascii="Tahoma" w:hAnsi="Tahoma" w:cs="Tahoma"/>
          <w:i/>
          <w:szCs w:val="22"/>
          <w:u w:val="single"/>
        </w:rPr>
        <w:t>ločeno</w:t>
      </w:r>
      <w:r w:rsidRPr="00F13FD5">
        <w:rPr>
          <w:rFonts w:ascii="Tahoma" w:hAnsi="Tahoma" w:cs="Tahoma"/>
          <w:i/>
          <w:szCs w:val="22"/>
        </w:rPr>
        <w:t xml:space="preserve"> vsak izmed usposobljenih gospodarskih subjektov.</w:t>
      </w:r>
    </w:p>
    <w:p w14:paraId="6AC87C49" w14:textId="77777777" w:rsidR="005237EA" w:rsidRPr="00F13FD5" w:rsidRDefault="005237EA" w:rsidP="00232070">
      <w:pPr>
        <w:keepNext/>
        <w:keepLines/>
        <w:jc w:val="both"/>
        <w:rPr>
          <w:rFonts w:ascii="Tahoma" w:hAnsi="Tahoma" w:cs="Tahoma"/>
          <w:sz w:val="12"/>
          <w:szCs w:val="12"/>
        </w:rPr>
      </w:pPr>
    </w:p>
    <w:p w14:paraId="2854E6EB" w14:textId="77777777" w:rsidR="005237EA" w:rsidRPr="00F13FD5" w:rsidRDefault="005237EA" w:rsidP="00232070">
      <w:pPr>
        <w:keepNext/>
        <w:keepLines/>
        <w:jc w:val="both"/>
        <w:rPr>
          <w:rFonts w:ascii="Tahoma" w:hAnsi="Tahoma" w:cs="Tahoma"/>
          <w:bCs/>
        </w:rPr>
      </w:pPr>
      <w:r w:rsidRPr="00F13FD5">
        <w:rPr>
          <w:rFonts w:ascii="Tahoma" w:hAnsi="Tahoma" w:cs="Tahoma"/>
          <w:b/>
          <w:bCs/>
          <w:i/>
        </w:rPr>
        <w:t>Opomba</w:t>
      </w:r>
      <w:r w:rsidRPr="00F13FD5">
        <w:rPr>
          <w:rFonts w:ascii="Tahoma" w:hAnsi="Tahoma" w:cs="Tahoma"/>
          <w:bCs/>
          <w:i/>
        </w:rPr>
        <w:t>: V kolikor bo ponudnik izkazoval tehnično sposobnost skupaj s partnerjem in/ali skupaj s podizvajalcem, mora partner oziroma nominirani podizvajalec sodelovati pri izvedbi del/storitev, za katere izkazuje tehnično sposobnost</w:t>
      </w:r>
      <w:r w:rsidRPr="00F13FD5">
        <w:rPr>
          <w:rFonts w:ascii="Tahoma" w:hAnsi="Tahoma" w:cs="Tahoma"/>
          <w:bCs/>
        </w:rPr>
        <w:t>.</w:t>
      </w:r>
    </w:p>
    <w:p w14:paraId="02F320DC" w14:textId="77777777" w:rsidR="00FC3F8B" w:rsidRPr="00F13FD5" w:rsidRDefault="00FC3F8B" w:rsidP="00232070">
      <w:pPr>
        <w:keepNext/>
        <w:keepLines/>
        <w:jc w:val="both"/>
        <w:rPr>
          <w:rFonts w:ascii="Tahoma" w:hAnsi="Tahoma" w:cs="Tahoma"/>
          <w:bCs/>
          <w:sz w:val="12"/>
          <w:szCs w:val="12"/>
        </w:rPr>
      </w:pPr>
    </w:p>
    <w:p w14:paraId="1AD2FE4D" w14:textId="4920DE36" w:rsidR="00FC3F8B" w:rsidRPr="00F13FD5" w:rsidRDefault="005237EA" w:rsidP="00232070">
      <w:pPr>
        <w:keepNext/>
        <w:keepLines/>
        <w:tabs>
          <w:tab w:val="left" w:pos="567"/>
          <w:tab w:val="num" w:pos="851"/>
          <w:tab w:val="left" w:pos="993"/>
        </w:tabs>
        <w:jc w:val="both"/>
        <w:rPr>
          <w:rFonts w:ascii="Tahoma" w:hAnsi="Tahoma" w:cs="Tahoma"/>
          <w:b/>
        </w:rPr>
        <w:sectPr w:rsidR="00FC3F8B" w:rsidRPr="00F13FD5" w:rsidSect="00C955EA">
          <w:pgSz w:w="16838" w:h="11906" w:orient="landscape" w:code="9"/>
          <w:pgMar w:top="1276" w:right="1525" w:bottom="1276" w:left="1134" w:header="284" w:footer="533" w:gutter="0"/>
          <w:cols w:space="708"/>
          <w:docGrid w:linePitch="272"/>
        </w:sectPr>
      </w:pPr>
      <w:r w:rsidRPr="00F13FD5">
        <w:rPr>
          <w:rFonts w:ascii="Tahoma" w:hAnsi="Tahoma" w:cs="Tahoma"/>
        </w:rPr>
        <w:t xml:space="preserve">Prilogo je potrebno naložiti v </w:t>
      </w:r>
      <w:r w:rsidRPr="00F13FD5">
        <w:rPr>
          <w:rFonts w:ascii="Tahoma" w:hAnsi="Tahoma" w:cs="Tahoma"/>
          <w:b/>
        </w:rPr>
        <w:t>Razdelek »DOKUMENTI«, del »Ostale priloge«</w:t>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5B0A4C" w:rsidRPr="00F13FD5" w14:paraId="76F72945" w14:textId="77777777" w:rsidTr="001D3263">
        <w:tc>
          <w:tcPr>
            <w:tcW w:w="608" w:type="dxa"/>
            <w:tcBorders>
              <w:right w:val="nil"/>
            </w:tcBorders>
          </w:tcPr>
          <w:p w14:paraId="679222C9" w14:textId="77777777" w:rsidR="005B0A4C" w:rsidRPr="00F13FD5" w:rsidRDefault="005B0A4C"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6C4D5E78" w14:textId="3F59FFDA" w:rsidR="005B0A4C" w:rsidRPr="00F13FD5" w:rsidRDefault="005B0A4C" w:rsidP="00232070">
            <w:pPr>
              <w:keepNext/>
              <w:keepLines/>
              <w:rPr>
                <w:rFonts w:ascii="Tahoma" w:hAnsi="Tahoma" w:cs="Tahoma"/>
              </w:rPr>
            </w:pPr>
            <w:r w:rsidRPr="00F13FD5">
              <w:rPr>
                <w:rFonts w:ascii="Tahoma" w:hAnsi="Tahoma" w:cs="Tahoma"/>
              </w:rPr>
              <w:t>SEZNAM REFERENC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6F2E1F8C" w14:textId="77777777" w:rsidR="005B0A4C" w:rsidRPr="00F13FD5" w:rsidRDefault="005B0A4C"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77D24BC" w14:textId="5ED07744" w:rsidR="005B0A4C" w:rsidRPr="00F13FD5" w:rsidRDefault="005B0A4C" w:rsidP="00232070">
            <w:pPr>
              <w:keepNext/>
              <w:keepLines/>
              <w:ind w:right="-62"/>
              <w:jc w:val="both"/>
              <w:rPr>
                <w:rFonts w:ascii="Tahoma" w:hAnsi="Tahoma" w:cs="Tahoma"/>
                <w:b/>
                <w:iCs/>
              </w:rPr>
            </w:pPr>
            <w:r w:rsidRPr="00F13FD5">
              <w:rPr>
                <w:rFonts w:ascii="Tahoma" w:hAnsi="Tahoma" w:cs="Tahoma"/>
                <w:b/>
                <w:iCs/>
              </w:rPr>
              <w:t xml:space="preserve"> 6/4 </w:t>
            </w:r>
          </w:p>
        </w:tc>
      </w:tr>
    </w:tbl>
    <w:p w14:paraId="0B12E927" w14:textId="77777777" w:rsidR="005B0A4C" w:rsidRPr="00F13FD5" w:rsidRDefault="005B0A4C" w:rsidP="00232070">
      <w:pPr>
        <w:keepNext/>
        <w:keepLines/>
      </w:pPr>
    </w:p>
    <w:p w14:paraId="7EF8BDF2" w14:textId="2FD52619" w:rsidR="0037795F" w:rsidRPr="00F13FD5" w:rsidRDefault="0037795F" w:rsidP="00232070">
      <w:pPr>
        <w:keepNext/>
        <w:keepLines/>
        <w:contextualSpacing/>
        <w:rPr>
          <w:rFonts w:ascii="Tahoma" w:hAnsi="Tahoma" w:cs="Tahoma"/>
          <w:b/>
        </w:rPr>
      </w:pPr>
      <w:bookmarkStart w:id="50" w:name="_Hlk227140955"/>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r w:rsidRPr="00F13FD5">
        <w:rPr>
          <w:rFonts w:ascii="Tahoma" w:hAnsi="Tahoma" w:cs="Tahoma"/>
          <w:b/>
        </w:rPr>
        <w:t xml:space="preserve"> </w:t>
      </w:r>
    </w:p>
    <w:bookmarkEnd w:id="50"/>
    <w:p w14:paraId="3412A7B0" w14:textId="7BE56988" w:rsidR="0037795F" w:rsidRPr="00F13FD5" w:rsidRDefault="0037795F" w:rsidP="00232070">
      <w:pPr>
        <w:keepNext/>
        <w:keepLines/>
        <w:contextualSpacing/>
        <w:rPr>
          <w:rFonts w:ascii="Tahoma" w:hAnsi="Tahoma" w:cs="Tahoma"/>
          <w:bCs/>
          <w:i/>
        </w:rPr>
      </w:pPr>
    </w:p>
    <w:p w14:paraId="4AB7D651" w14:textId="77777777" w:rsidR="0037795F" w:rsidRPr="00F13FD5" w:rsidRDefault="0037795F" w:rsidP="00232070">
      <w:pPr>
        <w:keepNext/>
        <w:keepLines/>
        <w:contextualSpacing/>
        <w:rPr>
          <w:rFonts w:ascii="Tahoma" w:hAnsi="Tahoma" w:cs="Tahoma"/>
          <w:b/>
        </w:rPr>
      </w:pPr>
    </w:p>
    <w:p w14:paraId="09A5B0EE" w14:textId="77777777" w:rsidR="0037795F" w:rsidRPr="00F13FD5" w:rsidRDefault="0037795F" w:rsidP="00232070">
      <w:pPr>
        <w:keepNext/>
        <w:keepLines/>
        <w:contextualSpacing/>
        <w:jc w:val="center"/>
        <w:rPr>
          <w:rFonts w:ascii="Tahoma" w:hAnsi="Tahoma" w:cs="Tahoma"/>
          <w:b/>
        </w:rPr>
      </w:pPr>
      <w:r w:rsidRPr="00F13FD5">
        <w:rPr>
          <w:rFonts w:ascii="Tahoma" w:hAnsi="Tahoma" w:cs="Tahoma"/>
          <w:b/>
        </w:rPr>
        <w:t>Seznam referenčnih poslov oziroma uspešno izvedenih poslov ponudnika</w:t>
      </w:r>
    </w:p>
    <w:p w14:paraId="34814339" w14:textId="77777777" w:rsidR="0037795F" w:rsidRPr="00F13FD5" w:rsidRDefault="0037795F" w:rsidP="00232070">
      <w:pPr>
        <w:keepNext/>
        <w:keepLines/>
        <w:contextualSpacing/>
        <w:rPr>
          <w:rFonts w:ascii="Tahoma" w:hAnsi="Tahoma" w:cs="Tahoma"/>
        </w:rPr>
      </w:pPr>
    </w:p>
    <w:tbl>
      <w:tblPr>
        <w:tblW w:w="8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105"/>
        <w:gridCol w:w="4111"/>
      </w:tblGrid>
      <w:tr w:rsidR="0037795F" w:rsidRPr="00F13FD5" w14:paraId="58DF4E98" w14:textId="77777777" w:rsidTr="0037795F">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5DFCB45A" w14:textId="77777777" w:rsidR="0037795F" w:rsidRPr="00F13FD5" w:rsidRDefault="0037795F" w:rsidP="00232070">
            <w:pPr>
              <w:keepNext/>
              <w:keepLines/>
              <w:rPr>
                <w:rFonts w:ascii="Tahoma" w:hAnsi="Tahoma" w:cs="Tahoma"/>
              </w:rPr>
            </w:pPr>
            <w:proofErr w:type="spellStart"/>
            <w:r w:rsidRPr="00F13FD5">
              <w:rPr>
                <w:rFonts w:ascii="Tahoma" w:hAnsi="Tahoma" w:cs="Tahoma"/>
              </w:rPr>
              <w:t>Zap</w:t>
            </w:r>
            <w:proofErr w:type="spellEnd"/>
            <w:r w:rsidRPr="00F13FD5">
              <w:rPr>
                <w:rFonts w:ascii="Tahoma" w:hAnsi="Tahoma" w:cs="Tahoma"/>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429FC7F2" w14:textId="7A055289" w:rsidR="0037795F" w:rsidRPr="00F13FD5" w:rsidRDefault="0037795F" w:rsidP="00232070">
            <w:pPr>
              <w:keepNext/>
              <w:keepLines/>
              <w:rPr>
                <w:rFonts w:ascii="Tahoma" w:hAnsi="Tahoma" w:cs="Tahoma"/>
              </w:rPr>
            </w:pPr>
            <w:r w:rsidRPr="00F13FD5">
              <w:rPr>
                <w:rFonts w:ascii="Tahoma" w:hAnsi="Tahoma" w:cs="Tahoma"/>
              </w:rPr>
              <w:t>Javni naročnik</w:t>
            </w:r>
          </w:p>
        </w:tc>
        <w:tc>
          <w:tcPr>
            <w:tcW w:w="3105" w:type="dxa"/>
            <w:tcBorders>
              <w:top w:val="single" w:sz="2" w:space="0" w:color="auto"/>
              <w:left w:val="single" w:sz="2" w:space="0" w:color="auto"/>
              <w:bottom w:val="single" w:sz="12" w:space="0" w:color="auto"/>
              <w:right w:val="single" w:sz="2" w:space="0" w:color="auto"/>
            </w:tcBorders>
            <w:vAlign w:val="center"/>
          </w:tcPr>
          <w:p w14:paraId="678F2AF5" w14:textId="77777777" w:rsidR="0037795F" w:rsidRPr="00F13FD5" w:rsidRDefault="0037795F" w:rsidP="00232070">
            <w:pPr>
              <w:keepNext/>
              <w:keepLines/>
              <w:rPr>
                <w:rFonts w:ascii="Tahoma" w:hAnsi="Tahoma" w:cs="Tahoma"/>
              </w:rPr>
            </w:pPr>
          </w:p>
          <w:p w14:paraId="2AE62311" w14:textId="59DBFD3E" w:rsidR="0037795F" w:rsidRPr="00F13FD5" w:rsidRDefault="0037795F" w:rsidP="00232070">
            <w:pPr>
              <w:keepNext/>
              <w:keepLines/>
              <w:rPr>
                <w:rFonts w:ascii="Tahoma" w:hAnsi="Tahoma" w:cs="Tahoma"/>
              </w:rPr>
            </w:pPr>
            <w:r w:rsidRPr="00F13FD5">
              <w:rPr>
                <w:rFonts w:ascii="Tahoma" w:hAnsi="Tahoma" w:cs="Tahoma"/>
              </w:rPr>
              <w:t>Naziv naročnika/investitorja</w:t>
            </w:r>
          </w:p>
          <w:p w14:paraId="066831DF" w14:textId="77777777" w:rsidR="0037795F" w:rsidRPr="00F13FD5" w:rsidRDefault="0037795F" w:rsidP="00232070">
            <w:pPr>
              <w:keepNext/>
              <w:keepLines/>
              <w:rPr>
                <w:rFonts w:ascii="Tahoma" w:hAnsi="Tahoma" w:cs="Tahoma"/>
              </w:rPr>
            </w:pPr>
          </w:p>
        </w:tc>
        <w:tc>
          <w:tcPr>
            <w:tcW w:w="4111" w:type="dxa"/>
            <w:tcBorders>
              <w:top w:val="single" w:sz="2" w:space="0" w:color="auto"/>
              <w:left w:val="single" w:sz="2" w:space="0" w:color="auto"/>
              <w:bottom w:val="single" w:sz="12" w:space="0" w:color="auto"/>
              <w:right w:val="single" w:sz="2" w:space="0" w:color="auto"/>
            </w:tcBorders>
            <w:vAlign w:val="center"/>
          </w:tcPr>
          <w:p w14:paraId="664DFC92" w14:textId="2D7D110B" w:rsidR="0037795F" w:rsidRPr="00F13FD5" w:rsidRDefault="0037795F" w:rsidP="00232070">
            <w:pPr>
              <w:keepNext/>
              <w:keepLines/>
              <w:jc w:val="center"/>
              <w:rPr>
                <w:rFonts w:ascii="Tahoma" w:hAnsi="Tahoma" w:cs="Tahoma"/>
              </w:rPr>
            </w:pPr>
            <w:r w:rsidRPr="00F13FD5">
              <w:rPr>
                <w:rFonts w:ascii="Tahoma" w:hAnsi="Tahoma" w:cs="Tahoma"/>
                <w:szCs w:val="18"/>
              </w:rPr>
              <w:t>Predmet reference (vzdrževanje/servisiranje) puhal</w:t>
            </w:r>
          </w:p>
        </w:tc>
      </w:tr>
      <w:tr w:rsidR="0037795F" w:rsidRPr="00F13FD5" w14:paraId="37EEFFF1" w14:textId="77777777" w:rsidTr="0037795F">
        <w:trPr>
          <w:trHeight w:val="780"/>
        </w:trPr>
        <w:tc>
          <w:tcPr>
            <w:tcW w:w="637" w:type="dxa"/>
            <w:tcBorders>
              <w:top w:val="nil"/>
            </w:tcBorders>
          </w:tcPr>
          <w:p w14:paraId="09D70A18" w14:textId="77777777" w:rsidR="0037795F" w:rsidRPr="00F13FD5" w:rsidRDefault="0037795F" w:rsidP="00232070">
            <w:pPr>
              <w:keepNext/>
              <w:keepLines/>
              <w:rPr>
                <w:rFonts w:ascii="Tahoma" w:hAnsi="Tahoma" w:cs="Tahoma"/>
              </w:rPr>
            </w:pPr>
            <w:r w:rsidRPr="00F13FD5">
              <w:rPr>
                <w:rFonts w:ascii="Tahoma" w:hAnsi="Tahoma" w:cs="Tahoma"/>
              </w:rPr>
              <w:t xml:space="preserve"> 1.</w:t>
            </w:r>
          </w:p>
        </w:tc>
        <w:tc>
          <w:tcPr>
            <w:tcW w:w="933" w:type="dxa"/>
            <w:tcBorders>
              <w:top w:val="nil"/>
            </w:tcBorders>
            <w:vAlign w:val="center"/>
          </w:tcPr>
          <w:p w14:paraId="19AAEB46" w14:textId="77777777" w:rsidR="0037795F" w:rsidRPr="00F13FD5" w:rsidRDefault="0037795F" w:rsidP="00232070">
            <w:pPr>
              <w:keepNext/>
              <w:keepLines/>
              <w:rPr>
                <w:rFonts w:ascii="Tahoma" w:hAnsi="Tahoma" w:cs="Tahoma"/>
              </w:rPr>
            </w:pPr>
            <w:r w:rsidRPr="00F13FD5">
              <w:rPr>
                <w:rFonts w:ascii="Tahoma" w:hAnsi="Tahoma" w:cs="Tahoma"/>
              </w:rPr>
              <w:t>DA</w:t>
            </w:r>
          </w:p>
          <w:p w14:paraId="4D10AAE1" w14:textId="77777777" w:rsidR="0037795F" w:rsidRPr="00F13FD5" w:rsidRDefault="0037795F" w:rsidP="00232070">
            <w:pPr>
              <w:keepNext/>
              <w:keepLines/>
              <w:rPr>
                <w:rFonts w:ascii="Tahoma" w:hAnsi="Tahoma" w:cs="Tahoma"/>
              </w:rPr>
            </w:pPr>
          </w:p>
          <w:p w14:paraId="13785A66"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Borders>
              <w:top w:val="nil"/>
            </w:tcBorders>
          </w:tcPr>
          <w:p w14:paraId="0B30BAAC" w14:textId="77777777" w:rsidR="0037795F" w:rsidRPr="00F13FD5" w:rsidRDefault="0037795F" w:rsidP="00232070">
            <w:pPr>
              <w:keepNext/>
              <w:keepLines/>
              <w:rPr>
                <w:rFonts w:ascii="Tahoma" w:hAnsi="Tahoma" w:cs="Tahoma"/>
              </w:rPr>
            </w:pPr>
          </w:p>
        </w:tc>
        <w:tc>
          <w:tcPr>
            <w:tcW w:w="4111" w:type="dxa"/>
            <w:tcBorders>
              <w:top w:val="nil"/>
            </w:tcBorders>
          </w:tcPr>
          <w:p w14:paraId="67761420" w14:textId="77777777" w:rsidR="0037795F" w:rsidRPr="00F13FD5" w:rsidRDefault="0037795F" w:rsidP="00232070">
            <w:pPr>
              <w:keepNext/>
              <w:keepLines/>
              <w:rPr>
                <w:rFonts w:ascii="Tahoma" w:hAnsi="Tahoma" w:cs="Tahoma"/>
              </w:rPr>
            </w:pPr>
          </w:p>
        </w:tc>
      </w:tr>
      <w:tr w:rsidR="0037795F" w:rsidRPr="00F13FD5" w14:paraId="59BA1BFD" w14:textId="77777777" w:rsidTr="0037795F">
        <w:trPr>
          <w:trHeight w:val="780"/>
        </w:trPr>
        <w:tc>
          <w:tcPr>
            <w:tcW w:w="637" w:type="dxa"/>
          </w:tcPr>
          <w:p w14:paraId="66DDA51A" w14:textId="77777777" w:rsidR="0037795F" w:rsidRPr="00F13FD5" w:rsidRDefault="0037795F" w:rsidP="00232070">
            <w:pPr>
              <w:keepNext/>
              <w:keepLines/>
              <w:rPr>
                <w:rFonts w:ascii="Tahoma" w:hAnsi="Tahoma" w:cs="Tahoma"/>
              </w:rPr>
            </w:pPr>
            <w:r w:rsidRPr="00F13FD5">
              <w:rPr>
                <w:rFonts w:ascii="Tahoma" w:hAnsi="Tahoma" w:cs="Tahoma"/>
              </w:rPr>
              <w:t>2.</w:t>
            </w:r>
          </w:p>
        </w:tc>
        <w:tc>
          <w:tcPr>
            <w:tcW w:w="933" w:type="dxa"/>
            <w:vAlign w:val="center"/>
          </w:tcPr>
          <w:p w14:paraId="6013CD81" w14:textId="77777777" w:rsidR="0037795F" w:rsidRPr="00F13FD5" w:rsidRDefault="0037795F" w:rsidP="00232070">
            <w:pPr>
              <w:keepNext/>
              <w:keepLines/>
              <w:rPr>
                <w:rFonts w:ascii="Tahoma" w:hAnsi="Tahoma" w:cs="Tahoma"/>
              </w:rPr>
            </w:pPr>
            <w:r w:rsidRPr="00F13FD5">
              <w:rPr>
                <w:rFonts w:ascii="Tahoma" w:hAnsi="Tahoma" w:cs="Tahoma"/>
              </w:rPr>
              <w:t>DA</w:t>
            </w:r>
          </w:p>
          <w:p w14:paraId="72BFBFC0" w14:textId="77777777" w:rsidR="0037795F" w:rsidRPr="00F13FD5" w:rsidRDefault="0037795F" w:rsidP="00232070">
            <w:pPr>
              <w:keepNext/>
              <w:keepLines/>
              <w:rPr>
                <w:rFonts w:ascii="Tahoma" w:hAnsi="Tahoma" w:cs="Tahoma"/>
              </w:rPr>
            </w:pPr>
          </w:p>
          <w:p w14:paraId="412C2C8D"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Pr>
          <w:p w14:paraId="56B5E42E" w14:textId="77777777" w:rsidR="0037795F" w:rsidRPr="00F13FD5" w:rsidRDefault="0037795F" w:rsidP="00232070">
            <w:pPr>
              <w:keepNext/>
              <w:keepLines/>
              <w:rPr>
                <w:rFonts w:ascii="Tahoma" w:hAnsi="Tahoma" w:cs="Tahoma"/>
              </w:rPr>
            </w:pPr>
          </w:p>
        </w:tc>
        <w:tc>
          <w:tcPr>
            <w:tcW w:w="4111" w:type="dxa"/>
          </w:tcPr>
          <w:p w14:paraId="1AFF9314" w14:textId="77777777" w:rsidR="0037795F" w:rsidRPr="00F13FD5" w:rsidRDefault="0037795F" w:rsidP="00232070">
            <w:pPr>
              <w:keepNext/>
              <w:keepLines/>
              <w:rPr>
                <w:rFonts w:ascii="Tahoma" w:hAnsi="Tahoma" w:cs="Tahoma"/>
              </w:rPr>
            </w:pPr>
          </w:p>
        </w:tc>
      </w:tr>
      <w:tr w:rsidR="0037795F" w:rsidRPr="00F13FD5" w14:paraId="2B457973" w14:textId="77777777" w:rsidTr="0037795F">
        <w:trPr>
          <w:trHeight w:val="780"/>
        </w:trPr>
        <w:tc>
          <w:tcPr>
            <w:tcW w:w="637" w:type="dxa"/>
          </w:tcPr>
          <w:p w14:paraId="53D09BD1" w14:textId="77777777" w:rsidR="0037795F" w:rsidRPr="00F13FD5" w:rsidRDefault="0037795F" w:rsidP="00232070">
            <w:pPr>
              <w:keepNext/>
              <w:keepLines/>
              <w:rPr>
                <w:rFonts w:ascii="Tahoma" w:hAnsi="Tahoma" w:cs="Tahoma"/>
              </w:rPr>
            </w:pPr>
            <w:r w:rsidRPr="00F13FD5">
              <w:rPr>
                <w:rFonts w:ascii="Tahoma" w:hAnsi="Tahoma" w:cs="Tahoma"/>
              </w:rPr>
              <w:t>3.</w:t>
            </w:r>
          </w:p>
        </w:tc>
        <w:tc>
          <w:tcPr>
            <w:tcW w:w="933" w:type="dxa"/>
            <w:vAlign w:val="center"/>
          </w:tcPr>
          <w:p w14:paraId="04F671C7" w14:textId="77777777" w:rsidR="0037795F" w:rsidRPr="00F13FD5" w:rsidRDefault="0037795F" w:rsidP="00232070">
            <w:pPr>
              <w:keepNext/>
              <w:keepLines/>
              <w:rPr>
                <w:rFonts w:ascii="Tahoma" w:hAnsi="Tahoma" w:cs="Tahoma"/>
              </w:rPr>
            </w:pPr>
            <w:r w:rsidRPr="00F13FD5">
              <w:rPr>
                <w:rFonts w:ascii="Tahoma" w:hAnsi="Tahoma" w:cs="Tahoma"/>
              </w:rPr>
              <w:t>DA</w:t>
            </w:r>
          </w:p>
          <w:p w14:paraId="7D779264" w14:textId="77777777" w:rsidR="0037795F" w:rsidRPr="00F13FD5" w:rsidRDefault="0037795F" w:rsidP="00232070">
            <w:pPr>
              <w:keepNext/>
              <w:keepLines/>
              <w:rPr>
                <w:rFonts w:ascii="Tahoma" w:hAnsi="Tahoma" w:cs="Tahoma"/>
              </w:rPr>
            </w:pPr>
          </w:p>
          <w:p w14:paraId="6F3801E2"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Pr>
          <w:p w14:paraId="52AD292C" w14:textId="77777777" w:rsidR="0037795F" w:rsidRPr="00F13FD5" w:rsidRDefault="0037795F" w:rsidP="00232070">
            <w:pPr>
              <w:keepNext/>
              <w:keepLines/>
              <w:rPr>
                <w:rFonts w:ascii="Tahoma" w:hAnsi="Tahoma" w:cs="Tahoma"/>
              </w:rPr>
            </w:pPr>
          </w:p>
        </w:tc>
        <w:tc>
          <w:tcPr>
            <w:tcW w:w="4111" w:type="dxa"/>
          </w:tcPr>
          <w:p w14:paraId="58115061" w14:textId="77777777" w:rsidR="0037795F" w:rsidRPr="00F13FD5" w:rsidRDefault="0037795F" w:rsidP="00232070">
            <w:pPr>
              <w:keepNext/>
              <w:keepLines/>
              <w:rPr>
                <w:rFonts w:ascii="Tahoma" w:hAnsi="Tahoma" w:cs="Tahoma"/>
              </w:rPr>
            </w:pPr>
          </w:p>
        </w:tc>
      </w:tr>
      <w:tr w:rsidR="0037795F" w:rsidRPr="00F13FD5" w14:paraId="02A684B8" w14:textId="77777777" w:rsidTr="0037795F">
        <w:trPr>
          <w:trHeight w:val="780"/>
        </w:trPr>
        <w:tc>
          <w:tcPr>
            <w:tcW w:w="637" w:type="dxa"/>
          </w:tcPr>
          <w:p w14:paraId="2350ECF2" w14:textId="77777777" w:rsidR="0037795F" w:rsidRPr="00F13FD5" w:rsidRDefault="0037795F" w:rsidP="00232070">
            <w:pPr>
              <w:keepNext/>
              <w:keepLines/>
              <w:rPr>
                <w:rFonts w:ascii="Tahoma" w:hAnsi="Tahoma" w:cs="Tahoma"/>
              </w:rPr>
            </w:pPr>
            <w:r w:rsidRPr="00F13FD5">
              <w:rPr>
                <w:rFonts w:ascii="Tahoma" w:hAnsi="Tahoma" w:cs="Tahoma"/>
              </w:rPr>
              <w:t>4.</w:t>
            </w:r>
          </w:p>
        </w:tc>
        <w:tc>
          <w:tcPr>
            <w:tcW w:w="933" w:type="dxa"/>
            <w:vAlign w:val="center"/>
          </w:tcPr>
          <w:p w14:paraId="729ED448" w14:textId="77777777" w:rsidR="0037795F" w:rsidRPr="00F13FD5" w:rsidRDefault="0037795F" w:rsidP="00232070">
            <w:pPr>
              <w:keepNext/>
              <w:keepLines/>
              <w:rPr>
                <w:rFonts w:ascii="Tahoma" w:hAnsi="Tahoma" w:cs="Tahoma"/>
              </w:rPr>
            </w:pPr>
            <w:r w:rsidRPr="00F13FD5">
              <w:rPr>
                <w:rFonts w:ascii="Tahoma" w:hAnsi="Tahoma" w:cs="Tahoma"/>
              </w:rPr>
              <w:t>DA</w:t>
            </w:r>
          </w:p>
          <w:p w14:paraId="5242BC3A" w14:textId="77777777" w:rsidR="0037795F" w:rsidRPr="00F13FD5" w:rsidRDefault="0037795F" w:rsidP="00232070">
            <w:pPr>
              <w:keepNext/>
              <w:keepLines/>
              <w:rPr>
                <w:rFonts w:ascii="Tahoma" w:hAnsi="Tahoma" w:cs="Tahoma"/>
              </w:rPr>
            </w:pPr>
          </w:p>
          <w:p w14:paraId="653BD077"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Pr>
          <w:p w14:paraId="42B94570" w14:textId="77777777" w:rsidR="0037795F" w:rsidRPr="00F13FD5" w:rsidRDefault="0037795F" w:rsidP="00232070">
            <w:pPr>
              <w:keepNext/>
              <w:keepLines/>
              <w:rPr>
                <w:rFonts w:ascii="Tahoma" w:hAnsi="Tahoma" w:cs="Tahoma"/>
              </w:rPr>
            </w:pPr>
          </w:p>
        </w:tc>
        <w:tc>
          <w:tcPr>
            <w:tcW w:w="4111" w:type="dxa"/>
          </w:tcPr>
          <w:p w14:paraId="58A9BC38" w14:textId="77777777" w:rsidR="0037795F" w:rsidRPr="00F13FD5" w:rsidRDefault="0037795F" w:rsidP="00232070">
            <w:pPr>
              <w:keepNext/>
              <w:keepLines/>
              <w:rPr>
                <w:rFonts w:ascii="Tahoma" w:hAnsi="Tahoma" w:cs="Tahoma"/>
              </w:rPr>
            </w:pPr>
          </w:p>
        </w:tc>
      </w:tr>
      <w:tr w:rsidR="0037795F" w:rsidRPr="00F13FD5" w14:paraId="26C09B90" w14:textId="77777777" w:rsidTr="0037795F">
        <w:trPr>
          <w:trHeight w:val="780"/>
        </w:trPr>
        <w:tc>
          <w:tcPr>
            <w:tcW w:w="637" w:type="dxa"/>
          </w:tcPr>
          <w:p w14:paraId="493E2830" w14:textId="77777777" w:rsidR="0037795F" w:rsidRPr="00F13FD5" w:rsidRDefault="0037795F" w:rsidP="00232070">
            <w:pPr>
              <w:keepNext/>
              <w:keepLines/>
              <w:rPr>
                <w:rFonts w:ascii="Tahoma" w:hAnsi="Tahoma" w:cs="Tahoma"/>
              </w:rPr>
            </w:pPr>
            <w:r w:rsidRPr="00F13FD5">
              <w:rPr>
                <w:rFonts w:ascii="Tahoma" w:hAnsi="Tahoma" w:cs="Tahoma"/>
              </w:rPr>
              <w:t>5.</w:t>
            </w:r>
          </w:p>
        </w:tc>
        <w:tc>
          <w:tcPr>
            <w:tcW w:w="933" w:type="dxa"/>
            <w:vAlign w:val="center"/>
          </w:tcPr>
          <w:p w14:paraId="70988CC2" w14:textId="77777777" w:rsidR="0037795F" w:rsidRPr="00F13FD5" w:rsidRDefault="0037795F" w:rsidP="00232070">
            <w:pPr>
              <w:keepNext/>
              <w:keepLines/>
              <w:rPr>
                <w:rFonts w:ascii="Tahoma" w:hAnsi="Tahoma" w:cs="Tahoma"/>
              </w:rPr>
            </w:pPr>
            <w:r w:rsidRPr="00F13FD5">
              <w:rPr>
                <w:rFonts w:ascii="Tahoma" w:hAnsi="Tahoma" w:cs="Tahoma"/>
              </w:rPr>
              <w:t>DA</w:t>
            </w:r>
          </w:p>
          <w:p w14:paraId="275CDEB9" w14:textId="77777777" w:rsidR="0037795F" w:rsidRPr="00F13FD5" w:rsidRDefault="0037795F" w:rsidP="00232070">
            <w:pPr>
              <w:keepNext/>
              <w:keepLines/>
              <w:rPr>
                <w:rFonts w:ascii="Tahoma" w:hAnsi="Tahoma" w:cs="Tahoma"/>
              </w:rPr>
            </w:pPr>
          </w:p>
          <w:p w14:paraId="30D91695"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Pr>
          <w:p w14:paraId="13440E86" w14:textId="77777777" w:rsidR="0037795F" w:rsidRPr="00F13FD5" w:rsidRDefault="0037795F" w:rsidP="00232070">
            <w:pPr>
              <w:keepNext/>
              <w:keepLines/>
              <w:rPr>
                <w:rFonts w:ascii="Tahoma" w:hAnsi="Tahoma" w:cs="Tahoma"/>
              </w:rPr>
            </w:pPr>
          </w:p>
        </w:tc>
        <w:tc>
          <w:tcPr>
            <w:tcW w:w="4111" w:type="dxa"/>
          </w:tcPr>
          <w:p w14:paraId="34EDED97" w14:textId="77777777" w:rsidR="0037795F" w:rsidRPr="00F13FD5" w:rsidRDefault="0037795F" w:rsidP="00232070">
            <w:pPr>
              <w:keepNext/>
              <w:keepLines/>
              <w:rPr>
                <w:rFonts w:ascii="Tahoma" w:hAnsi="Tahoma" w:cs="Tahoma"/>
              </w:rPr>
            </w:pPr>
          </w:p>
        </w:tc>
      </w:tr>
      <w:tr w:rsidR="0037795F" w:rsidRPr="00F13FD5" w14:paraId="19C105E2" w14:textId="77777777" w:rsidTr="0037795F">
        <w:trPr>
          <w:trHeight w:val="780"/>
        </w:trPr>
        <w:tc>
          <w:tcPr>
            <w:tcW w:w="637" w:type="dxa"/>
          </w:tcPr>
          <w:p w14:paraId="461CB7C2" w14:textId="77777777" w:rsidR="0037795F" w:rsidRPr="00F13FD5" w:rsidRDefault="0037795F" w:rsidP="00232070">
            <w:pPr>
              <w:keepNext/>
              <w:keepLines/>
              <w:rPr>
                <w:rFonts w:ascii="Tahoma" w:hAnsi="Tahoma" w:cs="Tahoma"/>
              </w:rPr>
            </w:pPr>
            <w:r w:rsidRPr="00F13FD5">
              <w:rPr>
                <w:rFonts w:ascii="Tahoma" w:hAnsi="Tahoma" w:cs="Tahoma"/>
              </w:rPr>
              <w:t>6.</w:t>
            </w:r>
          </w:p>
        </w:tc>
        <w:tc>
          <w:tcPr>
            <w:tcW w:w="933" w:type="dxa"/>
            <w:vAlign w:val="center"/>
          </w:tcPr>
          <w:p w14:paraId="56C25C26" w14:textId="77777777" w:rsidR="0037795F" w:rsidRPr="00F13FD5" w:rsidRDefault="0037795F" w:rsidP="00232070">
            <w:pPr>
              <w:keepNext/>
              <w:keepLines/>
              <w:rPr>
                <w:rFonts w:ascii="Tahoma" w:hAnsi="Tahoma" w:cs="Tahoma"/>
              </w:rPr>
            </w:pPr>
            <w:r w:rsidRPr="00F13FD5">
              <w:rPr>
                <w:rFonts w:ascii="Tahoma" w:hAnsi="Tahoma" w:cs="Tahoma"/>
              </w:rPr>
              <w:t>DA</w:t>
            </w:r>
          </w:p>
          <w:p w14:paraId="7956135D" w14:textId="77777777" w:rsidR="0037795F" w:rsidRPr="00F13FD5" w:rsidRDefault="0037795F" w:rsidP="00232070">
            <w:pPr>
              <w:keepNext/>
              <w:keepLines/>
              <w:rPr>
                <w:rFonts w:ascii="Tahoma" w:hAnsi="Tahoma" w:cs="Tahoma"/>
              </w:rPr>
            </w:pPr>
          </w:p>
          <w:p w14:paraId="7631D6C2" w14:textId="77777777" w:rsidR="0037795F" w:rsidRPr="00F13FD5" w:rsidRDefault="0037795F" w:rsidP="00232070">
            <w:pPr>
              <w:keepNext/>
              <w:keepLines/>
              <w:rPr>
                <w:rFonts w:ascii="Tahoma" w:hAnsi="Tahoma" w:cs="Tahoma"/>
              </w:rPr>
            </w:pPr>
            <w:r w:rsidRPr="00F13FD5">
              <w:rPr>
                <w:rFonts w:ascii="Tahoma" w:hAnsi="Tahoma" w:cs="Tahoma"/>
              </w:rPr>
              <w:t>NE</w:t>
            </w:r>
          </w:p>
        </w:tc>
        <w:tc>
          <w:tcPr>
            <w:tcW w:w="3105" w:type="dxa"/>
          </w:tcPr>
          <w:p w14:paraId="7108D9F8" w14:textId="77777777" w:rsidR="0037795F" w:rsidRPr="00F13FD5" w:rsidRDefault="0037795F" w:rsidP="00232070">
            <w:pPr>
              <w:keepNext/>
              <w:keepLines/>
              <w:rPr>
                <w:rFonts w:ascii="Tahoma" w:hAnsi="Tahoma" w:cs="Tahoma"/>
              </w:rPr>
            </w:pPr>
          </w:p>
        </w:tc>
        <w:tc>
          <w:tcPr>
            <w:tcW w:w="4111" w:type="dxa"/>
          </w:tcPr>
          <w:p w14:paraId="7B9EE4EB" w14:textId="77777777" w:rsidR="0037795F" w:rsidRPr="00F13FD5" w:rsidRDefault="0037795F" w:rsidP="00232070">
            <w:pPr>
              <w:keepNext/>
              <w:keepLines/>
              <w:rPr>
                <w:rFonts w:ascii="Tahoma" w:hAnsi="Tahoma" w:cs="Tahoma"/>
              </w:rPr>
            </w:pPr>
          </w:p>
        </w:tc>
      </w:tr>
    </w:tbl>
    <w:p w14:paraId="1D0B61FB" w14:textId="77777777" w:rsidR="0037795F" w:rsidRPr="00F13FD5" w:rsidRDefault="0037795F" w:rsidP="00232070">
      <w:pPr>
        <w:keepNext/>
        <w:keepLines/>
        <w:contextualSpacing/>
        <w:rPr>
          <w:rFonts w:ascii="Tahoma" w:hAnsi="Tahoma" w:cs="Tahoma"/>
          <w:b/>
        </w:rPr>
      </w:pPr>
    </w:p>
    <w:p w14:paraId="58BA9A79" w14:textId="77777777" w:rsidR="0037795F" w:rsidRPr="00F13FD5" w:rsidRDefault="0037795F" w:rsidP="00232070">
      <w:pPr>
        <w:keepNext/>
        <w:keepLines/>
        <w:contextualSpacing/>
        <w:rPr>
          <w:rFonts w:ascii="Tahoma" w:hAnsi="Tahoma" w:cs="Tahoma"/>
          <w:i/>
        </w:rPr>
      </w:pPr>
      <w:r w:rsidRPr="00F13FD5">
        <w:rPr>
          <w:rFonts w:ascii="Tahoma" w:hAnsi="Tahoma" w:cs="Tahoma"/>
          <w:i/>
        </w:rPr>
        <w:t>Opomba: Ponudniki naj navedejo samo dela (reference), s katerimi dokazujejo reference.</w:t>
      </w:r>
    </w:p>
    <w:p w14:paraId="09C4E7F5" w14:textId="77777777" w:rsidR="0037795F" w:rsidRPr="00F13FD5" w:rsidRDefault="0037795F" w:rsidP="00232070">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7795F" w:rsidRPr="00F13FD5" w14:paraId="1045E777" w14:textId="77777777" w:rsidTr="001D3263">
        <w:trPr>
          <w:trHeight w:val="235"/>
        </w:trPr>
        <w:tc>
          <w:tcPr>
            <w:tcW w:w="3402" w:type="dxa"/>
            <w:tcBorders>
              <w:bottom w:val="single" w:sz="4" w:space="0" w:color="auto"/>
            </w:tcBorders>
          </w:tcPr>
          <w:p w14:paraId="620346DE" w14:textId="77777777" w:rsidR="0037795F" w:rsidRPr="00F13FD5" w:rsidRDefault="0037795F" w:rsidP="00232070">
            <w:pPr>
              <w:keepNext/>
              <w:keepLines/>
              <w:contextualSpacing/>
              <w:rPr>
                <w:rFonts w:ascii="Tahoma" w:hAnsi="Tahoma" w:cs="Tahoma"/>
              </w:rPr>
            </w:pPr>
          </w:p>
        </w:tc>
        <w:tc>
          <w:tcPr>
            <w:tcW w:w="2268" w:type="dxa"/>
          </w:tcPr>
          <w:p w14:paraId="32C29A93" w14:textId="77777777" w:rsidR="0037795F" w:rsidRPr="00F13FD5" w:rsidRDefault="0037795F" w:rsidP="00232070">
            <w:pPr>
              <w:keepNext/>
              <w:keepLines/>
              <w:contextualSpacing/>
              <w:rPr>
                <w:rFonts w:ascii="Tahoma" w:hAnsi="Tahoma" w:cs="Tahoma"/>
              </w:rPr>
            </w:pPr>
          </w:p>
        </w:tc>
        <w:tc>
          <w:tcPr>
            <w:tcW w:w="3686" w:type="dxa"/>
            <w:tcBorders>
              <w:bottom w:val="single" w:sz="4" w:space="0" w:color="auto"/>
            </w:tcBorders>
          </w:tcPr>
          <w:p w14:paraId="6EB0D0C4" w14:textId="77777777" w:rsidR="0037795F" w:rsidRPr="00F13FD5" w:rsidRDefault="0037795F" w:rsidP="00232070">
            <w:pPr>
              <w:keepNext/>
              <w:keepLines/>
              <w:contextualSpacing/>
              <w:rPr>
                <w:rFonts w:ascii="Tahoma" w:hAnsi="Tahoma" w:cs="Tahoma"/>
              </w:rPr>
            </w:pPr>
          </w:p>
        </w:tc>
      </w:tr>
      <w:tr w:rsidR="0037795F" w:rsidRPr="00F13FD5" w14:paraId="3272BDB2" w14:textId="77777777" w:rsidTr="001D3263">
        <w:trPr>
          <w:trHeight w:val="235"/>
        </w:trPr>
        <w:tc>
          <w:tcPr>
            <w:tcW w:w="3402" w:type="dxa"/>
            <w:tcBorders>
              <w:top w:val="single" w:sz="4" w:space="0" w:color="auto"/>
            </w:tcBorders>
          </w:tcPr>
          <w:p w14:paraId="64CD883C" w14:textId="77777777" w:rsidR="0037795F" w:rsidRPr="00F13FD5" w:rsidRDefault="0037795F" w:rsidP="00232070">
            <w:pPr>
              <w:keepNext/>
              <w:keepLines/>
              <w:contextualSpacing/>
              <w:rPr>
                <w:rFonts w:ascii="Tahoma" w:hAnsi="Tahoma" w:cs="Tahoma"/>
              </w:rPr>
            </w:pPr>
            <w:r w:rsidRPr="00F13FD5">
              <w:rPr>
                <w:rFonts w:ascii="Tahoma" w:hAnsi="Tahoma" w:cs="Tahoma"/>
              </w:rPr>
              <w:t xml:space="preserve">(kraj, datum)                                        </w:t>
            </w:r>
          </w:p>
        </w:tc>
        <w:tc>
          <w:tcPr>
            <w:tcW w:w="2268" w:type="dxa"/>
          </w:tcPr>
          <w:p w14:paraId="3BF054FE" w14:textId="77777777" w:rsidR="0037795F" w:rsidRPr="00F13FD5" w:rsidRDefault="0037795F" w:rsidP="00232070">
            <w:pPr>
              <w:keepNext/>
              <w:keepLines/>
              <w:contextualSpacing/>
              <w:rPr>
                <w:rFonts w:ascii="Tahoma" w:hAnsi="Tahoma" w:cs="Tahoma"/>
              </w:rPr>
            </w:pPr>
            <w:r w:rsidRPr="00F13FD5">
              <w:rPr>
                <w:rFonts w:ascii="Tahoma" w:hAnsi="Tahoma" w:cs="Tahoma"/>
              </w:rPr>
              <w:t>žig</w:t>
            </w:r>
          </w:p>
        </w:tc>
        <w:tc>
          <w:tcPr>
            <w:tcW w:w="3686" w:type="dxa"/>
            <w:tcBorders>
              <w:top w:val="single" w:sz="4" w:space="0" w:color="auto"/>
            </w:tcBorders>
          </w:tcPr>
          <w:p w14:paraId="11FD73BB" w14:textId="77777777" w:rsidR="00DA29B2" w:rsidRPr="00F13FD5" w:rsidRDefault="0037795F" w:rsidP="00232070">
            <w:pPr>
              <w:keepNext/>
              <w:keepLines/>
              <w:contextualSpacing/>
              <w:rPr>
                <w:rFonts w:ascii="Tahoma" w:hAnsi="Tahoma" w:cs="Tahoma"/>
              </w:rPr>
            </w:pPr>
            <w:r w:rsidRPr="00F13FD5">
              <w:rPr>
                <w:rFonts w:ascii="Tahoma" w:hAnsi="Tahoma" w:cs="Tahoma"/>
              </w:rPr>
              <w:t>(</w:t>
            </w:r>
            <w:r w:rsidR="00DA29B2" w:rsidRPr="00F13FD5">
              <w:rPr>
                <w:rFonts w:ascii="Tahoma" w:hAnsi="Tahoma" w:cs="Tahoma"/>
              </w:rPr>
              <w:t xml:space="preserve">naziv ponudnika in podpis </w:t>
            </w:r>
          </w:p>
          <w:p w14:paraId="0DF95D08" w14:textId="434D8534" w:rsidR="0037795F" w:rsidRPr="00F13FD5" w:rsidRDefault="00DA29B2" w:rsidP="00232070">
            <w:pPr>
              <w:keepNext/>
              <w:keepLines/>
              <w:contextualSpacing/>
              <w:rPr>
                <w:rFonts w:ascii="Tahoma" w:hAnsi="Tahoma" w:cs="Tahoma"/>
              </w:rPr>
            </w:pPr>
            <w:r w:rsidRPr="00F13FD5">
              <w:rPr>
                <w:rFonts w:ascii="Tahoma" w:hAnsi="Tahoma" w:cs="Tahoma"/>
              </w:rPr>
              <w:t>odgovorne osebe</w:t>
            </w:r>
            <w:r w:rsidR="0037795F" w:rsidRPr="00F13FD5">
              <w:rPr>
                <w:rFonts w:ascii="Tahoma" w:hAnsi="Tahoma" w:cs="Tahoma"/>
              </w:rPr>
              <w:t>)</w:t>
            </w:r>
          </w:p>
        </w:tc>
      </w:tr>
    </w:tbl>
    <w:p w14:paraId="76E41B92" w14:textId="77777777" w:rsidR="0037795F" w:rsidRPr="00F13FD5" w:rsidRDefault="0037795F" w:rsidP="00232070">
      <w:pPr>
        <w:keepNext/>
        <w:keepLines/>
        <w:contextualSpacing/>
        <w:rPr>
          <w:rFonts w:ascii="Tahoma" w:hAnsi="Tahoma" w:cs="Tahoma"/>
        </w:rPr>
      </w:pPr>
    </w:p>
    <w:p w14:paraId="28029BF0" w14:textId="77777777" w:rsidR="0037795F" w:rsidRPr="00F13FD5" w:rsidRDefault="0037795F" w:rsidP="00232070">
      <w:pPr>
        <w:keepNext/>
        <w:keepLines/>
        <w:contextualSpacing/>
        <w:rPr>
          <w:rFonts w:ascii="Tahoma" w:hAnsi="Tahoma" w:cs="Tahoma"/>
        </w:rPr>
      </w:pPr>
    </w:p>
    <w:p w14:paraId="07250F3F" w14:textId="77777777" w:rsidR="0037795F" w:rsidRPr="00F13FD5" w:rsidRDefault="0037795F" w:rsidP="00232070">
      <w:pPr>
        <w:keepNext/>
        <w:keepLines/>
        <w:contextualSpacing/>
        <w:rPr>
          <w:rFonts w:ascii="Tahoma" w:hAnsi="Tahoma" w:cs="Tahoma"/>
        </w:rPr>
      </w:pPr>
    </w:p>
    <w:p w14:paraId="33C69B2F" w14:textId="77777777" w:rsidR="0037795F" w:rsidRPr="00F13FD5" w:rsidRDefault="0037795F" w:rsidP="00232070">
      <w:pPr>
        <w:keepNext/>
        <w:keepLines/>
        <w:contextualSpacing/>
        <w:rPr>
          <w:rFonts w:ascii="Tahoma" w:hAnsi="Tahoma" w:cs="Tahoma"/>
        </w:rPr>
      </w:pPr>
    </w:p>
    <w:p w14:paraId="653C35DC" w14:textId="77777777" w:rsidR="0037795F" w:rsidRPr="00F13FD5" w:rsidRDefault="0037795F" w:rsidP="00232070">
      <w:pPr>
        <w:keepNext/>
        <w:keepLines/>
        <w:contextualSpacing/>
        <w:rPr>
          <w:rFonts w:ascii="Tahoma" w:hAnsi="Tahoma" w:cs="Tahoma"/>
          <w:i/>
        </w:rPr>
      </w:pPr>
      <w:r w:rsidRPr="00F13FD5">
        <w:rPr>
          <w:rFonts w:ascii="Tahoma" w:hAnsi="Tahoma" w:cs="Tahoma"/>
          <w:b/>
          <w:i/>
        </w:rPr>
        <w:t>Opomba:</w:t>
      </w:r>
      <w:r w:rsidRPr="00F13FD5">
        <w:rPr>
          <w:rFonts w:ascii="Tahoma" w:hAnsi="Tahoma" w:cs="Tahoma"/>
          <w:i/>
        </w:rPr>
        <w:t xml:space="preserve"> Ponudnik obrazec razmnoži v potrebnem številu.</w:t>
      </w:r>
    </w:p>
    <w:p w14:paraId="51EB2651" w14:textId="77777777" w:rsidR="0037795F" w:rsidRPr="00F13FD5" w:rsidRDefault="0037795F" w:rsidP="00232070">
      <w:pPr>
        <w:keepNext/>
        <w:keepLines/>
        <w:contextualSpacing/>
        <w:rPr>
          <w:rFonts w:ascii="Tahoma" w:hAnsi="Tahoma" w:cs="Tahoma"/>
          <w:b/>
          <w:i/>
        </w:rPr>
      </w:pPr>
    </w:p>
    <w:p w14:paraId="4529D2C2" w14:textId="77777777" w:rsidR="0037795F" w:rsidRPr="00F13FD5" w:rsidRDefault="0037795F" w:rsidP="00232070">
      <w:pPr>
        <w:keepNext/>
        <w:keepLines/>
        <w:contextualSpacing/>
        <w:rPr>
          <w:rFonts w:ascii="Tahoma" w:hAnsi="Tahoma" w:cs="Tahoma"/>
          <w:b/>
          <w:i/>
          <w:u w:val="single"/>
        </w:rPr>
      </w:pPr>
      <w:r w:rsidRPr="00F13FD5">
        <w:rPr>
          <w:rFonts w:ascii="Tahoma" w:hAnsi="Tahoma" w:cs="Tahoma"/>
          <w:b/>
          <w:i/>
        </w:rPr>
        <w:t xml:space="preserve">Navodilo: </w:t>
      </w:r>
      <w:r w:rsidRPr="00F13FD5">
        <w:rPr>
          <w:rFonts w:ascii="Tahoma" w:hAnsi="Tahoma" w:cs="Tahoma"/>
          <w:i/>
        </w:rPr>
        <w:t xml:space="preserve">Ponudnik </w:t>
      </w:r>
      <w:r w:rsidRPr="00F13FD5">
        <w:rPr>
          <w:rFonts w:ascii="Tahoma" w:hAnsi="Tahoma" w:cs="Tahoma"/>
          <w:i/>
          <w:u w:val="single"/>
        </w:rPr>
        <w:t>obrazec</w:t>
      </w:r>
      <w:r w:rsidRPr="00F13FD5">
        <w:rPr>
          <w:rFonts w:ascii="Tahoma" w:hAnsi="Tahoma" w:cs="Tahoma"/>
          <w:b/>
          <w:i/>
        </w:rPr>
        <w:t xml:space="preserve"> </w:t>
      </w:r>
      <w:r w:rsidRPr="00F13FD5">
        <w:rPr>
          <w:rFonts w:ascii="Tahoma" w:hAnsi="Tahoma" w:cs="Tahoma"/>
          <w:i/>
        </w:rPr>
        <w:t>v okviru sistema e-JN</w:t>
      </w:r>
      <w:r w:rsidRPr="00F13FD5">
        <w:rPr>
          <w:rFonts w:ascii="Tahoma" w:hAnsi="Tahoma" w:cs="Tahoma"/>
          <w:b/>
          <w:i/>
        </w:rPr>
        <w:t xml:space="preserve"> </w:t>
      </w:r>
      <w:r w:rsidRPr="00F13FD5">
        <w:rPr>
          <w:rFonts w:ascii="Tahoma" w:hAnsi="Tahoma" w:cs="Tahoma"/>
          <w:b/>
          <w:i/>
          <w:u w:val="single"/>
        </w:rPr>
        <w:t>naloži v Razdelek »DOKUMENTI«, del »Ostale priloge«!</w:t>
      </w:r>
    </w:p>
    <w:p w14:paraId="1A9F65A6" w14:textId="77777777" w:rsidR="00896F45" w:rsidRPr="00F13FD5" w:rsidRDefault="00896F45" w:rsidP="00232070">
      <w:pPr>
        <w:keepNext/>
        <w:keepLines/>
      </w:pPr>
    </w:p>
    <w:p w14:paraId="7B7CFCC6" w14:textId="77777777" w:rsidR="00896F45" w:rsidRPr="00F13FD5" w:rsidRDefault="00896F45" w:rsidP="00232070">
      <w:pPr>
        <w:keepNext/>
        <w:keepLines/>
      </w:pPr>
    </w:p>
    <w:p w14:paraId="0C9355C2" w14:textId="77777777" w:rsidR="00896F45" w:rsidRPr="00F13FD5" w:rsidRDefault="00896F45" w:rsidP="00232070">
      <w:pPr>
        <w:keepNext/>
        <w:keepLines/>
      </w:pPr>
    </w:p>
    <w:p w14:paraId="3FE7AF56" w14:textId="77777777" w:rsidR="00896F45" w:rsidRPr="00F13FD5" w:rsidRDefault="00896F45" w:rsidP="00232070">
      <w:pPr>
        <w:keepNext/>
        <w:keepLines/>
      </w:pPr>
    </w:p>
    <w:p w14:paraId="0D400213" w14:textId="77777777" w:rsidR="00896F45" w:rsidRPr="00F13FD5" w:rsidRDefault="00896F45" w:rsidP="00232070">
      <w:pPr>
        <w:keepNext/>
        <w:keepLines/>
      </w:pPr>
    </w:p>
    <w:p w14:paraId="668F5A09" w14:textId="77777777" w:rsidR="00896F45" w:rsidRPr="00F13FD5" w:rsidRDefault="00896F45" w:rsidP="00232070">
      <w:pPr>
        <w:keepNext/>
        <w:keepLines/>
      </w:pPr>
    </w:p>
    <w:p w14:paraId="6AA91514" w14:textId="56052F20" w:rsidR="00896F45" w:rsidRPr="00F13FD5" w:rsidRDefault="00896F45" w:rsidP="00232070">
      <w:pPr>
        <w:keepNext/>
        <w:keepLines/>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D10D23" w:rsidRPr="00F13FD5" w14:paraId="5890FCD0" w14:textId="77777777" w:rsidTr="001D3263">
        <w:tc>
          <w:tcPr>
            <w:tcW w:w="608" w:type="dxa"/>
            <w:tcBorders>
              <w:right w:val="nil"/>
            </w:tcBorders>
          </w:tcPr>
          <w:p w14:paraId="5D301B96" w14:textId="77777777" w:rsidR="00D10D23" w:rsidRPr="00F13FD5" w:rsidRDefault="00D10D23"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199F3252" w14:textId="35C0D601" w:rsidR="00D10D23" w:rsidRPr="00F13FD5" w:rsidRDefault="00D10D23" w:rsidP="00232070">
            <w:pPr>
              <w:keepNext/>
              <w:keepLines/>
              <w:rPr>
                <w:rFonts w:ascii="Tahoma" w:hAnsi="Tahoma" w:cs="Tahoma"/>
              </w:rPr>
            </w:pPr>
            <w:r w:rsidRPr="00F13FD5">
              <w:rPr>
                <w:rFonts w:ascii="Tahoma" w:hAnsi="Tahoma" w:cs="Tahoma"/>
              </w:rPr>
              <w:t>POTRDITEV REFERENC S STRANI POSAMEZNIH NAROČNIKOV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0B5A2BB0" w14:textId="77777777" w:rsidR="00D10D23" w:rsidRPr="00F13FD5" w:rsidRDefault="00D10D23"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1D4AC5BF" w14:textId="0B4A1E7C" w:rsidR="00D10D23" w:rsidRPr="00F13FD5" w:rsidRDefault="00D10D23" w:rsidP="00232070">
            <w:pPr>
              <w:keepNext/>
              <w:keepLines/>
              <w:ind w:right="-62"/>
              <w:jc w:val="both"/>
              <w:rPr>
                <w:rFonts w:ascii="Tahoma" w:hAnsi="Tahoma" w:cs="Tahoma"/>
                <w:b/>
                <w:iCs/>
              </w:rPr>
            </w:pPr>
            <w:r w:rsidRPr="00F13FD5">
              <w:rPr>
                <w:rFonts w:ascii="Tahoma" w:hAnsi="Tahoma" w:cs="Tahoma"/>
                <w:b/>
                <w:iCs/>
              </w:rPr>
              <w:t xml:space="preserve"> 6/</w:t>
            </w:r>
            <w:r w:rsidR="005B0A4C" w:rsidRPr="00F13FD5">
              <w:rPr>
                <w:rFonts w:ascii="Tahoma" w:hAnsi="Tahoma" w:cs="Tahoma"/>
                <w:b/>
                <w:iCs/>
              </w:rPr>
              <w:t>5</w:t>
            </w:r>
            <w:r w:rsidRPr="00F13FD5">
              <w:rPr>
                <w:rFonts w:ascii="Tahoma" w:hAnsi="Tahoma" w:cs="Tahoma"/>
                <w:b/>
                <w:iCs/>
              </w:rPr>
              <w:t xml:space="preserve"> </w:t>
            </w:r>
          </w:p>
        </w:tc>
      </w:tr>
    </w:tbl>
    <w:p w14:paraId="4C733CAB" w14:textId="7E0734A4" w:rsidR="00896F45" w:rsidRPr="00F13FD5" w:rsidRDefault="00637A5B" w:rsidP="00232070">
      <w:pPr>
        <w:keepNext/>
        <w:keepLines/>
        <w:jc w:val="both"/>
        <w:rPr>
          <w:rFonts w:ascii="Tahoma" w:hAnsi="Tahoma" w:cs="Tahoma"/>
        </w:rPr>
      </w:pPr>
      <w:r>
        <w:rPr>
          <w:rFonts w:ascii="Tahoma" w:hAnsi="Tahoma" w:cs="Tahoma"/>
          <w:b/>
          <w:bCs/>
        </w:rPr>
        <w:t>VKS-59/26 Dobava in zamenjava puhal, redno in izredno vzdrževanje puhal ter dobava nadomestnih delov na IČN Barje</w:t>
      </w:r>
      <w:r w:rsidR="00896F45" w:rsidRPr="00F13FD5">
        <w:rPr>
          <w:rFonts w:ascii="Tahoma" w:hAnsi="Tahoma" w:cs="Tahoma"/>
        </w:rPr>
        <w:t xml:space="preserve"> </w:t>
      </w:r>
    </w:p>
    <w:p w14:paraId="0C9FB7C4" w14:textId="77777777" w:rsidR="00896F45" w:rsidRPr="00D21AE4" w:rsidRDefault="00896F45" w:rsidP="00232070">
      <w:pPr>
        <w:keepNext/>
        <w:keepLines/>
        <w:jc w:val="both"/>
        <w:rPr>
          <w:rFonts w:ascii="Tahoma" w:hAnsi="Tahoma" w:cs="Tahoma"/>
          <w:sz w:val="16"/>
          <w:szCs w:val="16"/>
        </w:rPr>
      </w:pPr>
    </w:p>
    <w:p w14:paraId="58587D9E" w14:textId="7BEB4AC1" w:rsidR="00896F45" w:rsidRDefault="00896F45" w:rsidP="00232070">
      <w:pPr>
        <w:keepNext/>
        <w:keepLines/>
        <w:jc w:val="both"/>
        <w:rPr>
          <w:rFonts w:ascii="Tahoma" w:hAnsi="Tahoma" w:cs="Tahoma"/>
        </w:rPr>
      </w:pPr>
      <w:r w:rsidRPr="00F13FD5">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4F7C5EB5" w14:textId="77777777" w:rsidR="00F17C9E" w:rsidRPr="00F13FD5" w:rsidRDefault="00F17C9E" w:rsidP="00232070">
      <w:pPr>
        <w:keepNext/>
        <w:keepLines/>
        <w:jc w:val="both"/>
        <w:rPr>
          <w:rFonts w:ascii="Tahoma" w:hAnsi="Tahoma" w:cs="Tahoma"/>
        </w:rPr>
      </w:pPr>
    </w:p>
    <w:tbl>
      <w:tblPr>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189"/>
        <w:gridCol w:w="780"/>
        <w:gridCol w:w="1696"/>
        <w:gridCol w:w="1041"/>
        <w:gridCol w:w="2650"/>
      </w:tblGrid>
      <w:tr w:rsidR="00896F45" w:rsidRPr="00F13FD5" w14:paraId="0F283117" w14:textId="77777777" w:rsidTr="001D3263">
        <w:trPr>
          <w:trHeight w:val="310"/>
        </w:trPr>
        <w:tc>
          <w:tcPr>
            <w:tcW w:w="9356" w:type="dxa"/>
            <w:gridSpan w:val="5"/>
            <w:tcBorders>
              <w:top w:val="single" w:sz="2" w:space="0" w:color="auto"/>
              <w:left w:val="single" w:sz="2" w:space="0" w:color="auto"/>
              <w:bottom w:val="single" w:sz="2" w:space="0" w:color="auto"/>
              <w:right w:val="single" w:sz="2" w:space="0" w:color="auto"/>
            </w:tcBorders>
            <w:vAlign w:val="center"/>
          </w:tcPr>
          <w:p w14:paraId="597596D4" w14:textId="77777777" w:rsidR="00896F45" w:rsidRPr="00F13FD5" w:rsidRDefault="00896F45" w:rsidP="00232070">
            <w:pPr>
              <w:keepNext/>
              <w:keepLines/>
              <w:rPr>
                <w:rFonts w:ascii="Tahoma" w:hAnsi="Tahoma" w:cs="Tahoma"/>
                <w:b/>
              </w:rPr>
            </w:pPr>
            <w:r w:rsidRPr="00F13FD5">
              <w:rPr>
                <w:rFonts w:ascii="Tahoma" w:hAnsi="Tahoma" w:cs="Tahoma"/>
                <w:b/>
              </w:rPr>
              <w:t>Podatki o investitorju del (izdajatelju reference)</w:t>
            </w:r>
          </w:p>
        </w:tc>
      </w:tr>
      <w:tr w:rsidR="00896F45" w:rsidRPr="00F13FD5" w14:paraId="32332045" w14:textId="77777777" w:rsidTr="00D21AE4">
        <w:trPr>
          <w:trHeight w:val="310"/>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13EFEC51" w14:textId="77777777" w:rsidR="00896F45" w:rsidRPr="00F13FD5" w:rsidRDefault="00896F45" w:rsidP="00232070">
            <w:pPr>
              <w:keepNext/>
              <w:keepLines/>
              <w:rPr>
                <w:rFonts w:ascii="Tahoma" w:hAnsi="Tahoma" w:cs="Tahoma"/>
              </w:rPr>
            </w:pPr>
            <w:r w:rsidRPr="00F13FD5">
              <w:rPr>
                <w:rFonts w:ascii="Tahoma" w:hAnsi="Tahoma" w:cs="Tahoma"/>
              </w:rPr>
              <w:t>Naziv investitorja del (naročnik oz. plačnik):</w:t>
            </w:r>
          </w:p>
        </w:tc>
        <w:tc>
          <w:tcPr>
            <w:tcW w:w="5387" w:type="dxa"/>
            <w:gridSpan w:val="3"/>
            <w:tcBorders>
              <w:top w:val="single" w:sz="2" w:space="0" w:color="auto"/>
              <w:left w:val="single" w:sz="2" w:space="0" w:color="auto"/>
              <w:bottom w:val="single" w:sz="2" w:space="0" w:color="auto"/>
              <w:right w:val="single" w:sz="2" w:space="0" w:color="auto"/>
            </w:tcBorders>
          </w:tcPr>
          <w:p w14:paraId="7649924D" w14:textId="77777777" w:rsidR="00896F45" w:rsidRPr="00F13FD5" w:rsidRDefault="00896F45" w:rsidP="00232070">
            <w:pPr>
              <w:keepNext/>
              <w:keepLines/>
              <w:rPr>
                <w:rFonts w:ascii="Tahoma" w:hAnsi="Tahoma" w:cs="Tahoma"/>
              </w:rPr>
            </w:pPr>
          </w:p>
          <w:p w14:paraId="7F7E7A9F" w14:textId="77777777" w:rsidR="00896F45" w:rsidRPr="00F13FD5" w:rsidRDefault="00896F45" w:rsidP="00232070">
            <w:pPr>
              <w:keepNext/>
              <w:keepLines/>
              <w:rPr>
                <w:rFonts w:ascii="Tahoma" w:hAnsi="Tahoma" w:cs="Tahoma"/>
              </w:rPr>
            </w:pPr>
          </w:p>
        </w:tc>
      </w:tr>
      <w:tr w:rsidR="00896F45" w:rsidRPr="00F13FD5" w14:paraId="19098C0F" w14:textId="77777777" w:rsidTr="00D21AE4">
        <w:trPr>
          <w:trHeight w:val="338"/>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6E69D04E" w14:textId="77777777" w:rsidR="00896F45" w:rsidRPr="00F13FD5" w:rsidRDefault="00896F45" w:rsidP="00232070">
            <w:pPr>
              <w:keepNext/>
              <w:keepLines/>
              <w:rPr>
                <w:rFonts w:ascii="Tahoma" w:hAnsi="Tahoma" w:cs="Tahoma"/>
              </w:rPr>
            </w:pPr>
            <w:r w:rsidRPr="00F13FD5">
              <w:rPr>
                <w:rFonts w:ascii="Tahoma" w:hAnsi="Tahoma" w:cs="Tahoma"/>
              </w:rPr>
              <w:t>Naslov (sedež) investitorja:</w:t>
            </w:r>
          </w:p>
        </w:tc>
        <w:tc>
          <w:tcPr>
            <w:tcW w:w="5387" w:type="dxa"/>
            <w:gridSpan w:val="3"/>
            <w:tcBorders>
              <w:top w:val="single" w:sz="2" w:space="0" w:color="auto"/>
              <w:left w:val="single" w:sz="2" w:space="0" w:color="auto"/>
              <w:bottom w:val="single" w:sz="2" w:space="0" w:color="auto"/>
              <w:right w:val="single" w:sz="2" w:space="0" w:color="auto"/>
            </w:tcBorders>
          </w:tcPr>
          <w:p w14:paraId="6C6926FC" w14:textId="77777777" w:rsidR="00896F45" w:rsidRPr="00F13FD5" w:rsidRDefault="00896F45" w:rsidP="00232070">
            <w:pPr>
              <w:keepNext/>
              <w:keepLines/>
              <w:rPr>
                <w:rFonts w:ascii="Tahoma" w:hAnsi="Tahoma" w:cs="Tahoma"/>
              </w:rPr>
            </w:pPr>
          </w:p>
        </w:tc>
      </w:tr>
      <w:tr w:rsidR="00896F45" w:rsidRPr="00F13FD5" w14:paraId="6219AED4" w14:textId="77777777" w:rsidTr="00D21AE4">
        <w:trPr>
          <w:trHeight w:val="375"/>
        </w:trPr>
        <w:tc>
          <w:tcPr>
            <w:tcW w:w="3969" w:type="dxa"/>
            <w:gridSpan w:val="2"/>
            <w:vMerge w:val="restart"/>
            <w:tcBorders>
              <w:top w:val="single" w:sz="2" w:space="0" w:color="auto"/>
              <w:left w:val="single" w:sz="2" w:space="0" w:color="auto"/>
              <w:right w:val="single" w:sz="2" w:space="0" w:color="auto"/>
            </w:tcBorders>
            <w:vAlign w:val="center"/>
          </w:tcPr>
          <w:p w14:paraId="1E4ECE54" w14:textId="77777777" w:rsidR="00896F45" w:rsidRPr="00F13FD5" w:rsidRDefault="00896F45" w:rsidP="00232070">
            <w:pPr>
              <w:keepNext/>
              <w:keepLines/>
              <w:rPr>
                <w:rFonts w:ascii="Tahoma" w:hAnsi="Tahoma" w:cs="Tahoma"/>
              </w:rPr>
            </w:pPr>
            <w:r w:rsidRPr="00F13FD5">
              <w:rPr>
                <w:rFonts w:ascii="Tahoma" w:hAnsi="Tahoma" w:cs="Tahoma"/>
              </w:rPr>
              <w:t>Kontaktna oseba investitorja:</w:t>
            </w:r>
          </w:p>
        </w:tc>
        <w:tc>
          <w:tcPr>
            <w:tcW w:w="5387" w:type="dxa"/>
            <w:gridSpan w:val="3"/>
            <w:tcBorders>
              <w:top w:val="single" w:sz="2" w:space="0" w:color="auto"/>
              <w:left w:val="single" w:sz="2" w:space="0" w:color="auto"/>
              <w:bottom w:val="single" w:sz="2" w:space="0" w:color="auto"/>
              <w:right w:val="single" w:sz="2" w:space="0" w:color="auto"/>
            </w:tcBorders>
          </w:tcPr>
          <w:p w14:paraId="504E2CCE" w14:textId="77777777" w:rsidR="00896F45" w:rsidRPr="00F13FD5" w:rsidRDefault="00896F45" w:rsidP="00232070">
            <w:pPr>
              <w:keepNext/>
              <w:keepLines/>
              <w:rPr>
                <w:rFonts w:ascii="Tahoma" w:hAnsi="Tahoma" w:cs="Tahoma"/>
              </w:rPr>
            </w:pPr>
            <w:r w:rsidRPr="00F13FD5">
              <w:rPr>
                <w:rFonts w:ascii="Tahoma" w:hAnsi="Tahoma" w:cs="Tahoma"/>
              </w:rPr>
              <w:t>Ime in priimek:</w:t>
            </w:r>
          </w:p>
        </w:tc>
      </w:tr>
      <w:tr w:rsidR="00896F45" w:rsidRPr="00F13FD5" w14:paraId="3B4AA234" w14:textId="77777777" w:rsidTr="00D21AE4">
        <w:trPr>
          <w:trHeight w:val="375"/>
        </w:trPr>
        <w:tc>
          <w:tcPr>
            <w:tcW w:w="3969" w:type="dxa"/>
            <w:gridSpan w:val="2"/>
            <w:vMerge/>
            <w:tcBorders>
              <w:left w:val="single" w:sz="2" w:space="0" w:color="auto"/>
              <w:bottom w:val="single" w:sz="2" w:space="0" w:color="auto"/>
              <w:right w:val="single" w:sz="2" w:space="0" w:color="auto"/>
            </w:tcBorders>
            <w:vAlign w:val="center"/>
          </w:tcPr>
          <w:p w14:paraId="0E54EC9C" w14:textId="77777777" w:rsidR="00896F45" w:rsidRPr="00F13FD5" w:rsidRDefault="00896F45" w:rsidP="00232070">
            <w:pPr>
              <w:keepNext/>
              <w:keepLines/>
              <w:rPr>
                <w:rFonts w:ascii="Tahoma" w:hAnsi="Tahoma" w:cs="Tahoma"/>
              </w:rPr>
            </w:pPr>
          </w:p>
        </w:tc>
        <w:tc>
          <w:tcPr>
            <w:tcW w:w="2737" w:type="dxa"/>
            <w:gridSpan w:val="2"/>
            <w:tcBorders>
              <w:top w:val="single" w:sz="2" w:space="0" w:color="auto"/>
              <w:left w:val="single" w:sz="2" w:space="0" w:color="auto"/>
              <w:bottom w:val="single" w:sz="2" w:space="0" w:color="auto"/>
              <w:right w:val="single" w:sz="2" w:space="0" w:color="auto"/>
            </w:tcBorders>
          </w:tcPr>
          <w:p w14:paraId="6B05DE3B" w14:textId="77777777" w:rsidR="00896F45" w:rsidRPr="00F13FD5" w:rsidRDefault="00896F45" w:rsidP="00232070">
            <w:pPr>
              <w:keepNext/>
              <w:keepLines/>
              <w:rPr>
                <w:rFonts w:ascii="Tahoma" w:hAnsi="Tahoma" w:cs="Tahoma"/>
              </w:rPr>
            </w:pPr>
            <w:r w:rsidRPr="00F13FD5">
              <w:rPr>
                <w:rFonts w:ascii="Tahoma" w:hAnsi="Tahoma" w:cs="Tahoma"/>
              </w:rPr>
              <w:t>Telefon:</w:t>
            </w:r>
          </w:p>
        </w:tc>
        <w:tc>
          <w:tcPr>
            <w:tcW w:w="2650" w:type="dxa"/>
            <w:tcBorders>
              <w:top w:val="single" w:sz="2" w:space="0" w:color="auto"/>
              <w:left w:val="single" w:sz="2" w:space="0" w:color="auto"/>
              <w:bottom w:val="single" w:sz="2" w:space="0" w:color="auto"/>
              <w:right w:val="single" w:sz="2" w:space="0" w:color="auto"/>
            </w:tcBorders>
          </w:tcPr>
          <w:p w14:paraId="5B2B7B29" w14:textId="77777777" w:rsidR="00896F45" w:rsidRPr="00F13FD5" w:rsidRDefault="00896F45" w:rsidP="00232070">
            <w:pPr>
              <w:keepNext/>
              <w:keepLines/>
              <w:rPr>
                <w:rFonts w:ascii="Tahoma" w:hAnsi="Tahoma" w:cs="Tahoma"/>
              </w:rPr>
            </w:pPr>
            <w:r w:rsidRPr="00F13FD5">
              <w:rPr>
                <w:rFonts w:ascii="Tahoma" w:hAnsi="Tahoma" w:cs="Tahoma"/>
              </w:rPr>
              <w:t>E-pošta:</w:t>
            </w:r>
          </w:p>
          <w:p w14:paraId="2E20CC4E" w14:textId="77777777" w:rsidR="00896F45" w:rsidRPr="00F13FD5" w:rsidRDefault="00896F45" w:rsidP="00232070">
            <w:pPr>
              <w:keepNext/>
              <w:keepLines/>
              <w:rPr>
                <w:rFonts w:ascii="Tahoma" w:hAnsi="Tahoma" w:cs="Tahoma"/>
              </w:rPr>
            </w:pPr>
          </w:p>
        </w:tc>
      </w:tr>
      <w:tr w:rsidR="00896F45" w:rsidRPr="00F13FD5" w14:paraId="081F5301" w14:textId="77777777" w:rsidTr="001D3263">
        <w:trPr>
          <w:trHeight w:val="355"/>
        </w:trPr>
        <w:tc>
          <w:tcPr>
            <w:tcW w:w="9356" w:type="dxa"/>
            <w:gridSpan w:val="5"/>
            <w:tcBorders>
              <w:top w:val="single" w:sz="2" w:space="0" w:color="auto"/>
              <w:left w:val="single" w:sz="2" w:space="0" w:color="auto"/>
              <w:bottom w:val="single" w:sz="2" w:space="0" w:color="auto"/>
              <w:right w:val="single" w:sz="2" w:space="0" w:color="auto"/>
            </w:tcBorders>
            <w:vAlign w:val="center"/>
          </w:tcPr>
          <w:p w14:paraId="393D84E0" w14:textId="77777777" w:rsidR="00896F45" w:rsidRPr="00F13FD5" w:rsidRDefault="00896F45" w:rsidP="00232070">
            <w:pPr>
              <w:keepNext/>
              <w:keepLines/>
              <w:rPr>
                <w:rFonts w:ascii="Tahoma" w:hAnsi="Tahoma" w:cs="Tahoma"/>
              </w:rPr>
            </w:pPr>
            <w:r w:rsidRPr="00F13FD5">
              <w:rPr>
                <w:rFonts w:ascii="Tahoma" w:hAnsi="Tahoma" w:cs="Tahoma"/>
                <w:b/>
              </w:rPr>
              <w:t>Podatki o izvajalcu del:</w:t>
            </w:r>
          </w:p>
        </w:tc>
      </w:tr>
      <w:tr w:rsidR="00896F45" w:rsidRPr="00F13FD5" w14:paraId="75EAFE9F" w14:textId="77777777" w:rsidTr="00D21AE4">
        <w:trPr>
          <w:trHeight w:val="334"/>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34C007BC" w14:textId="77777777" w:rsidR="00896F45" w:rsidRPr="00F13FD5" w:rsidRDefault="00896F45" w:rsidP="00232070">
            <w:pPr>
              <w:keepNext/>
              <w:keepLines/>
              <w:rPr>
                <w:rFonts w:ascii="Tahoma" w:hAnsi="Tahoma" w:cs="Tahoma"/>
              </w:rPr>
            </w:pPr>
            <w:r w:rsidRPr="00F13FD5">
              <w:rPr>
                <w:rFonts w:ascii="Tahoma" w:hAnsi="Tahoma" w:cs="Tahoma"/>
              </w:rPr>
              <w:t>Izvajalec (naziv in sedež):</w:t>
            </w:r>
          </w:p>
        </w:tc>
        <w:tc>
          <w:tcPr>
            <w:tcW w:w="5387" w:type="dxa"/>
            <w:gridSpan w:val="3"/>
            <w:tcBorders>
              <w:top w:val="single" w:sz="2" w:space="0" w:color="auto"/>
              <w:left w:val="single" w:sz="2" w:space="0" w:color="auto"/>
              <w:bottom w:val="single" w:sz="2" w:space="0" w:color="auto"/>
              <w:right w:val="single" w:sz="2" w:space="0" w:color="auto"/>
            </w:tcBorders>
          </w:tcPr>
          <w:p w14:paraId="45F57DE1" w14:textId="77777777" w:rsidR="00896F45" w:rsidRPr="00F13FD5" w:rsidRDefault="00896F45" w:rsidP="00232070">
            <w:pPr>
              <w:keepNext/>
              <w:keepLines/>
              <w:rPr>
                <w:rFonts w:ascii="Tahoma" w:hAnsi="Tahoma" w:cs="Tahoma"/>
              </w:rPr>
            </w:pPr>
          </w:p>
        </w:tc>
      </w:tr>
      <w:tr w:rsidR="00896F45" w:rsidRPr="00F13FD5" w14:paraId="4214C86F" w14:textId="77777777" w:rsidTr="001D3263">
        <w:trPr>
          <w:trHeight w:val="344"/>
        </w:trPr>
        <w:tc>
          <w:tcPr>
            <w:tcW w:w="9356" w:type="dxa"/>
            <w:gridSpan w:val="5"/>
            <w:tcBorders>
              <w:top w:val="single" w:sz="2" w:space="0" w:color="auto"/>
              <w:left w:val="single" w:sz="2" w:space="0" w:color="auto"/>
              <w:bottom w:val="single" w:sz="2" w:space="0" w:color="auto"/>
              <w:right w:val="single" w:sz="2" w:space="0" w:color="auto"/>
            </w:tcBorders>
            <w:vAlign w:val="center"/>
            <w:hideMark/>
          </w:tcPr>
          <w:p w14:paraId="5269DB74" w14:textId="77777777" w:rsidR="00896F45" w:rsidRPr="00F13FD5" w:rsidRDefault="00896F45" w:rsidP="00232070">
            <w:pPr>
              <w:keepNext/>
              <w:keepLines/>
              <w:rPr>
                <w:rFonts w:ascii="Tahoma" w:hAnsi="Tahoma" w:cs="Tahoma"/>
                <w:b/>
              </w:rPr>
            </w:pPr>
            <w:r w:rsidRPr="00F13FD5">
              <w:rPr>
                <w:rFonts w:ascii="Tahoma" w:hAnsi="Tahoma" w:cs="Tahoma"/>
                <w:b/>
              </w:rPr>
              <w:t>Podatki o referenčnem poslu</w:t>
            </w:r>
          </w:p>
        </w:tc>
      </w:tr>
      <w:tr w:rsidR="00896F45" w:rsidRPr="00F13FD5" w14:paraId="7FE7A39B" w14:textId="77777777" w:rsidTr="00D21AE4">
        <w:trPr>
          <w:trHeight w:val="483"/>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325A1541" w14:textId="2129AF7F" w:rsidR="00896F45" w:rsidRPr="00F13FD5" w:rsidRDefault="00896F45" w:rsidP="00232070">
            <w:pPr>
              <w:keepNext/>
              <w:keepLines/>
              <w:rPr>
                <w:rFonts w:ascii="Tahoma" w:hAnsi="Tahoma" w:cs="Tahoma"/>
              </w:rPr>
            </w:pPr>
            <w:r w:rsidRPr="00F13FD5">
              <w:rPr>
                <w:rFonts w:ascii="Tahoma" w:hAnsi="Tahoma" w:cs="Tahoma"/>
              </w:rPr>
              <w:t>Naziv posla/pogodbe:</w:t>
            </w:r>
          </w:p>
        </w:tc>
        <w:tc>
          <w:tcPr>
            <w:tcW w:w="5387" w:type="dxa"/>
            <w:gridSpan w:val="3"/>
            <w:tcBorders>
              <w:top w:val="single" w:sz="2" w:space="0" w:color="auto"/>
              <w:left w:val="single" w:sz="2" w:space="0" w:color="auto"/>
              <w:bottom w:val="single" w:sz="2" w:space="0" w:color="auto"/>
              <w:right w:val="single" w:sz="2" w:space="0" w:color="auto"/>
            </w:tcBorders>
          </w:tcPr>
          <w:p w14:paraId="44EE2AAA" w14:textId="77777777" w:rsidR="00896F45" w:rsidRPr="00F13FD5" w:rsidRDefault="00896F45" w:rsidP="00232070">
            <w:pPr>
              <w:keepNext/>
              <w:keepLines/>
              <w:rPr>
                <w:rFonts w:ascii="Tahoma" w:hAnsi="Tahoma" w:cs="Tahoma"/>
              </w:rPr>
            </w:pPr>
          </w:p>
        </w:tc>
      </w:tr>
      <w:tr w:rsidR="00896F45" w:rsidRPr="00F13FD5" w14:paraId="246F2574" w14:textId="77777777" w:rsidTr="00D21AE4">
        <w:trPr>
          <w:cantSplit/>
          <w:trHeight w:val="465"/>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747C6811" w14:textId="04AC752F" w:rsidR="00896F45" w:rsidRPr="00F13FD5" w:rsidRDefault="00896F45" w:rsidP="00232070">
            <w:pPr>
              <w:keepNext/>
              <w:keepLines/>
              <w:rPr>
                <w:rFonts w:ascii="Tahoma" w:hAnsi="Tahoma" w:cs="Tahoma"/>
              </w:rPr>
            </w:pPr>
            <w:r w:rsidRPr="00F13FD5">
              <w:rPr>
                <w:rFonts w:ascii="Tahoma" w:hAnsi="Tahoma" w:cs="Tahoma"/>
              </w:rPr>
              <w:t>Mesec in leto - obdobje izvedbe:</w:t>
            </w:r>
          </w:p>
        </w:tc>
        <w:tc>
          <w:tcPr>
            <w:tcW w:w="5387" w:type="dxa"/>
            <w:gridSpan w:val="3"/>
            <w:tcBorders>
              <w:top w:val="single" w:sz="2" w:space="0" w:color="auto"/>
              <w:left w:val="single" w:sz="2" w:space="0" w:color="auto"/>
              <w:bottom w:val="single" w:sz="2" w:space="0" w:color="auto"/>
              <w:right w:val="single" w:sz="2" w:space="0" w:color="auto"/>
            </w:tcBorders>
            <w:vAlign w:val="bottom"/>
          </w:tcPr>
          <w:p w14:paraId="63B150A1" w14:textId="77777777" w:rsidR="00896F45" w:rsidRPr="00F13FD5" w:rsidRDefault="00896F45" w:rsidP="00232070">
            <w:pPr>
              <w:keepNext/>
              <w:keepLines/>
              <w:rPr>
                <w:rFonts w:ascii="Tahoma" w:hAnsi="Tahoma" w:cs="Tahoma"/>
              </w:rPr>
            </w:pPr>
            <w:r w:rsidRPr="00F13FD5">
              <w:rPr>
                <w:rFonts w:ascii="Tahoma" w:hAnsi="Tahoma" w:cs="Tahoma"/>
              </w:rPr>
              <w:t xml:space="preserve"> Od __________________    do_________________</w:t>
            </w:r>
          </w:p>
        </w:tc>
      </w:tr>
      <w:tr w:rsidR="00896F45" w:rsidRPr="00F13FD5" w14:paraId="401414DA" w14:textId="77777777" w:rsidTr="00D21AE4">
        <w:trPr>
          <w:trHeight w:val="363"/>
        </w:trPr>
        <w:tc>
          <w:tcPr>
            <w:tcW w:w="3969" w:type="dxa"/>
            <w:gridSpan w:val="2"/>
            <w:tcBorders>
              <w:top w:val="single" w:sz="2" w:space="0" w:color="auto"/>
              <w:left w:val="single" w:sz="2" w:space="0" w:color="auto"/>
              <w:bottom w:val="single" w:sz="2" w:space="0" w:color="auto"/>
              <w:right w:val="single" w:sz="2" w:space="0" w:color="auto"/>
            </w:tcBorders>
            <w:vAlign w:val="center"/>
            <w:hideMark/>
          </w:tcPr>
          <w:p w14:paraId="56FC9B5F" w14:textId="1330EA45" w:rsidR="00896F45" w:rsidRPr="00F13FD5" w:rsidRDefault="00896F45" w:rsidP="00232070">
            <w:pPr>
              <w:keepNext/>
              <w:keepLines/>
              <w:rPr>
                <w:rFonts w:ascii="Tahoma" w:hAnsi="Tahoma" w:cs="Tahoma"/>
              </w:rPr>
            </w:pPr>
            <w:r w:rsidRPr="00F13FD5">
              <w:rPr>
                <w:rFonts w:ascii="Tahoma" w:hAnsi="Tahoma" w:cs="Tahoma"/>
              </w:rPr>
              <w:t>Kraj izvedbe posla:</w:t>
            </w:r>
          </w:p>
        </w:tc>
        <w:tc>
          <w:tcPr>
            <w:tcW w:w="5387" w:type="dxa"/>
            <w:gridSpan w:val="3"/>
            <w:tcBorders>
              <w:top w:val="single" w:sz="2" w:space="0" w:color="auto"/>
              <w:left w:val="single" w:sz="2" w:space="0" w:color="auto"/>
              <w:bottom w:val="single" w:sz="4" w:space="0" w:color="auto"/>
              <w:right w:val="single" w:sz="2" w:space="0" w:color="auto"/>
            </w:tcBorders>
            <w:vAlign w:val="center"/>
          </w:tcPr>
          <w:p w14:paraId="33E16940" w14:textId="77777777" w:rsidR="00896F45" w:rsidRPr="00F13FD5" w:rsidRDefault="00896F45" w:rsidP="00232070">
            <w:pPr>
              <w:keepNext/>
              <w:keepLines/>
              <w:rPr>
                <w:rFonts w:ascii="Tahoma" w:hAnsi="Tahoma" w:cs="Tahoma"/>
              </w:rPr>
            </w:pPr>
          </w:p>
          <w:p w14:paraId="698F78A4" w14:textId="77777777" w:rsidR="00896F45" w:rsidRPr="00F13FD5" w:rsidRDefault="00896F45" w:rsidP="00232070">
            <w:pPr>
              <w:keepNext/>
              <w:keepLines/>
              <w:rPr>
                <w:rFonts w:ascii="Tahoma" w:hAnsi="Tahoma" w:cs="Tahoma"/>
              </w:rPr>
            </w:pPr>
          </w:p>
        </w:tc>
      </w:tr>
      <w:tr w:rsidR="008F06EC" w:rsidRPr="00F13FD5" w14:paraId="06C8B7B0" w14:textId="77777777" w:rsidTr="00D21AE4">
        <w:trPr>
          <w:trHeight w:val="785"/>
        </w:trPr>
        <w:tc>
          <w:tcPr>
            <w:tcW w:w="3969" w:type="dxa"/>
            <w:gridSpan w:val="2"/>
            <w:tcBorders>
              <w:top w:val="single" w:sz="2" w:space="0" w:color="auto"/>
              <w:left w:val="single" w:sz="2" w:space="0" w:color="auto"/>
              <w:bottom w:val="single" w:sz="2" w:space="0" w:color="auto"/>
              <w:right w:val="single" w:sz="2" w:space="0" w:color="auto"/>
            </w:tcBorders>
            <w:vAlign w:val="center"/>
          </w:tcPr>
          <w:p w14:paraId="370E7D70" w14:textId="5CB26175" w:rsidR="008F06EC" w:rsidRPr="00F13FD5" w:rsidRDefault="008F06EC" w:rsidP="00232070">
            <w:pPr>
              <w:keepNext/>
              <w:keepLines/>
              <w:rPr>
                <w:rFonts w:ascii="Tahoma" w:hAnsi="Tahoma" w:cs="Tahoma"/>
              </w:rPr>
            </w:pPr>
            <w:r>
              <w:rPr>
                <w:rFonts w:ascii="Tahoma" w:hAnsi="Tahoma" w:cs="Tahoma"/>
              </w:rPr>
              <w:t>Navedba predmeta vzdrževanja</w:t>
            </w:r>
          </w:p>
        </w:tc>
        <w:tc>
          <w:tcPr>
            <w:tcW w:w="5387" w:type="dxa"/>
            <w:gridSpan w:val="3"/>
            <w:tcBorders>
              <w:top w:val="single" w:sz="2" w:space="0" w:color="auto"/>
              <w:left w:val="single" w:sz="2" w:space="0" w:color="auto"/>
              <w:bottom w:val="single" w:sz="4" w:space="0" w:color="auto"/>
              <w:right w:val="single" w:sz="2" w:space="0" w:color="auto"/>
            </w:tcBorders>
            <w:vAlign w:val="center"/>
          </w:tcPr>
          <w:p w14:paraId="0FCB9D11" w14:textId="64FEE05A" w:rsidR="008F06EC" w:rsidRPr="00D20C8C" w:rsidRDefault="008F06EC" w:rsidP="00232070">
            <w:pPr>
              <w:keepNext/>
              <w:keepLines/>
              <w:rPr>
                <w:rFonts w:ascii="Tahoma" w:hAnsi="Tahoma" w:cs="Tahoma"/>
              </w:rPr>
            </w:pPr>
            <w:r w:rsidRPr="008F06EC">
              <w:rPr>
                <w:rFonts w:ascii="Tahoma" w:hAnsi="Tahoma" w:cs="Tahoma"/>
              </w:rPr>
              <w:t>1.</w:t>
            </w:r>
            <w:r>
              <w:rPr>
                <w:rFonts w:ascii="Tahoma" w:hAnsi="Tahoma" w:cs="Tahoma"/>
              </w:rPr>
              <w:t xml:space="preserve"> </w:t>
            </w:r>
            <w:r w:rsidR="004547A9" w:rsidRPr="004547A9">
              <w:rPr>
                <w:rFonts w:ascii="Tahoma" w:hAnsi="Tahoma" w:cs="Tahoma"/>
              </w:rPr>
              <w:t>Tip/model puhala (ali primerljive opreme)</w:t>
            </w:r>
            <w:r>
              <w:rPr>
                <w:rFonts w:ascii="Tahoma" w:hAnsi="Tahoma" w:cs="Tahoma"/>
              </w:rPr>
              <w:t>: __________________</w:t>
            </w:r>
          </w:p>
          <w:p w14:paraId="41EEF20D" w14:textId="040D8C5F" w:rsidR="008F06EC" w:rsidRPr="008F06EC" w:rsidRDefault="008F06EC" w:rsidP="00232070">
            <w:pPr>
              <w:keepNext/>
              <w:keepLines/>
            </w:pPr>
            <w:r w:rsidRPr="00D20C8C">
              <w:rPr>
                <w:rFonts w:ascii="Tahoma" w:hAnsi="Tahoma" w:cs="Tahoma"/>
              </w:rPr>
              <w:t xml:space="preserve">2. </w:t>
            </w:r>
            <w:r w:rsidR="004547A9" w:rsidRPr="004547A9">
              <w:rPr>
                <w:rFonts w:ascii="Tahoma" w:hAnsi="Tahoma" w:cs="Tahoma"/>
              </w:rPr>
              <w:t>Tip/model puhala (ali primerljive opreme)</w:t>
            </w:r>
            <w:r>
              <w:rPr>
                <w:rFonts w:ascii="Tahoma" w:hAnsi="Tahoma" w:cs="Tahoma"/>
              </w:rPr>
              <w:t>: __________________</w:t>
            </w:r>
          </w:p>
        </w:tc>
      </w:tr>
      <w:tr w:rsidR="00896F45" w:rsidRPr="00F13FD5" w14:paraId="51781F83" w14:textId="77777777" w:rsidTr="00581613">
        <w:trPr>
          <w:trHeight w:val="1699"/>
        </w:trPr>
        <w:tc>
          <w:tcPr>
            <w:tcW w:w="3969" w:type="dxa"/>
            <w:gridSpan w:val="2"/>
            <w:tcBorders>
              <w:top w:val="single" w:sz="2" w:space="0" w:color="auto"/>
              <w:left w:val="single" w:sz="2" w:space="0" w:color="auto"/>
              <w:right w:val="single" w:sz="2" w:space="0" w:color="auto"/>
            </w:tcBorders>
            <w:vAlign w:val="center"/>
          </w:tcPr>
          <w:p w14:paraId="5D70D0E6" w14:textId="69E99D80" w:rsidR="00896F45" w:rsidRPr="00F13FD5" w:rsidRDefault="004547A9" w:rsidP="00232070">
            <w:pPr>
              <w:keepNext/>
              <w:keepLines/>
              <w:shd w:val="clear" w:color="auto" w:fill="FFFFFF"/>
              <w:tabs>
                <w:tab w:val="left" w:pos="0"/>
              </w:tabs>
              <w:ind w:right="6"/>
              <w:jc w:val="both"/>
              <w:rPr>
                <w:rFonts w:ascii="Tahoma" w:hAnsi="Tahoma" w:cs="Tahoma"/>
                <w:color w:val="000000" w:themeColor="text1"/>
              </w:rPr>
            </w:pPr>
            <w:r w:rsidRPr="004547A9">
              <w:rPr>
                <w:rFonts w:ascii="Tahoma" w:hAnsi="Tahoma" w:cs="Tahoma"/>
                <w:color w:val="000000" w:themeColor="text1"/>
              </w:rPr>
              <w:t>Izvedene storitve (označi)</w:t>
            </w:r>
          </w:p>
        </w:tc>
        <w:tc>
          <w:tcPr>
            <w:tcW w:w="5387" w:type="dxa"/>
            <w:gridSpan w:val="3"/>
            <w:tcBorders>
              <w:top w:val="single" w:sz="2" w:space="0" w:color="auto"/>
              <w:left w:val="single" w:sz="2" w:space="0" w:color="auto"/>
              <w:right w:val="single" w:sz="2" w:space="0" w:color="auto"/>
            </w:tcBorders>
            <w:vAlign w:val="center"/>
          </w:tcPr>
          <w:p w14:paraId="6887C430" w14:textId="77777777" w:rsidR="004547A9" w:rsidRPr="004547A9" w:rsidRDefault="004547A9" w:rsidP="00232070">
            <w:pPr>
              <w:keepNext/>
              <w:keepLines/>
              <w:rPr>
                <w:rFonts w:ascii="Tahoma" w:hAnsi="Tahoma" w:cs="Tahoma"/>
                <w:color w:val="000000" w:themeColor="text1"/>
              </w:rPr>
            </w:pPr>
            <w:r w:rsidRPr="004547A9">
              <w:rPr>
                <w:rFonts w:ascii="Segoe UI Symbol" w:hAnsi="Segoe UI Symbol" w:cs="Segoe UI Symbol"/>
                <w:color w:val="000000" w:themeColor="text1"/>
              </w:rPr>
              <w:t>☐</w:t>
            </w:r>
            <w:r w:rsidRPr="004547A9">
              <w:rPr>
                <w:rFonts w:ascii="Tahoma" w:hAnsi="Tahoma" w:cs="Tahoma"/>
                <w:color w:val="000000" w:themeColor="text1"/>
              </w:rPr>
              <w:t xml:space="preserve"> Redno (periodično) vzdrževanje</w:t>
            </w:r>
          </w:p>
          <w:p w14:paraId="3B7E414D" w14:textId="77777777" w:rsidR="004547A9" w:rsidRPr="004547A9" w:rsidRDefault="004547A9" w:rsidP="00232070">
            <w:pPr>
              <w:keepNext/>
              <w:keepLines/>
              <w:rPr>
                <w:rFonts w:ascii="Tahoma" w:hAnsi="Tahoma" w:cs="Tahoma"/>
                <w:color w:val="000000" w:themeColor="text1"/>
              </w:rPr>
            </w:pPr>
            <w:r w:rsidRPr="004547A9">
              <w:rPr>
                <w:rFonts w:ascii="Segoe UI Symbol" w:hAnsi="Segoe UI Symbol" w:cs="Segoe UI Symbol"/>
                <w:color w:val="000000" w:themeColor="text1"/>
              </w:rPr>
              <w:t>☐</w:t>
            </w:r>
            <w:r w:rsidRPr="004547A9">
              <w:rPr>
                <w:rFonts w:ascii="Tahoma" w:hAnsi="Tahoma" w:cs="Tahoma"/>
                <w:color w:val="000000" w:themeColor="text1"/>
              </w:rPr>
              <w:t xml:space="preserve"> Izredno (intervencijsko) vzdrževanje</w:t>
            </w:r>
          </w:p>
          <w:p w14:paraId="759BF4F8" w14:textId="77777777" w:rsidR="004547A9" w:rsidRPr="004547A9" w:rsidRDefault="004547A9" w:rsidP="00232070">
            <w:pPr>
              <w:keepNext/>
              <w:keepLines/>
              <w:rPr>
                <w:rFonts w:ascii="Tahoma" w:hAnsi="Tahoma" w:cs="Tahoma"/>
                <w:color w:val="000000" w:themeColor="text1"/>
              </w:rPr>
            </w:pPr>
            <w:r w:rsidRPr="004547A9">
              <w:rPr>
                <w:rFonts w:ascii="Segoe UI Symbol" w:hAnsi="Segoe UI Symbol" w:cs="Segoe UI Symbol"/>
                <w:color w:val="000000" w:themeColor="text1"/>
              </w:rPr>
              <w:t>☐</w:t>
            </w:r>
            <w:r w:rsidRPr="004547A9">
              <w:rPr>
                <w:rFonts w:ascii="Tahoma" w:hAnsi="Tahoma" w:cs="Tahoma"/>
                <w:color w:val="000000" w:themeColor="text1"/>
              </w:rPr>
              <w:t xml:space="preserve"> Dobava nadomestnih delov</w:t>
            </w:r>
          </w:p>
          <w:p w14:paraId="7B11D1AA" w14:textId="77777777" w:rsidR="004547A9" w:rsidRPr="004547A9" w:rsidRDefault="004547A9" w:rsidP="00232070">
            <w:pPr>
              <w:keepNext/>
              <w:keepLines/>
              <w:rPr>
                <w:rFonts w:ascii="Tahoma" w:hAnsi="Tahoma" w:cs="Tahoma"/>
                <w:color w:val="000000" w:themeColor="text1"/>
              </w:rPr>
            </w:pPr>
            <w:r w:rsidRPr="004547A9">
              <w:rPr>
                <w:rFonts w:ascii="Segoe UI Symbol" w:hAnsi="Segoe UI Symbol" w:cs="Segoe UI Symbol"/>
                <w:color w:val="000000" w:themeColor="text1"/>
              </w:rPr>
              <w:t>☐</w:t>
            </w:r>
            <w:r w:rsidRPr="004547A9">
              <w:rPr>
                <w:rFonts w:ascii="Tahoma" w:hAnsi="Tahoma" w:cs="Tahoma"/>
                <w:color w:val="000000" w:themeColor="text1"/>
              </w:rPr>
              <w:t xml:space="preserve"> Vgradnja nadomestnih delov</w:t>
            </w:r>
          </w:p>
          <w:p w14:paraId="75A56575" w14:textId="77777777" w:rsidR="004547A9" w:rsidRDefault="004547A9" w:rsidP="00232070">
            <w:pPr>
              <w:keepNext/>
              <w:keepLines/>
              <w:rPr>
                <w:rFonts w:ascii="Tahoma" w:hAnsi="Tahoma" w:cs="Tahoma"/>
                <w:color w:val="000000" w:themeColor="text1"/>
              </w:rPr>
            </w:pPr>
            <w:r w:rsidRPr="004547A9">
              <w:rPr>
                <w:rFonts w:ascii="Segoe UI Symbol" w:hAnsi="Segoe UI Symbol" w:cs="Segoe UI Symbol"/>
                <w:color w:val="000000" w:themeColor="text1"/>
              </w:rPr>
              <w:t>☐</w:t>
            </w:r>
            <w:r w:rsidRPr="004547A9">
              <w:rPr>
                <w:rFonts w:ascii="Tahoma" w:hAnsi="Tahoma" w:cs="Tahoma"/>
                <w:color w:val="000000" w:themeColor="text1"/>
              </w:rPr>
              <w:t xml:space="preserve"> Drugo: ______________________________________</w:t>
            </w:r>
          </w:p>
          <w:p w14:paraId="7FE363C9" w14:textId="34CAA888" w:rsidR="00896F45" w:rsidRPr="00F13FD5" w:rsidRDefault="004547A9" w:rsidP="00232070">
            <w:pPr>
              <w:keepNext/>
              <w:keepLines/>
              <w:rPr>
                <w:rFonts w:ascii="Tahoma" w:hAnsi="Tahoma" w:cs="Tahoma"/>
                <w:color w:val="000000" w:themeColor="text1"/>
              </w:rPr>
            </w:pPr>
            <w:r w:rsidRPr="004547A9">
              <w:rPr>
                <w:rFonts w:ascii="Tahoma" w:hAnsi="Tahoma" w:cs="Tahoma"/>
                <w:color w:val="000000" w:themeColor="text1"/>
              </w:rPr>
              <w:t xml:space="preserve">Opomba (po potrebi): </w:t>
            </w:r>
            <w:r w:rsidR="00581613">
              <w:rPr>
                <w:rFonts w:ascii="Tahoma" w:hAnsi="Tahoma" w:cs="Tahoma"/>
                <w:color w:val="000000" w:themeColor="text1"/>
              </w:rPr>
              <w:t>_______________________</w:t>
            </w:r>
          </w:p>
        </w:tc>
      </w:tr>
      <w:tr w:rsidR="00896F45" w:rsidRPr="00F13FD5" w14:paraId="431A75BF" w14:textId="77777777" w:rsidTr="00D21AE4">
        <w:trPr>
          <w:trHeight w:val="594"/>
        </w:trPr>
        <w:tc>
          <w:tcPr>
            <w:tcW w:w="3969" w:type="dxa"/>
            <w:gridSpan w:val="2"/>
            <w:tcBorders>
              <w:top w:val="single" w:sz="2" w:space="0" w:color="auto"/>
              <w:left w:val="single" w:sz="2" w:space="0" w:color="auto"/>
              <w:bottom w:val="single" w:sz="2" w:space="0" w:color="auto"/>
              <w:right w:val="single" w:sz="2" w:space="0" w:color="auto"/>
            </w:tcBorders>
            <w:vAlign w:val="center"/>
          </w:tcPr>
          <w:p w14:paraId="085DCA6C" w14:textId="1D2864C7" w:rsidR="00896F45" w:rsidRPr="00F13FD5" w:rsidRDefault="00896F45" w:rsidP="00232070">
            <w:pPr>
              <w:keepNext/>
              <w:keepLines/>
              <w:shd w:val="clear" w:color="auto" w:fill="FFFFFF"/>
              <w:tabs>
                <w:tab w:val="left" w:pos="0"/>
              </w:tabs>
              <w:ind w:right="6"/>
              <w:jc w:val="both"/>
              <w:rPr>
                <w:rFonts w:ascii="Tahoma" w:hAnsi="Tahoma" w:cs="Tahoma"/>
              </w:rPr>
            </w:pPr>
            <w:r w:rsidRPr="00F13FD5">
              <w:rPr>
                <w:rFonts w:ascii="Tahoma" w:hAnsi="Tahoma" w:cs="Tahoma"/>
              </w:rPr>
              <w:t>Vrednost posla v EUR brez DDV:</w:t>
            </w:r>
          </w:p>
        </w:tc>
        <w:tc>
          <w:tcPr>
            <w:tcW w:w="5387" w:type="dxa"/>
            <w:gridSpan w:val="3"/>
            <w:tcBorders>
              <w:top w:val="single" w:sz="2" w:space="0" w:color="auto"/>
              <w:left w:val="single" w:sz="2" w:space="0" w:color="auto"/>
              <w:bottom w:val="single" w:sz="4" w:space="0" w:color="auto"/>
              <w:right w:val="single" w:sz="2" w:space="0" w:color="auto"/>
            </w:tcBorders>
            <w:vAlign w:val="center"/>
          </w:tcPr>
          <w:p w14:paraId="112B3EF2" w14:textId="77777777" w:rsidR="00896F45" w:rsidRPr="00F13FD5" w:rsidRDefault="00896F45" w:rsidP="00232070">
            <w:pPr>
              <w:keepNext/>
              <w:keepLines/>
              <w:jc w:val="center"/>
              <w:rPr>
                <w:rFonts w:ascii="Tahoma" w:hAnsi="Tahoma" w:cs="Tahoma"/>
              </w:rPr>
            </w:pPr>
          </w:p>
        </w:tc>
      </w:tr>
      <w:tr w:rsidR="00896F45" w:rsidRPr="00F13FD5" w14:paraId="3630D220" w14:textId="77777777" w:rsidTr="00F17C9E">
        <w:tblPrEx>
          <w:tblCellMar>
            <w:left w:w="70" w:type="dxa"/>
            <w:right w:w="70" w:type="dxa"/>
          </w:tblCellMar>
          <w:tblLook w:val="0000" w:firstRow="0" w:lastRow="0" w:firstColumn="0" w:lastColumn="0" w:noHBand="0" w:noVBand="0"/>
        </w:tblPrEx>
        <w:trPr>
          <w:trHeight w:val="58"/>
        </w:trPr>
        <w:tc>
          <w:tcPr>
            <w:tcW w:w="3189" w:type="dxa"/>
            <w:tcBorders>
              <w:bottom w:val="single" w:sz="4" w:space="0" w:color="auto"/>
            </w:tcBorders>
            <w:vAlign w:val="center"/>
          </w:tcPr>
          <w:p w14:paraId="25C1A38B" w14:textId="77777777" w:rsidR="00896F45" w:rsidRPr="00F13FD5" w:rsidRDefault="00896F45" w:rsidP="00232070">
            <w:pPr>
              <w:keepNext/>
              <w:keepLines/>
              <w:tabs>
                <w:tab w:val="left" w:pos="567"/>
                <w:tab w:val="num" w:pos="851"/>
                <w:tab w:val="left" w:pos="993"/>
              </w:tabs>
              <w:rPr>
                <w:rFonts w:ascii="Tahoma" w:hAnsi="Tahoma" w:cs="Tahoma"/>
              </w:rPr>
            </w:pPr>
          </w:p>
        </w:tc>
        <w:tc>
          <w:tcPr>
            <w:tcW w:w="2476" w:type="dxa"/>
            <w:gridSpan w:val="2"/>
            <w:vAlign w:val="center"/>
          </w:tcPr>
          <w:p w14:paraId="10ABD9E0" w14:textId="77777777" w:rsidR="00896F45" w:rsidRPr="00F13FD5" w:rsidRDefault="00896F45" w:rsidP="00232070">
            <w:pPr>
              <w:keepNext/>
              <w:keepLines/>
              <w:tabs>
                <w:tab w:val="left" w:pos="567"/>
                <w:tab w:val="num" w:pos="851"/>
                <w:tab w:val="left" w:pos="993"/>
              </w:tabs>
              <w:jc w:val="center"/>
              <w:rPr>
                <w:rFonts w:ascii="Tahoma" w:hAnsi="Tahoma" w:cs="Tahoma"/>
              </w:rPr>
            </w:pPr>
          </w:p>
        </w:tc>
        <w:tc>
          <w:tcPr>
            <w:tcW w:w="3691" w:type="dxa"/>
            <w:gridSpan w:val="2"/>
            <w:tcBorders>
              <w:bottom w:val="single" w:sz="4" w:space="0" w:color="auto"/>
            </w:tcBorders>
            <w:vAlign w:val="center"/>
          </w:tcPr>
          <w:p w14:paraId="2BD219B4" w14:textId="77777777" w:rsidR="00896F45" w:rsidRPr="00F13FD5" w:rsidRDefault="00896F45" w:rsidP="00232070">
            <w:pPr>
              <w:keepNext/>
              <w:keepLines/>
              <w:tabs>
                <w:tab w:val="left" w:pos="567"/>
                <w:tab w:val="num" w:pos="851"/>
                <w:tab w:val="left" w:pos="993"/>
              </w:tabs>
              <w:rPr>
                <w:rFonts w:ascii="Tahoma" w:hAnsi="Tahoma" w:cs="Tahoma"/>
              </w:rPr>
            </w:pPr>
          </w:p>
        </w:tc>
      </w:tr>
      <w:tr w:rsidR="00896F45" w:rsidRPr="00F13FD5" w14:paraId="58712E39" w14:textId="77777777" w:rsidTr="00896F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89" w:type="dxa"/>
            <w:tcBorders>
              <w:top w:val="single" w:sz="4" w:space="0" w:color="auto"/>
            </w:tcBorders>
          </w:tcPr>
          <w:p w14:paraId="09F9F743" w14:textId="031A3B0A" w:rsidR="00896F45" w:rsidRPr="00F13FD5" w:rsidRDefault="00DA29B2" w:rsidP="00232070">
            <w:pPr>
              <w:keepNext/>
              <w:keepLines/>
              <w:tabs>
                <w:tab w:val="left" w:pos="567"/>
                <w:tab w:val="num" w:pos="851"/>
                <w:tab w:val="left" w:pos="993"/>
              </w:tabs>
              <w:jc w:val="center"/>
              <w:rPr>
                <w:rFonts w:ascii="Tahoma" w:hAnsi="Tahoma" w:cs="Tahoma"/>
              </w:rPr>
            </w:pPr>
            <w:r w:rsidRPr="00F13FD5">
              <w:rPr>
                <w:rFonts w:ascii="Tahoma" w:hAnsi="Tahoma" w:cs="Tahoma"/>
              </w:rPr>
              <w:t>k</w:t>
            </w:r>
            <w:r w:rsidR="00896F45" w:rsidRPr="00F13FD5">
              <w:rPr>
                <w:rFonts w:ascii="Tahoma" w:hAnsi="Tahoma" w:cs="Tahoma"/>
              </w:rPr>
              <w:t>raj, datum</w:t>
            </w:r>
          </w:p>
        </w:tc>
        <w:tc>
          <w:tcPr>
            <w:tcW w:w="2476" w:type="dxa"/>
            <w:gridSpan w:val="2"/>
          </w:tcPr>
          <w:p w14:paraId="558F6C74" w14:textId="77777777" w:rsidR="00896F45" w:rsidRPr="00F13FD5" w:rsidRDefault="00896F45" w:rsidP="00232070">
            <w:pPr>
              <w:keepNext/>
              <w:keepLines/>
              <w:tabs>
                <w:tab w:val="left" w:pos="567"/>
                <w:tab w:val="num" w:pos="851"/>
                <w:tab w:val="left" w:pos="993"/>
              </w:tabs>
              <w:jc w:val="center"/>
              <w:rPr>
                <w:rFonts w:ascii="Tahoma" w:hAnsi="Tahoma" w:cs="Tahoma"/>
              </w:rPr>
            </w:pPr>
            <w:r w:rsidRPr="00F13FD5">
              <w:rPr>
                <w:rFonts w:ascii="Tahoma" w:hAnsi="Tahoma" w:cs="Tahoma"/>
              </w:rPr>
              <w:t>žig</w:t>
            </w:r>
          </w:p>
        </w:tc>
        <w:tc>
          <w:tcPr>
            <w:tcW w:w="3691" w:type="dxa"/>
            <w:gridSpan w:val="2"/>
            <w:tcBorders>
              <w:top w:val="single" w:sz="4" w:space="0" w:color="auto"/>
            </w:tcBorders>
          </w:tcPr>
          <w:p w14:paraId="7A4070EF" w14:textId="526D5D51" w:rsidR="00896F45" w:rsidRPr="00F13FD5" w:rsidRDefault="00896F45" w:rsidP="00232070">
            <w:pPr>
              <w:keepNext/>
              <w:keepLines/>
              <w:tabs>
                <w:tab w:val="left" w:pos="567"/>
                <w:tab w:val="num" w:pos="851"/>
                <w:tab w:val="left" w:pos="993"/>
              </w:tabs>
              <w:jc w:val="center"/>
              <w:rPr>
                <w:rFonts w:ascii="Tahoma" w:hAnsi="Tahoma" w:cs="Tahoma"/>
              </w:rPr>
            </w:pPr>
            <w:r w:rsidRPr="00F13FD5">
              <w:rPr>
                <w:rFonts w:ascii="Tahoma" w:hAnsi="Tahoma" w:cs="Tahoma"/>
              </w:rPr>
              <w:t>(</w:t>
            </w:r>
            <w:r w:rsidR="00DA29B2" w:rsidRPr="00F13FD5">
              <w:rPr>
                <w:rFonts w:ascii="Tahoma" w:hAnsi="Tahoma" w:cs="Tahoma"/>
              </w:rPr>
              <w:t>n</w:t>
            </w:r>
            <w:r w:rsidRPr="00F13FD5">
              <w:rPr>
                <w:rFonts w:ascii="Tahoma" w:hAnsi="Tahoma" w:cs="Tahoma"/>
              </w:rPr>
              <w:t xml:space="preserve">aziv ponudnika in podpis </w:t>
            </w:r>
          </w:p>
          <w:p w14:paraId="15397604" w14:textId="77777777" w:rsidR="00896F45" w:rsidRPr="00F13FD5" w:rsidRDefault="00896F45" w:rsidP="00232070">
            <w:pPr>
              <w:keepNext/>
              <w:keepLines/>
              <w:tabs>
                <w:tab w:val="left" w:pos="567"/>
                <w:tab w:val="num" w:pos="851"/>
                <w:tab w:val="left" w:pos="993"/>
              </w:tabs>
              <w:jc w:val="center"/>
              <w:rPr>
                <w:rFonts w:ascii="Tahoma" w:hAnsi="Tahoma" w:cs="Tahoma"/>
              </w:rPr>
            </w:pPr>
            <w:r w:rsidRPr="00F13FD5">
              <w:rPr>
                <w:rFonts w:ascii="Tahoma" w:hAnsi="Tahoma" w:cs="Tahoma"/>
              </w:rPr>
              <w:t>odgovorne osebe)</w:t>
            </w:r>
          </w:p>
        </w:tc>
      </w:tr>
    </w:tbl>
    <w:p w14:paraId="09073872" w14:textId="77777777" w:rsidR="00896F45" w:rsidRPr="00F17C9E" w:rsidRDefault="00896F45" w:rsidP="00232070">
      <w:pPr>
        <w:keepNext/>
        <w:keepLines/>
        <w:pBdr>
          <w:bottom w:val="single" w:sz="4" w:space="1" w:color="auto"/>
        </w:pBdr>
        <w:jc w:val="both"/>
        <w:rPr>
          <w:rFonts w:ascii="Tahoma" w:hAnsi="Tahoma" w:cs="Tahoma"/>
          <w:b/>
          <w:sz w:val="10"/>
          <w:szCs w:val="10"/>
        </w:rPr>
      </w:pPr>
    </w:p>
    <w:p w14:paraId="750D2AED" w14:textId="77777777" w:rsidR="00896F45" w:rsidRPr="00F13FD5" w:rsidRDefault="00896F45" w:rsidP="00232070">
      <w:pPr>
        <w:keepNext/>
        <w:keepLines/>
        <w:jc w:val="both"/>
        <w:rPr>
          <w:rFonts w:ascii="Tahoma" w:hAnsi="Tahoma" w:cs="Tahoma"/>
          <w:b/>
        </w:rPr>
      </w:pPr>
      <w:r w:rsidRPr="00F13FD5">
        <w:rPr>
          <w:rFonts w:ascii="Tahoma" w:hAnsi="Tahoma" w:cs="Tahoma"/>
          <w:b/>
        </w:rPr>
        <w:t>IZPOLNI INVESTITOR (Izdajatelj reference)!!!!!</w:t>
      </w:r>
    </w:p>
    <w:p w14:paraId="1534CB2C" w14:textId="77777777" w:rsidR="00896F45" w:rsidRPr="00F13FD5" w:rsidRDefault="00896F45" w:rsidP="00232070">
      <w:pPr>
        <w:keepNext/>
        <w:keepLines/>
        <w:jc w:val="both"/>
        <w:rPr>
          <w:rFonts w:ascii="Tahoma" w:hAnsi="Tahoma" w:cs="Tahoma"/>
        </w:rPr>
      </w:pPr>
    </w:p>
    <w:p w14:paraId="2563213E" w14:textId="7C6C6F43" w:rsidR="00896F45" w:rsidRPr="00F13FD5" w:rsidRDefault="00896F45" w:rsidP="00232070">
      <w:pPr>
        <w:keepNext/>
        <w:keepLines/>
        <w:jc w:val="both"/>
        <w:rPr>
          <w:rFonts w:ascii="Tahoma" w:hAnsi="Tahoma" w:cs="Tahoma"/>
        </w:rPr>
      </w:pPr>
      <w:r w:rsidRPr="00F13FD5">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637A5B">
        <w:rPr>
          <w:rFonts w:ascii="Tahoma" w:hAnsi="Tahoma" w:cs="Tahoma"/>
          <w:b/>
          <w:bCs/>
        </w:rPr>
        <w:t>VKS-59/26 Dobava in zamenjava puhal, redno in izredno vzdrževanje puhal ter dobava nadomestnih delov na IČN Barje</w:t>
      </w:r>
      <w:r w:rsidRPr="00F13FD5">
        <w:rPr>
          <w:rFonts w:ascii="Tahoma" w:hAnsi="Tahoma" w:cs="Tahoma"/>
          <w:color w:val="000000"/>
        </w:rPr>
        <w:t>.</w:t>
      </w:r>
    </w:p>
    <w:p w14:paraId="66FEFB39" w14:textId="77777777" w:rsidR="00896F45" w:rsidRPr="00F13FD5" w:rsidRDefault="00896F45" w:rsidP="00232070">
      <w:pPr>
        <w:keepNext/>
        <w:keepLines/>
        <w:rPr>
          <w:rFonts w:ascii="Tahoma" w:hAnsi="Tahoma" w:cs="Tahoma"/>
        </w:rPr>
      </w:pPr>
    </w:p>
    <w:p w14:paraId="5EF8A048" w14:textId="77777777" w:rsidR="00896F45" w:rsidRPr="00F13FD5" w:rsidRDefault="00896F45" w:rsidP="00232070">
      <w:pPr>
        <w:keepNext/>
        <w:keepLines/>
        <w:jc w:val="center"/>
        <w:rPr>
          <w:rFonts w:ascii="Tahoma" w:hAnsi="Tahoma" w:cs="Tahoma"/>
        </w:rPr>
      </w:pPr>
      <w:r w:rsidRPr="00F13FD5">
        <w:rPr>
          <w:rFonts w:ascii="Tahoma" w:hAnsi="Tahoma" w:cs="Tahoma"/>
        </w:rPr>
        <w:t xml:space="preserve">Izjavljamo, da smo </w:t>
      </w:r>
      <w:r w:rsidRPr="00F13FD5">
        <w:rPr>
          <w:rFonts w:ascii="Tahoma" w:hAnsi="Tahoma" w:cs="Tahoma"/>
          <w:b/>
          <w:i/>
        </w:rPr>
        <w:t>javni / zasebni</w:t>
      </w:r>
      <w:r w:rsidRPr="00F13FD5">
        <w:rPr>
          <w:rFonts w:ascii="Tahoma" w:hAnsi="Tahoma" w:cs="Tahoma"/>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896F45" w:rsidRPr="00F13FD5" w14:paraId="425D23E0" w14:textId="77777777" w:rsidTr="00F17C9E">
        <w:trPr>
          <w:trHeight w:val="90"/>
        </w:trPr>
        <w:tc>
          <w:tcPr>
            <w:tcW w:w="3430" w:type="dxa"/>
            <w:tcBorders>
              <w:bottom w:val="single" w:sz="4" w:space="0" w:color="auto"/>
            </w:tcBorders>
          </w:tcPr>
          <w:p w14:paraId="78251335" w14:textId="77777777" w:rsidR="00896F45" w:rsidRPr="00F13FD5" w:rsidRDefault="00896F45" w:rsidP="00232070">
            <w:pPr>
              <w:keepNext/>
              <w:keepLines/>
              <w:jc w:val="both"/>
              <w:rPr>
                <w:rFonts w:ascii="Tahoma" w:hAnsi="Tahoma" w:cs="Tahoma"/>
                <w:snapToGrid w:val="0"/>
                <w:color w:val="000000"/>
              </w:rPr>
            </w:pPr>
          </w:p>
        </w:tc>
        <w:tc>
          <w:tcPr>
            <w:tcW w:w="2574" w:type="dxa"/>
          </w:tcPr>
          <w:p w14:paraId="415EBFCF" w14:textId="77777777" w:rsidR="00896F45" w:rsidRPr="00F13FD5" w:rsidRDefault="00896F45" w:rsidP="00232070">
            <w:pPr>
              <w:keepNext/>
              <w:keepLines/>
              <w:jc w:val="center"/>
              <w:rPr>
                <w:rFonts w:ascii="Tahoma" w:hAnsi="Tahoma" w:cs="Tahoma"/>
                <w:snapToGrid w:val="0"/>
                <w:color w:val="000000"/>
              </w:rPr>
            </w:pPr>
          </w:p>
        </w:tc>
        <w:tc>
          <w:tcPr>
            <w:tcW w:w="3148" w:type="dxa"/>
            <w:tcBorders>
              <w:bottom w:val="single" w:sz="4" w:space="0" w:color="auto"/>
            </w:tcBorders>
          </w:tcPr>
          <w:p w14:paraId="6AF133CD" w14:textId="77777777" w:rsidR="00896F45" w:rsidRPr="00F13FD5" w:rsidRDefault="00896F45" w:rsidP="00232070">
            <w:pPr>
              <w:keepNext/>
              <w:keepLines/>
              <w:tabs>
                <w:tab w:val="left" w:pos="567"/>
                <w:tab w:val="num" w:pos="851"/>
                <w:tab w:val="left" w:pos="993"/>
              </w:tabs>
              <w:jc w:val="both"/>
              <w:rPr>
                <w:rFonts w:ascii="Tahoma" w:hAnsi="Tahoma" w:cs="Tahoma"/>
                <w:snapToGrid w:val="0"/>
                <w:color w:val="000000"/>
              </w:rPr>
            </w:pPr>
          </w:p>
        </w:tc>
      </w:tr>
      <w:tr w:rsidR="00896F45" w:rsidRPr="00F13FD5" w14:paraId="3C1BC80A" w14:textId="77777777" w:rsidTr="001D3263">
        <w:trPr>
          <w:trHeight w:val="235"/>
        </w:trPr>
        <w:tc>
          <w:tcPr>
            <w:tcW w:w="3430" w:type="dxa"/>
            <w:tcBorders>
              <w:top w:val="single" w:sz="4" w:space="0" w:color="auto"/>
            </w:tcBorders>
          </w:tcPr>
          <w:p w14:paraId="0A363181" w14:textId="77777777" w:rsidR="00896F45" w:rsidRPr="00F13FD5" w:rsidRDefault="00896F45" w:rsidP="00232070">
            <w:pPr>
              <w:keepNext/>
              <w:keepLines/>
              <w:jc w:val="center"/>
              <w:rPr>
                <w:rFonts w:ascii="Tahoma" w:hAnsi="Tahoma" w:cs="Tahoma"/>
                <w:snapToGrid w:val="0"/>
                <w:color w:val="000000"/>
              </w:rPr>
            </w:pPr>
            <w:r w:rsidRPr="00F13FD5">
              <w:rPr>
                <w:rFonts w:ascii="Tahoma" w:hAnsi="Tahoma" w:cs="Tahoma"/>
                <w:snapToGrid w:val="0"/>
                <w:color w:val="000000"/>
              </w:rPr>
              <w:t>(Kraj, datum)</w:t>
            </w:r>
          </w:p>
        </w:tc>
        <w:tc>
          <w:tcPr>
            <w:tcW w:w="2574" w:type="dxa"/>
          </w:tcPr>
          <w:p w14:paraId="5C15CF45" w14:textId="77777777" w:rsidR="00896F45" w:rsidRPr="00F13FD5" w:rsidRDefault="00896F45" w:rsidP="00232070">
            <w:pPr>
              <w:keepNext/>
              <w:keepLines/>
              <w:jc w:val="center"/>
              <w:rPr>
                <w:rFonts w:ascii="Tahoma" w:hAnsi="Tahoma" w:cs="Tahoma"/>
                <w:snapToGrid w:val="0"/>
                <w:color w:val="000000"/>
              </w:rPr>
            </w:pPr>
            <w:r w:rsidRPr="00F13FD5">
              <w:rPr>
                <w:rFonts w:ascii="Tahoma" w:hAnsi="Tahoma" w:cs="Tahoma"/>
                <w:snapToGrid w:val="0"/>
                <w:color w:val="000000"/>
              </w:rPr>
              <w:t>Žig</w:t>
            </w:r>
          </w:p>
        </w:tc>
        <w:tc>
          <w:tcPr>
            <w:tcW w:w="3148" w:type="dxa"/>
            <w:tcBorders>
              <w:top w:val="single" w:sz="4" w:space="0" w:color="auto"/>
            </w:tcBorders>
          </w:tcPr>
          <w:p w14:paraId="4BBD66C1" w14:textId="77777777" w:rsidR="00896F45" w:rsidRPr="00F13FD5" w:rsidRDefault="00896F45" w:rsidP="00232070">
            <w:pPr>
              <w:keepNext/>
              <w:keepLines/>
              <w:jc w:val="both"/>
              <w:rPr>
                <w:rFonts w:ascii="Tahoma" w:hAnsi="Tahoma" w:cs="Tahoma"/>
                <w:snapToGrid w:val="0"/>
                <w:color w:val="000000"/>
              </w:rPr>
            </w:pPr>
            <w:r w:rsidRPr="00F13FD5">
              <w:rPr>
                <w:rFonts w:ascii="Tahoma" w:hAnsi="Tahoma" w:cs="Tahoma"/>
                <w:snapToGrid w:val="0"/>
                <w:color w:val="000000"/>
              </w:rPr>
              <w:t>(Naziv ter podpis odgovorne osebe izdajatelja reference)</w:t>
            </w:r>
          </w:p>
        </w:tc>
      </w:tr>
    </w:tbl>
    <w:p w14:paraId="7C7956D5" w14:textId="77777777" w:rsidR="00896F45" w:rsidRPr="00F13FD5" w:rsidRDefault="00896F45" w:rsidP="00232070">
      <w:pPr>
        <w:keepNext/>
        <w:keepLines/>
        <w:jc w:val="both"/>
        <w:rPr>
          <w:rFonts w:ascii="Tahoma" w:hAnsi="Tahoma" w:cs="Tahoma"/>
          <w:i/>
          <w:sz w:val="18"/>
          <w:szCs w:val="18"/>
        </w:rPr>
      </w:pPr>
      <w:r w:rsidRPr="00F13FD5">
        <w:rPr>
          <w:rFonts w:ascii="Tahoma" w:hAnsi="Tahoma" w:cs="Tahoma"/>
          <w:b/>
          <w:i/>
          <w:sz w:val="18"/>
          <w:szCs w:val="18"/>
        </w:rPr>
        <w:t>Opomba</w:t>
      </w:r>
      <w:r w:rsidRPr="00F13FD5">
        <w:rPr>
          <w:rFonts w:ascii="Tahoma" w:hAnsi="Tahoma" w:cs="Tahoma"/>
          <w:i/>
          <w:sz w:val="18"/>
          <w:szCs w:val="18"/>
        </w:rPr>
        <w:t>: Obrazec se po potrebi fotokopira.</w:t>
      </w:r>
    </w:p>
    <w:p w14:paraId="5C4CABEE" w14:textId="77777777" w:rsidR="0037795F" w:rsidRPr="00F13FD5" w:rsidRDefault="0037795F" w:rsidP="00232070">
      <w:pPr>
        <w:keepNext/>
        <w:keepLines/>
        <w:sectPr w:rsidR="0037795F" w:rsidRPr="00F13FD5" w:rsidSect="00C955EA">
          <w:pgSz w:w="11906" w:h="16838" w:code="9"/>
          <w:pgMar w:top="1525" w:right="1276" w:bottom="1134" w:left="1276" w:header="284" w:footer="531" w:gutter="0"/>
          <w:cols w:space="708"/>
          <w:titlePg/>
          <w:docGrid w:linePitch="272"/>
        </w:sectPr>
      </w:pPr>
    </w:p>
    <w:p w14:paraId="77857859" w14:textId="77777777" w:rsidR="00896F45" w:rsidRPr="00F13FD5" w:rsidRDefault="00896F45" w:rsidP="00232070">
      <w:pPr>
        <w:keepNext/>
        <w:keepLines/>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5B0A4C" w:rsidRPr="00F13FD5" w14:paraId="2594D748" w14:textId="77777777" w:rsidTr="001D3263">
        <w:tc>
          <w:tcPr>
            <w:tcW w:w="608" w:type="dxa"/>
            <w:tcBorders>
              <w:right w:val="nil"/>
            </w:tcBorders>
          </w:tcPr>
          <w:p w14:paraId="13890348" w14:textId="77777777" w:rsidR="005B0A4C" w:rsidRPr="00F13FD5" w:rsidRDefault="005B0A4C"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0A4FA80B" w14:textId="5F99E2A2" w:rsidR="005B0A4C" w:rsidRPr="00F13FD5" w:rsidRDefault="005B0A4C" w:rsidP="00232070">
            <w:pPr>
              <w:keepNext/>
              <w:keepLines/>
              <w:rPr>
                <w:rFonts w:ascii="Tahoma" w:hAnsi="Tahoma" w:cs="Tahoma"/>
              </w:rPr>
            </w:pPr>
            <w:r w:rsidRPr="00F13FD5">
              <w:rPr>
                <w:rFonts w:ascii="Tahoma" w:hAnsi="Tahoma" w:cs="Tahoma"/>
              </w:rPr>
              <w:t>KADROVS</w:t>
            </w:r>
            <w:r w:rsidR="00693768">
              <w:rPr>
                <w:rFonts w:ascii="Tahoma" w:hAnsi="Tahoma" w:cs="Tahoma"/>
              </w:rPr>
              <w:t>K</w:t>
            </w:r>
            <w:r w:rsidRPr="00F13FD5">
              <w:rPr>
                <w:rFonts w:ascii="Tahoma" w:hAnsi="Tahoma" w:cs="Tahoma"/>
              </w:rPr>
              <w:t>A SPOSOBNOST ZA SERVISIRANJE</w:t>
            </w:r>
            <w:r w:rsidR="001A161E" w:rsidRPr="00F13FD5">
              <w:rPr>
                <w:rFonts w:ascii="Tahoma" w:hAnsi="Tahoma" w:cs="Tahoma"/>
              </w:rPr>
              <w:t xml:space="preserve"> PUHAL</w:t>
            </w:r>
          </w:p>
        </w:tc>
        <w:tc>
          <w:tcPr>
            <w:tcW w:w="851" w:type="dxa"/>
            <w:tcBorders>
              <w:top w:val="single" w:sz="4" w:space="0" w:color="auto"/>
              <w:left w:val="single" w:sz="4" w:space="0" w:color="auto"/>
              <w:bottom w:val="single" w:sz="4" w:space="0" w:color="auto"/>
              <w:right w:val="nil"/>
            </w:tcBorders>
          </w:tcPr>
          <w:p w14:paraId="2CEE5B08" w14:textId="77777777" w:rsidR="005B0A4C" w:rsidRPr="00F13FD5" w:rsidRDefault="005B0A4C"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4F26FBC0" w14:textId="02F44EDA" w:rsidR="005B0A4C" w:rsidRPr="00F13FD5" w:rsidRDefault="005B0A4C" w:rsidP="00232070">
            <w:pPr>
              <w:keepNext/>
              <w:keepLines/>
              <w:ind w:right="-62"/>
              <w:jc w:val="both"/>
              <w:rPr>
                <w:rFonts w:ascii="Tahoma" w:hAnsi="Tahoma" w:cs="Tahoma"/>
                <w:b/>
                <w:iCs/>
              </w:rPr>
            </w:pPr>
            <w:r w:rsidRPr="00F13FD5">
              <w:rPr>
                <w:rFonts w:ascii="Tahoma" w:hAnsi="Tahoma" w:cs="Tahoma"/>
                <w:b/>
                <w:iCs/>
              </w:rPr>
              <w:t xml:space="preserve"> 6/6 </w:t>
            </w:r>
          </w:p>
        </w:tc>
      </w:tr>
    </w:tbl>
    <w:p w14:paraId="0BA9D94D" w14:textId="77777777" w:rsidR="00D10D23" w:rsidRPr="00F13FD5" w:rsidRDefault="00D10D23" w:rsidP="00232070">
      <w:pPr>
        <w:keepNext/>
        <w:keepLines/>
      </w:pPr>
    </w:p>
    <w:p w14:paraId="048033EE" w14:textId="0307F905" w:rsidR="0037795F" w:rsidRPr="00F13FD5" w:rsidRDefault="0037795F" w:rsidP="00232070">
      <w:pPr>
        <w:keepNext/>
        <w:keepLines/>
        <w:tabs>
          <w:tab w:val="left" w:pos="0"/>
        </w:tabs>
        <w:rPr>
          <w:rFonts w:ascii="Tahoma" w:hAnsi="Tahoma" w:cs="Tahoma"/>
          <w:b/>
        </w:rPr>
      </w:pPr>
      <w:r w:rsidRPr="00F13FD5">
        <w:rPr>
          <w:rFonts w:ascii="Tahoma" w:hAnsi="Tahoma" w:cs="Tahoma"/>
          <w:b/>
        </w:rPr>
        <w:t xml:space="preserve">VKS-59/26 </w:t>
      </w:r>
      <w:r w:rsidR="006942C1">
        <w:rPr>
          <w:rFonts w:ascii="Tahoma" w:hAnsi="Tahoma" w:cs="Tahoma"/>
          <w:b/>
        </w:rPr>
        <w:t>Dobava in zamenjava puhal, redno in izredno vzdrževanje puhal ter dobava nadomestnih delov na IČN Barje</w:t>
      </w:r>
    </w:p>
    <w:p w14:paraId="4554E40A" w14:textId="77777777" w:rsidR="0037795F" w:rsidRPr="00F13FD5" w:rsidRDefault="0037795F" w:rsidP="00232070">
      <w:pPr>
        <w:keepNext/>
        <w:keepLines/>
        <w:tabs>
          <w:tab w:val="left" w:pos="0"/>
        </w:tabs>
        <w:rPr>
          <w:rFonts w:ascii="Tahoma" w:hAnsi="Tahoma" w:cs="Tahoma"/>
          <w:b/>
          <w:sz w:val="16"/>
          <w:szCs w:val="16"/>
        </w:rPr>
      </w:pPr>
    </w:p>
    <w:p w14:paraId="64BD1E69" w14:textId="77777777" w:rsidR="0037795F" w:rsidRPr="00F13FD5" w:rsidRDefault="0037795F" w:rsidP="00232070">
      <w:pPr>
        <w:keepNext/>
        <w:keepLines/>
        <w:numPr>
          <w:ilvl w:val="0"/>
          <w:numId w:val="30"/>
        </w:numPr>
        <w:jc w:val="both"/>
        <w:rPr>
          <w:rFonts w:ascii="Tahoma" w:hAnsi="Tahoma" w:cs="Tahoma"/>
          <w:bCs/>
          <w:noProof/>
        </w:rPr>
      </w:pPr>
      <w:r w:rsidRPr="00F13FD5">
        <w:rPr>
          <w:rFonts w:ascii="Tahoma" w:hAnsi="Tahoma" w:cs="Tahoma"/>
          <w:bCs/>
          <w:noProof/>
        </w:rPr>
        <w:t>Ponudnik ___________________________________________________________________</w:t>
      </w:r>
    </w:p>
    <w:p w14:paraId="464486A0" w14:textId="77777777" w:rsidR="0037795F" w:rsidRPr="00F13FD5" w:rsidRDefault="0037795F" w:rsidP="00232070">
      <w:pPr>
        <w:keepNext/>
        <w:keepLines/>
        <w:numPr>
          <w:ilvl w:val="0"/>
          <w:numId w:val="30"/>
        </w:numPr>
        <w:jc w:val="both"/>
        <w:rPr>
          <w:rFonts w:ascii="Tahoma" w:hAnsi="Tahoma" w:cs="Tahoma"/>
          <w:bCs/>
          <w:noProof/>
        </w:rPr>
      </w:pPr>
      <w:r w:rsidRPr="00F13FD5">
        <w:rPr>
          <w:rFonts w:ascii="Tahoma" w:hAnsi="Tahoma" w:cs="Tahoma"/>
          <w:bCs/>
          <w:noProof/>
        </w:rPr>
        <w:t>Partner ____________________________________________________________________</w:t>
      </w:r>
    </w:p>
    <w:p w14:paraId="4DED71DB" w14:textId="77777777" w:rsidR="0037795F" w:rsidRPr="00F13FD5" w:rsidRDefault="0037795F" w:rsidP="00232070">
      <w:pPr>
        <w:keepNext/>
        <w:keepLines/>
        <w:numPr>
          <w:ilvl w:val="0"/>
          <w:numId w:val="30"/>
        </w:numPr>
        <w:jc w:val="both"/>
        <w:rPr>
          <w:rFonts w:ascii="Tahoma" w:hAnsi="Tahoma" w:cs="Tahoma"/>
          <w:bCs/>
          <w:noProof/>
        </w:rPr>
      </w:pPr>
      <w:r w:rsidRPr="00F13FD5">
        <w:rPr>
          <w:rFonts w:ascii="Tahoma" w:hAnsi="Tahoma" w:cs="Tahoma"/>
          <w:bCs/>
          <w:noProof/>
        </w:rPr>
        <w:t>Podizvajalec ________________________________________________________________</w:t>
      </w:r>
    </w:p>
    <w:p w14:paraId="2935AE36" w14:textId="77777777" w:rsidR="0037795F" w:rsidRPr="00F13FD5" w:rsidRDefault="0037795F" w:rsidP="00232070">
      <w:pPr>
        <w:keepNext/>
        <w:keepLines/>
        <w:ind w:left="426"/>
        <w:jc w:val="both"/>
        <w:rPr>
          <w:rFonts w:ascii="Tahoma" w:hAnsi="Tahoma" w:cs="Tahoma"/>
          <w:bCs/>
          <w:noProof/>
          <w:sz w:val="18"/>
          <w:szCs w:val="18"/>
        </w:rPr>
      </w:pPr>
      <w:r w:rsidRPr="00F13FD5">
        <w:rPr>
          <w:rFonts w:ascii="Tahoma" w:hAnsi="Tahoma" w:cs="Tahoma"/>
          <w:bCs/>
          <w:noProof/>
          <w:sz w:val="18"/>
          <w:szCs w:val="18"/>
        </w:rPr>
        <w:t>(</w:t>
      </w:r>
      <w:r w:rsidRPr="00F13FD5">
        <w:rPr>
          <w:rFonts w:ascii="Tahoma" w:hAnsi="Tahoma" w:cs="Tahoma"/>
          <w:bCs/>
          <w:i/>
          <w:noProof/>
          <w:sz w:val="18"/>
          <w:szCs w:val="18"/>
        </w:rPr>
        <w:t>ustrezno označi in izpolni</w:t>
      </w:r>
      <w:r w:rsidRPr="00F13FD5">
        <w:rPr>
          <w:rFonts w:ascii="Tahoma" w:hAnsi="Tahoma" w:cs="Tahoma"/>
          <w:bCs/>
          <w:noProof/>
          <w:sz w:val="18"/>
          <w:szCs w:val="18"/>
        </w:rPr>
        <w:t>)</w:t>
      </w:r>
    </w:p>
    <w:p w14:paraId="0B690452" w14:textId="77777777" w:rsidR="0037795F" w:rsidRPr="00F13FD5" w:rsidRDefault="0037795F" w:rsidP="00232070">
      <w:pPr>
        <w:keepNext/>
        <w:keepLines/>
        <w:jc w:val="center"/>
        <w:rPr>
          <w:rFonts w:ascii="Tahoma" w:hAnsi="Tahoma" w:cs="Tahoma"/>
          <w:bCs/>
          <w:i/>
          <w:noProof/>
          <w:sz w:val="18"/>
          <w:szCs w:val="18"/>
        </w:rPr>
      </w:pPr>
      <w:r w:rsidRPr="00F13FD5">
        <w:rPr>
          <w:rFonts w:ascii="Tahoma" w:hAnsi="Tahoma" w:cs="Tahoma"/>
          <w:b/>
          <w:bCs/>
          <w:i/>
          <w:noProof/>
        </w:rPr>
        <w:t>IZJAVA</w:t>
      </w:r>
    </w:p>
    <w:p w14:paraId="1FD0EA05" w14:textId="77777777" w:rsidR="0037795F" w:rsidRPr="00F13FD5" w:rsidRDefault="0037795F" w:rsidP="00232070">
      <w:pPr>
        <w:keepNext/>
        <w:keepLines/>
        <w:tabs>
          <w:tab w:val="left" w:pos="0"/>
        </w:tabs>
        <w:rPr>
          <w:rFonts w:ascii="Tahoma" w:hAnsi="Tahoma" w:cs="Tahoma"/>
          <w:b/>
        </w:rPr>
      </w:pPr>
      <w:r w:rsidRPr="00F13FD5">
        <w:rPr>
          <w:rFonts w:ascii="Tahoma" w:hAnsi="Tahoma" w:cs="Tahoma"/>
          <w:szCs w:val="22"/>
        </w:rPr>
        <w:t>Pod kazensko in materialno odgovornostjo izjavljamo, da so spodaj navedeni kadri strokovno usposobljeni in sposobni kvalitetno izvesti demontažo, montažo in zagon opreme, ki je predmet javnega naročila.</w:t>
      </w:r>
    </w:p>
    <w:p w14:paraId="2CAE79CA" w14:textId="77777777" w:rsidR="0037795F" w:rsidRPr="00F13FD5" w:rsidRDefault="0037795F" w:rsidP="00232070">
      <w:pPr>
        <w:keepNext/>
        <w:keepLines/>
        <w:jc w:val="both"/>
        <w:rPr>
          <w:rFonts w:ascii="Tahoma" w:hAnsi="Tahoma" w:cs="Tahoma"/>
          <w:sz w:val="16"/>
          <w:szCs w:val="16"/>
        </w:rPr>
      </w:pPr>
    </w:p>
    <w:p w14:paraId="3C830829" w14:textId="77777777" w:rsidR="0037795F" w:rsidRPr="00F13FD5" w:rsidRDefault="0037795F" w:rsidP="00232070">
      <w:pPr>
        <w:keepNext/>
        <w:keepLines/>
        <w:jc w:val="both"/>
        <w:rPr>
          <w:rFonts w:ascii="Tahoma" w:hAnsi="Tahoma" w:cs="Tahoma"/>
          <w:b/>
          <w:bCs/>
        </w:rPr>
      </w:pPr>
      <w:r w:rsidRPr="00F13FD5">
        <w:rPr>
          <w:rFonts w:ascii="Tahoma" w:hAnsi="Tahoma" w:cs="Tahoma"/>
          <w:b/>
          <w:bCs/>
        </w:rPr>
        <w:t>SEZNAM PRIJAVLJENEGA KADRA:</w:t>
      </w:r>
    </w:p>
    <w:tbl>
      <w:tblPr>
        <w:tblStyle w:val="Tabelamrea6"/>
        <w:tblW w:w="14687" w:type="dxa"/>
        <w:tblLook w:val="04A0" w:firstRow="1" w:lastRow="0" w:firstColumn="1" w:lastColumn="0" w:noHBand="0" w:noVBand="1"/>
      </w:tblPr>
      <w:tblGrid>
        <w:gridCol w:w="841"/>
        <w:gridCol w:w="1425"/>
        <w:gridCol w:w="1393"/>
        <w:gridCol w:w="3914"/>
        <w:gridCol w:w="2215"/>
        <w:gridCol w:w="1548"/>
        <w:gridCol w:w="3351"/>
      </w:tblGrid>
      <w:tr w:rsidR="0037795F" w:rsidRPr="00F13FD5" w14:paraId="037EB6E1" w14:textId="77777777" w:rsidTr="005B034F">
        <w:trPr>
          <w:trHeight w:val="633"/>
        </w:trPr>
        <w:tc>
          <w:tcPr>
            <w:tcW w:w="0" w:type="auto"/>
            <w:hideMark/>
          </w:tcPr>
          <w:p w14:paraId="77EBEA3A" w14:textId="77777777" w:rsidR="0037795F" w:rsidRPr="00F13FD5" w:rsidRDefault="0037795F" w:rsidP="00232070">
            <w:pPr>
              <w:keepNext/>
              <w:keepLines/>
              <w:jc w:val="center"/>
              <w:rPr>
                <w:rFonts w:ascii="Tahoma" w:hAnsi="Tahoma" w:cs="Tahoma"/>
                <w:b/>
                <w:bCs/>
                <w:sz w:val="20"/>
                <w:szCs w:val="20"/>
              </w:rPr>
            </w:pPr>
            <w:proofErr w:type="spellStart"/>
            <w:r w:rsidRPr="00F13FD5">
              <w:rPr>
                <w:rFonts w:ascii="Tahoma" w:hAnsi="Tahoma" w:cs="Tahoma"/>
                <w:b/>
                <w:bCs/>
                <w:sz w:val="20"/>
                <w:szCs w:val="20"/>
              </w:rPr>
              <w:t>Zap</w:t>
            </w:r>
            <w:proofErr w:type="spellEnd"/>
            <w:r w:rsidRPr="00F13FD5">
              <w:rPr>
                <w:rFonts w:ascii="Tahoma" w:hAnsi="Tahoma" w:cs="Tahoma"/>
                <w:b/>
                <w:bCs/>
                <w:sz w:val="20"/>
                <w:szCs w:val="20"/>
              </w:rPr>
              <w:t>. št.</w:t>
            </w:r>
          </w:p>
        </w:tc>
        <w:tc>
          <w:tcPr>
            <w:tcW w:w="0" w:type="auto"/>
            <w:hideMark/>
          </w:tcPr>
          <w:p w14:paraId="3085B812"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bCs/>
                <w:sz w:val="20"/>
                <w:szCs w:val="20"/>
              </w:rPr>
              <w:t>Ime in priimek</w:t>
            </w:r>
          </w:p>
        </w:tc>
        <w:tc>
          <w:tcPr>
            <w:tcW w:w="0" w:type="auto"/>
            <w:hideMark/>
          </w:tcPr>
          <w:p w14:paraId="14F34DE7"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bCs/>
                <w:sz w:val="20"/>
                <w:szCs w:val="20"/>
              </w:rPr>
              <w:t>Delodajalec</w:t>
            </w:r>
          </w:p>
        </w:tc>
        <w:tc>
          <w:tcPr>
            <w:tcW w:w="0" w:type="auto"/>
            <w:hideMark/>
          </w:tcPr>
          <w:p w14:paraId="550055B5"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sz w:val="20"/>
                <w:szCs w:val="20"/>
                <w:lang w:eastAsia="sl-SI"/>
              </w:rPr>
              <w:t>Delovno mesto/funkcija pri izvedbi razpisanih del</w:t>
            </w:r>
          </w:p>
        </w:tc>
        <w:tc>
          <w:tcPr>
            <w:tcW w:w="2215" w:type="dxa"/>
            <w:hideMark/>
          </w:tcPr>
          <w:p w14:paraId="08E4E2D7"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bCs/>
                <w:sz w:val="20"/>
                <w:szCs w:val="20"/>
              </w:rPr>
              <w:t>Kvalifikacija / izobrazba</w:t>
            </w:r>
          </w:p>
        </w:tc>
        <w:tc>
          <w:tcPr>
            <w:tcW w:w="1548" w:type="dxa"/>
            <w:hideMark/>
          </w:tcPr>
          <w:p w14:paraId="4FDEFCAA"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bCs/>
                <w:sz w:val="20"/>
                <w:szCs w:val="20"/>
              </w:rPr>
              <w:t>Št. let izkušenj</w:t>
            </w:r>
          </w:p>
        </w:tc>
        <w:tc>
          <w:tcPr>
            <w:tcW w:w="3351" w:type="dxa"/>
            <w:hideMark/>
          </w:tcPr>
          <w:p w14:paraId="388FE631" w14:textId="77777777" w:rsidR="0037795F" w:rsidRPr="00F13FD5" w:rsidRDefault="0037795F" w:rsidP="00232070">
            <w:pPr>
              <w:keepNext/>
              <w:keepLines/>
              <w:jc w:val="center"/>
              <w:rPr>
                <w:rFonts w:ascii="Tahoma" w:hAnsi="Tahoma" w:cs="Tahoma"/>
                <w:b/>
                <w:bCs/>
                <w:sz w:val="20"/>
                <w:szCs w:val="20"/>
              </w:rPr>
            </w:pPr>
            <w:r w:rsidRPr="00F13FD5">
              <w:rPr>
                <w:rFonts w:ascii="Tahoma" w:hAnsi="Tahoma" w:cs="Tahoma"/>
                <w:b/>
                <w:bCs/>
                <w:sz w:val="20"/>
                <w:szCs w:val="20"/>
              </w:rPr>
              <w:t>Ključne reference (projekti)</w:t>
            </w:r>
          </w:p>
        </w:tc>
      </w:tr>
      <w:tr w:rsidR="0037795F" w:rsidRPr="00F13FD5" w14:paraId="72A65B88" w14:textId="77777777" w:rsidTr="001D3263">
        <w:trPr>
          <w:trHeight w:val="452"/>
        </w:trPr>
        <w:tc>
          <w:tcPr>
            <w:tcW w:w="0" w:type="auto"/>
            <w:hideMark/>
          </w:tcPr>
          <w:p w14:paraId="2F3A7762" w14:textId="77777777" w:rsidR="0037795F" w:rsidRPr="00F13FD5" w:rsidRDefault="0037795F" w:rsidP="00232070">
            <w:pPr>
              <w:keepNext/>
              <w:keepLines/>
              <w:rPr>
                <w:rFonts w:ascii="Tahoma" w:hAnsi="Tahoma" w:cs="Tahoma"/>
                <w:sz w:val="20"/>
                <w:szCs w:val="20"/>
              </w:rPr>
            </w:pPr>
            <w:r w:rsidRPr="00F13FD5">
              <w:rPr>
                <w:rFonts w:ascii="Tahoma" w:hAnsi="Tahoma" w:cs="Tahoma"/>
                <w:sz w:val="20"/>
                <w:szCs w:val="20"/>
              </w:rPr>
              <w:t>1</w:t>
            </w:r>
          </w:p>
        </w:tc>
        <w:tc>
          <w:tcPr>
            <w:tcW w:w="0" w:type="auto"/>
            <w:hideMark/>
          </w:tcPr>
          <w:p w14:paraId="7102B36E" w14:textId="77777777" w:rsidR="0037795F" w:rsidRPr="00F13FD5" w:rsidRDefault="0037795F" w:rsidP="00232070">
            <w:pPr>
              <w:keepNext/>
              <w:keepLines/>
              <w:rPr>
                <w:rFonts w:ascii="Tahoma" w:hAnsi="Tahoma" w:cs="Tahoma"/>
                <w:sz w:val="20"/>
                <w:szCs w:val="20"/>
              </w:rPr>
            </w:pPr>
          </w:p>
        </w:tc>
        <w:tc>
          <w:tcPr>
            <w:tcW w:w="0" w:type="auto"/>
            <w:hideMark/>
          </w:tcPr>
          <w:p w14:paraId="0FAA7215" w14:textId="77777777" w:rsidR="0037795F" w:rsidRPr="00F13FD5" w:rsidRDefault="0037795F" w:rsidP="00232070">
            <w:pPr>
              <w:keepNext/>
              <w:keepLines/>
              <w:rPr>
                <w:rFonts w:ascii="Tahoma" w:hAnsi="Tahoma" w:cs="Tahoma"/>
                <w:sz w:val="20"/>
                <w:szCs w:val="20"/>
              </w:rPr>
            </w:pPr>
          </w:p>
        </w:tc>
        <w:tc>
          <w:tcPr>
            <w:tcW w:w="0" w:type="auto"/>
            <w:hideMark/>
          </w:tcPr>
          <w:p w14:paraId="18E7517E" w14:textId="77777777" w:rsidR="0037795F" w:rsidRPr="00F13FD5" w:rsidRDefault="0037795F" w:rsidP="00232070">
            <w:pPr>
              <w:keepNext/>
              <w:keepLines/>
              <w:rPr>
                <w:rFonts w:ascii="Tahoma" w:hAnsi="Tahoma" w:cs="Tahoma"/>
                <w:sz w:val="20"/>
                <w:szCs w:val="20"/>
              </w:rPr>
            </w:pPr>
          </w:p>
        </w:tc>
        <w:tc>
          <w:tcPr>
            <w:tcW w:w="2215" w:type="dxa"/>
            <w:hideMark/>
          </w:tcPr>
          <w:p w14:paraId="7D2E1BA5" w14:textId="77777777" w:rsidR="0037795F" w:rsidRPr="00F13FD5" w:rsidRDefault="0037795F" w:rsidP="00232070">
            <w:pPr>
              <w:keepNext/>
              <w:keepLines/>
              <w:rPr>
                <w:rFonts w:ascii="Tahoma" w:hAnsi="Tahoma" w:cs="Tahoma"/>
                <w:sz w:val="20"/>
                <w:szCs w:val="20"/>
              </w:rPr>
            </w:pPr>
          </w:p>
        </w:tc>
        <w:tc>
          <w:tcPr>
            <w:tcW w:w="1548" w:type="dxa"/>
            <w:hideMark/>
          </w:tcPr>
          <w:p w14:paraId="6CE79714" w14:textId="77777777" w:rsidR="0037795F" w:rsidRPr="00F13FD5" w:rsidRDefault="0037795F" w:rsidP="00232070">
            <w:pPr>
              <w:keepNext/>
              <w:keepLines/>
              <w:rPr>
                <w:rFonts w:ascii="Tahoma" w:hAnsi="Tahoma" w:cs="Tahoma"/>
                <w:sz w:val="20"/>
                <w:szCs w:val="20"/>
              </w:rPr>
            </w:pPr>
          </w:p>
        </w:tc>
        <w:tc>
          <w:tcPr>
            <w:tcW w:w="3351" w:type="dxa"/>
            <w:hideMark/>
          </w:tcPr>
          <w:p w14:paraId="0B9BCA23" w14:textId="77777777" w:rsidR="0037795F" w:rsidRPr="00F13FD5" w:rsidRDefault="0037795F" w:rsidP="00232070">
            <w:pPr>
              <w:keepNext/>
              <w:keepLines/>
              <w:rPr>
                <w:rFonts w:ascii="Tahoma" w:hAnsi="Tahoma" w:cs="Tahoma"/>
                <w:sz w:val="20"/>
                <w:szCs w:val="20"/>
              </w:rPr>
            </w:pPr>
          </w:p>
        </w:tc>
      </w:tr>
      <w:tr w:rsidR="0037795F" w:rsidRPr="00F13FD5" w14:paraId="364CAA8F" w14:textId="77777777" w:rsidTr="001D3263">
        <w:trPr>
          <w:trHeight w:val="432"/>
        </w:trPr>
        <w:tc>
          <w:tcPr>
            <w:tcW w:w="0" w:type="auto"/>
            <w:hideMark/>
          </w:tcPr>
          <w:p w14:paraId="731260CC" w14:textId="77777777" w:rsidR="0037795F" w:rsidRPr="00F13FD5" w:rsidRDefault="0037795F" w:rsidP="00232070">
            <w:pPr>
              <w:keepNext/>
              <w:keepLines/>
              <w:rPr>
                <w:rFonts w:ascii="Tahoma" w:hAnsi="Tahoma" w:cs="Tahoma"/>
                <w:sz w:val="20"/>
                <w:szCs w:val="20"/>
              </w:rPr>
            </w:pPr>
            <w:r w:rsidRPr="00F13FD5">
              <w:rPr>
                <w:rFonts w:ascii="Tahoma" w:hAnsi="Tahoma" w:cs="Tahoma"/>
                <w:sz w:val="20"/>
                <w:szCs w:val="20"/>
              </w:rPr>
              <w:t>2</w:t>
            </w:r>
          </w:p>
        </w:tc>
        <w:tc>
          <w:tcPr>
            <w:tcW w:w="0" w:type="auto"/>
            <w:hideMark/>
          </w:tcPr>
          <w:p w14:paraId="23185DA2" w14:textId="77777777" w:rsidR="0037795F" w:rsidRPr="00F13FD5" w:rsidRDefault="0037795F" w:rsidP="00232070">
            <w:pPr>
              <w:keepNext/>
              <w:keepLines/>
              <w:rPr>
                <w:rFonts w:ascii="Tahoma" w:hAnsi="Tahoma" w:cs="Tahoma"/>
                <w:sz w:val="20"/>
                <w:szCs w:val="20"/>
              </w:rPr>
            </w:pPr>
          </w:p>
        </w:tc>
        <w:tc>
          <w:tcPr>
            <w:tcW w:w="0" w:type="auto"/>
            <w:hideMark/>
          </w:tcPr>
          <w:p w14:paraId="78CCDC80" w14:textId="77777777" w:rsidR="0037795F" w:rsidRPr="00F13FD5" w:rsidRDefault="0037795F" w:rsidP="00232070">
            <w:pPr>
              <w:keepNext/>
              <w:keepLines/>
              <w:rPr>
                <w:rFonts w:ascii="Tahoma" w:hAnsi="Tahoma" w:cs="Tahoma"/>
                <w:sz w:val="20"/>
                <w:szCs w:val="20"/>
              </w:rPr>
            </w:pPr>
          </w:p>
        </w:tc>
        <w:tc>
          <w:tcPr>
            <w:tcW w:w="0" w:type="auto"/>
            <w:hideMark/>
          </w:tcPr>
          <w:p w14:paraId="663413BB" w14:textId="77777777" w:rsidR="0037795F" w:rsidRPr="00F13FD5" w:rsidRDefault="0037795F" w:rsidP="00232070">
            <w:pPr>
              <w:keepNext/>
              <w:keepLines/>
              <w:rPr>
                <w:rFonts w:ascii="Tahoma" w:hAnsi="Tahoma" w:cs="Tahoma"/>
                <w:sz w:val="20"/>
                <w:szCs w:val="20"/>
              </w:rPr>
            </w:pPr>
          </w:p>
        </w:tc>
        <w:tc>
          <w:tcPr>
            <w:tcW w:w="2215" w:type="dxa"/>
            <w:hideMark/>
          </w:tcPr>
          <w:p w14:paraId="76E5E93D" w14:textId="77777777" w:rsidR="0037795F" w:rsidRPr="00F13FD5" w:rsidRDefault="0037795F" w:rsidP="00232070">
            <w:pPr>
              <w:keepNext/>
              <w:keepLines/>
              <w:rPr>
                <w:rFonts w:ascii="Tahoma" w:hAnsi="Tahoma" w:cs="Tahoma"/>
                <w:sz w:val="20"/>
                <w:szCs w:val="20"/>
              </w:rPr>
            </w:pPr>
          </w:p>
        </w:tc>
        <w:tc>
          <w:tcPr>
            <w:tcW w:w="1548" w:type="dxa"/>
            <w:hideMark/>
          </w:tcPr>
          <w:p w14:paraId="6D31B01C" w14:textId="77777777" w:rsidR="0037795F" w:rsidRPr="00F13FD5" w:rsidRDefault="0037795F" w:rsidP="00232070">
            <w:pPr>
              <w:keepNext/>
              <w:keepLines/>
              <w:rPr>
                <w:rFonts w:ascii="Tahoma" w:hAnsi="Tahoma" w:cs="Tahoma"/>
                <w:sz w:val="20"/>
                <w:szCs w:val="20"/>
              </w:rPr>
            </w:pPr>
          </w:p>
        </w:tc>
        <w:tc>
          <w:tcPr>
            <w:tcW w:w="3351" w:type="dxa"/>
            <w:hideMark/>
          </w:tcPr>
          <w:p w14:paraId="263E1231" w14:textId="77777777" w:rsidR="0037795F" w:rsidRPr="00F13FD5" w:rsidRDefault="0037795F" w:rsidP="00232070">
            <w:pPr>
              <w:keepNext/>
              <w:keepLines/>
              <w:rPr>
                <w:rFonts w:ascii="Tahoma" w:hAnsi="Tahoma" w:cs="Tahoma"/>
                <w:sz w:val="20"/>
                <w:szCs w:val="20"/>
              </w:rPr>
            </w:pPr>
          </w:p>
        </w:tc>
      </w:tr>
      <w:tr w:rsidR="0037795F" w:rsidRPr="00F13FD5" w14:paraId="37E67CA9" w14:textId="77777777" w:rsidTr="001D3263">
        <w:trPr>
          <w:trHeight w:val="452"/>
        </w:trPr>
        <w:tc>
          <w:tcPr>
            <w:tcW w:w="0" w:type="auto"/>
            <w:hideMark/>
          </w:tcPr>
          <w:p w14:paraId="3637F1BD" w14:textId="77777777" w:rsidR="0037795F" w:rsidRPr="00F13FD5" w:rsidRDefault="0037795F" w:rsidP="00232070">
            <w:pPr>
              <w:keepNext/>
              <w:keepLines/>
              <w:rPr>
                <w:rFonts w:ascii="Tahoma" w:hAnsi="Tahoma" w:cs="Tahoma"/>
                <w:sz w:val="20"/>
                <w:szCs w:val="20"/>
              </w:rPr>
            </w:pPr>
            <w:r w:rsidRPr="00F13FD5">
              <w:rPr>
                <w:rFonts w:ascii="Tahoma" w:hAnsi="Tahoma" w:cs="Tahoma"/>
                <w:sz w:val="20"/>
                <w:szCs w:val="20"/>
              </w:rPr>
              <w:t>3</w:t>
            </w:r>
          </w:p>
        </w:tc>
        <w:tc>
          <w:tcPr>
            <w:tcW w:w="0" w:type="auto"/>
            <w:hideMark/>
          </w:tcPr>
          <w:p w14:paraId="1B41A592" w14:textId="77777777" w:rsidR="0037795F" w:rsidRPr="00F13FD5" w:rsidRDefault="0037795F" w:rsidP="00232070">
            <w:pPr>
              <w:keepNext/>
              <w:keepLines/>
              <w:rPr>
                <w:rFonts w:ascii="Tahoma" w:hAnsi="Tahoma" w:cs="Tahoma"/>
                <w:sz w:val="20"/>
                <w:szCs w:val="20"/>
              </w:rPr>
            </w:pPr>
          </w:p>
        </w:tc>
        <w:tc>
          <w:tcPr>
            <w:tcW w:w="0" w:type="auto"/>
            <w:hideMark/>
          </w:tcPr>
          <w:p w14:paraId="40799793" w14:textId="77777777" w:rsidR="0037795F" w:rsidRPr="00F13FD5" w:rsidRDefault="0037795F" w:rsidP="00232070">
            <w:pPr>
              <w:keepNext/>
              <w:keepLines/>
              <w:rPr>
                <w:rFonts w:ascii="Tahoma" w:hAnsi="Tahoma" w:cs="Tahoma"/>
                <w:sz w:val="20"/>
                <w:szCs w:val="20"/>
              </w:rPr>
            </w:pPr>
          </w:p>
        </w:tc>
        <w:tc>
          <w:tcPr>
            <w:tcW w:w="0" w:type="auto"/>
            <w:hideMark/>
          </w:tcPr>
          <w:p w14:paraId="13B8AB76" w14:textId="77777777" w:rsidR="0037795F" w:rsidRPr="00F13FD5" w:rsidRDefault="0037795F" w:rsidP="00232070">
            <w:pPr>
              <w:keepNext/>
              <w:keepLines/>
              <w:rPr>
                <w:rFonts w:ascii="Tahoma" w:hAnsi="Tahoma" w:cs="Tahoma"/>
                <w:sz w:val="20"/>
                <w:szCs w:val="20"/>
              </w:rPr>
            </w:pPr>
          </w:p>
        </w:tc>
        <w:tc>
          <w:tcPr>
            <w:tcW w:w="2215" w:type="dxa"/>
            <w:hideMark/>
          </w:tcPr>
          <w:p w14:paraId="2E96852A" w14:textId="77777777" w:rsidR="0037795F" w:rsidRPr="00F13FD5" w:rsidRDefault="0037795F" w:rsidP="00232070">
            <w:pPr>
              <w:keepNext/>
              <w:keepLines/>
              <w:rPr>
                <w:rFonts w:ascii="Tahoma" w:hAnsi="Tahoma" w:cs="Tahoma"/>
                <w:sz w:val="20"/>
                <w:szCs w:val="20"/>
              </w:rPr>
            </w:pPr>
          </w:p>
        </w:tc>
        <w:tc>
          <w:tcPr>
            <w:tcW w:w="1548" w:type="dxa"/>
            <w:hideMark/>
          </w:tcPr>
          <w:p w14:paraId="5F7F780B" w14:textId="77777777" w:rsidR="0037795F" w:rsidRPr="00F13FD5" w:rsidRDefault="0037795F" w:rsidP="00232070">
            <w:pPr>
              <w:keepNext/>
              <w:keepLines/>
              <w:rPr>
                <w:rFonts w:ascii="Tahoma" w:hAnsi="Tahoma" w:cs="Tahoma"/>
                <w:sz w:val="20"/>
                <w:szCs w:val="20"/>
              </w:rPr>
            </w:pPr>
          </w:p>
        </w:tc>
        <w:tc>
          <w:tcPr>
            <w:tcW w:w="3351" w:type="dxa"/>
            <w:hideMark/>
          </w:tcPr>
          <w:p w14:paraId="382D2B64" w14:textId="77777777" w:rsidR="0037795F" w:rsidRPr="00F13FD5" w:rsidRDefault="0037795F" w:rsidP="00232070">
            <w:pPr>
              <w:keepNext/>
              <w:keepLines/>
              <w:rPr>
                <w:rFonts w:ascii="Tahoma" w:hAnsi="Tahoma" w:cs="Tahoma"/>
                <w:sz w:val="20"/>
                <w:szCs w:val="20"/>
              </w:rPr>
            </w:pPr>
          </w:p>
        </w:tc>
      </w:tr>
    </w:tbl>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37795F" w:rsidRPr="00F13FD5" w14:paraId="13F8A5A3" w14:textId="77777777" w:rsidTr="001D3263">
        <w:trPr>
          <w:trHeight w:val="235"/>
        </w:trPr>
        <w:tc>
          <w:tcPr>
            <w:tcW w:w="3402" w:type="dxa"/>
            <w:tcBorders>
              <w:bottom w:val="single" w:sz="4" w:space="0" w:color="auto"/>
            </w:tcBorders>
          </w:tcPr>
          <w:p w14:paraId="29F7EF3D" w14:textId="77777777" w:rsidR="0037795F" w:rsidRPr="00F13FD5" w:rsidRDefault="0037795F" w:rsidP="00232070">
            <w:pPr>
              <w:keepNext/>
              <w:keepLines/>
              <w:contextualSpacing/>
              <w:rPr>
                <w:rFonts w:ascii="Tahoma" w:hAnsi="Tahoma" w:cs="Tahoma"/>
              </w:rPr>
            </w:pPr>
          </w:p>
        </w:tc>
        <w:tc>
          <w:tcPr>
            <w:tcW w:w="2552" w:type="dxa"/>
          </w:tcPr>
          <w:p w14:paraId="27A1C709" w14:textId="77777777" w:rsidR="0037795F" w:rsidRPr="00F13FD5" w:rsidRDefault="0037795F" w:rsidP="00232070">
            <w:pPr>
              <w:keepNext/>
              <w:keepLines/>
              <w:contextualSpacing/>
              <w:rPr>
                <w:rFonts w:ascii="Tahoma" w:hAnsi="Tahoma" w:cs="Tahoma"/>
              </w:rPr>
            </w:pPr>
          </w:p>
        </w:tc>
        <w:tc>
          <w:tcPr>
            <w:tcW w:w="3118" w:type="dxa"/>
            <w:tcBorders>
              <w:bottom w:val="single" w:sz="4" w:space="0" w:color="auto"/>
            </w:tcBorders>
          </w:tcPr>
          <w:p w14:paraId="045D6FE0" w14:textId="77777777" w:rsidR="0037795F" w:rsidRPr="00F13FD5" w:rsidRDefault="0037795F" w:rsidP="00232070">
            <w:pPr>
              <w:keepNext/>
              <w:keepLines/>
              <w:contextualSpacing/>
              <w:rPr>
                <w:rFonts w:ascii="Tahoma" w:hAnsi="Tahoma" w:cs="Tahoma"/>
              </w:rPr>
            </w:pPr>
          </w:p>
          <w:p w14:paraId="0F99A26B" w14:textId="77777777" w:rsidR="0037795F" w:rsidRPr="00F13FD5" w:rsidRDefault="0037795F" w:rsidP="00232070">
            <w:pPr>
              <w:keepNext/>
              <w:keepLines/>
              <w:contextualSpacing/>
              <w:rPr>
                <w:rFonts w:ascii="Tahoma" w:hAnsi="Tahoma" w:cs="Tahoma"/>
              </w:rPr>
            </w:pPr>
          </w:p>
        </w:tc>
      </w:tr>
      <w:tr w:rsidR="0037795F" w:rsidRPr="00F13FD5" w14:paraId="0A907BA3" w14:textId="77777777" w:rsidTr="001D3263">
        <w:trPr>
          <w:trHeight w:val="235"/>
        </w:trPr>
        <w:tc>
          <w:tcPr>
            <w:tcW w:w="3402" w:type="dxa"/>
            <w:tcBorders>
              <w:top w:val="single" w:sz="4" w:space="0" w:color="auto"/>
            </w:tcBorders>
          </w:tcPr>
          <w:p w14:paraId="44F70B9F" w14:textId="77777777" w:rsidR="0037795F" w:rsidRPr="00F13FD5" w:rsidRDefault="0037795F" w:rsidP="00232070">
            <w:pPr>
              <w:keepNext/>
              <w:keepLines/>
              <w:contextualSpacing/>
              <w:rPr>
                <w:rFonts w:ascii="Tahoma" w:hAnsi="Tahoma" w:cs="Tahoma"/>
              </w:rPr>
            </w:pPr>
            <w:r w:rsidRPr="00F13FD5">
              <w:rPr>
                <w:rFonts w:ascii="Tahoma" w:hAnsi="Tahoma" w:cs="Tahoma"/>
              </w:rPr>
              <w:t>(kraj, datum)</w:t>
            </w:r>
          </w:p>
        </w:tc>
        <w:tc>
          <w:tcPr>
            <w:tcW w:w="2552" w:type="dxa"/>
          </w:tcPr>
          <w:p w14:paraId="5485AF72" w14:textId="77777777" w:rsidR="0037795F" w:rsidRPr="00F13FD5" w:rsidRDefault="0037795F" w:rsidP="00232070">
            <w:pPr>
              <w:keepNext/>
              <w:keepLines/>
              <w:contextualSpacing/>
              <w:rPr>
                <w:rFonts w:ascii="Tahoma" w:hAnsi="Tahoma" w:cs="Tahoma"/>
              </w:rPr>
            </w:pPr>
            <w:r w:rsidRPr="00F13FD5">
              <w:rPr>
                <w:rFonts w:ascii="Tahoma" w:hAnsi="Tahoma" w:cs="Tahoma"/>
              </w:rPr>
              <w:t>žig</w:t>
            </w:r>
          </w:p>
        </w:tc>
        <w:tc>
          <w:tcPr>
            <w:tcW w:w="3118" w:type="dxa"/>
            <w:tcBorders>
              <w:top w:val="single" w:sz="4" w:space="0" w:color="auto"/>
            </w:tcBorders>
          </w:tcPr>
          <w:p w14:paraId="27A89CB4" w14:textId="15DD9E6D" w:rsidR="0037795F" w:rsidRPr="00F13FD5" w:rsidRDefault="0037795F" w:rsidP="00232070">
            <w:pPr>
              <w:keepNext/>
              <w:keepLines/>
              <w:jc w:val="both"/>
              <w:rPr>
                <w:rFonts w:ascii="Tahoma" w:hAnsi="Tahoma" w:cs="Tahoma"/>
              </w:rPr>
            </w:pPr>
            <w:r w:rsidRPr="00F13FD5">
              <w:rPr>
                <w:rFonts w:ascii="Tahoma" w:hAnsi="Tahoma" w:cs="Tahoma"/>
              </w:rPr>
              <w:t>(</w:t>
            </w:r>
            <w:r w:rsidR="00DA29B2" w:rsidRPr="00F13FD5">
              <w:rPr>
                <w:rFonts w:ascii="Tahoma" w:hAnsi="Tahoma" w:cs="Tahoma"/>
              </w:rPr>
              <w:t xml:space="preserve">naziv in podpis odgovorne osebe </w:t>
            </w:r>
            <w:r w:rsidRPr="00F13FD5">
              <w:rPr>
                <w:rFonts w:ascii="Tahoma" w:hAnsi="Tahoma" w:cs="Tahoma"/>
              </w:rPr>
              <w:t>ponudnika/partnerja/podizvajalca)</w:t>
            </w:r>
          </w:p>
        </w:tc>
      </w:tr>
    </w:tbl>
    <w:p w14:paraId="449F0860" w14:textId="77777777" w:rsidR="0037795F" w:rsidRPr="00F13FD5" w:rsidRDefault="0037795F" w:rsidP="00232070">
      <w:pPr>
        <w:keepNext/>
        <w:keepLines/>
        <w:jc w:val="both"/>
        <w:rPr>
          <w:rFonts w:ascii="Tahoma" w:hAnsi="Tahoma" w:cs="Tahoma"/>
          <w:b/>
          <w:i/>
          <w:sz w:val="16"/>
          <w:szCs w:val="16"/>
        </w:rPr>
      </w:pPr>
    </w:p>
    <w:p w14:paraId="63E3D250" w14:textId="0457A61C" w:rsidR="0037795F" w:rsidRPr="00F13FD5" w:rsidRDefault="0037795F" w:rsidP="00232070">
      <w:pPr>
        <w:keepNext/>
        <w:keepLines/>
        <w:jc w:val="both"/>
        <w:rPr>
          <w:rFonts w:ascii="Tahoma" w:hAnsi="Tahoma" w:cs="Tahoma"/>
          <w:i/>
        </w:rPr>
      </w:pPr>
      <w:r w:rsidRPr="00F13FD5">
        <w:rPr>
          <w:rFonts w:ascii="Tahoma" w:hAnsi="Tahoma" w:cs="Tahoma"/>
          <w:b/>
          <w:i/>
        </w:rPr>
        <w:t>Navodilo</w:t>
      </w:r>
      <w:r w:rsidRPr="00F13FD5">
        <w:rPr>
          <w:rFonts w:ascii="Tahoma" w:hAnsi="Tahoma" w:cs="Tahoma"/>
          <w:i/>
        </w:rPr>
        <w:t>: Ponudnik mora v skladu z zahtevami in pogoji razpisne dokumentacije (točka 3.</w:t>
      </w:r>
      <w:r w:rsidR="00334554" w:rsidRPr="00F13FD5">
        <w:rPr>
          <w:rFonts w:ascii="Tahoma" w:hAnsi="Tahoma" w:cs="Tahoma"/>
          <w:i/>
        </w:rPr>
        <w:t>2</w:t>
      </w:r>
      <w:r w:rsidRPr="00F13FD5">
        <w:rPr>
          <w:rFonts w:ascii="Tahoma" w:hAnsi="Tahoma" w:cs="Tahoma"/>
          <w:i/>
        </w:rPr>
        <w:t>.2.</w:t>
      </w:r>
      <w:r w:rsidR="00334554" w:rsidRPr="00F13FD5">
        <w:rPr>
          <w:rFonts w:ascii="Tahoma" w:hAnsi="Tahoma" w:cs="Tahoma"/>
          <w:i/>
        </w:rPr>
        <w:t>3</w:t>
      </w:r>
      <w:r w:rsidRPr="00F13FD5">
        <w:rPr>
          <w:rFonts w:ascii="Tahoma" w:hAnsi="Tahoma" w:cs="Tahoma"/>
          <w:i/>
        </w:rPr>
        <w:t>.)</w:t>
      </w:r>
      <w:r w:rsidR="005B034F" w:rsidRPr="00F13FD5">
        <w:rPr>
          <w:rFonts w:ascii="Tahoma" w:hAnsi="Tahoma" w:cs="Tahoma"/>
          <w:i/>
        </w:rPr>
        <w:t xml:space="preserve"> </w:t>
      </w:r>
      <w:r w:rsidRPr="00F13FD5">
        <w:rPr>
          <w:rFonts w:ascii="Tahoma" w:hAnsi="Tahoma" w:cs="Tahoma"/>
          <w:i/>
        </w:rPr>
        <w:t>priložiti izpolnjeno in podpisano prilogo.</w:t>
      </w:r>
    </w:p>
    <w:p w14:paraId="36082672" w14:textId="77777777" w:rsidR="0037795F" w:rsidRPr="00F13FD5" w:rsidRDefault="0037795F" w:rsidP="00232070">
      <w:pPr>
        <w:keepNext/>
        <w:keepLines/>
        <w:jc w:val="both"/>
        <w:rPr>
          <w:rFonts w:ascii="Tahoma" w:hAnsi="Tahoma" w:cs="Tahoma"/>
          <w:i/>
          <w:sz w:val="16"/>
          <w:szCs w:val="16"/>
        </w:rPr>
      </w:pPr>
    </w:p>
    <w:p w14:paraId="71B7C604" w14:textId="77777777" w:rsidR="0037795F" w:rsidRPr="00F13FD5" w:rsidRDefault="0037795F" w:rsidP="00232070">
      <w:pPr>
        <w:keepNext/>
        <w:keepLines/>
        <w:jc w:val="both"/>
        <w:rPr>
          <w:rFonts w:ascii="Tahoma" w:hAnsi="Tahoma" w:cs="Tahoma"/>
          <w:i/>
        </w:rPr>
      </w:pPr>
      <w:r w:rsidRPr="00F13FD5">
        <w:rPr>
          <w:rFonts w:ascii="Tahoma" w:hAnsi="Tahoma" w:cs="Tahoma"/>
          <w:i/>
          <w:szCs w:val="22"/>
        </w:rPr>
        <w:t xml:space="preserve">Izjavo izpolni in podpiše gospodarski subjekt, ki ima usposobljene delavce/kader in bo izvajalec teh del. </w:t>
      </w:r>
      <w:r w:rsidRPr="00F13FD5">
        <w:rPr>
          <w:rFonts w:ascii="Tahoma" w:hAnsi="Tahoma" w:cs="Tahoma"/>
          <w:i/>
          <w:szCs w:val="22"/>
          <w:u w:val="single"/>
        </w:rPr>
        <w:t>V primeru, da je več usposobljenih gospodarskih subjektov</w:t>
      </w:r>
      <w:r w:rsidRPr="00F13FD5">
        <w:rPr>
          <w:rFonts w:ascii="Tahoma" w:hAnsi="Tahoma" w:cs="Tahoma"/>
          <w:i/>
          <w:szCs w:val="22"/>
        </w:rPr>
        <w:t xml:space="preserve">, izjavo izpolni in podpiše </w:t>
      </w:r>
      <w:r w:rsidRPr="00F13FD5">
        <w:rPr>
          <w:rFonts w:ascii="Tahoma" w:hAnsi="Tahoma" w:cs="Tahoma"/>
          <w:i/>
          <w:szCs w:val="22"/>
          <w:u w:val="single"/>
        </w:rPr>
        <w:t>ločeno</w:t>
      </w:r>
      <w:r w:rsidRPr="00F13FD5">
        <w:rPr>
          <w:rFonts w:ascii="Tahoma" w:hAnsi="Tahoma" w:cs="Tahoma"/>
          <w:i/>
          <w:szCs w:val="22"/>
        </w:rPr>
        <w:t xml:space="preserve"> vsak izmed usposobljenih gospodarskih subjektov.</w:t>
      </w:r>
    </w:p>
    <w:p w14:paraId="32348928" w14:textId="77777777" w:rsidR="0037795F" w:rsidRPr="00F13FD5" w:rsidRDefault="0037795F" w:rsidP="00232070">
      <w:pPr>
        <w:keepNext/>
        <w:keepLines/>
        <w:jc w:val="both"/>
        <w:rPr>
          <w:rFonts w:ascii="Tahoma" w:hAnsi="Tahoma" w:cs="Tahoma"/>
          <w:sz w:val="16"/>
          <w:szCs w:val="16"/>
        </w:rPr>
      </w:pPr>
    </w:p>
    <w:p w14:paraId="247E8732" w14:textId="77777777" w:rsidR="0037795F" w:rsidRPr="00F13FD5" w:rsidRDefault="0037795F" w:rsidP="00232070">
      <w:pPr>
        <w:keepNext/>
        <w:keepLines/>
        <w:jc w:val="both"/>
        <w:rPr>
          <w:rFonts w:ascii="Tahoma" w:hAnsi="Tahoma" w:cs="Tahoma"/>
          <w:bCs/>
        </w:rPr>
      </w:pPr>
      <w:r w:rsidRPr="00F13FD5">
        <w:rPr>
          <w:rFonts w:ascii="Tahoma" w:hAnsi="Tahoma" w:cs="Tahoma"/>
          <w:b/>
          <w:bCs/>
          <w:i/>
        </w:rPr>
        <w:t>Opomba</w:t>
      </w:r>
      <w:r w:rsidRPr="00F13FD5">
        <w:rPr>
          <w:rFonts w:ascii="Tahoma" w:hAnsi="Tahoma" w:cs="Tahoma"/>
          <w:bCs/>
          <w:i/>
        </w:rPr>
        <w:t>: V kolikor bo ponudnik izkazoval tehnično sposobnost skupaj s partnerjem in/ali skupaj s podizvajalcem, mora partner oziroma nominirani podizvajalec sodelovati pri izvedbi del/storitev, za katere izkazuje tehnično sposobnost</w:t>
      </w:r>
      <w:r w:rsidRPr="00F13FD5">
        <w:rPr>
          <w:rFonts w:ascii="Tahoma" w:hAnsi="Tahoma" w:cs="Tahoma"/>
          <w:bCs/>
        </w:rPr>
        <w:t>.</w:t>
      </w:r>
    </w:p>
    <w:p w14:paraId="25153D77" w14:textId="77777777" w:rsidR="0037795F" w:rsidRPr="00F13FD5" w:rsidRDefault="0037795F" w:rsidP="00232070">
      <w:pPr>
        <w:keepNext/>
        <w:keepLines/>
        <w:jc w:val="both"/>
        <w:rPr>
          <w:rFonts w:ascii="Tahoma" w:hAnsi="Tahoma" w:cs="Tahoma"/>
          <w:bCs/>
        </w:rPr>
      </w:pPr>
    </w:p>
    <w:p w14:paraId="7290CE72" w14:textId="64497596" w:rsidR="005B034F" w:rsidRPr="00F13FD5" w:rsidRDefault="0037795F" w:rsidP="00232070">
      <w:pPr>
        <w:keepNext/>
        <w:keepLines/>
        <w:tabs>
          <w:tab w:val="left" w:pos="567"/>
          <w:tab w:val="num" w:pos="851"/>
          <w:tab w:val="left" w:pos="993"/>
        </w:tabs>
        <w:jc w:val="both"/>
        <w:rPr>
          <w:rFonts w:ascii="Tahoma" w:hAnsi="Tahoma" w:cs="Tahoma"/>
          <w:b/>
        </w:rPr>
        <w:sectPr w:rsidR="005B034F" w:rsidRPr="00F13FD5" w:rsidSect="00581613">
          <w:pgSz w:w="16838" w:h="11906" w:orient="landscape" w:code="9"/>
          <w:pgMar w:top="1276" w:right="1525" w:bottom="1276" w:left="1134" w:header="284" w:footer="531" w:gutter="0"/>
          <w:cols w:space="708"/>
          <w:titlePg/>
          <w:docGrid w:linePitch="272"/>
        </w:sectPr>
      </w:pPr>
      <w:r w:rsidRPr="00F13FD5">
        <w:rPr>
          <w:rFonts w:ascii="Tahoma" w:hAnsi="Tahoma" w:cs="Tahoma"/>
        </w:rPr>
        <w:t xml:space="preserve">Prilogo je potrebno naložiti v </w:t>
      </w:r>
      <w:r w:rsidRPr="00F13FD5">
        <w:rPr>
          <w:rFonts w:ascii="Tahoma" w:hAnsi="Tahoma" w:cs="Tahoma"/>
          <w:b/>
        </w:rPr>
        <w:t>Razdelek »DOKUMENTI«, del »Ostale priloge«.</w:t>
      </w:r>
    </w:p>
    <w:p w14:paraId="2120654E" w14:textId="77777777" w:rsidR="00654C94" w:rsidRPr="00F13FD5" w:rsidRDefault="00654C94" w:rsidP="00232070">
      <w:pPr>
        <w:keepNext/>
        <w:keepLines/>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5B0A4C" w:rsidRPr="00F13FD5" w14:paraId="57238C6E" w14:textId="77777777" w:rsidTr="001D3263">
        <w:tc>
          <w:tcPr>
            <w:tcW w:w="608" w:type="dxa"/>
            <w:tcBorders>
              <w:right w:val="nil"/>
            </w:tcBorders>
          </w:tcPr>
          <w:p w14:paraId="33EA79AB" w14:textId="77777777" w:rsidR="005B0A4C" w:rsidRPr="00F13FD5" w:rsidRDefault="005B0A4C"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454A5602" w14:textId="463F1F2D" w:rsidR="005B0A4C" w:rsidRPr="00F13FD5" w:rsidRDefault="005B0A4C" w:rsidP="00232070">
            <w:pPr>
              <w:keepNext/>
              <w:keepLines/>
              <w:rPr>
                <w:rFonts w:ascii="Tahoma" w:hAnsi="Tahoma" w:cs="Tahoma"/>
              </w:rPr>
            </w:pPr>
            <w:r w:rsidRPr="00F13FD5">
              <w:rPr>
                <w:rFonts w:ascii="Tahoma" w:hAnsi="Tahoma" w:cs="Tahoma"/>
              </w:rPr>
              <w:t>POTRDILO NAROČNIKA O OGLEDU OBJEKTA IN SEZNANJENOSTI Z DEJANSKIM STANJEM</w:t>
            </w:r>
          </w:p>
        </w:tc>
        <w:tc>
          <w:tcPr>
            <w:tcW w:w="1134" w:type="dxa"/>
          </w:tcPr>
          <w:p w14:paraId="4FD2701B" w14:textId="3DC42022" w:rsidR="005B0A4C" w:rsidRPr="00F13FD5" w:rsidRDefault="005B0A4C" w:rsidP="00232070">
            <w:pPr>
              <w:keepNext/>
              <w:keepLines/>
              <w:jc w:val="both"/>
              <w:rPr>
                <w:rFonts w:ascii="Tahoma" w:hAnsi="Tahoma" w:cs="Tahoma"/>
                <w:b/>
                <w:iCs/>
              </w:rPr>
            </w:pPr>
            <w:r w:rsidRPr="00F13FD5">
              <w:rPr>
                <w:rFonts w:ascii="Tahoma" w:hAnsi="Tahoma" w:cs="Tahoma"/>
                <w:b/>
                <w:iCs/>
              </w:rPr>
              <w:t>Priloga   7</w:t>
            </w:r>
          </w:p>
        </w:tc>
      </w:tr>
    </w:tbl>
    <w:p w14:paraId="08A0E8FE" w14:textId="77777777" w:rsidR="005B0A4C" w:rsidRPr="00F13FD5" w:rsidRDefault="005B0A4C" w:rsidP="00232070">
      <w:pPr>
        <w:keepNext/>
        <w:keepLines/>
      </w:pPr>
    </w:p>
    <w:p w14:paraId="0EBBFB6B" w14:textId="0EBD97ED" w:rsidR="00654C94" w:rsidRPr="00F13FD5" w:rsidRDefault="00654C94" w:rsidP="00232070">
      <w:pPr>
        <w:keepNext/>
        <w:keepLines/>
        <w:rPr>
          <w:rFonts w:ascii="Tahoma" w:eastAsia="Calibri" w:hAnsi="Tahoma" w:cs="Tahoma"/>
          <w:lang w:eastAsia="en-US"/>
        </w:rPr>
      </w:pPr>
      <w:r w:rsidRPr="00F13FD5">
        <w:rPr>
          <w:rFonts w:ascii="Tahoma" w:hAnsi="Tahoma" w:cs="Tahoma"/>
          <w:b/>
          <w:bCs/>
        </w:rPr>
        <w:t xml:space="preserve">VKS-59/26 </w:t>
      </w:r>
      <w:r w:rsidR="006942C1">
        <w:rPr>
          <w:rFonts w:ascii="Tahoma" w:hAnsi="Tahoma" w:cs="Tahoma"/>
          <w:b/>
          <w:bCs/>
        </w:rPr>
        <w:t>Dobava in zamenjava puhal, redno in izredno vzdrževanje puhal ter dobava nadomestnih delov na IČN Barje</w:t>
      </w:r>
      <w:r w:rsidRPr="00F13FD5">
        <w:rPr>
          <w:rFonts w:ascii="Tahoma" w:hAnsi="Tahoma" w:cs="Tahoma"/>
          <w:b/>
          <w:bCs/>
        </w:rPr>
        <w:t xml:space="preserve"> </w:t>
      </w:r>
    </w:p>
    <w:p w14:paraId="5CA8ED98" w14:textId="77777777" w:rsidR="00654C94" w:rsidRPr="00F13FD5" w:rsidRDefault="00654C94" w:rsidP="00232070">
      <w:pPr>
        <w:keepNext/>
        <w:keepLines/>
        <w:jc w:val="both"/>
        <w:rPr>
          <w:rFonts w:ascii="Tahoma" w:hAnsi="Tahoma" w:cs="Tahoma"/>
        </w:rPr>
      </w:pPr>
    </w:p>
    <w:p w14:paraId="57AFC31F" w14:textId="77777777" w:rsidR="00654C94" w:rsidRPr="00F13FD5" w:rsidRDefault="00654C94" w:rsidP="00232070">
      <w:pPr>
        <w:keepNext/>
        <w:keepLines/>
        <w:jc w:val="both"/>
        <w:rPr>
          <w:rFonts w:ascii="Tahoma" w:hAnsi="Tahoma" w:cs="Tahoma"/>
          <w:b/>
          <w:bCs/>
        </w:rPr>
      </w:pPr>
      <w:r w:rsidRPr="00F13FD5">
        <w:rPr>
          <w:rFonts w:ascii="Tahoma" w:hAnsi="Tahoma" w:cs="Tahoma"/>
          <w:b/>
          <w:bCs/>
        </w:rPr>
        <w:t>PODATKI O GOSPODARSKEM SUBJEKTU</w:t>
      </w:r>
    </w:p>
    <w:p w14:paraId="0CDD737A" w14:textId="77777777" w:rsidR="00654C94" w:rsidRPr="00F13FD5" w:rsidRDefault="00654C94" w:rsidP="00232070">
      <w:pPr>
        <w:keepNext/>
        <w:keepLines/>
        <w:jc w:val="both"/>
        <w:rPr>
          <w:rFonts w:ascii="Tahoma" w:hAnsi="Tahoma" w:cs="Tahoma"/>
          <w:b/>
          <w:bCs/>
        </w:rPr>
      </w:pPr>
    </w:p>
    <w:p w14:paraId="26A3C26C" w14:textId="77777777" w:rsidR="00654C94" w:rsidRPr="00F13FD5" w:rsidRDefault="00654C94" w:rsidP="00232070">
      <w:pPr>
        <w:keepNext/>
        <w:keepLines/>
        <w:jc w:val="both"/>
        <w:rPr>
          <w:rFonts w:ascii="Tahoma" w:hAnsi="Tahoma" w:cs="Tahoma"/>
        </w:rPr>
      </w:pPr>
      <w:r w:rsidRPr="00F13FD5">
        <w:rPr>
          <w:rFonts w:ascii="Tahoma" w:hAnsi="Tahoma" w:cs="Tahoma"/>
        </w:rPr>
        <w:t>Naziv gospodarskega subjekta:_________________________________________</w:t>
      </w:r>
    </w:p>
    <w:p w14:paraId="73667E6D" w14:textId="77777777" w:rsidR="00654C94" w:rsidRPr="00F13FD5" w:rsidRDefault="00654C94" w:rsidP="00232070">
      <w:pPr>
        <w:keepNext/>
        <w:keepLines/>
        <w:jc w:val="both"/>
        <w:rPr>
          <w:rFonts w:ascii="Tahoma" w:hAnsi="Tahoma" w:cs="Tahoma"/>
        </w:rPr>
      </w:pPr>
    </w:p>
    <w:p w14:paraId="3E0D0998" w14:textId="77777777" w:rsidR="00654C94" w:rsidRPr="00F13FD5" w:rsidRDefault="00654C94" w:rsidP="00232070">
      <w:pPr>
        <w:keepNext/>
        <w:keepLines/>
        <w:jc w:val="both"/>
        <w:rPr>
          <w:rFonts w:ascii="Tahoma" w:hAnsi="Tahoma" w:cs="Tahoma"/>
        </w:rPr>
      </w:pPr>
      <w:r w:rsidRPr="00F13FD5">
        <w:rPr>
          <w:rFonts w:ascii="Tahoma" w:hAnsi="Tahoma" w:cs="Tahoma"/>
        </w:rPr>
        <w:t>Naslov:_____________________________________________________________</w:t>
      </w:r>
    </w:p>
    <w:p w14:paraId="1535D893" w14:textId="77777777" w:rsidR="00654C94" w:rsidRPr="00F13FD5" w:rsidRDefault="00654C94" w:rsidP="00232070">
      <w:pPr>
        <w:keepNext/>
        <w:keepLines/>
        <w:jc w:val="both"/>
        <w:rPr>
          <w:rFonts w:ascii="Tahoma" w:eastAsia="Calibri" w:hAnsi="Tahoma" w:cs="Tahoma"/>
          <w:lang w:eastAsia="en-US"/>
        </w:rPr>
      </w:pPr>
    </w:p>
    <w:p w14:paraId="4DC23666" w14:textId="77777777" w:rsidR="00654C94" w:rsidRPr="00F13FD5" w:rsidRDefault="00654C94" w:rsidP="00232070">
      <w:pPr>
        <w:keepNext/>
        <w:keepLines/>
        <w:jc w:val="both"/>
        <w:rPr>
          <w:rFonts w:ascii="Tahoma" w:eastAsia="Calibri" w:hAnsi="Tahoma" w:cs="Tahoma"/>
          <w:b/>
          <w:bCs/>
          <w:lang w:eastAsia="en-US"/>
        </w:rPr>
      </w:pPr>
      <w:r w:rsidRPr="00F13FD5">
        <w:rPr>
          <w:rFonts w:ascii="Tahoma" w:eastAsia="Calibri" w:hAnsi="Tahoma" w:cs="Tahoma"/>
          <w:b/>
          <w:bCs/>
          <w:lang w:eastAsia="en-US"/>
        </w:rPr>
        <w:t>PODATKI O OGLEDU</w:t>
      </w:r>
    </w:p>
    <w:p w14:paraId="2EADCD55" w14:textId="77777777" w:rsidR="00654C94" w:rsidRPr="00F13FD5" w:rsidRDefault="00654C94" w:rsidP="00232070">
      <w:pPr>
        <w:keepNext/>
        <w:keepLines/>
        <w:jc w:val="both"/>
        <w:rPr>
          <w:rFonts w:ascii="Tahoma" w:eastAsia="Calibri" w:hAnsi="Tahoma" w:cs="Tahoma"/>
          <w:b/>
          <w:bCs/>
          <w:lang w:eastAsia="en-US"/>
        </w:rPr>
      </w:pPr>
    </w:p>
    <w:p w14:paraId="5CAB0D65"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Ime in priimek predstavnika gospodarskega subjekta:____________________________________</w:t>
      </w:r>
    </w:p>
    <w:p w14:paraId="292DBB87" w14:textId="77777777" w:rsidR="00654C94" w:rsidRPr="00F13FD5" w:rsidRDefault="00654C94" w:rsidP="00232070">
      <w:pPr>
        <w:keepNext/>
        <w:keepLines/>
        <w:jc w:val="both"/>
        <w:rPr>
          <w:rFonts w:ascii="Tahoma" w:eastAsia="Calibri" w:hAnsi="Tahoma" w:cs="Tahoma"/>
          <w:lang w:eastAsia="en-US"/>
        </w:rPr>
      </w:pPr>
    </w:p>
    <w:p w14:paraId="5A7FE9BB"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Datum ogleda: ___________________________ Ura: ___________________________</w:t>
      </w:r>
    </w:p>
    <w:p w14:paraId="783693E8" w14:textId="77777777" w:rsidR="00654C94" w:rsidRPr="00F13FD5" w:rsidRDefault="00654C94" w:rsidP="00232070">
      <w:pPr>
        <w:keepNext/>
        <w:keepLines/>
        <w:jc w:val="both"/>
        <w:rPr>
          <w:rFonts w:ascii="Tahoma" w:eastAsia="Calibri" w:hAnsi="Tahoma" w:cs="Tahoma"/>
          <w:lang w:eastAsia="en-US"/>
        </w:rPr>
      </w:pPr>
    </w:p>
    <w:p w14:paraId="60D5177A" w14:textId="77777777" w:rsidR="00654C94" w:rsidRPr="00F13FD5" w:rsidRDefault="00654C94" w:rsidP="00232070">
      <w:pPr>
        <w:keepNext/>
        <w:keepLines/>
        <w:jc w:val="both"/>
        <w:rPr>
          <w:rFonts w:ascii="Tahoma" w:eastAsia="Calibri" w:hAnsi="Tahoma" w:cs="Tahoma"/>
          <w:b/>
          <w:bCs/>
          <w:lang w:eastAsia="en-US"/>
        </w:rPr>
      </w:pPr>
      <w:r w:rsidRPr="00F13FD5">
        <w:rPr>
          <w:rFonts w:ascii="Tahoma" w:eastAsia="Calibri" w:hAnsi="Tahoma" w:cs="Tahoma"/>
          <w:b/>
          <w:bCs/>
          <w:lang w:eastAsia="en-US"/>
        </w:rPr>
        <w:t>POTRDITEV O OGLEDU</w:t>
      </w:r>
    </w:p>
    <w:p w14:paraId="69F2883F"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Na osnovi zahtev iz razpisne dokumentacije potrjujemo, da se je zgoraj navedeni predstavnik gospodarskega subjekta udeležil sestanka in izvedel terenski ogled na lokaciji naročnika:</w:t>
      </w:r>
    </w:p>
    <w:p w14:paraId="1861CC6E" w14:textId="77777777" w:rsidR="00654C94" w:rsidRPr="00F13FD5" w:rsidRDefault="00654C94" w:rsidP="00232070">
      <w:pPr>
        <w:keepNext/>
        <w:keepLines/>
        <w:jc w:val="both"/>
        <w:rPr>
          <w:rFonts w:ascii="Tahoma" w:eastAsia="Calibri" w:hAnsi="Tahoma" w:cs="Tahoma"/>
          <w:lang w:eastAsia="en-US"/>
        </w:rPr>
      </w:pPr>
    </w:p>
    <w:p w14:paraId="7AEC4EE1" w14:textId="4EC16366" w:rsidR="00654C94" w:rsidRPr="00F13FD5" w:rsidRDefault="00EA11D6" w:rsidP="00232070">
      <w:pPr>
        <w:keepNext/>
        <w:keepLines/>
        <w:jc w:val="both"/>
        <w:rPr>
          <w:rFonts w:ascii="Tahoma" w:eastAsia="Calibri" w:hAnsi="Tahoma" w:cs="Tahoma"/>
          <w:lang w:eastAsia="en-US"/>
        </w:rPr>
      </w:pPr>
      <w:r>
        <w:rPr>
          <w:rFonts w:ascii="Tahoma" w:eastAsia="Calibri" w:hAnsi="Tahoma" w:cs="Tahoma"/>
          <w:b/>
          <w:bCs/>
          <w:lang w:eastAsia="en-US"/>
        </w:rPr>
        <w:t>Industrijska č</w:t>
      </w:r>
      <w:r w:rsidR="00654C94" w:rsidRPr="00F13FD5">
        <w:rPr>
          <w:rFonts w:ascii="Tahoma" w:eastAsia="Calibri" w:hAnsi="Tahoma" w:cs="Tahoma"/>
          <w:b/>
          <w:bCs/>
          <w:lang w:eastAsia="en-US"/>
        </w:rPr>
        <w:t>istilna naprava Barje, Cesta dveh cesarjev 101, 1000 Ljubljana.</w:t>
      </w:r>
    </w:p>
    <w:p w14:paraId="569B1369" w14:textId="77777777" w:rsidR="00654C94" w:rsidRPr="00F13FD5" w:rsidRDefault="00654C94" w:rsidP="00232070">
      <w:pPr>
        <w:keepNext/>
        <w:keepLines/>
        <w:jc w:val="both"/>
        <w:rPr>
          <w:rFonts w:ascii="Tahoma" w:eastAsia="Calibri" w:hAnsi="Tahoma" w:cs="Tahoma"/>
          <w:lang w:eastAsia="en-US"/>
        </w:rPr>
      </w:pPr>
    </w:p>
    <w:p w14:paraId="16447EC9" w14:textId="77777777" w:rsidR="00654C94" w:rsidRPr="00F13FD5" w:rsidRDefault="00654C94" w:rsidP="00232070">
      <w:pPr>
        <w:keepNext/>
        <w:keepLines/>
        <w:jc w:val="both"/>
        <w:rPr>
          <w:rFonts w:ascii="Tahoma" w:eastAsia="Calibri" w:hAnsi="Tahoma" w:cs="Tahoma"/>
          <w:b/>
          <w:bCs/>
          <w:lang w:eastAsia="en-US"/>
        </w:rPr>
      </w:pPr>
      <w:r w:rsidRPr="00F13FD5">
        <w:rPr>
          <w:rFonts w:ascii="Tahoma" w:eastAsia="Calibri" w:hAnsi="Tahoma" w:cs="Tahoma"/>
          <w:b/>
          <w:bCs/>
          <w:lang w:eastAsia="en-US"/>
        </w:rPr>
        <w:t>IZJAVA PONUDNIKA</w:t>
      </w:r>
    </w:p>
    <w:p w14:paraId="5CC09E1D"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Gospodarski subjekt izjavlja, da:</w:t>
      </w:r>
    </w:p>
    <w:p w14:paraId="647EA81B"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opravil obvezen ogled lokacije pred oddajo ponudbe, </w:t>
      </w:r>
    </w:p>
    <w:p w14:paraId="6A041163"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seznanjen z dejanskim stanjem na lokaciji, </w:t>
      </w:r>
    </w:p>
    <w:p w14:paraId="391BED4A"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dimenzije prostora in dostopnost za vnos, montažo in servisiranje opreme, </w:t>
      </w:r>
    </w:p>
    <w:p w14:paraId="7F6B000D"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temelje, nosilnost in možnosti sidranja, </w:t>
      </w:r>
    </w:p>
    <w:p w14:paraId="46EE0090"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priključne višine in geometrijo obstoječih cevovodov, </w:t>
      </w:r>
    </w:p>
    <w:p w14:paraId="3398684F"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stanje prezračevalnega sistema in obstoječih prebojev, </w:t>
      </w:r>
    </w:p>
    <w:p w14:paraId="78E669ED"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elektro priključke, razdelilnike in razpoložljiv prostor za vgradnjo opreme, </w:t>
      </w:r>
    </w:p>
    <w:p w14:paraId="3A7A9106" w14:textId="77777777"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je preveril servisni in manipulativni prostor, </w:t>
      </w:r>
    </w:p>
    <w:p w14:paraId="0B1A6AA0" w14:textId="44C6F3DA"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je seznanjen z vsebino razpisne dokumentacije in tehničnimi zahtevami naročnika</w:t>
      </w:r>
      <w:r w:rsidR="001A4162">
        <w:rPr>
          <w:rFonts w:ascii="Tahoma" w:eastAsia="Calibri" w:hAnsi="Tahoma" w:cs="Tahoma"/>
          <w:lang w:eastAsia="en-US"/>
        </w:rPr>
        <w:t>.</w:t>
      </w:r>
    </w:p>
    <w:p w14:paraId="0F792EA1" w14:textId="09B25DFA" w:rsidR="00654C94" w:rsidRPr="00F13FD5" w:rsidRDefault="00654C94" w:rsidP="00232070">
      <w:pPr>
        <w:keepNext/>
        <w:keepLines/>
        <w:numPr>
          <w:ilvl w:val="0"/>
          <w:numId w:val="28"/>
        </w:numPr>
        <w:jc w:val="both"/>
        <w:rPr>
          <w:rFonts w:ascii="Tahoma" w:eastAsia="Calibri" w:hAnsi="Tahoma" w:cs="Tahoma"/>
          <w:lang w:eastAsia="en-US"/>
        </w:rPr>
      </w:pPr>
      <w:r w:rsidRPr="00F13FD5">
        <w:rPr>
          <w:rFonts w:ascii="Tahoma" w:eastAsia="Calibri" w:hAnsi="Tahoma" w:cs="Tahoma"/>
          <w:lang w:eastAsia="en-US"/>
        </w:rPr>
        <w:t xml:space="preserve"> </w:t>
      </w:r>
    </w:p>
    <w:p w14:paraId="36FE9A4D" w14:textId="77777777" w:rsidR="00654C94" w:rsidRPr="00F13FD5" w:rsidRDefault="00654C94" w:rsidP="00232070">
      <w:pPr>
        <w:keepNext/>
        <w:keepLines/>
        <w:ind w:left="720"/>
        <w:jc w:val="both"/>
        <w:rPr>
          <w:rFonts w:ascii="Tahoma" w:eastAsia="Calibri" w:hAnsi="Tahoma" w:cs="Tahoma"/>
          <w:lang w:eastAsia="en-US"/>
        </w:rPr>
      </w:pPr>
    </w:p>
    <w:p w14:paraId="60723E35"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Ponudnik potrjuje, da kasneje ne bo uveljavljal dodatnih zahtevkov zaradi okoliščin, ki bi jih lahko ugotovil ob ogledu lokacije ali iz razpisne dokumentacije.</w:t>
      </w:r>
    </w:p>
    <w:p w14:paraId="19C966FA" w14:textId="77777777" w:rsidR="00654C94" w:rsidRPr="00F13FD5" w:rsidRDefault="00654C94" w:rsidP="00232070">
      <w:pPr>
        <w:keepNext/>
        <w:keepLines/>
        <w:jc w:val="both"/>
        <w:rPr>
          <w:rFonts w:ascii="Tahoma" w:eastAsia="Calibri" w:hAnsi="Tahoma" w:cs="Tahoma"/>
          <w:lang w:eastAsia="en-US"/>
        </w:rPr>
      </w:pPr>
    </w:p>
    <w:p w14:paraId="5E8031A0" w14:textId="77777777" w:rsidR="00654C94" w:rsidRPr="00F13FD5" w:rsidRDefault="00654C94" w:rsidP="00232070">
      <w:pPr>
        <w:keepNext/>
        <w:keepLines/>
        <w:jc w:val="both"/>
        <w:rPr>
          <w:rFonts w:ascii="Tahoma" w:eastAsia="Calibri" w:hAnsi="Tahoma" w:cs="Tahoma"/>
          <w:b/>
          <w:bCs/>
          <w:lang w:eastAsia="en-US"/>
        </w:rPr>
      </w:pPr>
      <w:r w:rsidRPr="00F13FD5">
        <w:rPr>
          <w:rFonts w:ascii="Tahoma" w:eastAsia="Calibri" w:hAnsi="Tahoma" w:cs="Tahoma"/>
          <w:b/>
          <w:bCs/>
          <w:lang w:eastAsia="en-US"/>
        </w:rPr>
        <w:t>POTRDITEV NAROČNIKA</w:t>
      </w:r>
    </w:p>
    <w:p w14:paraId="76FCB8CA" w14:textId="77777777" w:rsidR="00654C94" w:rsidRPr="00F13FD5" w:rsidRDefault="00654C94" w:rsidP="00232070">
      <w:pPr>
        <w:keepNext/>
        <w:keepLines/>
        <w:jc w:val="both"/>
        <w:rPr>
          <w:rFonts w:ascii="Tahoma" w:eastAsia="Calibri" w:hAnsi="Tahoma" w:cs="Tahoma"/>
          <w:b/>
          <w:bCs/>
          <w:lang w:eastAsia="en-US"/>
        </w:rPr>
      </w:pPr>
    </w:p>
    <w:p w14:paraId="584A0C47" w14:textId="77777777" w:rsidR="00654C94" w:rsidRPr="00F13FD5" w:rsidRDefault="00654C94" w:rsidP="00232070">
      <w:pPr>
        <w:keepNext/>
        <w:keepLines/>
        <w:jc w:val="both"/>
        <w:rPr>
          <w:rFonts w:ascii="Tahoma" w:eastAsia="Calibri" w:hAnsi="Tahoma" w:cs="Tahoma"/>
          <w:b/>
          <w:bCs/>
          <w:lang w:eastAsia="en-US"/>
        </w:rPr>
      </w:pPr>
      <w:r w:rsidRPr="00F13FD5">
        <w:rPr>
          <w:rFonts w:ascii="Tahoma" w:eastAsia="Calibri" w:hAnsi="Tahoma" w:cs="Tahoma"/>
          <w:b/>
          <w:bCs/>
          <w:lang w:eastAsia="en-US"/>
        </w:rPr>
        <w:t>Potrjujemo, da je zgoraj navedeni predstavnik gospodarskega subjekta opravil ogled objekta.</w:t>
      </w:r>
    </w:p>
    <w:p w14:paraId="2BC5D30A" w14:textId="77777777" w:rsidR="00654C94" w:rsidRPr="00F13FD5" w:rsidRDefault="00654C94" w:rsidP="00232070">
      <w:pPr>
        <w:keepNext/>
        <w:keepLines/>
        <w:jc w:val="both"/>
        <w:rPr>
          <w:rFonts w:ascii="Tahoma" w:eastAsia="Calibri" w:hAnsi="Tahoma" w:cs="Tahoma"/>
          <w:lang w:eastAsia="en-US"/>
        </w:rPr>
      </w:pPr>
    </w:p>
    <w:p w14:paraId="5F3DF8E7" w14:textId="77777777" w:rsidR="00654C94" w:rsidRPr="00F13FD5" w:rsidRDefault="00654C94" w:rsidP="00232070">
      <w:pPr>
        <w:keepNext/>
        <w:keepLines/>
        <w:jc w:val="both"/>
        <w:rPr>
          <w:rFonts w:ascii="Tahoma" w:eastAsia="Calibri" w:hAnsi="Tahoma" w:cs="Tahoma"/>
          <w:lang w:eastAsia="en-US"/>
        </w:rPr>
      </w:pPr>
    </w:p>
    <w:p w14:paraId="6782A0B0" w14:textId="77777777" w:rsidR="00654C94" w:rsidRPr="00F13FD5" w:rsidRDefault="00654C94" w:rsidP="00232070">
      <w:pPr>
        <w:keepNext/>
        <w:keepLines/>
        <w:jc w:val="both"/>
        <w:rPr>
          <w:rFonts w:ascii="Tahoma" w:eastAsia="Calibri" w:hAnsi="Tahoma" w:cs="Tahoma"/>
          <w:lang w:eastAsia="en-US"/>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654C94" w:rsidRPr="00F13FD5" w14:paraId="0D00DB7A" w14:textId="77777777" w:rsidTr="001D3263">
        <w:trPr>
          <w:trHeight w:val="235"/>
        </w:trPr>
        <w:tc>
          <w:tcPr>
            <w:tcW w:w="3401" w:type="dxa"/>
            <w:tcBorders>
              <w:top w:val="single" w:sz="4" w:space="0" w:color="auto"/>
              <w:left w:val="nil"/>
              <w:right w:val="nil"/>
            </w:tcBorders>
            <w:hideMark/>
          </w:tcPr>
          <w:p w14:paraId="195B79EC"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(podpis predstavnika gospodarskega subjekta)</w:t>
            </w:r>
          </w:p>
        </w:tc>
        <w:tc>
          <w:tcPr>
            <w:tcW w:w="2665" w:type="dxa"/>
          </w:tcPr>
          <w:p w14:paraId="6561217B" w14:textId="095BD2B1" w:rsidR="00654C94" w:rsidRPr="00F13FD5" w:rsidRDefault="00DA29B2" w:rsidP="00232070">
            <w:pPr>
              <w:keepNext/>
              <w:keepLines/>
              <w:jc w:val="both"/>
              <w:rPr>
                <w:rFonts w:ascii="Tahoma" w:eastAsia="Calibri" w:hAnsi="Tahoma" w:cs="Tahoma"/>
                <w:lang w:eastAsia="en-US"/>
              </w:rPr>
            </w:pPr>
            <w:r w:rsidRPr="00F13FD5">
              <w:rPr>
                <w:rFonts w:ascii="Tahoma" w:eastAsia="Calibri" w:hAnsi="Tahoma" w:cs="Tahoma"/>
                <w:lang w:eastAsia="en-US"/>
              </w:rPr>
              <w:t xml:space="preserve">         </w:t>
            </w:r>
            <w:r w:rsidR="00654C94" w:rsidRPr="00F13FD5">
              <w:rPr>
                <w:rFonts w:ascii="Tahoma" w:eastAsia="Calibri" w:hAnsi="Tahoma" w:cs="Tahoma"/>
                <w:lang w:eastAsia="en-US"/>
              </w:rPr>
              <w:t>Žig naročnika</w:t>
            </w:r>
          </w:p>
        </w:tc>
        <w:tc>
          <w:tcPr>
            <w:tcW w:w="3429" w:type="dxa"/>
            <w:tcBorders>
              <w:top w:val="single" w:sz="4" w:space="0" w:color="auto"/>
              <w:left w:val="nil"/>
              <w:right w:val="nil"/>
            </w:tcBorders>
          </w:tcPr>
          <w:p w14:paraId="5A4E6837" w14:textId="77777777" w:rsidR="00654C94" w:rsidRPr="00F13FD5" w:rsidRDefault="00654C94" w:rsidP="00232070">
            <w:pPr>
              <w:keepNext/>
              <w:keepLines/>
              <w:jc w:val="both"/>
              <w:rPr>
                <w:rFonts w:ascii="Tahoma" w:eastAsia="Calibri" w:hAnsi="Tahoma" w:cs="Tahoma"/>
                <w:lang w:eastAsia="en-US"/>
              </w:rPr>
            </w:pPr>
            <w:r w:rsidRPr="00F13FD5">
              <w:rPr>
                <w:rFonts w:ascii="Tahoma" w:eastAsia="Calibri" w:hAnsi="Tahoma" w:cs="Tahoma"/>
                <w:lang w:eastAsia="en-US"/>
              </w:rPr>
              <w:t>(podpis predstavnika naročnika)</w:t>
            </w:r>
          </w:p>
        </w:tc>
      </w:tr>
    </w:tbl>
    <w:p w14:paraId="74F09475" w14:textId="77777777" w:rsidR="00654C94" w:rsidRPr="00F13FD5" w:rsidRDefault="00654C94" w:rsidP="00232070">
      <w:pPr>
        <w:keepNext/>
        <w:keepLines/>
        <w:jc w:val="both"/>
        <w:rPr>
          <w:rFonts w:ascii="Tahoma" w:eastAsia="Calibri" w:hAnsi="Tahoma" w:cs="Tahoma"/>
          <w:lang w:eastAsia="en-US"/>
        </w:rPr>
      </w:pPr>
    </w:p>
    <w:p w14:paraId="032FEE32" w14:textId="0EE68FD5" w:rsidR="00654C94" w:rsidRPr="00F13FD5" w:rsidRDefault="00654C94" w:rsidP="00232070">
      <w:pPr>
        <w:keepNext/>
        <w:keepLines/>
      </w:pPr>
      <w:r w:rsidRPr="00F13FD5">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1134"/>
      </w:tblGrid>
      <w:tr w:rsidR="00654C94" w:rsidRPr="00F13FD5" w14:paraId="454B1614" w14:textId="77777777" w:rsidTr="001D3263">
        <w:tc>
          <w:tcPr>
            <w:tcW w:w="608" w:type="dxa"/>
            <w:tcBorders>
              <w:right w:val="nil"/>
            </w:tcBorders>
          </w:tcPr>
          <w:p w14:paraId="566E5E2F" w14:textId="77777777" w:rsidR="00654C94" w:rsidRPr="00F13FD5" w:rsidRDefault="00654C94"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579" w:type="dxa"/>
            <w:tcBorders>
              <w:left w:val="nil"/>
            </w:tcBorders>
            <w:vAlign w:val="bottom"/>
          </w:tcPr>
          <w:p w14:paraId="63201A59" w14:textId="16F8B808" w:rsidR="00654C94" w:rsidRPr="00F13FD5" w:rsidRDefault="00654C94" w:rsidP="00232070">
            <w:pPr>
              <w:keepNext/>
              <w:keepLines/>
              <w:rPr>
                <w:rFonts w:ascii="Tahoma" w:hAnsi="Tahoma" w:cs="Tahoma"/>
              </w:rPr>
            </w:pPr>
            <w:r w:rsidRPr="00F13FD5">
              <w:rPr>
                <w:rFonts w:ascii="Tahoma" w:hAnsi="Tahoma" w:cs="Tahoma"/>
              </w:rPr>
              <w:t>ZAGOTAVLJANJE VARNOS</w:t>
            </w:r>
            <w:r w:rsidR="00D92957" w:rsidRPr="00F13FD5">
              <w:rPr>
                <w:rFonts w:ascii="Tahoma" w:hAnsi="Tahoma" w:cs="Tahoma"/>
              </w:rPr>
              <w:t>TI</w:t>
            </w:r>
            <w:r w:rsidRPr="00F13FD5">
              <w:rPr>
                <w:rFonts w:ascii="Tahoma" w:hAnsi="Tahoma" w:cs="Tahoma"/>
              </w:rPr>
              <w:t xml:space="preserve"> IN ZDRAVJA PRI DELU</w:t>
            </w:r>
          </w:p>
        </w:tc>
        <w:tc>
          <w:tcPr>
            <w:tcW w:w="1134" w:type="dxa"/>
          </w:tcPr>
          <w:p w14:paraId="619FAA09" w14:textId="098EABC1" w:rsidR="00654C94" w:rsidRPr="00F13FD5" w:rsidRDefault="00654C94" w:rsidP="00232070">
            <w:pPr>
              <w:keepNext/>
              <w:keepLines/>
              <w:jc w:val="both"/>
              <w:rPr>
                <w:rFonts w:ascii="Tahoma" w:hAnsi="Tahoma" w:cs="Tahoma"/>
                <w:b/>
                <w:iCs/>
              </w:rPr>
            </w:pPr>
            <w:r w:rsidRPr="00F13FD5">
              <w:rPr>
                <w:rFonts w:ascii="Tahoma" w:hAnsi="Tahoma" w:cs="Tahoma"/>
                <w:b/>
                <w:iCs/>
              </w:rPr>
              <w:t>Priloga   8</w:t>
            </w:r>
          </w:p>
        </w:tc>
      </w:tr>
    </w:tbl>
    <w:p w14:paraId="66F9462A" w14:textId="77777777" w:rsidR="005B0A4C" w:rsidRPr="00F13FD5" w:rsidRDefault="005B0A4C" w:rsidP="00232070">
      <w:pPr>
        <w:keepNext/>
        <w:keepLines/>
      </w:pPr>
    </w:p>
    <w:p w14:paraId="6D4AB82C" w14:textId="77777777" w:rsidR="00654C94" w:rsidRPr="00F13FD5" w:rsidRDefault="00654C94" w:rsidP="00232070">
      <w:pPr>
        <w:keepNext/>
        <w:keepLines/>
        <w:jc w:val="both"/>
        <w:rPr>
          <w:rFonts w:ascii="Tahoma" w:hAnsi="Tahoma" w:cs="Tahoma"/>
          <w:bCs/>
        </w:rPr>
      </w:pPr>
      <w:r w:rsidRPr="00F13FD5">
        <w:rPr>
          <w:rFonts w:ascii="Tahoma" w:hAnsi="Tahoma" w:cs="Tahoma"/>
          <w:bCs/>
        </w:rPr>
        <w:t>Kot ponudnik/partner _______________________________________________________________</w:t>
      </w:r>
    </w:p>
    <w:p w14:paraId="66886EE9" w14:textId="77777777" w:rsidR="00654C94" w:rsidRPr="00F13FD5" w:rsidRDefault="00654C94" w:rsidP="00232070">
      <w:pPr>
        <w:keepNext/>
        <w:keepLines/>
        <w:jc w:val="both"/>
        <w:rPr>
          <w:rFonts w:ascii="Tahoma" w:hAnsi="Tahoma" w:cs="Tahoma"/>
          <w:bCs/>
        </w:rPr>
      </w:pPr>
    </w:p>
    <w:p w14:paraId="1B13D576" w14:textId="4C7042A6" w:rsidR="00654C94" w:rsidRPr="00F13FD5" w:rsidRDefault="00654C94" w:rsidP="00232070">
      <w:pPr>
        <w:keepNext/>
        <w:keepLines/>
        <w:jc w:val="both"/>
        <w:rPr>
          <w:rFonts w:ascii="Tahoma" w:hAnsi="Tahoma" w:cs="Tahoma"/>
          <w:b/>
          <w:bCs/>
        </w:rPr>
      </w:pPr>
      <w:r w:rsidRPr="00F13FD5">
        <w:rPr>
          <w:rFonts w:ascii="Tahoma" w:hAnsi="Tahoma" w:cs="Tahoma"/>
          <w:bCs/>
        </w:rPr>
        <w:t xml:space="preserve">na javnem razpisu za izbiro izvajalca za javno naročilo št. </w:t>
      </w:r>
      <w:bookmarkStart w:id="51" w:name="_Hlk227227136"/>
      <w:r w:rsidRPr="00F13FD5">
        <w:rPr>
          <w:rFonts w:ascii="Tahoma" w:hAnsi="Tahoma" w:cs="Tahoma"/>
          <w:b/>
          <w:bCs/>
        </w:rPr>
        <w:t xml:space="preserve">VKS-59/26 </w:t>
      </w:r>
      <w:bookmarkEnd w:id="51"/>
      <w:r w:rsidR="006942C1">
        <w:rPr>
          <w:rFonts w:ascii="Tahoma" w:hAnsi="Tahoma" w:cs="Tahoma"/>
          <w:b/>
          <w:bCs/>
        </w:rPr>
        <w:t>Dobava in zamenjava puhal, redno in izredno vzdrževanje puhal ter dobava nadomestnih delov na IČN Barje</w:t>
      </w:r>
      <w:r w:rsidRPr="00F13FD5">
        <w:rPr>
          <w:rFonts w:ascii="Tahoma" w:hAnsi="Tahoma" w:cs="Tahoma"/>
          <w:b/>
          <w:bCs/>
        </w:rPr>
        <w:t xml:space="preserve">  </w:t>
      </w:r>
    </w:p>
    <w:p w14:paraId="62F0CA29" w14:textId="77777777" w:rsidR="00654C94" w:rsidRPr="00F13FD5" w:rsidRDefault="00654C94" w:rsidP="00232070">
      <w:pPr>
        <w:keepNext/>
        <w:keepLines/>
        <w:jc w:val="both"/>
        <w:rPr>
          <w:rFonts w:ascii="Tahoma" w:hAnsi="Tahoma" w:cs="Tahoma"/>
          <w:b/>
          <w:bCs/>
        </w:rPr>
      </w:pPr>
    </w:p>
    <w:p w14:paraId="4A886CDF" w14:textId="6E7C6D9F" w:rsidR="00654C94" w:rsidRPr="00F13FD5" w:rsidRDefault="00654C94" w:rsidP="00232070">
      <w:pPr>
        <w:keepNext/>
        <w:keepLines/>
        <w:jc w:val="both"/>
        <w:rPr>
          <w:rFonts w:ascii="Tahoma" w:hAnsi="Tahoma" w:cs="Tahoma"/>
          <w:bCs/>
        </w:rPr>
      </w:pPr>
      <w:r w:rsidRPr="00F13FD5">
        <w:rPr>
          <w:rFonts w:ascii="Tahoma" w:hAnsi="Tahoma" w:cs="Tahoma"/>
          <w:bCs/>
        </w:rPr>
        <w:t xml:space="preserve">se zavezujemo, da bomo dosledno upoštevali določbe Uredbe o zagotavljanju varnosti in zdravja pri delu na začasnih in premičnih gradbiščih (Ur. l. RS, št. 83/05 in 43/11 – ZVZD-1) ter po podpisu </w:t>
      </w:r>
      <w:r w:rsidR="00837234">
        <w:rPr>
          <w:rFonts w:ascii="Tahoma" w:hAnsi="Tahoma" w:cs="Tahoma"/>
          <w:bCs/>
        </w:rPr>
        <w:t xml:space="preserve">pogodbe in </w:t>
      </w:r>
      <w:r w:rsidRPr="00F13FD5">
        <w:rPr>
          <w:rFonts w:ascii="Tahoma" w:hAnsi="Tahoma" w:cs="Tahoma"/>
          <w:bCs/>
        </w:rPr>
        <w:t>okvirnega sporazuma z naročnikom sklenili tudi Pisni sporazum, ki ureja varstvene ukrepe za zagotavljanje varstva in zdravja pri delu.</w:t>
      </w:r>
    </w:p>
    <w:p w14:paraId="6EC58904" w14:textId="77777777" w:rsidR="00654C94" w:rsidRPr="00F13FD5" w:rsidRDefault="00654C94" w:rsidP="00232070">
      <w:pPr>
        <w:keepNext/>
        <w:keepLines/>
        <w:jc w:val="both"/>
        <w:rPr>
          <w:rFonts w:ascii="Tahoma" w:hAnsi="Tahoma" w:cs="Tahoma"/>
          <w:bCs/>
        </w:rPr>
      </w:pPr>
    </w:p>
    <w:p w14:paraId="2B264EC6" w14:textId="77777777" w:rsidR="00654C94" w:rsidRPr="00F13FD5" w:rsidRDefault="00654C94" w:rsidP="00232070">
      <w:pPr>
        <w:keepNext/>
        <w:keepLines/>
        <w:jc w:val="both"/>
        <w:rPr>
          <w:rFonts w:ascii="Tahoma" w:hAnsi="Tahoma" w:cs="Tahoma"/>
          <w:bCs/>
        </w:rPr>
      </w:pPr>
      <w:r w:rsidRPr="00F13FD5">
        <w:rPr>
          <w:rFonts w:ascii="Tahoma" w:hAnsi="Tahoma" w:cs="Tahoma"/>
          <w:bCs/>
        </w:rPr>
        <w:t>Nespoštovanje določil je razlog za prekinitev in odstop od okvirnega sporazuma, brez kakršnekoli obveznosti do izvajalca.</w:t>
      </w:r>
    </w:p>
    <w:p w14:paraId="77A8C031" w14:textId="77777777" w:rsidR="00654C94" w:rsidRPr="00F13FD5" w:rsidRDefault="00654C94" w:rsidP="00232070">
      <w:pPr>
        <w:keepNext/>
        <w:keepLines/>
        <w:rPr>
          <w:rFonts w:ascii="Tahoma" w:hAnsi="Tahoma" w:cs="Tahoma"/>
          <w:bCs/>
        </w:rPr>
      </w:pPr>
    </w:p>
    <w:p w14:paraId="1FE215D5" w14:textId="77777777" w:rsidR="00654C94" w:rsidRPr="00F13FD5" w:rsidRDefault="00654C94" w:rsidP="00232070">
      <w:pPr>
        <w:keepNext/>
        <w:keepLines/>
        <w:rPr>
          <w:rFonts w:ascii="Tahoma" w:hAnsi="Tahoma" w:cs="Tahoma"/>
          <w:bCs/>
          <w:lang w:val="x-none"/>
        </w:rPr>
      </w:pPr>
    </w:p>
    <w:p w14:paraId="605FF1C0" w14:textId="77777777" w:rsidR="00654C94" w:rsidRPr="00F13FD5" w:rsidRDefault="00654C94" w:rsidP="00232070">
      <w:pPr>
        <w:keepNext/>
        <w:keepLines/>
        <w:rPr>
          <w:rFonts w:ascii="Tahoma" w:hAnsi="Tahoma" w:cs="Tahoma"/>
          <w:bCs/>
          <w:lang w:val="x-none"/>
        </w:rPr>
      </w:pPr>
    </w:p>
    <w:p w14:paraId="5BCA3DE5" w14:textId="77777777" w:rsidR="00654C94" w:rsidRPr="00F13FD5" w:rsidRDefault="00654C94" w:rsidP="00232070">
      <w:pPr>
        <w:keepNext/>
        <w:keepLines/>
        <w:rPr>
          <w:rFonts w:ascii="Tahoma" w:hAnsi="Tahoma" w:cs="Tahoma"/>
          <w:bCs/>
        </w:rPr>
      </w:pPr>
      <w:r w:rsidRPr="00F13FD5">
        <w:rPr>
          <w:rFonts w:ascii="Tahoma" w:hAnsi="Tahoma" w:cs="Tahoma"/>
          <w:bCs/>
          <w:lang w:val="x-none"/>
        </w:rPr>
        <w:t xml:space="preserve">Kraj:............................. </w:t>
      </w:r>
      <w:r w:rsidRPr="00F13FD5">
        <w:rPr>
          <w:rFonts w:ascii="Tahoma" w:hAnsi="Tahoma" w:cs="Tahoma"/>
          <w:bCs/>
          <w:lang w:val="x-none"/>
        </w:rPr>
        <w:tab/>
      </w:r>
      <w:r w:rsidRPr="00F13FD5">
        <w:rPr>
          <w:rFonts w:ascii="Tahoma" w:hAnsi="Tahoma" w:cs="Tahoma"/>
          <w:bCs/>
          <w:lang w:val="x-none"/>
        </w:rPr>
        <w:tab/>
        <w:t xml:space="preserve">                            </w:t>
      </w:r>
      <w:r w:rsidRPr="00F13FD5">
        <w:rPr>
          <w:rFonts w:ascii="Tahoma" w:hAnsi="Tahoma" w:cs="Tahoma"/>
          <w:bCs/>
        </w:rPr>
        <w:t>Naziv in podpis ponudnika/partnerja</w:t>
      </w:r>
    </w:p>
    <w:p w14:paraId="78B570A6" w14:textId="77777777" w:rsidR="00654C94" w:rsidRPr="00F13FD5" w:rsidRDefault="00654C94" w:rsidP="00232070">
      <w:pPr>
        <w:keepNext/>
        <w:keepLines/>
        <w:rPr>
          <w:rFonts w:ascii="Tahoma" w:hAnsi="Tahoma" w:cs="Tahoma"/>
          <w:bCs/>
          <w:lang w:val="x-none"/>
        </w:rPr>
      </w:pPr>
      <w:r w:rsidRPr="00F13FD5">
        <w:rPr>
          <w:rFonts w:ascii="Tahoma" w:hAnsi="Tahoma" w:cs="Tahoma"/>
          <w:bCs/>
          <w:lang w:val="x-none"/>
        </w:rPr>
        <w:tab/>
      </w:r>
    </w:p>
    <w:p w14:paraId="63AF972C" w14:textId="77777777" w:rsidR="00654C94" w:rsidRPr="00F13FD5" w:rsidRDefault="00654C94" w:rsidP="00232070">
      <w:pPr>
        <w:keepNext/>
        <w:keepLines/>
        <w:rPr>
          <w:rFonts w:ascii="Tahoma" w:hAnsi="Tahoma" w:cs="Tahoma"/>
          <w:bCs/>
          <w:lang w:val="x-none"/>
        </w:rPr>
      </w:pPr>
      <w:r w:rsidRPr="00F13FD5">
        <w:rPr>
          <w:rFonts w:ascii="Tahoma" w:hAnsi="Tahoma" w:cs="Tahoma"/>
          <w:bCs/>
          <w:lang w:val="x-none"/>
        </w:rPr>
        <w:t>Datum:.........................</w:t>
      </w:r>
      <w:r w:rsidRPr="00F13FD5">
        <w:rPr>
          <w:rFonts w:ascii="Tahoma" w:hAnsi="Tahoma" w:cs="Tahoma"/>
          <w:bCs/>
          <w:lang w:val="x-none"/>
        </w:rPr>
        <w:tab/>
        <w:t xml:space="preserve">                             </w:t>
      </w:r>
      <w:r w:rsidRPr="00F13FD5">
        <w:rPr>
          <w:rFonts w:ascii="Tahoma" w:hAnsi="Tahoma" w:cs="Tahoma"/>
          <w:bCs/>
          <w:lang w:val="x-none"/>
        </w:rPr>
        <w:tab/>
        <w:t>............................................................</w:t>
      </w:r>
    </w:p>
    <w:p w14:paraId="62477163" w14:textId="77777777" w:rsidR="00654C94" w:rsidRPr="00F13FD5" w:rsidRDefault="00654C94" w:rsidP="00232070">
      <w:pPr>
        <w:keepNext/>
        <w:keepLines/>
        <w:rPr>
          <w:rFonts w:ascii="Tahoma" w:hAnsi="Tahoma" w:cs="Tahoma"/>
        </w:rPr>
      </w:pPr>
    </w:p>
    <w:p w14:paraId="45786F98" w14:textId="77777777" w:rsidR="005B0A4C" w:rsidRPr="00F13FD5" w:rsidRDefault="005B0A4C" w:rsidP="00232070">
      <w:pPr>
        <w:keepNext/>
        <w:keepLines/>
      </w:pPr>
    </w:p>
    <w:p w14:paraId="060FC4A5" w14:textId="77777777" w:rsidR="005B0A4C" w:rsidRPr="00F13FD5" w:rsidRDefault="005B0A4C" w:rsidP="00232070">
      <w:pPr>
        <w:keepNext/>
        <w:keepLines/>
      </w:pPr>
    </w:p>
    <w:p w14:paraId="27461F90" w14:textId="77777777" w:rsidR="005B0A4C" w:rsidRPr="00F13FD5" w:rsidRDefault="005B0A4C" w:rsidP="00232070">
      <w:pPr>
        <w:keepNext/>
        <w:keepLines/>
      </w:pPr>
    </w:p>
    <w:p w14:paraId="28709C6C" w14:textId="77777777" w:rsidR="005B0A4C" w:rsidRPr="00F13FD5" w:rsidRDefault="005B0A4C" w:rsidP="00232070">
      <w:pPr>
        <w:keepNext/>
        <w:keepLines/>
      </w:pPr>
    </w:p>
    <w:p w14:paraId="032DA9D7" w14:textId="77777777" w:rsidR="005B0A4C" w:rsidRPr="00F13FD5" w:rsidRDefault="005B0A4C" w:rsidP="00232070">
      <w:pPr>
        <w:keepNext/>
        <w:keepLines/>
      </w:pPr>
    </w:p>
    <w:p w14:paraId="09D93EFA" w14:textId="77777777" w:rsidR="005B0A4C" w:rsidRPr="00F13FD5" w:rsidRDefault="005B0A4C" w:rsidP="00232070">
      <w:pPr>
        <w:keepNext/>
        <w:keepLines/>
      </w:pPr>
    </w:p>
    <w:p w14:paraId="6E51B431" w14:textId="77777777" w:rsidR="005B0A4C" w:rsidRPr="00F13FD5" w:rsidRDefault="005B0A4C" w:rsidP="00232070">
      <w:pPr>
        <w:keepNext/>
        <w:keepLines/>
      </w:pPr>
    </w:p>
    <w:p w14:paraId="379C45C0" w14:textId="77777777" w:rsidR="00D10D23" w:rsidRPr="00F13FD5" w:rsidRDefault="00D10D23" w:rsidP="00232070">
      <w:pPr>
        <w:keepNext/>
        <w:keepLines/>
      </w:pPr>
    </w:p>
    <w:p w14:paraId="26942FAA" w14:textId="77777777" w:rsidR="00D10D23" w:rsidRPr="00F13FD5" w:rsidRDefault="00D10D23" w:rsidP="00232070">
      <w:pPr>
        <w:keepNext/>
        <w:keepLines/>
      </w:pPr>
    </w:p>
    <w:p w14:paraId="676E5B49" w14:textId="77777777" w:rsidR="00D10D23" w:rsidRPr="00F13FD5" w:rsidRDefault="00D10D23" w:rsidP="00232070">
      <w:pPr>
        <w:keepNext/>
        <w:keepLines/>
      </w:pPr>
    </w:p>
    <w:p w14:paraId="0EDB9CA2" w14:textId="77777777" w:rsidR="00D10D23" w:rsidRPr="00F13FD5" w:rsidRDefault="00D10D23" w:rsidP="00232070">
      <w:pPr>
        <w:keepNext/>
        <w:keepLines/>
      </w:pPr>
    </w:p>
    <w:p w14:paraId="258872D4" w14:textId="77777777" w:rsidR="00D10D23" w:rsidRPr="00F13FD5" w:rsidRDefault="00D10D23" w:rsidP="00232070">
      <w:pPr>
        <w:keepNext/>
        <w:keepLines/>
      </w:pPr>
    </w:p>
    <w:p w14:paraId="57824083" w14:textId="77777777" w:rsidR="00D10D23" w:rsidRPr="00F13FD5" w:rsidRDefault="00D10D23" w:rsidP="00232070">
      <w:pPr>
        <w:keepNext/>
        <w:keepLines/>
      </w:pPr>
    </w:p>
    <w:p w14:paraId="68202C14" w14:textId="77777777" w:rsidR="00D10D23" w:rsidRPr="00F13FD5" w:rsidRDefault="00D10D23" w:rsidP="00232070">
      <w:pPr>
        <w:keepNext/>
        <w:keepLines/>
      </w:pPr>
    </w:p>
    <w:p w14:paraId="5ACE34D1" w14:textId="7130DB06" w:rsidR="005B034F" w:rsidRPr="00F13FD5" w:rsidRDefault="005B034F" w:rsidP="00232070">
      <w:pPr>
        <w:keepNext/>
        <w:keepLines/>
        <w:rPr>
          <w:rFonts w:ascii="Tahoma" w:hAnsi="Tahoma" w:cs="Tahoma"/>
          <w:i/>
          <w:sz w:val="18"/>
          <w:szCs w:val="18"/>
        </w:rPr>
      </w:pPr>
      <w:r w:rsidRPr="00F13FD5">
        <w:rPr>
          <w:rFonts w:ascii="Tahoma" w:hAnsi="Tahoma" w:cs="Tahoma"/>
          <w:i/>
          <w:sz w:val="18"/>
          <w:szCs w:val="18"/>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5B034F" w:rsidRPr="00F13FD5" w14:paraId="3E62312F" w14:textId="77777777" w:rsidTr="001D3263">
        <w:tc>
          <w:tcPr>
            <w:tcW w:w="608" w:type="dxa"/>
            <w:tcBorders>
              <w:right w:val="nil"/>
            </w:tcBorders>
          </w:tcPr>
          <w:p w14:paraId="1C1131EE" w14:textId="77777777" w:rsidR="005B034F" w:rsidRPr="00F13FD5" w:rsidRDefault="005B034F"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bottom"/>
          </w:tcPr>
          <w:p w14:paraId="5AB53653" w14:textId="00A1D142" w:rsidR="005B034F" w:rsidRPr="00F13FD5" w:rsidRDefault="005B034F" w:rsidP="00232070">
            <w:pPr>
              <w:keepNext/>
              <w:keepLines/>
              <w:rPr>
                <w:rFonts w:ascii="Tahoma" w:hAnsi="Tahoma" w:cs="Tahoma"/>
              </w:rPr>
            </w:pPr>
            <w:r w:rsidRPr="00F13FD5">
              <w:rPr>
                <w:rFonts w:ascii="Tahoma" w:hAnsi="Tahoma" w:cs="Tahoma"/>
              </w:rPr>
              <w:t>OSNUTEK POGODBE – za dobavo in zamenjavo puhal</w:t>
            </w:r>
          </w:p>
        </w:tc>
        <w:tc>
          <w:tcPr>
            <w:tcW w:w="851" w:type="dxa"/>
            <w:tcBorders>
              <w:top w:val="single" w:sz="4" w:space="0" w:color="auto"/>
              <w:left w:val="single" w:sz="4" w:space="0" w:color="auto"/>
              <w:bottom w:val="single" w:sz="4" w:space="0" w:color="auto"/>
              <w:right w:val="nil"/>
            </w:tcBorders>
          </w:tcPr>
          <w:p w14:paraId="74F1F733" w14:textId="77777777" w:rsidR="005B034F" w:rsidRPr="00F13FD5" w:rsidRDefault="005B034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01A552B2" w14:textId="539D03AE" w:rsidR="005B034F" w:rsidRPr="00F13FD5" w:rsidRDefault="005B034F" w:rsidP="00232070">
            <w:pPr>
              <w:keepNext/>
              <w:keepLines/>
              <w:ind w:right="-62"/>
              <w:jc w:val="both"/>
              <w:rPr>
                <w:rFonts w:ascii="Tahoma" w:hAnsi="Tahoma" w:cs="Tahoma"/>
                <w:b/>
                <w:iCs/>
              </w:rPr>
            </w:pPr>
            <w:r w:rsidRPr="00F13FD5">
              <w:rPr>
                <w:rFonts w:ascii="Tahoma" w:hAnsi="Tahoma" w:cs="Tahoma"/>
                <w:b/>
                <w:iCs/>
              </w:rPr>
              <w:t xml:space="preserve"> 9/1 </w:t>
            </w:r>
          </w:p>
        </w:tc>
      </w:tr>
    </w:tbl>
    <w:p w14:paraId="480A4323" w14:textId="77777777" w:rsidR="005B034F" w:rsidRPr="00F13FD5" w:rsidRDefault="005B034F" w:rsidP="00232070">
      <w:pPr>
        <w:keepNext/>
        <w:keepLines/>
        <w:jc w:val="both"/>
        <w:rPr>
          <w:rFonts w:ascii="Tahoma" w:hAnsi="Tahoma" w:cs="Tahoma"/>
          <w:b/>
        </w:rPr>
      </w:pPr>
    </w:p>
    <w:tbl>
      <w:tblPr>
        <w:tblW w:w="0" w:type="auto"/>
        <w:tblLayout w:type="fixed"/>
        <w:tblCellMar>
          <w:left w:w="70" w:type="dxa"/>
          <w:right w:w="70" w:type="dxa"/>
        </w:tblCellMar>
        <w:tblLook w:val="0000" w:firstRow="0" w:lastRow="0" w:firstColumn="0" w:lastColumn="0" w:noHBand="0" w:noVBand="0"/>
      </w:tblPr>
      <w:tblGrid>
        <w:gridCol w:w="2905"/>
        <w:gridCol w:w="1773"/>
      </w:tblGrid>
      <w:tr w:rsidR="007C465A" w:rsidRPr="00F13FD5" w14:paraId="77A4C389" w14:textId="77777777" w:rsidTr="00395171">
        <w:tc>
          <w:tcPr>
            <w:tcW w:w="2905" w:type="dxa"/>
            <w:vAlign w:val="center"/>
          </w:tcPr>
          <w:p w14:paraId="1984E15F" w14:textId="77777777" w:rsidR="007C465A" w:rsidRPr="00F13FD5" w:rsidRDefault="007C465A" w:rsidP="00232070">
            <w:pPr>
              <w:keepNext/>
              <w:keepLines/>
              <w:ind w:left="-75"/>
              <w:jc w:val="both"/>
              <w:rPr>
                <w:rFonts w:ascii="Tahoma" w:hAnsi="Tahoma" w:cs="Tahoma"/>
                <w:lang w:eastAsia="en-US"/>
              </w:rPr>
            </w:pPr>
            <w:r w:rsidRPr="00F13FD5">
              <w:rPr>
                <w:rFonts w:ascii="Tahoma" w:hAnsi="Tahoma" w:cs="Tahoma"/>
                <w:lang w:eastAsia="en-US"/>
              </w:rPr>
              <w:t>Številka pogodbe naročnika:</w:t>
            </w:r>
          </w:p>
        </w:tc>
        <w:tc>
          <w:tcPr>
            <w:tcW w:w="1773" w:type="dxa"/>
            <w:tcBorders>
              <w:bottom w:val="single" w:sz="4" w:space="0" w:color="auto"/>
            </w:tcBorders>
            <w:vAlign w:val="center"/>
          </w:tcPr>
          <w:p w14:paraId="19C6B89B" w14:textId="77777777" w:rsidR="007C465A" w:rsidRPr="00F13FD5" w:rsidRDefault="007C465A" w:rsidP="00232070">
            <w:pPr>
              <w:keepNext/>
              <w:keepLines/>
              <w:jc w:val="center"/>
              <w:rPr>
                <w:rFonts w:ascii="Tahoma" w:hAnsi="Tahoma" w:cs="Tahoma"/>
                <w:b/>
              </w:rPr>
            </w:pPr>
          </w:p>
        </w:tc>
      </w:tr>
      <w:tr w:rsidR="007C465A" w:rsidRPr="00F13FD5" w14:paraId="74A3BA71" w14:textId="77777777" w:rsidTr="00981BFB">
        <w:trPr>
          <w:trHeight w:val="111"/>
        </w:trPr>
        <w:tc>
          <w:tcPr>
            <w:tcW w:w="2905" w:type="dxa"/>
            <w:vAlign w:val="center"/>
          </w:tcPr>
          <w:p w14:paraId="06EE4593" w14:textId="77777777" w:rsidR="007C465A" w:rsidRPr="00F13FD5" w:rsidRDefault="007C465A" w:rsidP="00232070">
            <w:pPr>
              <w:keepNext/>
              <w:keepLines/>
              <w:ind w:left="-75"/>
              <w:jc w:val="both"/>
              <w:rPr>
                <w:rFonts w:ascii="Tahoma" w:hAnsi="Tahoma" w:cs="Tahoma"/>
                <w:lang w:eastAsia="en-US"/>
              </w:rPr>
            </w:pPr>
          </w:p>
        </w:tc>
        <w:tc>
          <w:tcPr>
            <w:tcW w:w="1773" w:type="dxa"/>
            <w:tcBorders>
              <w:top w:val="single" w:sz="4" w:space="0" w:color="auto"/>
            </w:tcBorders>
            <w:vAlign w:val="center"/>
          </w:tcPr>
          <w:p w14:paraId="7DEFD3F8" w14:textId="77777777" w:rsidR="007C465A" w:rsidRPr="00F13FD5" w:rsidRDefault="007C465A" w:rsidP="00232070">
            <w:pPr>
              <w:keepNext/>
              <w:keepLines/>
              <w:jc w:val="center"/>
              <w:rPr>
                <w:rFonts w:ascii="Tahoma" w:hAnsi="Tahoma" w:cs="Tahoma"/>
                <w:b/>
              </w:rPr>
            </w:pPr>
          </w:p>
        </w:tc>
      </w:tr>
      <w:tr w:rsidR="007C465A" w:rsidRPr="00F13FD5" w14:paraId="192BD7E5" w14:textId="77777777" w:rsidTr="00981BFB">
        <w:trPr>
          <w:trHeight w:val="87"/>
        </w:trPr>
        <w:tc>
          <w:tcPr>
            <w:tcW w:w="2905" w:type="dxa"/>
            <w:vAlign w:val="center"/>
          </w:tcPr>
          <w:p w14:paraId="483469E0" w14:textId="77777777" w:rsidR="007C465A" w:rsidRPr="00F13FD5" w:rsidRDefault="007C465A" w:rsidP="00232070">
            <w:pPr>
              <w:keepNext/>
              <w:keepLines/>
              <w:ind w:left="-75"/>
              <w:jc w:val="both"/>
              <w:rPr>
                <w:rFonts w:ascii="Tahoma" w:hAnsi="Tahoma" w:cs="Tahoma"/>
                <w:lang w:eastAsia="en-US"/>
              </w:rPr>
            </w:pPr>
            <w:r w:rsidRPr="00F13FD5">
              <w:rPr>
                <w:rFonts w:ascii="Tahoma" w:hAnsi="Tahoma" w:cs="Tahoma"/>
                <w:lang w:eastAsia="en-US"/>
              </w:rPr>
              <w:t>Št. javnega naročila:</w:t>
            </w:r>
          </w:p>
        </w:tc>
        <w:tc>
          <w:tcPr>
            <w:tcW w:w="1773" w:type="dxa"/>
            <w:tcBorders>
              <w:bottom w:val="single" w:sz="4" w:space="0" w:color="auto"/>
            </w:tcBorders>
            <w:vAlign w:val="center"/>
          </w:tcPr>
          <w:p w14:paraId="1DCE94B6" w14:textId="1186DFB7" w:rsidR="007C465A" w:rsidRPr="00F13FD5" w:rsidRDefault="00AC1EC9" w:rsidP="00232070">
            <w:pPr>
              <w:keepNext/>
              <w:keepLines/>
              <w:rPr>
                <w:rFonts w:ascii="Tahoma" w:hAnsi="Tahoma" w:cs="Tahoma"/>
                <w:b/>
              </w:rPr>
            </w:pPr>
            <w:r w:rsidRPr="00F13FD5">
              <w:rPr>
                <w:rFonts w:ascii="Tahoma" w:hAnsi="Tahoma" w:cs="Tahoma"/>
                <w:b/>
              </w:rPr>
              <w:t>VKS-59/26</w:t>
            </w:r>
          </w:p>
        </w:tc>
      </w:tr>
      <w:tr w:rsidR="007C465A" w:rsidRPr="00F13FD5" w14:paraId="6A10A6BD" w14:textId="77777777" w:rsidTr="00395171">
        <w:tc>
          <w:tcPr>
            <w:tcW w:w="2905" w:type="dxa"/>
          </w:tcPr>
          <w:p w14:paraId="4206347F" w14:textId="77777777" w:rsidR="007C465A" w:rsidRPr="00F13FD5" w:rsidRDefault="007C465A" w:rsidP="00232070">
            <w:pPr>
              <w:keepNext/>
              <w:keepLines/>
              <w:jc w:val="both"/>
              <w:rPr>
                <w:rFonts w:ascii="Tahoma" w:hAnsi="Tahoma" w:cs="Tahoma"/>
                <w:lang w:eastAsia="en-US"/>
              </w:rPr>
            </w:pPr>
          </w:p>
        </w:tc>
        <w:tc>
          <w:tcPr>
            <w:tcW w:w="1773" w:type="dxa"/>
            <w:tcBorders>
              <w:top w:val="single" w:sz="4" w:space="0" w:color="auto"/>
            </w:tcBorders>
          </w:tcPr>
          <w:p w14:paraId="0318D0D8" w14:textId="77777777" w:rsidR="007C465A" w:rsidRPr="00F13FD5" w:rsidRDefault="007C465A" w:rsidP="00232070">
            <w:pPr>
              <w:keepNext/>
              <w:keepLines/>
              <w:jc w:val="both"/>
              <w:rPr>
                <w:rFonts w:ascii="Tahoma" w:hAnsi="Tahoma" w:cs="Tahoma"/>
                <w:lang w:eastAsia="en-US"/>
              </w:rPr>
            </w:pPr>
          </w:p>
        </w:tc>
      </w:tr>
      <w:tr w:rsidR="007C465A" w:rsidRPr="00F13FD5" w14:paraId="1001FA9B" w14:textId="77777777" w:rsidTr="00395171">
        <w:tc>
          <w:tcPr>
            <w:tcW w:w="2905" w:type="dxa"/>
          </w:tcPr>
          <w:p w14:paraId="1BD98A50" w14:textId="77777777" w:rsidR="007C465A" w:rsidRPr="00F13FD5" w:rsidRDefault="007C465A" w:rsidP="00232070">
            <w:pPr>
              <w:keepNext/>
              <w:keepLines/>
              <w:ind w:left="-75"/>
              <w:jc w:val="both"/>
              <w:rPr>
                <w:rFonts w:ascii="Tahoma" w:hAnsi="Tahoma" w:cs="Tahoma"/>
                <w:lang w:eastAsia="en-US"/>
              </w:rPr>
            </w:pPr>
            <w:r w:rsidRPr="00F13FD5">
              <w:rPr>
                <w:rFonts w:ascii="Tahoma" w:hAnsi="Tahoma" w:cs="Tahoma"/>
                <w:lang w:eastAsia="en-US"/>
              </w:rPr>
              <w:t>Številka pogodbe izvajalca:</w:t>
            </w:r>
          </w:p>
        </w:tc>
        <w:tc>
          <w:tcPr>
            <w:tcW w:w="1773" w:type="dxa"/>
            <w:tcBorders>
              <w:bottom w:val="single" w:sz="4" w:space="0" w:color="auto"/>
            </w:tcBorders>
          </w:tcPr>
          <w:p w14:paraId="039BEDE4" w14:textId="77777777" w:rsidR="007C465A" w:rsidRPr="00F13FD5" w:rsidRDefault="007C465A" w:rsidP="00232070">
            <w:pPr>
              <w:keepNext/>
              <w:keepLines/>
              <w:jc w:val="both"/>
              <w:rPr>
                <w:rFonts w:ascii="Tahoma" w:hAnsi="Tahoma" w:cs="Tahoma"/>
                <w:lang w:eastAsia="en-US"/>
              </w:rPr>
            </w:pPr>
          </w:p>
        </w:tc>
      </w:tr>
    </w:tbl>
    <w:p w14:paraId="36F7B751" w14:textId="77777777" w:rsidR="007C465A" w:rsidRDefault="007C465A" w:rsidP="00232070">
      <w:pPr>
        <w:keepNext/>
        <w:keepLines/>
        <w:jc w:val="both"/>
        <w:rPr>
          <w:rFonts w:ascii="Tahoma" w:hAnsi="Tahoma" w:cs="Tahoma"/>
          <w:b/>
          <w:lang w:eastAsia="en-US"/>
        </w:rPr>
      </w:pPr>
    </w:p>
    <w:p w14:paraId="21DC4FD0" w14:textId="77777777" w:rsidR="00396452" w:rsidRPr="00F13FD5" w:rsidRDefault="00396452" w:rsidP="00232070">
      <w:pPr>
        <w:keepNext/>
        <w:keepLines/>
        <w:jc w:val="both"/>
        <w:rPr>
          <w:rFonts w:ascii="Tahoma" w:hAnsi="Tahoma" w:cs="Tahoma"/>
          <w:b/>
          <w:lang w:eastAsia="en-US"/>
        </w:rPr>
      </w:pPr>
    </w:p>
    <w:tbl>
      <w:tblPr>
        <w:tblW w:w="9497" w:type="dxa"/>
        <w:tblLayout w:type="fixed"/>
        <w:tblCellMar>
          <w:left w:w="70" w:type="dxa"/>
          <w:right w:w="70" w:type="dxa"/>
        </w:tblCellMar>
        <w:tblLook w:val="0000" w:firstRow="0" w:lastRow="0" w:firstColumn="0" w:lastColumn="0" w:noHBand="0" w:noVBand="0"/>
      </w:tblPr>
      <w:tblGrid>
        <w:gridCol w:w="1985"/>
        <w:gridCol w:w="7512"/>
      </w:tblGrid>
      <w:tr w:rsidR="007C465A" w:rsidRPr="00F13FD5" w14:paraId="00D49B9E" w14:textId="77777777" w:rsidTr="001D3263">
        <w:tc>
          <w:tcPr>
            <w:tcW w:w="1985" w:type="dxa"/>
          </w:tcPr>
          <w:p w14:paraId="5840824E" w14:textId="77777777" w:rsidR="007C465A" w:rsidRPr="00F13FD5" w:rsidRDefault="007C465A" w:rsidP="00232070">
            <w:pPr>
              <w:keepNext/>
              <w:keepLines/>
              <w:ind w:left="-75"/>
              <w:jc w:val="both"/>
              <w:rPr>
                <w:rFonts w:ascii="Tahoma" w:hAnsi="Tahoma" w:cs="Tahoma"/>
                <w:lang w:eastAsia="en-US"/>
              </w:rPr>
            </w:pPr>
            <w:r w:rsidRPr="00F13FD5">
              <w:rPr>
                <w:rFonts w:ascii="Tahoma" w:hAnsi="Tahoma" w:cs="Tahoma"/>
                <w:lang w:eastAsia="en-US"/>
              </w:rPr>
              <w:t>Naziv pogodbe:</w:t>
            </w:r>
          </w:p>
        </w:tc>
        <w:tc>
          <w:tcPr>
            <w:tcW w:w="7512" w:type="dxa"/>
          </w:tcPr>
          <w:p w14:paraId="3DD3C90C" w14:textId="28E32659" w:rsidR="007C465A" w:rsidRPr="00F13FD5" w:rsidRDefault="00396452" w:rsidP="00232070">
            <w:pPr>
              <w:keepNext/>
              <w:keepLines/>
              <w:spacing w:after="200" w:line="276" w:lineRule="auto"/>
              <w:jc w:val="center"/>
              <w:rPr>
                <w:rFonts w:ascii="Tahoma" w:hAnsi="Tahoma" w:cs="Tahoma"/>
                <w:b/>
              </w:rPr>
            </w:pPr>
            <w:r>
              <w:rPr>
                <w:rFonts w:ascii="Tahoma" w:hAnsi="Tahoma" w:cs="Tahoma"/>
                <w:b/>
                <w:caps/>
              </w:rPr>
              <w:t xml:space="preserve">DOBAVA IN </w:t>
            </w:r>
            <w:r w:rsidR="00AC1EC9" w:rsidRPr="00F13FD5">
              <w:rPr>
                <w:rFonts w:ascii="Tahoma" w:hAnsi="Tahoma" w:cs="Tahoma"/>
                <w:b/>
                <w:caps/>
              </w:rPr>
              <w:t>Zamenjava puhal na IČN Barje</w:t>
            </w:r>
          </w:p>
        </w:tc>
      </w:tr>
    </w:tbl>
    <w:p w14:paraId="7762B019" w14:textId="77777777" w:rsidR="007C465A" w:rsidRPr="00F13FD5" w:rsidRDefault="007C465A" w:rsidP="00232070">
      <w:pPr>
        <w:keepNext/>
        <w:keepLines/>
        <w:jc w:val="both"/>
        <w:rPr>
          <w:rFonts w:ascii="Tahoma" w:hAnsi="Tahoma" w:cs="Tahoma"/>
        </w:rPr>
      </w:pPr>
      <w:r w:rsidRPr="00F13FD5">
        <w:rPr>
          <w:rFonts w:ascii="Tahoma" w:hAnsi="Tahoma" w:cs="Tahoma"/>
        </w:rPr>
        <w:t>sklenjena med</w:t>
      </w:r>
    </w:p>
    <w:p w14:paraId="200A95AA" w14:textId="77777777" w:rsidR="007C465A" w:rsidRPr="00F13FD5" w:rsidRDefault="007C465A" w:rsidP="00232070">
      <w:pPr>
        <w:keepNext/>
        <w:keepLines/>
        <w:jc w:val="both"/>
        <w:rPr>
          <w:rFonts w:ascii="Tahoma" w:hAnsi="Tahoma" w:cs="Tahoma"/>
        </w:rPr>
      </w:pPr>
    </w:p>
    <w:p w14:paraId="511C4D09" w14:textId="77777777" w:rsidR="007C465A" w:rsidRPr="00F13FD5" w:rsidRDefault="007C465A" w:rsidP="00232070">
      <w:pPr>
        <w:keepNext/>
        <w:keepLines/>
        <w:jc w:val="both"/>
        <w:rPr>
          <w:rFonts w:ascii="Tahoma" w:hAnsi="Tahoma" w:cs="Tahoma"/>
        </w:rPr>
      </w:pPr>
      <w:r w:rsidRPr="00F13FD5">
        <w:rPr>
          <w:rFonts w:ascii="Tahoma" w:hAnsi="Tahoma" w:cs="Tahoma"/>
        </w:rPr>
        <w:t>naročnikom:</w:t>
      </w:r>
      <w:r w:rsidRPr="00F13FD5">
        <w:rPr>
          <w:rFonts w:ascii="Tahoma" w:hAnsi="Tahoma" w:cs="Tahoma"/>
        </w:rPr>
        <w:tab/>
      </w:r>
      <w:r w:rsidRPr="00F13FD5">
        <w:rPr>
          <w:rFonts w:ascii="Tahoma" w:hAnsi="Tahoma" w:cs="Tahoma"/>
        </w:rPr>
        <w:tab/>
      </w:r>
    </w:p>
    <w:p w14:paraId="45C4278A" w14:textId="77777777" w:rsidR="007C465A" w:rsidRPr="00F13FD5" w:rsidRDefault="007C465A" w:rsidP="00232070">
      <w:pPr>
        <w:keepNext/>
        <w:keepLines/>
        <w:jc w:val="both"/>
        <w:rPr>
          <w:rFonts w:ascii="Tahoma" w:hAnsi="Tahoma" w:cs="Tahoma"/>
          <w:b/>
        </w:rPr>
      </w:pPr>
    </w:p>
    <w:tbl>
      <w:tblPr>
        <w:tblW w:w="0" w:type="auto"/>
        <w:tblInd w:w="1951"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670"/>
      </w:tblGrid>
      <w:tr w:rsidR="007C465A" w:rsidRPr="00F13FD5" w14:paraId="0D5BC0F3" w14:textId="77777777" w:rsidTr="001D3263">
        <w:trPr>
          <w:trHeight w:val="2419"/>
        </w:trPr>
        <w:tc>
          <w:tcPr>
            <w:tcW w:w="6670" w:type="dxa"/>
          </w:tcPr>
          <w:p w14:paraId="112DA7BC" w14:textId="77777777" w:rsidR="007C465A" w:rsidRPr="00F13FD5" w:rsidRDefault="007C465A" w:rsidP="00232070">
            <w:pPr>
              <w:keepNext/>
              <w:keepLines/>
              <w:jc w:val="both"/>
              <w:rPr>
                <w:rFonts w:ascii="Tahoma" w:hAnsi="Tahoma" w:cs="Tahoma"/>
              </w:rPr>
            </w:pPr>
            <w:r w:rsidRPr="00F13FD5">
              <w:rPr>
                <w:rFonts w:ascii="Tahoma" w:hAnsi="Tahoma" w:cs="Tahoma"/>
                <w:b/>
              </w:rPr>
              <w:t>JAVNO PODJETJE VODOVOD KANALIZACIJA SNAGA d.o.o.</w:t>
            </w:r>
          </w:p>
          <w:p w14:paraId="1F889F88" w14:textId="77777777" w:rsidR="007C465A" w:rsidRPr="00F13FD5" w:rsidRDefault="007C465A" w:rsidP="00232070">
            <w:pPr>
              <w:keepNext/>
              <w:keepLines/>
              <w:jc w:val="both"/>
              <w:rPr>
                <w:rFonts w:ascii="Tahoma" w:hAnsi="Tahoma" w:cs="Tahoma"/>
              </w:rPr>
            </w:pPr>
            <w:r w:rsidRPr="00F13FD5">
              <w:rPr>
                <w:rFonts w:ascii="Tahoma" w:hAnsi="Tahoma" w:cs="Tahoma"/>
              </w:rPr>
              <w:t>Vodovodna cesta 90</w:t>
            </w:r>
          </w:p>
          <w:p w14:paraId="575CDBC7" w14:textId="77777777" w:rsidR="007C465A" w:rsidRPr="00F13FD5" w:rsidRDefault="007C465A" w:rsidP="00232070">
            <w:pPr>
              <w:keepNext/>
              <w:keepLines/>
              <w:jc w:val="both"/>
              <w:rPr>
                <w:rFonts w:ascii="Tahoma" w:hAnsi="Tahoma" w:cs="Tahoma"/>
              </w:rPr>
            </w:pPr>
            <w:r w:rsidRPr="00F13FD5">
              <w:rPr>
                <w:rFonts w:ascii="Tahoma" w:hAnsi="Tahoma" w:cs="Tahoma"/>
              </w:rPr>
              <w:t>1000 Ljubljana,</w:t>
            </w:r>
          </w:p>
          <w:p w14:paraId="2068440D" w14:textId="77777777" w:rsidR="007C465A" w:rsidRPr="00F13FD5" w:rsidRDefault="007C465A" w:rsidP="00232070">
            <w:pPr>
              <w:keepNext/>
              <w:keepLines/>
              <w:jc w:val="both"/>
              <w:rPr>
                <w:rFonts w:ascii="Tahoma" w:hAnsi="Tahoma" w:cs="Tahoma"/>
              </w:rPr>
            </w:pPr>
          </w:p>
          <w:p w14:paraId="5B0769A2" w14:textId="77777777" w:rsidR="007C465A" w:rsidRPr="00F13FD5" w:rsidRDefault="007C465A" w:rsidP="00232070">
            <w:pPr>
              <w:keepNext/>
              <w:keepLines/>
              <w:jc w:val="both"/>
              <w:rPr>
                <w:rFonts w:ascii="Tahoma" w:hAnsi="Tahoma" w:cs="Tahoma"/>
              </w:rPr>
            </w:pPr>
            <w:r w:rsidRPr="00F13FD5">
              <w:rPr>
                <w:rFonts w:ascii="Tahoma" w:hAnsi="Tahoma" w:cs="Tahoma"/>
              </w:rPr>
              <w:t>ki ga zastopa direktor</w:t>
            </w:r>
          </w:p>
          <w:p w14:paraId="466C4D8F" w14:textId="77777777" w:rsidR="007C465A" w:rsidRPr="00F13FD5" w:rsidRDefault="007C465A" w:rsidP="00232070">
            <w:pPr>
              <w:keepNext/>
              <w:keepLines/>
              <w:jc w:val="both"/>
              <w:rPr>
                <w:rFonts w:ascii="Tahoma" w:hAnsi="Tahoma" w:cs="Tahoma"/>
                <w:b/>
              </w:rPr>
            </w:pPr>
            <w:r w:rsidRPr="00F13FD5">
              <w:rPr>
                <w:rFonts w:ascii="Tahoma" w:hAnsi="Tahoma" w:cs="Tahoma"/>
                <w:b/>
              </w:rPr>
              <w:t>David Polutnik</w:t>
            </w:r>
          </w:p>
          <w:p w14:paraId="43E83B65" w14:textId="77777777" w:rsidR="007C465A" w:rsidRPr="00F13FD5" w:rsidRDefault="007C465A" w:rsidP="00232070">
            <w:pPr>
              <w:keepNext/>
              <w:keepLines/>
              <w:ind w:left="1416" w:firstLine="708"/>
              <w:jc w:val="both"/>
              <w:rPr>
                <w:rFonts w:ascii="Tahoma" w:hAnsi="Tahoma" w:cs="Tahoma"/>
              </w:rPr>
            </w:pPr>
          </w:p>
          <w:p w14:paraId="3F3B605E" w14:textId="77777777" w:rsidR="007C465A" w:rsidRPr="00F13FD5" w:rsidRDefault="007C465A" w:rsidP="00232070">
            <w:pPr>
              <w:keepNext/>
              <w:keepLines/>
              <w:jc w:val="both"/>
              <w:rPr>
                <w:rFonts w:ascii="Tahoma" w:hAnsi="Tahoma" w:cs="Tahoma"/>
              </w:rPr>
            </w:pPr>
            <w:r w:rsidRPr="00F13FD5">
              <w:rPr>
                <w:rFonts w:ascii="Tahoma" w:hAnsi="Tahoma" w:cs="Tahoma"/>
              </w:rPr>
              <w:t>Identifikacijska številka za DDV: SI64520463</w:t>
            </w:r>
          </w:p>
          <w:p w14:paraId="3B135524" w14:textId="77777777" w:rsidR="007C465A" w:rsidRDefault="007C465A" w:rsidP="00232070">
            <w:pPr>
              <w:keepNext/>
              <w:keepLines/>
              <w:jc w:val="both"/>
              <w:rPr>
                <w:rFonts w:ascii="Tahoma" w:hAnsi="Tahoma" w:cs="Tahoma"/>
              </w:rPr>
            </w:pPr>
            <w:r w:rsidRPr="00F13FD5">
              <w:rPr>
                <w:rFonts w:ascii="Tahoma" w:hAnsi="Tahoma" w:cs="Tahoma"/>
              </w:rPr>
              <w:t>Matična številka: 5046688000</w:t>
            </w:r>
          </w:p>
          <w:p w14:paraId="63ECC559" w14:textId="7D431E5D" w:rsidR="00EA7B5E" w:rsidRPr="00F13FD5" w:rsidRDefault="00EA7B5E" w:rsidP="00232070">
            <w:pPr>
              <w:keepNext/>
              <w:keepLines/>
              <w:jc w:val="both"/>
              <w:rPr>
                <w:rFonts w:ascii="Tahoma" w:hAnsi="Tahoma" w:cs="Tahoma"/>
              </w:rPr>
            </w:pPr>
            <w:r w:rsidRPr="00770191">
              <w:rPr>
                <w:rFonts w:ascii="Tahoma" w:hAnsi="Tahoma" w:cs="Tahoma"/>
              </w:rPr>
              <w:t xml:space="preserve">(v nadaljevanju: </w:t>
            </w:r>
            <w:r>
              <w:rPr>
                <w:rFonts w:ascii="Tahoma" w:hAnsi="Tahoma" w:cs="Tahoma"/>
              </w:rPr>
              <w:t>naročnik</w:t>
            </w:r>
            <w:r w:rsidRPr="00770191">
              <w:rPr>
                <w:rFonts w:ascii="Tahoma" w:hAnsi="Tahoma" w:cs="Tahoma"/>
              </w:rPr>
              <w:t>)</w:t>
            </w:r>
          </w:p>
        </w:tc>
      </w:tr>
    </w:tbl>
    <w:p w14:paraId="1405E70C" w14:textId="77777777" w:rsidR="007C465A" w:rsidRPr="00F13FD5" w:rsidRDefault="007C465A" w:rsidP="00232070">
      <w:pPr>
        <w:keepNext/>
        <w:keepLines/>
        <w:jc w:val="both"/>
        <w:rPr>
          <w:rFonts w:ascii="Tahoma" w:hAnsi="Tahoma" w:cs="Tahoma"/>
        </w:rPr>
      </w:pPr>
    </w:p>
    <w:p w14:paraId="417D76C0" w14:textId="77777777" w:rsidR="007C465A" w:rsidRPr="00F13FD5" w:rsidRDefault="007C465A" w:rsidP="00232070">
      <w:pPr>
        <w:keepNext/>
        <w:keepLines/>
        <w:jc w:val="both"/>
        <w:rPr>
          <w:rFonts w:ascii="Tahoma" w:hAnsi="Tahoma" w:cs="Tahoma"/>
        </w:rPr>
      </w:pPr>
      <w:r w:rsidRPr="00F13FD5">
        <w:rPr>
          <w:rFonts w:ascii="Tahoma" w:hAnsi="Tahoma" w:cs="Tahoma"/>
        </w:rPr>
        <w:t>in izvajalcem:</w:t>
      </w:r>
    </w:p>
    <w:p w14:paraId="054170DB" w14:textId="77777777" w:rsidR="007C465A" w:rsidRPr="00F13FD5" w:rsidRDefault="007C465A" w:rsidP="00232070">
      <w:pPr>
        <w:keepNext/>
        <w:keepLines/>
        <w:jc w:val="both"/>
        <w:rPr>
          <w:rFonts w:ascii="Tahoma" w:hAnsi="Tahoma" w:cs="Tahoma"/>
        </w:rPr>
      </w:pPr>
    </w:p>
    <w:tbl>
      <w:tblPr>
        <w:tblW w:w="6682" w:type="dxa"/>
        <w:tblInd w:w="1913"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5726"/>
        <w:gridCol w:w="211"/>
        <w:gridCol w:w="745"/>
      </w:tblGrid>
      <w:tr w:rsidR="007C465A" w:rsidRPr="00F13FD5" w14:paraId="03E49340" w14:textId="77777777" w:rsidTr="001D3263">
        <w:trPr>
          <w:trHeight w:val="170"/>
        </w:trPr>
        <w:tc>
          <w:tcPr>
            <w:tcW w:w="5726" w:type="dxa"/>
          </w:tcPr>
          <w:p w14:paraId="3A933183" w14:textId="77777777" w:rsidR="007C465A" w:rsidRPr="00F13FD5" w:rsidRDefault="007C465A" w:rsidP="00232070">
            <w:pPr>
              <w:keepNext/>
              <w:keepLines/>
              <w:jc w:val="both"/>
              <w:rPr>
                <w:rFonts w:ascii="Tahoma" w:hAnsi="Tahoma" w:cs="Tahoma"/>
                <w:b/>
              </w:rPr>
            </w:pPr>
          </w:p>
        </w:tc>
        <w:tc>
          <w:tcPr>
            <w:tcW w:w="211" w:type="dxa"/>
          </w:tcPr>
          <w:p w14:paraId="3BDF5205" w14:textId="77777777" w:rsidR="007C465A" w:rsidRPr="00F13FD5" w:rsidRDefault="007C465A" w:rsidP="00232070">
            <w:pPr>
              <w:keepNext/>
              <w:keepLines/>
              <w:jc w:val="both"/>
              <w:rPr>
                <w:rFonts w:ascii="Tahoma" w:hAnsi="Tahoma" w:cs="Tahoma"/>
              </w:rPr>
            </w:pPr>
          </w:p>
        </w:tc>
        <w:tc>
          <w:tcPr>
            <w:tcW w:w="745" w:type="dxa"/>
          </w:tcPr>
          <w:p w14:paraId="015A6515" w14:textId="77777777" w:rsidR="007C465A" w:rsidRPr="00F13FD5" w:rsidRDefault="007C465A" w:rsidP="00232070">
            <w:pPr>
              <w:keepNext/>
              <w:keepLines/>
              <w:jc w:val="both"/>
              <w:rPr>
                <w:rFonts w:ascii="Tahoma" w:hAnsi="Tahoma" w:cs="Tahoma"/>
              </w:rPr>
            </w:pPr>
          </w:p>
        </w:tc>
      </w:tr>
      <w:tr w:rsidR="007C465A" w:rsidRPr="00F13FD5" w14:paraId="5B586C30" w14:textId="77777777" w:rsidTr="001D3263">
        <w:trPr>
          <w:trHeight w:val="180"/>
        </w:trPr>
        <w:tc>
          <w:tcPr>
            <w:tcW w:w="5726" w:type="dxa"/>
          </w:tcPr>
          <w:p w14:paraId="72F1AFB3" w14:textId="77777777" w:rsidR="007C465A" w:rsidRPr="00F13FD5" w:rsidRDefault="007C465A" w:rsidP="00232070">
            <w:pPr>
              <w:keepNext/>
              <w:keepLines/>
              <w:jc w:val="both"/>
              <w:rPr>
                <w:rFonts w:ascii="Tahoma" w:hAnsi="Tahoma" w:cs="Tahoma"/>
              </w:rPr>
            </w:pPr>
          </w:p>
        </w:tc>
        <w:tc>
          <w:tcPr>
            <w:tcW w:w="211" w:type="dxa"/>
          </w:tcPr>
          <w:p w14:paraId="3CEE6D3B" w14:textId="77777777" w:rsidR="007C465A" w:rsidRPr="00F13FD5" w:rsidRDefault="007C465A" w:rsidP="00232070">
            <w:pPr>
              <w:keepNext/>
              <w:keepLines/>
              <w:jc w:val="both"/>
              <w:rPr>
                <w:rFonts w:ascii="Tahoma" w:hAnsi="Tahoma" w:cs="Tahoma"/>
              </w:rPr>
            </w:pPr>
          </w:p>
        </w:tc>
        <w:tc>
          <w:tcPr>
            <w:tcW w:w="745" w:type="dxa"/>
          </w:tcPr>
          <w:p w14:paraId="21E14D1F" w14:textId="77777777" w:rsidR="007C465A" w:rsidRPr="00F13FD5" w:rsidRDefault="007C465A" w:rsidP="00232070">
            <w:pPr>
              <w:keepNext/>
              <w:keepLines/>
              <w:jc w:val="both"/>
              <w:rPr>
                <w:rFonts w:ascii="Tahoma" w:hAnsi="Tahoma" w:cs="Tahoma"/>
              </w:rPr>
            </w:pPr>
          </w:p>
        </w:tc>
      </w:tr>
      <w:tr w:rsidR="007C465A" w:rsidRPr="00F13FD5" w14:paraId="2E3B0E55" w14:textId="77777777" w:rsidTr="001D3263">
        <w:trPr>
          <w:trHeight w:val="180"/>
        </w:trPr>
        <w:tc>
          <w:tcPr>
            <w:tcW w:w="5726" w:type="dxa"/>
          </w:tcPr>
          <w:p w14:paraId="6A3B43AD" w14:textId="77777777" w:rsidR="007C465A" w:rsidRPr="00F13FD5" w:rsidRDefault="007C465A" w:rsidP="00232070">
            <w:pPr>
              <w:keepNext/>
              <w:keepLines/>
              <w:jc w:val="both"/>
              <w:rPr>
                <w:rFonts w:ascii="Tahoma" w:hAnsi="Tahoma" w:cs="Tahoma"/>
              </w:rPr>
            </w:pPr>
          </w:p>
        </w:tc>
        <w:tc>
          <w:tcPr>
            <w:tcW w:w="211" w:type="dxa"/>
          </w:tcPr>
          <w:p w14:paraId="7EA046AB" w14:textId="77777777" w:rsidR="007C465A" w:rsidRPr="00F13FD5" w:rsidRDefault="007C465A" w:rsidP="00232070">
            <w:pPr>
              <w:keepNext/>
              <w:keepLines/>
              <w:jc w:val="both"/>
              <w:rPr>
                <w:rFonts w:ascii="Tahoma" w:hAnsi="Tahoma" w:cs="Tahoma"/>
              </w:rPr>
            </w:pPr>
          </w:p>
        </w:tc>
        <w:tc>
          <w:tcPr>
            <w:tcW w:w="745" w:type="dxa"/>
          </w:tcPr>
          <w:p w14:paraId="65C413DE" w14:textId="77777777" w:rsidR="007C465A" w:rsidRPr="00F13FD5" w:rsidRDefault="007C465A" w:rsidP="00232070">
            <w:pPr>
              <w:keepNext/>
              <w:keepLines/>
              <w:jc w:val="both"/>
              <w:rPr>
                <w:rFonts w:ascii="Tahoma" w:hAnsi="Tahoma" w:cs="Tahoma"/>
              </w:rPr>
            </w:pPr>
          </w:p>
        </w:tc>
      </w:tr>
      <w:tr w:rsidR="007C465A" w:rsidRPr="00F13FD5" w14:paraId="51FC5A4A" w14:textId="77777777" w:rsidTr="001D3263">
        <w:trPr>
          <w:trHeight w:val="361"/>
        </w:trPr>
        <w:tc>
          <w:tcPr>
            <w:tcW w:w="5726" w:type="dxa"/>
          </w:tcPr>
          <w:p w14:paraId="2AA18ED3" w14:textId="77777777" w:rsidR="007C465A" w:rsidRPr="00F13FD5" w:rsidRDefault="007C465A" w:rsidP="00232070">
            <w:pPr>
              <w:keepNext/>
              <w:keepLines/>
              <w:jc w:val="both"/>
              <w:rPr>
                <w:rFonts w:ascii="Tahoma" w:hAnsi="Tahoma" w:cs="Tahoma"/>
              </w:rPr>
            </w:pPr>
          </w:p>
        </w:tc>
        <w:tc>
          <w:tcPr>
            <w:tcW w:w="211" w:type="dxa"/>
          </w:tcPr>
          <w:p w14:paraId="12F0F41F" w14:textId="77777777" w:rsidR="007C465A" w:rsidRPr="00F13FD5" w:rsidRDefault="007C465A" w:rsidP="00232070">
            <w:pPr>
              <w:keepNext/>
              <w:keepLines/>
              <w:jc w:val="both"/>
              <w:rPr>
                <w:rFonts w:ascii="Tahoma" w:hAnsi="Tahoma" w:cs="Tahoma"/>
              </w:rPr>
            </w:pPr>
          </w:p>
        </w:tc>
        <w:tc>
          <w:tcPr>
            <w:tcW w:w="745" w:type="dxa"/>
          </w:tcPr>
          <w:p w14:paraId="40D1F6F8" w14:textId="77777777" w:rsidR="007C465A" w:rsidRPr="00F13FD5" w:rsidRDefault="007C465A" w:rsidP="00232070">
            <w:pPr>
              <w:keepNext/>
              <w:keepLines/>
              <w:jc w:val="both"/>
              <w:rPr>
                <w:rFonts w:ascii="Tahoma" w:hAnsi="Tahoma" w:cs="Tahoma"/>
              </w:rPr>
            </w:pPr>
          </w:p>
        </w:tc>
      </w:tr>
      <w:tr w:rsidR="007C465A" w:rsidRPr="00F13FD5" w14:paraId="14119C2F" w14:textId="77777777" w:rsidTr="001D3263">
        <w:trPr>
          <w:trHeight w:val="80"/>
        </w:trPr>
        <w:tc>
          <w:tcPr>
            <w:tcW w:w="5726" w:type="dxa"/>
          </w:tcPr>
          <w:p w14:paraId="5920ACB0" w14:textId="77777777" w:rsidR="007C465A" w:rsidRPr="00F13FD5" w:rsidRDefault="007C465A" w:rsidP="00232070">
            <w:pPr>
              <w:keepNext/>
              <w:keepLines/>
              <w:jc w:val="both"/>
              <w:rPr>
                <w:rFonts w:ascii="Tahoma" w:hAnsi="Tahoma" w:cs="Tahoma"/>
              </w:rPr>
            </w:pPr>
            <w:r w:rsidRPr="00F13FD5">
              <w:rPr>
                <w:rFonts w:ascii="Tahoma" w:hAnsi="Tahoma" w:cs="Tahoma"/>
              </w:rPr>
              <w:t xml:space="preserve">ki ga zastopa direktor </w:t>
            </w:r>
          </w:p>
        </w:tc>
        <w:tc>
          <w:tcPr>
            <w:tcW w:w="211" w:type="dxa"/>
          </w:tcPr>
          <w:p w14:paraId="558DB3AD" w14:textId="77777777" w:rsidR="007C465A" w:rsidRPr="00F13FD5" w:rsidRDefault="007C465A" w:rsidP="00232070">
            <w:pPr>
              <w:keepNext/>
              <w:keepLines/>
              <w:jc w:val="both"/>
              <w:rPr>
                <w:rFonts w:ascii="Tahoma" w:hAnsi="Tahoma" w:cs="Tahoma"/>
              </w:rPr>
            </w:pPr>
          </w:p>
        </w:tc>
        <w:tc>
          <w:tcPr>
            <w:tcW w:w="745" w:type="dxa"/>
          </w:tcPr>
          <w:p w14:paraId="3832E896" w14:textId="77777777" w:rsidR="007C465A" w:rsidRPr="00F13FD5" w:rsidRDefault="007C465A" w:rsidP="00232070">
            <w:pPr>
              <w:keepNext/>
              <w:keepLines/>
              <w:jc w:val="both"/>
              <w:rPr>
                <w:rFonts w:ascii="Tahoma" w:hAnsi="Tahoma" w:cs="Tahoma"/>
              </w:rPr>
            </w:pPr>
          </w:p>
        </w:tc>
      </w:tr>
      <w:tr w:rsidR="007C465A" w:rsidRPr="00F13FD5" w14:paraId="38798B59" w14:textId="77777777" w:rsidTr="001D3263">
        <w:trPr>
          <w:trHeight w:val="80"/>
        </w:trPr>
        <w:tc>
          <w:tcPr>
            <w:tcW w:w="5726" w:type="dxa"/>
          </w:tcPr>
          <w:p w14:paraId="02A17AD0" w14:textId="77777777" w:rsidR="007C465A" w:rsidRPr="00F13FD5" w:rsidRDefault="007C465A" w:rsidP="00232070">
            <w:pPr>
              <w:keepNext/>
              <w:keepLines/>
              <w:jc w:val="both"/>
              <w:rPr>
                <w:rFonts w:ascii="Tahoma" w:hAnsi="Tahoma" w:cs="Tahoma"/>
                <w:b/>
              </w:rPr>
            </w:pPr>
          </w:p>
        </w:tc>
        <w:tc>
          <w:tcPr>
            <w:tcW w:w="211" w:type="dxa"/>
          </w:tcPr>
          <w:p w14:paraId="07F138D6" w14:textId="77777777" w:rsidR="007C465A" w:rsidRPr="00F13FD5" w:rsidRDefault="007C465A" w:rsidP="00232070">
            <w:pPr>
              <w:keepNext/>
              <w:keepLines/>
              <w:jc w:val="both"/>
              <w:rPr>
                <w:rFonts w:ascii="Tahoma" w:hAnsi="Tahoma" w:cs="Tahoma"/>
              </w:rPr>
            </w:pPr>
          </w:p>
        </w:tc>
        <w:tc>
          <w:tcPr>
            <w:tcW w:w="745" w:type="dxa"/>
          </w:tcPr>
          <w:p w14:paraId="4C1E10DB" w14:textId="77777777" w:rsidR="007C465A" w:rsidRPr="00F13FD5" w:rsidRDefault="007C465A" w:rsidP="00232070">
            <w:pPr>
              <w:keepNext/>
              <w:keepLines/>
              <w:jc w:val="both"/>
              <w:rPr>
                <w:rFonts w:ascii="Tahoma" w:hAnsi="Tahoma" w:cs="Tahoma"/>
              </w:rPr>
            </w:pPr>
          </w:p>
        </w:tc>
      </w:tr>
      <w:tr w:rsidR="007C465A" w:rsidRPr="00F13FD5" w14:paraId="7DAA8F91" w14:textId="77777777" w:rsidTr="001D3263">
        <w:trPr>
          <w:trHeight w:val="80"/>
        </w:trPr>
        <w:tc>
          <w:tcPr>
            <w:tcW w:w="5726" w:type="dxa"/>
          </w:tcPr>
          <w:p w14:paraId="29E3B22B" w14:textId="77777777" w:rsidR="007C465A" w:rsidRPr="00F13FD5" w:rsidRDefault="007C465A" w:rsidP="00232070">
            <w:pPr>
              <w:keepNext/>
              <w:keepLines/>
              <w:jc w:val="both"/>
              <w:rPr>
                <w:rFonts w:ascii="Tahoma" w:hAnsi="Tahoma" w:cs="Tahoma"/>
                <w:b/>
              </w:rPr>
            </w:pPr>
          </w:p>
        </w:tc>
        <w:tc>
          <w:tcPr>
            <w:tcW w:w="211" w:type="dxa"/>
          </w:tcPr>
          <w:p w14:paraId="1F36F77C" w14:textId="77777777" w:rsidR="007C465A" w:rsidRPr="00F13FD5" w:rsidRDefault="007C465A" w:rsidP="00232070">
            <w:pPr>
              <w:keepNext/>
              <w:keepLines/>
              <w:jc w:val="both"/>
              <w:rPr>
                <w:rFonts w:ascii="Tahoma" w:hAnsi="Tahoma" w:cs="Tahoma"/>
              </w:rPr>
            </w:pPr>
          </w:p>
        </w:tc>
        <w:tc>
          <w:tcPr>
            <w:tcW w:w="745" w:type="dxa"/>
          </w:tcPr>
          <w:p w14:paraId="1AC11E0D" w14:textId="77777777" w:rsidR="007C465A" w:rsidRPr="00F13FD5" w:rsidRDefault="007C465A" w:rsidP="00232070">
            <w:pPr>
              <w:keepNext/>
              <w:keepLines/>
              <w:jc w:val="both"/>
              <w:rPr>
                <w:rFonts w:ascii="Tahoma" w:hAnsi="Tahoma" w:cs="Tahoma"/>
              </w:rPr>
            </w:pPr>
          </w:p>
        </w:tc>
      </w:tr>
      <w:tr w:rsidR="007C465A" w:rsidRPr="00F13FD5" w14:paraId="57658ED4" w14:textId="77777777" w:rsidTr="001D3263">
        <w:trPr>
          <w:trHeight w:val="80"/>
        </w:trPr>
        <w:tc>
          <w:tcPr>
            <w:tcW w:w="5726" w:type="dxa"/>
          </w:tcPr>
          <w:p w14:paraId="1352AC62" w14:textId="77777777" w:rsidR="007C465A" w:rsidRPr="00F13FD5" w:rsidRDefault="007C465A" w:rsidP="00232070">
            <w:pPr>
              <w:keepNext/>
              <w:keepLines/>
              <w:jc w:val="both"/>
              <w:rPr>
                <w:rFonts w:ascii="Tahoma" w:hAnsi="Tahoma" w:cs="Tahoma"/>
              </w:rPr>
            </w:pPr>
            <w:r w:rsidRPr="00F13FD5">
              <w:rPr>
                <w:rFonts w:ascii="Tahoma" w:hAnsi="Tahoma" w:cs="Tahoma"/>
              </w:rPr>
              <w:t xml:space="preserve">Identifikacijska številka za DDV: </w:t>
            </w:r>
          </w:p>
        </w:tc>
        <w:tc>
          <w:tcPr>
            <w:tcW w:w="211" w:type="dxa"/>
          </w:tcPr>
          <w:p w14:paraId="65ABE512" w14:textId="77777777" w:rsidR="007C465A" w:rsidRPr="00F13FD5" w:rsidRDefault="007C465A" w:rsidP="00232070">
            <w:pPr>
              <w:keepNext/>
              <w:keepLines/>
              <w:jc w:val="both"/>
              <w:rPr>
                <w:rFonts w:ascii="Tahoma" w:hAnsi="Tahoma" w:cs="Tahoma"/>
              </w:rPr>
            </w:pPr>
          </w:p>
        </w:tc>
        <w:tc>
          <w:tcPr>
            <w:tcW w:w="745" w:type="dxa"/>
          </w:tcPr>
          <w:p w14:paraId="0E7FC998" w14:textId="77777777" w:rsidR="007C465A" w:rsidRPr="00F13FD5" w:rsidRDefault="007C465A" w:rsidP="00232070">
            <w:pPr>
              <w:keepNext/>
              <w:keepLines/>
              <w:jc w:val="both"/>
              <w:rPr>
                <w:rFonts w:ascii="Tahoma" w:hAnsi="Tahoma" w:cs="Tahoma"/>
              </w:rPr>
            </w:pPr>
          </w:p>
        </w:tc>
      </w:tr>
      <w:tr w:rsidR="007C465A" w:rsidRPr="00F13FD5" w14:paraId="0ABEFD6E" w14:textId="77777777" w:rsidTr="001D3263">
        <w:trPr>
          <w:trHeight w:val="80"/>
        </w:trPr>
        <w:tc>
          <w:tcPr>
            <w:tcW w:w="5726" w:type="dxa"/>
            <w:vAlign w:val="center"/>
          </w:tcPr>
          <w:p w14:paraId="093C9FCE" w14:textId="77777777" w:rsidR="00EA7B5E" w:rsidRDefault="007C465A" w:rsidP="00232070">
            <w:pPr>
              <w:keepNext/>
              <w:keepLines/>
              <w:jc w:val="both"/>
              <w:rPr>
                <w:rFonts w:ascii="Tahoma" w:hAnsi="Tahoma" w:cs="Tahoma"/>
              </w:rPr>
            </w:pPr>
            <w:r w:rsidRPr="00F13FD5">
              <w:rPr>
                <w:rFonts w:ascii="Tahoma" w:hAnsi="Tahoma" w:cs="Tahoma"/>
              </w:rPr>
              <w:t xml:space="preserve">Matična številka: </w:t>
            </w:r>
          </w:p>
          <w:p w14:paraId="6E254736" w14:textId="118C9253" w:rsidR="007C465A" w:rsidRPr="00F13FD5" w:rsidRDefault="00EA7B5E" w:rsidP="00232070">
            <w:pPr>
              <w:keepNext/>
              <w:keepLines/>
              <w:jc w:val="both"/>
              <w:rPr>
                <w:rFonts w:ascii="Tahoma" w:hAnsi="Tahoma" w:cs="Tahoma"/>
              </w:rPr>
            </w:pPr>
            <w:r w:rsidRPr="00770191">
              <w:rPr>
                <w:rFonts w:ascii="Tahoma" w:hAnsi="Tahoma" w:cs="Tahoma"/>
              </w:rPr>
              <w:t xml:space="preserve">(v nadaljevanju: </w:t>
            </w:r>
            <w:r>
              <w:rPr>
                <w:rFonts w:ascii="Tahoma" w:hAnsi="Tahoma" w:cs="Tahoma"/>
              </w:rPr>
              <w:t>izvajalec</w:t>
            </w:r>
            <w:r w:rsidRPr="00770191">
              <w:rPr>
                <w:rFonts w:ascii="Tahoma" w:hAnsi="Tahoma" w:cs="Tahoma"/>
              </w:rPr>
              <w:t>)</w:t>
            </w:r>
            <w:r w:rsidR="007C465A" w:rsidRPr="00F13FD5">
              <w:rPr>
                <w:rFonts w:ascii="Tahoma" w:hAnsi="Tahoma" w:cs="Tahoma"/>
              </w:rPr>
              <w:t xml:space="preserve">  </w:t>
            </w:r>
          </w:p>
        </w:tc>
        <w:tc>
          <w:tcPr>
            <w:tcW w:w="211" w:type="dxa"/>
          </w:tcPr>
          <w:p w14:paraId="2729C78C" w14:textId="77777777" w:rsidR="007C465A" w:rsidRPr="00F13FD5" w:rsidRDefault="007C465A" w:rsidP="00232070">
            <w:pPr>
              <w:keepNext/>
              <w:keepLines/>
              <w:jc w:val="both"/>
              <w:rPr>
                <w:rFonts w:ascii="Tahoma" w:hAnsi="Tahoma" w:cs="Tahoma"/>
              </w:rPr>
            </w:pPr>
          </w:p>
        </w:tc>
        <w:tc>
          <w:tcPr>
            <w:tcW w:w="745" w:type="dxa"/>
          </w:tcPr>
          <w:p w14:paraId="08D9131D" w14:textId="77777777" w:rsidR="007C465A" w:rsidRPr="00F13FD5" w:rsidRDefault="007C465A" w:rsidP="00232070">
            <w:pPr>
              <w:keepNext/>
              <w:keepLines/>
              <w:jc w:val="both"/>
              <w:rPr>
                <w:rFonts w:ascii="Tahoma" w:hAnsi="Tahoma" w:cs="Tahoma"/>
              </w:rPr>
            </w:pPr>
          </w:p>
        </w:tc>
      </w:tr>
    </w:tbl>
    <w:p w14:paraId="5C0D19C9" w14:textId="77777777" w:rsidR="007C465A" w:rsidRPr="00F13FD5" w:rsidRDefault="007C465A" w:rsidP="00232070">
      <w:pPr>
        <w:keepNext/>
        <w:keepLines/>
        <w:spacing w:after="200" w:line="276" w:lineRule="auto"/>
        <w:rPr>
          <w:rFonts w:ascii="Tahoma" w:eastAsia="Frutiger" w:hAnsi="Tahoma" w:cs="Tahoma"/>
          <w:b/>
          <w:lang w:eastAsia="en-US"/>
        </w:rPr>
      </w:pPr>
    </w:p>
    <w:p w14:paraId="7DA31007" w14:textId="3ECC49D6"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UVODN</w:t>
      </w:r>
      <w:r w:rsidR="00D618CE" w:rsidRPr="00926B2F">
        <w:rPr>
          <w:rFonts w:ascii="Tahoma" w:eastAsia="Frutiger" w:hAnsi="Tahoma" w:cs="Tahoma"/>
          <w:b/>
          <w:lang w:eastAsia="en-US"/>
        </w:rPr>
        <w:t>E</w:t>
      </w:r>
      <w:r w:rsidRPr="00926B2F">
        <w:rPr>
          <w:rFonts w:ascii="Tahoma" w:eastAsia="Frutiger" w:hAnsi="Tahoma" w:cs="Tahoma"/>
          <w:b/>
          <w:lang w:eastAsia="en-US"/>
        </w:rPr>
        <w:t xml:space="preserve"> UGOTOVIT</w:t>
      </w:r>
      <w:r w:rsidR="00D618CE" w:rsidRPr="00926B2F">
        <w:rPr>
          <w:rFonts w:ascii="Tahoma" w:eastAsia="Frutiger" w:hAnsi="Tahoma" w:cs="Tahoma"/>
          <w:b/>
          <w:lang w:eastAsia="en-US"/>
        </w:rPr>
        <w:t>VE</w:t>
      </w:r>
    </w:p>
    <w:p w14:paraId="73AADED7" w14:textId="77777777" w:rsidR="007C465A" w:rsidRPr="00926B2F" w:rsidRDefault="007C465A" w:rsidP="00232070">
      <w:pPr>
        <w:pStyle w:val="Odstavekseznama"/>
        <w:keepNext/>
        <w:keepLines/>
        <w:ind w:left="426"/>
        <w:rPr>
          <w:rFonts w:ascii="Tahoma" w:eastAsia="Frutiger" w:hAnsi="Tahoma" w:cs="Tahoma"/>
          <w:b/>
          <w:lang w:eastAsia="en-US"/>
        </w:rPr>
      </w:pPr>
    </w:p>
    <w:p w14:paraId="7D33D982" w14:textId="77777777" w:rsidR="007C465A" w:rsidRPr="00926B2F" w:rsidRDefault="007C465A"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492C56B9" w14:textId="77777777" w:rsidR="007C465A" w:rsidRPr="00926B2F" w:rsidRDefault="007C465A" w:rsidP="00232070">
      <w:pPr>
        <w:keepNext/>
        <w:keepLines/>
        <w:ind w:left="454"/>
        <w:rPr>
          <w:rFonts w:ascii="Tahoma" w:eastAsia="Frutiger" w:hAnsi="Tahoma" w:cs="Tahoma"/>
          <w:lang w:eastAsia="en-US"/>
        </w:rPr>
      </w:pPr>
    </w:p>
    <w:p w14:paraId="4507D2D8" w14:textId="77777777" w:rsidR="007C465A" w:rsidRPr="00926B2F" w:rsidRDefault="007C465A"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Pogodbeni stranki ugotavljata, da:</w:t>
      </w:r>
    </w:p>
    <w:p w14:paraId="583087ED" w14:textId="777A488A" w:rsidR="007C465A" w:rsidRPr="00926B2F" w:rsidRDefault="007C465A"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 xml:space="preserve">je JAVNI HOLDING Ljubljana d.o.o., </w:t>
      </w:r>
      <w:r w:rsidRPr="00926B2F">
        <w:rPr>
          <w:rFonts w:ascii="Tahoma" w:hAnsi="Tahoma" w:cs="Tahoma"/>
        </w:rPr>
        <w:t xml:space="preserve">Verovškova ulica 70, 1000 Ljubljana, po pooblastilu naročnika </w:t>
      </w:r>
      <w:r w:rsidRPr="00926B2F">
        <w:rPr>
          <w:rFonts w:ascii="Tahoma" w:eastAsia="Frutiger" w:hAnsi="Tahoma" w:cs="Tahoma"/>
          <w:lang w:eastAsia="en-US"/>
        </w:rPr>
        <w:t xml:space="preserve">JAVNO PODJETJE VODOVOD KANALIZACIJA SNAGA d.o.o. izvedel postopek oddaje javnega naročila za pridobitev izvajalca del za </w:t>
      </w:r>
      <w:r w:rsidR="00395171" w:rsidRPr="00926B2F">
        <w:rPr>
          <w:rFonts w:ascii="Tahoma" w:eastAsia="Frutiger" w:hAnsi="Tahoma" w:cs="Tahoma"/>
          <w:lang w:eastAsia="en-US"/>
        </w:rPr>
        <w:t>»</w:t>
      </w:r>
      <w:r w:rsidR="00637A5B" w:rsidRPr="00926B2F">
        <w:rPr>
          <w:rFonts w:ascii="Tahoma" w:hAnsi="Tahoma" w:cs="Tahoma"/>
          <w:bCs/>
          <w:caps/>
        </w:rPr>
        <w:t>Dobava in zamenjava puhal, redno in izredno vzdrževanje puhal ter dobava nadomestnih delov na IČN Barje</w:t>
      </w:r>
      <w:r w:rsidR="00395171" w:rsidRPr="00926B2F">
        <w:rPr>
          <w:rFonts w:ascii="Tahoma" w:hAnsi="Tahoma" w:cs="Tahoma"/>
          <w:b/>
          <w:caps/>
        </w:rPr>
        <w:t>«</w:t>
      </w:r>
      <w:r w:rsidRPr="00926B2F">
        <w:rPr>
          <w:rFonts w:ascii="Tahoma" w:eastAsia="Frutiger" w:hAnsi="Tahoma" w:cs="Tahoma"/>
          <w:lang w:eastAsia="en-US"/>
        </w:rPr>
        <w:t>,</w:t>
      </w:r>
    </w:p>
    <w:p w14:paraId="6EDB92F1" w14:textId="733B675E" w:rsidR="007C465A" w:rsidRPr="00926B2F" w:rsidRDefault="007C465A"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je bil izvajalec izbran na podlagi izvedenega postopka naročila male vrednosti skladno s 47. členom Zakona o javnem naročanju (Ur. l. RS, št. 91/15 s spremembami; v nadaljevanju: ZJN-3);</w:t>
      </w:r>
    </w:p>
    <w:p w14:paraId="35891039" w14:textId="76D83233" w:rsidR="00504937" w:rsidRPr="00926B2F" w:rsidRDefault="007C465A"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je bilo obvestilo o javnem naročilu objavljeno na Portalu javnih naročil dne ………….. pod številko objave ………………………</w:t>
      </w:r>
      <w:r w:rsidR="00395171" w:rsidRPr="00926B2F">
        <w:rPr>
          <w:rFonts w:ascii="Tahoma" w:eastAsia="Frutiger" w:hAnsi="Tahoma" w:cs="Tahoma"/>
          <w:lang w:eastAsia="en-US"/>
        </w:rPr>
        <w:t>,</w:t>
      </w:r>
    </w:p>
    <w:p w14:paraId="7C511BE8" w14:textId="46D4AE52" w:rsidR="00981BFB" w:rsidRPr="00926B2F" w:rsidRDefault="00981BFB" w:rsidP="00232070">
      <w:pPr>
        <w:keepNext/>
        <w:keepLines/>
        <w:numPr>
          <w:ilvl w:val="0"/>
          <w:numId w:val="22"/>
        </w:numPr>
        <w:ind w:left="720"/>
        <w:jc w:val="both"/>
        <w:rPr>
          <w:rFonts w:ascii="Tahoma" w:hAnsi="Tahoma" w:cs="Tahoma"/>
        </w:rPr>
      </w:pPr>
      <w:r w:rsidRPr="00926B2F">
        <w:rPr>
          <w:rFonts w:ascii="Tahoma" w:hAnsi="Tahoma" w:cs="Tahoma"/>
        </w:rPr>
        <w:lastRenderedPageBreak/>
        <w:t xml:space="preserve">da je naročnik izvajalca izbral na podlagi </w:t>
      </w:r>
      <w:r w:rsidR="00504937" w:rsidRPr="00926B2F">
        <w:rPr>
          <w:rFonts w:ascii="Tahoma" w:hAnsi="Tahoma" w:cs="Tahoma"/>
        </w:rPr>
        <w:t>cenovno</w:t>
      </w:r>
      <w:r w:rsidRPr="00926B2F">
        <w:rPr>
          <w:rFonts w:ascii="Tahoma" w:hAnsi="Tahoma" w:cs="Tahoma"/>
        </w:rPr>
        <w:t xml:space="preserve"> najugodnejše ponudbe št. _______ z dne _____________ (v nadaljevanju: ponudba izvajalca), ki je kot Priloga št. </w:t>
      </w:r>
      <w:r w:rsidR="00D57AC6">
        <w:rPr>
          <w:rFonts w:ascii="Tahoma" w:hAnsi="Tahoma" w:cs="Tahoma"/>
        </w:rPr>
        <w:t>2</w:t>
      </w:r>
      <w:r w:rsidRPr="00926B2F">
        <w:rPr>
          <w:rFonts w:ascii="Tahoma" w:hAnsi="Tahoma" w:cs="Tahoma"/>
        </w:rPr>
        <w:t xml:space="preserve"> sestavni del te pogodbe, in na podlagi pogojev in meril, opredeljenih v razpisni dokumentaciji naročnika št. </w:t>
      </w:r>
      <w:r w:rsidR="00AC1EC9" w:rsidRPr="00926B2F">
        <w:rPr>
          <w:rFonts w:ascii="Tahoma" w:hAnsi="Tahoma" w:cs="Tahoma"/>
        </w:rPr>
        <w:t>VKS-59/26</w:t>
      </w:r>
      <w:r w:rsidRPr="00926B2F">
        <w:rPr>
          <w:rFonts w:ascii="Tahoma" w:hAnsi="Tahoma" w:cs="Tahoma"/>
        </w:rPr>
        <w:t xml:space="preserve"> (v</w:t>
      </w:r>
      <w:r w:rsidR="007D35C1">
        <w:rPr>
          <w:rFonts w:ascii="Tahoma" w:hAnsi="Tahoma" w:cs="Tahoma"/>
        </w:rPr>
        <w:t> </w:t>
      </w:r>
      <w:r w:rsidRPr="00926B2F">
        <w:rPr>
          <w:rFonts w:ascii="Tahoma" w:hAnsi="Tahoma" w:cs="Tahoma"/>
        </w:rPr>
        <w:t>nadaljevanju: razpisna dokumentacija).</w:t>
      </w:r>
    </w:p>
    <w:p w14:paraId="5D8AF823" w14:textId="77777777" w:rsidR="007C465A" w:rsidRPr="00926B2F" w:rsidRDefault="007C465A"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 xml:space="preserve">se pogodba sklepa za obdobje od dneva sklenitve pogodbe do izpolnitve vseh obveznosti iz pogodbe. </w:t>
      </w:r>
    </w:p>
    <w:p w14:paraId="73CF8CCB" w14:textId="77777777" w:rsidR="007C465A" w:rsidRPr="00926B2F" w:rsidRDefault="007C465A" w:rsidP="00232070">
      <w:pPr>
        <w:keepNext/>
        <w:keepLines/>
        <w:jc w:val="both"/>
        <w:rPr>
          <w:rFonts w:ascii="Tahoma" w:eastAsia="Frutiger" w:hAnsi="Tahoma" w:cs="Tahoma"/>
          <w:lang w:eastAsia="en-US"/>
        </w:rPr>
      </w:pPr>
    </w:p>
    <w:p w14:paraId="7C5932AA" w14:textId="45501E69" w:rsidR="007C465A" w:rsidRPr="00926B2F" w:rsidRDefault="007C465A" w:rsidP="00232070">
      <w:pPr>
        <w:keepNext/>
        <w:keepLines/>
        <w:jc w:val="both"/>
        <w:rPr>
          <w:rFonts w:ascii="Tahoma" w:hAnsi="Tahoma" w:cs="Tahoma"/>
          <w:i/>
        </w:rPr>
      </w:pPr>
      <w:r w:rsidRPr="00926B2F">
        <w:rPr>
          <w:rFonts w:ascii="Tahoma" w:hAnsi="Tahoma" w:cs="Tahoma"/>
          <w:i/>
        </w:rPr>
        <w:t xml:space="preserve">Členi spodaj se upoštevajo </w:t>
      </w:r>
      <w:r w:rsidRPr="00926B2F">
        <w:rPr>
          <w:rFonts w:ascii="Tahoma" w:hAnsi="Tahoma" w:cs="Tahoma"/>
          <w:i/>
          <w:u w:val="single"/>
        </w:rPr>
        <w:t>v primeru skupne ponudbe</w:t>
      </w:r>
      <w:r w:rsidRPr="00926B2F">
        <w:rPr>
          <w:rFonts w:ascii="Tahoma" w:hAnsi="Tahoma" w:cs="Tahoma"/>
          <w:i/>
        </w:rPr>
        <w:t xml:space="preserve"> in se</w:t>
      </w:r>
      <w:r w:rsidR="00581613">
        <w:rPr>
          <w:rFonts w:ascii="Tahoma" w:hAnsi="Tahoma" w:cs="Tahoma"/>
          <w:i/>
        </w:rPr>
        <w:t xml:space="preserve"> </w:t>
      </w:r>
      <w:r w:rsidRPr="00926B2F">
        <w:rPr>
          <w:rFonts w:ascii="Tahoma" w:hAnsi="Tahoma" w:cs="Tahoma"/>
          <w:i/>
        </w:rPr>
        <w:t>v nadaljevanju pogodbe ustrezno preštevilčijo, v nasprotnem primeru se členi izbrišejo:</w:t>
      </w:r>
    </w:p>
    <w:p w14:paraId="04F9ABC2" w14:textId="77777777" w:rsidR="007C465A" w:rsidRPr="00926B2F" w:rsidRDefault="007C465A" w:rsidP="00232070">
      <w:pPr>
        <w:keepNext/>
        <w:keepLines/>
        <w:jc w:val="both"/>
        <w:rPr>
          <w:rFonts w:ascii="Tahoma" w:hAnsi="Tahoma" w:cs="Tahoma"/>
        </w:rPr>
      </w:pPr>
    </w:p>
    <w:p w14:paraId="793ED8A9" w14:textId="6C3DCE9F" w:rsidR="007C465A" w:rsidRPr="00581613" w:rsidRDefault="007C465A" w:rsidP="00232070">
      <w:pPr>
        <w:pStyle w:val="Odstavekseznama"/>
        <w:keepNext/>
        <w:keepLines/>
        <w:numPr>
          <w:ilvl w:val="0"/>
          <w:numId w:val="20"/>
        </w:numPr>
        <w:jc w:val="center"/>
        <w:rPr>
          <w:rFonts w:ascii="Tahoma" w:hAnsi="Tahoma" w:cs="Tahoma"/>
        </w:rPr>
      </w:pPr>
      <w:r w:rsidRPr="00581613">
        <w:rPr>
          <w:rFonts w:ascii="Tahoma" w:hAnsi="Tahoma" w:cs="Tahoma"/>
        </w:rPr>
        <w:t>člen</w:t>
      </w:r>
    </w:p>
    <w:p w14:paraId="7B0ACB85" w14:textId="77777777" w:rsidR="007C465A" w:rsidRPr="00926B2F" w:rsidRDefault="007C465A" w:rsidP="00232070">
      <w:pPr>
        <w:keepNext/>
        <w:keepLines/>
        <w:jc w:val="both"/>
        <w:rPr>
          <w:rFonts w:ascii="Tahoma" w:hAnsi="Tahoma" w:cs="Tahoma"/>
        </w:rPr>
      </w:pPr>
    </w:p>
    <w:p w14:paraId="682E9E88" w14:textId="77777777" w:rsidR="007C465A" w:rsidRPr="00926B2F" w:rsidRDefault="007C465A" w:rsidP="00232070">
      <w:pPr>
        <w:keepNext/>
        <w:keepLines/>
        <w:jc w:val="both"/>
        <w:rPr>
          <w:rFonts w:ascii="Tahoma" w:hAnsi="Tahoma" w:cs="Tahoma"/>
          <w:lang w:eastAsia="x-none"/>
        </w:rPr>
      </w:pPr>
      <w:r w:rsidRPr="00926B2F">
        <w:rPr>
          <w:rFonts w:ascii="Tahoma" w:hAnsi="Tahoma" w:cs="Tahoma"/>
          <w:lang w:eastAsia="x-none"/>
        </w:rPr>
        <w:t>Stranke na strani izvajalca izmed sebe sporazumno izberejo vodilnega partnerja oziroma nosilca posla po tej pogodbi, ki je:</w:t>
      </w:r>
    </w:p>
    <w:p w14:paraId="5F84B2ED" w14:textId="77777777" w:rsidR="007C465A" w:rsidRPr="00926B2F" w:rsidRDefault="007C465A" w:rsidP="00232070">
      <w:pPr>
        <w:keepNext/>
        <w:keepLines/>
        <w:jc w:val="both"/>
        <w:rPr>
          <w:rFonts w:ascii="Tahoma" w:hAnsi="Tahoma" w:cs="Tahoma"/>
          <w:lang w:eastAsia="x-none"/>
        </w:rPr>
      </w:pPr>
    </w:p>
    <w:p w14:paraId="00D1210B" w14:textId="77777777" w:rsidR="007C465A" w:rsidRPr="00926B2F" w:rsidRDefault="007C465A" w:rsidP="00232070">
      <w:pPr>
        <w:keepNext/>
        <w:keepLines/>
        <w:jc w:val="center"/>
        <w:rPr>
          <w:rFonts w:ascii="Tahoma" w:hAnsi="Tahoma" w:cs="Tahoma"/>
          <w:bCs/>
          <w:lang w:eastAsia="x-none"/>
        </w:rPr>
      </w:pPr>
      <w:r w:rsidRPr="00926B2F">
        <w:rPr>
          <w:rFonts w:ascii="Tahoma" w:hAnsi="Tahoma" w:cs="Tahoma"/>
          <w:bCs/>
          <w:lang w:eastAsia="x-none"/>
        </w:rPr>
        <w:t>………………………………….</w:t>
      </w:r>
    </w:p>
    <w:p w14:paraId="71ED4888" w14:textId="77777777" w:rsidR="007C465A" w:rsidRPr="00926B2F" w:rsidRDefault="007C465A" w:rsidP="00232070">
      <w:pPr>
        <w:keepNext/>
        <w:keepLines/>
        <w:jc w:val="both"/>
        <w:rPr>
          <w:rFonts w:ascii="Tahoma" w:hAnsi="Tahoma" w:cs="Tahoma"/>
          <w:lang w:eastAsia="x-none"/>
        </w:rPr>
      </w:pPr>
    </w:p>
    <w:p w14:paraId="370489AF" w14:textId="77777777" w:rsidR="007C465A" w:rsidRPr="00926B2F" w:rsidRDefault="007C465A" w:rsidP="00232070">
      <w:pPr>
        <w:keepNext/>
        <w:keepLines/>
        <w:spacing w:after="120"/>
        <w:jc w:val="both"/>
        <w:rPr>
          <w:rFonts w:ascii="Tahoma" w:hAnsi="Tahoma" w:cs="Tahoma"/>
          <w:lang w:eastAsia="x-none"/>
        </w:rPr>
      </w:pPr>
      <w:r w:rsidRPr="00926B2F">
        <w:rPr>
          <w:rFonts w:ascii="Tahoma" w:hAnsi="Tahoma" w:cs="Tahoma"/>
          <w:lang w:eastAsia="x-none"/>
        </w:rPr>
        <w:t>Nosilec posla bo pri izvajanju te pogodbe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te pogodbe opravlja za vsako od ostalih strank naslednje naloge:</w:t>
      </w:r>
    </w:p>
    <w:p w14:paraId="4422E2C1" w14:textId="77777777" w:rsidR="007C465A" w:rsidRPr="00926B2F" w:rsidRDefault="007C465A" w:rsidP="00232070">
      <w:pPr>
        <w:keepNext/>
        <w:keepLines/>
        <w:numPr>
          <w:ilvl w:val="0"/>
          <w:numId w:val="22"/>
        </w:numPr>
        <w:ind w:left="720"/>
        <w:jc w:val="both"/>
        <w:rPr>
          <w:rFonts w:ascii="Tahoma" w:hAnsi="Tahoma" w:cs="Tahoma"/>
          <w:lang w:eastAsia="x-none"/>
        </w:rPr>
      </w:pPr>
      <w:r w:rsidRPr="00926B2F">
        <w:rPr>
          <w:rFonts w:ascii="Tahoma" w:hAnsi="Tahoma" w:cs="Tahoma"/>
          <w:lang w:eastAsia="x-none"/>
        </w:rPr>
        <w:t>komunicira z naročnikom,</w:t>
      </w:r>
    </w:p>
    <w:p w14:paraId="0961DA56" w14:textId="77777777" w:rsidR="007C465A" w:rsidRPr="00926B2F" w:rsidRDefault="007C465A" w:rsidP="00232070">
      <w:pPr>
        <w:keepNext/>
        <w:keepLines/>
        <w:numPr>
          <w:ilvl w:val="0"/>
          <w:numId w:val="22"/>
        </w:numPr>
        <w:ind w:left="720"/>
        <w:jc w:val="both"/>
        <w:rPr>
          <w:rFonts w:ascii="Tahoma" w:hAnsi="Tahoma" w:cs="Tahoma"/>
          <w:lang w:eastAsia="x-none"/>
        </w:rPr>
      </w:pPr>
      <w:r w:rsidRPr="00926B2F">
        <w:rPr>
          <w:rFonts w:ascii="Tahoma" w:hAnsi="Tahoma" w:cs="Tahoma"/>
          <w:lang w:eastAsia="x-none"/>
        </w:rPr>
        <w:t>znotraj pogodbenega razmerja sprejema zaveze v zvezi z izvajanjem posla, ki v razmerju do naročnika zavezujejo tudi vse ostale stranke na strani izvajalca,</w:t>
      </w:r>
    </w:p>
    <w:p w14:paraId="0A01CF04" w14:textId="77777777" w:rsidR="007C465A" w:rsidRPr="00926B2F" w:rsidRDefault="007C465A" w:rsidP="00232070">
      <w:pPr>
        <w:keepNext/>
        <w:keepLines/>
        <w:numPr>
          <w:ilvl w:val="0"/>
          <w:numId w:val="22"/>
        </w:numPr>
        <w:ind w:left="720"/>
        <w:jc w:val="both"/>
        <w:rPr>
          <w:rFonts w:ascii="Tahoma" w:hAnsi="Tahoma" w:cs="Tahoma"/>
          <w:lang w:eastAsia="x-none"/>
        </w:rPr>
      </w:pPr>
      <w:r w:rsidRPr="00926B2F">
        <w:rPr>
          <w:rFonts w:ascii="Tahoma" w:hAnsi="Tahoma" w:cs="Tahoma"/>
          <w:lang w:eastAsia="x-none"/>
        </w:rPr>
        <w:t>izstavlja finančna zavarovanja,</w:t>
      </w:r>
    </w:p>
    <w:p w14:paraId="026F81A8" w14:textId="678E06BE" w:rsidR="007C465A" w:rsidRPr="00926B2F" w:rsidRDefault="007C465A" w:rsidP="00232070">
      <w:pPr>
        <w:keepNext/>
        <w:keepLines/>
        <w:numPr>
          <w:ilvl w:val="0"/>
          <w:numId w:val="22"/>
        </w:numPr>
        <w:ind w:left="720"/>
        <w:jc w:val="both"/>
        <w:rPr>
          <w:rFonts w:ascii="Tahoma" w:hAnsi="Tahoma" w:cs="Tahoma"/>
          <w:lang w:eastAsia="x-none"/>
        </w:rPr>
      </w:pPr>
      <w:r w:rsidRPr="00926B2F">
        <w:rPr>
          <w:rFonts w:ascii="Tahoma" w:hAnsi="Tahoma" w:cs="Tahoma"/>
          <w:lang w:eastAsia="x-none"/>
        </w:rPr>
        <w:t xml:space="preserve">izstavlja </w:t>
      </w:r>
      <w:r w:rsidR="006057EA">
        <w:rPr>
          <w:rFonts w:ascii="Tahoma" w:hAnsi="Tahoma" w:cs="Tahoma"/>
          <w:lang w:eastAsia="x-none"/>
        </w:rPr>
        <w:t>račune</w:t>
      </w:r>
      <w:r w:rsidRPr="00926B2F">
        <w:rPr>
          <w:rFonts w:ascii="Tahoma" w:hAnsi="Tahoma" w:cs="Tahoma"/>
          <w:lang w:eastAsia="x-none"/>
        </w:rPr>
        <w:t xml:space="preserve"> v skladu s </w:t>
      </w:r>
      <w:r w:rsidR="006057EA">
        <w:rPr>
          <w:rFonts w:ascii="Tahoma" w:hAnsi="Tahoma" w:cs="Tahoma"/>
          <w:lang w:eastAsia="x-none"/>
        </w:rPr>
        <w:t xml:space="preserve">to </w:t>
      </w:r>
      <w:r w:rsidRPr="00926B2F">
        <w:rPr>
          <w:rFonts w:ascii="Tahoma" w:hAnsi="Tahoma" w:cs="Tahoma"/>
          <w:lang w:eastAsia="x-none"/>
        </w:rPr>
        <w:t>pogodbo.</w:t>
      </w:r>
    </w:p>
    <w:p w14:paraId="0ACDBC29" w14:textId="77777777" w:rsidR="007C465A" w:rsidRPr="00926B2F" w:rsidRDefault="007C465A" w:rsidP="00232070">
      <w:pPr>
        <w:keepNext/>
        <w:keepLines/>
        <w:jc w:val="both"/>
        <w:rPr>
          <w:rFonts w:ascii="Tahoma" w:hAnsi="Tahoma" w:cs="Tahoma"/>
          <w:lang w:eastAsia="x-none"/>
        </w:rPr>
      </w:pPr>
    </w:p>
    <w:p w14:paraId="11B8383B" w14:textId="77777777" w:rsidR="007C465A" w:rsidRPr="00926B2F" w:rsidRDefault="007C465A" w:rsidP="00232070">
      <w:pPr>
        <w:keepNext/>
        <w:keepLines/>
        <w:jc w:val="both"/>
        <w:rPr>
          <w:rFonts w:ascii="Tahoma" w:hAnsi="Tahoma" w:cs="Tahoma"/>
          <w:lang w:eastAsia="x-none"/>
        </w:rPr>
      </w:pPr>
      <w:r w:rsidRPr="00926B2F">
        <w:rPr>
          <w:rFonts w:ascii="Tahoma" w:hAnsi="Tahoma" w:cs="Tahoma"/>
          <w:lang w:eastAsia="x-none"/>
        </w:rPr>
        <w:t>Ne glede na obveznosti, ki jih je s to pogodbo prevzel nosilec posla, ostale stranke na strani izvajalca naročniku neomejeno solidarno odgovarjajo tudi za morebitno neizpolnjevanje nalog nosilca posla.</w:t>
      </w:r>
    </w:p>
    <w:p w14:paraId="6351F6E7" w14:textId="77777777" w:rsidR="007C465A" w:rsidRPr="00926B2F" w:rsidRDefault="007C465A" w:rsidP="00232070">
      <w:pPr>
        <w:keepNext/>
        <w:keepLines/>
        <w:jc w:val="both"/>
        <w:rPr>
          <w:rFonts w:ascii="Tahoma" w:hAnsi="Tahoma" w:cs="Tahoma"/>
          <w:lang w:eastAsia="x-none"/>
        </w:rPr>
      </w:pPr>
    </w:p>
    <w:p w14:paraId="5A79F7D0" w14:textId="397BA6DD" w:rsidR="007C465A" w:rsidRPr="00581613" w:rsidRDefault="007C465A" w:rsidP="00232070">
      <w:pPr>
        <w:pStyle w:val="Odstavekseznama"/>
        <w:keepNext/>
        <w:keepLines/>
        <w:numPr>
          <w:ilvl w:val="0"/>
          <w:numId w:val="20"/>
        </w:numPr>
        <w:jc w:val="center"/>
        <w:rPr>
          <w:rFonts w:ascii="Tahoma" w:hAnsi="Tahoma" w:cs="Tahoma"/>
        </w:rPr>
      </w:pPr>
      <w:r w:rsidRPr="00581613">
        <w:rPr>
          <w:rFonts w:ascii="Tahoma" w:hAnsi="Tahoma" w:cs="Tahoma"/>
        </w:rPr>
        <w:t>člen</w:t>
      </w:r>
    </w:p>
    <w:p w14:paraId="1424BA56" w14:textId="77777777" w:rsidR="007C465A" w:rsidRPr="00926B2F" w:rsidRDefault="007C465A" w:rsidP="00232070">
      <w:pPr>
        <w:keepNext/>
        <w:keepLines/>
        <w:jc w:val="both"/>
        <w:rPr>
          <w:rFonts w:ascii="Tahoma" w:hAnsi="Tahoma" w:cs="Tahoma"/>
          <w:lang w:eastAsia="x-none"/>
        </w:rPr>
      </w:pPr>
    </w:p>
    <w:p w14:paraId="600D2B90" w14:textId="77777777" w:rsidR="007C465A" w:rsidRPr="00926B2F" w:rsidRDefault="007C465A" w:rsidP="00232070">
      <w:pPr>
        <w:keepNext/>
        <w:keepLines/>
        <w:jc w:val="both"/>
        <w:rPr>
          <w:rFonts w:ascii="Tahoma" w:hAnsi="Tahoma" w:cs="Tahoma"/>
          <w:lang w:eastAsia="x-none"/>
        </w:rPr>
      </w:pPr>
      <w:r w:rsidRPr="00926B2F">
        <w:rPr>
          <w:rFonts w:ascii="Tahoma" w:hAnsi="Tahoma" w:cs="Tahoma"/>
          <w:lang w:eastAsia="x-none"/>
        </w:rPr>
        <w:t>V primeru obveščanja ali kakršnegakoli drugega komuniciranja med nosilcem posla in naročnikom, ki je opredeljeno s to pogodbo ali ki izhaja iz smisla določil te pogodbe,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744D2799" w14:textId="77777777" w:rsidR="007C465A" w:rsidRPr="00926B2F" w:rsidRDefault="007C465A" w:rsidP="00232070">
      <w:pPr>
        <w:keepNext/>
        <w:keepLines/>
        <w:jc w:val="both"/>
        <w:rPr>
          <w:rFonts w:ascii="Tahoma" w:hAnsi="Tahoma" w:cs="Tahoma"/>
          <w:lang w:eastAsia="x-none"/>
        </w:rPr>
      </w:pPr>
    </w:p>
    <w:p w14:paraId="4EF51530" w14:textId="70AEADC3" w:rsidR="007C465A" w:rsidRPr="00581613" w:rsidRDefault="007C465A" w:rsidP="00232070">
      <w:pPr>
        <w:pStyle w:val="Odstavekseznama"/>
        <w:keepNext/>
        <w:keepLines/>
        <w:numPr>
          <w:ilvl w:val="0"/>
          <w:numId w:val="20"/>
        </w:numPr>
        <w:jc w:val="center"/>
        <w:rPr>
          <w:rFonts w:ascii="Tahoma" w:hAnsi="Tahoma" w:cs="Tahoma"/>
        </w:rPr>
      </w:pPr>
      <w:r w:rsidRPr="00581613">
        <w:rPr>
          <w:rFonts w:ascii="Tahoma" w:hAnsi="Tahoma" w:cs="Tahoma"/>
        </w:rPr>
        <w:t>člen</w:t>
      </w:r>
    </w:p>
    <w:p w14:paraId="2B3AAEFA" w14:textId="77777777" w:rsidR="007C465A" w:rsidRPr="00926B2F" w:rsidRDefault="007C465A" w:rsidP="00232070">
      <w:pPr>
        <w:keepNext/>
        <w:keepLines/>
        <w:jc w:val="both"/>
        <w:rPr>
          <w:rFonts w:ascii="Tahoma" w:hAnsi="Tahoma" w:cs="Tahoma"/>
          <w:lang w:eastAsia="x-none"/>
        </w:rPr>
      </w:pPr>
    </w:p>
    <w:p w14:paraId="05576CD0" w14:textId="77777777" w:rsidR="007C465A" w:rsidRPr="00926B2F" w:rsidRDefault="007C465A" w:rsidP="00232070">
      <w:pPr>
        <w:keepNext/>
        <w:keepLines/>
        <w:jc w:val="both"/>
        <w:rPr>
          <w:rFonts w:ascii="Tahoma" w:eastAsia="Frutiger" w:hAnsi="Tahoma" w:cs="Tahoma"/>
          <w:lang w:eastAsia="en-US"/>
        </w:rPr>
      </w:pPr>
      <w:r w:rsidRPr="00926B2F">
        <w:rPr>
          <w:rFonts w:ascii="Tahoma" w:hAnsi="Tahoma" w:cs="Tahoma"/>
          <w:lang w:eastAsia="x-none"/>
        </w:rPr>
        <w:t>V primeru, če za eno od strank na strani izvajalca ta pogodba preneha ali postane neveljavna ali nastopijo drugi razlogi, zaradi katerih ne more več izpolnjevati pogodbenih obveznosti, je izvajalec dolžan o tem nemudoma obvestiti naročnika. V primeru, če je stranka, za katero pogodba preneha veljati, nosilec posla, obveznost takega sporočanja takoj z nastankom teh okoliščin prevzamejo ostale stranke na strani izvajalca. V tem primeru je na strani naročnika odločitev o tem, ali bo to pogodbo, ob izključitvi stranke na strani izvajalca, za katero ta pogodba preneha ali postane neveljavna ali nastopijo drugi razlogi, zaradi katerih ne more več izpolnjevati pogodbenih obveznosti, ohranil v veljavi oziroma jo obnovil s preostalimi pogodbenimi strankami na strani izvajalca, ali pa bo pogodbo štel za razvezano z dnem, ko so nastopili v tem odstavku navedeni razlogi. Naročnik o svoji odločitvi pisno obvesti izvajalca, izvajalec pa je dolžan obvestilo spoštovati z dnem prejema obvestila.</w:t>
      </w:r>
    </w:p>
    <w:p w14:paraId="0F1B5A8F" w14:textId="77777777" w:rsidR="00BB5645" w:rsidRDefault="00BB5645" w:rsidP="00232070">
      <w:pPr>
        <w:keepNext/>
        <w:keepLines/>
        <w:jc w:val="both"/>
        <w:rPr>
          <w:rFonts w:ascii="Tahoma" w:eastAsia="Frutiger" w:hAnsi="Tahoma" w:cs="Tahoma"/>
          <w:lang w:eastAsia="en-US"/>
        </w:rPr>
      </w:pPr>
    </w:p>
    <w:p w14:paraId="789DE76C" w14:textId="77777777" w:rsidR="000A7F91" w:rsidRDefault="000A7F91" w:rsidP="00232070">
      <w:pPr>
        <w:keepNext/>
        <w:keepLines/>
        <w:jc w:val="both"/>
        <w:rPr>
          <w:rFonts w:ascii="Tahoma" w:eastAsia="Frutiger" w:hAnsi="Tahoma" w:cs="Tahoma"/>
          <w:lang w:eastAsia="en-US"/>
        </w:rPr>
      </w:pPr>
    </w:p>
    <w:p w14:paraId="67A1EA2D" w14:textId="77777777" w:rsidR="000A7F91" w:rsidRDefault="000A7F91" w:rsidP="00232070">
      <w:pPr>
        <w:keepNext/>
        <w:keepLines/>
        <w:jc w:val="both"/>
        <w:rPr>
          <w:rFonts w:ascii="Tahoma" w:eastAsia="Frutiger" w:hAnsi="Tahoma" w:cs="Tahoma"/>
          <w:lang w:eastAsia="en-US"/>
        </w:rPr>
      </w:pPr>
    </w:p>
    <w:p w14:paraId="5CAF9B0A" w14:textId="77777777" w:rsidR="000A7F91" w:rsidRDefault="000A7F91" w:rsidP="00232070">
      <w:pPr>
        <w:keepNext/>
        <w:keepLines/>
        <w:jc w:val="both"/>
        <w:rPr>
          <w:rFonts w:ascii="Tahoma" w:eastAsia="Frutiger" w:hAnsi="Tahoma" w:cs="Tahoma"/>
          <w:lang w:eastAsia="en-US"/>
        </w:rPr>
      </w:pPr>
    </w:p>
    <w:p w14:paraId="25336995" w14:textId="77777777" w:rsidR="000A7F91" w:rsidRDefault="000A7F91" w:rsidP="00232070">
      <w:pPr>
        <w:keepNext/>
        <w:keepLines/>
        <w:jc w:val="both"/>
        <w:rPr>
          <w:rFonts w:ascii="Tahoma" w:eastAsia="Frutiger" w:hAnsi="Tahoma" w:cs="Tahoma"/>
          <w:lang w:eastAsia="en-US"/>
        </w:rPr>
      </w:pPr>
    </w:p>
    <w:p w14:paraId="2D2E4C6F" w14:textId="77777777" w:rsidR="000A7F91" w:rsidRPr="00926B2F" w:rsidRDefault="000A7F91" w:rsidP="00232070">
      <w:pPr>
        <w:keepNext/>
        <w:keepLines/>
        <w:jc w:val="both"/>
        <w:rPr>
          <w:rFonts w:ascii="Tahoma" w:eastAsia="Frutiger" w:hAnsi="Tahoma" w:cs="Tahoma"/>
          <w:lang w:eastAsia="en-US"/>
        </w:rPr>
      </w:pPr>
    </w:p>
    <w:p w14:paraId="119E8977"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lastRenderedPageBreak/>
        <w:t>PREDMET POGODBE</w:t>
      </w:r>
    </w:p>
    <w:p w14:paraId="0A0C55CD" w14:textId="77777777" w:rsidR="007C465A" w:rsidRPr="00926B2F" w:rsidRDefault="007C465A" w:rsidP="00232070">
      <w:pPr>
        <w:pStyle w:val="Odstavekseznama"/>
        <w:keepNext/>
        <w:keepLines/>
        <w:ind w:left="426"/>
        <w:rPr>
          <w:rFonts w:ascii="Tahoma" w:eastAsia="Frutiger" w:hAnsi="Tahoma" w:cs="Tahoma"/>
          <w:b/>
          <w:lang w:eastAsia="en-US"/>
        </w:rPr>
      </w:pPr>
    </w:p>
    <w:p w14:paraId="16445C76" w14:textId="77777777" w:rsidR="007C465A" w:rsidRPr="00926B2F" w:rsidRDefault="007C465A"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579BDD2D" w14:textId="77777777" w:rsidR="007C465A" w:rsidRPr="00926B2F" w:rsidRDefault="007C465A" w:rsidP="00232070">
      <w:pPr>
        <w:keepNext/>
        <w:keepLines/>
        <w:jc w:val="both"/>
        <w:rPr>
          <w:rFonts w:ascii="Tahoma" w:eastAsia="Frutiger" w:hAnsi="Tahoma" w:cs="Tahoma"/>
          <w:lang w:eastAsia="en-US"/>
        </w:rPr>
      </w:pPr>
    </w:p>
    <w:p w14:paraId="5479251D" w14:textId="42E116CE" w:rsidR="000D7D20" w:rsidRPr="00926B2F" w:rsidRDefault="000D7D20" w:rsidP="00232070">
      <w:pPr>
        <w:keepNext/>
        <w:keepLines/>
        <w:numPr>
          <w:ilvl w:val="12"/>
          <w:numId w:val="0"/>
        </w:numPr>
        <w:tabs>
          <w:tab w:val="left" w:pos="567"/>
          <w:tab w:val="left" w:pos="5529"/>
          <w:tab w:val="right" w:pos="8505"/>
        </w:tabs>
        <w:jc w:val="both"/>
        <w:rPr>
          <w:rFonts w:ascii="Tahoma" w:hAnsi="Tahoma" w:cs="Tahoma"/>
        </w:rPr>
      </w:pPr>
      <w:r w:rsidRPr="00926B2F">
        <w:rPr>
          <w:rFonts w:ascii="Tahoma" w:hAnsi="Tahoma" w:cs="Tahoma"/>
          <w:szCs w:val="22"/>
        </w:rPr>
        <w:t xml:space="preserve">Predmet pogodbe je dobava in zamenjava dveh (2) puhal na IČN Barje </w:t>
      </w:r>
      <w:r w:rsidRPr="00926B2F">
        <w:rPr>
          <w:rFonts w:ascii="Tahoma" w:hAnsi="Tahoma" w:cs="Tahoma"/>
          <w:bCs/>
          <w:szCs w:val="22"/>
        </w:rPr>
        <w:t>(v nadaljevanju tudi: oprema in/ali blago</w:t>
      </w:r>
      <w:r w:rsidR="00E34104" w:rsidRPr="00926B2F">
        <w:rPr>
          <w:rFonts w:ascii="Tahoma" w:hAnsi="Tahoma" w:cs="Tahoma"/>
          <w:bCs/>
          <w:szCs w:val="22"/>
        </w:rPr>
        <w:t xml:space="preserve"> in/ali puhala</w:t>
      </w:r>
      <w:r w:rsidRPr="00926B2F">
        <w:rPr>
          <w:rFonts w:ascii="Tahoma" w:hAnsi="Tahoma" w:cs="Tahoma"/>
          <w:bCs/>
          <w:szCs w:val="22"/>
        </w:rPr>
        <w:t>), pri čemer</w:t>
      </w:r>
      <w:r w:rsidRPr="00926B2F">
        <w:rPr>
          <w:rFonts w:ascii="Tahoma" w:hAnsi="Tahoma" w:cs="Tahoma"/>
        </w:rPr>
        <w:t xml:space="preserve"> so v pogodbeni ceni zajeti vsi materialni in nematerialni stroški za kvalitetno izvedbo predmeta pogodbe,</w:t>
      </w:r>
      <w:r w:rsidRPr="00926B2F">
        <w:rPr>
          <w:rFonts w:ascii="Tahoma" w:hAnsi="Tahoma" w:cs="Tahoma"/>
          <w:szCs w:val="22"/>
        </w:rPr>
        <w:t xml:space="preserve"> kot je to opredeljeno v tej pogodbi, v razpisni dokumentaciji naročnika in v ponudbi izvajalca </w:t>
      </w:r>
      <w:r w:rsidRPr="00926B2F">
        <w:rPr>
          <w:rFonts w:ascii="Tahoma" w:hAnsi="Tahoma" w:cs="Tahoma"/>
        </w:rPr>
        <w:t>(v nadaljevanju tudi: storitev/ve in/ali dobava in/ali (pogodbena) dela in/ali predmet pogodbe)</w:t>
      </w:r>
      <w:r w:rsidR="00A307AE" w:rsidRPr="00926B2F">
        <w:rPr>
          <w:rFonts w:ascii="Tahoma" w:hAnsi="Tahoma" w:cs="Tahoma"/>
        </w:rPr>
        <w:t>, in sicer vse po pravilih stroke, s skrbnostjo dobrega strokovnjaka ter v skladu s to pogodbo</w:t>
      </w:r>
      <w:r w:rsidR="00837234" w:rsidRPr="00926B2F">
        <w:rPr>
          <w:rFonts w:ascii="Tahoma" w:hAnsi="Tahoma" w:cs="Tahoma"/>
        </w:rPr>
        <w:t>.</w:t>
      </w:r>
    </w:p>
    <w:p w14:paraId="4691A360" w14:textId="77777777" w:rsidR="000D7D20" w:rsidRPr="00926B2F" w:rsidRDefault="000D7D20" w:rsidP="00232070">
      <w:pPr>
        <w:keepNext/>
        <w:keepLines/>
        <w:jc w:val="both"/>
        <w:rPr>
          <w:rFonts w:ascii="Tahoma" w:hAnsi="Tahoma" w:cs="Tahoma"/>
          <w:szCs w:val="28"/>
        </w:rPr>
      </w:pPr>
    </w:p>
    <w:p w14:paraId="086BB341" w14:textId="6445745A" w:rsidR="000D7D20" w:rsidRPr="00926B2F" w:rsidRDefault="000D7D20" w:rsidP="00232070">
      <w:pPr>
        <w:keepNext/>
        <w:keepLines/>
        <w:spacing w:line="276" w:lineRule="auto"/>
        <w:jc w:val="both"/>
        <w:rPr>
          <w:rFonts w:ascii="Tahoma" w:eastAsia="Calibri" w:hAnsi="Tahoma" w:cs="Tahoma"/>
          <w:color w:val="000000" w:themeColor="text1"/>
          <w:lang w:eastAsia="en-US"/>
        </w:rPr>
      </w:pPr>
      <w:r w:rsidRPr="00926B2F">
        <w:rPr>
          <w:rFonts w:ascii="Tahoma" w:eastAsia="Calibri" w:hAnsi="Tahoma" w:cs="Tahoma"/>
          <w:color w:val="000000" w:themeColor="text1"/>
          <w:lang w:eastAsia="en-US"/>
        </w:rPr>
        <w:t>V skladu s prvim odstavkom tega člena, je v obsegu del in v pogodbeno ceno vključena</w:t>
      </w:r>
      <w:r w:rsidRPr="00926B2F">
        <w:rPr>
          <w:rFonts w:ascii="Tahoma" w:eastAsia="Calibri" w:hAnsi="Tahoma" w:cs="Tahoma"/>
          <w:lang w:eastAsia="en-US"/>
        </w:rPr>
        <w:t xml:space="preserve"> dobava dveh (2) puhal z vsemi sestavnimi deli, na lokacijo naročnika (RCERO Ljubljana, Cesta dveh cesarjev 101, Ljubljana),</w:t>
      </w:r>
    </w:p>
    <w:p w14:paraId="71F65012" w14:textId="77777777" w:rsidR="000D7D20" w:rsidRPr="00926B2F" w:rsidRDefault="000D7D20" w:rsidP="00232070">
      <w:pPr>
        <w:pStyle w:val="Odstavekseznama"/>
        <w:keepNext/>
        <w:keepLines/>
        <w:ind w:left="720"/>
        <w:jc w:val="both"/>
        <w:rPr>
          <w:rFonts w:ascii="Tahoma" w:eastAsia="Calibri" w:hAnsi="Tahoma" w:cs="Tahoma"/>
          <w:lang w:eastAsia="en-US"/>
        </w:rPr>
      </w:pPr>
    </w:p>
    <w:p w14:paraId="0473915F" w14:textId="71D3A41E" w:rsidR="00810426" w:rsidRPr="00926B2F" w:rsidRDefault="00810426" w:rsidP="00232070">
      <w:pPr>
        <w:keepNext/>
        <w:keepLines/>
        <w:spacing w:after="120"/>
        <w:jc w:val="both"/>
        <w:rPr>
          <w:rFonts w:ascii="Tahoma" w:hAnsi="Tahoma" w:cs="Tahoma"/>
        </w:rPr>
      </w:pPr>
      <w:r w:rsidRPr="00926B2F">
        <w:rPr>
          <w:rFonts w:ascii="Tahoma" w:hAnsi="Tahoma" w:cs="Tahoma"/>
        </w:rPr>
        <w:t xml:space="preserve">Predmet te pogodbe je dobava in zamenjava dveh obstoječih puhal M08.01 in M08.02 na IČN Barje na RCERO Ljubljana, ki zajema:  </w:t>
      </w:r>
    </w:p>
    <w:p w14:paraId="609C8CF3" w14:textId="6FDC8AB2"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lang w:eastAsia="en-US"/>
        </w:rPr>
        <w:t>dobavo</w:t>
      </w:r>
      <w:r w:rsidRPr="00926B2F">
        <w:rPr>
          <w:rFonts w:ascii="Tahoma" w:hAnsi="Tahoma" w:cs="Tahoma"/>
        </w:rPr>
        <w:t xml:space="preserve"> in zamenjav</w:t>
      </w:r>
      <w:r w:rsidR="00931DF3">
        <w:rPr>
          <w:rFonts w:ascii="Tahoma" w:hAnsi="Tahoma" w:cs="Tahoma"/>
        </w:rPr>
        <w:t>o</w:t>
      </w:r>
      <w:r w:rsidRPr="00926B2F">
        <w:rPr>
          <w:rFonts w:ascii="Tahoma" w:hAnsi="Tahoma" w:cs="Tahoma"/>
        </w:rPr>
        <w:t xml:space="preserve"> dveh novih puhal s pripadajočo opremo,</w:t>
      </w:r>
    </w:p>
    <w:p w14:paraId="70D84341"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dobavo frekvenčnih pretvornikov,</w:t>
      </w:r>
    </w:p>
    <w:p w14:paraId="339913EB"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demontažo obstoječe opreme,</w:t>
      </w:r>
    </w:p>
    <w:p w14:paraId="129DE93A"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montažo nove opreme,</w:t>
      </w:r>
    </w:p>
    <w:p w14:paraId="4F091B27"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izvedbo vseh potrebnih strojnih, elektro, krmilnih, prezračevalnih in drugih prilagoditev,</w:t>
      </w:r>
    </w:p>
    <w:p w14:paraId="2B639324"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zagon, funkcionalni preizkus ter nastavitev sistema,</w:t>
      </w:r>
    </w:p>
    <w:p w14:paraId="26109C1A" w14:textId="77777777" w:rsidR="00810426" w:rsidRPr="00926B2F" w:rsidRDefault="00810426" w:rsidP="00232070">
      <w:pPr>
        <w:keepNext/>
        <w:keepLines/>
        <w:numPr>
          <w:ilvl w:val="0"/>
          <w:numId w:val="22"/>
        </w:numPr>
        <w:ind w:left="720"/>
        <w:jc w:val="both"/>
        <w:rPr>
          <w:rFonts w:ascii="Tahoma" w:hAnsi="Tahoma" w:cs="Tahoma"/>
        </w:rPr>
      </w:pPr>
      <w:r w:rsidRPr="00926B2F">
        <w:rPr>
          <w:rFonts w:ascii="Tahoma" w:hAnsi="Tahoma" w:cs="Tahoma"/>
        </w:rPr>
        <w:t>predajo vse potrebne tehnične, izvedbene in servisne dokumentacije,</w:t>
      </w:r>
    </w:p>
    <w:p w14:paraId="32DB6466" w14:textId="77777777" w:rsidR="00810426" w:rsidRPr="00926B2F" w:rsidRDefault="00810426" w:rsidP="00232070">
      <w:pPr>
        <w:keepNext/>
        <w:keepLines/>
        <w:jc w:val="both"/>
        <w:rPr>
          <w:rFonts w:ascii="Tahoma" w:eastAsia="Calibri" w:hAnsi="Tahoma" w:cs="Tahoma"/>
          <w:lang w:eastAsia="en-US"/>
        </w:rPr>
      </w:pPr>
    </w:p>
    <w:p w14:paraId="039743E5" w14:textId="61D5F01B" w:rsidR="00A307AE" w:rsidRPr="00926B2F" w:rsidRDefault="00A307AE" w:rsidP="00232070">
      <w:pPr>
        <w:keepNext/>
        <w:keepLines/>
        <w:tabs>
          <w:tab w:val="left" w:pos="284"/>
        </w:tabs>
        <w:spacing w:after="120"/>
        <w:jc w:val="both"/>
        <w:rPr>
          <w:rFonts w:ascii="Tahoma" w:hAnsi="Tahoma" w:cs="Tahoma"/>
          <w:lang w:eastAsia="en-US"/>
        </w:rPr>
      </w:pPr>
      <w:r w:rsidRPr="00926B2F">
        <w:rPr>
          <w:rFonts w:ascii="Tahoma" w:hAnsi="Tahoma" w:cs="Tahoma"/>
          <w:lang w:eastAsia="en-US"/>
        </w:rPr>
        <w:t>Natančna opredelitev predmeta te pogodbe je razvidna:</w:t>
      </w:r>
    </w:p>
    <w:p w14:paraId="5D145778" w14:textId="08EB4B3B" w:rsidR="00A307AE" w:rsidRPr="00926B2F" w:rsidRDefault="00A307AE"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v tehnični specifikaciji, ki je kot Priloga št. 1 sestavni del te pogodbe (v nadaljevanju tudi: tehnična specifikacija),</w:t>
      </w:r>
    </w:p>
    <w:p w14:paraId="43661883" w14:textId="42AAC291" w:rsidR="00A307AE" w:rsidRDefault="00A307AE"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 xml:space="preserve">v ponudbi izvajalca št. </w:t>
      </w:r>
      <w:r w:rsidRPr="00926B2F">
        <w:rPr>
          <w:rFonts w:ascii="Tahoma" w:hAnsi="Tahoma" w:cs="Tahoma"/>
        </w:rPr>
        <w:t>__________</w:t>
      </w:r>
      <w:r w:rsidRPr="00926B2F">
        <w:rPr>
          <w:rFonts w:ascii="Tahoma" w:hAnsi="Tahoma" w:cs="Tahoma"/>
          <w:lang w:eastAsia="en-US"/>
        </w:rPr>
        <w:t xml:space="preserve"> z dne ________________ </w:t>
      </w:r>
      <w:r w:rsidR="00B15B22" w:rsidRPr="00926B2F">
        <w:rPr>
          <w:rFonts w:ascii="Tahoma" w:hAnsi="Tahoma" w:cs="Tahoma"/>
          <w:lang w:eastAsia="en-US"/>
        </w:rPr>
        <w:t xml:space="preserve">z vsemi prilogami (Tehnični podatki in skladnost za puhalo, tehnični podatki in skladnost za frekvenčni pretvorni in garantirane </w:t>
      </w:r>
      <w:r w:rsidR="00810426" w:rsidRPr="00926B2F">
        <w:rPr>
          <w:rFonts w:ascii="Tahoma" w:hAnsi="Tahoma" w:cs="Tahoma"/>
          <w:lang w:eastAsia="en-US"/>
        </w:rPr>
        <w:t>tehnične vrednosti ponujene opreme; v nadaljevanju: ponudba), ki je kot Priloga št. 2 sestavni del te pogodbe</w:t>
      </w:r>
      <w:r w:rsidRPr="00926B2F">
        <w:rPr>
          <w:rFonts w:ascii="Tahoma" w:hAnsi="Tahoma" w:cs="Tahoma"/>
          <w:lang w:eastAsia="en-US"/>
        </w:rPr>
        <w:t>,</w:t>
      </w:r>
    </w:p>
    <w:p w14:paraId="1ED0E3CB" w14:textId="0C7E97F7" w:rsidR="00D57AC6" w:rsidRPr="00926B2F" w:rsidRDefault="00D57AC6" w:rsidP="00232070">
      <w:pPr>
        <w:keepNext/>
        <w:keepLines/>
        <w:numPr>
          <w:ilvl w:val="0"/>
          <w:numId w:val="22"/>
        </w:numPr>
        <w:ind w:left="720"/>
        <w:jc w:val="both"/>
        <w:rPr>
          <w:rFonts w:ascii="Tahoma" w:hAnsi="Tahoma" w:cs="Tahoma"/>
          <w:lang w:eastAsia="en-US"/>
        </w:rPr>
      </w:pPr>
      <w:r>
        <w:rPr>
          <w:rFonts w:ascii="Tahoma" w:hAnsi="Tahoma" w:cs="Tahoma"/>
          <w:lang w:eastAsia="en-US"/>
        </w:rPr>
        <w:t>v končni ponudbi izvajalca št. ___________ z dne _____________, podane na pogajanjih z dne _________,</w:t>
      </w:r>
      <w:r w:rsidRPr="00926B2F">
        <w:rPr>
          <w:rFonts w:ascii="Tahoma" w:hAnsi="Tahoma" w:cs="Tahoma"/>
          <w:lang w:eastAsia="en-US"/>
        </w:rPr>
        <w:t xml:space="preserve">ki je kot Priloga št. </w:t>
      </w:r>
      <w:r>
        <w:rPr>
          <w:rFonts w:ascii="Tahoma" w:hAnsi="Tahoma" w:cs="Tahoma"/>
          <w:lang w:eastAsia="en-US"/>
        </w:rPr>
        <w:t>3</w:t>
      </w:r>
      <w:r w:rsidRPr="00926B2F">
        <w:rPr>
          <w:rFonts w:ascii="Tahoma" w:hAnsi="Tahoma" w:cs="Tahoma"/>
          <w:lang w:eastAsia="en-US"/>
        </w:rPr>
        <w:t xml:space="preserve"> sestavni del te pogodbe</w:t>
      </w:r>
      <w:r>
        <w:rPr>
          <w:rFonts w:ascii="Tahoma" w:hAnsi="Tahoma" w:cs="Tahoma"/>
          <w:lang w:eastAsia="en-US"/>
        </w:rPr>
        <w:t>,</w:t>
      </w:r>
    </w:p>
    <w:p w14:paraId="706C8808" w14:textId="011A703A" w:rsidR="00A307AE" w:rsidRPr="00926B2F" w:rsidRDefault="00A307AE"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v ponudbenem predračunu izvajalca</w:t>
      </w:r>
      <w:r w:rsidR="00837234" w:rsidRPr="00926B2F">
        <w:rPr>
          <w:rFonts w:ascii="Tahoma" w:hAnsi="Tahoma" w:cs="Tahoma"/>
          <w:lang w:eastAsia="en-US"/>
        </w:rPr>
        <w:t xml:space="preserve"> za dobavo in zamenjavo puhal</w:t>
      </w:r>
      <w:r w:rsidRPr="00926B2F">
        <w:rPr>
          <w:rFonts w:ascii="Tahoma" w:hAnsi="Tahoma" w:cs="Tahoma"/>
          <w:lang w:eastAsia="en-US"/>
        </w:rPr>
        <w:t xml:space="preserve"> št. </w:t>
      </w:r>
      <w:r w:rsidRPr="00926B2F">
        <w:rPr>
          <w:rFonts w:ascii="Tahoma" w:hAnsi="Tahoma" w:cs="Tahoma"/>
        </w:rPr>
        <w:t>______</w:t>
      </w:r>
      <w:r w:rsidRPr="00926B2F">
        <w:rPr>
          <w:rFonts w:ascii="Tahoma" w:hAnsi="Tahoma" w:cs="Tahoma"/>
          <w:lang w:eastAsia="en-US"/>
        </w:rPr>
        <w:t xml:space="preserve">z dne _________ </w:t>
      </w:r>
      <w:r w:rsidR="00837234" w:rsidRPr="00926B2F">
        <w:rPr>
          <w:rFonts w:ascii="Tahoma" w:hAnsi="Tahoma" w:cs="Tahoma"/>
          <w:lang w:eastAsia="en-US"/>
        </w:rPr>
        <w:t xml:space="preserve"> </w:t>
      </w:r>
      <w:r w:rsidRPr="00926B2F">
        <w:rPr>
          <w:rFonts w:ascii="Tahoma" w:hAnsi="Tahoma" w:cs="Tahoma"/>
          <w:lang w:eastAsia="en-US"/>
        </w:rPr>
        <w:t xml:space="preserve">(v nadaljevanju: ponudbeni predračun), ki je kot Priloga št. </w:t>
      </w:r>
      <w:r w:rsidR="00D57AC6">
        <w:rPr>
          <w:rFonts w:ascii="Tahoma" w:hAnsi="Tahoma" w:cs="Tahoma"/>
          <w:lang w:eastAsia="en-US"/>
        </w:rPr>
        <w:t>4</w:t>
      </w:r>
      <w:r w:rsidRPr="00926B2F">
        <w:rPr>
          <w:rFonts w:ascii="Tahoma" w:hAnsi="Tahoma" w:cs="Tahoma"/>
          <w:lang w:eastAsia="en-US"/>
        </w:rPr>
        <w:t xml:space="preserve"> sestavni del te pogodbe.  </w:t>
      </w:r>
    </w:p>
    <w:p w14:paraId="65DC69CA" w14:textId="77777777" w:rsidR="00A307AE" w:rsidRPr="00926B2F" w:rsidRDefault="00A307AE" w:rsidP="00232070">
      <w:pPr>
        <w:keepNext/>
        <w:keepLines/>
        <w:jc w:val="both"/>
        <w:rPr>
          <w:rFonts w:ascii="Tahoma" w:hAnsi="Tahoma" w:cs="Tahoma"/>
          <w:szCs w:val="28"/>
        </w:rPr>
      </w:pPr>
    </w:p>
    <w:p w14:paraId="116AB4E2" w14:textId="4FDF9715" w:rsidR="000D7D20" w:rsidRPr="00926B2F" w:rsidRDefault="000D7D20" w:rsidP="00232070">
      <w:pPr>
        <w:keepNext/>
        <w:keepLines/>
        <w:jc w:val="both"/>
        <w:rPr>
          <w:rFonts w:ascii="Tahoma" w:hAnsi="Tahoma" w:cs="Tahoma"/>
          <w:szCs w:val="28"/>
        </w:rPr>
      </w:pPr>
      <w:r w:rsidRPr="00926B2F">
        <w:rPr>
          <w:rFonts w:ascii="Tahoma" w:hAnsi="Tahoma" w:cs="Tahoma"/>
          <w:szCs w:val="28"/>
        </w:rPr>
        <w:t>Izvajalec se obvezuje izvesti tudi vse ostale storitve in dobave, ki s to pogodbo niso eksplicitno določene, so pa potrebne za pravilno in popolno izpolnitev pogodbenih obveznosti. Morebitne pomanjkljivosti bo izvajalec ustrezno saniral na lastne stroške, ne da bi zaradi tega trpel rok in kvaliteta izvajanja storitev in dobav po pogodbi.</w:t>
      </w:r>
    </w:p>
    <w:p w14:paraId="0291530E" w14:textId="77777777" w:rsidR="00A40825" w:rsidRPr="00926B2F" w:rsidRDefault="00A40825" w:rsidP="00232070">
      <w:pPr>
        <w:keepNext/>
        <w:keepLines/>
        <w:jc w:val="both"/>
        <w:rPr>
          <w:rFonts w:ascii="Tahoma" w:eastAsia="Frutiger" w:hAnsi="Tahoma" w:cs="Tahoma"/>
          <w:lang w:eastAsia="en-US"/>
        </w:rPr>
      </w:pPr>
    </w:p>
    <w:p w14:paraId="7B0A5BF2" w14:textId="1648425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 xml:space="preserve">POGODBENA </w:t>
      </w:r>
      <w:r w:rsidR="002522AB" w:rsidRPr="00926B2F">
        <w:rPr>
          <w:rFonts w:ascii="Tahoma" w:eastAsia="Frutiger" w:hAnsi="Tahoma" w:cs="Tahoma"/>
          <w:b/>
          <w:lang w:eastAsia="en-US"/>
        </w:rPr>
        <w:t>VREDNOST</w:t>
      </w:r>
    </w:p>
    <w:p w14:paraId="57764D6C" w14:textId="77777777" w:rsidR="007C465A" w:rsidRPr="00926B2F" w:rsidRDefault="007C465A" w:rsidP="00232070">
      <w:pPr>
        <w:pStyle w:val="Odstavekseznama"/>
        <w:keepNext/>
        <w:keepLines/>
        <w:ind w:left="426"/>
        <w:rPr>
          <w:rFonts w:ascii="Tahoma" w:eastAsia="Frutiger" w:hAnsi="Tahoma" w:cs="Tahoma"/>
          <w:b/>
          <w:lang w:eastAsia="en-US"/>
        </w:rPr>
      </w:pPr>
    </w:p>
    <w:p w14:paraId="70850179" w14:textId="77777777" w:rsidR="007C465A" w:rsidRPr="00926B2F" w:rsidRDefault="007C465A"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3996659C" w14:textId="77777777" w:rsidR="007C465A" w:rsidRPr="00926B2F" w:rsidRDefault="007C465A" w:rsidP="00232070">
      <w:pPr>
        <w:keepNext/>
        <w:keepLines/>
        <w:jc w:val="both"/>
        <w:rPr>
          <w:rFonts w:ascii="Tahoma" w:eastAsia="Frutiger" w:hAnsi="Tahoma" w:cs="Tahoma"/>
          <w:lang w:eastAsia="en-US"/>
        </w:rPr>
      </w:pPr>
    </w:p>
    <w:p w14:paraId="41CE55EB" w14:textId="5E69D086" w:rsidR="00402C9D" w:rsidRPr="00926B2F" w:rsidRDefault="00402C9D" w:rsidP="00232070">
      <w:pPr>
        <w:keepNext/>
        <w:keepLines/>
        <w:jc w:val="both"/>
        <w:rPr>
          <w:rFonts w:ascii="Tahoma" w:hAnsi="Tahoma" w:cs="Tahoma"/>
          <w:szCs w:val="28"/>
        </w:rPr>
      </w:pPr>
      <w:r w:rsidRPr="00926B2F">
        <w:rPr>
          <w:rFonts w:ascii="Tahoma" w:hAnsi="Tahoma" w:cs="Tahoma"/>
          <w:szCs w:val="28"/>
        </w:rPr>
        <w:t>Pogodbena vrednost za izvedbo storitev in dobave blaga iz 2. člena te pogodbe, je določena na podlagi ponudbe izvajalca in na podlagi ponudbenega predračuna izvajalca in znaša na dan sklenitve te pogodbe: ___________________________, v neto vrednosti:</w:t>
      </w:r>
    </w:p>
    <w:p w14:paraId="23C2F3C9" w14:textId="77777777" w:rsidR="00402C9D" w:rsidRPr="00926B2F" w:rsidRDefault="00402C9D" w:rsidP="00232070">
      <w:pPr>
        <w:keepNext/>
        <w:keepLines/>
        <w:jc w:val="both"/>
        <w:rPr>
          <w:rFonts w:ascii="Tahoma" w:hAnsi="Tahoma" w:cs="Tahoma"/>
          <w:szCs w:val="28"/>
        </w:rPr>
      </w:pPr>
    </w:p>
    <w:p w14:paraId="090F3094" w14:textId="77777777" w:rsidR="00402C9D" w:rsidRPr="00926B2F" w:rsidRDefault="00402C9D" w:rsidP="00232070">
      <w:pPr>
        <w:keepNext/>
        <w:keepLines/>
        <w:jc w:val="center"/>
        <w:rPr>
          <w:rFonts w:ascii="Tahoma" w:hAnsi="Tahoma" w:cs="Tahoma"/>
          <w:szCs w:val="28"/>
        </w:rPr>
      </w:pPr>
      <w:r w:rsidRPr="00926B2F">
        <w:rPr>
          <w:rFonts w:ascii="Tahoma" w:hAnsi="Tahoma" w:cs="Tahoma"/>
          <w:szCs w:val="28"/>
        </w:rPr>
        <w:t>____________________ EUR</w:t>
      </w:r>
    </w:p>
    <w:p w14:paraId="26C746FA" w14:textId="77777777" w:rsidR="00402C9D" w:rsidRPr="00926B2F" w:rsidRDefault="00402C9D" w:rsidP="00232070">
      <w:pPr>
        <w:keepNext/>
        <w:keepLines/>
        <w:jc w:val="both"/>
        <w:rPr>
          <w:rFonts w:ascii="Tahoma" w:hAnsi="Tahoma" w:cs="Tahoma"/>
          <w:szCs w:val="28"/>
        </w:rPr>
      </w:pPr>
    </w:p>
    <w:p w14:paraId="45FABAEA" w14:textId="77777777" w:rsidR="00402C9D" w:rsidRPr="00926B2F" w:rsidRDefault="00402C9D" w:rsidP="00232070">
      <w:pPr>
        <w:keepNext/>
        <w:keepLines/>
        <w:jc w:val="both"/>
        <w:rPr>
          <w:rFonts w:ascii="Tahoma" w:hAnsi="Tahoma" w:cs="Tahoma"/>
          <w:szCs w:val="28"/>
        </w:rPr>
      </w:pPr>
      <w:r w:rsidRPr="00926B2F">
        <w:rPr>
          <w:rFonts w:ascii="Tahoma" w:hAnsi="Tahoma" w:cs="Tahoma"/>
          <w:szCs w:val="28"/>
        </w:rPr>
        <w:t>z besedo: ................................................................................................. (__/100 evrov)</w:t>
      </w:r>
    </w:p>
    <w:p w14:paraId="3EE17188" w14:textId="77777777" w:rsidR="00402C9D" w:rsidRPr="00926B2F" w:rsidRDefault="00402C9D" w:rsidP="00232070">
      <w:pPr>
        <w:keepNext/>
        <w:keepLines/>
        <w:jc w:val="both"/>
        <w:rPr>
          <w:rFonts w:ascii="Tahoma" w:hAnsi="Tahoma" w:cs="Tahoma"/>
          <w:szCs w:val="28"/>
        </w:rPr>
      </w:pPr>
    </w:p>
    <w:p w14:paraId="69CD5608" w14:textId="0E804F0A" w:rsidR="00402C9D" w:rsidRPr="00926B2F" w:rsidRDefault="00402C9D" w:rsidP="00232070">
      <w:pPr>
        <w:keepNext/>
        <w:keepLines/>
        <w:jc w:val="both"/>
        <w:rPr>
          <w:rFonts w:ascii="Tahoma" w:hAnsi="Tahoma" w:cs="Tahoma"/>
          <w:szCs w:val="28"/>
        </w:rPr>
      </w:pPr>
      <w:r w:rsidRPr="00926B2F">
        <w:rPr>
          <w:rFonts w:ascii="Tahoma" w:hAnsi="Tahoma" w:cs="Tahoma"/>
          <w:szCs w:val="28"/>
        </w:rPr>
        <w:t>Pogodbena vrednosti je fiksna ves čas veljavnosti pogodbe, razen v primeru znižanja cen.</w:t>
      </w:r>
    </w:p>
    <w:p w14:paraId="056A52C4" w14:textId="77777777" w:rsidR="00402C9D" w:rsidRPr="00926B2F" w:rsidRDefault="00402C9D" w:rsidP="00232070">
      <w:pPr>
        <w:keepNext/>
        <w:keepLines/>
        <w:jc w:val="both"/>
        <w:rPr>
          <w:rFonts w:ascii="Tahoma" w:hAnsi="Tahoma" w:cs="Tahoma"/>
          <w:szCs w:val="28"/>
        </w:rPr>
      </w:pPr>
    </w:p>
    <w:p w14:paraId="5AF5E538" w14:textId="77777777" w:rsidR="00402C9D" w:rsidRPr="00926B2F" w:rsidRDefault="00402C9D" w:rsidP="00232070">
      <w:pPr>
        <w:keepNext/>
        <w:keepLines/>
        <w:jc w:val="both"/>
        <w:rPr>
          <w:rFonts w:ascii="Tahoma" w:hAnsi="Tahoma" w:cs="Tahoma"/>
          <w:szCs w:val="28"/>
        </w:rPr>
      </w:pPr>
      <w:r w:rsidRPr="00926B2F">
        <w:rPr>
          <w:rFonts w:ascii="Tahoma" w:hAnsi="Tahoma" w:cs="Tahoma"/>
          <w:szCs w:val="28"/>
        </w:rPr>
        <w:t>Pogodbena vrednost ne vključuje davka na dodano vrednost (DDV). DDV obračuna izvajalec v skladu z vsakokratno veljavno zakonodajo.</w:t>
      </w:r>
    </w:p>
    <w:p w14:paraId="26678224" w14:textId="4F5A24B4" w:rsidR="00402C9D" w:rsidRPr="00926B2F" w:rsidRDefault="00402C9D" w:rsidP="00232070">
      <w:pPr>
        <w:keepNext/>
        <w:keepLines/>
        <w:jc w:val="both"/>
        <w:rPr>
          <w:rFonts w:ascii="Tahoma" w:hAnsi="Tahoma" w:cs="Tahoma"/>
          <w:szCs w:val="28"/>
        </w:rPr>
      </w:pPr>
      <w:r w:rsidRPr="00926B2F">
        <w:rPr>
          <w:rFonts w:ascii="Tahoma" w:hAnsi="Tahoma" w:cs="Tahoma"/>
          <w:szCs w:val="28"/>
        </w:rPr>
        <w:lastRenderedPageBreak/>
        <w:t>V pogodbeni ceni, navedeni v ponudbi in  v ponudbenem predračunu izvajalca, so upoštevani vsi materialni in nematerialni stroški, potrebni za kvalitetno in pravočasno izvedbo predmeta pogodbe, vključno s stroški dela, stroški izdelave in dobave materiala, stroški prevoza, stroški zavarovanja materiala, opreme, pripomočkov in delovne sile, stroški izdelave ponudbene dokumentacije, popusti, dajatve ter carinske obveznosti kot tudi stroški za vsa ostala dela in naloge, ki so v pogodbi opredeljene kot obveznosti izvajalca.</w:t>
      </w:r>
    </w:p>
    <w:p w14:paraId="33BC9E9E" w14:textId="77777777" w:rsidR="00402C9D" w:rsidRPr="00926B2F" w:rsidRDefault="00402C9D" w:rsidP="00232070">
      <w:pPr>
        <w:keepNext/>
        <w:keepLines/>
        <w:jc w:val="both"/>
        <w:rPr>
          <w:rFonts w:ascii="Tahoma" w:eastAsia="Frutiger" w:hAnsi="Tahoma" w:cs="Tahoma"/>
          <w:lang w:eastAsia="en-US"/>
        </w:rPr>
      </w:pPr>
    </w:p>
    <w:p w14:paraId="3C69526B" w14:textId="55004C0D" w:rsidR="004D5C54" w:rsidRPr="00926B2F" w:rsidRDefault="004D5C54"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ROK</w:t>
      </w:r>
      <w:r w:rsidR="00CD20A8" w:rsidRPr="00926B2F">
        <w:rPr>
          <w:rFonts w:ascii="Tahoma" w:eastAsia="Frutiger" w:hAnsi="Tahoma" w:cs="Tahoma"/>
          <w:b/>
          <w:lang w:eastAsia="en-US"/>
        </w:rPr>
        <w:t xml:space="preserve"> DOBAVE</w:t>
      </w:r>
      <w:r w:rsidR="00173EB5" w:rsidRPr="00926B2F">
        <w:rPr>
          <w:rFonts w:ascii="Tahoma" w:eastAsia="Frutiger" w:hAnsi="Tahoma" w:cs="Tahoma"/>
          <w:b/>
          <w:lang w:eastAsia="en-US"/>
        </w:rPr>
        <w:t xml:space="preserve"> IN </w:t>
      </w:r>
      <w:r w:rsidR="00CD20A8" w:rsidRPr="00926B2F">
        <w:rPr>
          <w:rFonts w:ascii="Tahoma" w:eastAsia="Frutiger" w:hAnsi="Tahoma" w:cs="Tahoma"/>
          <w:b/>
          <w:lang w:eastAsia="en-US"/>
        </w:rPr>
        <w:t>IZVEDBE</w:t>
      </w:r>
    </w:p>
    <w:p w14:paraId="2F8B9974" w14:textId="77777777" w:rsidR="004D5C54" w:rsidRPr="00926B2F" w:rsidRDefault="004D5C54" w:rsidP="00232070">
      <w:pPr>
        <w:pStyle w:val="Odstavekseznama"/>
        <w:keepNext/>
        <w:keepLines/>
        <w:ind w:left="426"/>
        <w:rPr>
          <w:rFonts w:ascii="Tahoma" w:eastAsia="Frutiger" w:hAnsi="Tahoma" w:cs="Tahoma"/>
          <w:b/>
          <w:lang w:eastAsia="en-US"/>
        </w:rPr>
      </w:pPr>
    </w:p>
    <w:p w14:paraId="198AD507" w14:textId="77777777" w:rsidR="004D5C54" w:rsidRPr="00926B2F" w:rsidRDefault="004D5C54"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7E1B37DE" w14:textId="77777777" w:rsidR="004D5C54" w:rsidRPr="00926B2F" w:rsidRDefault="004D5C54" w:rsidP="00232070">
      <w:pPr>
        <w:keepNext/>
        <w:keepLines/>
        <w:tabs>
          <w:tab w:val="left" w:pos="0"/>
          <w:tab w:val="left" w:pos="567"/>
          <w:tab w:val="left" w:pos="851"/>
        </w:tabs>
        <w:jc w:val="both"/>
        <w:rPr>
          <w:rFonts w:ascii="Tahoma" w:eastAsia="Frutiger" w:hAnsi="Tahoma" w:cs="Tahoma"/>
          <w:lang w:eastAsia="en-US"/>
        </w:rPr>
      </w:pPr>
    </w:p>
    <w:p w14:paraId="223EECCF" w14:textId="202FE409" w:rsidR="00761CDC" w:rsidRPr="00926B2F" w:rsidRDefault="00CC2193" w:rsidP="00232070">
      <w:pPr>
        <w:keepNext/>
        <w:keepLines/>
        <w:tabs>
          <w:tab w:val="left" w:pos="0"/>
          <w:tab w:val="left" w:pos="567"/>
          <w:tab w:val="left" w:pos="851"/>
        </w:tabs>
        <w:jc w:val="both"/>
        <w:rPr>
          <w:rFonts w:ascii="Tahoma" w:eastAsia="Frutiger" w:hAnsi="Tahoma" w:cs="Tahoma"/>
          <w:lang w:eastAsia="en-US"/>
        </w:rPr>
      </w:pPr>
      <w:r w:rsidRPr="00926B2F">
        <w:rPr>
          <w:rFonts w:ascii="Tahoma" w:eastAsia="Frutiger" w:hAnsi="Tahoma" w:cs="Tahoma"/>
          <w:lang w:eastAsia="en-US"/>
        </w:rPr>
        <w:t xml:space="preserve">Izvajalec se obvezuje dobaviti vso opremo </w:t>
      </w:r>
      <w:r w:rsidR="00761CDC" w:rsidRPr="00926B2F">
        <w:rPr>
          <w:rFonts w:ascii="Tahoma" w:eastAsia="Frutiger" w:hAnsi="Tahoma" w:cs="Tahoma"/>
          <w:lang w:eastAsia="en-US"/>
        </w:rPr>
        <w:t xml:space="preserve">iz 2. člena te pogodbe </w:t>
      </w:r>
      <w:r w:rsidRPr="00926B2F">
        <w:rPr>
          <w:rFonts w:ascii="Tahoma" w:eastAsia="Frutiger" w:hAnsi="Tahoma" w:cs="Tahoma"/>
          <w:lang w:eastAsia="en-US"/>
        </w:rPr>
        <w:t xml:space="preserve">na lokacijo naročnika (RCERO Ljubljana – </w:t>
      </w:r>
      <w:r w:rsidR="00391969">
        <w:rPr>
          <w:rFonts w:ascii="Tahoma" w:eastAsia="Frutiger" w:hAnsi="Tahoma" w:cs="Tahoma"/>
          <w:lang w:eastAsia="en-US"/>
        </w:rPr>
        <w:t>I</w:t>
      </w:r>
      <w:r w:rsidRPr="00926B2F">
        <w:rPr>
          <w:rFonts w:ascii="Tahoma" w:eastAsia="Frutiger" w:hAnsi="Tahoma" w:cs="Tahoma"/>
          <w:lang w:eastAsia="en-US"/>
        </w:rPr>
        <w:t>ČN Barje, Cesta dveh cesarjev 101, Ljubljana) v roku</w:t>
      </w:r>
      <w:r w:rsidR="00761CDC" w:rsidRPr="00926B2F">
        <w:rPr>
          <w:rFonts w:ascii="Tahoma" w:eastAsia="Frutiger" w:hAnsi="Tahoma" w:cs="Tahoma"/>
          <w:lang w:eastAsia="en-US"/>
        </w:rPr>
        <w:t xml:space="preserve"> _____</w:t>
      </w:r>
      <w:r w:rsidR="000C283A">
        <w:rPr>
          <w:rFonts w:ascii="Tahoma" w:eastAsia="Frutiger" w:hAnsi="Tahoma" w:cs="Tahoma"/>
          <w:lang w:eastAsia="en-US"/>
        </w:rPr>
        <w:t xml:space="preserve"> </w:t>
      </w:r>
      <w:r w:rsidR="006A206F">
        <w:rPr>
          <w:rFonts w:ascii="Tahoma" w:eastAsia="Frutiger" w:hAnsi="Tahoma" w:cs="Tahoma"/>
          <w:lang w:eastAsia="en-US"/>
        </w:rPr>
        <w:t>tednov</w:t>
      </w:r>
      <w:r w:rsidR="000A7F91">
        <w:rPr>
          <w:rFonts w:ascii="Tahoma" w:eastAsia="Frutiger" w:hAnsi="Tahoma" w:cs="Tahoma"/>
          <w:lang w:eastAsia="en-US"/>
        </w:rPr>
        <w:t xml:space="preserve"> (največ 12 tednov)</w:t>
      </w:r>
      <w:r w:rsidR="00761CDC" w:rsidRPr="00926B2F">
        <w:rPr>
          <w:rFonts w:ascii="Tahoma" w:eastAsia="Frutiger" w:hAnsi="Tahoma" w:cs="Tahoma"/>
          <w:lang w:eastAsia="en-US"/>
        </w:rPr>
        <w:t>, šteto od dneva podpisa pogodbe.</w:t>
      </w:r>
    </w:p>
    <w:p w14:paraId="438AB828" w14:textId="630F7B6B" w:rsidR="00761CDC" w:rsidRDefault="00761CDC" w:rsidP="00232070">
      <w:pPr>
        <w:keepNext/>
        <w:keepLines/>
        <w:tabs>
          <w:tab w:val="left" w:pos="0"/>
          <w:tab w:val="left" w:pos="567"/>
          <w:tab w:val="left" w:pos="851"/>
        </w:tabs>
        <w:jc w:val="both"/>
        <w:rPr>
          <w:rFonts w:ascii="Tahoma" w:eastAsia="Frutiger" w:hAnsi="Tahoma" w:cs="Tahoma"/>
          <w:lang w:eastAsia="en-US"/>
        </w:rPr>
      </w:pPr>
    </w:p>
    <w:p w14:paraId="43071D0E" w14:textId="06F96EFC" w:rsidR="00750332" w:rsidRPr="00750332" w:rsidRDefault="00750332" w:rsidP="00232070">
      <w:pPr>
        <w:keepNext/>
        <w:keepLines/>
        <w:tabs>
          <w:tab w:val="left" w:pos="0"/>
          <w:tab w:val="left" w:pos="567"/>
          <w:tab w:val="left" w:pos="851"/>
        </w:tabs>
        <w:jc w:val="both"/>
        <w:rPr>
          <w:rFonts w:ascii="Tahoma" w:eastAsia="Frutiger" w:hAnsi="Tahoma" w:cs="Tahoma"/>
          <w:lang w:eastAsia="en-US"/>
        </w:rPr>
      </w:pPr>
      <w:r w:rsidRPr="00750332">
        <w:rPr>
          <w:rFonts w:ascii="Tahoma" w:eastAsia="Frutiger" w:hAnsi="Tahoma" w:cs="Tahoma"/>
          <w:lang w:eastAsia="en-US"/>
        </w:rPr>
        <w:t>Rok dobave se lahko podaljša le v primeru izrednih okoliščin, ki jih izvajalec ni mogel predvideti ali preprečiti in niso posledica njegovega ravnanja, ob predhodnem pisnem soglasju naročnika oziroma v primeru višje sile.</w:t>
      </w:r>
    </w:p>
    <w:p w14:paraId="163CD4A2" w14:textId="77777777" w:rsidR="00750332" w:rsidRPr="00926B2F" w:rsidRDefault="00750332" w:rsidP="00232070">
      <w:pPr>
        <w:keepNext/>
        <w:keepLines/>
        <w:tabs>
          <w:tab w:val="left" w:pos="0"/>
          <w:tab w:val="left" w:pos="567"/>
          <w:tab w:val="left" w:pos="851"/>
        </w:tabs>
        <w:jc w:val="both"/>
        <w:rPr>
          <w:rFonts w:ascii="Tahoma" w:eastAsia="Frutiger" w:hAnsi="Tahoma" w:cs="Tahoma"/>
          <w:lang w:eastAsia="en-US"/>
        </w:rPr>
      </w:pPr>
    </w:p>
    <w:p w14:paraId="285E0087" w14:textId="4F47EAD8" w:rsidR="00761CDC" w:rsidRPr="00926B2F" w:rsidRDefault="00761CDC"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6924A801" w14:textId="77777777" w:rsidR="00CC2193" w:rsidRPr="00926B2F" w:rsidRDefault="00CC2193" w:rsidP="00232070">
      <w:pPr>
        <w:keepNext/>
        <w:keepLines/>
        <w:tabs>
          <w:tab w:val="left" w:pos="0"/>
          <w:tab w:val="left" w:pos="567"/>
          <w:tab w:val="left" w:pos="851"/>
        </w:tabs>
        <w:jc w:val="both"/>
        <w:rPr>
          <w:rFonts w:ascii="Tahoma" w:eastAsia="Frutiger" w:hAnsi="Tahoma" w:cs="Tahoma"/>
          <w:lang w:eastAsia="en-US"/>
        </w:rPr>
      </w:pPr>
    </w:p>
    <w:p w14:paraId="297F677F" w14:textId="2AA57896" w:rsidR="006A206F" w:rsidRPr="00750332" w:rsidRDefault="006A206F" w:rsidP="00232070">
      <w:pPr>
        <w:keepNext/>
        <w:keepLines/>
        <w:tabs>
          <w:tab w:val="left" w:pos="0"/>
          <w:tab w:val="left" w:pos="567"/>
          <w:tab w:val="left" w:pos="851"/>
        </w:tabs>
        <w:jc w:val="both"/>
        <w:rPr>
          <w:rFonts w:ascii="Tahoma" w:hAnsi="Tahoma" w:cs="Tahoma"/>
        </w:rPr>
      </w:pPr>
      <w:r w:rsidRPr="00750332">
        <w:rPr>
          <w:rFonts w:ascii="Tahoma" w:hAnsi="Tahoma" w:cs="Tahoma"/>
        </w:rPr>
        <w:t xml:space="preserve">Izvajalec se obvezuje začeti z demontažo obstoječe opreme ter montažo in zagonom nove opreme najpozneje v roku ____ (____) </w:t>
      </w:r>
      <w:r w:rsidR="000A7F91">
        <w:rPr>
          <w:rFonts w:ascii="Tahoma" w:hAnsi="Tahoma" w:cs="Tahoma"/>
        </w:rPr>
        <w:t xml:space="preserve"> (največ 3 koledarskih dni) </w:t>
      </w:r>
      <w:r w:rsidRPr="00750332">
        <w:rPr>
          <w:rFonts w:ascii="Tahoma" w:hAnsi="Tahoma" w:cs="Tahoma"/>
        </w:rPr>
        <w:t>koledarskih dni od dneva dobave opreme na lokacijo naročnika.</w:t>
      </w:r>
    </w:p>
    <w:p w14:paraId="588285D8" w14:textId="77777777" w:rsidR="006A206F" w:rsidRPr="006A206F" w:rsidRDefault="006A206F" w:rsidP="00232070">
      <w:pPr>
        <w:keepNext/>
        <w:keepLines/>
        <w:tabs>
          <w:tab w:val="left" w:pos="0"/>
          <w:tab w:val="left" w:pos="567"/>
          <w:tab w:val="left" w:pos="851"/>
        </w:tabs>
        <w:jc w:val="both"/>
        <w:rPr>
          <w:rFonts w:ascii="Tahoma" w:hAnsi="Tahoma" w:cs="Tahoma"/>
        </w:rPr>
      </w:pPr>
    </w:p>
    <w:p w14:paraId="17B23D3E" w14:textId="4CCC142A" w:rsidR="006A206F" w:rsidRPr="006A206F" w:rsidRDefault="006A206F" w:rsidP="00232070">
      <w:pPr>
        <w:keepNext/>
        <w:keepLines/>
        <w:tabs>
          <w:tab w:val="left" w:pos="0"/>
          <w:tab w:val="left" w:pos="567"/>
          <w:tab w:val="left" w:pos="851"/>
        </w:tabs>
        <w:jc w:val="both"/>
        <w:rPr>
          <w:rFonts w:ascii="Tahoma" w:hAnsi="Tahoma" w:cs="Tahoma"/>
        </w:rPr>
      </w:pPr>
      <w:r w:rsidRPr="00750332">
        <w:rPr>
          <w:rFonts w:ascii="Tahoma" w:hAnsi="Tahoma" w:cs="Tahoma"/>
        </w:rPr>
        <w:t xml:space="preserve">Izvajalec se obvezuje celotno demontažo, montažo, priklop, zagon in funkcionalni preizkus dobavljene opreme zaključiti najpozneje v roku ____ (____) </w:t>
      </w:r>
      <w:r w:rsidR="000A7F91">
        <w:rPr>
          <w:rFonts w:ascii="Tahoma" w:hAnsi="Tahoma" w:cs="Tahoma"/>
        </w:rPr>
        <w:t xml:space="preserve">(največ 14 koledarskih dni) </w:t>
      </w:r>
      <w:r w:rsidRPr="00750332">
        <w:rPr>
          <w:rFonts w:ascii="Tahoma" w:hAnsi="Tahoma" w:cs="Tahoma"/>
        </w:rPr>
        <w:t>koledarskih dni od dneva dobave opreme na lokacijo naročnika.</w:t>
      </w:r>
    </w:p>
    <w:p w14:paraId="57F8A6DF" w14:textId="77777777" w:rsidR="00CC2193" w:rsidRPr="00926B2F" w:rsidRDefault="00CC2193" w:rsidP="00232070">
      <w:pPr>
        <w:keepNext/>
        <w:keepLines/>
        <w:rPr>
          <w:rFonts w:ascii="Tahoma" w:hAnsi="Tahoma" w:cs="Tahoma"/>
        </w:rPr>
      </w:pPr>
    </w:p>
    <w:p w14:paraId="7926AF8C" w14:textId="6989C618" w:rsidR="00CC2193" w:rsidRPr="00926B2F" w:rsidRDefault="00CC2193" w:rsidP="00232070">
      <w:pPr>
        <w:keepNext/>
        <w:keepLines/>
        <w:spacing w:after="120"/>
        <w:rPr>
          <w:rFonts w:ascii="Tahoma" w:hAnsi="Tahoma" w:cs="Tahoma"/>
        </w:rPr>
      </w:pPr>
      <w:r w:rsidRPr="00926B2F">
        <w:rPr>
          <w:rFonts w:ascii="Tahoma" w:hAnsi="Tahoma" w:cs="Tahoma"/>
        </w:rPr>
        <w:t xml:space="preserve">Izvedba </w:t>
      </w:r>
      <w:r w:rsidR="00761CDC" w:rsidRPr="00926B2F">
        <w:rPr>
          <w:rFonts w:ascii="Tahoma" w:hAnsi="Tahoma" w:cs="Tahoma"/>
        </w:rPr>
        <w:t>montaže dobavljene opreme vključuje naslednja dela</w:t>
      </w:r>
      <w:r w:rsidRPr="00926B2F">
        <w:rPr>
          <w:rFonts w:ascii="Tahoma" w:hAnsi="Tahoma" w:cs="Tahoma"/>
        </w:rPr>
        <w:t>:</w:t>
      </w:r>
    </w:p>
    <w:p w14:paraId="5C297555" w14:textId="77777777" w:rsidR="00CC2193" w:rsidRPr="00926B2F" w:rsidRDefault="00CC2193" w:rsidP="00232070">
      <w:pPr>
        <w:keepNext/>
        <w:keepLines/>
        <w:numPr>
          <w:ilvl w:val="0"/>
          <w:numId w:val="22"/>
        </w:numPr>
        <w:ind w:left="720"/>
        <w:jc w:val="both"/>
        <w:rPr>
          <w:rFonts w:ascii="Tahoma" w:hAnsi="Tahoma" w:cs="Tahoma"/>
        </w:rPr>
      </w:pPr>
      <w:r w:rsidRPr="00926B2F">
        <w:rPr>
          <w:rFonts w:ascii="Tahoma" w:hAnsi="Tahoma" w:cs="Tahoma"/>
        </w:rPr>
        <w:t xml:space="preserve">demontažo obstoječe opreme, </w:t>
      </w:r>
    </w:p>
    <w:p w14:paraId="3D87383D" w14:textId="77777777" w:rsidR="00CC2193" w:rsidRPr="00926B2F" w:rsidRDefault="00CC2193" w:rsidP="00232070">
      <w:pPr>
        <w:keepNext/>
        <w:keepLines/>
        <w:numPr>
          <w:ilvl w:val="0"/>
          <w:numId w:val="22"/>
        </w:numPr>
        <w:ind w:left="720"/>
        <w:jc w:val="both"/>
        <w:rPr>
          <w:rFonts w:ascii="Tahoma" w:hAnsi="Tahoma" w:cs="Tahoma"/>
        </w:rPr>
      </w:pPr>
      <w:r w:rsidRPr="00926B2F">
        <w:rPr>
          <w:rFonts w:ascii="Tahoma" w:hAnsi="Tahoma" w:cs="Tahoma"/>
        </w:rPr>
        <w:t xml:space="preserve">montažo nove opreme, </w:t>
      </w:r>
    </w:p>
    <w:p w14:paraId="07854764" w14:textId="77777777" w:rsidR="00CC2193" w:rsidRPr="00926B2F" w:rsidRDefault="00CC2193" w:rsidP="00232070">
      <w:pPr>
        <w:keepNext/>
        <w:keepLines/>
        <w:numPr>
          <w:ilvl w:val="0"/>
          <w:numId w:val="22"/>
        </w:numPr>
        <w:ind w:left="720"/>
        <w:jc w:val="both"/>
        <w:rPr>
          <w:rFonts w:ascii="Tahoma" w:hAnsi="Tahoma" w:cs="Tahoma"/>
        </w:rPr>
      </w:pPr>
      <w:r w:rsidRPr="00926B2F">
        <w:rPr>
          <w:rFonts w:ascii="Tahoma" w:hAnsi="Tahoma" w:cs="Tahoma"/>
        </w:rPr>
        <w:t xml:space="preserve">vse potrebne mehanske in elektro priključitve, </w:t>
      </w:r>
    </w:p>
    <w:p w14:paraId="1F1088E5" w14:textId="77777777" w:rsidR="00CC2193" w:rsidRPr="00926B2F" w:rsidRDefault="00CC2193" w:rsidP="00232070">
      <w:pPr>
        <w:keepNext/>
        <w:keepLines/>
        <w:numPr>
          <w:ilvl w:val="0"/>
          <w:numId w:val="22"/>
        </w:numPr>
        <w:ind w:left="720"/>
        <w:jc w:val="both"/>
        <w:rPr>
          <w:rFonts w:ascii="Tahoma" w:hAnsi="Tahoma" w:cs="Tahoma"/>
        </w:rPr>
      </w:pPr>
      <w:r w:rsidRPr="00926B2F">
        <w:rPr>
          <w:rFonts w:ascii="Tahoma" w:hAnsi="Tahoma" w:cs="Tahoma"/>
        </w:rPr>
        <w:t xml:space="preserve">izvedbo potrebnih preizkusov in meritev, </w:t>
      </w:r>
    </w:p>
    <w:p w14:paraId="58606A31" w14:textId="77777777" w:rsidR="00CC2193" w:rsidRPr="00926B2F" w:rsidRDefault="00CC2193" w:rsidP="00232070">
      <w:pPr>
        <w:keepNext/>
        <w:keepLines/>
        <w:numPr>
          <w:ilvl w:val="0"/>
          <w:numId w:val="22"/>
        </w:numPr>
        <w:ind w:left="720"/>
        <w:jc w:val="both"/>
        <w:rPr>
          <w:rFonts w:ascii="Tahoma" w:hAnsi="Tahoma" w:cs="Tahoma"/>
        </w:rPr>
      </w:pPr>
      <w:r w:rsidRPr="00926B2F">
        <w:rPr>
          <w:rFonts w:ascii="Tahoma" w:hAnsi="Tahoma" w:cs="Tahoma"/>
        </w:rPr>
        <w:t xml:space="preserve">zagon in funkcionalni preizkus delovanja sistema. </w:t>
      </w:r>
    </w:p>
    <w:p w14:paraId="05D6D211" w14:textId="77777777" w:rsidR="00CC2193" w:rsidRPr="00926B2F" w:rsidRDefault="00CC2193" w:rsidP="00232070">
      <w:pPr>
        <w:keepNext/>
        <w:keepLines/>
        <w:ind w:left="720"/>
        <w:jc w:val="both"/>
        <w:rPr>
          <w:rFonts w:ascii="Tahoma" w:hAnsi="Tahoma" w:cs="Tahoma"/>
        </w:rPr>
      </w:pPr>
    </w:p>
    <w:p w14:paraId="1D4577BF" w14:textId="5AA994AD" w:rsidR="00CC2193" w:rsidRPr="00926B2F" w:rsidRDefault="00CC2193" w:rsidP="00232070">
      <w:pPr>
        <w:keepNext/>
        <w:keepLines/>
        <w:jc w:val="both"/>
        <w:rPr>
          <w:rFonts w:ascii="Tahoma" w:hAnsi="Tahoma" w:cs="Tahoma"/>
        </w:rPr>
      </w:pPr>
      <w:r w:rsidRPr="00926B2F">
        <w:rPr>
          <w:rFonts w:ascii="Tahoma" w:hAnsi="Tahoma" w:cs="Tahoma"/>
        </w:rPr>
        <w:t xml:space="preserve">Pred </w:t>
      </w:r>
      <w:r w:rsidR="00761CDC" w:rsidRPr="00926B2F">
        <w:rPr>
          <w:rFonts w:ascii="Tahoma" w:hAnsi="Tahoma" w:cs="Tahoma"/>
        </w:rPr>
        <w:t>pričetkom</w:t>
      </w:r>
      <w:r w:rsidRPr="00926B2F">
        <w:rPr>
          <w:rFonts w:ascii="Tahoma" w:hAnsi="Tahoma" w:cs="Tahoma"/>
        </w:rPr>
        <w:t xml:space="preserve"> montaže </w:t>
      </w:r>
      <w:r w:rsidR="00CD20A8" w:rsidRPr="00926B2F">
        <w:rPr>
          <w:rFonts w:ascii="Tahoma" w:hAnsi="Tahoma" w:cs="Tahoma"/>
        </w:rPr>
        <w:t xml:space="preserve">dobavljene </w:t>
      </w:r>
      <w:r w:rsidR="00761CDC" w:rsidRPr="00926B2F">
        <w:rPr>
          <w:rFonts w:ascii="Tahoma" w:hAnsi="Tahoma" w:cs="Tahoma"/>
        </w:rPr>
        <w:t xml:space="preserve">opreme </w:t>
      </w:r>
      <w:r w:rsidRPr="00926B2F">
        <w:rPr>
          <w:rFonts w:ascii="Tahoma" w:hAnsi="Tahoma" w:cs="Tahoma"/>
        </w:rPr>
        <w:t>mora izvajalec naročniku predložiti terminski plan izvedbe del, ki ga mora naročnik potrditi.</w:t>
      </w:r>
    </w:p>
    <w:p w14:paraId="25C516B8" w14:textId="77777777" w:rsidR="00761CDC" w:rsidRPr="00926B2F" w:rsidRDefault="00761CDC" w:rsidP="00232070">
      <w:pPr>
        <w:keepNext/>
        <w:keepLines/>
        <w:jc w:val="both"/>
        <w:rPr>
          <w:rFonts w:ascii="Tahoma" w:hAnsi="Tahoma" w:cs="Tahoma"/>
        </w:rPr>
      </w:pPr>
    </w:p>
    <w:p w14:paraId="23B52906" w14:textId="77777777" w:rsidR="00CD20A8" w:rsidRPr="00926B2F" w:rsidRDefault="00761CDC" w:rsidP="00232070">
      <w:pPr>
        <w:keepNext/>
        <w:keepLines/>
        <w:jc w:val="both"/>
        <w:rPr>
          <w:rFonts w:ascii="Tahoma" w:hAnsi="Tahoma" w:cs="Tahoma"/>
        </w:rPr>
      </w:pPr>
      <w:r w:rsidRPr="00926B2F">
        <w:rPr>
          <w:rFonts w:ascii="Tahoma" w:hAnsi="Tahoma" w:cs="Tahoma"/>
        </w:rPr>
        <w:t xml:space="preserve">Izvajalec po izvedbi montaže dobavljene opreme opravi zagon </w:t>
      </w:r>
      <w:r w:rsidR="00CD20A8" w:rsidRPr="00926B2F">
        <w:rPr>
          <w:rFonts w:ascii="Tahoma" w:hAnsi="Tahoma" w:cs="Tahoma"/>
        </w:rPr>
        <w:t xml:space="preserve">vgrajene opreme, v okviru katerega mora </w:t>
      </w:r>
      <w:r w:rsidR="00CC2193" w:rsidRPr="00926B2F">
        <w:rPr>
          <w:rFonts w:ascii="Tahoma" w:hAnsi="Tahoma" w:cs="Tahoma"/>
        </w:rPr>
        <w:t>izvesti funkcionalni preizkus sistema</w:t>
      </w:r>
      <w:r w:rsidR="00CD20A8" w:rsidRPr="00926B2F">
        <w:rPr>
          <w:rFonts w:ascii="Tahoma" w:hAnsi="Tahoma" w:cs="Tahoma"/>
        </w:rPr>
        <w:t xml:space="preserve"> ter naročniku </w:t>
      </w:r>
      <w:r w:rsidR="00CC2193" w:rsidRPr="00926B2F">
        <w:rPr>
          <w:rFonts w:ascii="Tahoma" w:hAnsi="Tahoma" w:cs="Tahoma"/>
        </w:rPr>
        <w:t>predati tehnično dokumentacijo in navodila za obratovanje in vzdrževanje v slovenskem jeziku</w:t>
      </w:r>
      <w:r w:rsidR="00CD20A8" w:rsidRPr="00926B2F">
        <w:rPr>
          <w:rFonts w:ascii="Tahoma" w:hAnsi="Tahoma" w:cs="Tahoma"/>
        </w:rPr>
        <w:t xml:space="preserve">. </w:t>
      </w:r>
    </w:p>
    <w:p w14:paraId="478FF6A2" w14:textId="77777777" w:rsidR="00CD20A8" w:rsidRPr="00926B2F" w:rsidRDefault="00CD20A8" w:rsidP="00232070">
      <w:pPr>
        <w:keepNext/>
        <w:keepLines/>
        <w:jc w:val="both"/>
        <w:rPr>
          <w:rFonts w:ascii="Tahoma" w:hAnsi="Tahoma" w:cs="Tahoma"/>
        </w:rPr>
      </w:pPr>
    </w:p>
    <w:p w14:paraId="00B2CFDA" w14:textId="5620E8CD" w:rsidR="00CC2193" w:rsidRPr="00926B2F" w:rsidRDefault="00CD20A8" w:rsidP="00232070">
      <w:pPr>
        <w:keepNext/>
        <w:keepLines/>
        <w:jc w:val="both"/>
        <w:rPr>
          <w:rFonts w:ascii="Tahoma" w:hAnsi="Tahoma" w:cs="Tahoma"/>
        </w:rPr>
      </w:pPr>
      <w:r w:rsidRPr="00926B2F">
        <w:rPr>
          <w:rFonts w:ascii="Tahoma" w:hAnsi="Tahoma" w:cs="Tahoma"/>
        </w:rPr>
        <w:t>Izvajalec se obvezuje z naročnikom sodelovati pri primopredaji dobavljene opreme.</w:t>
      </w:r>
    </w:p>
    <w:p w14:paraId="260C1719" w14:textId="77777777" w:rsidR="00CD20A8" w:rsidRPr="00926B2F" w:rsidRDefault="00CD20A8" w:rsidP="00232070">
      <w:pPr>
        <w:keepNext/>
        <w:keepLines/>
        <w:jc w:val="both"/>
        <w:rPr>
          <w:rFonts w:ascii="Tahoma" w:hAnsi="Tahoma" w:cs="Tahoma"/>
        </w:rPr>
      </w:pPr>
    </w:p>
    <w:p w14:paraId="34FC9BF3" w14:textId="77777777" w:rsidR="00CC2193" w:rsidRPr="00926B2F" w:rsidRDefault="00CC2193" w:rsidP="00232070">
      <w:pPr>
        <w:keepNext/>
        <w:keepLines/>
        <w:jc w:val="both"/>
        <w:rPr>
          <w:rFonts w:ascii="Tahoma" w:hAnsi="Tahoma" w:cs="Tahoma"/>
        </w:rPr>
      </w:pPr>
      <w:r w:rsidRPr="00926B2F">
        <w:rPr>
          <w:rFonts w:ascii="Tahoma" w:hAnsi="Tahoma" w:cs="Tahoma"/>
        </w:rPr>
        <w:t xml:space="preserve">Za zaključek del se šteje uspešno izvedena primopredaja, potrjena s podpisom zapisnika o zaključku del s strani obeh pogodbenih strank. </w:t>
      </w:r>
    </w:p>
    <w:p w14:paraId="59F780FC" w14:textId="77777777" w:rsidR="00CC2193" w:rsidRPr="00926B2F" w:rsidRDefault="00CC2193" w:rsidP="00232070">
      <w:pPr>
        <w:keepNext/>
        <w:keepLines/>
        <w:jc w:val="both"/>
        <w:rPr>
          <w:rFonts w:ascii="Tahoma" w:hAnsi="Tahoma" w:cs="Tahoma"/>
        </w:rPr>
      </w:pPr>
    </w:p>
    <w:p w14:paraId="57DF91CF" w14:textId="64371C48" w:rsidR="000A7F91" w:rsidRDefault="006A206F" w:rsidP="00232070">
      <w:pPr>
        <w:keepNext/>
        <w:keepLines/>
        <w:jc w:val="both"/>
        <w:rPr>
          <w:rFonts w:ascii="Tahoma" w:hAnsi="Tahoma" w:cs="Tahoma"/>
        </w:rPr>
      </w:pPr>
      <w:r w:rsidRPr="006A206F">
        <w:rPr>
          <w:rFonts w:ascii="Tahoma" w:hAnsi="Tahoma" w:cs="Tahoma"/>
        </w:rPr>
        <w:t>Roka za začetek izvajanja del in za zaključek izvedbe del se lahko podaljšata le v primeru izrednih okoliščin, ki jih izvajalec ni mogel predvideti ali preprečiti in niso posledica njegovega ravnanja, ob predhodnem pisnem soglasju naročnika oziroma v primeru višje sile.</w:t>
      </w:r>
    </w:p>
    <w:p w14:paraId="3C6447D6" w14:textId="77777777" w:rsidR="000A7F91" w:rsidRDefault="000A7F91" w:rsidP="00232070">
      <w:pPr>
        <w:keepNext/>
        <w:keepLines/>
        <w:jc w:val="both"/>
        <w:rPr>
          <w:rFonts w:ascii="Tahoma" w:hAnsi="Tahoma" w:cs="Tahoma"/>
        </w:rPr>
      </w:pPr>
    </w:p>
    <w:p w14:paraId="12D63449" w14:textId="77777777" w:rsidR="000A7F91" w:rsidRDefault="000A7F91" w:rsidP="00232070">
      <w:pPr>
        <w:keepNext/>
        <w:keepLines/>
        <w:jc w:val="both"/>
        <w:rPr>
          <w:rFonts w:ascii="Tahoma" w:hAnsi="Tahoma" w:cs="Tahoma"/>
        </w:rPr>
      </w:pPr>
    </w:p>
    <w:p w14:paraId="30238C96" w14:textId="77777777" w:rsidR="000A7F91" w:rsidRDefault="000A7F91" w:rsidP="00232070">
      <w:pPr>
        <w:keepNext/>
        <w:keepLines/>
        <w:jc w:val="both"/>
        <w:rPr>
          <w:rFonts w:ascii="Tahoma" w:hAnsi="Tahoma" w:cs="Tahoma"/>
        </w:rPr>
      </w:pPr>
    </w:p>
    <w:p w14:paraId="303C6620" w14:textId="77777777" w:rsidR="000A7F91" w:rsidRDefault="000A7F91" w:rsidP="00232070">
      <w:pPr>
        <w:keepNext/>
        <w:keepLines/>
        <w:jc w:val="both"/>
        <w:rPr>
          <w:rFonts w:ascii="Tahoma" w:hAnsi="Tahoma" w:cs="Tahoma"/>
        </w:rPr>
      </w:pPr>
    </w:p>
    <w:p w14:paraId="1EF0B737" w14:textId="77777777" w:rsidR="000A7F91" w:rsidRDefault="000A7F91" w:rsidP="00232070">
      <w:pPr>
        <w:keepNext/>
        <w:keepLines/>
        <w:jc w:val="both"/>
        <w:rPr>
          <w:rFonts w:ascii="Tahoma" w:hAnsi="Tahoma" w:cs="Tahoma"/>
        </w:rPr>
      </w:pPr>
    </w:p>
    <w:p w14:paraId="1CC22654" w14:textId="77777777" w:rsidR="000A7F91" w:rsidRPr="000A7F91" w:rsidRDefault="000A7F91" w:rsidP="00232070">
      <w:pPr>
        <w:keepNext/>
        <w:keepLines/>
        <w:jc w:val="both"/>
        <w:rPr>
          <w:rFonts w:ascii="Tahoma" w:hAnsi="Tahoma" w:cs="Tahoma"/>
        </w:rPr>
      </w:pPr>
    </w:p>
    <w:p w14:paraId="1B439354" w14:textId="77777777" w:rsidR="004D5C54" w:rsidRPr="00926B2F" w:rsidRDefault="004D5C54"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lastRenderedPageBreak/>
        <w:t>VIŠJA SILA</w:t>
      </w:r>
    </w:p>
    <w:p w14:paraId="0A77C90C"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3068886F" w14:textId="77777777" w:rsidR="004D5C54" w:rsidRPr="00926B2F" w:rsidRDefault="004D5C54"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3546D135"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78D4B1A5"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926B2F">
        <w:rPr>
          <w:rFonts w:ascii="Tahoma" w:eastAsia="Frutiger" w:hAnsi="Tahoma" w:cs="Tahoma"/>
          <w:lang w:eastAsia="en-US"/>
        </w:rPr>
        <w:t>Pogodbeni stranki</w:t>
      </w:r>
      <w:r w:rsidRPr="00926B2F">
        <w:rPr>
          <w:rFonts w:ascii="Tahoma" w:eastAsia="Frutiger" w:hAnsi="Tahoma" w:cs="Tahoma"/>
          <w:lang w:val="x-none" w:eastAsia="en-US"/>
        </w:rPr>
        <w:t xml:space="preserve"> ni</w:t>
      </w:r>
      <w:r w:rsidRPr="00926B2F">
        <w:rPr>
          <w:rFonts w:ascii="Tahoma" w:eastAsia="Frutiger" w:hAnsi="Tahoma" w:cs="Tahoma"/>
          <w:lang w:eastAsia="en-US"/>
        </w:rPr>
        <w:t>sta</w:t>
      </w:r>
      <w:r w:rsidRPr="00926B2F">
        <w:rPr>
          <w:rFonts w:ascii="Tahoma" w:eastAsia="Frutiger" w:hAnsi="Tahoma" w:cs="Tahoma"/>
          <w:lang w:val="x-none" w:eastAsia="en-US"/>
        </w:rPr>
        <w:t xml:space="preserve"> odgovor</w:t>
      </w:r>
      <w:r w:rsidRPr="00926B2F">
        <w:rPr>
          <w:rFonts w:ascii="Tahoma" w:eastAsia="Frutiger" w:hAnsi="Tahoma" w:cs="Tahoma"/>
          <w:lang w:eastAsia="en-US"/>
        </w:rPr>
        <w:t>ni</w:t>
      </w:r>
      <w:r w:rsidRPr="00926B2F">
        <w:rPr>
          <w:rFonts w:ascii="Tahoma" w:eastAsia="Frutiger" w:hAnsi="Tahoma" w:cs="Tahoma"/>
          <w:lang w:val="x-none" w:eastAsia="en-US"/>
        </w:rPr>
        <w:t xml:space="preserve"> za delno ali celotno neizpolnjevanje </w:t>
      </w:r>
      <w:r w:rsidRPr="00926B2F">
        <w:rPr>
          <w:rFonts w:ascii="Tahoma" w:eastAsia="Frutiger" w:hAnsi="Tahoma" w:cs="Tahoma"/>
          <w:lang w:eastAsia="en-US"/>
        </w:rPr>
        <w:t xml:space="preserve">svojih </w:t>
      </w:r>
      <w:r w:rsidRPr="00926B2F">
        <w:rPr>
          <w:rFonts w:ascii="Tahoma" w:eastAsia="Frutiger" w:hAnsi="Tahoma" w:cs="Tahoma"/>
          <w:lang w:val="x-none" w:eastAsia="en-US"/>
        </w:rPr>
        <w:t>obveznosti, če je to posledica višje sile.</w:t>
      </w:r>
    </w:p>
    <w:p w14:paraId="12B00D84"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07033D20"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926B2F">
        <w:rPr>
          <w:rFonts w:ascii="Tahoma" w:eastAsia="Frutiger" w:hAnsi="Tahoma" w:cs="Tahoma"/>
          <w:lang w:val="x-none" w:eastAsia="en-US"/>
        </w:rPr>
        <w:t xml:space="preserve">Višja sila pomeni zunanji vzrok, neodvisen od volje in vpliva katerekoli stranke, ki je nepričakovan in nenaden in se mu ob splošni skrbnosti ni bilo moč izogniti in ga odvrniti, takšne okoliščine pa so se pojavile po sklenitvi pogodbe (npr.: požar, poplava, potres, visoka voda, ki onemogoča izvedbo storitev, izjemno slabo vreme, nenavadno za letni čas in kraj, v katerem se dela izvajajo, oz. ukrepov, določenih z akti pristojnih organov). Če je izvedba pogodbenih </w:t>
      </w:r>
      <w:r w:rsidRPr="00926B2F">
        <w:rPr>
          <w:rFonts w:ascii="Tahoma" w:eastAsia="Frutiger" w:hAnsi="Tahoma" w:cs="Tahoma"/>
          <w:lang w:eastAsia="en-US"/>
        </w:rPr>
        <w:t>del</w:t>
      </w:r>
      <w:r w:rsidRPr="00926B2F">
        <w:rPr>
          <w:rFonts w:ascii="Tahoma" w:eastAsia="Frutiger" w:hAnsi="Tahoma" w:cs="Tahoma"/>
          <w:lang w:val="x-none" w:eastAsia="en-US"/>
        </w:rPr>
        <w:t xml:space="preserve">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224CA2A2"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107E88E" w14:textId="77777777" w:rsidR="004D5C54" w:rsidRPr="00926B2F" w:rsidRDefault="004D5C54"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926B2F">
        <w:rPr>
          <w:rFonts w:ascii="Tahoma" w:eastAsia="Frutiger" w:hAnsi="Tahoma" w:cs="Tahoma"/>
          <w:lang w:val="x-none" w:eastAsia="en-US"/>
        </w:rPr>
        <w:t>Pomanjkanje delovne sile ali materiala pri izvajalcu ali pri njegovih podizvajalcih se ne šteje za višjo silo, razen, če ni posledica le-te.</w:t>
      </w:r>
    </w:p>
    <w:p w14:paraId="0E4D5825" w14:textId="77777777" w:rsidR="00464382" w:rsidRPr="00926B2F" w:rsidRDefault="00464382" w:rsidP="00232070">
      <w:pPr>
        <w:keepNext/>
        <w:keepLines/>
        <w:jc w:val="both"/>
        <w:rPr>
          <w:rFonts w:ascii="Tahoma" w:eastAsia="Frutiger" w:hAnsi="Tahoma" w:cs="Tahoma"/>
          <w:iCs/>
        </w:rPr>
      </w:pPr>
    </w:p>
    <w:p w14:paraId="7AD31507" w14:textId="2F4C4854" w:rsidR="00173EB5" w:rsidRPr="00926B2F" w:rsidRDefault="00173EB5" w:rsidP="00232070">
      <w:pPr>
        <w:pStyle w:val="Odstavekseznama"/>
        <w:keepNext/>
        <w:keepLines/>
        <w:numPr>
          <w:ilvl w:val="0"/>
          <w:numId w:val="21"/>
        </w:numPr>
        <w:ind w:left="851" w:hanging="851"/>
        <w:rPr>
          <w:rFonts w:ascii="Tahoma" w:eastAsia="Frutiger" w:hAnsi="Tahoma" w:cs="Tahoma"/>
          <w:b/>
        </w:rPr>
      </w:pPr>
      <w:r w:rsidRPr="00926B2F">
        <w:rPr>
          <w:rFonts w:ascii="Tahoma" w:eastAsia="Frutiger" w:hAnsi="Tahoma" w:cs="Tahoma"/>
          <w:b/>
        </w:rPr>
        <w:t>KAKOVOST IN JAMČEVANJE ZA NAPAKE TER GARANCIJA IN VZDRŽEVANJE</w:t>
      </w:r>
    </w:p>
    <w:p w14:paraId="53F3673B" w14:textId="77777777" w:rsidR="00173EB5" w:rsidRPr="00926B2F" w:rsidRDefault="00173EB5" w:rsidP="00232070">
      <w:pPr>
        <w:keepNext/>
        <w:keepLines/>
        <w:jc w:val="both"/>
        <w:rPr>
          <w:rFonts w:ascii="Tahoma" w:eastAsia="Frutiger" w:hAnsi="Tahoma" w:cs="Tahoma"/>
          <w:iCs/>
        </w:rPr>
      </w:pPr>
    </w:p>
    <w:p w14:paraId="612FA43C" w14:textId="77777777" w:rsidR="00173EB5" w:rsidRPr="00926B2F" w:rsidRDefault="00173EB5" w:rsidP="00232070">
      <w:pPr>
        <w:keepNext/>
        <w:keepLines/>
        <w:numPr>
          <w:ilvl w:val="0"/>
          <w:numId w:val="20"/>
        </w:numPr>
        <w:tabs>
          <w:tab w:val="num" w:pos="4605"/>
        </w:tabs>
        <w:jc w:val="center"/>
        <w:rPr>
          <w:rFonts w:ascii="Tahoma" w:hAnsi="Tahoma" w:cs="Tahoma"/>
        </w:rPr>
      </w:pPr>
      <w:r w:rsidRPr="00926B2F">
        <w:rPr>
          <w:rFonts w:ascii="Tahoma" w:hAnsi="Tahoma" w:cs="Tahoma"/>
        </w:rPr>
        <w:t xml:space="preserve">člen </w:t>
      </w:r>
    </w:p>
    <w:p w14:paraId="7BBC7C44" w14:textId="77777777" w:rsidR="00173EB5" w:rsidRPr="00926B2F" w:rsidRDefault="00173EB5" w:rsidP="00232070">
      <w:pPr>
        <w:keepNext/>
        <w:keepLines/>
        <w:rPr>
          <w:rFonts w:ascii="Tahoma" w:hAnsi="Tahoma" w:cs="Tahoma"/>
        </w:rPr>
      </w:pPr>
    </w:p>
    <w:p w14:paraId="5F16863A" w14:textId="5B0FB58E" w:rsidR="00A10C7D" w:rsidRPr="00926B2F" w:rsidRDefault="00173EB5" w:rsidP="00232070">
      <w:pPr>
        <w:keepNext/>
        <w:keepLines/>
        <w:tabs>
          <w:tab w:val="left" w:pos="-1980"/>
          <w:tab w:val="left" w:pos="2880"/>
        </w:tabs>
        <w:jc w:val="both"/>
        <w:rPr>
          <w:rFonts w:ascii="Tahoma" w:eastAsia="Calibri" w:hAnsi="Tahoma" w:cs="Tahoma"/>
          <w:lang w:eastAsia="en-US"/>
        </w:rPr>
      </w:pPr>
      <w:r w:rsidRPr="00926B2F">
        <w:rPr>
          <w:rFonts w:ascii="Tahoma" w:eastAsia="Calibri" w:hAnsi="Tahoma" w:cs="Tahoma"/>
          <w:lang w:eastAsia="en-US"/>
        </w:rPr>
        <w:t>Kakovost dobavljene opreme mora biti v skladu s tehnično specifikacijo naročnika, veljavno zakonodajo, ki se nanaša na predmet pogodbe, in pripadajočo dokumentacijo, ki jo bo izvajalec predložil ob predaji oz. prevzemu opreme.</w:t>
      </w:r>
    </w:p>
    <w:p w14:paraId="0AB5EA3D" w14:textId="77777777" w:rsidR="00173EB5" w:rsidRPr="00926B2F" w:rsidRDefault="00173EB5" w:rsidP="00232070">
      <w:pPr>
        <w:keepNext/>
        <w:keepLines/>
        <w:tabs>
          <w:tab w:val="left" w:pos="-1980"/>
          <w:tab w:val="left" w:pos="2880"/>
        </w:tabs>
        <w:jc w:val="both"/>
        <w:rPr>
          <w:rFonts w:ascii="Tahoma" w:eastAsia="Frutiger" w:hAnsi="Tahoma" w:cs="Tahoma"/>
          <w:iCs/>
        </w:rPr>
      </w:pPr>
    </w:p>
    <w:p w14:paraId="14792E64" w14:textId="69CA27A9" w:rsidR="00173EB5" w:rsidRPr="00926B2F" w:rsidRDefault="00173EB5" w:rsidP="00232070">
      <w:pPr>
        <w:keepNext/>
        <w:keepLines/>
        <w:numPr>
          <w:ilvl w:val="0"/>
          <w:numId w:val="20"/>
        </w:numPr>
        <w:tabs>
          <w:tab w:val="num" w:pos="4605"/>
        </w:tabs>
        <w:jc w:val="center"/>
        <w:rPr>
          <w:rFonts w:ascii="Tahoma" w:eastAsia="Frutiger" w:hAnsi="Tahoma" w:cs="Tahoma"/>
          <w:iCs/>
        </w:rPr>
      </w:pPr>
      <w:r w:rsidRPr="00926B2F">
        <w:rPr>
          <w:rFonts w:ascii="Tahoma" w:hAnsi="Tahoma" w:cs="Tahoma"/>
        </w:rPr>
        <w:t>člen</w:t>
      </w:r>
    </w:p>
    <w:p w14:paraId="462C8F74" w14:textId="77777777" w:rsidR="00173EB5" w:rsidRPr="00926B2F" w:rsidRDefault="00173EB5" w:rsidP="00232070">
      <w:pPr>
        <w:keepNext/>
        <w:keepLines/>
        <w:jc w:val="both"/>
        <w:rPr>
          <w:rFonts w:ascii="Tahoma" w:eastAsia="Frutiger" w:hAnsi="Tahoma" w:cs="Tahoma"/>
          <w:iCs/>
        </w:rPr>
      </w:pPr>
    </w:p>
    <w:p w14:paraId="39235C84" w14:textId="48AC9FB4" w:rsidR="00173EB5" w:rsidRPr="00926B2F" w:rsidRDefault="00173EB5" w:rsidP="00232070">
      <w:pPr>
        <w:keepNext/>
        <w:keepLines/>
        <w:jc w:val="both"/>
        <w:rPr>
          <w:rFonts w:ascii="Tahoma" w:hAnsi="Tahoma" w:cs="Tahoma"/>
        </w:rPr>
      </w:pPr>
      <w:r w:rsidRPr="00926B2F">
        <w:rPr>
          <w:rFonts w:ascii="Tahoma" w:hAnsi="Tahoma" w:cs="Tahoma"/>
        </w:rPr>
        <w:t xml:space="preserve">Garancijski rok za dobavljeno </w:t>
      </w:r>
      <w:r w:rsidR="00F62D86" w:rsidRPr="00926B2F">
        <w:rPr>
          <w:rFonts w:ascii="Tahoma" w:hAnsi="Tahoma" w:cs="Tahoma"/>
        </w:rPr>
        <w:t>opremo</w:t>
      </w:r>
      <w:r w:rsidRPr="00926B2F">
        <w:rPr>
          <w:rFonts w:ascii="Tahoma" w:hAnsi="Tahoma" w:cs="Tahoma"/>
        </w:rPr>
        <w:t xml:space="preserve"> znaša ____ (_______) mesecev (najmanj </w:t>
      </w:r>
      <w:r w:rsidR="00F62D86" w:rsidRPr="00926B2F">
        <w:rPr>
          <w:rFonts w:ascii="Tahoma" w:hAnsi="Tahoma" w:cs="Tahoma"/>
        </w:rPr>
        <w:t>24</w:t>
      </w:r>
      <w:r w:rsidRPr="00926B2F">
        <w:rPr>
          <w:rFonts w:ascii="Tahoma" w:hAnsi="Tahoma" w:cs="Tahoma"/>
        </w:rPr>
        <w:t xml:space="preserve"> mesecev). Garancijski rok teče od dneva podpisa primopredajnega zapisnika s strani predstavnika pogodbenih strank. Izvajalec zagotavlja, da bo dobavljeno blago v garancijski dobi delovalo brezhibno ob normalni uporabi in v skladu z navodili proizvajalca </w:t>
      </w:r>
      <w:r w:rsidR="00F62D86" w:rsidRPr="00926B2F">
        <w:rPr>
          <w:rFonts w:ascii="Tahoma" w:hAnsi="Tahoma" w:cs="Tahoma"/>
        </w:rPr>
        <w:t>opreme</w:t>
      </w:r>
      <w:r w:rsidRPr="00926B2F">
        <w:rPr>
          <w:rFonts w:ascii="Tahoma" w:hAnsi="Tahoma" w:cs="Tahoma"/>
        </w:rPr>
        <w:t>.</w:t>
      </w:r>
    </w:p>
    <w:p w14:paraId="2EFA943B" w14:textId="77777777" w:rsidR="00F62D86" w:rsidRPr="00926B2F" w:rsidRDefault="00F62D86" w:rsidP="00232070">
      <w:pPr>
        <w:keepNext/>
        <w:keepLines/>
        <w:jc w:val="both"/>
        <w:rPr>
          <w:rFonts w:ascii="Tahoma" w:hAnsi="Tahoma" w:cs="Tahoma"/>
        </w:rPr>
      </w:pPr>
    </w:p>
    <w:p w14:paraId="1BC43E6D" w14:textId="77777777" w:rsidR="00F62D86" w:rsidRPr="00926B2F" w:rsidRDefault="00F62D86" w:rsidP="00232070">
      <w:pPr>
        <w:keepNext/>
        <w:keepLines/>
        <w:spacing w:after="120"/>
        <w:jc w:val="both"/>
        <w:rPr>
          <w:rFonts w:ascii="Tahoma" w:hAnsi="Tahoma" w:cs="Tahoma"/>
          <w:color w:val="000000"/>
        </w:rPr>
      </w:pPr>
      <w:r w:rsidRPr="00926B2F">
        <w:rPr>
          <w:rFonts w:ascii="Tahoma" w:hAnsi="Tahoma" w:cs="Tahoma"/>
          <w:color w:val="000000"/>
        </w:rPr>
        <w:t>Garancija mora vključevati:</w:t>
      </w:r>
    </w:p>
    <w:p w14:paraId="529BA840" w14:textId="77777777" w:rsidR="00F62D86" w:rsidRPr="00926B2F" w:rsidRDefault="00F62D86" w:rsidP="00232070">
      <w:pPr>
        <w:keepNext/>
        <w:keepLines/>
        <w:numPr>
          <w:ilvl w:val="0"/>
          <w:numId w:val="22"/>
        </w:numPr>
        <w:ind w:left="720"/>
        <w:jc w:val="both"/>
        <w:rPr>
          <w:rFonts w:ascii="Tahoma" w:hAnsi="Tahoma" w:cs="Tahoma"/>
          <w:color w:val="000000"/>
        </w:rPr>
      </w:pPr>
      <w:r w:rsidRPr="00926B2F">
        <w:rPr>
          <w:rFonts w:ascii="Tahoma" w:hAnsi="Tahoma" w:cs="Tahoma"/>
          <w:color w:val="000000"/>
        </w:rPr>
        <w:t xml:space="preserve">odpravo vseh napak in pomanjkljivosti na opremi, </w:t>
      </w:r>
    </w:p>
    <w:p w14:paraId="3892721F" w14:textId="77777777" w:rsidR="00F62D86" w:rsidRPr="00926B2F" w:rsidRDefault="00F62D86" w:rsidP="00232070">
      <w:pPr>
        <w:keepNext/>
        <w:keepLines/>
        <w:numPr>
          <w:ilvl w:val="0"/>
          <w:numId w:val="22"/>
        </w:numPr>
        <w:ind w:left="720"/>
        <w:jc w:val="both"/>
        <w:rPr>
          <w:rFonts w:ascii="Tahoma" w:hAnsi="Tahoma" w:cs="Tahoma"/>
          <w:color w:val="000000"/>
        </w:rPr>
      </w:pPr>
      <w:r w:rsidRPr="00926B2F">
        <w:rPr>
          <w:rFonts w:ascii="Tahoma" w:hAnsi="Tahoma" w:cs="Tahoma"/>
          <w:color w:val="000000"/>
        </w:rPr>
        <w:t xml:space="preserve">dobavo vseh potrebnih nadomestnih delov, </w:t>
      </w:r>
    </w:p>
    <w:p w14:paraId="6530E50D" w14:textId="77777777" w:rsidR="00F62D86" w:rsidRPr="00926B2F" w:rsidRDefault="00F62D86" w:rsidP="00232070">
      <w:pPr>
        <w:keepNext/>
        <w:keepLines/>
        <w:numPr>
          <w:ilvl w:val="0"/>
          <w:numId w:val="22"/>
        </w:numPr>
        <w:ind w:left="720"/>
        <w:jc w:val="both"/>
        <w:rPr>
          <w:rFonts w:ascii="Tahoma" w:hAnsi="Tahoma" w:cs="Tahoma"/>
          <w:color w:val="000000"/>
        </w:rPr>
      </w:pPr>
      <w:r w:rsidRPr="00926B2F">
        <w:rPr>
          <w:rFonts w:ascii="Tahoma" w:hAnsi="Tahoma" w:cs="Tahoma"/>
          <w:color w:val="000000"/>
        </w:rPr>
        <w:t xml:space="preserve">delo in vse stroške, povezane z odpravo napak (vključno s prevozom in prihodom na lokacijo), </w:t>
      </w:r>
    </w:p>
    <w:p w14:paraId="1FD0231A" w14:textId="77777777" w:rsidR="00F62D86" w:rsidRPr="00926B2F" w:rsidRDefault="00F62D86" w:rsidP="00232070">
      <w:pPr>
        <w:keepNext/>
        <w:keepLines/>
        <w:numPr>
          <w:ilvl w:val="0"/>
          <w:numId w:val="22"/>
        </w:numPr>
        <w:ind w:left="720"/>
        <w:jc w:val="both"/>
        <w:rPr>
          <w:rFonts w:ascii="Tahoma" w:hAnsi="Tahoma" w:cs="Tahoma"/>
          <w:color w:val="000000"/>
        </w:rPr>
      </w:pPr>
      <w:r w:rsidRPr="00926B2F">
        <w:rPr>
          <w:rFonts w:ascii="Tahoma" w:hAnsi="Tahoma" w:cs="Tahoma"/>
          <w:color w:val="000000"/>
        </w:rPr>
        <w:t xml:space="preserve">izvedbo vseh potrebnih posegov za ponovno vzpostavitev normalnega obratovanja. </w:t>
      </w:r>
    </w:p>
    <w:p w14:paraId="0EDF6E32" w14:textId="77777777" w:rsidR="00F62D86" w:rsidRPr="00926B2F" w:rsidRDefault="00F62D86" w:rsidP="00232070">
      <w:pPr>
        <w:keepNext/>
        <w:keepLines/>
        <w:jc w:val="both"/>
        <w:rPr>
          <w:rFonts w:ascii="Tahoma" w:hAnsi="Tahoma" w:cs="Tahoma"/>
          <w:color w:val="000000"/>
        </w:rPr>
      </w:pPr>
    </w:p>
    <w:p w14:paraId="2C932E29" w14:textId="77777777" w:rsidR="00F62D86" w:rsidRPr="00926B2F" w:rsidRDefault="00F62D86" w:rsidP="00232070">
      <w:pPr>
        <w:keepNext/>
        <w:keepLines/>
        <w:jc w:val="both"/>
        <w:rPr>
          <w:rFonts w:ascii="Tahoma" w:hAnsi="Tahoma" w:cs="Tahoma"/>
          <w:color w:val="000000"/>
        </w:rPr>
      </w:pPr>
      <w:r w:rsidRPr="00926B2F">
        <w:rPr>
          <w:rFonts w:ascii="Tahoma" w:hAnsi="Tahoma" w:cs="Tahoma"/>
          <w:color w:val="000000"/>
        </w:rPr>
        <w:t>Za napako se šteje vsako odstopanje od zahtevanega ali deklariranega delovanja opreme, ki vpliva na njeno funkcionalnost, zanesljivost ali varnost obratovanja.</w:t>
      </w:r>
    </w:p>
    <w:p w14:paraId="1CA0F538" w14:textId="77777777" w:rsidR="00173EB5" w:rsidRPr="00926B2F" w:rsidRDefault="00173EB5" w:rsidP="00232070">
      <w:pPr>
        <w:keepNext/>
        <w:keepLines/>
        <w:jc w:val="both"/>
        <w:rPr>
          <w:rFonts w:ascii="Tahoma" w:hAnsi="Tahoma" w:cs="Tahoma"/>
        </w:rPr>
      </w:pPr>
    </w:p>
    <w:p w14:paraId="65EC20D6" w14:textId="77777777" w:rsidR="00173EB5" w:rsidRPr="00926B2F" w:rsidRDefault="00173EB5" w:rsidP="00232070">
      <w:pPr>
        <w:keepNext/>
        <w:keepLines/>
        <w:jc w:val="both"/>
        <w:rPr>
          <w:rFonts w:ascii="Tahoma" w:hAnsi="Tahoma" w:cs="Tahoma"/>
        </w:rPr>
      </w:pPr>
      <w:r w:rsidRPr="00926B2F">
        <w:rPr>
          <w:rFonts w:ascii="Tahoma" w:hAnsi="Tahoma" w:cs="Tahoma"/>
        </w:rPr>
        <w:t>V garancijskem roku mora izvajalec odpraviti vse okvare in napake na stroju, ki niso posledica pričakovane obrabe zaradi drobljenja odpadkov (noži, kontra noži, prečke, mreža). Izvajalec se obvezuje, da bo vse okvare in napake stroja v času garancijske dobe odpravljal na lastne stroške.</w:t>
      </w:r>
    </w:p>
    <w:p w14:paraId="2EB49420" w14:textId="77777777" w:rsidR="00173EB5" w:rsidRPr="00926B2F" w:rsidRDefault="00173EB5" w:rsidP="00232070">
      <w:pPr>
        <w:keepNext/>
        <w:keepLines/>
        <w:jc w:val="both"/>
        <w:rPr>
          <w:rFonts w:ascii="Tahoma" w:hAnsi="Tahoma" w:cs="Tahoma"/>
        </w:rPr>
      </w:pPr>
    </w:p>
    <w:p w14:paraId="60A3560E" w14:textId="6DB6D6DB" w:rsidR="00173EB5" w:rsidRDefault="00173EB5" w:rsidP="00232070">
      <w:pPr>
        <w:keepNext/>
        <w:keepLines/>
        <w:jc w:val="both"/>
        <w:rPr>
          <w:rFonts w:ascii="Tahoma" w:hAnsi="Tahoma" w:cs="Tahoma"/>
        </w:rPr>
      </w:pPr>
      <w:r w:rsidRPr="00926B2F">
        <w:rPr>
          <w:rFonts w:ascii="Tahoma" w:hAnsi="Tahoma" w:cs="Tahoma"/>
        </w:rPr>
        <w:t xml:space="preserve">Odzivni čas izvajalca v primeru okvare in napake na </w:t>
      </w:r>
      <w:r w:rsidR="00EB0EA4" w:rsidRPr="00926B2F">
        <w:rPr>
          <w:rFonts w:ascii="Tahoma" w:hAnsi="Tahoma" w:cs="Tahoma"/>
        </w:rPr>
        <w:t xml:space="preserve">dobavljeni opremi </w:t>
      </w:r>
      <w:r w:rsidRPr="00926B2F">
        <w:rPr>
          <w:rFonts w:ascii="Tahoma" w:hAnsi="Tahoma" w:cs="Tahoma"/>
        </w:rPr>
        <w:t xml:space="preserve">je </w:t>
      </w:r>
      <w:r w:rsidR="0085523C" w:rsidRPr="00926B2F">
        <w:rPr>
          <w:rFonts w:ascii="Tahoma" w:hAnsi="Tahoma" w:cs="Tahoma"/>
        </w:rPr>
        <w:t>štiriindvajset</w:t>
      </w:r>
      <w:r w:rsidRPr="00926B2F">
        <w:rPr>
          <w:rFonts w:ascii="Tahoma" w:hAnsi="Tahoma" w:cs="Tahoma"/>
        </w:rPr>
        <w:t xml:space="preserve"> (</w:t>
      </w:r>
      <w:r w:rsidR="0085523C" w:rsidRPr="00926B2F">
        <w:rPr>
          <w:rFonts w:ascii="Tahoma" w:hAnsi="Tahoma" w:cs="Tahoma"/>
        </w:rPr>
        <w:t>24</w:t>
      </w:r>
      <w:r w:rsidRPr="00926B2F">
        <w:rPr>
          <w:rFonts w:ascii="Tahoma" w:hAnsi="Tahoma" w:cs="Tahoma"/>
        </w:rPr>
        <w:t xml:space="preserve">) ur od pisne prijave (po e-pošti) okvare ali napake znotraj delovnega časa naročnika. Okvara ali napaka mora biti v celoti odpravljena najkasneje v roku </w:t>
      </w:r>
      <w:r w:rsidR="00750332">
        <w:rPr>
          <w:rFonts w:ascii="Tahoma" w:hAnsi="Tahoma" w:cs="Tahoma"/>
        </w:rPr>
        <w:t>dvanajstih</w:t>
      </w:r>
      <w:r w:rsidRPr="00926B2F">
        <w:rPr>
          <w:rFonts w:ascii="Tahoma" w:hAnsi="Tahoma" w:cs="Tahoma"/>
        </w:rPr>
        <w:t xml:space="preserve"> (</w:t>
      </w:r>
      <w:r w:rsidR="00750332">
        <w:rPr>
          <w:rFonts w:ascii="Tahoma" w:hAnsi="Tahoma" w:cs="Tahoma"/>
        </w:rPr>
        <w:t>12</w:t>
      </w:r>
      <w:r w:rsidRPr="00926B2F">
        <w:rPr>
          <w:rFonts w:ascii="Tahoma" w:hAnsi="Tahoma" w:cs="Tahoma"/>
        </w:rPr>
        <w:t xml:space="preserve">) </w:t>
      </w:r>
      <w:r w:rsidR="00750332">
        <w:rPr>
          <w:rFonts w:ascii="Tahoma" w:hAnsi="Tahoma" w:cs="Tahoma"/>
        </w:rPr>
        <w:t>tednov</w:t>
      </w:r>
      <w:r w:rsidRPr="00926B2F">
        <w:rPr>
          <w:rFonts w:ascii="Tahoma" w:hAnsi="Tahoma" w:cs="Tahoma"/>
        </w:rPr>
        <w:t xml:space="preserve"> od prejema pisne prijave okvare ali napake</w:t>
      </w:r>
      <w:r w:rsidR="0085523C" w:rsidRPr="00926B2F">
        <w:rPr>
          <w:rFonts w:ascii="Tahoma" w:hAnsi="Tahoma" w:cs="Tahoma"/>
        </w:rPr>
        <w:t xml:space="preserve"> in je odvisna od dobave nadomestnih delov.</w:t>
      </w:r>
      <w:r w:rsidRPr="00926B2F">
        <w:rPr>
          <w:rFonts w:ascii="Tahoma" w:hAnsi="Tahoma" w:cs="Tahoma"/>
        </w:rPr>
        <w:t xml:space="preserve"> Če odprava okvare ali napake </w:t>
      </w:r>
      <w:r w:rsidR="00D40419">
        <w:rPr>
          <w:rFonts w:ascii="Tahoma" w:hAnsi="Tahoma" w:cs="Tahoma"/>
        </w:rPr>
        <w:t xml:space="preserve">ni odpravljena v </w:t>
      </w:r>
      <w:r w:rsidR="00A65A5F" w:rsidRPr="00926B2F">
        <w:rPr>
          <w:rFonts w:ascii="Tahoma" w:hAnsi="Tahoma" w:cs="Tahoma"/>
        </w:rPr>
        <w:t xml:space="preserve">roku </w:t>
      </w:r>
      <w:r w:rsidR="00A65A5F">
        <w:rPr>
          <w:rFonts w:ascii="Tahoma" w:hAnsi="Tahoma" w:cs="Tahoma"/>
        </w:rPr>
        <w:t>dvanajstih</w:t>
      </w:r>
      <w:r w:rsidR="00A65A5F" w:rsidRPr="00926B2F">
        <w:rPr>
          <w:rFonts w:ascii="Tahoma" w:hAnsi="Tahoma" w:cs="Tahoma"/>
        </w:rPr>
        <w:t xml:space="preserve"> (</w:t>
      </w:r>
      <w:r w:rsidR="00A65A5F">
        <w:rPr>
          <w:rFonts w:ascii="Tahoma" w:hAnsi="Tahoma" w:cs="Tahoma"/>
        </w:rPr>
        <w:t>12</w:t>
      </w:r>
      <w:r w:rsidR="00A65A5F" w:rsidRPr="00926B2F">
        <w:rPr>
          <w:rFonts w:ascii="Tahoma" w:hAnsi="Tahoma" w:cs="Tahoma"/>
        </w:rPr>
        <w:t xml:space="preserve">) </w:t>
      </w:r>
      <w:r w:rsidR="00A65A5F">
        <w:rPr>
          <w:rFonts w:ascii="Tahoma" w:hAnsi="Tahoma" w:cs="Tahoma"/>
        </w:rPr>
        <w:t>tednov</w:t>
      </w:r>
      <w:r w:rsidR="00A65A5F" w:rsidRPr="00926B2F">
        <w:rPr>
          <w:rFonts w:ascii="Tahoma" w:hAnsi="Tahoma" w:cs="Tahoma"/>
        </w:rPr>
        <w:t xml:space="preserve"> od prejema pisne prijave okvare ali napake</w:t>
      </w:r>
      <w:r w:rsidRPr="00926B2F">
        <w:rPr>
          <w:rFonts w:ascii="Tahoma" w:hAnsi="Tahoma" w:cs="Tahoma"/>
        </w:rPr>
        <w:t>, je izvajalec dolžan naročniku brezplačno zagotoviti tehnično ustre</w:t>
      </w:r>
      <w:r w:rsidR="0085523C" w:rsidRPr="00926B2F">
        <w:rPr>
          <w:rFonts w:ascii="Tahoma" w:hAnsi="Tahoma" w:cs="Tahoma"/>
        </w:rPr>
        <w:t xml:space="preserve">zno </w:t>
      </w:r>
      <w:r w:rsidRPr="00926B2F">
        <w:rPr>
          <w:rFonts w:ascii="Tahoma" w:hAnsi="Tahoma" w:cs="Tahoma"/>
        </w:rPr>
        <w:t>nadomest</w:t>
      </w:r>
      <w:r w:rsidR="0085523C" w:rsidRPr="00926B2F">
        <w:rPr>
          <w:rFonts w:ascii="Tahoma" w:hAnsi="Tahoma" w:cs="Tahoma"/>
        </w:rPr>
        <w:t>no puhalo</w:t>
      </w:r>
      <w:r w:rsidRPr="00926B2F">
        <w:rPr>
          <w:rFonts w:ascii="Tahoma" w:hAnsi="Tahoma" w:cs="Tahoma"/>
        </w:rPr>
        <w:t xml:space="preserve"> za čas do dokončne odprave okvare ali napake.</w:t>
      </w:r>
    </w:p>
    <w:p w14:paraId="3CE13CF0" w14:textId="77777777" w:rsidR="000A7F91" w:rsidRDefault="000A7F91" w:rsidP="00232070">
      <w:pPr>
        <w:keepNext/>
        <w:keepLines/>
        <w:jc w:val="both"/>
        <w:rPr>
          <w:rFonts w:ascii="Tahoma" w:hAnsi="Tahoma" w:cs="Tahoma"/>
        </w:rPr>
      </w:pPr>
    </w:p>
    <w:p w14:paraId="09622F9A" w14:textId="77777777" w:rsidR="00292693" w:rsidRPr="00926B2F" w:rsidRDefault="00292693" w:rsidP="00232070">
      <w:pPr>
        <w:keepNext/>
        <w:keepLines/>
        <w:jc w:val="both"/>
        <w:rPr>
          <w:rFonts w:ascii="Tahoma" w:hAnsi="Tahoma" w:cs="Tahoma"/>
        </w:rPr>
      </w:pPr>
    </w:p>
    <w:p w14:paraId="6387D1E6" w14:textId="77777777" w:rsidR="00173EB5" w:rsidRDefault="00173EB5" w:rsidP="00232070">
      <w:pPr>
        <w:keepNext/>
        <w:keepLines/>
        <w:jc w:val="both"/>
        <w:rPr>
          <w:rFonts w:ascii="Tahoma" w:eastAsia="Frutiger" w:hAnsi="Tahoma" w:cs="Tahoma"/>
          <w:iCs/>
        </w:rPr>
      </w:pPr>
    </w:p>
    <w:p w14:paraId="48A1D2A1" w14:textId="7A49A9C2" w:rsidR="00173EB5" w:rsidRPr="00926B2F" w:rsidRDefault="001F07B0"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lastRenderedPageBreak/>
        <w:t>člen</w:t>
      </w:r>
    </w:p>
    <w:p w14:paraId="4D640CB0" w14:textId="77777777" w:rsidR="00173EB5" w:rsidRPr="00926B2F" w:rsidRDefault="00173EB5" w:rsidP="00232070">
      <w:pPr>
        <w:keepNext/>
        <w:keepLines/>
        <w:jc w:val="both"/>
        <w:rPr>
          <w:rFonts w:ascii="Tahoma" w:eastAsia="Frutiger" w:hAnsi="Tahoma" w:cs="Tahoma"/>
          <w:iCs/>
        </w:rPr>
      </w:pPr>
    </w:p>
    <w:p w14:paraId="6E708CB6" w14:textId="6390362C" w:rsidR="00291966" w:rsidRPr="00926B2F" w:rsidRDefault="001F07B0" w:rsidP="00232070">
      <w:pPr>
        <w:keepNext/>
        <w:keepLines/>
        <w:jc w:val="both"/>
        <w:rPr>
          <w:rFonts w:ascii="Tahoma" w:hAnsi="Tahoma" w:cs="Tahoma"/>
        </w:rPr>
      </w:pPr>
      <w:r w:rsidRPr="00926B2F">
        <w:rPr>
          <w:rFonts w:ascii="Tahoma" w:eastAsia="Frutiger" w:hAnsi="Tahoma" w:cs="Tahoma"/>
          <w:iCs/>
        </w:rPr>
        <w:t>Za izvedbo rednega in intervencijskega vzdrževanj</w:t>
      </w:r>
      <w:r w:rsidR="00E34104" w:rsidRPr="00926B2F">
        <w:rPr>
          <w:rFonts w:ascii="Tahoma" w:eastAsia="Frutiger" w:hAnsi="Tahoma" w:cs="Tahoma"/>
          <w:iCs/>
        </w:rPr>
        <w:t>a</w:t>
      </w:r>
      <w:r w:rsidRPr="00926B2F">
        <w:rPr>
          <w:rFonts w:ascii="Tahoma" w:eastAsia="Frutiger" w:hAnsi="Tahoma" w:cs="Tahoma"/>
          <w:iCs/>
        </w:rPr>
        <w:t xml:space="preserve"> dobavljen</w:t>
      </w:r>
      <w:r w:rsidR="003D23D5" w:rsidRPr="00926B2F">
        <w:rPr>
          <w:rFonts w:ascii="Tahoma" w:eastAsia="Frutiger" w:hAnsi="Tahoma" w:cs="Tahoma"/>
          <w:iCs/>
        </w:rPr>
        <w:t>ih in vgrajenih puhal</w:t>
      </w:r>
      <w:r w:rsidRPr="00926B2F">
        <w:rPr>
          <w:rFonts w:ascii="Tahoma" w:eastAsia="Frutiger" w:hAnsi="Tahoma" w:cs="Tahoma"/>
          <w:iCs/>
        </w:rPr>
        <w:t xml:space="preserve">  ter dobavo nadomestnih delov naročnik in izvajalec sklenet</w:t>
      </w:r>
      <w:r w:rsidR="003D23D5" w:rsidRPr="00926B2F">
        <w:rPr>
          <w:rFonts w:ascii="Tahoma" w:eastAsia="Frutiger" w:hAnsi="Tahoma" w:cs="Tahoma"/>
          <w:iCs/>
        </w:rPr>
        <w:t>a</w:t>
      </w:r>
      <w:r w:rsidRPr="00926B2F">
        <w:rPr>
          <w:rFonts w:ascii="Tahoma" w:eastAsia="Frutiger" w:hAnsi="Tahoma" w:cs="Tahoma"/>
          <w:iCs/>
        </w:rPr>
        <w:t xml:space="preserve"> okvirni sporazum za obdobje </w:t>
      </w:r>
      <w:r w:rsidRPr="00926B2F">
        <w:rPr>
          <w:rFonts w:ascii="Tahoma" w:hAnsi="Tahoma" w:cs="Tahoma"/>
        </w:rPr>
        <w:t>60 mesecev, šteto od dneva podpisa primopredajnega zapisnik</w:t>
      </w:r>
      <w:r w:rsidR="00E34104" w:rsidRPr="00926B2F">
        <w:rPr>
          <w:rFonts w:ascii="Tahoma" w:hAnsi="Tahoma" w:cs="Tahoma"/>
        </w:rPr>
        <w:t>a</w:t>
      </w:r>
      <w:r w:rsidRPr="00926B2F">
        <w:rPr>
          <w:rFonts w:ascii="Tahoma" w:hAnsi="Tahoma" w:cs="Tahoma"/>
        </w:rPr>
        <w:t xml:space="preserve"> o prevzemu puhal.</w:t>
      </w:r>
      <w:r w:rsidR="00291966" w:rsidRPr="00926B2F">
        <w:rPr>
          <w:rFonts w:ascii="Tahoma" w:hAnsi="Tahoma" w:cs="Tahoma"/>
        </w:rPr>
        <w:t xml:space="preserve"> </w:t>
      </w:r>
    </w:p>
    <w:p w14:paraId="1908B889" w14:textId="77777777" w:rsidR="00480FDC" w:rsidRPr="00926B2F" w:rsidRDefault="00480FDC" w:rsidP="00232070">
      <w:pPr>
        <w:keepNext/>
        <w:keepLines/>
        <w:jc w:val="both"/>
        <w:rPr>
          <w:rFonts w:ascii="Tahoma" w:hAnsi="Tahoma" w:cs="Tahoma"/>
        </w:rPr>
      </w:pPr>
    </w:p>
    <w:p w14:paraId="21C915C8" w14:textId="7618E9CB" w:rsidR="001F07B0" w:rsidRPr="00926B2F" w:rsidRDefault="00291966" w:rsidP="00232070">
      <w:pPr>
        <w:keepNext/>
        <w:keepLines/>
        <w:jc w:val="both"/>
        <w:rPr>
          <w:rFonts w:ascii="Tahoma" w:hAnsi="Tahoma" w:cs="Tahoma"/>
        </w:rPr>
      </w:pPr>
      <w:r w:rsidRPr="00926B2F">
        <w:rPr>
          <w:rFonts w:ascii="Tahoma" w:hAnsi="Tahoma" w:cs="Tahoma"/>
        </w:rPr>
        <w:t xml:space="preserve">Pravice in obveznosti iz naslova </w:t>
      </w:r>
      <w:r w:rsidRPr="00926B2F">
        <w:rPr>
          <w:rFonts w:ascii="Tahoma" w:eastAsia="Frutiger" w:hAnsi="Tahoma" w:cs="Tahoma"/>
          <w:iCs/>
        </w:rPr>
        <w:t>rednega in intervencijskega vzdrževanje dobavlje</w:t>
      </w:r>
      <w:r w:rsidR="003D23D5" w:rsidRPr="00926B2F">
        <w:rPr>
          <w:rFonts w:ascii="Tahoma" w:eastAsia="Frutiger" w:hAnsi="Tahoma" w:cs="Tahoma"/>
          <w:iCs/>
        </w:rPr>
        <w:t>nih p</w:t>
      </w:r>
      <w:r w:rsidR="00FF67E9" w:rsidRPr="00926B2F">
        <w:rPr>
          <w:rFonts w:ascii="Tahoma" w:eastAsia="Frutiger" w:hAnsi="Tahoma" w:cs="Tahoma"/>
          <w:iCs/>
        </w:rPr>
        <w:t>uha</w:t>
      </w:r>
      <w:r w:rsidR="003D23D5" w:rsidRPr="00926B2F">
        <w:rPr>
          <w:rFonts w:ascii="Tahoma" w:eastAsia="Frutiger" w:hAnsi="Tahoma" w:cs="Tahoma"/>
          <w:iCs/>
        </w:rPr>
        <w:t>l</w:t>
      </w:r>
      <w:r w:rsidRPr="00926B2F">
        <w:rPr>
          <w:rFonts w:ascii="Tahoma" w:eastAsia="Frutiger" w:hAnsi="Tahoma" w:cs="Tahoma"/>
          <w:iCs/>
        </w:rPr>
        <w:t xml:space="preserve"> ter dobav</w:t>
      </w:r>
      <w:r w:rsidR="00FF67E9" w:rsidRPr="00926B2F">
        <w:rPr>
          <w:rFonts w:ascii="Tahoma" w:eastAsia="Frutiger" w:hAnsi="Tahoma" w:cs="Tahoma"/>
          <w:iCs/>
        </w:rPr>
        <w:t>o</w:t>
      </w:r>
      <w:r w:rsidRPr="00926B2F">
        <w:rPr>
          <w:rFonts w:ascii="Tahoma" w:eastAsia="Frutiger" w:hAnsi="Tahoma" w:cs="Tahoma"/>
          <w:iCs/>
        </w:rPr>
        <w:t xml:space="preserve"> nadomestnih delov bosta naročnik in izvajalec podrobno opredelila v zgoraj navedenem okvirnem sporazumu.</w:t>
      </w:r>
    </w:p>
    <w:p w14:paraId="432BC042" w14:textId="77777777" w:rsidR="00173EB5" w:rsidRPr="00926B2F" w:rsidRDefault="00173EB5" w:rsidP="00232070">
      <w:pPr>
        <w:keepNext/>
        <w:keepLines/>
        <w:jc w:val="both"/>
        <w:rPr>
          <w:rFonts w:ascii="Tahoma" w:eastAsia="Frutiger" w:hAnsi="Tahoma" w:cs="Tahoma"/>
          <w:iCs/>
        </w:rPr>
      </w:pPr>
    </w:p>
    <w:p w14:paraId="373963A1" w14:textId="77777777" w:rsidR="00780E6E" w:rsidRPr="00926B2F" w:rsidRDefault="00780E6E" w:rsidP="00232070">
      <w:pPr>
        <w:pStyle w:val="Odstavekseznama"/>
        <w:keepNext/>
        <w:keepLines/>
        <w:numPr>
          <w:ilvl w:val="0"/>
          <w:numId w:val="21"/>
        </w:numPr>
        <w:ind w:left="851" w:hanging="851"/>
        <w:rPr>
          <w:rFonts w:ascii="Tahoma" w:eastAsia="Frutiger" w:hAnsi="Tahoma" w:cs="Tahoma"/>
          <w:b/>
        </w:rPr>
      </w:pPr>
      <w:r w:rsidRPr="00926B2F">
        <w:rPr>
          <w:rFonts w:ascii="Tahoma" w:eastAsia="Frutiger" w:hAnsi="Tahoma" w:cs="Tahoma"/>
          <w:b/>
        </w:rPr>
        <w:t>ZAGOTAVLJANJE VARNOSTI NA DELOVIŠČU</w:t>
      </w:r>
    </w:p>
    <w:p w14:paraId="2FAFDFCC" w14:textId="77777777" w:rsidR="00780E6E" w:rsidRPr="00926B2F" w:rsidRDefault="00780E6E" w:rsidP="00232070">
      <w:pPr>
        <w:keepNext/>
        <w:keepLines/>
        <w:jc w:val="both"/>
        <w:rPr>
          <w:rFonts w:ascii="Tahoma" w:hAnsi="Tahoma" w:cs="Tahoma"/>
        </w:rPr>
      </w:pPr>
    </w:p>
    <w:p w14:paraId="09295374" w14:textId="77777777" w:rsidR="00780E6E" w:rsidRPr="00926B2F" w:rsidRDefault="00780E6E"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1173416A" w14:textId="77777777" w:rsidR="00780E6E" w:rsidRPr="00926B2F" w:rsidRDefault="00780E6E" w:rsidP="00232070">
      <w:pPr>
        <w:keepNext/>
        <w:keepLines/>
        <w:jc w:val="both"/>
        <w:rPr>
          <w:rFonts w:ascii="Tahoma" w:hAnsi="Tahoma" w:cs="Tahoma"/>
        </w:rPr>
      </w:pPr>
    </w:p>
    <w:p w14:paraId="0DA142CC" w14:textId="3EFF9B55" w:rsidR="00780E6E" w:rsidRPr="00926B2F" w:rsidRDefault="00780E6E"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Izvajalec in naročnik morata pred začetkom izvajanja pogodbenih del skleniti </w:t>
      </w:r>
      <w:r w:rsidR="00837234" w:rsidRPr="00926B2F">
        <w:rPr>
          <w:rFonts w:ascii="Tahoma" w:eastAsia="Frutiger" w:hAnsi="Tahoma" w:cs="Tahoma"/>
          <w:lang w:eastAsia="en-US"/>
        </w:rPr>
        <w:t>Pisni sporazum, ki ureja varstvene ukrepe za zagotavljanje varstva in zdravja pri delu</w:t>
      </w:r>
      <w:r w:rsidRPr="00926B2F">
        <w:rPr>
          <w:rFonts w:ascii="Tahoma" w:eastAsia="Frutiger" w:hAnsi="Tahoma" w:cs="Tahoma"/>
          <w:lang w:eastAsia="en-US"/>
        </w:rPr>
        <w:t xml:space="preserve">, </w:t>
      </w:r>
      <w:bookmarkStart w:id="52" w:name="_Hlk238538789"/>
      <w:r w:rsidRPr="00926B2F">
        <w:rPr>
          <w:rFonts w:ascii="Tahoma" w:eastAsia="Frutiger" w:hAnsi="Tahoma" w:cs="Tahoma"/>
          <w:lang w:eastAsia="en-US"/>
        </w:rPr>
        <w:t xml:space="preserve">ki je </w:t>
      </w:r>
      <w:r w:rsidR="003A5679">
        <w:rPr>
          <w:rFonts w:ascii="Tahoma" w:eastAsia="Frutiger" w:hAnsi="Tahoma" w:cs="Tahoma"/>
          <w:lang w:eastAsia="en-US"/>
        </w:rPr>
        <w:t>kot P</w:t>
      </w:r>
      <w:r w:rsidRPr="00926B2F">
        <w:rPr>
          <w:rFonts w:ascii="Tahoma" w:eastAsia="Frutiger" w:hAnsi="Tahoma" w:cs="Tahoma"/>
          <w:lang w:eastAsia="en-US"/>
        </w:rPr>
        <w:t>riloga</w:t>
      </w:r>
      <w:r w:rsidR="003A5679">
        <w:rPr>
          <w:rFonts w:ascii="Tahoma" w:eastAsia="Frutiger" w:hAnsi="Tahoma" w:cs="Tahoma"/>
          <w:lang w:eastAsia="en-US"/>
        </w:rPr>
        <w:t xml:space="preserve"> št. 5</w:t>
      </w:r>
      <w:r w:rsidRPr="00926B2F">
        <w:rPr>
          <w:rFonts w:ascii="Tahoma" w:eastAsia="Frutiger" w:hAnsi="Tahoma" w:cs="Tahoma"/>
          <w:lang w:eastAsia="en-US"/>
        </w:rPr>
        <w:t xml:space="preserve"> </w:t>
      </w:r>
      <w:r w:rsidR="003A5679">
        <w:rPr>
          <w:rFonts w:ascii="Tahoma" w:eastAsia="Frutiger" w:hAnsi="Tahoma" w:cs="Tahoma"/>
          <w:lang w:eastAsia="en-US"/>
        </w:rPr>
        <w:t xml:space="preserve">sestavni del te </w:t>
      </w:r>
      <w:r w:rsidRPr="00926B2F">
        <w:rPr>
          <w:rFonts w:ascii="Tahoma" w:eastAsia="Frutiger" w:hAnsi="Tahoma" w:cs="Tahoma"/>
          <w:lang w:eastAsia="en-US"/>
        </w:rPr>
        <w:t>pogodb</w:t>
      </w:r>
      <w:r w:rsidR="003A5679">
        <w:rPr>
          <w:rFonts w:ascii="Tahoma" w:eastAsia="Frutiger" w:hAnsi="Tahoma" w:cs="Tahoma"/>
          <w:lang w:eastAsia="en-US"/>
        </w:rPr>
        <w:t>e</w:t>
      </w:r>
      <w:bookmarkEnd w:id="52"/>
      <w:r w:rsidRPr="00926B2F">
        <w:rPr>
          <w:rFonts w:ascii="Tahoma" w:eastAsia="Frutiger" w:hAnsi="Tahoma" w:cs="Tahoma"/>
          <w:lang w:eastAsia="en-US"/>
        </w:rPr>
        <w:t>.</w:t>
      </w:r>
    </w:p>
    <w:p w14:paraId="7E8C43ED" w14:textId="77777777" w:rsidR="00780E6E" w:rsidRPr="00926B2F" w:rsidRDefault="00780E6E" w:rsidP="00232070">
      <w:pPr>
        <w:keepNext/>
        <w:keepLines/>
        <w:jc w:val="both"/>
        <w:rPr>
          <w:rFonts w:ascii="Tahoma" w:eastAsia="Frutiger" w:hAnsi="Tahoma" w:cs="Tahoma"/>
          <w:lang w:eastAsia="en-US"/>
        </w:rPr>
      </w:pPr>
    </w:p>
    <w:p w14:paraId="41F213FC" w14:textId="12493E6E" w:rsidR="00837234" w:rsidRPr="00926B2F" w:rsidRDefault="00837234" w:rsidP="00232070">
      <w:pPr>
        <w:keepNext/>
        <w:keepLines/>
        <w:jc w:val="both"/>
        <w:rPr>
          <w:rFonts w:ascii="Tahoma" w:eastAsia="Frutiger" w:hAnsi="Tahoma" w:cs="Tahoma"/>
          <w:lang w:eastAsia="en-US"/>
        </w:rPr>
      </w:pPr>
      <w:r w:rsidRPr="00926B2F">
        <w:rPr>
          <w:rFonts w:ascii="Tahoma" w:eastAsia="Frutiger" w:hAnsi="Tahoma" w:cs="Tahoma"/>
          <w:lang w:eastAsia="en-US"/>
        </w:rPr>
        <w:t>Izvajalec mora dosledno upoštevati določbe zakona, ki ureja varnost in zdravje pri delu in uredbo, ki ureja zagotavljanje varnosti in zdravja pri delu na začasnih in premičnih gradbiščih. Nespoštovanje določil navedenih predpisov je razlog za prekinitev pogodbe.</w:t>
      </w:r>
    </w:p>
    <w:p w14:paraId="6ED0A6DA" w14:textId="77777777" w:rsidR="00780E6E" w:rsidRPr="00926B2F" w:rsidRDefault="00780E6E" w:rsidP="00232070">
      <w:pPr>
        <w:keepNext/>
        <w:keepLines/>
        <w:jc w:val="both"/>
        <w:rPr>
          <w:rFonts w:ascii="Tahoma" w:hAnsi="Tahoma" w:cs="Tahoma"/>
        </w:rPr>
      </w:pPr>
    </w:p>
    <w:p w14:paraId="559DDC40" w14:textId="5AC670F8" w:rsidR="00780E6E" w:rsidRPr="00926B2F" w:rsidRDefault="00780E6E" w:rsidP="00232070">
      <w:pPr>
        <w:keepNext/>
        <w:keepLines/>
        <w:jc w:val="both"/>
        <w:rPr>
          <w:rFonts w:ascii="Tahoma" w:hAnsi="Tahoma" w:cs="Tahoma"/>
        </w:rPr>
      </w:pPr>
      <w:r w:rsidRPr="00926B2F">
        <w:rPr>
          <w:rFonts w:ascii="Tahoma" w:hAnsi="Tahoma" w:cs="Tahoma"/>
        </w:rPr>
        <w:t>Pogodbeni stranki soglašata, da brez podpisanega Pisnega sporazuma</w:t>
      </w:r>
      <w:r w:rsidR="0014450C" w:rsidRPr="00926B2F">
        <w:rPr>
          <w:rFonts w:ascii="Tahoma" w:hAnsi="Tahoma" w:cs="Tahoma"/>
        </w:rPr>
        <w:t>,</w:t>
      </w:r>
      <w:r w:rsidR="0014450C" w:rsidRPr="00926B2F">
        <w:rPr>
          <w:rFonts w:ascii="Tahoma" w:eastAsia="Frutiger" w:hAnsi="Tahoma" w:cs="Tahoma"/>
          <w:lang w:eastAsia="en-US"/>
        </w:rPr>
        <w:t xml:space="preserve"> ki ureja varstvene ukrepe za zagotavljanje varstva in zdravja pri delu</w:t>
      </w:r>
      <w:r w:rsidRPr="00926B2F">
        <w:rPr>
          <w:rFonts w:ascii="Tahoma" w:hAnsi="Tahoma" w:cs="Tahoma"/>
        </w:rPr>
        <w:t>, ni dovoljen začetek izvajanja pogodbenih del.</w:t>
      </w:r>
    </w:p>
    <w:p w14:paraId="24176230" w14:textId="77777777" w:rsidR="00780E6E" w:rsidRPr="00926B2F" w:rsidRDefault="00780E6E" w:rsidP="00232070">
      <w:pPr>
        <w:keepNext/>
        <w:keepLines/>
        <w:jc w:val="both"/>
        <w:rPr>
          <w:rFonts w:ascii="Tahoma" w:hAnsi="Tahoma" w:cs="Tahoma"/>
        </w:rPr>
      </w:pPr>
    </w:p>
    <w:p w14:paraId="301E843C" w14:textId="3F882786" w:rsidR="00780E6E" w:rsidRPr="00926B2F" w:rsidRDefault="00780E6E" w:rsidP="00232070">
      <w:pPr>
        <w:keepNext/>
        <w:keepLines/>
        <w:jc w:val="both"/>
        <w:rPr>
          <w:rFonts w:ascii="Tahoma" w:hAnsi="Tahoma" w:cs="Tahoma"/>
          <w:b/>
        </w:rPr>
      </w:pPr>
      <w:r w:rsidRPr="00926B2F">
        <w:rPr>
          <w:rFonts w:ascii="Tahoma" w:hAnsi="Tahoma" w:cs="Tahoma"/>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sidR="00410947">
        <w:rPr>
          <w:rFonts w:ascii="Tahoma" w:hAnsi="Tahoma" w:cs="Tahoma"/>
        </w:rPr>
        <w:t>6</w:t>
      </w:r>
      <w:r w:rsidRPr="00926B2F">
        <w:rPr>
          <w:rFonts w:ascii="Tahoma" w:hAnsi="Tahoma" w:cs="Tahoma"/>
        </w:rPr>
        <w:t>. členu te pogodbe.</w:t>
      </w:r>
      <w:r w:rsidRPr="00926B2F">
        <w:rPr>
          <w:rFonts w:ascii="Tahoma" w:hAnsi="Tahoma" w:cs="Tahoma"/>
          <w:b/>
        </w:rPr>
        <w:t xml:space="preserve"> </w:t>
      </w:r>
    </w:p>
    <w:p w14:paraId="4790F6D6" w14:textId="77777777" w:rsidR="0014450C" w:rsidRPr="00926B2F" w:rsidRDefault="0014450C" w:rsidP="00232070">
      <w:pPr>
        <w:keepNext/>
        <w:keepLines/>
        <w:jc w:val="both"/>
        <w:rPr>
          <w:rFonts w:ascii="Tahoma" w:eastAsia="Frutiger" w:hAnsi="Tahoma" w:cs="Tahoma"/>
          <w:lang w:eastAsia="en-US"/>
        </w:rPr>
      </w:pPr>
    </w:p>
    <w:p w14:paraId="1F5A4A42" w14:textId="77777777" w:rsidR="0014450C" w:rsidRPr="00926B2F" w:rsidRDefault="0014450C"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ROK PLAČILA</w:t>
      </w:r>
    </w:p>
    <w:p w14:paraId="4BB00CE1" w14:textId="77777777" w:rsidR="0014450C" w:rsidRPr="00926B2F" w:rsidRDefault="0014450C" w:rsidP="00232070">
      <w:pPr>
        <w:keepNext/>
        <w:keepLines/>
        <w:jc w:val="both"/>
        <w:rPr>
          <w:rFonts w:ascii="Tahoma" w:hAnsi="Tahoma" w:cs="Tahoma"/>
        </w:rPr>
      </w:pPr>
    </w:p>
    <w:p w14:paraId="3BEAE556" w14:textId="77777777" w:rsidR="0014450C" w:rsidRPr="00926B2F" w:rsidRDefault="0014450C"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3D6CE6AA" w14:textId="77777777" w:rsidR="0014450C" w:rsidRPr="00926B2F" w:rsidRDefault="0014450C" w:rsidP="00232070">
      <w:pPr>
        <w:keepNext/>
        <w:keepLines/>
        <w:jc w:val="both"/>
        <w:rPr>
          <w:rFonts w:ascii="Tahoma" w:hAnsi="Tahoma" w:cs="Tahoma"/>
        </w:rPr>
      </w:pPr>
    </w:p>
    <w:p w14:paraId="15D9DA1B" w14:textId="77777777" w:rsidR="0014450C" w:rsidRPr="00926B2F" w:rsidRDefault="0014450C" w:rsidP="00232070">
      <w:pPr>
        <w:keepNext/>
        <w:keepLines/>
        <w:jc w:val="both"/>
        <w:rPr>
          <w:rFonts w:ascii="Tahoma" w:hAnsi="Tahoma" w:cs="Tahoma"/>
          <w:strike/>
        </w:rPr>
      </w:pPr>
      <w:r w:rsidRPr="00926B2F">
        <w:rPr>
          <w:rFonts w:ascii="Tahoma" w:hAnsi="Tahoma" w:cs="Tahoma"/>
        </w:rPr>
        <w:t>Izvajalec bo naročniku v roku petih (5) delovnih dni po izpolnitvi vseh pogodbenih obveznosti in na podlagi podpisane dobavnice oziroma primopredajnega zapisnika o prevzemu predmeta te pogodbe s strani naročnika oz. njegovega predstavnika in predaji vse zahtevane dokumentacije, izstavil natančno specificiran račun, na katerem bo navedena tudi številka pisnega nabavnega naročila naročnika. Podpisana dobavnica oziroma primopredajni zapisnik je priloga k računu.</w:t>
      </w:r>
    </w:p>
    <w:p w14:paraId="6191092F" w14:textId="77777777" w:rsidR="0014450C" w:rsidRPr="00926B2F" w:rsidRDefault="0014450C" w:rsidP="00232070">
      <w:pPr>
        <w:keepNext/>
        <w:keepLines/>
        <w:jc w:val="both"/>
        <w:rPr>
          <w:rFonts w:ascii="Tahoma" w:hAnsi="Tahoma" w:cs="Tahoma"/>
        </w:rPr>
      </w:pPr>
    </w:p>
    <w:p w14:paraId="141A45F0" w14:textId="776A51F3" w:rsidR="0014450C" w:rsidRPr="00926B2F" w:rsidRDefault="0014450C" w:rsidP="00232070">
      <w:pPr>
        <w:keepNext/>
        <w:keepLines/>
        <w:jc w:val="both"/>
        <w:rPr>
          <w:rFonts w:ascii="Tahoma" w:eastAsia="Frutiger" w:hAnsi="Tahoma" w:cs="Tahoma"/>
          <w:lang w:eastAsia="en-US"/>
        </w:rPr>
      </w:pPr>
      <w:r w:rsidRPr="00926B2F">
        <w:rPr>
          <w:rFonts w:ascii="Tahoma" w:eastAsia="Frutiger" w:hAnsi="Tahoma" w:cs="Tahoma"/>
          <w:lang w:eastAsia="en-US"/>
        </w:rPr>
        <w:t>Račun moraj biti opremljen in sestavljen v skladu z veljavno zakonodajo za to vrsto listin. Vsebovati mora tudi podatke o količinah in cenah izvedenih pogodbenih del ter dobavljene in vgrajene opreme</w:t>
      </w:r>
      <w:r w:rsidR="00410947">
        <w:rPr>
          <w:rFonts w:ascii="Tahoma" w:eastAsia="Frutiger" w:hAnsi="Tahoma" w:cs="Tahoma"/>
          <w:lang w:eastAsia="en-US"/>
        </w:rPr>
        <w:t xml:space="preserve"> in </w:t>
      </w:r>
      <w:r w:rsidRPr="00926B2F">
        <w:rPr>
          <w:rFonts w:ascii="Tahoma" w:eastAsia="Frutiger" w:hAnsi="Tahoma" w:cs="Tahoma"/>
          <w:lang w:eastAsia="en-US"/>
        </w:rPr>
        <w:t xml:space="preserve"> skupni vrednosti izvedenih pogodbenih del. </w:t>
      </w:r>
    </w:p>
    <w:p w14:paraId="4EF9D750" w14:textId="77777777" w:rsidR="0014450C" w:rsidRPr="00926B2F" w:rsidRDefault="0014450C" w:rsidP="00232070">
      <w:pPr>
        <w:keepNext/>
        <w:keepLines/>
        <w:jc w:val="both"/>
        <w:rPr>
          <w:rFonts w:ascii="Tahoma" w:eastAsia="Frutiger" w:hAnsi="Tahoma" w:cs="Tahoma"/>
          <w:lang w:eastAsia="en-US"/>
        </w:rPr>
      </w:pPr>
    </w:p>
    <w:p w14:paraId="61C5EAB5" w14:textId="77777777" w:rsidR="0014450C" w:rsidRPr="00926B2F" w:rsidRDefault="0014450C" w:rsidP="00232070">
      <w:pPr>
        <w:keepNext/>
        <w:keepLines/>
        <w:jc w:val="both"/>
        <w:rPr>
          <w:rFonts w:ascii="Tahoma" w:eastAsia="Frutiger" w:hAnsi="Tahoma" w:cs="Tahoma"/>
          <w:lang w:eastAsia="en-US"/>
        </w:rPr>
      </w:pPr>
      <w:r w:rsidRPr="00926B2F">
        <w:rPr>
          <w:rFonts w:ascii="Tahoma" w:eastAsia="Frutiger" w:hAnsi="Tahoma" w:cs="Tahoma"/>
          <w:lang w:eastAsia="en-US"/>
        </w:rPr>
        <w:t>Račun potrdi naročnikov predstavnik po pogodbi, in sicer na osnovi primopredajnega zapisnika o prevzemu predmeta te pogodbe in izstavljenega računa.</w:t>
      </w:r>
    </w:p>
    <w:p w14:paraId="00CA0902" w14:textId="77777777" w:rsidR="0014450C" w:rsidRPr="00926B2F" w:rsidRDefault="0014450C" w:rsidP="00232070">
      <w:pPr>
        <w:keepNext/>
        <w:keepLines/>
        <w:jc w:val="both"/>
        <w:rPr>
          <w:rFonts w:ascii="Tahoma" w:hAnsi="Tahoma" w:cs="Tahoma"/>
        </w:rPr>
      </w:pPr>
    </w:p>
    <w:p w14:paraId="61C850BD" w14:textId="77777777" w:rsidR="0014450C" w:rsidRPr="00926B2F" w:rsidRDefault="0014450C" w:rsidP="00232070">
      <w:pPr>
        <w:keepNext/>
        <w:keepLines/>
        <w:spacing w:after="120"/>
        <w:jc w:val="both"/>
        <w:rPr>
          <w:rFonts w:ascii="Tahoma" w:hAnsi="Tahoma" w:cs="Tahoma"/>
        </w:rPr>
      </w:pPr>
      <w:r w:rsidRPr="00926B2F">
        <w:rPr>
          <w:rFonts w:ascii="Tahoma" w:hAnsi="Tahoma" w:cs="Tahoma"/>
        </w:rPr>
        <w:t>V povezavi s prvim odstavkom izvajalec račun pošlje naročniku, in sicer na naslov: JP VOKA SNAGA d.o.o., Vodovodna cesta 90, 1000 Ljubljana ali v obliki e-računa v enotni  standardizirani obliki e-SLOG,</w:t>
      </w:r>
      <w:r w:rsidRPr="00926B2F">
        <w:rPr>
          <w:rFonts w:ascii="Tahoma" w:hAnsi="Tahoma"/>
        </w:rPr>
        <w:t xml:space="preserve"> </w:t>
      </w:r>
      <w:r w:rsidRPr="00926B2F">
        <w:rPr>
          <w:rFonts w:ascii="Tahoma" w:hAnsi="Tahoma" w:cs="Tahoma"/>
        </w:rPr>
        <w:t xml:space="preserve">in obvezno prilogo vizualizacije e-računa v obliki datoteke </w:t>
      </w:r>
      <w:proofErr w:type="spellStart"/>
      <w:r w:rsidRPr="00926B2F">
        <w:rPr>
          <w:rFonts w:ascii="Tahoma" w:hAnsi="Tahoma" w:cs="Tahoma"/>
        </w:rPr>
        <w:t>pdf</w:t>
      </w:r>
      <w:proofErr w:type="spellEnd"/>
      <w:r w:rsidRPr="00926B2F">
        <w:rPr>
          <w:rFonts w:ascii="Tahoma" w:hAnsi="Tahoma" w:cs="Tahoma"/>
        </w:rPr>
        <w:t xml:space="preserve">. Izvajalec bo tako izdelan e-račun, vizualizacijo e-računa, vključujoč tudi druge priloge, ki so potrebne za izdajo samega računa, vse v obliki datoteke </w:t>
      </w:r>
      <w:proofErr w:type="spellStart"/>
      <w:r w:rsidRPr="00926B2F">
        <w:rPr>
          <w:rFonts w:ascii="Tahoma" w:hAnsi="Tahoma" w:cs="Tahoma"/>
        </w:rPr>
        <w:t>pdf</w:t>
      </w:r>
      <w:proofErr w:type="spellEnd"/>
      <w:r w:rsidRPr="00926B2F">
        <w:rPr>
          <w:rFonts w:ascii="Tahoma" w:hAnsi="Tahoma" w:cs="Tahoma"/>
        </w:rPr>
        <w:t>, posredoval naročniku po enem od naslednjih distribucijskih kanalov:</w:t>
      </w:r>
    </w:p>
    <w:p w14:paraId="5CCE59A5" w14:textId="77777777" w:rsidR="0014450C" w:rsidRPr="00926B2F" w:rsidRDefault="0014450C" w:rsidP="00232070">
      <w:pPr>
        <w:keepNext/>
        <w:keepLines/>
        <w:numPr>
          <w:ilvl w:val="0"/>
          <w:numId w:val="22"/>
        </w:numPr>
        <w:ind w:left="720"/>
        <w:jc w:val="both"/>
        <w:rPr>
          <w:rFonts w:ascii="Tahoma" w:hAnsi="Tahoma" w:cs="Tahoma"/>
        </w:rPr>
      </w:pPr>
      <w:r w:rsidRPr="00926B2F">
        <w:rPr>
          <w:rFonts w:ascii="Tahoma" w:hAnsi="Tahoma" w:cs="Tahoma"/>
        </w:rPr>
        <w:t xml:space="preserve">e-pošta na naslov </w:t>
      </w:r>
      <w:hyperlink r:id="rId25" w:history="1">
        <w:r w:rsidRPr="00926B2F">
          <w:rPr>
            <w:rStyle w:val="Hiperpovezava"/>
            <w:rFonts w:ascii="Tahoma" w:hAnsi="Tahoma" w:cs="Tahoma"/>
          </w:rPr>
          <w:t>vhodni.racun@vokasnaga.si</w:t>
        </w:r>
      </w:hyperlink>
      <w:r w:rsidRPr="00926B2F">
        <w:rPr>
          <w:rFonts w:ascii="Tahoma" w:hAnsi="Tahoma" w:cs="Tahoma"/>
        </w:rPr>
        <w:t>,</w:t>
      </w:r>
    </w:p>
    <w:p w14:paraId="73520553" w14:textId="77777777" w:rsidR="0014450C" w:rsidRPr="00926B2F" w:rsidRDefault="0014450C" w:rsidP="00232070">
      <w:pPr>
        <w:keepNext/>
        <w:keepLines/>
        <w:numPr>
          <w:ilvl w:val="0"/>
          <w:numId w:val="22"/>
        </w:numPr>
        <w:ind w:left="720"/>
        <w:jc w:val="both"/>
        <w:rPr>
          <w:rFonts w:ascii="Tahoma" w:hAnsi="Tahoma" w:cs="Tahoma"/>
        </w:rPr>
      </w:pPr>
      <w:r w:rsidRPr="00926B2F">
        <w:rPr>
          <w:rFonts w:ascii="Tahoma" w:hAnsi="Tahoma" w:cs="Tahoma"/>
        </w:rPr>
        <w:t>bančni kanal z obveznim vnosom oznake BIC banke prejemnika BIZBSI2DICL,</w:t>
      </w:r>
    </w:p>
    <w:p w14:paraId="2CA3410E" w14:textId="77777777" w:rsidR="0014450C" w:rsidRPr="00926B2F" w:rsidRDefault="0014450C" w:rsidP="00232070">
      <w:pPr>
        <w:keepNext/>
        <w:keepLines/>
        <w:numPr>
          <w:ilvl w:val="0"/>
          <w:numId w:val="22"/>
        </w:numPr>
        <w:ind w:left="720"/>
        <w:jc w:val="both"/>
        <w:rPr>
          <w:rFonts w:ascii="Tahoma" w:hAnsi="Tahoma" w:cs="Tahoma"/>
        </w:rPr>
      </w:pPr>
      <w:r w:rsidRPr="00926B2F">
        <w:rPr>
          <w:rFonts w:ascii="Tahoma" w:hAnsi="Tahoma" w:cs="Tahoma"/>
        </w:rPr>
        <w:t xml:space="preserve">e-Biro oz. </w:t>
      </w:r>
      <w:proofErr w:type="spellStart"/>
      <w:r w:rsidRPr="00926B2F">
        <w:rPr>
          <w:rFonts w:ascii="Tahoma" w:hAnsi="Tahoma" w:cs="Tahoma"/>
        </w:rPr>
        <w:t>eNvoices</w:t>
      </w:r>
      <w:proofErr w:type="spellEnd"/>
      <w:r w:rsidRPr="00926B2F">
        <w:rPr>
          <w:rFonts w:ascii="Tahoma" w:hAnsi="Tahoma" w:cs="Tahoma"/>
        </w:rPr>
        <w:t>® storitev;</w:t>
      </w:r>
    </w:p>
    <w:p w14:paraId="0E039253" w14:textId="77777777" w:rsidR="0014450C" w:rsidRPr="00926B2F" w:rsidRDefault="0014450C" w:rsidP="00232070">
      <w:pPr>
        <w:keepNext/>
        <w:keepLines/>
        <w:numPr>
          <w:ilvl w:val="0"/>
          <w:numId w:val="22"/>
        </w:numPr>
        <w:ind w:left="720"/>
        <w:jc w:val="both"/>
        <w:rPr>
          <w:rFonts w:ascii="Tahoma" w:hAnsi="Tahoma" w:cs="Tahoma"/>
        </w:rPr>
      </w:pPr>
      <w:proofErr w:type="spellStart"/>
      <w:r w:rsidRPr="00926B2F">
        <w:rPr>
          <w:rFonts w:ascii="Tahoma" w:hAnsi="Tahoma" w:cs="Tahoma"/>
        </w:rPr>
        <w:t>bizBOX</w:t>
      </w:r>
      <w:proofErr w:type="spellEnd"/>
      <w:r w:rsidRPr="00926B2F">
        <w:rPr>
          <w:rFonts w:ascii="Tahoma" w:hAnsi="Tahoma" w:cs="Tahoma"/>
        </w:rPr>
        <w:t xml:space="preserve">, </w:t>
      </w:r>
      <w:hyperlink r:id="rId26" w:history="1">
        <w:r w:rsidRPr="00926B2F">
          <w:rPr>
            <w:rFonts w:ascii="Tahoma" w:hAnsi="Tahoma" w:cs="Tahoma"/>
          </w:rPr>
          <w:t>https://www.bizbox.eu/si/</w:t>
        </w:r>
      </w:hyperlink>
      <w:r w:rsidRPr="00926B2F">
        <w:rPr>
          <w:rFonts w:ascii="Tahoma" w:hAnsi="Tahoma" w:cs="Tahoma"/>
        </w:rPr>
        <w:t>.</w:t>
      </w:r>
    </w:p>
    <w:p w14:paraId="4382C375" w14:textId="77777777" w:rsidR="0014450C" w:rsidRPr="00926B2F" w:rsidRDefault="0014450C" w:rsidP="00232070">
      <w:pPr>
        <w:keepNext/>
        <w:keepLines/>
        <w:jc w:val="both"/>
        <w:rPr>
          <w:rFonts w:ascii="Tahoma" w:hAnsi="Tahoma" w:cs="Tahoma"/>
        </w:rPr>
      </w:pPr>
      <w:r w:rsidRPr="00926B2F">
        <w:rPr>
          <w:rFonts w:ascii="Tahoma" w:hAnsi="Tahoma" w:cs="Tahoma"/>
        </w:rPr>
        <w:lastRenderedPageBreak/>
        <w:t xml:space="preserve">V primeru, da izstavljeni račun ni pravilen, ga naročnik v roku petih (5) delovnih dni od prejema v vložišče (oziroma na elektronski naslov) zavrne z obrazložitvijo, izvajalec pa je dolžan izstaviti nov, popravljen oz. pravilen račun v roku petih (5) delovnih dni od zavrnitve. </w:t>
      </w:r>
    </w:p>
    <w:p w14:paraId="0A9139B9" w14:textId="77777777" w:rsidR="0014450C" w:rsidRPr="00926B2F" w:rsidRDefault="0014450C" w:rsidP="00232070">
      <w:pPr>
        <w:keepNext/>
        <w:keepLines/>
        <w:jc w:val="both"/>
        <w:rPr>
          <w:rFonts w:ascii="Tahoma" w:hAnsi="Tahoma" w:cs="Tahoma"/>
          <w:kern w:val="16"/>
        </w:rPr>
      </w:pPr>
    </w:p>
    <w:p w14:paraId="00601600" w14:textId="77777777" w:rsidR="0014450C" w:rsidRPr="00926B2F" w:rsidRDefault="0014450C" w:rsidP="00232070">
      <w:pPr>
        <w:keepNext/>
        <w:keepLines/>
        <w:jc w:val="both"/>
        <w:rPr>
          <w:rFonts w:ascii="Tahoma" w:hAnsi="Tahoma" w:cs="Tahoma"/>
        </w:rPr>
      </w:pPr>
      <w:r w:rsidRPr="00926B2F">
        <w:rPr>
          <w:rFonts w:ascii="Tahoma" w:hAnsi="Tahoma" w:cs="Tahoma"/>
          <w:iCs/>
          <w:u w:val="single"/>
        </w:rPr>
        <w:t xml:space="preserve">A. V primeru, da ima izvajalec sedež v Republiki Sloveniji: </w:t>
      </w:r>
      <w:r w:rsidRPr="00926B2F">
        <w:rPr>
          <w:rFonts w:ascii="Tahoma" w:hAnsi="Tahoma" w:cs="Tahoma"/>
        </w:rPr>
        <w:t xml:space="preserve">Naročnik se obvezuje, da bo pravilne račune poravnal izvajalcu (oz. podizvajalcu) v roku tridesetih (30) koledarskih dni od dneva prejema pravilnega računa za opravljene dobave v vložišče (oziroma na zgoraj navedeni distribucijski kanal) naročnika, na transakcijski račun izvajalca, ki je uradno evidentiran pri AJPES in bo naveden na računu.  </w:t>
      </w:r>
    </w:p>
    <w:p w14:paraId="01389C6D" w14:textId="77777777" w:rsidR="0014450C" w:rsidRPr="00926B2F" w:rsidRDefault="0014450C" w:rsidP="00232070">
      <w:pPr>
        <w:keepNext/>
        <w:keepLines/>
        <w:tabs>
          <w:tab w:val="left" w:pos="567"/>
          <w:tab w:val="left" w:pos="1702"/>
        </w:tabs>
        <w:jc w:val="both"/>
        <w:rPr>
          <w:rFonts w:ascii="Tahoma" w:hAnsi="Tahoma" w:cs="Tahoma"/>
          <w:iCs/>
        </w:rPr>
      </w:pPr>
    </w:p>
    <w:p w14:paraId="73D5AB55" w14:textId="7BC6EE43" w:rsidR="0014450C" w:rsidRPr="00926B2F" w:rsidRDefault="0014450C" w:rsidP="00232070">
      <w:pPr>
        <w:keepNext/>
        <w:keepLines/>
        <w:tabs>
          <w:tab w:val="left" w:pos="567"/>
          <w:tab w:val="left" w:pos="1702"/>
        </w:tabs>
        <w:jc w:val="both"/>
        <w:rPr>
          <w:rFonts w:ascii="Tahoma" w:hAnsi="Tahoma" w:cs="Tahoma"/>
          <w:iCs/>
        </w:rPr>
      </w:pPr>
      <w:r w:rsidRPr="00926B2F">
        <w:rPr>
          <w:rFonts w:ascii="Tahoma" w:hAnsi="Tahoma" w:cs="Tahoma"/>
          <w:iCs/>
          <w:u w:val="single"/>
        </w:rPr>
        <w:t xml:space="preserve">B. V primeru, da izvajalec nima sedeža v Republiki Sloveniji: </w:t>
      </w:r>
      <w:r w:rsidRPr="00926B2F">
        <w:rPr>
          <w:rFonts w:ascii="Tahoma" w:hAnsi="Tahoma" w:cs="Tahoma"/>
        </w:rPr>
        <w:t xml:space="preserve">Naročnik se obvezuje, da bo pravilne račune poravnal izvajalcu (oz. podizvajalcu) v roku tridesetih (30) koledarskih dni od dneva prejema pravilnega računa za opravljene dobave v vložišče (oziroma na zgoraj navedeni distribucijski kanal) naročnika, </w:t>
      </w:r>
      <w:r w:rsidR="00471EAD">
        <w:rPr>
          <w:rFonts w:ascii="Tahoma" w:hAnsi="Tahoma" w:cs="Tahoma"/>
        </w:rPr>
        <w:t xml:space="preserve">na </w:t>
      </w:r>
      <w:r w:rsidRPr="00926B2F">
        <w:rPr>
          <w:rFonts w:ascii="Tahoma" w:hAnsi="Tahoma" w:cs="Tahoma"/>
          <w:iCs/>
        </w:rPr>
        <w:t>poslovni račun izvajalca (oz. podizvajalca)</w:t>
      </w:r>
      <w:r w:rsidRPr="00926B2F">
        <w:rPr>
          <w:rFonts w:ascii="Tahoma" w:hAnsi="Tahoma" w:cs="Tahoma"/>
        </w:rPr>
        <w:t xml:space="preserve">, ki bo naveden na računu. </w:t>
      </w:r>
      <w:r w:rsidRPr="00926B2F">
        <w:rPr>
          <w:rFonts w:ascii="Tahoma" w:hAnsi="Tahoma" w:cs="Tahoma"/>
          <w:iCs/>
        </w:rPr>
        <w:t>V primeru spremembe poslovnega računa mora izvajalec (oz. podizvajalec) takoj pisno obvestiti naročnika o spremembi.</w:t>
      </w:r>
    </w:p>
    <w:p w14:paraId="671ACAC2" w14:textId="77777777" w:rsidR="0014450C" w:rsidRPr="00926B2F" w:rsidRDefault="0014450C" w:rsidP="00232070">
      <w:pPr>
        <w:keepNext/>
        <w:keepLines/>
        <w:jc w:val="both"/>
        <w:rPr>
          <w:rFonts w:ascii="Tahoma" w:hAnsi="Tahoma" w:cs="Tahoma"/>
        </w:rPr>
      </w:pPr>
    </w:p>
    <w:p w14:paraId="09E162D9" w14:textId="77777777" w:rsidR="0014450C" w:rsidRPr="00926B2F" w:rsidRDefault="0014450C" w:rsidP="00232070">
      <w:pPr>
        <w:keepNext/>
        <w:keepLines/>
        <w:jc w:val="both"/>
        <w:rPr>
          <w:rFonts w:ascii="Tahoma" w:hAnsi="Tahoma" w:cs="Tahoma"/>
        </w:rPr>
      </w:pPr>
      <w:r w:rsidRPr="00926B2F">
        <w:rPr>
          <w:rFonts w:ascii="Tahoma" w:hAnsi="Tahoma" w:cs="Tahoma"/>
        </w:rPr>
        <w:t>Davek na dodano vrednost se obračuna v skladu z vsakokratno veljavno zakonodajo v Republiki Sloveniji.</w:t>
      </w:r>
    </w:p>
    <w:p w14:paraId="2699E7AA" w14:textId="77777777" w:rsidR="0014450C" w:rsidRPr="00926B2F" w:rsidRDefault="0014450C" w:rsidP="00232070">
      <w:pPr>
        <w:keepNext/>
        <w:keepLines/>
        <w:jc w:val="both"/>
        <w:rPr>
          <w:rFonts w:ascii="Tahoma" w:hAnsi="Tahoma" w:cs="Tahoma"/>
        </w:rPr>
      </w:pPr>
    </w:p>
    <w:p w14:paraId="79592D83" w14:textId="77777777" w:rsidR="0014450C" w:rsidRPr="00926B2F" w:rsidRDefault="0014450C" w:rsidP="00232070">
      <w:pPr>
        <w:keepNext/>
        <w:keepLines/>
        <w:jc w:val="both"/>
        <w:rPr>
          <w:rFonts w:ascii="Tahoma" w:eastAsia="Frutiger" w:hAnsi="Tahoma" w:cs="Tahoma"/>
          <w:lang w:eastAsia="en-US"/>
        </w:rPr>
      </w:pPr>
      <w:r w:rsidRPr="00926B2F">
        <w:rPr>
          <w:rFonts w:ascii="Tahoma" w:eastAsia="Frutiger" w:hAnsi="Tahoma" w:cs="Tahoma"/>
          <w:lang w:eastAsia="en-US"/>
        </w:rPr>
        <w:t>V primeru zamude plačila je izvajalec upravičen zaračunati naročniku zakonske zamudne obresti.</w:t>
      </w:r>
    </w:p>
    <w:p w14:paraId="6D33E2BD" w14:textId="77777777" w:rsidR="0014450C" w:rsidRPr="00926B2F" w:rsidRDefault="0014450C" w:rsidP="00232070">
      <w:pPr>
        <w:keepNext/>
        <w:keepLines/>
        <w:jc w:val="both"/>
        <w:rPr>
          <w:rFonts w:ascii="Tahoma" w:hAnsi="Tahoma" w:cs="Tahoma"/>
        </w:rPr>
      </w:pPr>
    </w:p>
    <w:p w14:paraId="7A8E5914" w14:textId="0AF1B14D" w:rsidR="0014450C" w:rsidRPr="00926B2F" w:rsidRDefault="0014450C" w:rsidP="00232070">
      <w:pPr>
        <w:keepNext/>
        <w:keepLines/>
        <w:jc w:val="both"/>
        <w:rPr>
          <w:rFonts w:ascii="Tahoma" w:eastAsia="Frutiger" w:hAnsi="Tahoma" w:cs="Tahoma"/>
          <w:lang w:eastAsia="en-US"/>
        </w:rPr>
      </w:pPr>
      <w:r w:rsidRPr="00926B2F">
        <w:rPr>
          <w:rFonts w:ascii="Tahoma" w:eastAsia="Frutiger" w:hAnsi="Tahoma" w:cs="Tahoma"/>
          <w:lang w:eastAsia="en-US"/>
        </w:rPr>
        <w:t>Izvajalec mora za podizvajalca, ki zahteva neposredno plačilo</w:t>
      </w:r>
      <w:r w:rsidR="00516DF1">
        <w:rPr>
          <w:rFonts w:ascii="Tahoma" w:eastAsia="Frutiger" w:hAnsi="Tahoma" w:cs="Tahoma"/>
          <w:lang w:eastAsia="en-US"/>
        </w:rPr>
        <w:t>,</w:t>
      </w:r>
      <w:r w:rsidRPr="00926B2F">
        <w:rPr>
          <w:rFonts w:ascii="Tahoma" w:eastAsia="Frutiger" w:hAnsi="Tahoma" w:cs="Tahoma"/>
          <w:lang w:eastAsia="en-US"/>
        </w:rPr>
        <w:t xml:space="preserve"> priložiti račun podizvajalca za opravljene pogodbene obveznosti, ki ga je izvajalec predhodno potrdil, na podlagi katerega naročnik izvede plačilo za opravljene pogodbene obveznosti neposredno na račun podizvajalca.</w:t>
      </w:r>
    </w:p>
    <w:p w14:paraId="41FC4E2D" w14:textId="77777777" w:rsidR="0014450C" w:rsidRPr="00926B2F" w:rsidRDefault="0014450C" w:rsidP="00232070">
      <w:pPr>
        <w:keepNext/>
        <w:keepLines/>
        <w:jc w:val="both"/>
        <w:rPr>
          <w:rFonts w:ascii="Tahoma" w:eastAsia="Frutiger" w:hAnsi="Tahoma" w:cs="Tahoma"/>
          <w:lang w:eastAsia="en-US"/>
        </w:rPr>
      </w:pPr>
    </w:p>
    <w:p w14:paraId="074FDC35" w14:textId="6B7FF134" w:rsidR="0014450C" w:rsidRPr="00926B2F" w:rsidRDefault="0014450C" w:rsidP="00232070">
      <w:pPr>
        <w:keepNext/>
        <w:keepLines/>
        <w:jc w:val="both"/>
        <w:rPr>
          <w:rFonts w:ascii="Tahoma" w:eastAsia="Frutiger" w:hAnsi="Tahoma" w:cs="Tahoma"/>
          <w:lang w:eastAsia="en-US"/>
        </w:rPr>
      </w:pPr>
      <w:r w:rsidRPr="00926B2F">
        <w:rPr>
          <w:rFonts w:ascii="Tahoma" w:eastAsia="Frutiger" w:hAnsi="Tahoma" w:cs="Tahoma"/>
          <w:lang w:eastAsia="en-US"/>
        </w:rPr>
        <w:t>Če izvajalec ne predloži potrjene</w:t>
      </w:r>
      <w:r w:rsidR="00410947">
        <w:rPr>
          <w:rFonts w:ascii="Tahoma" w:eastAsia="Frutiger" w:hAnsi="Tahoma" w:cs="Tahoma"/>
          <w:lang w:eastAsia="en-US"/>
        </w:rPr>
        <w:t>ga</w:t>
      </w:r>
      <w:r w:rsidRPr="00926B2F">
        <w:rPr>
          <w:rFonts w:ascii="Tahoma" w:eastAsia="Frutiger" w:hAnsi="Tahoma" w:cs="Tahoma"/>
          <w:lang w:eastAsia="en-US"/>
        </w:rPr>
        <w:t xml:space="preserve"> računa za podizvajalca, ki je zahteval neposredno plačilo s strani naročnika, naročnik do predložitve vseh dokumentov zadrži plačilo celotnega zneska računa in zaradi tega ne pride v zamudo pri plačilu.</w:t>
      </w:r>
    </w:p>
    <w:p w14:paraId="66D731DF" w14:textId="77777777" w:rsidR="0014450C" w:rsidRPr="00926B2F" w:rsidRDefault="0014450C" w:rsidP="00232070">
      <w:pPr>
        <w:keepNext/>
        <w:keepLines/>
        <w:jc w:val="both"/>
        <w:rPr>
          <w:rFonts w:ascii="Tahoma" w:eastAsia="Frutiger" w:hAnsi="Tahoma" w:cs="Tahoma"/>
          <w:lang w:eastAsia="en-US"/>
        </w:rPr>
      </w:pPr>
    </w:p>
    <w:p w14:paraId="68A12B53" w14:textId="77777777" w:rsidR="0014450C" w:rsidRPr="00926B2F" w:rsidRDefault="0014450C"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člen</w:t>
      </w:r>
    </w:p>
    <w:p w14:paraId="0A07FDE6" w14:textId="77777777" w:rsidR="0014450C" w:rsidRPr="00926B2F" w:rsidRDefault="0014450C" w:rsidP="00232070">
      <w:pPr>
        <w:keepNext/>
        <w:keepLines/>
        <w:jc w:val="both"/>
        <w:rPr>
          <w:rFonts w:ascii="Tahoma" w:eastAsia="Frutiger" w:hAnsi="Tahoma" w:cs="Tahoma"/>
          <w:lang w:eastAsia="en-US"/>
        </w:rPr>
      </w:pPr>
    </w:p>
    <w:p w14:paraId="6FA425DC" w14:textId="77777777" w:rsidR="0014450C" w:rsidRPr="00926B2F" w:rsidRDefault="0014450C" w:rsidP="00232070">
      <w:pPr>
        <w:keepNext/>
        <w:keepLines/>
        <w:tabs>
          <w:tab w:val="left" w:pos="567"/>
          <w:tab w:val="left" w:pos="1418"/>
          <w:tab w:val="left" w:pos="1702"/>
        </w:tabs>
        <w:jc w:val="both"/>
        <w:rPr>
          <w:rFonts w:ascii="Tahoma" w:hAnsi="Tahoma" w:cs="Tahoma"/>
        </w:rPr>
      </w:pPr>
      <w:r w:rsidRPr="00926B2F">
        <w:rPr>
          <w:rFonts w:ascii="Tahoma" w:hAnsi="Tahoma" w:cs="Tahoma"/>
        </w:rPr>
        <w:t>Pogodbeni stranki se obvezujeta, da velja prepoved odstopa oziroma cesije denarnih terjatev, ki izvirajo iz te pogodbe, drugim pravnim ali fizičnim osebam, razen bankam. V primeru odstopa denarne terjatve drugim pravnim ali fizičnim osebam, razen bankam, odstop nima pravnega učinka.</w:t>
      </w:r>
    </w:p>
    <w:p w14:paraId="17BB331D" w14:textId="77777777" w:rsidR="000F676C" w:rsidRPr="00926B2F" w:rsidRDefault="000F676C" w:rsidP="00232070">
      <w:pPr>
        <w:keepNext/>
        <w:keepLines/>
        <w:jc w:val="both"/>
        <w:rPr>
          <w:rFonts w:ascii="Tahoma" w:eastAsia="Frutiger" w:hAnsi="Tahoma" w:cs="Tahoma"/>
          <w:lang w:eastAsia="en-US"/>
        </w:rPr>
      </w:pPr>
    </w:p>
    <w:p w14:paraId="22699CF8"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PODIZVAJALCI</w:t>
      </w:r>
    </w:p>
    <w:p w14:paraId="48B79C4D" w14:textId="77777777" w:rsidR="007C465A" w:rsidRPr="00926B2F" w:rsidRDefault="007C465A" w:rsidP="00232070">
      <w:pPr>
        <w:pStyle w:val="Odstavekseznama"/>
        <w:keepNext/>
        <w:keepLines/>
        <w:ind w:left="426"/>
        <w:rPr>
          <w:rFonts w:ascii="Tahoma" w:eastAsia="Frutiger" w:hAnsi="Tahoma" w:cs="Tahoma"/>
          <w:b/>
          <w:lang w:eastAsia="en-US"/>
        </w:rPr>
      </w:pPr>
    </w:p>
    <w:p w14:paraId="46F41761" w14:textId="77777777" w:rsidR="007C465A" w:rsidRPr="00926B2F" w:rsidRDefault="007C465A" w:rsidP="00232070">
      <w:pPr>
        <w:keepNext/>
        <w:keepLines/>
        <w:numPr>
          <w:ilvl w:val="0"/>
          <w:numId w:val="20"/>
        </w:numPr>
        <w:jc w:val="center"/>
        <w:rPr>
          <w:rFonts w:ascii="Tahoma" w:eastAsia="Frutiger" w:hAnsi="Tahoma" w:cs="Tahoma"/>
          <w:lang w:eastAsia="en-US"/>
        </w:rPr>
      </w:pPr>
      <w:r w:rsidRPr="00926B2F">
        <w:rPr>
          <w:rFonts w:ascii="Tahoma" w:eastAsia="Frutiger" w:hAnsi="Tahoma" w:cs="Tahoma"/>
          <w:lang w:eastAsia="en-US"/>
        </w:rPr>
        <w:t xml:space="preserve"> člen</w:t>
      </w:r>
    </w:p>
    <w:p w14:paraId="1D31C32D" w14:textId="77777777" w:rsidR="007C465A" w:rsidRPr="00926B2F" w:rsidRDefault="007C465A" w:rsidP="00232070">
      <w:pPr>
        <w:keepNext/>
        <w:keepLines/>
        <w:jc w:val="center"/>
        <w:rPr>
          <w:rFonts w:ascii="Tahoma" w:eastAsia="Frutiger" w:hAnsi="Tahoma" w:cs="Tahoma"/>
          <w:b/>
          <w:color w:val="000000"/>
          <w:lang w:eastAsia="en-US"/>
        </w:rPr>
      </w:pPr>
      <w:r w:rsidRPr="00926B2F">
        <w:rPr>
          <w:rFonts w:ascii="Tahoma" w:eastAsia="Frutiger" w:hAnsi="Tahoma" w:cs="Tahoma"/>
          <w:b/>
          <w:color w:val="000000"/>
          <w:lang w:eastAsia="en-US"/>
        </w:rPr>
        <w:t>/se upošteva v primeru, da izvajalec nastopa s podizvajalcem/</w:t>
      </w:r>
    </w:p>
    <w:p w14:paraId="19194E25" w14:textId="77777777" w:rsidR="007C465A" w:rsidRPr="00926B2F" w:rsidRDefault="007C465A" w:rsidP="00232070">
      <w:pPr>
        <w:keepNext/>
        <w:keepLines/>
        <w:jc w:val="both"/>
        <w:rPr>
          <w:rFonts w:ascii="Tahoma" w:eastAsia="Frutiger" w:hAnsi="Tahoma" w:cs="Tahoma"/>
          <w:lang w:eastAsia="en-US"/>
        </w:rPr>
      </w:pPr>
    </w:p>
    <w:p w14:paraId="7AD7AF24" w14:textId="7E02CDAA"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Izvajalec v okviru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7C465A" w:rsidRPr="00926B2F" w14:paraId="6CC16328" w14:textId="77777777" w:rsidTr="001D3263">
        <w:trPr>
          <w:trHeight w:val="269"/>
          <w:jc w:val="center"/>
        </w:trPr>
        <w:tc>
          <w:tcPr>
            <w:tcW w:w="3527" w:type="dxa"/>
            <w:tcMar>
              <w:top w:w="0" w:type="dxa"/>
              <w:left w:w="108" w:type="dxa"/>
              <w:bottom w:w="0" w:type="dxa"/>
              <w:right w:w="108" w:type="dxa"/>
            </w:tcMar>
            <w:vAlign w:val="center"/>
            <w:hideMark/>
          </w:tcPr>
          <w:p w14:paraId="3F66DFC7"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Naziv podizvajalca</w:t>
            </w:r>
          </w:p>
        </w:tc>
        <w:tc>
          <w:tcPr>
            <w:tcW w:w="5633" w:type="dxa"/>
            <w:tcMar>
              <w:top w:w="0" w:type="dxa"/>
              <w:left w:w="108" w:type="dxa"/>
              <w:bottom w:w="0" w:type="dxa"/>
              <w:right w:w="108" w:type="dxa"/>
            </w:tcMar>
            <w:vAlign w:val="center"/>
          </w:tcPr>
          <w:p w14:paraId="68A3BE1E" w14:textId="77777777" w:rsidR="007C465A" w:rsidRPr="00926B2F" w:rsidRDefault="007C465A" w:rsidP="00232070">
            <w:pPr>
              <w:keepNext/>
              <w:keepLines/>
              <w:rPr>
                <w:rFonts w:ascii="Tahoma" w:eastAsia="Frutiger" w:hAnsi="Tahoma" w:cs="Tahoma"/>
                <w:lang w:eastAsia="en-US"/>
              </w:rPr>
            </w:pPr>
          </w:p>
        </w:tc>
      </w:tr>
      <w:tr w:rsidR="007C465A" w:rsidRPr="00926B2F" w14:paraId="3C581920" w14:textId="77777777" w:rsidTr="001D3263">
        <w:trPr>
          <w:trHeight w:val="273"/>
          <w:jc w:val="center"/>
        </w:trPr>
        <w:tc>
          <w:tcPr>
            <w:tcW w:w="3527" w:type="dxa"/>
            <w:tcMar>
              <w:top w:w="0" w:type="dxa"/>
              <w:left w:w="108" w:type="dxa"/>
              <w:bottom w:w="0" w:type="dxa"/>
              <w:right w:w="108" w:type="dxa"/>
            </w:tcMar>
            <w:vAlign w:val="center"/>
            <w:hideMark/>
          </w:tcPr>
          <w:p w14:paraId="5205E2B3"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46D6DFE4" w14:textId="77777777" w:rsidR="007C465A" w:rsidRPr="00926B2F" w:rsidRDefault="007C465A" w:rsidP="00232070">
            <w:pPr>
              <w:keepNext/>
              <w:keepLines/>
              <w:rPr>
                <w:rFonts w:ascii="Tahoma" w:eastAsia="Frutiger" w:hAnsi="Tahoma" w:cs="Tahoma"/>
                <w:lang w:eastAsia="en-US"/>
              </w:rPr>
            </w:pPr>
          </w:p>
        </w:tc>
      </w:tr>
      <w:tr w:rsidR="007C465A" w:rsidRPr="00926B2F" w14:paraId="2048F930" w14:textId="77777777" w:rsidTr="001D3263">
        <w:trPr>
          <w:trHeight w:val="278"/>
          <w:jc w:val="center"/>
        </w:trPr>
        <w:tc>
          <w:tcPr>
            <w:tcW w:w="3527" w:type="dxa"/>
            <w:tcMar>
              <w:top w:w="0" w:type="dxa"/>
              <w:left w:w="108" w:type="dxa"/>
              <w:bottom w:w="0" w:type="dxa"/>
              <w:right w:w="108" w:type="dxa"/>
            </w:tcMar>
            <w:vAlign w:val="center"/>
            <w:hideMark/>
          </w:tcPr>
          <w:p w14:paraId="1AC8BEAA"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224731AA" w14:textId="77777777" w:rsidR="007C465A" w:rsidRPr="00926B2F" w:rsidRDefault="007C465A" w:rsidP="00232070">
            <w:pPr>
              <w:keepNext/>
              <w:keepLines/>
              <w:jc w:val="center"/>
              <w:rPr>
                <w:rFonts w:ascii="Tahoma" w:eastAsia="Frutiger" w:hAnsi="Tahoma" w:cs="Tahoma"/>
                <w:lang w:eastAsia="en-US"/>
              </w:rPr>
            </w:pPr>
            <w:r w:rsidRPr="00926B2F">
              <w:rPr>
                <w:rFonts w:ascii="Tahoma" w:eastAsia="Frutiger" w:hAnsi="Tahoma" w:cs="Tahoma"/>
                <w:lang w:eastAsia="en-US"/>
              </w:rPr>
              <w:t>DA / NE</w:t>
            </w:r>
          </w:p>
        </w:tc>
      </w:tr>
      <w:tr w:rsidR="007C465A" w:rsidRPr="00926B2F" w14:paraId="5C609BEF" w14:textId="77777777" w:rsidTr="001D3263">
        <w:trPr>
          <w:trHeight w:val="267"/>
          <w:jc w:val="center"/>
        </w:trPr>
        <w:tc>
          <w:tcPr>
            <w:tcW w:w="3527" w:type="dxa"/>
            <w:tcMar>
              <w:top w:w="0" w:type="dxa"/>
              <w:left w:w="108" w:type="dxa"/>
              <w:bottom w:w="0" w:type="dxa"/>
              <w:right w:w="108" w:type="dxa"/>
            </w:tcMar>
            <w:vAlign w:val="center"/>
            <w:hideMark/>
          </w:tcPr>
          <w:p w14:paraId="2A8C6348"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66C98783" w14:textId="77777777" w:rsidR="007C465A" w:rsidRPr="00926B2F" w:rsidRDefault="007C465A" w:rsidP="00232070">
            <w:pPr>
              <w:keepNext/>
              <w:keepLines/>
              <w:rPr>
                <w:rFonts w:ascii="Tahoma" w:eastAsia="Frutiger" w:hAnsi="Tahoma" w:cs="Tahoma"/>
                <w:lang w:eastAsia="en-US"/>
              </w:rPr>
            </w:pPr>
          </w:p>
        </w:tc>
      </w:tr>
      <w:tr w:rsidR="007C465A" w:rsidRPr="00926B2F" w14:paraId="344DB5F2" w14:textId="77777777" w:rsidTr="001D3263">
        <w:trPr>
          <w:trHeight w:val="285"/>
          <w:jc w:val="center"/>
        </w:trPr>
        <w:tc>
          <w:tcPr>
            <w:tcW w:w="3527" w:type="dxa"/>
            <w:tcMar>
              <w:top w:w="0" w:type="dxa"/>
              <w:left w:w="108" w:type="dxa"/>
              <w:bottom w:w="0" w:type="dxa"/>
              <w:right w:w="108" w:type="dxa"/>
            </w:tcMar>
            <w:vAlign w:val="center"/>
            <w:hideMark/>
          </w:tcPr>
          <w:p w14:paraId="014AF685"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33E005DD" w14:textId="77777777" w:rsidR="007C465A" w:rsidRPr="00926B2F" w:rsidRDefault="007C465A" w:rsidP="00232070">
            <w:pPr>
              <w:keepNext/>
              <w:keepLines/>
              <w:rPr>
                <w:rFonts w:ascii="Tahoma" w:eastAsia="Frutiger" w:hAnsi="Tahoma" w:cs="Tahoma"/>
                <w:lang w:eastAsia="en-US"/>
              </w:rPr>
            </w:pPr>
          </w:p>
        </w:tc>
      </w:tr>
      <w:tr w:rsidR="007C465A" w:rsidRPr="00926B2F" w14:paraId="391B7389" w14:textId="77777777" w:rsidTr="001D3263">
        <w:trPr>
          <w:trHeight w:val="261"/>
          <w:jc w:val="center"/>
        </w:trPr>
        <w:tc>
          <w:tcPr>
            <w:tcW w:w="3527" w:type="dxa"/>
            <w:tcMar>
              <w:top w:w="0" w:type="dxa"/>
              <w:left w:w="108" w:type="dxa"/>
              <w:bottom w:w="0" w:type="dxa"/>
              <w:right w:w="108" w:type="dxa"/>
            </w:tcMar>
            <w:vAlign w:val="center"/>
            <w:hideMark/>
          </w:tcPr>
          <w:p w14:paraId="2449CEE8"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Davčna številka podizvajalca</w:t>
            </w:r>
          </w:p>
        </w:tc>
        <w:tc>
          <w:tcPr>
            <w:tcW w:w="5633" w:type="dxa"/>
            <w:tcMar>
              <w:top w:w="0" w:type="dxa"/>
              <w:left w:w="108" w:type="dxa"/>
              <w:bottom w:w="0" w:type="dxa"/>
              <w:right w:w="108" w:type="dxa"/>
            </w:tcMar>
            <w:vAlign w:val="center"/>
          </w:tcPr>
          <w:p w14:paraId="3E936F23" w14:textId="77777777" w:rsidR="007C465A" w:rsidRPr="00926B2F" w:rsidRDefault="007C465A" w:rsidP="00232070">
            <w:pPr>
              <w:keepNext/>
              <w:keepLines/>
              <w:rPr>
                <w:rFonts w:ascii="Tahoma" w:eastAsia="Frutiger" w:hAnsi="Tahoma" w:cs="Tahoma"/>
                <w:lang w:eastAsia="en-US"/>
              </w:rPr>
            </w:pPr>
          </w:p>
        </w:tc>
      </w:tr>
      <w:tr w:rsidR="007C465A" w:rsidRPr="00926B2F" w14:paraId="15E36E1A" w14:textId="77777777" w:rsidTr="001D3263">
        <w:trPr>
          <w:trHeight w:val="279"/>
          <w:jc w:val="center"/>
        </w:trPr>
        <w:tc>
          <w:tcPr>
            <w:tcW w:w="3527" w:type="dxa"/>
            <w:tcMar>
              <w:top w:w="0" w:type="dxa"/>
              <w:left w:w="108" w:type="dxa"/>
              <w:bottom w:w="0" w:type="dxa"/>
              <w:right w:w="108" w:type="dxa"/>
            </w:tcMar>
            <w:vAlign w:val="center"/>
            <w:hideMark/>
          </w:tcPr>
          <w:p w14:paraId="6D2C1A72"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Transakcijski račun podizvajalca</w:t>
            </w:r>
          </w:p>
        </w:tc>
        <w:tc>
          <w:tcPr>
            <w:tcW w:w="5633" w:type="dxa"/>
            <w:tcMar>
              <w:top w:w="0" w:type="dxa"/>
              <w:left w:w="108" w:type="dxa"/>
              <w:bottom w:w="0" w:type="dxa"/>
              <w:right w:w="108" w:type="dxa"/>
            </w:tcMar>
            <w:vAlign w:val="center"/>
          </w:tcPr>
          <w:p w14:paraId="4FFF72C9" w14:textId="77777777" w:rsidR="007C465A" w:rsidRPr="00926B2F" w:rsidRDefault="007C465A" w:rsidP="00232070">
            <w:pPr>
              <w:keepNext/>
              <w:keepLines/>
              <w:rPr>
                <w:rFonts w:ascii="Tahoma" w:eastAsia="Frutiger" w:hAnsi="Tahoma" w:cs="Tahoma"/>
                <w:lang w:eastAsia="en-US"/>
              </w:rPr>
            </w:pPr>
          </w:p>
        </w:tc>
      </w:tr>
      <w:tr w:rsidR="007C465A" w:rsidRPr="00926B2F" w14:paraId="22E50850" w14:textId="77777777" w:rsidTr="001D3263">
        <w:trPr>
          <w:trHeight w:val="301"/>
          <w:jc w:val="center"/>
        </w:trPr>
        <w:tc>
          <w:tcPr>
            <w:tcW w:w="3527" w:type="dxa"/>
            <w:tcMar>
              <w:top w:w="0" w:type="dxa"/>
              <w:left w:w="108" w:type="dxa"/>
              <w:bottom w:w="0" w:type="dxa"/>
              <w:right w:w="108" w:type="dxa"/>
            </w:tcMar>
            <w:vAlign w:val="center"/>
            <w:hideMark/>
          </w:tcPr>
          <w:p w14:paraId="51039032"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 xml:space="preserve">Del javnega naročila, ki se oddaja v </w:t>
            </w:r>
            <w:proofErr w:type="spellStart"/>
            <w:r w:rsidRPr="00926B2F">
              <w:rPr>
                <w:rFonts w:ascii="Tahoma" w:eastAsia="Frutiger" w:hAnsi="Tahoma" w:cs="Tahoma"/>
                <w:lang w:eastAsia="en-US"/>
              </w:rPr>
              <w:t>podizvajanje</w:t>
            </w:r>
            <w:proofErr w:type="spellEnd"/>
            <w:r w:rsidRPr="00926B2F">
              <w:rPr>
                <w:rFonts w:ascii="Tahoma" w:eastAsia="Frutiger" w:hAnsi="Tahoma" w:cs="Tahoma"/>
                <w:lang w:eastAsia="en-US"/>
              </w:rPr>
              <w:t xml:space="preserve"> (vrsta/opis del)</w:t>
            </w:r>
          </w:p>
        </w:tc>
        <w:tc>
          <w:tcPr>
            <w:tcW w:w="5633" w:type="dxa"/>
            <w:tcMar>
              <w:top w:w="0" w:type="dxa"/>
              <w:left w:w="108" w:type="dxa"/>
              <w:bottom w:w="0" w:type="dxa"/>
              <w:right w:w="108" w:type="dxa"/>
            </w:tcMar>
            <w:vAlign w:val="center"/>
          </w:tcPr>
          <w:p w14:paraId="10BFA336" w14:textId="77777777" w:rsidR="007C465A" w:rsidRPr="00926B2F" w:rsidRDefault="007C465A" w:rsidP="00232070">
            <w:pPr>
              <w:keepNext/>
              <w:keepLines/>
              <w:rPr>
                <w:rFonts w:ascii="Tahoma" w:eastAsia="Frutiger" w:hAnsi="Tahoma" w:cs="Tahoma"/>
                <w:lang w:eastAsia="en-US"/>
              </w:rPr>
            </w:pPr>
          </w:p>
        </w:tc>
      </w:tr>
      <w:tr w:rsidR="007C465A" w:rsidRPr="00926B2F" w14:paraId="59CF06E6" w14:textId="77777777" w:rsidTr="001D3263">
        <w:trPr>
          <w:trHeight w:val="235"/>
          <w:jc w:val="center"/>
        </w:trPr>
        <w:tc>
          <w:tcPr>
            <w:tcW w:w="3527" w:type="dxa"/>
            <w:tcMar>
              <w:top w:w="0" w:type="dxa"/>
              <w:left w:w="108" w:type="dxa"/>
              <w:bottom w:w="0" w:type="dxa"/>
              <w:right w:w="108" w:type="dxa"/>
            </w:tcMar>
            <w:vAlign w:val="center"/>
            <w:hideMark/>
          </w:tcPr>
          <w:p w14:paraId="477CB9A8"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 xml:space="preserve">Količina/Delež (%) v </w:t>
            </w:r>
            <w:proofErr w:type="spellStart"/>
            <w:r w:rsidRPr="00926B2F">
              <w:rPr>
                <w:rFonts w:ascii="Tahoma" w:eastAsia="Frutiger" w:hAnsi="Tahoma" w:cs="Tahoma"/>
                <w:lang w:eastAsia="en-US"/>
              </w:rPr>
              <w:t>podizvajanju</w:t>
            </w:r>
            <w:proofErr w:type="spellEnd"/>
          </w:p>
        </w:tc>
        <w:tc>
          <w:tcPr>
            <w:tcW w:w="5633" w:type="dxa"/>
            <w:tcMar>
              <w:top w:w="0" w:type="dxa"/>
              <w:left w:w="108" w:type="dxa"/>
              <w:bottom w:w="0" w:type="dxa"/>
              <w:right w:w="108" w:type="dxa"/>
            </w:tcMar>
            <w:vAlign w:val="center"/>
          </w:tcPr>
          <w:p w14:paraId="16EB3EA5" w14:textId="77777777" w:rsidR="007C465A" w:rsidRPr="00926B2F" w:rsidRDefault="007C465A" w:rsidP="00232070">
            <w:pPr>
              <w:keepNext/>
              <w:keepLines/>
              <w:rPr>
                <w:rFonts w:ascii="Tahoma" w:eastAsia="Frutiger" w:hAnsi="Tahoma" w:cs="Tahoma"/>
                <w:lang w:eastAsia="en-US"/>
              </w:rPr>
            </w:pPr>
          </w:p>
        </w:tc>
      </w:tr>
      <w:tr w:rsidR="007C465A" w:rsidRPr="00926B2F" w14:paraId="4416097C" w14:textId="77777777" w:rsidTr="001D3263">
        <w:trPr>
          <w:trHeight w:val="270"/>
          <w:jc w:val="center"/>
        </w:trPr>
        <w:tc>
          <w:tcPr>
            <w:tcW w:w="3527" w:type="dxa"/>
            <w:tcMar>
              <w:top w:w="0" w:type="dxa"/>
              <w:left w:w="108" w:type="dxa"/>
              <w:bottom w:w="0" w:type="dxa"/>
              <w:right w:w="108" w:type="dxa"/>
            </w:tcMar>
            <w:vAlign w:val="center"/>
            <w:hideMark/>
          </w:tcPr>
          <w:p w14:paraId="76487FEA"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Vrednost del brez DDV</w:t>
            </w:r>
          </w:p>
        </w:tc>
        <w:tc>
          <w:tcPr>
            <w:tcW w:w="5633" w:type="dxa"/>
            <w:tcMar>
              <w:top w:w="0" w:type="dxa"/>
              <w:left w:w="108" w:type="dxa"/>
              <w:bottom w:w="0" w:type="dxa"/>
              <w:right w:w="108" w:type="dxa"/>
            </w:tcMar>
            <w:vAlign w:val="center"/>
          </w:tcPr>
          <w:p w14:paraId="56603675" w14:textId="77777777" w:rsidR="007C465A" w:rsidRPr="00926B2F" w:rsidRDefault="007C465A" w:rsidP="00232070">
            <w:pPr>
              <w:keepNext/>
              <w:keepLines/>
              <w:rPr>
                <w:rFonts w:ascii="Tahoma" w:eastAsia="Frutiger" w:hAnsi="Tahoma" w:cs="Tahoma"/>
                <w:lang w:eastAsia="en-US"/>
              </w:rPr>
            </w:pPr>
          </w:p>
        </w:tc>
      </w:tr>
      <w:tr w:rsidR="007C465A" w:rsidRPr="00926B2F" w14:paraId="55C6360E" w14:textId="77777777" w:rsidTr="001D3263">
        <w:trPr>
          <w:trHeight w:val="273"/>
          <w:jc w:val="center"/>
        </w:trPr>
        <w:tc>
          <w:tcPr>
            <w:tcW w:w="3527" w:type="dxa"/>
            <w:tcMar>
              <w:top w:w="0" w:type="dxa"/>
              <w:left w:w="108" w:type="dxa"/>
              <w:bottom w:w="0" w:type="dxa"/>
              <w:right w:w="108" w:type="dxa"/>
            </w:tcMar>
            <w:vAlign w:val="center"/>
            <w:hideMark/>
          </w:tcPr>
          <w:p w14:paraId="1C76B1DE"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109240A2" w14:textId="77777777" w:rsidR="007C465A" w:rsidRPr="00926B2F" w:rsidRDefault="007C465A" w:rsidP="00232070">
            <w:pPr>
              <w:keepNext/>
              <w:keepLines/>
              <w:rPr>
                <w:rFonts w:ascii="Tahoma" w:eastAsia="Frutiger" w:hAnsi="Tahoma" w:cs="Tahoma"/>
                <w:lang w:eastAsia="en-US"/>
              </w:rPr>
            </w:pPr>
          </w:p>
        </w:tc>
      </w:tr>
      <w:tr w:rsidR="007C465A" w:rsidRPr="00926B2F" w14:paraId="27DC23AF" w14:textId="77777777" w:rsidTr="001D3263">
        <w:trPr>
          <w:trHeight w:val="277"/>
          <w:jc w:val="center"/>
        </w:trPr>
        <w:tc>
          <w:tcPr>
            <w:tcW w:w="3527" w:type="dxa"/>
            <w:tcMar>
              <w:top w:w="0" w:type="dxa"/>
              <w:left w:w="108" w:type="dxa"/>
              <w:bottom w:w="0" w:type="dxa"/>
              <w:right w:w="108" w:type="dxa"/>
            </w:tcMar>
            <w:vAlign w:val="center"/>
            <w:hideMark/>
          </w:tcPr>
          <w:p w14:paraId="3014A18F" w14:textId="77777777" w:rsidR="007C465A" w:rsidRPr="00926B2F" w:rsidRDefault="007C465A" w:rsidP="00232070">
            <w:pPr>
              <w:keepNext/>
              <w:keepLines/>
              <w:rPr>
                <w:rFonts w:ascii="Tahoma" w:eastAsia="Frutiger" w:hAnsi="Tahoma" w:cs="Tahoma"/>
                <w:lang w:eastAsia="en-US"/>
              </w:rPr>
            </w:pPr>
            <w:r w:rsidRPr="00926B2F">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2286C910" w14:textId="77777777" w:rsidR="007C465A" w:rsidRPr="00926B2F" w:rsidRDefault="007C465A" w:rsidP="00232070">
            <w:pPr>
              <w:keepNext/>
              <w:keepLines/>
              <w:rPr>
                <w:rFonts w:ascii="Tahoma" w:eastAsia="Frutiger" w:hAnsi="Tahoma" w:cs="Tahoma"/>
                <w:lang w:eastAsia="en-US"/>
              </w:rPr>
            </w:pPr>
          </w:p>
        </w:tc>
      </w:tr>
    </w:tbl>
    <w:p w14:paraId="4351C53E" w14:textId="77777777" w:rsidR="007C465A" w:rsidRPr="00926B2F" w:rsidRDefault="007C465A" w:rsidP="00232070">
      <w:pPr>
        <w:keepNext/>
        <w:keepLines/>
        <w:jc w:val="both"/>
        <w:rPr>
          <w:rFonts w:ascii="Tahoma" w:eastAsia="Frutiger" w:hAnsi="Tahoma" w:cs="Tahoma"/>
          <w:lang w:eastAsia="en-US"/>
        </w:rPr>
      </w:pPr>
    </w:p>
    <w:p w14:paraId="3308BF1B"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719831A4" w14:textId="77777777" w:rsidR="007C465A" w:rsidRPr="00926B2F" w:rsidRDefault="007C465A" w:rsidP="00232070">
      <w:pPr>
        <w:keepNext/>
        <w:keepLines/>
        <w:jc w:val="both"/>
        <w:rPr>
          <w:rFonts w:ascii="Tahoma" w:eastAsia="Frutiger" w:hAnsi="Tahoma" w:cs="Tahoma"/>
          <w:lang w:eastAsia="en-US"/>
        </w:rPr>
      </w:pPr>
    </w:p>
    <w:p w14:paraId="76B561AD"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277128DA" w14:textId="77777777" w:rsidR="007C465A" w:rsidRPr="00926B2F" w:rsidRDefault="007C465A" w:rsidP="00232070">
      <w:pPr>
        <w:keepNext/>
        <w:keepLines/>
        <w:jc w:val="both"/>
        <w:rPr>
          <w:rFonts w:ascii="Tahoma" w:eastAsia="Frutiger" w:hAnsi="Tahoma" w:cs="Tahoma"/>
          <w:lang w:eastAsia="en-US"/>
        </w:rPr>
      </w:pPr>
    </w:p>
    <w:p w14:paraId="3B39088A"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Izvajalec v razmerju do naročnika v celoti odgovarja za dobro izvedbo pogodbenih obveznosti, ne glede na število podizvajalcev.</w:t>
      </w:r>
    </w:p>
    <w:p w14:paraId="16096BB4" w14:textId="77777777" w:rsidR="007C465A" w:rsidRPr="00926B2F" w:rsidRDefault="007C465A" w:rsidP="00232070">
      <w:pPr>
        <w:keepNext/>
        <w:keepLines/>
        <w:jc w:val="both"/>
        <w:rPr>
          <w:rFonts w:ascii="Tahoma" w:eastAsia="Frutiger" w:hAnsi="Tahoma" w:cs="Tahoma"/>
          <w:lang w:eastAsia="en-US"/>
        </w:rPr>
      </w:pPr>
    </w:p>
    <w:p w14:paraId="02759C81"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501B89B" w14:textId="77777777" w:rsidR="007C465A" w:rsidRPr="00926B2F" w:rsidRDefault="007C465A" w:rsidP="00232070">
      <w:pPr>
        <w:keepNext/>
        <w:keepLines/>
        <w:jc w:val="both"/>
        <w:rPr>
          <w:rFonts w:ascii="Tahoma" w:eastAsia="Frutiger" w:hAnsi="Tahoma" w:cs="Tahoma"/>
          <w:lang w:eastAsia="en-US"/>
        </w:rPr>
      </w:pPr>
    </w:p>
    <w:p w14:paraId="5E1417E8" w14:textId="4BF00344"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Naročnik mora v skladu s četrtim odstavkom 94. člena ZJN-3 zavrniti vsakega podizvajalca, če zanj obstajajo razlogi za izključitev iz točke </w:t>
      </w:r>
      <w:r w:rsidR="00E867BF">
        <w:rPr>
          <w:rFonts w:ascii="Tahoma" w:eastAsia="Frutiger" w:hAnsi="Tahoma" w:cs="Tahoma"/>
          <w:lang w:eastAsia="en-US"/>
        </w:rPr>
        <w:t>3</w:t>
      </w:r>
      <w:r w:rsidRPr="00926B2F">
        <w:rPr>
          <w:rFonts w:ascii="Tahoma" w:eastAsia="Frutiger" w:hAnsi="Tahoma" w:cs="Tahoma"/>
          <w:lang w:eastAsia="en-US"/>
        </w:rPr>
        <w:t>.1.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2D657BA" w14:textId="77777777" w:rsidR="00667483" w:rsidRPr="00926B2F" w:rsidRDefault="00667483" w:rsidP="00232070">
      <w:pPr>
        <w:keepNext/>
        <w:keepLines/>
        <w:jc w:val="both"/>
        <w:rPr>
          <w:rFonts w:ascii="Tahoma" w:eastAsia="Frutiger" w:hAnsi="Tahoma" w:cs="Tahoma"/>
          <w:lang w:eastAsia="en-US"/>
        </w:rPr>
      </w:pPr>
    </w:p>
    <w:p w14:paraId="6427827E" w14:textId="77777777" w:rsidR="00667483" w:rsidRPr="00926B2F" w:rsidRDefault="00667483" w:rsidP="00232070">
      <w:pPr>
        <w:keepNext/>
        <w:keepLines/>
        <w:jc w:val="center"/>
        <w:rPr>
          <w:rFonts w:ascii="Tahoma" w:eastAsia="Frutiger" w:hAnsi="Tahoma" w:cs="Tahoma"/>
          <w:b/>
          <w:bCs/>
          <w:lang w:eastAsia="en-US"/>
        </w:rPr>
      </w:pPr>
      <w:r w:rsidRPr="00926B2F">
        <w:rPr>
          <w:rFonts w:ascii="Tahoma" w:eastAsia="Frutiger" w:hAnsi="Tahoma" w:cs="Tahoma"/>
          <w:b/>
          <w:bCs/>
          <w:lang w:eastAsia="en-US"/>
        </w:rPr>
        <w:t>/se upošteva v primeru, da izvajalec nastopa s podizvajalcem, ki zahteva neposredno plačilo/</w:t>
      </w:r>
    </w:p>
    <w:p w14:paraId="5AC60472" w14:textId="77777777" w:rsidR="00667483" w:rsidRPr="00926B2F" w:rsidRDefault="00667483" w:rsidP="00232070">
      <w:pPr>
        <w:keepNext/>
        <w:keepLines/>
        <w:jc w:val="both"/>
        <w:rPr>
          <w:rFonts w:ascii="Tahoma" w:eastAsia="Frutiger" w:hAnsi="Tahoma" w:cs="Tahoma"/>
          <w:lang w:eastAsia="en-US"/>
        </w:rPr>
      </w:pPr>
    </w:p>
    <w:p w14:paraId="79A58019" w14:textId="77777777" w:rsidR="00667483" w:rsidRPr="00926B2F" w:rsidRDefault="00667483" w:rsidP="00232070">
      <w:pPr>
        <w:keepNext/>
        <w:keepLines/>
        <w:jc w:val="both"/>
        <w:rPr>
          <w:rFonts w:ascii="Tahoma" w:hAnsi="Tahoma" w:cs="Tahoma"/>
        </w:rPr>
      </w:pPr>
      <w:r w:rsidRPr="00926B2F">
        <w:rPr>
          <w:rFonts w:ascii="Tahoma" w:eastAsia="Calibri" w:hAnsi="Tahoma" w:cs="Tahoma"/>
        </w:rPr>
        <w:t xml:space="preserve">Izvajalec s podpisom </w:t>
      </w:r>
      <w:r w:rsidRPr="00926B2F">
        <w:rPr>
          <w:rFonts w:ascii="Tahoma" w:hAnsi="Tahoma" w:cs="Tahoma"/>
        </w:rPr>
        <w:t xml:space="preserve">pogodbe </w:t>
      </w:r>
      <w:r w:rsidRPr="00926B2F">
        <w:rPr>
          <w:rFonts w:ascii="Tahoma" w:eastAsia="Calibri" w:hAnsi="Tahoma" w:cs="Tahoma"/>
        </w:rPr>
        <w:t xml:space="preserve">pooblašča naročnika, da na podlagi potrjenega računa oziroma situacije, neposredno plačuje vsem v tej pogodbi navedenim podizvajalcem, ki so zahtevali neposredno plačilo. Podizvajalec je ob oddaji ponudbe predložil zahtevo in soglasje za neposredna plačila, </w:t>
      </w:r>
      <w:r w:rsidRPr="00926B2F">
        <w:rPr>
          <w:rFonts w:ascii="Tahoma" w:hAnsi="Tahoma" w:cs="Tahoma"/>
        </w:rPr>
        <w:t>na podlagi katerih naročnik namesto izvajalca poravna podizvajalčevo terjatev do izvajalca.</w:t>
      </w:r>
    </w:p>
    <w:p w14:paraId="5D30347E" w14:textId="77777777" w:rsidR="00667483" w:rsidRPr="00926B2F" w:rsidRDefault="00667483" w:rsidP="00232070">
      <w:pPr>
        <w:keepNext/>
        <w:keepLines/>
        <w:jc w:val="both"/>
        <w:rPr>
          <w:rFonts w:ascii="Tahoma" w:eastAsia="Frutiger" w:hAnsi="Tahoma" w:cs="Tahoma"/>
          <w:lang w:eastAsia="en-US"/>
        </w:rPr>
      </w:pPr>
    </w:p>
    <w:p w14:paraId="1D5AB7E4" w14:textId="77777777" w:rsidR="00667483" w:rsidRPr="00926B2F" w:rsidRDefault="00667483"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 xml:space="preserve">Za vsakega podizvajalca, ki zahteva neposredno plačilo, mora izvajalec </w:t>
      </w:r>
      <w:r w:rsidRPr="00926B2F">
        <w:rPr>
          <w:rFonts w:ascii="Tahoma" w:hAnsi="Tahoma" w:cs="Tahoma"/>
        </w:rPr>
        <w:t>vsaki situaciji/računu priložiti</w:t>
      </w:r>
      <w:r w:rsidRPr="00926B2F">
        <w:rPr>
          <w:rFonts w:ascii="Tahoma" w:eastAsia="Frutiger" w:hAnsi="Tahoma" w:cs="Tahoma"/>
          <w:lang w:eastAsia="en-US"/>
        </w:rPr>
        <w:t>:</w:t>
      </w:r>
    </w:p>
    <w:p w14:paraId="3C4D71CE" w14:textId="77777777" w:rsidR="00667483" w:rsidRPr="00926B2F" w:rsidRDefault="00667483" w:rsidP="00232070">
      <w:pPr>
        <w:keepNext/>
        <w:keepLines/>
        <w:numPr>
          <w:ilvl w:val="0"/>
          <w:numId w:val="22"/>
        </w:numPr>
        <w:ind w:left="720"/>
        <w:jc w:val="both"/>
        <w:rPr>
          <w:rFonts w:ascii="Tahoma" w:hAnsi="Tahoma" w:cs="Tahoma"/>
        </w:rPr>
      </w:pPr>
      <w:r w:rsidRPr="00926B2F">
        <w:rPr>
          <w:rFonts w:ascii="Tahoma" w:hAnsi="Tahoma" w:cs="Tahoma"/>
        </w:rPr>
        <w:t xml:space="preserve">račun/situacijo podizvajalca za opravljene obveznosti po pogodbi, potrjen/o s strani izvajalca, na podlagi katere/ga naročnik izvede nakazilo za opravljene obveznosti po pogodbi neposredno na račun podizvajalca ali </w:t>
      </w:r>
    </w:p>
    <w:p w14:paraId="0213CCB9" w14:textId="77777777" w:rsidR="00667483" w:rsidRPr="00926B2F" w:rsidRDefault="00667483" w:rsidP="00232070">
      <w:pPr>
        <w:keepNext/>
        <w:keepLines/>
        <w:numPr>
          <w:ilvl w:val="0"/>
          <w:numId w:val="22"/>
        </w:numPr>
        <w:ind w:left="720"/>
        <w:jc w:val="both"/>
        <w:rPr>
          <w:rFonts w:ascii="Tahoma" w:hAnsi="Tahoma" w:cs="Tahoma"/>
        </w:rPr>
      </w:pPr>
      <w:r w:rsidRPr="00926B2F">
        <w:rPr>
          <w:rFonts w:ascii="Tahoma" w:hAnsi="Tahoma" w:cs="Tahoma"/>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4CA1835D" w14:textId="77777777" w:rsidR="00667483" w:rsidRPr="00926B2F" w:rsidRDefault="00667483" w:rsidP="00232070">
      <w:pPr>
        <w:keepNext/>
        <w:keepLines/>
        <w:jc w:val="both"/>
        <w:rPr>
          <w:rFonts w:ascii="Tahoma" w:eastAsia="Frutiger" w:hAnsi="Tahoma" w:cs="Tahoma"/>
          <w:lang w:eastAsia="en-US"/>
        </w:rPr>
      </w:pPr>
    </w:p>
    <w:p w14:paraId="129BCA0C" w14:textId="77777777" w:rsidR="00667483" w:rsidRPr="00926B2F" w:rsidRDefault="00667483" w:rsidP="00232070">
      <w:pPr>
        <w:keepNext/>
        <w:keepLines/>
        <w:jc w:val="both"/>
        <w:rPr>
          <w:rFonts w:ascii="Tahoma" w:eastAsia="Calibri" w:hAnsi="Tahoma" w:cs="Tahoma"/>
          <w:color w:val="1F497D"/>
          <w:lang w:eastAsia="en-US"/>
        </w:rPr>
      </w:pPr>
    </w:p>
    <w:p w14:paraId="7DA2D8FD" w14:textId="77777777" w:rsidR="00667483" w:rsidRPr="00926B2F" w:rsidRDefault="00667483" w:rsidP="00232070">
      <w:pPr>
        <w:keepNext/>
        <w:keepLines/>
        <w:jc w:val="both"/>
        <w:rPr>
          <w:rFonts w:ascii="Tahoma" w:eastAsia="Frutiger" w:hAnsi="Tahoma" w:cs="Tahoma"/>
          <w:lang w:eastAsia="en-US"/>
        </w:rPr>
      </w:pPr>
      <w:r w:rsidRPr="00926B2F">
        <w:rPr>
          <w:rFonts w:ascii="Tahoma" w:eastAsia="Frutiger" w:hAnsi="Tahoma" w:cs="Tahoma"/>
          <w:lang w:eastAsia="en-US"/>
        </w:rPr>
        <w:t>V primeru, če nobeden od dokumentov iz drugega odstavka tega člena za prijavljenega podizvajalca ni predložen, naročnik do dostavitve vseh dokumentov zadrži plačilo celotnega računa oziroma situacije in s tem ne pride v zamudo pri plačilu.</w:t>
      </w:r>
    </w:p>
    <w:p w14:paraId="6B6B6FAC" w14:textId="77777777" w:rsidR="00667483" w:rsidRPr="00926B2F" w:rsidRDefault="00667483" w:rsidP="00232070">
      <w:pPr>
        <w:keepNext/>
        <w:keepLines/>
        <w:jc w:val="both"/>
        <w:rPr>
          <w:rFonts w:ascii="Tahoma" w:eastAsia="Frutiger" w:hAnsi="Tahoma" w:cs="Tahoma"/>
          <w:lang w:eastAsia="en-US"/>
        </w:rPr>
      </w:pPr>
    </w:p>
    <w:p w14:paraId="13A80CCD" w14:textId="77777777" w:rsidR="00667483" w:rsidRPr="00926B2F" w:rsidRDefault="00667483" w:rsidP="00232070">
      <w:pPr>
        <w:keepNext/>
        <w:keepLines/>
        <w:jc w:val="both"/>
        <w:rPr>
          <w:rFonts w:ascii="Tahoma" w:eastAsia="Frutiger" w:hAnsi="Tahoma" w:cs="Tahoma"/>
          <w:lang w:eastAsia="en-US"/>
        </w:rPr>
      </w:pPr>
      <w:r w:rsidRPr="00926B2F">
        <w:rPr>
          <w:rFonts w:ascii="Tahoma" w:eastAsia="Frutiger" w:hAnsi="Tahoma" w:cs="Tahoma"/>
          <w:lang w:eastAsia="en-US"/>
        </w:rPr>
        <w:t>Naročnik bo potrjene račune oziroma situacije podizvajalcev poravnal neposredno podizvajalcem na način in v roku, kot je dogovorjeno za plačilo izvajalcu.</w:t>
      </w:r>
    </w:p>
    <w:p w14:paraId="64DDA5E5" w14:textId="77777777" w:rsidR="00667483" w:rsidRPr="00926B2F" w:rsidRDefault="00667483" w:rsidP="00232070">
      <w:pPr>
        <w:keepNext/>
        <w:keepLines/>
        <w:jc w:val="both"/>
        <w:rPr>
          <w:rFonts w:ascii="Tahoma" w:eastAsia="Frutiger" w:hAnsi="Tahoma" w:cs="Tahoma"/>
          <w:lang w:eastAsia="en-US"/>
        </w:rPr>
      </w:pPr>
    </w:p>
    <w:p w14:paraId="5AF2693B" w14:textId="77777777" w:rsidR="003D23D5" w:rsidRPr="00926B2F" w:rsidRDefault="003D23D5" w:rsidP="00232070">
      <w:pPr>
        <w:keepNext/>
        <w:keepLines/>
        <w:jc w:val="both"/>
        <w:rPr>
          <w:rFonts w:ascii="Tahoma" w:eastAsia="Frutiger" w:hAnsi="Tahoma" w:cs="Tahoma"/>
          <w:lang w:eastAsia="en-US"/>
        </w:rPr>
      </w:pPr>
      <w:r w:rsidRPr="00926B2F">
        <w:rPr>
          <w:rFonts w:ascii="Tahoma" w:eastAsia="Frutiger" w:hAnsi="Tahoma" w:cs="Tahoma"/>
          <w:lang w:eastAsia="en-US"/>
        </w:rPr>
        <w:t>S plačilom posameznega zneska podizvajalcu obveznost naročnika za plačilo izvajalcu ugasne do višine tako plačanega zneska podizvajalcu.</w:t>
      </w:r>
    </w:p>
    <w:p w14:paraId="62FDC00C" w14:textId="77777777" w:rsidR="00667483" w:rsidRPr="00926B2F" w:rsidRDefault="00667483" w:rsidP="00232070">
      <w:pPr>
        <w:keepNext/>
        <w:keepLines/>
        <w:jc w:val="both"/>
        <w:rPr>
          <w:rFonts w:ascii="Tahoma" w:eastAsia="Frutiger" w:hAnsi="Tahoma" w:cs="Tahoma"/>
          <w:lang w:eastAsia="en-US"/>
        </w:rPr>
      </w:pPr>
    </w:p>
    <w:p w14:paraId="6B3F0D27" w14:textId="77777777" w:rsidR="007C465A" w:rsidRPr="00926B2F" w:rsidRDefault="007C465A" w:rsidP="00232070">
      <w:pPr>
        <w:keepNext/>
        <w:keepLines/>
        <w:jc w:val="center"/>
        <w:rPr>
          <w:rFonts w:ascii="Tahoma" w:eastAsia="Frutiger" w:hAnsi="Tahoma" w:cs="Tahoma"/>
          <w:b/>
          <w:bCs/>
          <w:lang w:eastAsia="en-US"/>
        </w:rPr>
      </w:pPr>
      <w:r w:rsidRPr="00926B2F">
        <w:rPr>
          <w:rFonts w:ascii="Tahoma" w:eastAsia="Frutiger" w:hAnsi="Tahoma" w:cs="Tahoma"/>
          <w:b/>
          <w:bCs/>
          <w:lang w:eastAsia="en-US"/>
        </w:rPr>
        <w:lastRenderedPageBreak/>
        <w:t>/se upošteva v primeru, da izvajalec nastopa s podizvajalcem, ki ne zahteva neposrednega plačila/</w:t>
      </w:r>
    </w:p>
    <w:p w14:paraId="6CE87B30" w14:textId="77777777" w:rsidR="007C465A" w:rsidRPr="00926B2F" w:rsidRDefault="007C465A" w:rsidP="00232070">
      <w:pPr>
        <w:keepNext/>
        <w:keepLines/>
        <w:jc w:val="center"/>
        <w:rPr>
          <w:rFonts w:ascii="Tahoma" w:eastAsia="Frutiger" w:hAnsi="Tahoma" w:cs="Tahoma"/>
          <w:lang w:eastAsia="en-US"/>
        </w:rPr>
      </w:pPr>
    </w:p>
    <w:p w14:paraId="5B3B43C6" w14:textId="379C9004" w:rsidR="007C465A" w:rsidRPr="00926B2F" w:rsidRDefault="003D23D5" w:rsidP="00232070">
      <w:pPr>
        <w:keepNext/>
        <w:keepLines/>
        <w:jc w:val="both"/>
        <w:rPr>
          <w:rFonts w:ascii="Tahoma" w:eastAsia="Frutiger" w:hAnsi="Tahoma" w:cs="Tahoma"/>
          <w:lang w:eastAsia="en-US"/>
        </w:rPr>
      </w:pPr>
      <w:r w:rsidRPr="00926B2F">
        <w:rPr>
          <w:rFonts w:ascii="Tahoma" w:eastAsia="Frutiger" w:hAnsi="Tahoma" w:cs="Tahoma"/>
          <w:lang w:eastAsia="en-U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pogodbe. Če izvajalec naročniku na njegov poziv ne posreduje teh izjav, naročnik Državni revizijski komisiji poda predlog za uvedbo postopka o prekršku iz 2. točke prvega odstavka 112. člena ZJN-3.</w:t>
      </w:r>
    </w:p>
    <w:p w14:paraId="4AF492F4" w14:textId="77777777" w:rsidR="007C465A" w:rsidRPr="00926B2F" w:rsidRDefault="007C465A" w:rsidP="00232070">
      <w:pPr>
        <w:keepNext/>
        <w:keepLines/>
        <w:rPr>
          <w:rFonts w:ascii="Tahoma" w:eastAsia="Frutiger" w:hAnsi="Tahoma" w:cs="Tahoma"/>
          <w:b/>
          <w:bCs/>
          <w:lang w:eastAsia="en-US"/>
        </w:rPr>
      </w:pPr>
    </w:p>
    <w:p w14:paraId="23B66964" w14:textId="77777777" w:rsidR="007C465A" w:rsidRPr="00926B2F" w:rsidRDefault="007C465A" w:rsidP="00232070">
      <w:pPr>
        <w:keepNext/>
        <w:keepLines/>
        <w:jc w:val="center"/>
        <w:rPr>
          <w:rFonts w:ascii="Tahoma" w:eastAsia="Frutiger" w:hAnsi="Tahoma" w:cs="Tahoma"/>
          <w:b/>
          <w:bCs/>
          <w:lang w:eastAsia="en-US"/>
        </w:rPr>
      </w:pPr>
      <w:r w:rsidRPr="00926B2F">
        <w:rPr>
          <w:rFonts w:ascii="Tahoma" w:eastAsia="Frutiger" w:hAnsi="Tahoma" w:cs="Tahoma"/>
          <w:b/>
          <w:bCs/>
          <w:lang w:eastAsia="en-US"/>
        </w:rPr>
        <w:t>/se upošteva v primeru, da izvajalec ne nastopa s podizvajalcem/</w:t>
      </w:r>
    </w:p>
    <w:p w14:paraId="27F5F77F" w14:textId="77777777" w:rsidR="007C465A" w:rsidRPr="00926B2F" w:rsidRDefault="007C465A" w:rsidP="00232070">
      <w:pPr>
        <w:keepNext/>
        <w:keepLines/>
        <w:jc w:val="both"/>
        <w:rPr>
          <w:rFonts w:ascii="Tahoma" w:eastAsia="Frutiger" w:hAnsi="Tahoma" w:cs="Tahoma"/>
          <w:lang w:eastAsia="en-US"/>
        </w:rPr>
      </w:pPr>
    </w:p>
    <w:p w14:paraId="222498A2" w14:textId="22478DAB"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Izvajalec ob predložitvi ponudbe in ob sklenitvi pogodbe nima prijavljenih podizvajalcev za izvedbo predmeta te pogodbe.</w:t>
      </w:r>
    </w:p>
    <w:p w14:paraId="71003BFE" w14:textId="77777777" w:rsidR="007C465A" w:rsidRPr="00926B2F" w:rsidRDefault="007C465A" w:rsidP="00232070">
      <w:pPr>
        <w:keepNext/>
        <w:keepLines/>
        <w:jc w:val="both"/>
        <w:rPr>
          <w:rFonts w:ascii="Tahoma" w:eastAsia="Frutiger" w:hAnsi="Tahoma" w:cs="Tahoma"/>
          <w:lang w:eastAsia="en-US"/>
        </w:rPr>
      </w:pPr>
    </w:p>
    <w:p w14:paraId="28710BCB" w14:textId="77777777" w:rsidR="003D23D5" w:rsidRPr="00926B2F" w:rsidRDefault="003D23D5" w:rsidP="00232070">
      <w:pPr>
        <w:keepNext/>
        <w:keepLines/>
        <w:jc w:val="both"/>
        <w:rPr>
          <w:rFonts w:ascii="Tahoma" w:hAnsi="Tahoma" w:cs="Tahoma"/>
        </w:rPr>
      </w:pPr>
      <w:r w:rsidRPr="00926B2F">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13DE3A66" w14:textId="77777777" w:rsidR="003D23D5" w:rsidRPr="00926B2F" w:rsidRDefault="003D23D5" w:rsidP="00232070">
      <w:pPr>
        <w:keepNext/>
        <w:keepLines/>
        <w:jc w:val="both"/>
        <w:rPr>
          <w:rFonts w:ascii="Tahoma" w:hAnsi="Tahoma" w:cs="Tahoma"/>
        </w:rPr>
      </w:pPr>
    </w:p>
    <w:p w14:paraId="7A5352E4" w14:textId="77777777" w:rsidR="003D23D5" w:rsidRPr="00926B2F" w:rsidRDefault="003D23D5"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Izvajalec v razmerju do naročnika v celoti odgovarja za dobro izvedbo pogodbenih obveznosti, ne glede na število podizvajalcev. </w:t>
      </w:r>
    </w:p>
    <w:p w14:paraId="0C7CE385" w14:textId="77777777" w:rsidR="003D23D5" w:rsidRPr="00926B2F" w:rsidRDefault="003D23D5" w:rsidP="00232070">
      <w:pPr>
        <w:keepNext/>
        <w:keepLines/>
        <w:jc w:val="both"/>
        <w:rPr>
          <w:rFonts w:ascii="Tahoma" w:hAnsi="Tahoma" w:cs="Tahoma"/>
        </w:rPr>
      </w:pPr>
    </w:p>
    <w:p w14:paraId="2E3126F4" w14:textId="77777777" w:rsidR="003D23D5" w:rsidRPr="00926B2F" w:rsidRDefault="003D23D5" w:rsidP="00232070">
      <w:pPr>
        <w:keepNext/>
        <w:keepLines/>
        <w:jc w:val="both"/>
        <w:rPr>
          <w:rFonts w:ascii="Tahoma" w:hAnsi="Tahoma" w:cs="Tahoma"/>
        </w:rPr>
      </w:pPr>
      <w:r w:rsidRPr="00926B2F">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2EB03CFA" w14:textId="77777777" w:rsidR="003D23D5" w:rsidRPr="00926B2F" w:rsidRDefault="003D23D5" w:rsidP="00232070">
      <w:pPr>
        <w:keepNext/>
        <w:keepLines/>
        <w:jc w:val="both"/>
        <w:rPr>
          <w:rFonts w:ascii="Tahoma" w:hAnsi="Tahoma" w:cs="Tahoma"/>
        </w:rPr>
      </w:pPr>
    </w:p>
    <w:p w14:paraId="3A201099" w14:textId="77777777" w:rsidR="003D23D5" w:rsidRPr="00926B2F" w:rsidRDefault="003D23D5" w:rsidP="00232070">
      <w:pPr>
        <w:keepNext/>
        <w:keepLines/>
        <w:tabs>
          <w:tab w:val="left" w:pos="567"/>
          <w:tab w:val="left" w:pos="1702"/>
        </w:tabs>
        <w:jc w:val="both"/>
        <w:rPr>
          <w:rFonts w:ascii="Tahoma" w:hAnsi="Tahoma" w:cs="Tahoma"/>
        </w:rPr>
      </w:pPr>
      <w:r w:rsidRPr="00926B2F">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7B2985E2" w14:textId="77777777" w:rsidR="003D23D5" w:rsidRPr="00926B2F" w:rsidRDefault="003D23D5" w:rsidP="00232070">
      <w:pPr>
        <w:keepNext/>
        <w:keepLines/>
        <w:jc w:val="both"/>
        <w:rPr>
          <w:rFonts w:ascii="Tahoma" w:hAnsi="Tahoma" w:cs="Tahoma"/>
        </w:rPr>
      </w:pPr>
    </w:p>
    <w:p w14:paraId="03023A2C" w14:textId="0C908866" w:rsidR="003D23D5" w:rsidRPr="00926B2F" w:rsidRDefault="003D23D5" w:rsidP="00232070">
      <w:pPr>
        <w:keepNext/>
        <w:keepLines/>
        <w:jc w:val="both"/>
        <w:rPr>
          <w:rFonts w:ascii="Tahoma" w:hAnsi="Tahoma" w:cs="Tahoma"/>
        </w:rPr>
      </w:pPr>
      <w:r w:rsidRPr="00926B2F">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w:t>
      </w:r>
    </w:p>
    <w:p w14:paraId="35077556" w14:textId="77777777" w:rsidR="002D7FA2" w:rsidRPr="00926B2F" w:rsidRDefault="002D7FA2"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25197CA2" w14:textId="2F3CEA29"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FINANČN</w:t>
      </w:r>
      <w:r w:rsidR="00402C9D" w:rsidRPr="00926B2F">
        <w:rPr>
          <w:rFonts w:ascii="Tahoma" w:eastAsia="Frutiger" w:hAnsi="Tahoma" w:cs="Tahoma"/>
          <w:b/>
          <w:lang w:eastAsia="en-US"/>
        </w:rPr>
        <w:t>A</w:t>
      </w:r>
      <w:r w:rsidRPr="00926B2F">
        <w:rPr>
          <w:rFonts w:ascii="Tahoma" w:eastAsia="Frutiger" w:hAnsi="Tahoma" w:cs="Tahoma"/>
          <w:b/>
          <w:lang w:eastAsia="en-US"/>
        </w:rPr>
        <w:t xml:space="preserve"> ZAVAROVANJ</w:t>
      </w:r>
      <w:r w:rsidR="00402C9D" w:rsidRPr="00926B2F">
        <w:rPr>
          <w:rFonts w:ascii="Tahoma" w:eastAsia="Frutiger" w:hAnsi="Tahoma" w:cs="Tahoma"/>
          <w:b/>
          <w:lang w:eastAsia="en-US"/>
        </w:rPr>
        <w:t>A</w:t>
      </w:r>
    </w:p>
    <w:p w14:paraId="5DCF09D9" w14:textId="77777777" w:rsidR="007C465A" w:rsidRPr="00926B2F" w:rsidRDefault="007C465A" w:rsidP="00232070">
      <w:pPr>
        <w:pStyle w:val="Odstavekseznama"/>
        <w:keepNext/>
        <w:keepLines/>
        <w:ind w:left="426"/>
        <w:rPr>
          <w:rFonts w:ascii="Tahoma" w:eastAsia="Frutiger" w:hAnsi="Tahoma" w:cs="Tahoma"/>
          <w:b/>
          <w:lang w:eastAsia="en-US"/>
        </w:rPr>
      </w:pPr>
    </w:p>
    <w:p w14:paraId="6AB9B01B"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1FCF7E84" w14:textId="77777777" w:rsidR="00402C9D" w:rsidRPr="00926B2F" w:rsidRDefault="00402C9D" w:rsidP="00232070">
      <w:pPr>
        <w:keepNext/>
        <w:keepLines/>
        <w:jc w:val="both"/>
        <w:rPr>
          <w:rFonts w:ascii="Tahoma" w:eastAsia="Frutiger" w:hAnsi="Tahoma" w:cs="Tahoma"/>
        </w:rPr>
      </w:pPr>
    </w:p>
    <w:p w14:paraId="517F5751" w14:textId="2F8B297B" w:rsidR="00402C9D" w:rsidRPr="00926B2F" w:rsidRDefault="00402C9D" w:rsidP="00232070">
      <w:pPr>
        <w:keepNext/>
        <w:keepLines/>
        <w:jc w:val="both"/>
        <w:rPr>
          <w:rFonts w:ascii="Tahoma" w:eastAsia="Frutiger" w:hAnsi="Tahoma" w:cs="Tahoma"/>
          <w:lang w:eastAsia="en-US"/>
        </w:rPr>
      </w:pPr>
      <w:bookmarkStart w:id="53" w:name="_Hlk233195814"/>
      <w:r w:rsidRPr="00926B2F">
        <w:rPr>
          <w:rFonts w:ascii="Tahoma" w:eastAsia="Frutiger" w:hAnsi="Tahoma" w:cs="Tahoma"/>
          <w:lang w:eastAsia="en-US"/>
        </w:rPr>
        <w:t>Izvajalec se obvezuje, da bo najkasneje v petnajstih (15) koledarskih dneh od sklenitve te pogodbe</w:t>
      </w:r>
      <w:bookmarkEnd w:id="53"/>
      <w:r w:rsidR="00B15B22" w:rsidRPr="00926B2F">
        <w:rPr>
          <w:rFonts w:ascii="Tahoma" w:eastAsia="Frutiger" w:hAnsi="Tahoma" w:cs="Tahoma"/>
          <w:lang w:eastAsia="en-US"/>
        </w:rPr>
        <w:t>,</w:t>
      </w:r>
      <w:r w:rsidRPr="00926B2F">
        <w:rPr>
          <w:rFonts w:ascii="Tahoma" w:eastAsia="Frutiger" w:hAnsi="Tahoma" w:cs="Tahoma"/>
          <w:lang w:eastAsia="en-US"/>
        </w:rPr>
        <w:t xml:space="preserve"> naročniku predložil </w:t>
      </w:r>
      <w:r w:rsidR="00B15B22" w:rsidRPr="00926B2F">
        <w:rPr>
          <w:rFonts w:ascii="Tahoma" w:eastAsia="Frutiger" w:hAnsi="Tahoma" w:cs="Tahoma"/>
          <w:lang w:eastAsia="en-US"/>
        </w:rPr>
        <w:t xml:space="preserve">bianko menico z </w:t>
      </w:r>
      <w:r w:rsidR="00410947">
        <w:rPr>
          <w:rFonts w:ascii="Tahoma" w:eastAsia="Frutiger" w:hAnsi="Tahoma" w:cs="Tahoma"/>
          <w:lang w:eastAsia="en-US"/>
        </w:rPr>
        <w:t xml:space="preserve">izpolnjeno, podpisano in žigosano </w:t>
      </w:r>
      <w:r w:rsidR="00B15B22" w:rsidRPr="00926B2F">
        <w:rPr>
          <w:rFonts w:ascii="Tahoma" w:eastAsia="Frutiger" w:hAnsi="Tahoma" w:cs="Tahoma"/>
          <w:lang w:eastAsia="en-US"/>
        </w:rPr>
        <w:t>menično</w:t>
      </w:r>
      <w:r w:rsidRPr="00926B2F">
        <w:rPr>
          <w:rFonts w:ascii="Tahoma" w:eastAsia="Frutiger" w:hAnsi="Tahoma" w:cs="Tahoma"/>
          <w:lang w:eastAsia="en-US"/>
        </w:rPr>
        <w:t xml:space="preserve"> </w:t>
      </w:r>
      <w:r w:rsidR="00410947">
        <w:rPr>
          <w:rFonts w:ascii="Tahoma" w:eastAsia="Frutiger" w:hAnsi="Tahoma" w:cs="Tahoma"/>
          <w:lang w:eastAsia="en-US"/>
        </w:rPr>
        <w:t xml:space="preserve">izjavo </w:t>
      </w:r>
      <w:r w:rsidRPr="00926B2F">
        <w:rPr>
          <w:rFonts w:ascii="Tahoma" w:eastAsia="Frutiger" w:hAnsi="Tahoma" w:cs="Tahoma"/>
          <w:lang w:eastAsia="en-US"/>
        </w:rPr>
        <w:t>za zavarovanje dobre izvedbe pogodbene obveznosti (skladno z vzorcem iz razpisne dokumentacije; v nadaljevanju: finančno zavarovanje za dobr</w:t>
      </w:r>
      <w:r w:rsidR="00D76F71" w:rsidRPr="00926B2F">
        <w:rPr>
          <w:rFonts w:ascii="Tahoma" w:eastAsia="Frutiger" w:hAnsi="Tahoma" w:cs="Tahoma"/>
          <w:lang w:eastAsia="en-US"/>
        </w:rPr>
        <w:t>o</w:t>
      </w:r>
      <w:r w:rsidRPr="00926B2F">
        <w:rPr>
          <w:rFonts w:ascii="Tahoma" w:eastAsia="Frutiger" w:hAnsi="Tahoma" w:cs="Tahoma"/>
          <w:lang w:eastAsia="en-US"/>
        </w:rPr>
        <w:t xml:space="preserve"> izvedb</w:t>
      </w:r>
      <w:r w:rsidR="00D76F71" w:rsidRPr="00926B2F">
        <w:rPr>
          <w:rFonts w:ascii="Tahoma" w:eastAsia="Frutiger" w:hAnsi="Tahoma" w:cs="Tahoma"/>
          <w:lang w:eastAsia="en-US"/>
        </w:rPr>
        <w:t>o</w:t>
      </w:r>
      <w:r w:rsidRPr="00926B2F">
        <w:rPr>
          <w:rFonts w:ascii="Tahoma" w:eastAsia="Frutiger" w:hAnsi="Tahoma" w:cs="Tahoma"/>
          <w:lang w:eastAsia="en-US"/>
        </w:rPr>
        <w:t xml:space="preserve"> pogodbenih obveznosti), v višini 10% (z besedo: deset odstotkov) pogodbene vrednosti </w:t>
      </w:r>
      <w:r w:rsidR="00B15B22" w:rsidRPr="00926B2F">
        <w:rPr>
          <w:rFonts w:ascii="Tahoma" w:eastAsia="Frutiger" w:hAnsi="Tahoma" w:cs="Tahoma"/>
          <w:lang w:eastAsia="en-US"/>
        </w:rPr>
        <w:t>brez</w:t>
      </w:r>
      <w:r w:rsidRPr="00926B2F">
        <w:rPr>
          <w:rFonts w:ascii="Tahoma" w:eastAsia="Frutiger" w:hAnsi="Tahoma" w:cs="Tahoma"/>
          <w:lang w:eastAsia="en-US"/>
        </w:rPr>
        <w:t xml:space="preserve"> DDV, </w:t>
      </w:r>
      <w:r w:rsidR="00B15B22" w:rsidRPr="00926B2F">
        <w:rPr>
          <w:rFonts w:ascii="Tahoma" w:eastAsia="Frutiger" w:hAnsi="Tahoma" w:cs="Tahoma"/>
          <w:lang w:eastAsia="en-US"/>
        </w:rPr>
        <w:t>z rokom veljavnosti še šestdeset (60) koledarskih dni po izteku roka za izpolnitev vseh pogodbenih obveznosti</w:t>
      </w:r>
      <w:r w:rsidR="00810426" w:rsidRPr="00926B2F">
        <w:rPr>
          <w:rFonts w:ascii="Tahoma" w:eastAsia="Frutiger" w:hAnsi="Tahoma" w:cs="Tahoma"/>
          <w:lang w:eastAsia="en-US"/>
        </w:rPr>
        <w:t xml:space="preserve"> izvajalca.</w:t>
      </w:r>
    </w:p>
    <w:p w14:paraId="1D45A408" w14:textId="77777777" w:rsidR="00402C9D" w:rsidRPr="00926B2F" w:rsidRDefault="00402C9D" w:rsidP="00232070">
      <w:pPr>
        <w:keepNext/>
        <w:keepLines/>
        <w:jc w:val="both"/>
        <w:rPr>
          <w:rFonts w:ascii="Tahoma" w:eastAsia="Frutiger" w:hAnsi="Tahoma" w:cs="Tahoma"/>
          <w:lang w:eastAsia="en-US"/>
        </w:rPr>
      </w:pPr>
    </w:p>
    <w:p w14:paraId="13B28613" w14:textId="77777777" w:rsidR="00402C9D" w:rsidRPr="00926B2F" w:rsidRDefault="00402C9D" w:rsidP="00232070">
      <w:pPr>
        <w:keepNext/>
        <w:keepLines/>
        <w:jc w:val="both"/>
        <w:rPr>
          <w:rFonts w:ascii="Tahoma" w:eastAsia="Frutiger" w:hAnsi="Tahoma" w:cs="Tahoma"/>
          <w:lang w:eastAsia="en-US"/>
        </w:rPr>
      </w:pPr>
      <w:r w:rsidRPr="00926B2F">
        <w:rPr>
          <w:rFonts w:ascii="Tahoma" w:eastAsia="Frutiger" w:hAnsi="Tahoma" w:cs="Tahoma"/>
          <w:lang w:eastAsia="en-US"/>
        </w:rPr>
        <w:t>Predložitev finančnega zavarovanja za dobro izvedbo pogodbenih obveznosti je pogoj za veljavnost te pogodbe. V kolikor izvajalec v roku petnajstih (15) koledarskih dni od sklenitve te pogodbe, naročniku ne predloži finančnega zavarovanja, v višini in z veljavnostjo iz prejšnjega odstavka tega člena, se šteje, da ta pogodba ni bila nikoli sklenjena, naročnik pa bo Državni revizijski komisiji predlagal, da uvede postopek o prekršku iz 4. točke prvega odstavka 112. člena ZJN-3.</w:t>
      </w:r>
    </w:p>
    <w:p w14:paraId="42CE3F19" w14:textId="77777777" w:rsidR="00402C9D" w:rsidRPr="00926B2F" w:rsidRDefault="00402C9D" w:rsidP="00232070">
      <w:pPr>
        <w:keepNext/>
        <w:keepLines/>
        <w:jc w:val="both"/>
        <w:rPr>
          <w:rFonts w:ascii="Tahoma" w:eastAsia="Frutiger" w:hAnsi="Tahoma" w:cs="Tahoma"/>
          <w:lang w:eastAsia="en-US"/>
        </w:rPr>
      </w:pPr>
    </w:p>
    <w:p w14:paraId="7D5784C2" w14:textId="215A1EC5" w:rsidR="00402C9D" w:rsidRPr="00926B2F" w:rsidRDefault="00402C9D" w:rsidP="00232070">
      <w:pPr>
        <w:keepNext/>
        <w:keepLines/>
        <w:jc w:val="both"/>
        <w:rPr>
          <w:rFonts w:ascii="Tahoma" w:eastAsia="Frutiger" w:hAnsi="Tahoma" w:cs="Tahoma"/>
          <w:lang w:eastAsia="en-US"/>
        </w:rPr>
      </w:pPr>
      <w:r w:rsidRPr="00926B2F">
        <w:rPr>
          <w:rFonts w:ascii="Tahoma" w:eastAsia="Frutiger" w:hAnsi="Tahoma" w:cs="Tahoma"/>
          <w:lang w:eastAsia="en-US"/>
        </w:rPr>
        <w:lastRenderedPageBreak/>
        <w:t>V kolikor izvajalec ne izpolnjuje svojih 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izpolnjevanju pogodbenih obveznosti in mu določil rok za izpolnitev obveznosti oziroma odpravo napak, razen kadar pogodba ne določa drugače.</w:t>
      </w:r>
    </w:p>
    <w:p w14:paraId="5149529E" w14:textId="77777777" w:rsidR="00EB0EA4" w:rsidRPr="00926B2F" w:rsidRDefault="00EB0EA4" w:rsidP="00232070">
      <w:pPr>
        <w:keepNext/>
        <w:keepLines/>
        <w:jc w:val="both"/>
        <w:rPr>
          <w:rFonts w:cs="Tahoma"/>
        </w:rPr>
      </w:pPr>
    </w:p>
    <w:p w14:paraId="08254744" w14:textId="7839ADF9" w:rsidR="00EB0EA4" w:rsidRPr="00926B2F" w:rsidRDefault="00EB0EA4" w:rsidP="00232070">
      <w:pPr>
        <w:keepNext/>
        <w:keepLines/>
        <w:jc w:val="both"/>
        <w:rPr>
          <w:rFonts w:ascii="Tahoma" w:hAnsi="Tahoma" w:cs="Tahoma"/>
        </w:rPr>
      </w:pPr>
      <w:r w:rsidRPr="00926B2F">
        <w:rPr>
          <w:rFonts w:ascii="Tahoma" w:hAnsi="Tahoma" w:cs="Tahoma"/>
        </w:rPr>
        <w:t>Naročnik lahko unovči finančno zavarovanje za dobro izvedbo pogodenih obveznosti</w:t>
      </w:r>
      <w:r w:rsidR="006A6B26">
        <w:rPr>
          <w:rFonts w:ascii="Tahoma" w:hAnsi="Tahoma" w:cs="Tahoma"/>
        </w:rPr>
        <w:t>,</w:t>
      </w:r>
      <w:r w:rsidRPr="00926B2F">
        <w:rPr>
          <w:rFonts w:ascii="Tahoma" w:hAnsi="Tahoma" w:cs="Tahoma"/>
        </w:rPr>
        <w:t xml:space="preserve"> v koliko</w:t>
      </w:r>
      <w:r w:rsidR="006A6B26">
        <w:rPr>
          <w:rFonts w:ascii="Tahoma" w:hAnsi="Tahoma" w:cs="Tahoma"/>
        </w:rPr>
        <w:t>r</w:t>
      </w:r>
      <w:r w:rsidRPr="00926B2F">
        <w:rPr>
          <w:rFonts w:ascii="Tahoma" w:hAnsi="Tahoma" w:cs="Tahoma"/>
        </w:rPr>
        <w:t xml:space="preserve"> izvajalec ne predloži finančnega zavarovanja za dobro izvedbo obveznosti iz okvirnega sporazuma, ki ga bosta naročnik in izva</w:t>
      </w:r>
      <w:r w:rsidR="003D0F16" w:rsidRPr="00926B2F">
        <w:rPr>
          <w:rFonts w:ascii="Tahoma" w:hAnsi="Tahoma" w:cs="Tahoma"/>
        </w:rPr>
        <w:t xml:space="preserve">jalec sklenila skladno z </w:t>
      </w:r>
      <w:r w:rsidR="00410947">
        <w:rPr>
          <w:rFonts w:ascii="Tahoma" w:hAnsi="Tahoma" w:cs="Tahoma"/>
        </w:rPr>
        <w:t>12</w:t>
      </w:r>
      <w:r w:rsidR="003D0F16" w:rsidRPr="00926B2F">
        <w:rPr>
          <w:rFonts w:ascii="Tahoma" w:hAnsi="Tahoma" w:cs="Tahoma"/>
        </w:rPr>
        <w:t>. členom te pogodbe.</w:t>
      </w:r>
    </w:p>
    <w:p w14:paraId="3DA49F9F" w14:textId="77777777" w:rsidR="00EB0EA4" w:rsidRPr="00926B2F" w:rsidRDefault="00EB0EA4" w:rsidP="00232070">
      <w:pPr>
        <w:keepNext/>
        <w:keepLines/>
        <w:jc w:val="both"/>
        <w:rPr>
          <w:rFonts w:cs="Tahoma"/>
        </w:rPr>
      </w:pPr>
    </w:p>
    <w:p w14:paraId="5A63FF22" w14:textId="77777777" w:rsidR="00402C9D" w:rsidRPr="00926B2F" w:rsidRDefault="00402C9D"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493FB3E9" w14:textId="77777777" w:rsidR="00402C9D" w:rsidRPr="00926B2F" w:rsidRDefault="00402C9D" w:rsidP="00232070">
      <w:pPr>
        <w:keepNext/>
        <w:keepLines/>
        <w:jc w:val="both"/>
        <w:rPr>
          <w:rFonts w:cs="Tahoma"/>
        </w:rPr>
      </w:pPr>
    </w:p>
    <w:p w14:paraId="0A750F1D" w14:textId="59BFF717" w:rsidR="00D76F71" w:rsidRPr="00926B2F" w:rsidRDefault="00402C9D" w:rsidP="00232070">
      <w:pPr>
        <w:keepNext/>
        <w:keepLines/>
        <w:jc w:val="both"/>
        <w:rPr>
          <w:rFonts w:ascii="Tahoma" w:hAnsi="Tahoma" w:cs="Tahoma"/>
        </w:rPr>
      </w:pPr>
      <w:r w:rsidRPr="00926B2F">
        <w:rPr>
          <w:rFonts w:ascii="Tahoma" w:hAnsi="Tahoma" w:cs="Tahoma"/>
        </w:rPr>
        <w:t xml:space="preserve">Izvajalec </w:t>
      </w:r>
      <w:r w:rsidR="00810426" w:rsidRPr="00926B2F">
        <w:rPr>
          <w:rFonts w:ascii="Tahoma" w:hAnsi="Tahoma" w:cs="Tahoma"/>
        </w:rPr>
        <w:t xml:space="preserve">se obvezuje, da bo najkasneje </w:t>
      </w:r>
      <w:r w:rsidRPr="00926B2F">
        <w:rPr>
          <w:rFonts w:ascii="Tahoma" w:hAnsi="Tahoma" w:cs="Tahoma"/>
        </w:rPr>
        <w:t xml:space="preserve">v </w:t>
      </w:r>
      <w:r w:rsidR="00810426" w:rsidRPr="00926B2F">
        <w:rPr>
          <w:rFonts w:ascii="Tahoma" w:hAnsi="Tahoma" w:cs="Tahoma"/>
        </w:rPr>
        <w:t xml:space="preserve">petnajstih (15) koledarskih dneh </w:t>
      </w:r>
      <w:r w:rsidRPr="00926B2F">
        <w:rPr>
          <w:rFonts w:ascii="Tahoma" w:hAnsi="Tahoma" w:cs="Tahoma"/>
        </w:rPr>
        <w:t>po podpisu primopredajnega zapisnika o končanju vseh pogodbenih obveznosti s strani obeh pogodbenih strank oziroma njunih predstavnikov, predloži</w:t>
      </w:r>
      <w:r w:rsidR="00D76F71" w:rsidRPr="00926B2F">
        <w:rPr>
          <w:rFonts w:ascii="Tahoma" w:hAnsi="Tahoma" w:cs="Tahoma"/>
        </w:rPr>
        <w:t>l</w:t>
      </w:r>
      <w:r w:rsidRPr="00926B2F">
        <w:rPr>
          <w:rFonts w:ascii="Tahoma" w:hAnsi="Tahoma" w:cs="Tahoma"/>
        </w:rPr>
        <w:t xml:space="preserve"> naročniku bianko menico z menično izjavo za zavarovanje odprave napak v garancijskem roku v skladu s pogodbo (v nadaljevanju: finančno zavarovanje za odprav</w:t>
      </w:r>
      <w:r w:rsidR="00D76F71" w:rsidRPr="00926B2F">
        <w:rPr>
          <w:rFonts w:ascii="Tahoma" w:hAnsi="Tahoma" w:cs="Tahoma"/>
        </w:rPr>
        <w:t>o</w:t>
      </w:r>
      <w:r w:rsidRPr="00926B2F">
        <w:rPr>
          <w:rFonts w:ascii="Tahoma" w:hAnsi="Tahoma" w:cs="Tahoma"/>
        </w:rPr>
        <w:t xml:space="preserve"> napak v garancijskem roku), </w:t>
      </w:r>
      <w:r w:rsidR="00D76F71" w:rsidRPr="00926B2F">
        <w:rPr>
          <w:rFonts w:ascii="Tahoma" w:hAnsi="Tahoma" w:cs="Tahoma"/>
        </w:rPr>
        <w:t>in sicer v višini 5 % (pet odstotkov) končne pogodbene vrednosti z DDV (ponudbene vrednosti z DDV) za dobavo in zamenjavo puhal, z dobo veljavnosti še trideset (30) dni po preteku garancijske dobe, ki je navedena v ponudbi izvajalca.</w:t>
      </w:r>
    </w:p>
    <w:p w14:paraId="25DD7313" w14:textId="77777777" w:rsidR="00D76F71" w:rsidRPr="00926B2F" w:rsidRDefault="00D76F71" w:rsidP="00232070">
      <w:pPr>
        <w:keepNext/>
        <w:keepLines/>
        <w:jc w:val="both"/>
        <w:rPr>
          <w:rFonts w:ascii="Tahoma" w:hAnsi="Tahoma" w:cs="Tahoma"/>
        </w:rPr>
      </w:pPr>
    </w:p>
    <w:p w14:paraId="2B26ACBD" w14:textId="48DB46D1" w:rsidR="00D76F71" w:rsidRPr="00926B2F" w:rsidRDefault="00D76F71" w:rsidP="00232070">
      <w:pPr>
        <w:keepNext/>
        <w:keepLines/>
        <w:jc w:val="both"/>
        <w:rPr>
          <w:rFonts w:ascii="Tahoma" w:hAnsi="Tahoma" w:cs="Tahoma"/>
        </w:rPr>
      </w:pPr>
      <w:r w:rsidRPr="00926B2F">
        <w:rPr>
          <w:rFonts w:ascii="Tahoma" w:hAnsi="Tahoma" w:cs="Tahoma"/>
        </w:rPr>
        <w:t>Garancijska doba prične teči z dnem podpisa primopredajnega zapisnika s strani obeh pogodbenih strank oziroma njunih predstavnikov.</w:t>
      </w:r>
    </w:p>
    <w:p w14:paraId="09CFCD27" w14:textId="77777777" w:rsidR="00F62D86" w:rsidRPr="00926B2F" w:rsidRDefault="00F62D86" w:rsidP="00232070">
      <w:pPr>
        <w:keepNext/>
        <w:keepLines/>
        <w:jc w:val="both"/>
        <w:rPr>
          <w:rFonts w:ascii="Tahoma" w:hAnsi="Tahoma" w:cs="Tahoma"/>
        </w:rPr>
      </w:pPr>
    </w:p>
    <w:p w14:paraId="7C94E0B0" w14:textId="5420CFC6" w:rsidR="00402C9D" w:rsidRPr="00926B2F" w:rsidRDefault="00402C9D" w:rsidP="00232070">
      <w:pPr>
        <w:keepNext/>
        <w:keepLines/>
        <w:jc w:val="both"/>
        <w:rPr>
          <w:rFonts w:ascii="Tahoma" w:hAnsi="Tahoma" w:cs="Tahoma"/>
        </w:rPr>
      </w:pPr>
      <w:r w:rsidRPr="00926B2F">
        <w:rPr>
          <w:rFonts w:ascii="Tahoma" w:hAnsi="Tahoma" w:cs="Tahoma"/>
        </w:rPr>
        <w:t>V kolikor izvajalec na naročnikov poziv ne bo predložil finančnega zavarovanja za odprav</w:t>
      </w:r>
      <w:r w:rsidR="00D76F71" w:rsidRPr="00926B2F">
        <w:rPr>
          <w:rFonts w:ascii="Tahoma" w:hAnsi="Tahoma" w:cs="Tahoma"/>
        </w:rPr>
        <w:t>o</w:t>
      </w:r>
      <w:r w:rsidRPr="00926B2F">
        <w:rPr>
          <w:rFonts w:ascii="Tahoma" w:hAnsi="Tahoma" w:cs="Tahoma"/>
        </w:rPr>
        <w:t xml:space="preserve"> napak v garancijsk</w:t>
      </w:r>
      <w:r w:rsidR="00D76F71" w:rsidRPr="00926B2F">
        <w:rPr>
          <w:rFonts w:ascii="Tahoma" w:hAnsi="Tahoma" w:cs="Tahoma"/>
        </w:rPr>
        <w:t>em roku</w:t>
      </w:r>
      <w:r w:rsidRPr="00926B2F">
        <w:rPr>
          <w:rFonts w:ascii="Tahoma" w:hAnsi="Tahoma" w:cs="Tahoma"/>
        </w:rPr>
        <w:t>, lahko naročnik unovči finančno zavarovanje za dobr</w:t>
      </w:r>
      <w:r w:rsidR="00D76F71" w:rsidRPr="00926B2F">
        <w:rPr>
          <w:rFonts w:ascii="Tahoma" w:hAnsi="Tahoma" w:cs="Tahoma"/>
        </w:rPr>
        <w:t>o</w:t>
      </w:r>
      <w:r w:rsidRPr="00926B2F">
        <w:rPr>
          <w:rFonts w:ascii="Tahoma" w:hAnsi="Tahoma" w:cs="Tahoma"/>
        </w:rPr>
        <w:t xml:space="preserve"> izvedb</w:t>
      </w:r>
      <w:r w:rsidR="00D76F71" w:rsidRPr="00926B2F">
        <w:rPr>
          <w:rFonts w:ascii="Tahoma" w:hAnsi="Tahoma" w:cs="Tahoma"/>
        </w:rPr>
        <w:t>o</w:t>
      </w:r>
      <w:r w:rsidRPr="00926B2F">
        <w:rPr>
          <w:rFonts w:ascii="Tahoma" w:hAnsi="Tahoma" w:cs="Tahoma"/>
        </w:rPr>
        <w:t xml:space="preserve"> pogodbenih obveznosti, brez kakršnekoli obveznosti do izvajalca. </w:t>
      </w:r>
    </w:p>
    <w:p w14:paraId="767CBFFD" w14:textId="77777777" w:rsidR="00402C9D" w:rsidRPr="00926B2F" w:rsidRDefault="00402C9D" w:rsidP="00232070">
      <w:pPr>
        <w:keepNext/>
        <w:keepLines/>
        <w:jc w:val="both"/>
        <w:rPr>
          <w:rFonts w:ascii="Tahoma" w:hAnsi="Tahoma" w:cs="Tahoma"/>
        </w:rPr>
      </w:pPr>
    </w:p>
    <w:p w14:paraId="2ADE3716" w14:textId="6688B986" w:rsidR="00402C9D" w:rsidRPr="00926B2F" w:rsidRDefault="00402C9D" w:rsidP="00232070">
      <w:pPr>
        <w:keepNext/>
        <w:keepLines/>
        <w:jc w:val="both"/>
        <w:rPr>
          <w:rFonts w:ascii="Tahoma" w:hAnsi="Tahoma" w:cs="Tahoma"/>
        </w:rPr>
      </w:pPr>
      <w:r w:rsidRPr="00926B2F">
        <w:rPr>
          <w:rFonts w:ascii="Tahoma" w:hAnsi="Tahoma" w:cs="Tahoma"/>
        </w:rPr>
        <w:t>Finančno zavarovanje za odprav</w:t>
      </w:r>
      <w:r w:rsidR="00864FA7">
        <w:rPr>
          <w:rFonts w:ascii="Tahoma" w:hAnsi="Tahoma" w:cs="Tahoma"/>
        </w:rPr>
        <w:t>o</w:t>
      </w:r>
      <w:r w:rsidRPr="00926B2F">
        <w:rPr>
          <w:rFonts w:ascii="Tahoma" w:hAnsi="Tahoma" w:cs="Tahoma"/>
        </w:rPr>
        <w:t xml:space="preserve"> napak v </w:t>
      </w:r>
      <w:r w:rsidR="00043C21" w:rsidRPr="00926B2F">
        <w:rPr>
          <w:rFonts w:ascii="Tahoma" w:hAnsi="Tahoma" w:cs="Tahoma"/>
        </w:rPr>
        <w:t>garancijskem roku</w:t>
      </w:r>
      <w:r w:rsidRPr="00926B2F">
        <w:rPr>
          <w:rFonts w:ascii="Tahoma" w:hAnsi="Tahoma" w:cs="Tahoma"/>
        </w:rPr>
        <w:t xml:space="preserve"> velja za </w:t>
      </w:r>
      <w:r w:rsidR="00043C21" w:rsidRPr="00926B2F">
        <w:rPr>
          <w:rFonts w:ascii="Tahoma" w:hAnsi="Tahoma" w:cs="Tahoma"/>
        </w:rPr>
        <w:t>dobavljeno in vgrajeno opremo ter izvedena dela</w:t>
      </w:r>
      <w:r w:rsidRPr="00926B2F">
        <w:rPr>
          <w:rFonts w:ascii="Tahoma" w:hAnsi="Tahoma" w:cs="Tahoma"/>
        </w:rPr>
        <w:t xml:space="preserve"> in mora veljati še 30 (trideset) dni po poteku najdaljše</w:t>
      </w:r>
      <w:r w:rsidR="00036DA3">
        <w:rPr>
          <w:rFonts w:ascii="Tahoma" w:hAnsi="Tahoma" w:cs="Tahoma"/>
        </w:rPr>
        <w:t>ga</w:t>
      </w:r>
      <w:r w:rsidRPr="00926B2F">
        <w:rPr>
          <w:rFonts w:ascii="Tahoma" w:hAnsi="Tahoma" w:cs="Tahoma"/>
        </w:rPr>
        <w:t xml:space="preserve"> garancijsk</w:t>
      </w:r>
      <w:r w:rsidR="00043C21" w:rsidRPr="00926B2F">
        <w:rPr>
          <w:rFonts w:ascii="Tahoma" w:hAnsi="Tahoma" w:cs="Tahoma"/>
        </w:rPr>
        <w:t>ega roka</w:t>
      </w:r>
      <w:r w:rsidR="00036DA3">
        <w:rPr>
          <w:rFonts w:ascii="Tahoma" w:hAnsi="Tahoma" w:cs="Tahoma"/>
        </w:rPr>
        <w:t>,</w:t>
      </w:r>
      <w:r w:rsidR="00036DA3" w:rsidRPr="00036DA3">
        <w:rPr>
          <w:rFonts w:ascii="Tahoma" w:hAnsi="Tahoma" w:cs="Tahoma"/>
        </w:rPr>
        <w:t xml:space="preserve"> </w:t>
      </w:r>
      <w:r w:rsidR="00036DA3" w:rsidRPr="00926B2F">
        <w:rPr>
          <w:rFonts w:ascii="Tahoma" w:hAnsi="Tahoma" w:cs="Tahoma"/>
        </w:rPr>
        <w:t>določene</w:t>
      </w:r>
      <w:r w:rsidR="00036DA3">
        <w:rPr>
          <w:rFonts w:ascii="Tahoma" w:hAnsi="Tahoma" w:cs="Tahoma"/>
        </w:rPr>
        <w:t>ga</w:t>
      </w:r>
      <w:r w:rsidR="00036DA3" w:rsidRPr="00926B2F">
        <w:rPr>
          <w:rFonts w:ascii="Tahoma" w:hAnsi="Tahoma" w:cs="Tahoma"/>
        </w:rPr>
        <w:t xml:space="preserve"> v pogodbi</w:t>
      </w:r>
      <w:r w:rsidRPr="00926B2F">
        <w:rPr>
          <w:rFonts w:ascii="Tahoma" w:hAnsi="Tahoma" w:cs="Tahoma"/>
        </w:rPr>
        <w:t xml:space="preserve"> (torej mora veljati: celotno garancijsko dobo, določeno v pogodbi</w:t>
      </w:r>
      <w:r w:rsidR="005F6047">
        <w:rPr>
          <w:rFonts w:ascii="Tahoma" w:hAnsi="Tahoma" w:cs="Tahoma"/>
        </w:rPr>
        <w:t>,</w:t>
      </w:r>
      <w:r w:rsidRPr="00926B2F">
        <w:rPr>
          <w:rFonts w:ascii="Tahoma" w:hAnsi="Tahoma" w:cs="Tahoma"/>
        </w:rPr>
        <w:t xml:space="preserve"> + 30 dni)</w:t>
      </w:r>
      <w:r w:rsidR="005167D6">
        <w:rPr>
          <w:rFonts w:ascii="Tahoma" w:hAnsi="Tahoma" w:cs="Tahoma"/>
        </w:rPr>
        <w:t>.</w:t>
      </w:r>
    </w:p>
    <w:p w14:paraId="29F4094E" w14:textId="77777777" w:rsidR="00402C9D" w:rsidRPr="00926B2F" w:rsidRDefault="00402C9D" w:rsidP="00232070">
      <w:pPr>
        <w:keepNext/>
        <w:keepLines/>
        <w:jc w:val="both"/>
        <w:rPr>
          <w:rFonts w:ascii="Tahoma" w:hAnsi="Tahoma" w:cs="Tahoma"/>
        </w:rPr>
      </w:pPr>
    </w:p>
    <w:p w14:paraId="1215C5AA" w14:textId="30FF935B" w:rsidR="00402C9D" w:rsidRPr="00926B2F" w:rsidRDefault="00402C9D" w:rsidP="00232070">
      <w:pPr>
        <w:keepNext/>
        <w:keepLines/>
        <w:jc w:val="both"/>
        <w:rPr>
          <w:rFonts w:ascii="Tahoma" w:hAnsi="Tahoma" w:cs="Tahoma"/>
        </w:rPr>
      </w:pPr>
      <w:r w:rsidRPr="00926B2F">
        <w:rPr>
          <w:rFonts w:ascii="Tahoma" w:hAnsi="Tahoma" w:cs="Tahoma"/>
        </w:rPr>
        <w:t>Finančno zavarovanje za odprav</w:t>
      </w:r>
      <w:r w:rsidR="00043C21" w:rsidRPr="00926B2F">
        <w:rPr>
          <w:rFonts w:ascii="Tahoma" w:hAnsi="Tahoma" w:cs="Tahoma"/>
        </w:rPr>
        <w:t>o</w:t>
      </w:r>
      <w:r w:rsidRPr="00926B2F">
        <w:rPr>
          <w:rFonts w:ascii="Tahoma" w:hAnsi="Tahoma" w:cs="Tahoma"/>
        </w:rPr>
        <w:t xml:space="preserve"> napak </w:t>
      </w:r>
      <w:r w:rsidR="00043C21" w:rsidRPr="00926B2F">
        <w:rPr>
          <w:rFonts w:ascii="Tahoma" w:hAnsi="Tahoma" w:cs="Tahoma"/>
        </w:rPr>
        <w:t>v garancijskem roku</w:t>
      </w:r>
      <w:r w:rsidRPr="00926B2F">
        <w:rPr>
          <w:rFonts w:ascii="Tahoma" w:hAnsi="Tahoma" w:cs="Tahoma"/>
        </w:rPr>
        <w:t xml:space="preserve"> bo naročnik unovčil za poplačilo stroškov odprave napak, v kolikor jih </w:t>
      </w:r>
      <w:r w:rsidR="00043C21" w:rsidRPr="00926B2F">
        <w:rPr>
          <w:rFonts w:ascii="Tahoma" w:hAnsi="Tahoma" w:cs="Tahoma"/>
        </w:rPr>
        <w:t xml:space="preserve">izvajalec </w:t>
      </w:r>
      <w:r w:rsidRPr="00926B2F">
        <w:rPr>
          <w:rFonts w:ascii="Tahoma" w:hAnsi="Tahoma" w:cs="Tahoma"/>
        </w:rPr>
        <w:t>ne bo odpravil.</w:t>
      </w:r>
    </w:p>
    <w:p w14:paraId="684CB371" w14:textId="77777777" w:rsidR="00402C9D" w:rsidRPr="00926B2F" w:rsidRDefault="00402C9D" w:rsidP="00232070">
      <w:pPr>
        <w:keepNext/>
        <w:keepLines/>
        <w:jc w:val="both"/>
        <w:rPr>
          <w:rFonts w:ascii="Tahoma" w:hAnsi="Tahoma" w:cs="Tahoma"/>
        </w:rPr>
      </w:pPr>
    </w:p>
    <w:p w14:paraId="618CE817" w14:textId="48FDBB82" w:rsidR="00402C9D" w:rsidRPr="00926B2F" w:rsidRDefault="00402C9D" w:rsidP="00232070">
      <w:pPr>
        <w:keepNext/>
        <w:keepLines/>
        <w:jc w:val="both"/>
        <w:rPr>
          <w:rFonts w:ascii="Tahoma" w:hAnsi="Tahoma" w:cs="Tahoma"/>
        </w:rPr>
      </w:pPr>
      <w:r w:rsidRPr="00926B2F">
        <w:rPr>
          <w:rFonts w:ascii="Tahoma" w:hAnsi="Tahoma" w:cs="Tahoma"/>
        </w:rPr>
        <w:t xml:space="preserve">Izvajalec se obveže, da na naročnikovo zahtevo na svoje stroške odpravi vse pomanjkljivosti v </w:t>
      </w:r>
      <w:r w:rsidR="00043C21" w:rsidRPr="00926B2F">
        <w:rPr>
          <w:rFonts w:ascii="Tahoma" w:hAnsi="Tahoma" w:cs="Tahoma"/>
        </w:rPr>
        <w:t>garancijskem roku</w:t>
      </w:r>
      <w:r w:rsidRPr="00926B2F">
        <w:rPr>
          <w:rFonts w:ascii="Tahoma" w:hAnsi="Tahoma" w:cs="Tahoma"/>
        </w:rPr>
        <w:t>, nastale po krivdi izvajalca.</w:t>
      </w:r>
    </w:p>
    <w:p w14:paraId="75B0A5BA" w14:textId="77777777" w:rsidR="00402C9D" w:rsidRPr="00926B2F" w:rsidRDefault="00402C9D" w:rsidP="00232070">
      <w:pPr>
        <w:keepNext/>
        <w:keepLines/>
        <w:jc w:val="both"/>
        <w:rPr>
          <w:rFonts w:ascii="Tahoma" w:hAnsi="Tahoma" w:cs="Tahoma"/>
        </w:rPr>
      </w:pPr>
    </w:p>
    <w:p w14:paraId="14D2B594" w14:textId="77777777" w:rsidR="00402C9D" w:rsidRPr="00926B2F" w:rsidRDefault="00402C9D" w:rsidP="00232070">
      <w:pPr>
        <w:keepNext/>
        <w:keepLines/>
        <w:numPr>
          <w:ilvl w:val="0"/>
          <w:numId w:val="20"/>
        </w:numPr>
        <w:tabs>
          <w:tab w:val="num" w:pos="4605"/>
        </w:tabs>
        <w:jc w:val="center"/>
        <w:rPr>
          <w:rFonts w:ascii="Tahoma" w:hAnsi="Tahoma" w:cs="Tahoma"/>
        </w:rPr>
      </w:pPr>
      <w:r w:rsidRPr="00926B2F">
        <w:rPr>
          <w:rFonts w:ascii="Tahoma" w:hAnsi="Tahoma" w:cs="Tahoma"/>
        </w:rPr>
        <w:t>člen</w:t>
      </w:r>
    </w:p>
    <w:p w14:paraId="728C9C8B" w14:textId="77777777" w:rsidR="00402C9D" w:rsidRPr="00926B2F" w:rsidRDefault="00402C9D" w:rsidP="00232070">
      <w:pPr>
        <w:keepNext/>
        <w:keepLines/>
        <w:jc w:val="both"/>
        <w:rPr>
          <w:rFonts w:ascii="Tahoma" w:hAnsi="Tahoma" w:cs="Tahoma"/>
        </w:rPr>
      </w:pPr>
    </w:p>
    <w:p w14:paraId="175E8007" w14:textId="77777777" w:rsidR="00402C9D" w:rsidRPr="00926B2F" w:rsidRDefault="00402C9D" w:rsidP="00232070">
      <w:pPr>
        <w:keepNext/>
        <w:keepLines/>
        <w:jc w:val="both"/>
        <w:rPr>
          <w:rFonts w:ascii="Tahoma" w:hAnsi="Tahoma" w:cs="Tahoma"/>
        </w:rPr>
      </w:pPr>
      <w:r w:rsidRPr="00926B2F">
        <w:rPr>
          <w:rFonts w:ascii="Tahoma" w:hAnsi="Tahoma" w:cs="Tahoma"/>
        </w:rPr>
        <w:t xml:space="preserve">Izvajalec odgovarja po splošnih pravilih civilnega prava za vso nastalo škodo, ki jo naročniku zaradi malomarnosti ali nestrokovnosti povzroči izvajalčevo delovno osebje. </w:t>
      </w:r>
    </w:p>
    <w:p w14:paraId="1F624604" w14:textId="77777777" w:rsidR="00402C9D" w:rsidRPr="00926B2F" w:rsidRDefault="00402C9D" w:rsidP="00232070">
      <w:pPr>
        <w:keepNext/>
        <w:keepLines/>
        <w:jc w:val="both"/>
        <w:rPr>
          <w:rFonts w:ascii="Tahoma" w:hAnsi="Tahoma" w:cs="Tahoma"/>
        </w:rPr>
      </w:pPr>
    </w:p>
    <w:p w14:paraId="1824C725" w14:textId="01508AB4" w:rsidR="00402C9D" w:rsidRPr="00926B2F" w:rsidRDefault="00402C9D" w:rsidP="00232070">
      <w:pPr>
        <w:keepNext/>
        <w:keepLines/>
        <w:jc w:val="both"/>
        <w:rPr>
          <w:rFonts w:ascii="Tahoma" w:hAnsi="Tahoma" w:cs="Tahoma"/>
        </w:rPr>
      </w:pPr>
      <w:r w:rsidRPr="00926B2F">
        <w:rPr>
          <w:rFonts w:ascii="Tahoma"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6A6B26">
        <w:rPr>
          <w:rFonts w:ascii="Tahoma" w:hAnsi="Tahoma" w:cs="Tahoma"/>
        </w:rPr>
        <w:t>,</w:t>
      </w:r>
      <w:r w:rsidRPr="00926B2F">
        <w:rPr>
          <w:rFonts w:ascii="Tahoma" w:hAnsi="Tahoma" w:cs="Tahoma"/>
        </w:rPr>
        <w:t xml:space="preserve"> in zneskom iz unovčenega finančnega zavarovanja.</w:t>
      </w:r>
    </w:p>
    <w:p w14:paraId="69D9F3DB" w14:textId="77777777" w:rsidR="00043C21" w:rsidRPr="00926B2F" w:rsidRDefault="00043C21" w:rsidP="00232070">
      <w:pPr>
        <w:keepNext/>
        <w:keepLines/>
        <w:jc w:val="both"/>
        <w:rPr>
          <w:rFonts w:ascii="Tahoma" w:hAnsi="Tahoma" w:cs="Tahoma"/>
        </w:rPr>
      </w:pPr>
    </w:p>
    <w:p w14:paraId="217E98AF" w14:textId="5511CA64" w:rsidR="00043C21" w:rsidRPr="00926B2F" w:rsidRDefault="001C0A5E" w:rsidP="00232070">
      <w:pPr>
        <w:keepNext/>
        <w:keepLines/>
        <w:numPr>
          <w:ilvl w:val="0"/>
          <w:numId w:val="20"/>
        </w:numPr>
        <w:tabs>
          <w:tab w:val="num" w:pos="4605"/>
        </w:tabs>
        <w:jc w:val="center"/>
        <w:rPr>
          <w:rFonts w:ascii="Tahoma" w:hAnsi="Tahoma" w:cs="Tahoma"/>
        </w:rPr>
      </w:pPr>
      <w:r w:rsidRPr="00926B2F">
        <w:rPr>
          <w:rFonts w:ascii="Tahoma" w:hAnsi="Tahoma" w:cs="Tahoma"/>
        </w:rPr>
        <w:t>člen</w:t>
      </w:r>
    </w:p>
    <w:p w14:paraId="6A0489A8" w14:textId="77777777" w:rsidR="00043C21" w:rsidRPr="00926B2F" w:rsidRDefault="00043C21" w:rsidP="00232070">
      <w:pPr>
        <w:keepNext/>
        <w:keepLines/>
        <w:jc w:val="both"/>
        <w:rPr>
          <w:rFonts w:ascii="Tahoma" w:hAnsi="Tahoma" w:cs="Tahoma"/>
        </w:rPr>
      </w:pPr>
    </w:p>
    <w:p w14:paraId="7709FFAC" w14:textId="48A0BE3A" w:rsidR="001C0A5E" w:rsidRPr="00926B2F" w:rsidRDefault="007149F0" w:rsidP="00232070">
      <w:pPr>
        <w:keepNext/>
        <w:keepLines/>
        <w:jc w:val="both"/>
        <w:rPr>
          <w:rFonts w:ascii="Tahoma" w:hAnsi="Tahoma" w:cs="Tahoma"/>
        </w:rPr>
      </w:pPr>
      <w:r w:rsidRPr="00926B2F">
        <w:rPr>
          <w:rFonts w:ascii="Tahoma" w:hAnsi="Tahoma" w:cs="Tahoma"/>
        </w:rPr>
        <w:t>V kolikor</w:t>
      </w:r>
      <w:r w:rsidR="007C465A" w:rsidRPr="00926B2F">
        <w:rPr>
          <w:rFonts w:ascii="Tahoma" w:hAnsi="Tahoma" w:cs="Tahoma"/>
        </w:rPr>
        <w:t xml:space="preserve"> se med veljavnostjo pogodbe</w:t>
      </w:r>
      <w:r w:rsidR="00043C21" w:rsidRPr="00926B2F">
        <w:rPr>
          <w:rFonts w:ascii="Tahoma" w:hAnsi="Tahoma" w:cs="Tahoma"/>
        </w:rPr>
        <w:t xml:space="preserve"> spremenijo katerikoli roki, </w:t>
      </w:r>
      <w:r w:rsidR="001C0A5E" w:rsidRPr="00926B2F">
        <w:rPr>
          <w:rFonts w:ascii="Tahoma" w:hAnsi="Tahoma" w:cs="Tahoma"/>
        </w:rPr>
        <w:t xml:space="preserve">ki vplivajo na veljavnost finančnega zavarovanja iz </w:t>
      </w:r>
      <w:r w:rsidR="001C0A5E" w:rsidRPr="00926B2F">
        <w:rPr>
          <w:rFonts w:ascii="Tahoma" w:eastAsia="Calibri" w:hAnsi="Tahoma" w:cs="Tahoma"/>
          <w:color w:val="000000"/>
        </w:rPr>
        <w:t xml:space="preserve">17. in/ali 18. člena te pogodbe, </w:t>
      </w:r>
      <w:r w:rsidR="007C465A" w:rsidRPr="00926B2F">
        <w:rPr>
          <w:rFonts w:ascii="Tahoma" w:hAnsi="Tahoma" w:cs="Tahoma"/>
        </w:rPr>
        <w:t xml:space="preserve">mora izvajalec, v roku petnajstih (15) koledarskih dni od sklenitve aneksa k tej pogodbi, </w:t>
      </w:r>
      <w:r w:rsidR="001C0A5E" w:rsidRPr="00926B2F">
        <w:rPr>
          <w:rFonts w:ascii="Tahoma" w:hAnsi="Tahoma" w:cs="Tahoma"/>
        </w:rPr>
        <w:t xml:space="preserve">naročniku predložiti </w:t>
      </w:r>
      <w:r w:rsidR="007C465A" w:rsidRPr="00926B2F">
        <w:rPr>
          <w:rFonts w:ascii="Tahoma" w:hAnsi="Tahoma" w:cs="Tahoma"/>
        </w:rPr>
        <w:t xml:space="preserve">novo </w:t>
      </w:r>
      <w:r w:rsidR="00043C21" w:rsidRPr="00926B2F">
        <w:rPr>
          <w:rFonts w:ascii="Tahoma" w:hAnsi="Tahoma" w:cs="Tahoma"/>
        </w:rPr>
        <w:t xml:space="preserve">ustrezno </w:t>
      </w:r>
      <w:r w:rsidR="007C465A" w:rsidRPr="00926B2F">
        <w:rPr>
          <w:rFonts w:ascii="Tahoma" w:hAnsi="Tahoma" w:cs="Tahoma"/>
        </w:rPr>
        <w:t xml:space="preserve">finančno zavarovanje z novim rokom veljavnosti le-tega, v skladu </w:t>
      </w:r>
      <w:r w:rsidR="00043C21" w:rsidRPr="00926B2F">
        <w:rPr>
          <w:rFonts w:ascii="Tahoma" w:hAnsi="Tahoma" w:cs="Tahoma"/>
        </w:rPr>
        <w:t>z dogovorjeno</w:t>
      </w:r>
      <w:r w:rsidR="007C465A" w:rsidRPr="00926B2F">
        <w:rPr>
          <w:rFonts w:ascii="Tahoma" w:hAnsi="Tahoma" w:cs="Tahoma"/>
        </w:rPr>
        <w:t xml:space="preserve"> spremembo</w:t>
      </w:r>
      <w:r w:rsidR="001C0A5E" w:rsidRPr="00926B2F">
        <w:rPr>
          <w:rFonts w:ascii="Tahoma" w:hAnsi="Tahoma" w:cs="Tahoma"/>
        </w:rPr>
        <w:t>.</w:t>
      </w:r>
      <w:r w:rsidR="007C465A" w:rsidRPr="00926B2F">
        <w:rPr>
          <w:rFonts w:ascii="Tahoma" w:hAnsi="Tahoma" w:cs="Tahoma"/>
        </w:rPr>
        <w:t xml:space="preserve"> </w:t>
      </w:r>
      <w:r w:rsidR="00043C21" w:rsidRPr="00926B2F">
        <w:rPr>
          <w:rFonts w:ascii="Tahoma" w:hAnsi="Tahoma" w:cs="Tahoma"/>
        </w:rPr>
        <w:t xml:space="preserve">V kolikor </w:t>
      </w:r>
      <w:r w:rsidR="007C465A" w:rsidRPr="00926B2F">
        <w:rPr>
          <w:rFonts w:ascii="Tahoma" w:hAnsi="Tahoma" w:cs="Tahoma"/>
        </w:rPr>
        <w:t xml:space="preserve">izvajalec v navedenem roku od sklenitve aneksa k tej pogodbi naročniku ne bo predložil ustreznega finančnega zavarovanja, skladnega z določili te pogodbe, lahko naročnik unovči predloženo/obstoječe finančno zavarovanje za dobro izvedbo pogodbenih obveznosti. </w:t>
      </w:r>
    </w:p>
    <w:p w14:paraId="1DE5E395" w14:textId="2162EAE4" w:rsidR="001C0A5E" w:rsidRPr="00926B2F" w:rsidRDefault="001C0A5E" w:rsidP="00232070">
      <w:pPr>
        <w:keepNext/>
        <w:keepLines/>
        <w:jc w:val="both"/>
        <w:rPr>
          <w:rFonts w:ascii="Tahoma" w:eastAsia="Calibri" w:hAnsi="Tahoma" w:cs="Tahoma"/>
          <w:color w:val="000000"/>
        </w:rPr>
      </w:pPr>
      <w:r w:rsidRPr="00926B2F">
        <w:rPr>
          <w:rFonts w:ascii="Tahoma" w:eastAsia="Calibri" w:hAnsi="Tahoma" w:cs="Tahoma"/>
          <w:color w:val="000000"/>
        </w:rPr>
        <w:lastRenderedPageBreak/>
        <w:t>V primeru, da naročnik unovči celotno finančno zavarovanje iz 1</w:t>
      </w:r>
      <w:r w:rsidR="00410947">
        <w:rPr>
          <w:rFonts w:ascii="Tahoma" w:eastAsia="Calibri" w:hAnsi="Tahoma" w:cs="Tahoma"/>
          <w:color w:val="000000"/>
        </w:rPr>
        <w:t>7</w:t>
      </w:r>
      <w:r w:rsidRPr="00926B2F">
        <w:rPr>
          <w:rFonts w:ascii="Tahoma" w:eastAsia="Calibri" w:hAnsi="Tahoma" w:cs="Tahoma"/>
          <w:color w:val="000000"/>
        </w:rPr>
        <w:t>. in/ali 1</w:t>
      </w:r>
      <w:r w:rsidR="00410947">
        <w:rPr>
          <w:rFonts w:ascii="Tahoma" w:eastAsia="Calibri" w:hAnsi="Tahoma" w:cs="Tahoma"/>
          <w:color w:val="000000"/>
        </w:rPr>
        <w:t>8</w:t>
      </w:r>
      <w:r w:rsidRPr="00926B2F">
        <w:rPr>
          <w:rFonts w:ascii="Tahoma" w:eastAsia="Calibri" w:hAnsi="Tahoma" w:cs="Tahoma"/>
          <w:color w:val="000000"/>
        </w:rPr>
        <w:t>. člena te pogodbe in od pogodbe ne odstopi, je izvajalec dolžan v roku 8 (osmih) dni priskrbeti novo finančno zavarovanje iz 1</w:t>
      </w:r>
      <w:r w:rsidR="00410947">
        <w:rPr>
          <w:rFonts w:ascii="Tahoma" w:eastAsia="Calibri" w:hAnsi="Tahoma" w:cs="Tahoma"/>
          <w:color w:val="000000"/>
        </w:rPr>
        <w:t>7</w:t>
      </w:r>
      <w:r w:rsidRPr="00926B2F">
        <w:rPr>
          <w:rFonts w:ascii="Tahoma" w:eastAsia="Calibri" w:hAnsi="Tahoma" w:cs="Tahoma"/>
          <w:color w:val="000000"/>
        </w:rPr>
        <w:t>. in/ali 1</w:t>
      </w:r>
      <w:r w:rsidR="00410947">
        <w:rPr>
          <w:rFonts w:ascii="Tahoma" w:eastAsia="Calibri" w:hAnsi="Tahoma" w:cs="Tahoma"/>
          <w:color w:val="000000"/>
        </w:rPr>
        <w:t>8</w:t>
      </w:r>
      <w:r w:rsidRPr="00926B2F">
        <w:rPr>
          <w:rFonts w:ascii="Tahoma" w:eastAsia="Calibri" w:hAnsi="Tahoma" w:cs="Tahoma"/>
          <w:color w:val="000000"/>
        </w:rPr>
        <w:t>. člena pogodbe v višini in v trajanju iz prvega odstavka 1</w:t>
      </w:r>
      <w:r w:rsidR="00410947">
        <w:rPr>
          <w:rFonts w:ascii="Tahoma" w:eastAsia="Calibri" w:hAnsi="Tahoma" w:cs="Tahoma"/>
          <w:color w:val="000000"/>
        </w:rPr>
        <w:t>7</w:t>
      </w:r>
      <w:r w:rsidRPr="00926B2F">
        <w:rPr>
          <w:rFonts w:ascii="Tahoma" w:eastAsia="Calibri" w:hAnsi="Tahoma" w:cs="Tahoma"/>
          <w:color w:val="000000"/>
        </w:rPr>
        <w:t>. in/ali 1</w:t>
      </w:r>
      <w:r w:rsidR="00410947">
        <w:rPr>
          <w:rFonts w:ascii="Tahoma" w:eastAsia="Calibri" w:hAnsi="Tahoma" w:cs="Tahoma"/>
          <w:color w:val="000000"/>
        </w:rPr>
        <w:t>8</w:t>
      </w:r>
      <w:r w:rsidRPr="00926B2F">
        <w:rPr>
          <w:rFonts w:ascii="Tahoma" w:eastAsia="Calibri" w:hAnsi="Tahoma" w:cs="Tahoma"/>
          <w:color w:val="000000"/>
        </w:rPr>
        <w:t>. člena pogodbe.</w:t>
      </w:r>
    </w:p>
    <w:p w14:paraId="6233477A" w14:textId="77777777" w:rsidR="00402C9D" w:rsidRPr="00926B2F" w:rsidRDefault="00402C9D" w:rsidP="00232070">
      <w:pPr>
        <w:keepNext/>
        <w:keepLines/>
        <w:jc w:val="both"/>
        <w:rPr>
          <w:rFonts w:ascii="Tahoma" w:eastAsia="Frutiger" w:hAnsi="Tahoma" w:cs="Tahoma"/>
          <w:lang w:eastAsia="en-US"/>
        </w:rPr>
      </w:pPr>
    </w:p>
    <w:p w14:paraId="3A9CFBE3"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POGODBENA KAZEN</w:t>
      </w:r>
    </w:p>
    <w:p w14:paraId="3377FEC5" w14:textId="77777777" w:rsidR="007C465A" w:rsidRPr="00926B2F" w:rsidRDefault="007C465A" w:rsidP="00232070">
      <w:pPr>
        <w:pStyle w:val="Odstavekseznama"/>
        <w:keepNext/>
        <w:keepLines/>
        <w:ind w:left="426"/>
        <w:rPr>
          <w:rFonts w:ascii="Tahoma" w:eastAsia="Frutiger" w:hAnsi="Tahoma" w:cs="Tahoma"/>
          <w:b/>
          <w:lang w:eastAsia="en-US"/>
        </w:rPr>
      </w:pPr>
    </w:p>
    <w:p w14:paraId="1D759419"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42BF5654" w14:textId="77777777" w:rsidR="007C465A" w:rsidRPr="00926B2F" w:rsidRDefault="007C465A" w:rsidP="00232070">
      <w:pPr>
        <w:keepNext/>
        <w:keepLines/>
        <w:jc w:val="both"/>
        <w:rPr>
          <w:rFonts w:ascii="Tahoma" w:eastAsia="Frutiger" w:hAnsi="Tahoma" w:cs="Tahoma"/>
          <w:lang w:eastAsia="en-US"/>
        </w:rPr>
      </w:pPr>
    </w:p>
    <w:p w14:paraId="0E214111" w14:textId="71A53DC6" w:rsidR="002B404E" w:rsidRPr="00926B2F" w:rsidRDefault="002B404E"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V primeru, da izvajalec ne izpolni svojih obveznosti v dogovorjenem roku iz prvega odstavka </w:t>
      </w:r>
      <w:r w:rsidR="00563A14">
        <w:rPr>
          <w:rFonts w:ascii="Tahoma" w:eastAsia="Frutiger" w:hAnsi="Tahoma" w:cs="Tahoma"/>
          <w:lang w:eastAsia="en-US"/>
        </w:rPr>
        <w:t>7</w:t>
      </w:r>
      <w:r w:rsidRPr="00926B2F">
        <w:rPr>
          <w:rFonts w:ascii="Tahoma" w:eastAsia="Frutiger" w:hAnsi="Tahoma" w:cs="Tahoma"/>
          <w:lang w:eastAsia="en-US"/>
        </w:rPr>
        <w:t>. člena pogodbe</w:t>
      </w:r>
      <w:r w:rsidR="00CD20A8" w:rsidRPr="00926B2F">
        <w:rPr>
          <w:rFonts w:ascii="Tahoma" w:eastAsia="Frutiger" w:hAnsi="Tahoma" w:cs="Tahoma"/>
          <w:lang w:eastAsia="en-US"/>
        </w:rPr>
        <w:t xml:space="preserve"> ali iz prvega odstavka </w:t>
      </w:r>
      <w:r w:rsidR="00563A14">
        <w:rPr>
          <w:rFonts w:ascii="Tahoma" w:eastAsia="Frutiger" w:hAnsi="Tahoma" w:cs="Tahoma"/>
          <w:lang w:eastAsia="en-US"/>
        </w:rPr>
        <w:t>8</w:t>
      </w:r>
      <w:r w:rsidR="00CD20A8" w:rsidRPr="00926B2F">
        <w:rPr>
          <w:rFonts w:ascii="Tahoma" w:eastAsia="Frutiger" w:hAnsi="Tahoma" w:cs="Tahoma"/>
          <w:lang w:eastAsia="en-US"/>
        </w:rPr>
        <w:t>. člena te pogodbe</w:t>
      </w:r>
      <w:r w:rsidRPr="00926B2F">
        <w:rPr>
          <w:rFonts w:ascii="Tahoma" w:eastAsia="Frutiger" w:hAnsi="Tahoma" w:cs="Tahoma"/>
          <w:lang w:eastAsia="en-US"/>
        </w:rPr>
        <w:t xml:space="preserve">, ter zamuda ni posledica višje sile, kot je zapisano v </w:t>
      </w:r>
      <w:r w:rsidR="00577175">
        <w:rPr>
          <w:rFonts w:ascii="Tahoma" w:eastAsia="Frutiger" w:hAnsi="Tahoma" w:cs="Tahoma"/>
          <w:lang w:eastAsia="en-US"/>
        </w:rPr>
        <w:t>9</w:t>
      </w:r>
      <w:r w:rsidRPr="00926B2F">
        <w:rPr>
          <w:rFonts w:ascii="Tahoma" w:eastAsia="Frutiger" w:hAnsi="Tahoma" w:cs="Tahoma"/>
          <w:lang w:eastAsia="en-US"/>
        </w:rPr>
        <w:t xml:space="preserve">. členu pogodbe, je naročnik upravičen obračunati pogodbeno kazen, katera znaša </w:t>
      </w:r>
      <w:r w:rsidR="00CD20A8" w:rsidRPr="00926B2F">
        <w:rPr>
          <w:rFonts w:ascii="Tahoma" w:eastAsia="Frutiger" w:hAnsi="Tahoma" w:cs="Tahoma"/>
          <w:lang w:eastAsia="en-US"/>
        </w:rPr>
        <w:t>1</w:t>
      </w:r>
      <w:r w:rsidRPr="00926B2F">
        <w:rPr>
          <w:rFonts w:ascii="Tahoma" w:eastAsia="Frutiger" w:hAnsi="Tahoma" w:cs="Tahoma"/>
          <w:lang w:eastAsia="en-US"/>
        </w:rPr>
        <w:t>00</w:t>
      </w:r>
      <w:r w:rsidR="004F3CB2">
        <w:rPr>
          <w:rFonts w:ascii="Tahoma" w:eastAsia="Frutiger" w:hAnsi="Tahoma" w:cs="Tahoma"/>
          <w:lang w:eastAsia="en-US"/>
        </w:rPr>
        <w:t>,00</w:t>
      </w:r>
      <w:r w:rsidRPr="00926B2F">
        <w:rPr>
          <w:rFonts w:ascii="Tahoma" w:eastAsia="Frutiger" w:hAnsi="Tahoma" w:cs="Tahoma"/>
          <w:lang w:eastAsia="en-US"/>
        </w:rPr>
        <w:t xml:space="preserve"> EUR za vsak dan zamude.</w:t>
      </w:r>
    </w:p>
    <w:p w14:paraId="2CC9DF5A" w14:textId="77777777" w:rsidR="002B404E" w:rsidRPr="00926B2F" w:rsidRDefault="002B404E" w:rsidP="00232070">
      <w:pPr>
        <w:keepNext/>
        <w:keepLines/>
        <w:jc w:val="both"/>
        <w:rPr>
          <w:rFonts w:ascii="Tahoma" w:eastAsia="Frutiger" w:hAnsi="Tahoma" w:cs="Tahoma"/>
          <w:lang w:eastAsia="en-US"/>
        </w:rPr>
      </w:pPr>
    </w:p>
    <w:p w14:paraId="69DA5B5D" w14:textId="040AF34B" w:rsidR="00473BC1" w:rsidRPr="00926B2F" w:rsidRDefault="002B404E" w:rsidP="00232070">
      <w:pPr>
        <w:keepNext/>
        <w:keepLines/>
        <w:jc w:val="both"/>
        <w:rPr>
          <w:rFonts w:ascii="Tahoma" w:hAnsi="Tahoma" w:cs="Tahoma"/>
        </w:rPr>
      </w:pPr>
      <w:r w:rsidRPr="00926B2F">
        <w:rPr>
          <w:rFonts w:ascii="Tahoma" w:eastAsia="Frutiger" w:hAnsi="Tahoma" w:cs="Tahoma"/>
          <w:lang w:eastAsia="en-US"/>
        </w:rPr>
        <w:t>V kolikor skupni znesek (seštevek) vseh</w:t>
      </w:r>
      <w:r w:rsidR="00473BC1" w:rsidRPr="00926B2F">
        <w:rPr>
          <w:rFonts w:ascii="Tahoma" w:eastAsia="Frutiger" w:hAnsi="Tahoma" w:cs="Tahoma"/>
          <w:lang w:eastAsia="en-US"/>
        </w:rPr>
        <w:t xml:space="preserve"> obračunanih pogodbenih </w:t>
      </w:r>
      <w:r w:rsidRPr="00926B2F">
        <w:rPr>
          <w:rFonts w:ascii="Tahoma" w:eastAsia="Frutiger" w:hAnsi="Tahoma" w:cs="Tahoma"/>
          <w:lang w:eastAsia="en-US"/>
        </w:rPr>
        <w:t xml:space="preserve">kazni zaradi zamud po prejšnjem odstavku tega člena doseže 10 % (deset odstotkov) skupne pogodbene vrednosti (brez DDV), </w:t>
      </w:r>
      <w:r w:rsidR="00473BC1" w:rsidRPr="00926B2F">
        <w:rPr>
          <w:rFonts w:ascii="Tahoma" w:hAnsi="Tahoma" w:cs="Tahoma"/>
        </w:rPr>
        <w:t xml:space="preserve">je naročnik še </w:t>
      </w:r>
      <w:r w:rsidR="00D43FE6">
        <w:rPr>
          <w:rFonts w:ascii="Tahoma" w:hAnsi="Tahoma" w:cs="Tahoma"/>
        </w:rPr>
        <w:t>naprej</w:t>
      </w:r>
      <w:r w:rsidR="00D43FE6" w:rsidRPr="00926B2F">
        <w:rPr>
          <w:rFonts w:ascii="Tahoma" w:hAnsi="Tahoma" w:cs="Tahoma"/>
        </w:rPr>
        <w:t xml:space="preserve"> </w:t>
      </w:r>
      <w:r w:rsidR="00473BC1" w:rsidRPr="00926B2F">
        <w:rPr>
          <w:rFonts w:ascii="Tahoma" w:hAnsi="Tahoma" w:cs="Tahoma"/>
        </w:rPr>
        <w:t>upravičen do</w:t>
      </w:r>
      <w:r w:rsidR="00D43FE6" w:rsidRPr="00D43FE6">
        <w:t xml:space="preserve"> </w:t>
      </w:r>
      <w:r w:rsidR="00D43FE6" w:rsidRPr="00D43FE6">
        <w:rPr>
          <w:rFonts w:ascii="Tahoma" w:hAnsi="Tahoma" w:cs="Tahoma"/>
        </w:rPr>
        <w:t>obračuna in uveljavljanja</w:t>
      </w:r>
      <w:r w:rsidR="00473BC1" w:rsidRPr="00926B2F">
        <w:rPr>
          <w:rFonts w:ascii="Tahoma" w:hAnsi="Tahoma" w:cs="Tahoma"/>
        </w:rPr>
        <w:t xml:space="preserve"> pogodbene kazni, poleg tega pa lahko od pogodbe</w:t>
      </w:r>
      <w:r w:rsidR="00173EB5" w:rsidRPr="00926B2F">
        <w:rPr>
          <w:rFonts w:ascii="Tahoma" w:hAnsi="Tahoma" w:cs="Tahoma"/>
        </w:rPr>
        <w:t xml:space="preserve"> odstopi </w:t>
      </w:r>
      <w:r w:rsidR="00473BC1" w:rsidRPr="00926B2F">
        <w:rPr>
          <w:rFonts w:ascii="Tahoma" w:hAnsi="Tahoma" w:cs="Tahoma"/>
        </w:rPr>
        <w:t>in unovči celotno finančno zavarovanje za dobro izvedbo pogodbenih obveznosti, brez kakršnekoli obveznosti do izvajalca.</w:t>
      </w:r>
    </w:p>
    <w:p w14:paraId="6EF7767E" w14:textId="77777777" w:rsidR="00473BC1" w:rsidRPr="00926B2F" w:rsidRDefault="00473BC1" w:rsidP="00232070">
      <w:pPr>
        <w:keepNext/>
        <w:keepLines/>
        <w:jc w:val="both"/>
        <w:rPr>
          <w:rFonts w:ascii="Tahoma" w:eastAsia="Frutiger" w:hAnsi="Tahoma" w:cs="Tahoma"/>
          <w:lang w:eastAsia="en-US"/>
        </w:rPr>
      </w:pPr>
    </w:p>
    <w:p w14:paraId="7D8F0A7A" w14:textId="77983AB4" w:rsidR="002B404E" w:rsidRPr="00926B2F" w:rsidRDefault="002B404E"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6577895C" w14:textId="77777777" w:rsidR="002B404E" w:rsidRPr="00926B2F" w:rsidRDefault="002B404E" w:rsidP="00232070">
      <w:pPr>
        <w:keepNext/>
        <w:keepLines/>
        <w:jc w:val="both"/>
        <w:rPr>
          <w:rFonts w:ascii="Tahoma" w:eastAsia="Frutiger" w:hAnsi="Tahoma" w:cs="Tahoma"/>
          <w:lang w:eastAsia="en-US"/>
        </w:rPr>
      </w:pPr>
    </w:p>
    <w:p w14:paraId="4E0AD1D0" w14:textId="2B1C72B4" w:rsidR="00CC2193" w:rsidRPr="00926B2F" w:rsidRDefault="007C465A" w:rsidP="00232070">
      <w:pPr>
        <w:keepNext/>
        <w:keepLines/>
        <w:jc w:val="both"/>
        <w:rPr>
          <w:rFonts w:cs="Tahoma"/>
        </w:rPr>
      </w:pPr>
      <w:r w:rsidRPr="00926B2F">
        <w:rPr>
          <w:rFonts w:ascii="Tahoma" w:eastAsia="Frutiger" w:hAnsi="Tahoma" w:cs="Tahoma"/>
          <w:lang w:eastAsia="en-US"/>
        </w:rPr>
        <w:t>Naročnik ne more zahtevati pogodbene kazni zaradi zamude, če je sprejel izpolnitev obveznosti, pa ni nemudoma sporočil izvajalcu, da si pridržuje pravico do pogodbene kazni</w:t>
      </w:r>
      <w:r w:rsidR="00F361CD">
        <w:rPr>
          <w:rFonts w:ascii="Tahoma" w:eastAsia="Frutiger" w:hAnsi="Tahoma" w:cs="Tahoma"/>
          <w:lang w:eastAsia="en-US"/>
        </w:rPr>
        <w:t>,</w:t>
      </w:r>
      <w:r w:rsidR="00F361CD" w:rsidRPr="00F361CD">
        <w:rPr>
          <w:rFonts w:ascii="Tahoma" w:eastAsia="Frutiger" w:hAnsi="Tahoma" w:cs="Tahoma"/>
          <w:lang w:eastAsia="en-US"/>
        </w:rPr>
        <w:t xml:space="preserve"> </w:t>
      </w:r>
      <w:r w:rsidR="005D3481">
        <w:rPr>
          <w:rFonts w:ascii="Tahoma" w:eastAsia="Frutiger" w:hAnsi="Tahoma" w:cs="Tahoma"/>
          <w:lang w:eastAsia="en-US"/>
        </w:rPr>
        <w:t xml:space="preserve">kot to določa </w:t>
      </w:r>
      <w:r w:rsidR="00F361CD" w:rsidRPr="00926B2F">
        <w:rPr>
          <w:rFonts w:ascii="Tahoma" w:eastAsia="Frutiger" w:hAnsi="Tahoma" w:cs="Tahoma"/>
          <w:lang w:eastAsia="en-US"/>
        </w:rPr>
        <w:t>peti odstav</w:t>
      </w:r>
      <w:r w:rsidR="005D3481">
        <w:rPr>
          <w:rFonts w:ascii="Tahoma" w:eastAsia="Frutiger" w:hAnsi="Tahoma" w:cs="Tahoma"/>
          <w:lang w:eastAsia="en-US"/>
        </w:rPr>
        <w:t>ek</w:t>
      </w:r>
      <w:r w:rsidR="00F361CD" w:rsidRPr="00926B2F">
        <w:rPr>
          <w:rFonts w:ascii="Tahoma" w:eastAsia="Frutiger" w:hAnsi="Tahoma" w:cs="Tahoma"/>
          <w:lang w:eastAsia="en-US"/>
        </w:rPr>
        <w:t xml:space="preserve"> 251. člena Obligacijskega zakonika (Ur. l. RS, št. 83/01 s spremembami)</w:t>
      </w:r>
      <w:r w:rsidR="00F361CD">
        <w:rPr>
          <w:rFonts w:ascii="Tahoma" w:eastAsia="Frutiger" w:hAnsi="Tahoma" w:cs="Tahoma"/>
          <w:lang w:eastAsia="en-US"/>
        </w:rPr>
        <w:t xml:space="preserve">. </w:t>
      </w:r>
      <w:r w:rsidRPr="00926B2F">
        <w:rPr>
          <w:rFonts w:ascii="Tahoma" w:eastAsia="Frutiger" w:hAnsi="Tahoma" w:cs="Tahoma"/>
          <w:lang w:eastAsia="en-US"/>
        </w:rPr>
        <w:t>V primeru, da bo naročnik sprejel izpolnitev obveznosti in zahteval pogodbeno kazen, bo o tem nemudoma obvestil izvajalca.</w:t>
      </w:r>
      <w:r w:rsidR="00CC2193" w:rsidRPr="00926B2F">
        <w:rPr>
          <w:rFonts w:ascii="Tahoma" w:eastAsia="Frutiger" w:hAnsi="Tahoma" w:cs="Tahoma"/>
          <w:lang w:eastAsia="en-US"/>
        </w:rPr>
        <w:t xml:space="preserve"> Plačilo pogodbene kazni izvajalca ne odvezuje od izpolnitve vseh pogodbenih obveznosti.</w:t>
      </w:r>
      <w:r w:rsidR="00130328">
        <w:rPr>
          <w:rFonts w:ascii="Tahoma" w:eastAsia="Frutiger" w:hAnsi="Tahoma" w:cs="Tahoma"/>
          <w:lang w:eastAsia="en-US"/>
        </w:rPr>
        <w:t xml:space="preserve"> </w:t>
      </w:r>
    </w:p>
    <w:p w14:paraId="32C7F6CE" w14:textId="77777777" w:rsidR="00E07A7E" w:rsidRPr="00926B2F" w:rsidRDefault="00E07A7E" w:rsidP="00232070">
      <w:pPr>
        <w:keepNext/>
        <w:keepLines/>
        <w:tabs>
          <w:tab w:val="left" w:pos="567"/>
          <w:tab w:val="left" w:pos="1418"/>
          <w:tab w:val="left" w:pos="1702"/>
        </w:tabs>
        <w:jc w:val="both"/>
        <w:rPr>
          <w:rFonts w:ascii="Tahoma" w:hAnsi="Tahoma" w:cs="Tahoma"/>
        </w:rPr>
      </w:pPr>
    </w:p>
    <w:p w14:paraId="48CDD318" w14:textId="33D6F605" w:rsidR="007C465A" w:rsidRPr="00926B2F" w:rsidRDefault="007C465A" w:rsidP="00232070">
      <w:pPr>
        <w:keepNext/>
        <w:keepLines/>
        <w:tabs>
          <w:tab w:val="left" w:pos="567"/>
          <w:tab w:val="left" w:pos="1418"/>
          <w:tab w:val="left" w:pos="1702"/>
        </w:tabs>
        <w:jc w:val="both"/>
        <w:rPr>
          <w:rFonts w:ascii="Tahoma" w:hAnsi="Tahoma" w:cs="Tahoma"/>
        </w:rPr>
      </w:pPr>
      <w:r w:rsidRPr="00926B2F">
        <w:rPr>
          <w:rFonts w:ascii="Tahoma" w:hAnsi="Tahoma" w:cs="Tahoma"/>
        </w:rPr>
        <w:t>Za uveljavljanje pogodbene kazni bo naročnik izvajalcu izstavil račun s plačilnim rokom osem (8) koledarskih dni od dneva izstavitve računa.</w:t>
      </w:r>
      <w:r w:rsidR="002B404E" w:rsidRPr="00926B2F">
        <w:t xml:space="preserve"> </w:t>
      </w:r>
      <w:r w:rsidR="002B404E" w:rsidRPr="00926B2F">
        <w:rPr>
          <w:rFonts w:ascii="Tahoma" w:hAnsi="Tahoma" w:cs="Tahoma"/>
        </w:rPr>
        <w:t xml:space="preserve">V primeru zamude pri plačilu računa, je izvajalec dolžan naročniku plačati zakonske zamudne obresti. Naročnik in izvajalec sta sporazumna, da za </w:t>
      </w:r>
      <w:r w:rsidR="001159AB">
        <w:rPr>
          <w:rFonts w:ascii="Tahoma" w:hAnsi="Tahoma" w:cs="Tahoma"/>
        </w:rPr>
        <w:t xml:space="preserve">plačilo </w:t>
      </w:r>
      <w:r w:rsidR="002B404E" w:rsidRPr="00926B2F">
        <w:rPr>
          <w:rFonts w:ascii="Tahoma" w:hAnsi="Tahoma" w:cs="Tahoma"/>
        </w:rPr>
        <w:t>pogodben</w:t>
      </w:r>
      <w:r w:rsidR="001159AB">
        <w:rPr>
          <w:rFonts w:ascii="Tahoma" w:hAnsi="Tahoma" w:cs="Tahoma"/>
        </w:rPr>
        <w:t>e</w:t>
      </w:r>
      <w:r w:rsidR="002B404E" w:rsidRPr="00926B2F">
        <w:rPr>
          <w:rFonts w:ascii="Tahoma" w:hAnsi="Tahoma" w:cs="Tahoma"/>
        </w:rPr>
        <w:t xml:space="preserve"> kazn</w:t>
      </w:r>
      <w:r w:rsidR="001159AB">
        <w:rPr>
          <w:rFonts w:ascii="Tahoma" w:hAnsi="Tahoma" w:cs="Tahoma"/>
        </w:rPr>
        <w:t>i</w:t>
      </w:r>
      <w:r w:rsidR="002B404E" w:rsidRPr="00926B2F">
        <w:rPr>
          <w:rFonts w:ascii="Tahoma" w:hAnsi="Tahoma" w:cs="Tahoma"/>
        </w:rPr>
        <w:t xml:space="preserve"> lahko izvedeta pobot medsebojnih terjatev in obveznosti.</w:t>
      </w:r>
    </w:p>
    <w:p w14:paraId="1B28118B" w14:textId="77777777" w:rsidR="007C465A" w:rsidRPr="00926B2F" w:rsidRDefault="007C465A" w:rsidP="00232070">
      <w:pPr>
        <w:keepNext/>
        <w:keepLines/>
        <w:jc w:val="both"/>
        <w:rPr>
          <w:rFonts w:ascii="Tahoma" w:eastAsia="Frutiger" w:hAnsi="Tahoma" w:cs="Tahoma"/>
          <w:lang w:eastAsia="en-US"/>
        </w:rPr>
      </w:pPr>
    </w:p>
    <w:p w14:paraId="6B35C275"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4DC87E12" w14:textId="669C3B4B" w:rsidR="002B404E" w:rsidRPr="00926B2F" w:rsidRDefault="002B404E" w:rsidP="00232070">
      <w:pPr>
        <w:keepNext/>
        <w:keepLines/>
        <w:jc w:val="both"/>
        <w:rPr>
          <w:rFonts w:ascii="Tahoma" w:eastAsia="Frutiger" w:hAnsi="Tahoma" w:cs="Tahoma"/>
          <w:lang w:eastAsia="en-US"/>
        </w:rPr>
      </w:pPr>
    </w:p>
    <w:p w14:paraId="6B08826C" w14:textId="77777777" w:rsidR="002B404E" w:rsidRPr="00926B2F" w:rsidRDefault="002B404E" w:rsidP="00232070">
      <w:pPr>
        <w:keepNext/>
        <w:keepLines/>
        <w:jc w:val="both"/>
        <w:rPr>
          <w:rFonts w:ascii="Tahoma" w:hAnsi="Tahoma" w:cs="Tahoma"/>
        </w:rPr>
      </w:pPr>
      <w:r w:rsidRPr="00926B2F">
        <w:rPr>
          <w:rFonts w:ascii="Tahoma" w:hAnsi="Tahoma" w:cs="Tahoma"/>
        </w:rPr>
        <w:t>Če zaradi zamude izvedbe obveznosti po tej pogodbi nastaja pri naročniku dodatna škoda, je naročnik upravičen do povrnitve nastale škode s strani izvajalca.</w:t>
      </w:r>
    </w:p>
    <w:p w14:paraId="1B3A0ED3" w14:textId="77777777" w:rsidR="002B404E" w:rsidRPr="00926B2F" w:rsidRDefault="002B404E" w:rsidP="00232070">
      <w:pPr>
        <w:keepNext/>
        <w:keepLines/>
        <w:jc w:val="both"/>
        <w:rPr>
          <w:rFonts w:ascii="Tahoma" w:eastAsia="Frutiger" w:hAnsi="Tahoma" w:cs="Tahoma"/>
          <w:lang w:eastAsia="en-US"/>
        </w:rPr>
      </w:pPr>
    </w:p>
    <w:p w14:paraId="60D90812" w14:textId="77777777" w:rsidR="002B404E" w:rsidRPr="00926B2F" w:rsidRDefault="002B404E"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Naročnik in izvajalec soglašata, da pravica do zaračunavanja pogodbene kazni ni pogojena z nastankom škode naročniku. Za povračilo tako nastale škode bo naročnik </w:t>
      </w:r>
      <w:r w:rsidRPr="00926B2F">
        <w:rPr>
          <w:rFonts w:ascii="Tahoma" w:hAnsi="Tahoma" w:cs="Tahoma"/>
        </w:rPr>
        <w:t xml:space="preserve">unovčil finančno zavarovanje za dobro izvedbo pogodbenih obveznosti oziroma bo škodo </w:t>
      </w:r>
      <w:r w:rsidRPr="00926B2F">
        <w:rPr>
          <w:rFonts w:ascii="Tahoma" w:eastAsia="Frutiger" w:hAnsi="Tahoma" w:cs="Tahoma"/>
          <w:lang w:eastAsia="en-US"/>
        </w:rPr>
        <w:t>uveljavljal tudi po splošnih načelih odškodninske odgovornosti, neodvisno od uveljavljanja pogodbene kazni.</w:t>
      </w:r>
    </w:p>
    <w:p w14:paraId="2FC842B3" w14:textId="77777777" w:rsidR="002B404E" w:rsidRPr="00926B2F" w:rsidRDefault="002B404E" w:rsidP="00232070">
      <w:pPr>
        <w:keepNext/>
        <w:keepLines/>
        <w:jc w:val="both"/>
        <w:rPr>
          <w:rFonts w:ascii="Tahoma" w:eastAsia="Frutiger" w:hAnsi="Tahoma" w:cs="Tahoma"/>
          <w:lang w:eastAsia="en-US"/>
        </w:rPr>
      </w:pPr>
    </w:p>
    <w:p w14:paraId="30E0348E" w14:textId="77777777" w:rsidR="002D7FA2" w:rsidRPr="00926B2F" w:rsidRDefault="002D7FA2"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OBVEZNOSTI NAROČNIKA</w:t>
      </w:r>
    </w:p>
    <w:p w14:paraId="244CE7E8" w14:textId="77777777" w:rsidR="002D7FA2" w:rsidRPr="00926B2F" w:rsidRDefault="002D7FA2" w:rsidP="00232070">
      <w:pPr>
        <w:pStyle w:val="Odstavekseznama"/>
        <w:keepNext/>
        <w:keepLines/>
        <w:ind w:left="426"/>
        <w:rPr>
          <w:rFonts w:ascii="Tahoma" w:eastAsia="Frutiger" w:hAnsi="Tahoma" w:cs="Tahoma"/>
          <w:b/>
          <w:lang w:eastAsia="en-US"/>
        </w:rPr>
      </w:pPr>
    </w:p>
    <w:p w14:paraId="35696B3A" w14:textId="77777777" w:rsidR="002D7FA2" w:rsidRPr="00926B2F" w:rsidRDefault="002D7FA2"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 xml:space="preserve"> člen</w:t>
      </w:r>
    </w:p>
    <w:p w14:paraId="28434F89" w14:textId="77777777" w:rsidR="002D7FA2" w:rsidRPr="00926B2F" w:rsidRDefault="002D7FA2" w:rsidP="00232070">
      <w:pPr>
        <w:keepNext/>
        <w:keepLines/>
        <w:jc w:val="both"/>
        <w:rPr>
          <w:rFonts w:ascii="Tahoma" w:eastAsia="Frutiger" w:hAnsi="Tahoma" w:cs="Tahoma"/>
          <w:b/>
          <w:lang w:eastAsia="en-US"/>
        </w:rPr>
      </w:pPr>
    </w:p>
    <w:p w14:paraId="394F0ED7" w14:textId="6163D86A" w:rsidR="002D7FA2" w:rsidRPr="00926B2F" w:rsidRDefault="009F0CC8" w:rsidP="00232070">
      <w:pPr>
        <w:keepNext/>
        <w:keepLines/>
        <w:spacing w:after="120"/>
        <w:jc w:val="both"/>
        <w:rPr>
          <w:rFonts w:ascii="Tahoma" w:hAnsi="Tahoma" w:cs="Tahoma"/>
        </w:rPr>
      </w:pPr>
      <w:r w:rsidRPr="00926B2F">
        <w:rPr>
          <w:rFonts w:ascii="Tahoma" w:hAnsi="Tahoma" w:cs="Tahoma"/>
        </w:rPr>
        <w:t>Naročnik se obvezuje:</w:t>
      </w:r>
    </w:p>
    <w:p w14:paraId="1A240FAC" w14:textId="551DA9EA" w:rsidR="009F0CC8" w:rsidRPr="00926B2F" w:rsidRDefault="009F0CC8" w:rsidP="00232070">
      <w:pPr>
        <w:keepNext/>
        <w:keepLines/>
        <w:numPr>
          <w:ilvl w:val="0"/>
          <w:numId w:val="22"/>
        </w:numPr>
        <w:ind w:left="720"/>
        <w:jc w:val="both"/>
        <w:rPr>
          <w:rFonts w:ascii="Tahoma" w:hAnsi="Tahoma" w:cs="Tahoma"/>
        </w:rPr>
      </w:pPr>
      <w:r w:rsidRPr="00926B2F">
        <w:rPr>
          <w:rFonts w:ascii="Tahoma" w:hAnsi="Tahoma" w:cs="Tahoma"/>
        </w:rPr>
        <w:t xml:space="preserve">z izvajalcem skleniti Pisni sporazum, ki ureja skupne varstvene ukrepe za zagotavljanje varstva in zdravja pri delu, ki jih je potrebno upoštevati na lokacijah naročnika, ki je priloga te </w:t>
      </w:r>
      <w:r w:rsidR="006A6B26">
        <w:rPr>
          <w:rFonts w:ascii="Tahoma" w:hAnsi="Tahoma" w:cs="Tahoma"/>
        </w:rPr>
        <w:t>pogodbe</w:t>
      </w:r>
      <w:r w:rsidRPr="00926B2F">
        <w:rPr>
          <w:rFonts w:ascii="Tahoma" w:hAnsi="Tahoma" w:cs="Tahoma"/>
        </w:rPr>
        <w:t>,</w:t>
      </w:r>
    </w:p>
    <w:p w14:paraId="28F9204E" w14:textId="7083C386" w:rsidR="002D7FA2" w:rsidRPr="00926B2F" w:rsidRDefault="002D7FA2" w:rsidP="00232070">
      <w:pPr>
        <w:keepNext/>
        <w:keepLines/>
        <w:numPr>
          <w:ilvl w:val="0"/>
          <w:numId w:val="22"/>
        </w:numPr>
        <w:ind w:left="720"/>
        <w:jc w:val="both"/>
        <w:rPr>
          <w:rFonts w:ascii="Tahoma" w:hAnsi="Tahoma" w:cs="Tahoma"/>
        </w:rPr>
      </w:pPr>
      <w:r w:rsidRPr="00926B2F">
        <w:rPr>
          <w:rFonts w:ascii="Tahoma" w:hAnsi="Tahoma" w:cs="Tahoma"/>
        </w:rPr>
        <w:t>sodelovati z izvajalcem, mu nuditi potrebno pomoč in dajati ustrezna navodila</w:t>
      </w:r>
      <w:r w:rsidR="00410947">
        <w:rPr>
          <w:rFonts w:ascii="Tahoma" w:hAnsi="Tahoma" w:cs="Tahoma"/>
        </w:rPr>
        <w:t>,</w:t>
      </w:r>
    </w:p>
    <w:p w14:paraId="78590DC6" w14:textId="50012A55" w:rsidR="002D7FA2" w:rsidRPr="00926B2F" w:rsidRDefault="002D7FA2" w:rsidP="00232070">
      <w:pPr>
        <w:keepNext/>
        <w:keepLines/>
        <w:numPr>
          <w:ilvl w:val="0"/>
          <w:numId w:val="22"/>
        </w:numPr>
        <w:ind w:left="720"/>
        <w:jc w:val="both"/>
        <w:rPr>
          <w:rFonts w:ascii="Tahoma" w:hAnsi="Tahoma" w:cs="Tahoma"/>
        </w:rPr>
      </w:pPr>
      <w:r w:rsidRPr="00926B2F">
        <w:rPr>
          <w:rFonts w:ascii="Tahoma" w:hAnsi="Tahoma" w:cs="Tahoma"/>
        </w:rPr>
        <w:t>obvestiti izvajalca o nastalih okoliščinah, ki bi lahko vplivale na izpolnitev naročnikovih obveznosti po pogodbi</w:t>
      </w:r>
      <w:r w:rsidR="009F0CC8" w:rsidRPr="00926B2F">
        <w:rPr>
          <w:rFonts w:ascii="Tahoma" w:hAnsi="Tahoma" w:cs="Tahoma"/>
        </w:rPr>
        <w:t>,</w:t>
      </w:r>
    </w:p>
    <w:p w14:paraId="0B72630A" w14:textId="70602A47" w:rsidR="002D7FA2" w:rsidRPr="00926B2F" w:rsidRDefault="002D7FA2" w:rsidP="00232070">
      <w:pPr>
        <w:keepNext/>
        <w:keepLines/>
        <w:numPr>
          <w:ilvl w:val="0"/>
          <w:numId w:val="22"/>
        </w:numPr>
        <w:ind w:left="720"/>
        <w:jc w:val="both"/>
        <w:rPr>
          <w:rFonts w:ascii="Tahoma" w:hAnsi="Tahoma" w:cs="Tahoma"/>
        </w:rPr>
      </w:pPr>
      <w:r w:rsidRPr="00926B2F">
        <w:rPr>
          <w:rFonts w:ascii="Tahoma" w:hAnsi="Tahoma" w:cs="Tahoma"/>
        </w:rPr>
        <w:t>zagotoviti izvajalcu sprotno in pravočasno vse informacije in podatke, ki so potrebni za realizacijo predmeta pogodbe</w:t>
      </w:r>
      <w:r w:rsidR="009F0CC8" w:rsidRPr="00926B2F">
        <w:rPr>
          <w:rFonts w:ascii="Tahoma" w:hAnsi="Tahoma" w:cs="Tahoma"/>
        </w:rPr>
        <w:t>,</w:t>
      </w:r>
    </w:p>
    <w:p w14:paraId="130AD2ED" w14:textId="759365F7" w:rsidR="008C33C6" w:rsidRDefault="002D7FA2" w:rsidP="00232070">
      <w:pPr>
        <w:keepNext/>
        <w:keepLines/>
        <w:numPr>
          <w:ilvl w:val="0"/>
          <w:numId w:val="22"/>
        </w:numPr>
        <w:ind w:left="720"/>
        <w:jc w:val="both"/>
        <w:rPr>
          <w:rFonts w:ascii="Tahoma" w:hAnsi="Tahoma" w:cs="Tahoma"/>
        </w:rPr>
      </w:pPr>
      <w:r w:rsidRPr="00926B2F">
        <w:rPr>
          <w:rFonts w:ascii="Tahoma" w:hAnsi="Tahoma" w:cs="Tahoma"/>
        </w:rPr>
        <w:t>prevzeti opravljena pogodbena dela s podpisom primopredajnega zapisnika.</w:t>
      </w:r>
    </w:p>
    <w:p w14:paraId="1347CB3D" w14:textId="77777777" w:rsidR="008C33C6" w:rsidRPr="008C33C6" w:rsidRDefault="008C33C6" w:rsidP="00232070">
      <w:pPr>
        <w:keepNext/>
        <w:keepLines/>
        <w:jc w:val="both"/>
        <w:rPr>
          <w:rFonts w:ascii="Tahoma" w:hAnsi="Tahoma" w:cs="Tahoma"/>
        </w:rPr>
      </w:pPr>
    </w:p>
    <w:p w14:paraId="735F6979" w14:textId="77777777" w:rsidR="002D7FA2" w:rsidRPr="00926B2F" w:rsidRDefault="002D7FA2"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lastRenderedPageBreak/>
        <w:t>OBVEZNOSTI IZVAJALCA</w:t>
      </w:r>
    </w:p>
    <w:p w14:paraId="2E5E4F54" w14:textId="77777777" w:rsidR="002D7FA2" w:rsidRPr="00926B2F" w:rsidRDefault="002D7FA2" w:rsidP="00232070">
      <w:pPr>
        <w:pStyle w:val="Odstavekseznama"/>
        <w:keepNext/>
        <w:keepLines/>
        <w:ind w:left="426"/>
        <w:rPr>
          <w:rFonts w:ascii="Tahoma" w:eastAsia="Frutiger" w:hAnsi="Tahoma" w:cs="Tahoma"/>
          <w:b/>
          <w:lang w:eastAsia="en-US"/>
        </w:rPr>
      </w:pPr>
    </w:p>
    <w:p w14:paraId="73161378" w14:textId="77777777" w:rsidR="002D7FA2" w:rsidRPr="00926B2F" w:rsidRDefault="002D7FA2"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30F5C726" w14:textId="77777777" w:rsidR="002D7FA2" w:rsidRPr="00926B2F" w:rsidRDefault="002D7FA2" w:rsidP="00232070">
      <w:pPr>
        <w:keepNext/>
        <w:keepLines/>
        <w:ind w:left="426" w:hanging="219"/>
        <w:contextualSpacing/>
        <w:jc w:val="both"/>
        <w:rPr>
          <w:rFonts w:ascii="Tahoma" w:eastAsia="Frutiger" w:hAnsi="Tahoma" w:cs="Tahoma"/>
          <w:lang w:eastAsia="en-US"/>
        </w:rPr>
      </w:pPr>
    </w:p>
    <w:p w14:paraId="5FE5CDA7" w14:textId="77777777" w:rsidR="002D7FA2" w:rsidRPr="00926B2F" w:rsidRDefault="002D7FA2" w:rsidP="00232070">
      <w:pPr>
        <w:keepNext/>
        <w:keepLines/>
        <w:spacing w:after="120"/>
        <w:jc w:val="both"/>
        <w:rPr>
          <w:rFonts w:ascii="Tahoma" w:hAnsi="Tahoma" w:cs="Tahoma"/>
        </w:rPr>
      </w:pPr>
      <w:r w:rsidRPr="00926B2F">
        <w:rPr>
          <w:rFonts w:ascii="Tahoma" w:hAnsi="Tahoma" w:cs="Tahoma"/>
        </w:rPr>
        <w:t>Izvajalec se obvezuje, da bo:</w:t>
      </w:r>
    </w:p>
    <w:p w14:paraId="5285A568" w14:textId="6D91ADBE" w:rsidR="009F0CC8" w:rsidRPr="00926B2F" w:rsidRDefault="009F0CC8"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 xml:space="preserve">z naročnikom sklenil Pisni sporazum, ki ureja skupne varstvene ukrepe za zagotavljanje varstva in zdravja pri delu, ki jih je potrebno upoštevati na lokacijah naročnika, ki je priloga te </w:t>
      </w:r>
      <w:r w:rsidR="006A6B26">
        <w:rPr>
          <w:rFonts w:ascii="Tahoma" w:eastAsia="Frutiger" w:hAnsi="Tahoma" w:cs="Tahoma"/>
          <w:lang w:eastAsia="en-US"/>
        </w:rPr>
        <w:t>pogodbe</w:t>
      </w:r>
      <w:r w:rsidRPr="00926B2F">
        <w:rPr>
          <w:rFonts w:ascii="Tahoma" w:eastAsia="Frutiger" w:hAnsi="Tahoma" w:cs="Tahoma"/>
          <w:lang w:eastAsia="en-US"/>
        </w:rPr>
        <w:t>,</w:t>
      </w:r>
    </w:p>
    <w:p w14:paraId="0E0F5923" w14:textId="4E95590A" w:rsidR="002D7FA2" w:rsidRPr="00926B2F" w:rsidRDefault="002D7FA2" w:rsidP="00232070">
      <w:pPr>
        <w:keepNext/>
        <w:keepLines/>
        <w:numPr>
          <w:ilvl w:val="0"/>
          <w:numId w:val="22"/>
        </w:numPr>
        <w:ind w:left="720"/>
        <w:jc w:val="both"/>
        <w:rPr>
          <w:rFonts w:ascii="Tahoma" w:eastAsia="Frutiger" w:hAnsi="Tahoma" w:cs="Tahoma"/>
          <w:lang w:eastAsia="en-US"/>
        </w:rPr>
      </w:pPr>
      <w:r w:rsidRPr="00926B2F">
        <w:rPr>
          <w:rFonts w:ascii="Tahoma" w:hAnsi="Tahoma" w:cs="Tahoma"/>
        </w:rPr>
        <w:t xml:space="preserve">pogodbena dela izvedel po pravilih stroke, vestno in kakovostno, v skladu z veljavno zakonodajo s </w:t>
      </w:r>
      <w:r w:rsidRPr="00926B2F">
        <w:rPr>
          <w:rFonts w:ascii="Tahoma" w:eastAsia="Frutiger" w:hAnsi="Tahoma" w:cs="Tahoma"/>
          <w:lang w:eastAsia="en-US"/>
        </w:rPr>
        <w:t xml:space="preserve">področja predmeta pogodbe, vsemi veljavnimi tehničnimi predpisi, standardi in normativi ter smernicami naročnika, s skrbnostjo dobrega gospodarstvenika in strokovnjaka, </w:t>
      </w:r>
    </w:p>
    <w:p w14:paraId="7DDB428B" w14:textId="77777777" w:rsidR="002D7FA2" w:rsidRPr="00926B2F" w:rsidRDefault="002D7FA2"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naročniku kadarkoli v delovnem času izvajalca omogočil vpogled v izvajanje predmeta pogodbe in upošteval njegova navodila o posameznih vprašanjih,</w:t>
      </w:r>
    </w:p>
    <w:p w14:paraId="5F94BC7D" w14:textId="77777777" w:rsidR="002D7FA2" w:rsidRPr="00926B2F" w:rsidRDefault="002D7FA2"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sodeloval z naročnikom z namenom, da se pogodbena dela izvršijo pravočasno in v obojestransko zadovoljstvo ter upošteval naročnikova navodila in zahteve, ter sproti odpravljal vse pomanjkljivosti, na katere bo opozoril naročnik,</w:t>
      </w:r>
    </w:p>
    <w:p w14:paraId="680FFA20" w14:textId="77777777" w:rsidR="002D7FA2" w:rsidRPr="00926B2F" w:rsidRDefault="002D7FA2"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odgovarjal za vso škodo, ki bi jo povzročil s svojo dejavnostjo naročniku ali tretji osebi,</w:t>
      </w:r>
    </w:p>
    <w:p w14:paraId="47FB7AFC" w14:textId="77777777" w:rsidR="002D7FA2" w:rsidRPr="00926B2F" w:rsidRDefault="002D7FA2" w:rsidP="00232070">
      <w:pPr>
        <w:keepNext/>
        <w:keepLines/>
        <w:numPr>
          <w:ilvl w:val="0"/>
          <w:numId w:val="22"/>
        </w:numPr>
        <w:ind w:left="720"/>
        <w:jc w:val="both"/>
        <w:rPr>
          <w:rFonts w:ascii="Tahoma" w:eastAsia="Frutiger" w:hAnsi="Tahoma" w:cs="Tahoma"/>
          <w:lang w:eastAsia="en-US"/>
        </w:rPr>
      </w:pPr>
      <w:r w:rsidRPr="00926B2F">
        <w:rPr>
          <w:rFonts w:ascii="Tahoma" w:eastAsia="Frutiger" w:hAnsi="Tahoma" w:cs="Tahoma"/>
          <w:lang w:eastAsia="en-US"/>
        </w:rPr>
        <w:t>sproti obveščal naročnika o okoliščinah, ki bi lahko vplivale na izvedbo predmeta pogodbe.</w:t>
      </w:r>
    </w:p>
    <w:p w14:paraId="15A9FBD4" w14:textId="77777777" w:rsidR="002D7FA2" w:rsidRPr="00926B2F" w:rsidRDefault="002D7FA2" w:rsidP="00232070">
      <w:pPr>
        <w:keepNext/>
        <w:keepLines/>
        <w:jc w:val="both"/>
        <w:rPr>
          <w:rFonts w:ascii="Tahoma" w:hAnsi="Tahoma" w:cs="Tahoma"/>
        </w:rPr>
      </w:pPr>
    </w:p>
    <w:p w14:paraId="352EA52B" w14:textId="77777777" w:rsidR="002D7FA2" w:rsidRPr="00926B2F" w:rsidRDefault="002D7FA2" w:rsidP="00232070">
      <w:pPr>
        <w:keepNext/>
        <w:keepLines/>
        <w:jc w:val="both"/>
        <w:rPr>
          <w:rFonts w:ascii="Tahoma" w:hAnsi="Tahoma" w:cs="Tahoma"/>
          <w:snapToGrid w:val="0"/>
        </w:rPr>
      </w:pPr>
      <w:r w:rsidRPr="00926B2F">
        <w:rPr>
          <w:rFonts w:ascii="Tahoma" w:hAnsi="Tahoma" w:cs="Tahoma"/>
          <w:snapToGrid w:val="0"/>
        </w:rPr>
        <w:t xml:space="preserve">Stroški vseh obveznosti izvajalca, ki so navedeni v tem členu pogodbe, so zajeti v skupni pogodbeni ceni. Izvajalec nima pravice zahtevati dodatnega plačila za navedene obveznosti. </w:t>
      </w:r>
    </w:p>
    <w:p w14:paraId="59834274" w14:textId="77777777" w:rsidR="002D7FA2" w:rsidRPr="00926B2F" w:rsidRDefault="002D7FA2" w:rsidP="00232070">
      <w:pPr>
        <w:keepNext/>
        <w:keepLines/>
        <w:jc w:val="both"/>
        <w:rPr>
          <w:rFonts w:ascii="Tahoma" w:hAnsi="Tahoma" w:cs="Tahoma"/>
        </w:rPr>
      </w:pPr>
    </w:p>
    <w:p w14:paraId="1B994232" w14:textId="77777777" w:rsidR="002D7FA2" w:rsidRPr="00926B2F" w:rsidRDefault="002D7FA2" w:rsidP="00232070">
      <w:pPr>
        <w:keepNext/>
        <w:keepLines/>
        <w:jc w:val="both"/>
        <w:rPr>
          <w:rFonts w:ascii="Tahoma" w:hAnsi="Tahoma" w:cs="Tahoma"/>
          <w:snapToGrid w:val="0"/>
        </w:rPr>
      </w:pPr>
      <w:r w:rsidRPr="00926B2F">
        <w:rPr>
          <w:rFonts w:ascii="Tahoma" w:hAnsi="Tahoma" w:cs="Tahoma"/>
        </w:rPr>
        <w:t xml:space="preserve">Izvajalec </w:t>
      </w:r>
      <w:r w:rsidRPr="00926B2F">
        <w:rPr>
          <w:rFonts w:ascii="Tahoma" w:hAnsi="Tahoma" w:cs="Tahoma"/>
          <w:snapToGrid w:val="0"/>
        </w:rPr>
        <w:t>v celoti odgovarja za delo podizvajalcev ter za delo subjektov, katerih zmogljivosti namerava uporabiti izvajalec, kot da bi delo opravil sam.</w:t>
      </w:r>
    </w:p>
    <w:p w14:paraId="42E9FEB0" w14:textId="77777777" w:rsidR="00E07A7E" w:rsidRPr="00926B2F" w:rsidRDefault="00E07A7E" w:rsidP="00232070">
      <w:pPr>
        <w:keepNext/>
        <w:keepLines/>
        <w:jc w:val="both"/>
        <w:rPr>
          <w:rFonts w:ascii="Tahoma" w:eastAsia="Frutiger" w:hAnsi="Tahoma" w:cs="Tahoma"/>
          <w:lang w:eastAsia="en-US"/>
        </w:rPr>
      </w:pPr>
    </w:p>
    <w:p w14:paraId="64DD9011"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PREDSTAVNIKI POGODBENIH STRANK (SKRBNIKI POGODBE)</w:t>
      </w:r>
    </w:p>
    <w:p w14:paraId="22ECDBC8" w14:textId="77777777" w:rsidR="007C465A" w:rsidRPr="00926B2F" w:rsidRDefault="007C465A" w:rsidP="00232070">
      <w:pPr>
        <w:keepNext/>
        <w:keepLines/>
        <w:jc w:val="both"/>
        <w:rPr>
          <w:rFonts w:ascii="Tahoma" w:eastAsia="Frutiger" w:hAnsi="Tahoma" w:cs="Tahoma"/>
          <w:b/>
          <w:lang w:eastAsia="en-US"/>
        </w:rPr>
      </w:pPr>
      <w:r w:rsidRPr="00926B2F">
        <w:rPr>
          <w:rFonts w:ascii="Tahoma" w:eastAsia="Frutiger" w:hAnsi="Tahoma" w:cs="Tahoma"/>
          <w:b/>
          <w:lang w:eastAsia="en-US"/>
        </w:rPr>
        <w:t xml:space="preserve"> </w:t>
      </w:r>
    </w:p>
    <w:p w14:paraId="73B847F1"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7FACE2E8" w14:textId="77777777" w:rsidR="007C465A" w:rsidRPr="00926B2F" w:rsidRDefault="007C465A" w:rsidP="00232070">
      <w:pPr>
        <w:keepNext/>
        <w:keepLines/>
        <w:jc w:val="both"/>
        <w:rPr>
          <w:rFonts w:ascii="Tahoma" w:eastAsia="Frutiger" w:hAnsi="Tahoma" w:cs="Tahoma"/>
          <w:lang w:eastAsia="en-US"/>
        </w:rPr>
      </w:pPr>
    </w:p>
    <w:p w14:paraId="2689CFF3" w14:textId="77777777" w:rsidR="007C465A" w:rsidRPr="00926B2F" w:rsidRDefault="007C465A" w:rsidP="00232070">
      <w:pPr>
        <w:keepNext/>
        <w:keepLines/>
        <w:jc w:val="both"/>
        <w:rPr>
          <w:rFonts w:ascii="Tahoma" w:hAnsi="Tahoma" w:cs="Tahoma"/>
        </w:rPr>
      </w:pPr>
      <w:r w:rsidRPr="00926B2F">
        <w:rPr>
          <w:rFonts w:ascii="Tahoma" w:hAnsi="Tahoma" w:cs="Tahoma"/>
        </w:rPr>
        <w:t>Predstavnik in skrbnik pogodbe naročnika, ki bo urejal vsa vprašanja, ki bodo nastala v zvezi z izvajanjem te pogodbe, je ……………………………, telefon: ……………………, e-pošta: ……………………………….</w:t>
      </w:r>
    </w:p>
    <w:p w14:paraId="0FFB65E3" w14:textId="77777777" w:rsidR="007C465A" w:rsidRPr="00926B2F" w:rsidRDefault="007C465A" w:rsidP="00232070">
      <w:pPr>
        <w:keepNext/>
        <w:keepLines/>
        <w:jc w:val="both"/>
        <w:rPr>
          <w:rFonts w:ascii="Tahoma" w:hAnsi="Tahoma" w:cs="Tahoma"/>
        </w:rPr>
      </w:pPr>
    </w:p>
    <w:p w14:paraId="3A806951" w14:textId="77777777" w:rsidR="007C465A" w:rsidRPr="00926B2F" w:rsidRDefault="007C465A" w:rsidP="00232070">
      <w:pPr>
        <w:keepNext/>
        <w:keepLines/>
        <w:jc w:val="both"/>
        <w:rPr>
          <w:rFonts w:ascii="Tahoma" w:hAnsi="Tahoma" w:cs="Tahoma"/>
        </w:rPr>
      </w:pPr>
      <w:r w:rsidRPr="00926B2F">
        <w:rPr>
          <w:rFonts w:ascii="Tahoma" w:hAnsi="Tahoma" w:cs="Tahoma"/>
        </w:rPr>
        <w:t>Predstavnik in skrbnik pogodbe izvajalca, ki bo urejal vsa vprašanja, ki bodo nastala v zvezi z izvajanjem pogodbe, je …………………………….., telefon: ……………………, e-pošta: …………………….</w:t>
      </w:r>
    </w:p>
    <w:p w14:paraId="6B551693" w14:textId="77777777" w:rsidR="007C465A" w:rsidRPr="00926B2F" w:rsidRDefault="007C465A" w:rsidP="00232070">
      <w:pPr>
        <w:keepNext/>
        <w:keepLines/>
        <w:jc w:val="both"/>
        <w:rPr>
          <w:rFonts w:ascii="Tahoma" w:hAnsi="Tahoma" w:cs="Tahoma"/>
        </w:rPr>
      </w:pPr>
    </w:p>
    <w:p w14:paraId="27CC2179" w14:textId="77777777" w:rsidR="007C465A" w:rsidRPr="00926B2F" w:rsidRDefault="007C465A" w:rsidP="00232070">
      <w:pPr>
        <w:keepNext/>
        <w:keepLines/>
        <w:jc w:val="both"/>
        <w:rPr>
          <w:rFonts w:ascii="Tahoma" w:eastAsia="Frutiger" w:hAnsi="Tahoma" w:cs="Tahoma"/>
          <w:lang w:eastAsia="en-US"/>
        </w:rPr>
      </w:pPr>
    </w:p>
    <w:p w14:paraId="0DF10AB0" w14:textId="77777777" w:rsidR="002B404E" w:rsidRPr="00926B2F" w:rsidRDefault="002B404E" w:rsidP="00232070">
      <w:pPr>
        <w:keepNext/>
        <w:keepLines/>
        <w:jc w:val="both"/>
        <w:rPr>
          <w:rFonts w:ascii="Tahoma" w:eastAsia="Frutiger" w:hAnsi="Tahoma" w:cs="Tahoma"/>
          <w:lang w:val="x-none" w:eastAsia="en-US"/>
        </w:rPr>
      </w:pPr>
      <w:r w:rsidRPr="00926B2F">
        <w:rPr>
          <w:rFonts w:ascii="Tahoma" w:eastAsia="Frutiger" w:hAnsi="Tahoma" w:cs="Tahoma"/>
          <w:lang w:val="x-none" w:eastAsia="en-US"/>
        </w:rPr>
        <w:t xml:space="preserve">Predstavnika (skrbnika pogodbe) na strani naročnika in izvajalca izvajata vse ukrepe v zvezi z izvedbo predmeta te pogodbe.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 </w:t>
      </w:r>
    </w:p>
    <w:p w14:paraId="7333BB41" w14:textId="77777777" w:rsidR="002B404E" w:rsidRPr="00926B2F" w:rsidRDefault="002B404E" w:rsidP="00232070">
      <w:pPr>
        <w:keepNext/>
        <w:keepLines/>
        <w:jc w:val="both"/>
        <w:rPr>
          <w:rFonts w:ascii="Tahoma" w:eastAsia="Frutiger" w:hAnsi="Tahoma" w:cs="Tahoma"/>
          <w:lang w:val="x-none" w:eastAsia="en-US"/>
        </w:rPr>
      </w:pPr>
    </w:p>
    <w:p w14:paraId="3C139D5A" w14:textId="2C0F1112" w:rsidR="001B1239" w:rsidRPr="00926B2F" w:rsidRDefault="002B404E" w:rsidP="00232070">
      <w:pPr>
        <w:keepNext/>
        <w:keepLines/>
        <w:jc w:val="both"/>
        <w:rPr>
          <w:rFonts w:ascii="Tahoma" w:eastAsia="Frutiger" w:hAnsi="Tahoma" w:cs="Tahoma"/>
          <w:lang w:eastAsia="en-US"/>
        </w:rPr>
      </w:pPr>
      <w:r w:rsidRPr="00926B2F">
        <w:rPr>
          <w:rFonts w:ascii="Tahoma" w:eastAsia="Frutiger" w:hAnsi="Tahoma" w:cs="Tahoma"/>
          <w:lang w:val="x-none" w:eastAsia="en-US"/>
        </w:rPr>
        <w:t xml:space="preserve">Ne glede na </w:t>
      </w:r>
      <w:r w:rsidRPr="004F3CB2">
        <w:rPr>
          <w:rFonts w:ascii="Tahoma" w:eastAsia="Frutiger" w:hAnsi="Tahoma" w:cs="Tahoma"/>
          <w:lang w:val="x-none" w:eastAsia="en-US"/>
        </w:rPr>
        <w:t xml:space="preserve">določilo </w:t>
      </w:r>
      <w:r w:rsidR="000C283A" w:rsidRPr="004F3CB2">
        <w:rPr>
          <w:rFonts w:ascii="Tahoma" w:eastAsia="Frutiger" w:hAnsi="Tahoma" w:cs="Tahoma"/>
          <w:lang w:val="x-none" w:eastAsia="en-US"/>
        </w:rPr>
        <w:t>drugega</w:t>
      </w:r>
      <w:r w:rsidRPr="004F3CB2">
        <w:rPr>
          <w:rFonts w:ascii="Tahoma" w:eastAsia="Frutiger" w:hAnsi="Tahoma" w:cs="Tahoma"/>
          <w:lang w:val="x-none" w:eastAsia="en-US"/>
        </w:rPr>
        <w:t xml:space="preserve"> </w:t>
      </w:r>
      <w:r w:rsidRPr="00E9724B">
        <w:rPr>
          <w:rFonts w:ascii="Tahoma" w:eastAsia="Frutiger" w:hAnsi="Tahoma" w:cs="Tahoma"/>
          <w:lang w:val="x-none" w:eastAsia="en-US"/>
        </w:rPr>
        <w:t>odstavka 3</w:t>
      </w:r>
      <w:r w:rsidR="000C283A" w:rsidRPr="00E9724B">
        <w:rPr>
          <w:rFonts w:ascii="Tahoma" w:eastAsia="Frutiger" w:hAnsi="Tahoma" w:cs="Tahoma"/>
          <w:lang w:val="x-none" w:eastAsia="en-US"/>
        </w:rPr>
        <w:t>9</w:t>
      </w:r>
      <w:r w:rsidRPr="00E9724B">
        <w:rPr>
          <w:rFonts w:ascii="Tahoma" w:eastAsia="Frutiger" w:hAnsi="Tahoma" w:cs="Tahoma"/>
          <w:lang w:val="x-none" w:eastAsia="en-US"/>
        </w:rPr>
        <w:t xml:space="preserve">. člena </w:t>
      </w:r>
      <w:r w:rsidRPr="004F3CB2">
        <w:rPr>
          <w:rFonts w:ascii="Tahoma" w:eastAsia="Frutiger" w:hAnsi="Tahoma" w:cs="Tahoma"/>
          <w:lang w:val="x-none" w:eastAsia="en-US"/>
        </w:rPr>
        <w:t xml:space="preserve">te </w:t>
      </w:r>
      <w:r w:rsidRPr="00926B2F">
        <w:rPr>
          <w:rFonts w:ascii="Tahoma" w:eastAsia="Frutiger" w:hAnsi="Tahoma" w:cs="Tahoma"/>
          <w:lang w:val="x-none" w:eastAsia="en-US"/>
        </w:rPr>
        <w:t>pogodbe sprememba predstavnikov (skrbnikov pogodbe) velja, če pogodbeni stranki o spremembi predstavnikov (skrbnikov pogodbe) obvestita druga drugo po elektronski pošti.</w:t>
      </w:r>
      <w:r w:rsidR="007C465A" w:rsidRPr="00926B2F">
        <w:rPr>
          <w:rFonts w:ascii="Tahoma" w:eastAsia="Frutiger" w:hAnsi="Tahoma" w:cs="Tahoma"/>
          <w:lang w:eastAsia="en-US"/>
        </w:rPr>
        <w:t xml:space="preserve"> </w:t>
      </w:r>
    </w:p>
    <w:p w14:paraId="64110F66" w14:textId="77777777" w:rsidR="004F3CB2" w:rsidRPr="00926B2F" w:rsidRDefault="004F3CB2" w:rsidP="00232070">
      <w:pPr>
        <w:keepNext/>
        <w:keepLines/>
        <w:jc w:val="both"/>
        <w:rPr>
          <w:rFonts w:ascii="Tahoma" w:eastAsia="Frutiger" w:hAnsi="Tahoma" w:cs="Tahoma"/>
          <w:lang w:eastAsia="en-US"/>
        </w:rPr>
      </w:pPr>
    </w:p>
    <w:p w14:paraId="07F6E304" w14:textId="11AD6318" w:rsidR="00926B2F" w:rsidRPr="00926B2F" w:rsidRDefault="00926B2F"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SESTAVNI DELI POGODBE</w:t>
      </w:r>
    </w:p>
    <w:p w14:paraId="2031B6A9" w14:textId="77777777" w:rsidR="00926B2F" w:rsidRPr="00926B2F" w:rsidRDefault="00926B2F" w:rsidP="00232070">
      <w:pPr>
        <w:keepNext/>
        <w:keepLines/>
        <w:jc w:val="both"/>
        <w:rPr>
          <w:rFonts w:ascii="Tahoma" w:eastAsia="Frutiger" w:hAnsi="Tahoma" w:cs="Tahoma"/>
          <w:lang w:eastAsia="en-US"/>
        </w:rPr>
      </w:pPr>
    </w:p>
    <w:p w14:paraId="100B674B" w14:textId="570921E9" w:rsidR="00926B2F" w:rsidRPr="00926B2F" w:rsidRDefault="00926B2F"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48603350" w14:textId="77777777" w:rsidR="00926B2F" w:rsidRPr="00926B2F" w:rsidRDefault="00926B2F" w:rsidP="00232070">
      <w:pPr>
        <w:keepNext/>
        <w:keepLines/>
        <w:jc w:val="both"/>
        <w:rPr>
          <w:rFonts w:ascii="Tahoma" w:eastAsia="Frutiger" w:hAnsi="Tahoma" w:cs="Tahoma"/>
          <w:lang w:eastAsia="en-US"/>
        </w:rPr>
      </w:pPr>
    </w:p>
    <w:p w14:paraId="06B6EB09" w14:textId="546E3399" w:rsidR="007A208C" w:rsidRPr="00D74CB7" w:rsidRDefault="007A208C" w:rsidP="00232070">
      <w:pPr>
        <w:keepNext/>
        <w:keepLines/>
        <w:tabs>
          <w:tab w:val="left" w:pos="709"/>
          <w:tab w:val="left" w:pos="1702"/>
        </w:tabs>
        <w:spacing w:after="120"/>
        <w:rPr>
          <w:rFonts w:ascii="Tahoma" w:hAnsi="Tahoma" w:cs="Tahoma"/>
        </w:rPr>
      </w:pPr>
      <w:r>
        <w:rPr>
          <w:rFonts w:ascii="Tahoma" w:hAnsi="Tahoma" w:cs="Tahoma"/>
        </w:rPr>
        <w:t>Pogodbeni strani</w:t>
      </w:r>
      <w:r w:rsidRPr="00D74CB7">
        <w:rPr>
          <w:rFonts w:ascii="Tahoma" w:hAnsi="Tahoma" w:cs="Tahoma"/>
        </w:rPr>
        <w:t xml:space="preserve"> ugotavljata, da so priloge in sestavni deli </w:t>
      </w:r>
      <w:r>
        <w:rPr>
          <w:rFonts w:ascii="Tahoma" w:hAnsi="Tahoma" w:cs="Tahoma"/>
        </w:rPr>
        <w:t>te pogodbe</w:t>
      </w:r>
      <w:r w:rsidRPr="00D74CB7">
        <w:rPr>
          <w:rFonts w:ascii="Tahoma" w:hAnsi="Tahoma" w:cs="Tahoma"/>
        </w:rPr>
        <w:t>:</w:t>
      </w:r>
    </w:p>
    <w:p w14:paraId="2C7F60AC" w14:textId="578C45AB" w:rsidR="007A208C" w:rsidRPr="007A208C" w:rsidRDefault="007A208C" w:rsidP="00232070">
      <w:pPr>
        <w:keepNext/>
        <w:keepLines/>
        <w:numPr>
          <w:ilvl w:val="0"/>
          <w:numId w:val="49"/>
        </w:numPr>
        <w:tabs>
          <w:tab w:val="left" w:pos="709"/>
          <w:tab w:val="left" w:pos="1702"/>
        </w:tabs>
        <w:jc w:val="both"/>
        <w:rPr>
          <w:rFonts w:ascii="Tahoma" w:hAnsi="Tahoma" w:cs="Tahoma"/>
        </w:rPr>
      </w:pPr>
      <w:r w:rsidRPr="007A208C">
        <w:rPr>
          <w:rFonts w:ascii="Tahoma" w:hAnsi="Tahoma" w:cs="Tahoma"/>
        </w:rPr>
        <w:t>razpisna dokumentacija št. VKS-59/26,</w:t>
      </w:r>
    </w:p>
    <w:p w14:paraId="2DAC61D4" w14:textId="678195BE" w:rsidR="007A208C" w:rsidRDefault="007A208C" w:rsidP="00232070">
      <w:pPr>
        <w:keepNext/>
        <w:keepLines/>
        <w:numPr>
          <w:ilvl w:val="0"/>
          <w:numId w:val="49"/>
        </w:numPr>
        <w:jc w:val="both"/>
        <w:rPr>
          <w:rFonts w:ascii="Tahoma" w:hAnsi="Tahoma" w:cs="Tahoma"/>
          <w:lang w:eastAsia="en-US"/>
        </w:rPr>
      </w:pPr>
      <w:r w:rsidRPr="00E9724B">
        <w:rPr>
          <w:rFonts w:ascii="Tahoma" w:hAnsi="Tahoma" w:cs="Tahoma"/>
          <w:lang w:eastAsia="en-US"/>
        </w:rPr>
        <w:t>tehnična specifikacija, ki je kot Priloga št. 1 sestavni del te pogodbe (v nadaljevanju tudi: tehnična specifikacija),</w:t>
      </w:r>
    </w:p>
    <w:p w14:paraId="003FFE13" w14:textId="2EE57F6E" w:rsidR="00F361CD" w:rsidRDefault="00F361CD" w:rsidP="00232070">
      <w:pPr>
        <w:keepNext/>
        <w:keepLines/>
        <w:numPr>
          <w:ilvl w:val="0"/>
          <w:numId w:val="49"/>
        </w:numPr>
        <w:jc w:val="both"/>
        <w:rPr>
          <w:rFonts w:ascii="Tahoma" w:hAnsi="Tahoma" w:cs="Tahoma"/>
          <w:lang w:eastAsia="en-US"/>
        </w:rPr>
      </w:pPr>
      <w:r w:rsidRPr="00926B2F">
        <w:rPr>
          <w:rFonts w:ascii="Tahoma" w:hAnsi="Tahoma" w:cs="Tahoma"/>
          <w:lang w:eastAsia="en-US"/>
        </w:rPr>
        <w:lastRenderedPageBreak/>
        <w:t>ponudb</w:t>
      </w:r>
      <w:r>
        <w:rPr>
          <w:rFonts w:ascii="Tahoma" w:hAnsi="Tahoma" w:cs="Tahoma"/>
          <w:lang w:eastAsia="en-US"/>
        </w:rPr>
        <w:t>a</w:t>
      </w:r>
      <w:r w:rsidRPr="00926B2F">
        <w:rPr>
          <w:rFonts w:ascii="Tahoma" w:hAnsi="Tahoma" w:cs="Tahoma"/>
          <w:lang w:eastAsia="en-US"/>
        </w:rPr>
        <w:t xml:space="preserve"> izvajalca št. </w:t>
      </w:r>
      <w:r w:rsidRPr="00926B2F">
        <w:rPr>
          <w:rFonts w:ascii="Tahoma" w:hAnsi="Tahoma" w:cs="Tahoma"/>
        </w:rPr>
        <w:t>__________</w:t>
      </w:r>
      <w:r w:rsidRPr="00926B2F">
        <w:rPr>
          <w:rFonts w:ascii="Tahoma" w:hAnsi="Tahoma" w:cs="Tahoma"/>
          <w:lang w:eastAsia="en-US"/>
        </w:rPr>
        <w:t xml:space="preserve"> z dne ________________ z vsemi prilogami (Tehnični podatki in skladnost za puhalo, tehnični podatki in skladnost za frekvenčni pretvorni in garantirane tehnične vrednosti ponujene opreme; v nadaljevanju: ponudba), ki je kot Priloga št. 2 sestavni del te pogodbe,</w:t>
      </w:r>
    </w:p>
    <w:p w14:paraId="525DA149" w14:textId="75425FDE" w:rsidR="00F361CD" w:rsidRPr="00E9724B" w:rsidRDefault="00F361CD" w:rsidP="00232070">
      <w:pPr>
        <w:keepNext/>
        <w:keepLines/>
        <w:numPr>
          <w:ilvl w:val="0"/>
          <w:numId w:val="49"/>
        </w:numPr>
        <w:jc w:val="both"/>
        <w:rPr>
          <w:rFonts w:ascii="Tahoma" w:hAnsi="Tahoma" w:cs="Tahoma"/>
          <w:lang w:eastAsia="en-US"/>
        </w:rPr>
      </w:pPr>
      <w:r>
        <w:rPr>
          <w:rFonts w:ascii="Tahoma" w:hAnsi="Tahoma" w:cs="Tahoma"/>
          <w:lang w:eastAsia="en-US"/>
        </w:rPr>
        <w:t>končna ponudbi izvajalca št. ___________ z dne _____________, podana na pogajanjih z dne _________,</w:t>
      </w:r>
      <w:r w:rsidRPr="00926B2F">
        <w:rPr>
          <w:rFonts w:ascii="Tahoma" w:hAnsi="Tahoma" w:cs="Tahoma"/>
          <w:lang w:eastAsia="en-US"/>
        </w:rPr>
        <w:t xml:space="preserve">ki je kot Priloga št. </w:t>
      </w:r>
      <w:r>
        <w:rPr>
          <w:rFonts w:ascii="Tahoma" w:hAnsi="Tahoma" w:cs="Tahoma"/>
          <w:lang w:eastAsia="en-US"/>
        </w:rPr>
        <w:t>3</w:t>
      </w:r>
      <w:r w:rsidRPr="00926B2F">
        <w:rPr>
          <w:rFonts w:ascii="Tahoma" w:hAnsi="Tahoma" w:cs="Tahoma"/>
          <w:lang w:eastAsia="en-US"/>
        </w:rPr>
        <w:t xml:space="preserve"> sestavni del te pogodbe</w:t>
      </w:r>
      <w:r>
        <w:rPr>
          <w:rFonts w:ascii="Tahoma" w:hAnsi="Tahoma" w:cs="Tahoma"/>
          <w:lang w:eastAsia="en-US"/>
        </w:rPr>
        <w:t>,</w:t>
      </w:r>
    </w:p>
    <w:p w14:paraId="17FD3B8B" w14:textId="33449DEF" w:rsidR="007A208C" w:rsidRPr="007A208C" w:rsidRDefault="007A208C" w:rsidP="00232070">
      <w:pPr>
        <w:keepNext/>
        <w:keepLines/>
        <w:numPr>
          <w:ilvl w:val="0"/>
          <w:numId w:val="49"/>
        </w:numPr>
        <w:jc w:val="both"/>
        <w:rPr>
          <w:rFonts w:ascii="Tahoma" w:hAnsi="Tahoma" w:cs="Tahoma"/>
        </w:rPr>
      </w:pPr>
      <w:r w:rsidRPr="00E9724B">
        <w:rPr>
          <w:rFonts w:ascii="Tahoma" w:hAnsi="Tahoma" w:cs="Tahoma"/>
          <w:lang w:eastAsia="en-US"/>
        </w:rPr>
        <w:t xml:space="preserve">ponudbeni predračunu izvajalca za vzdrževanje dobavljenih puhal št. </w:t>
      </w:r>
      <w:r w:rsidRPr="00E9724B">
        <w:rPr>
          <w:rFonts w:ascii="Tahoma" w:hAnsi="Tahoma" w:cs="Tahoma"/>
        </w:rPr>
        <w:t>______</w:t>
      </w:r>
      <w:r w:rsidRPr="00E9724B">
        <w:rPr>
          <w:rFonts w:ascii="Tahoma" w:hAnsi="Tahoma" w:cs="Tahoma"/>
          <w:lang w:eastAsia="en-US"/>
        </w:rPr>
        <w:t>z dne _________  (v</w:t>
      </w:r>
      <w:r w:rsidR="00DC4DA5">
        <w:rPr>
          <w:rFonts w:ascii="Tahoma" w:hAnsi="Tahoma" w:cs="Tahoma"/>
          <w:lang w:eastAsia="en-US"/>
        </w:rPr>
        <w:t> </w:t>
      </w:r>
      <w:r w:rsidRPr="00E9724B">
        <w:rPr>
          <w:rFonts w:ascii="Tahoma" w:hAnsi="Tahoma" w:cs="Tahoma"/>
          <w:lang w:eastAsia="en-US"/>
        </w:rPr>
        <w:t xml:space="preserve">nadaljevanju: ponudbeni predračun), </w:t>
      </w:r>
      <w:bookmarkStart w:id="54" w:name="_Hlk237263751"/>
      <w:r w:rsidRPr="00E9724B">
        <w:rPr>
          <w:rFonts w:ascii="Tahoma" w:hAnsi="Tahoma" w:cs="Tahoma"/>
          <w:lang w:eastAsia="en-US"/>
        </w:rPr>
        <w:t xml:space="preserve">ki je kot Priloga št. </w:t>
      </w:r>
      <w:r w:rsidR="00F361CD">
        <w:rPr>
          <w:rFonts w:ascii="Tahoma" w:hAnsi="Tahoma" w:cs="Tahoma"/>
          <w:lang w:eastAsia="en-US"/>
        </w:rPr>
        <w:t>4</w:t>
      </w:r>
      <w:r w:rsidRPr="00E9724B">
        <w:rPr>
          <w:rFonts w:ascii="Tahoma" w:hAnsi="Tahoma" w:cs="Tahoma"/>
          <w:lang w:eastAsia="en-US"/>
        </w:rPr>
        <w:t xml:space="preserve"> sestavni del </w:t>
      </w:r>
      <w:bookmarkEnd w:id="54"/>
      <w:r w:rsidRPr="00E9724B">
        <w:rPr>
          <w:rFonts w:ascii="Tahoma" w:hAnsi="Tahoma" w:cs="Tahoma"/>
          <w:lang w:eastAsia="en-US"/>
        </w:rPr>
        <w:t xml:space="preserve">te pogodbe, </w:t>
      </w:r>
    </w:p>
    <w:p w14:paraId="21F728FC" w14:textId="098D8D00" w:rsidR="007A208C" w:rsidRPr="003A5679" w:rsidRDefault="007A208C" w:rsidP="00232070">
      <w:pPr>
        <w:keepNext/>
        <w:keepLines/>
        <w:numPr>
          <w:ilvl w:val="0"/>
          <w:numId w:val="49"/>
        </w:numPr>
        <w:tabs>
          <w:tab w:val="left" w:pos="709"/>
          <w:tab w:val="left" w:pos="1702"/>
        </w:tabs>
        <w:jc w:val="both"/>
        <w:rPr>
          <w:rFonts w:ascii="Tahoma" w:hAnsi="Tahoma" w:cs="Tahoma"/>
        </w:rPr>
      </w:pPr>
      <w:r w:rsidRPr="003A5679">
        <w:rPr>
          <w:rFonts w:ascii="Tahoma" w:hAnsi="Tahoma" w:cs="Tahoma"/>
        </w:rPr>
        <w:t>pisni sporazum, ki ureja skupne varstvene ukrepe za zagotavljanje varstva in zdravja pri delu, ki jih je potrebno upoštevati na lokaciji,</w:t>
      </w:r>
      <w:r w:rsidRPr="007A208C">
        <w:t xml:space="preserve"> </w:t>
      </w:r>
      <w:r w:rsidRPr="003A5679">
        <w:rPr>
          <w:rFonts w:ascii="Tahoma" w:hAnsi="Tahoma" w:cs="Tahoma"/>
        </w:rPr>
        <w:t xml:space="preserve">ki je kot Priloga št. </w:t>
      </w:r>
      <w:r w:rsidR="00F361CD" w:rsidRPr="003A5679">
        <w:rPr>
          <w:rFonts w:ascii="Tahoma" w:hAnsi="Tahoma" w:cs="Tahoma"/>
        </w:rPr>
        <w:t>5</w:t>
      </w:r>
      <w:r w:rsidRPr="003A5679">
        <w:rPr>
          <w:rFonts w:ascii="Tahoma" w:hAnsi="Tahoma" w:cs="Tahoma"/>
        </w:rPr>
        <w:t xml:space="preserve"> sestavni del te pogodbe</w:t>
      </w:r>
      <w:r w:rsidR="003A5679">
        <w:rPr>
          <w:rFonts w:ascii="Tahoma" w:hAnsi="Tahoma" w:cs="Tahoma"/>
        </w:rPr>
        <w:t>,</w:t>
      </w:r>
    </w:p>
    <w:p w14:paraId="21EC0FA9" w14:textId="77777777" w:rsidR="007A208C" w:rsidRPr="00D74CB7" w:rsidRDefault="007A208C" w:rsidP="00232070">
      <w:pPr>
        <w:keepNext/>
        <w:keepLines/>
        <w:numPr>
          <w:ilvl w:val="0"/>
          <w:numId w:val="49"/>
        </w:numPr>
        <w:tabs>
          <w:tab w:val="left" w:pos="709"/>
          <w:tab w:val="left" w:pos="1702"/>
        </w:tabs>
        <w:jc w:val="both"/>
        <w:rPr>
          <w:rFonts w:ascii="Tahoma" w:hAnsi="Tahoma" w:cs="Tahoma"/>
        </w:rPr>
      </w:pPr>
      <w:r w:rsidRPr="00D74CB7">
        <w:rPr>
          <w:rFonts w:ascii="Tahoma" w:hAnsi="Tahoma" w:cs="Tahoma"/>
        </w:rPr>
        <w:t>ostala relevantna dokumentacija.</w:t>
      </w:r>
    </w:p>
    <w:p w14:paraId="691FCA06" w14:textId="77777777" w:rsidR="007A208C" w:rsidRPr="00D74CB7" w:rsidRDefault="007A208C" w:rsidP="00232070">
      <w:pPr>
        <w:keepNext/>
        <w:keepLines/>
        <w:tabs>
          <w:tab w:val="left" w:pos="709"/>
          <w:tab w:val="left" w:pos="1702"/>
        </w:tabs>
        <w:rPr>
          <w:rFonts w:ascii="Tahoma" w:hAnsi="Tahoma" w:cs="Tahoma"/>
        </w:rPr>
      </w:pPr>
    </w:p>
    <w:p w14:paraId="37F10A50" w14:textId="04ADEE4A" w:rsidR="007A208C" w:rsidRPr="00D74CB7" w:rsidRDefault="007A208C" w:rsidP="00232070">
      <w:pPr>
        <w:keepNext/>
        <w:keepLines/>
        <w:tabs>
          <w:tab w:val="left" w:pos="709"/>
          <w:tab w:val="left" w:pos="1702"/>
        </w:tabs>
        <w:jc w:val="both"/>
        <w:rPr>
          <w:rFonts w:ascii="Tahoma" w:hAnsi="Tahoma" w:cs="Tahoma"/>
        </w:rPr>
      </w:pPr>
      <w:r w:rsidRPr="00D74CB7">
        <w:rPr>
          <w:rFonts w:ascii="Tahoma" w:hAnsi="Tahoma" w:cs="Tahoma"/>
        </w:rPr>
        <w:t xml:space="preserve">V primeru, če si vsebina zgoraj navedenih dokumentov nasprotuje in če volja </w:t>
      </w:r>
      <w:r>
        <w:rPr>
          <w:rFonts w:ascii="Tahoma" w:hAnsi="Tahoma" w:cs="Tahoma"/>
        </w:rPr>
        <w:t xml:space="preserve">pogodbenih </w:t>
      </w:r>
      <w:r w:rsidRPr="00D74CB7">
        <w:rPr>
          <w:rFonts w:ascii="Tahoma" w:hAnsi="Tahoma" w:cs="Tahoma"/>
        </w:rPr>
        <w:t xml:space="preserve">strank ni jasno izražena, za razlago volje </w:t>
      </w:r>
      <w:r>
        <w:rPr>
          <w:rFonts w:ascii="Tahoma" w:hAnsi="Tahoma" w:cs="Tahoma"/>
        </w:rPr>
        <w:t xml:space="preserve">pogodbenih </w:t>
      </w:r>
      <w:r w:rsidRPr="00D74CB7">
        <w:rPr>
          <w:rFonts w:ascii="Tahoma" w:hAnsi="Tahoma" w:cs="Tahoma"/>
        </w:rPr>
        <w:t xml:space="preserve">strank najprej veljajo določila </w:t>
      </w:r>
      <w:r>
        <w:rPr>
          <w:rFonts w:ascii="Tahoma" w:hAnsi="Tahoma" w:cs="Tahoma"/>
        </w:rPr>
        <w:t>te pogodbe</w:t>
      </w:r>
      <w:r w:rsidRPr="00D74CB7">
        <w:rPr>
          <w:rFonts w:ascii="Tahoma" w:hAnsi="Tahoma" w:cs="Tahoma"/>
        </w:rPr>
        <w:t>, potem pa dokumenti v vrstnem redu, kot si sledijo v tem členu.</w:t>
      </w:r>
    </w:p>
    <w:p w14:paraId="289881F8" w14:textId="77777777" w:rsidR="00926B2F" w:rsidRPr="00926B2F" w:rsidRDefault="00926B2F" w:rsidP="00232070">
      <w:pPr>
        <w:keepNext/>
        <w:keepLines/>
        <w:jc w:val="both"/>
        <w:rPr>
          <w:rFonts w:ascii="Tahoma" w:eastAsia="Frutiger" w:hAnsi="Tahoma" w:cs="Tahoma"/>
          <w:lang w:eastAsia="en-US"/>
        </w:rPr>
      </w:pPr>
    </w:p>
    <w:p w14:paraId="4C9A198F" w14:textId="74541B4D"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 xml:space="preserve">ODSTOP </w:t>
      </w:r>
      <w:r w:rsidR="00433105">
        <w:rPr>
          <w:rFonts w:ascii="Tahoma" w:eastAsia="Frutiger" w:hAnsi="Tahoma" w:cs="Tahoma"/>
          <w:b/>
          <w:lang w:eastAsia="en-US"/>
        </w:rPr>
        <w:t>IN</w:t>
      </w:r>
      <w:r w:rsidRPr="00926B2F">
        <w:rPr>
          <w:rFonts w:ascii="Tahoma" w:eastAsia="Frutiger" w:hAnsi="Tahoma" w:cs="Tahoma"/>
          <w:b/>
          <w:lang w:eastAsia="en-US"/>
        </w:rPr>
        <w:t xml:space="preserve"> </w:t>
      </w:r>
      <w:r w:rsidR="003D0F16" w:rsidRPr="00926B2F">
        <w:rPr>
          <w:rFonts w:ascii="Tahoma" w:eastAsia="Frutiger" w:hAnsi="Tahoma" w:cs="Tahoma"/>
          <w:b/>
          <w:lang w:eastAsia="en-US"/>
        </w:rPr>
        <w:t>ODPOVED</w:t>
      </w:r>
      <w:r w:rsidR="00433105">
        <w:rPr>
          <w:rFonts w:ascii="Tahoma" w:eastAsia="Frutiger" w:hAnsi="Tahoma" w:cs="Tahoma"/>
          <w:b/>
          <w:lang w:eastAsia="en-US"/>
        </w:rPr>
        <w:t xml:space="preserve"> OD </w:t>
      </w:r>
      <w:r w:rsidR="003D0F16" w:rsidRPr="00926B2F">
        <w:rPr>
          <w:rFonts w:ascii="Tahoma" w:eastAsia="Frutiger" w:hAnsi="Tahoma" w:cs="Tahoma"/>
          <w:b/>
          <w:lang w:eastAsia="en-US"/>
        </w:rPr>
        <w:t xml:space="preserve"> </w:t>
      </w:r>
      <w:r w:rsidRPr="00926B2F">
        <w:rPr>
          <w:rFonts w:ascii="Tahoma" w:eastAsia="Frutiger" w:hAnsi="Tahoma" w:cs="Tahoma"/>
          <w:b/>
          <w:lang w:eastAsia="en-US"/>
        </w:rPr>
        <w:t>POGODBE</w:t>
      </w:r>
    </w:p>
    <w:p w14:paraId="4ED372D1" w14:textId="77777777" w:rsidR="007C465A" w:rsidRPr="00926B2F" w:rsidRDefault="007C465A" w:rsidP="00232070">
      <w:pPr>
        <w:keepNext/>
        <w:keepLines/>
        <w:jc w:val="both"/>
        <w:rPr>
          <w:rFonts w:ascii="Tahoma" w:eastAsia="Frutiger" w:hAnsi="Tahoma" w:cs="Tahoma"/>
          <w:lang w:eastAsia="en-US"/>
        </w:rPr>
      </w:pPr>
    </w:p>
    <w:p w14:paraId="20E89D09"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16DD2555" w14:textId="77777777" w:rsidR="007C465A" w:rsidRPr="00926B2F" w:rsidRDefault="007C465A" w:rsidP="00232070">
      <w:pPr>
        <w:keepNext/>
        <w:keepLines/>
        <w:jc w:val="both"/>
        <w:rPr>
          <w:rFonts w:ascii="Tahoma" w:eastAsia="Frutiger" w:hAnsi="Tahoma" w:cs="Tahoma"/>
          <w:lang w:eastAsia="en-US"/>
        </w:rPr>
      </w:pPr>
    </w:p>
    <w:p w14:paraId="13F27A90" w14:textId="59A86024" w:rsidR="003D0F16" w:rsidRPr="00926B2F"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 xml:space="preserve">V primeru, da izvajalec ne izpolnjuje svojih pogodbenih obveznosti, jih ne izpolnjuje pravočasno, jih ne izpolnjuje v skladu s to pogodbo in/ali na dogovorjen način, ga bo naročnik  pisno opozoril in pozval k izpolnitvi njegovih obveznosti ter mu določil primeren rok za izpolnitev, ki ne bo daljši od tridesetih (30) dni. Če izvajalec ne upošteva pisnega opozorila naročnika, ima naročnik pravico odstopiti od pogodbe brez odpovednega roka in brez obveznosti do izvajalca. </w:t>
      </w:r>
    </w:p>
    <w:p w14:paraId="7736642A" w14:textId="4D7BE14C" w:rsidR="003D0F16" w:rsidRPr="00926B2F"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V primeru odstopa ima naročnik pravico unovčiti celotno finančno zavarovanje za dobro izvedbo pogodbenih obveznosti.</w:t>
      </w:r>
    </w:p>
    <w:p w14:paraId="6EF3F7A9" w14:textId="7E41D0D5" w:rsidR="003D0F16" w:rsidRPr="00926B2F"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Naročnik lahko od pogodbe odstopi in unovči finančno zavarovanje brez vnaprejšnjega opozorila in brez odpovednega roka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O odstopu od pogodbe bo naročnik izvajalca pisno obvestil s pošiljko poslano priporočeno po pošti. Pogodba preneha veljati, ko izvajalec prejme pisno obvestilo o odstopu od pogodbe.</w:t>
      </w:r>
    </w:p>
    <w:p w14:paraId="207108C1" w14:textId="7D157F9D" w:rsidR="003D0F16" w:rsidRPr="00926B2F"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Izvajalec ima pravico do odstopa od te pogodbe v primeru kršenja določil pogodbe s strani naročnika. V tem primeru pogodba preneha veljati, ko naročnik prejme pisno obvestilo o odstopu od pogodbe, z navedbo razloga za odstop, poslano priporočeno po pošti.</w:t>
      </w:r>
    </w:p>
    <w:p w14:paraId="0E159468" w14:textId="49DBA26E" w:rsidR="003D0F16" w:rsidRPr="00926B2F"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V primeru odstopa od pogodbe sta pogodbeni stranki dolžni do tedaj prevzete obveznosti izpolniti tako, kot je bilo to dogovorjeno pred odstopom.</w:t>
      </w:r>
    </w:p>
    <w:p w14:paraId="6CEB06A9" w14:textId="06B6FD46" w:rsidR="003D0F16" w:rsidRPr="00926B2F" w:rsidRDefault="003D0F16"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29354978" w14:textId="77777777" w:rsidR="003D0F16" w:rsidRPr="00926B2F" w:rsidRDefault="003D0F16" w:rsidP="00232070">
      <w:pPr>
        <w:keepNext/>
        <w:keepLines/>
        <w:spacing w:after="120"/>
        <w:jc w:val="both"/>
        <w:rPr>
          <w:rFonts w:ascii="Tahoma" w:eastAsia="Frutiger" w:hAnsi="Tahoma" w:cs="Tahoma"/>
          <w:lang w:eastAsia="en-US"/>
        </w:rPr>
      </w:pPr>
    </w:p>
    <w:p w14:paraId="7C503BC9" w14:textId="7CF6F992" w:rsidR="003D0F16" w:rsidRPr="00926B2F" w:rsidRDefault="003D0F16"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Vsaka pogodbena stranka ima pravico odpovedati </w:t>
      </w:r>
      <w:r w:rsidR="00480FDC" w:rsidRPr="00926B2F">
        <w:rPr>
          <w:rFonts w:ascii="Tahoma" w:eastAsia="Frutiger" w:hAnsi="Tahoma" w:cs="Tahoma"/>
          <w:lang w:eastAsia="en-US"/>
        </w:rPr>
        <w:t>pogodbo</w:t>
      </w:r>
      <w:r w:rsidRPr="00926B2F">
        <w:rPr>
          <w:rFonts w:ascii="Tahoma" w:eastAsia="Frutiger" w:hAnsi="Tahoma" w:cs="Tahoma"/>
          <w:lang w:eastAsia="en-US"/>
        </w:rPr>
        <w:t xml:space="preserve"> s trideset (30) dnevnim odpovednim rokom, če se okoliščine po sklenitvi pogodbe spremenijo tako, da sklenjena pogodba ne izraža več prave volje pogodbenih strank in pod pogojem, da so med pogodbenimi strankami poravnane zapadle obveznosti.</w:t>
      </w:r>
    </w:p>
    <w:p w14:paraId="2D127AE4" w14:textId="77777777" w:rsidR="003D0F16" w:rsidRPr="00926B2F" w:rsidRDefault="003D0F16" w:rsidP="00232070">
      <w:pPr>
        <w:keepNext/>
        <w:keepLines/>
        <w:jc w:val="both"/>
        <w:rPr>
          <w:rFonts w:ascii="Tahoma" w:eastAsia="Frutiger" w:hAnsi="Tahoma" w:cs="Tahoma"/>
          <w:lang w:eastAsia="en-US"/>
        </w:rPr>
      </w:pPr>
    </w:p>
    <w:p w14:paraId="5B903235" w14:textId="3D5B2C5E" w:rsidR="00480FDC" w:rsidRDefault="003D0F16" w:rsidP="00232070">
      <w:pPr>
        <w:keepNext/>
        <w:keepLines/>
        <w:spacing w:after="120"/>
        <w:jc w:val="both"/>
        <w:rPr>
          <w:rFonts w:ascii="Tahoma" w:eastAsia="Frutiger" w:hAnsi="Tahoma" w:cs="Tahoma"/>
          <w:lang w:eastAsia="en-US"/>
        </w:rPr>
      </w:pPr>
      <w:r w:rsidRPr="00926B2F">
        <w:rPr>
          <w:rFonts w:ascii="Tahoma" w:eastAsia="Frutiger" w:hAnsi="Tahoma" w:cs="Tahoma"/>
          <w:lang w:eastAsia="en-US"/>
        </w:rPr>
        <w:t xml:space="preserve">Odpoved mora biti sestavljena v pisni obliki in poslana drugi </w:t>
      </w:r>
      <w:r w:rsidR="00480FDC" w:rsidRPr="00926B2F">
        <w:rPr>
          <w:rFonts w:ascii="Tahoma" w:eastAsia="Frutiger" w:hAnsi="Tahoma" w:cs="Tahoma"/>
          <w:lang w:eastAsia="en-US"/>
        </w:rPr>
        <w:t xml:space="preserve">pogodbeni </w:t>
      </w:r>
      <w:r w:rsidRPr="00926B2F">
        <w:rPr>
          <w:rFonts w:ascii="Tahoma" w:eastAsia="Frutiger" w:hAnsi="Tahoma" w:cs="Tahoma"/>
          <w:lang w:eastAsia="en-US"/>
        </w:rPr>
        <w:t xml:space="preserve">stranki s priporočeno pošiljko po pošti. Odpovedni rok začne teči z dnem, ko druga </w:t>
      </w:r>
      <w:r w:rsidR="00480FDC" w:rsidRPr="00926B2F">
        <w:rPr>
          <w:rFonts w:ascii="Tahoma" w:eastAsia="Frutiger" w:hAnsi="Tahoma" w:cs="Tahoma"/>
          <w:lang w:eastAsia="en-US"/>
        </w:rPr>
        <w:t xml:space="preserve">pogodbena </w:t>
      </w:r>
      <w:r w:rsidRPr="00926B2F">
        <w:rPr>
          <w:rFonts w:ascii="Tahoma" w:eastAsia="Frutiger" w:hAnsi="Tahoma" w:cs="Tahoma"/>
          <w:lang w:eastAsia="en-US"/>
        </w:rPr>
        <w:t xml:space="preserve">stranka prejme pisno odpoved. V primeru, da </w:t>
      </w:r>
      <w:r w:rsidR="00480FDC" w:rsidRPr="00926B2F">
        <w:rPr>
          <w:rFonts w:ascii="Tahoma" w:eastAsia="Frutiger" w:hAnsi="Tahoma" w:cs="Tahoma"/>
          <w:lang w:eastAsia="en-US"/>
        </w:rPr>
        <w:t xml:space="preserve">pogodbena </w:t>
      </w:r>
      <w:r w:rsidRPr="00926B2F">
        <w:rPr>
          <w:rFonts w:ascii="Tahoma" w:eastAsia="Frutiger" w:hAnsi="Tahoma" w:cs="Tahoma"/>
          <w:lang w:eastAsia="en-US"/>
        </w:rPr>
        <w:t>stranka ne prevzame priporočene pošiljke</w:t>
      </w:r>
      <w:r w:rsidR="00275230">
        <w:rPr>
          <w:rFonts w:ascii="Tahoma" w:eastAsia="Frutiger" w:hAnsi="Tahoma" w:cs="Tahoma"/>
          <w:lang w:eastAsia="en-US"/>
        </w:rPr>
        <w:t>,</w:t>
      </w:r>
      <w:r w:rsidRPr="00926B2F">
        <w:rPr>
          <w:rFonts w:ascii="Tahoma" w:eastAsia="Frutiger" w:hAnsi="Tahoma" w:cs="Tahoma"/>
          <w:lang w:eastAsia="en-US"/>
        </w:rPr>
        <w:t xml:space="preserve"> se šteje, da je odpoved vročena naslovniku po preteku petnajstih (15) dni od dneva oddaje priporočene pošiljke na pošto na</w:t>
      </w:r>
      <w:r w:rsidR="003A5679">
        <w:rPr>
          <w:rFonts w:ascii="Tahoma" w:eastAsia="Frutiger" w:hAnsi="Tahoma" w:cs="Tahoma"/>
          <w:lang w:eastAsia="en-US"/>
        </w:rPr>
        <w:t xml:space="preserve"> uradni naslov izvajalca.</w:t>
      </w:r>
      <w:r w:rsidRPr="00926B2F">
        <w:rPr>
          <w:rFonts w:ascii="Tahoma" w:eastAsia="Frutiger" w:hAnsi="Tahoma" w:cs="Tahoma"/>
          <w:lang w:eastAsia="en-US"/>
        </w:rPr>
        <w:t xml:space="preserve"> Izvajalec se v času odpovedi medsebojnega </w:t>
      </w:r>
      <w:r w:rsidR="00480FDC" w:rsidRPr="00926B2F">
        <w:rPr>
          <w:rFonts w:ascii="Tahoma" w:eastAsia="Frutiger" w:hAnsi="Tahoma" w:cs="Tahoma"/>
          <w:lang w:eastAsia="en-US"/>
        </w:rPr>
        <w:t xml:space="preserve">pogodbenega </w:t>
      </w:r>
      <w:r w:rsidRPr="00926B2F">
        <w:rPr>
          <w:rFonts w:ascii="Tahoma" w:eastAsia="Frutiger" w:hAnsi="Tahoma" w:cs="Tahoma"/>
          <w:lang w:eastAsia="en-US"/>
        </w:rPr>
        <w:t xml:space="preserve">razmerja obvezuje izvajati storitve iz </w:t>
      </w:r>
      <w:r w:rsidR="00480FDC" w:rsidRPr="00926B2F">
        <w:rPr>
          <w:rFonts w:ascii="Tahoma" w:eastAsia="Frutiger" w:hAnsi="Tahoma" w:cs="Tahoma"/>
          <w:lang w:eastAsia="en-US"/>
        </w:rPr>
        <w:t>pogodbe</w:t>
      </w:r>
      <w:r w:rsidRPr="00926B2F">
        <w:rPr>
          <w:rFonts w:ascii="Tahoma" w:eastAsia="Frutiger" w:hAnsi="Tahoma" w:cs="Tahoma"/>
          <w:lang w:eastAsia="en-US"/>
        </w:rPr>
        <w:t xml:space="preserve"> do izteka odpovednega roka, pri čemer se naročnik in izvajalec lahko pisno sporazumeta za drugačen, tj. daljši ali krajši odpovedni rok.  </w:t>
      </w:r>
    </w:p>
    <w:p w14:paraId="5B8554B9" w14:textId="77777777" w:rsidR="000A7F91" w:rsidRDefault="000A7F91" w:rsidP="00232070">
      <w:pPr>
        <w:keepNext/>
        <w:keepLines/>
        <w:spacing w:after="120"/>
        <w:jc w:val="both"/>
        <w:rPr>
          <w:rFonts w:ascii="Tahoma" w:eastAsia="Frutiger" w:hAnsi="Tahoma" w:cs="Tahoma"/>
          <w:lang w:eastAsia="en-US"/>
        </w:rPr>
      </w:pPr>
    </w:p>
    <w:p w14:paraId="7484E236" w14:textId="77777777" w:rsidR="000A7F91" w:rsidRDefault="000A7F91" w:rsidP="00232070">
      <w:pPr>
        <w:keepNext/>
        <w:keepLines/>
        <w:spacing w:after="120"/>
        <w:jc w:val="both"/>
        <w:rPr>
          <w:rFonts w:ascii="Tahoma" w:eastAsia="Frutiger" w:hAnsi="Tahoma" w:cs="Tahoma"/>
          <w:lang w:eastAsia="en-US"/>
        </w:rPr>
      </w:pPr>
    </w:p>
    <w:p w14:paraId="4638D097" w14:textId="77777777" w:rsidR="000A7F91" w:rsidRPr="00926B2F" w:rsidRDefault="000A7F91" w:rsidP="00232070">
      <w:pPr>
        <w:keepNext/>
        <w:keepLines/>
        <w:spacing w:after="120"/>
        <w:jc w:val="both"/>
        <w:rPr>
          <w:rFonts w:ascii="Tahoma" w:eastAsia="Frutiger" w:hAnsi="Tahoma" w:cs="Tahoma"/>
          <w:lang w:eastAsia="en-US"/>
        </w:rPr>
      </w:pPr>
    </w:p>
    <w:p w14:paraId="1C234A6B" w14:textId="2BD754AA" w:rsidR="003D0F16" w:rsidRPr="00926B2F" w:rsidRDefault="003D0F16"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6688D1CC" w14:textId="77777777" w:rsidR="003D0F16" w:rsidRPr="00926B2F" w:rsidRDefault="003D0F16" w:rsidP="00232070">
      <w:pPr>
        <w:keepNext/>
        <w:keepLines/>
        <w:jc w:val="both"/>
        <w:rPr>
          <w:rFonts w:ascii="Tahoma" w:eastAsia="Frutiger" w:hAnsi="Tahoma" w:cs="Tahoma"/>
          <w:lang w:eastAsia="en-US"/>
        </w:rPr>
      </w:pPr>
    </w:p>
    <w:p w14:paraId="6B4AFC48" w14:textId="5B5F62D2" w:rsidR="003D0F16" w:rsidRPr="00926B2F" w:rsidRDefault="003D0F16" w:rsidP="00232070">
      <w:pPr>
        <w:keepNext/>
        <w:keepLines/>
        <w:jc w:val="both"/>
        <w:rPr>
          <w:rFonts w:ascii="Tahoma" w:eastAsia="Frutiger" w:hAnsi="Tahoma" w:cs="Tahoma"/>
          <w:lang w:eastAsia="en-US"/>
        </w:rPr>
      </w:pPr>
      <w:r w:rsidRPr="00926B2F">
        <w:rPr>
          <w:rFonts w:ascii="Tahoma" w:eastAsia="Frutiger" w:hAnsi="Tahoma" w:cs="Tahoma"/>
          <w:lang w:eastAsia="en-US"/>
        </w:rPr>
        <w:t>Med veljavnostjo pogodbe lahko naročnik, ne glede na določbe zakona, ki ureja obligacijska razmerja, od pogodbe odstopi tudi v primerih iz 96. člena ZJN-3.</w:t>
      </w:r>
    </w:p>
    <w:p w14:paraId="36BD4F2B" w14:textId="77777777" w:rsidR="003D0F16" w:rsidRPr="00926B2F" w:rsidRDefault="003D0F16" w:rsidP="00232070">
      <w:pPr>
        <w:keepNext/>
        <w:keepLines/>
        <w:jc w:val="both"/>
        <w:rPr>
          <w:rFonts w:ascii="Tahoma" w:eastAsia="Frutiger" w:hAnsi="Tahoma" w:cs="Tahoma"/>
          <w:lang w:eastAsia="en-US"/>
        </w:rPr>
      </w:pPr>
    </w:p>
    <w:p w14:paraId="79CA711F" w14:textId="07B51177" w:rsidR="00613948" w:rsidRPr="00926B2F" w:rsidRDefault="003D0F16" w:rsidP="00232070">
      <w:pPr>
        <w:keepNext/>
        <w:keepLines/>
        <w:jc w:val="both"/>
        <w:rPr>
          <w:rFonts w:ascii="Tahoma" w:eastAsia="Frutiger" w:hAnsi="Tahoma" w:cs="Tahoma"/>
          <w:lang w:eastAsia="en-US"/>
        </w:rPr>
      </w:pPr>
      <w:r w:rsidRPr="00926B2F">
        <w:rPr>
          <w:rFonts w:ascii="Tahoma" w:eastAsia="Frutiger" w:hAnsi="Tahoma" w:cs="Tahoma"/>
          <w:lang w:eastAsia="en-US"/>
        </w:rPr>
        <w:t>V primeru, da naročnik v času izvajanja pogodbenih obveznosti ugotovi, da je izvajalec posredoval naročniku neresnične podatke, ki so v postopku oddaje javnega naročila odločilno vplivali na izbiro izvajalca</w:t>
      </w:r>
      <w:r w:rsidR="0073503A">
        <w:rPr>
          <w:rFonts w:ascii="Tahoma" w:eastAsia="Frutiger" w:hAnsi="Tahoma" w:cs="Tahoma"/>
          <w:lang w:eastAsia="en-US"/>
        </w:rPr>
        <w:t>,</w:t>
      </w:r>
      <w:r w:rsidRPr="00926B2F">
        <w:rPr>
          <w:rFonts w:ascii="Tahoma" w:eastAsia="Frutiger" w:hAnsi="Tahoma" w:cs="Tahoma"/>
          <w:lang w:eastAsia="en-US"/>
        </w:rPr>
        <w:t xml:space="preserve"> ali neustrezen predmet pogodbe, lahko naročnik nemudoma odstopi od te pogodbe brez kakršnihkoli obveznosti do izvajalca ter je upravičen do povračila vseh škod in stroškov, ki so zaradi tega nastali, poleg tega pa je upravičen tudi unovčiti finančno zavarovanje za</w:t>
      </w:r>
      <w:r w:rsidR="00B028F2" w:rsidRPr="00926B2F">
        <w:rPr>
          <w:rFonts w:ascii="Tahoma" w:eastAsia="Frutiger" w:hAnsi="Tahoma" w:cs="Tahoma"/>
          <w:lang w:eastAsia="en-US"/>
        </w:rPr>
        <w:t xml:space="preserve"> </w:t>
      </w:r>
      <w:r w:rsidRPr="00926B2F">
        <w:rPr>
          <w:rFonts w:ascii="Tahoma" w:eastAsia="Frutiger" w:hAnsi="Tahoma" w:cs="Tahoma"/>
          <w:lang w:eastAsia="en-US"/>
        </w:rPr>
        <w:t>dobr</w:t>
      </w:r>
      <w:r w:rsidR="00B028F2" w:rsidRPr="00926B2F">
        <w:rPr>
          <w:rFonts w:ascii="Tahoma" w:eastAsia="Frutiger" w:hAnsi="Tahoma" w:cs="Tahoma"/>
          <w:lang w:eastAsia="en-US"/>
        </w:rPr>
        <w:t>o</w:t>
      </w:r>
      <w:r w:rsidRPr="00926B2F">
        <w:rPr>
          <w:rFonts w:ascii="Tahoma" w:eastAsia="Frutiger" w:hAnsi="Tahoma" w:cs="Tahoma"/>
          <w:lang w:eastAsia="en-US"/>
        </w:rPr>
        <w:t xml:space="preserve"> izvedb</w:t>
      </w:r>
      <w:r w:rsidR="00B028F2" w:rsidRPr="00926B2F">
        <w:rPr>
          <w:rFonts w:ascii="Tahoma" w:eastAsia="Frutiger" w:hAnsi="Tahoma" w:cs="Tahoma"/>
          <w:lang w:eastAsia="en-US"/>
        </w:rPr>
        <w:t xml:space="preserve">o pogodbenih </w:t>
      </w:r>
      <w:r w:rsidRPr="00926B2F">
        <w:rPr>
          <w:rFonts w:ascii="Tahoma" w:eastAsia="Frutiger" w:hAnsi="Tahoma" w:cs="Tahoma"/>
          <w:lang w:eastAsia="en-US"/>
        </w:rPr>
        <w:t>obveznosti</w:t>
      </w:r>
      <w:r w:rsidR="00B028F2" w:rsidRPr="00926B2F">
        <w:rPr>
          <w:rFonts w:ascii="Tahoma" w:eastAsia="Frutiger" w:hAnsi="Tahoma" w:cs="Tahoma"/>
          <w:lang w:eastAsia="en-US"/>
        </w:rPr>
        <w:t>.</w:t>
      </w:r>
    </w:p>
    <w:p w14:paraId="2B786507" w14:textId="77777777" w:rsidR="00D555D0" w:rsidRPr="00926B2F" w:rsidRDefault="00D555D0" w:rsidP="00232070">
      <w:pPr>
        <w:keepNext/>
        <w:keepLines/>
        <w:jc w:val="both"/>
        <w:rPr>
          <w:rFonts w:ascii="Tahoma" w:eastAsia="Frutiger" w:hAnsi="Tahoma" w:cs="Tahoma"/>
          <w:lang w:eastAsia="en-US"/>
        </w:rPr>
      </w:pPr>
    </w:p>
    <w:p w14:paraId="76E8DD63"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RAZVEZNI POGOJ</w:t>
      </w:r>
    </w:p>
    <w:p w14:paraId="5E821C3E" w14:textId="77777777" w:rsidR="007C465A" w:rsidRPr="00926B2F" w:rsidRDefault="007C465A" w:rsidP="00232070">
      <w:pPr>
        <w:pStyle w:val="Odstavekseznama"/>
        <w:keepNext/>
        <w:keepLines/>
        <w:ind w:left="426"/>
        <w:rPr>
          <w:rFonts w:ascii="Tahoma" w:eastAsia="Frutiger" w:hAnsi="Tahoma" w:cs="Tahoma"/>
          <w:b/>
          <w:lang w:eastAsia="en-US"/>
        </w:rPr>
      </w:pPr>
    </w:p>
    <w:p w14:paraId="40826B56"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665CA2E6" w14:textId="77777777" w:rsidR="007C465A" w:rsidRPr="00926B2F" w:rsidRDefault="007C465A" w:rsidP="00232070">
      <w:pPr>
        <w:keepNext/>
        <w:keepLines/>
        <w:jc w:val="both"/>
        <w:rPr>
          <w:rFonts w:ascii="Tahoma" w:eastAsia="Frutiger" w:hAnsi="Tahoma" w:cs="Tahoma"/>
          <w:lang w:eastAsia="en-US"/>
        </w:rPr>
      </w:pPr>
    </w:p>
    <w:p w14:paraId="0AE23789" w14:textId="4DB4BE3D" w:rsidR="007C465A" w:rsidRPr="00926B2F" w:rsidRDefault="00082ABE" w:rsidP="00232070">
      <w:pPr>
        <w:keepNext/>
        <w:keepLines/>
        <w:spacing w:after="120"/>
        <w:jc w:val="both"/>
        <w:rPr>
          <w:rFonts w:ascii="Tahoma" w:hAnsi="Tahoma" w:cs="Tahoma"/>
        </w:rPr>
      </w:pPr>
      <w:r w:rsidRPr="00926B2F">
        <w:rPr>
          <w:rFonts w:ascii="Tahoma" w:hAnsi="Tahoma" w:cs="Tahoma"/>
        </w:rPr>
        <w:t>P</w:t>
      </w:r>
      <w:r w:rsidR="007C465A" w:rsidRPr="00926B2F">
        <w:rPr>
          <w:rFonts w:ascii="Tahoma" w:hAnsi="Tahoma" w:cs="Tahoma"/>
        </w:rPr>
        <w:t>ogodba je sklenjena pod razveznim pogojem, ki se uresniči v primeru izpolnitve ene od naslednjih okoliščin:</w:t>
      </w:r>
    </w:p>
    <w:p w14:paraId="23793E6A" w14:textId="77777777" w:rsidR="007C465A" w:rsidRPr="00926B2F" w:rsidRDefault="007C465A" w:rsidP="00232070">
      <w:pPr>
        <w:pStyle w:val="Odstavekseznama"/>
        <w:keepNext/>
        <w:keepLines/>
        <w:numPr>
          <w:ilvl w:val="0"/>
          <w:numId w:val="6"/>
        </w:numPr>
        <w:jc w:val="both"/>
        <w:rPr>
          <w:rFonts w:ascii="Tahoma" w:hAnsi="Tahoma" w:cs="Tahoma"/>
        </w:rPr>
      </w:pPr>
      <w:r w:rsidRPr="00926B2F">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7D5C3275" w14:textId="77777777" w:rsidR="007C465A" w:rsidRPr="00926B2F" w:rsidRDefault="007C465A" w:rsidP="00232070">
      <w:pPr>
        <w:pStyle w:val="Odstavekseznama"/>
        <w:keepNext/>
        <w:keepLines/>
        <w:numPr>
          <w:ilvl w:val="0"/>
          <w:numId w:val="6"/>
        </w:numPr>
        <w:jc w:val="both"/>
        <w:rPr>
          <w:rFonts w:ascii="Tahoma" w:hAnsi="Tahoma" w:cs="Tahoma"/>
        </w:rPr>
      </w:pPr>
      <w:r w:rsidRPr="00926B2F">
        <w:rPr>
          <w:rFonts w:ascii="Tahoma" w:hAnsi="Tahoma" w:cs="Tahoma"/>
        </w:rPr>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08BD6C" w14:textId="77777777" w:rsidR="007C465A" w:rsidRPr="00926B2F" w:rsidRDefault="007C465A" w:rsidP="00232070">
      <w:pPr>
        <w:keepNext/>
        <w:keepLines/>
        <w:jc w:val="both"/>
        <w:rPr>
          <w:rFonts w:ascii="Tahoma" w:hAnsi="Tahoma" w:cs="Tahoma"/>
        </w:rPr>
      </w:pPr>
    </w:p>
    <w:p w14:paraId="4B57A915" w14:textId="77777777" w:rsidR="007C465A" w:rsidRPr="00926B2F" w:rsidRDefault="007C465A" w:rsidP="00232070">
      <w:pPr>
        <w:keepNext/>
        <w:keepLines/>
        <w:jc w:val="both"/>
        <w:rPr>
          <w:rFonts w:ascii="Tahoma" w:hAnsi="Tahoma" w:cs="Tahoma"/>
        </w:rPr>
      </w:pPr>
      <w:r w:rsidRPr="00926B2F">
        <w:rPr>
          <w:rFonts w:ascii="Tahoma" w:hAnsi="Tahoma" w:cs="Tahoma"/>
        </w:rPr>
        <w:t xml:space="preserve">V primeru seznanitve naročnika s kršitvijo mora ta o tem obvestiti izvajalca v desetih (10) dneh. </w:t>
      </w:r>
    </w:p>
    <w:p w14:paraId="7CFE6417" w14:textId="77777777" w:rsidR="007C465A" w:rsidRPr="00926B2F" w:rsidRDefault="007C465A" w:rsidP="00232070">
      <w:pPr>
        <w:keepNext/>
        <w:keepLines/>
        <w:jc w:val="both"/>
        <w:rPr>
          <w:rFonts w:ascii="Tahoma" w:hAnsi="Tahoma" w:cs="Tahoma"/>
        </w:rPr>
      </w:pPr>
    </w:p>
    <w:p w14:paraId="4652C1EA" w14:textId="77777777" w:rsidR="007C465A" w:rsidRPr="00926B2F" w:rsidRDefault="007C465A" w:rsidP="00232070">
      <w:pPr>
        <w:keepNext/>
        <w:keepLines/>
        <w:jc w:val="both"/>
        <w:rPr>
          <w:rFonts w:ascii="Tahoma" w:hAnsi="Tahoma" w:cs="Tahoma"/>
        </w:rPr>
      </w:pPr>
      <w:r w:rsidRPr="00926B2F">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E5F5B6" w14:textId="77777777" w:rsidR="007C465A" w:rsidRPr="00926B2F" w:rsidRDefault="007C465A" w:rsidP="00232070">
      <w:pPr>
        <w:keepNext/>
        <w:keepLines/>
        <w:jc w:val="both"/>
        <w:rPr>
          <w:rFonts w:ascii="Tahoma" w:hAnsi="Tahoma" w:cs="Tahoma"/>
        </w:rPr>
      </w:pPr>
    </w:p>
    <w:p w14:paraId="641040CD" w14:textId="77777777" w:rsidR="007C465A" w:rsidRPr="00926B2F" w:rsidRDefault="007C465A" w:rsidP="00232070">
      <w:pPr>
        <w:keepNext/>
        <w:keepLines/>
        <w:jc w:val="both"/>
        <w:rPr>
          <w:rFonts w:ascii="Tahoma" w:hAnsi="Tahoma" w:cs="Tahoma"/>
        </w:rPr>
      </w:pPr>
      <w:r w:rsidRPr="00926B2F">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926B2F">
        <w:rPr>
          <w:rFonts w:ascii="Tahoma" w:hAnsi="Tahoma" w:cs="Tahoma"/>
        </w:rPr>
        <w:t>podizvajanje</w:t>
      </w:r>
      <w:proofErr w:type="spellEnd"/>
      <w:r w:rsidRPr="00926B2F">
        <w:rPr>
          <w:rFonts w:ascii="Tahoma" w:hAnsi="Tahoma" w:cs="Tahoma"/>
        </w:rPr>
        <w:t xml:space="preserve"> temu podizvajalcu, če ta zamenjava ali prevzem ne pomeni bistvene spremembe pogodbe. </w:t>
      </w:r>
    </w:p>
    <w:p w14:paraId="5E92D1B6" w14:textId="77777777" w:rsidR="007C465A" w:rsidRPr="00926B2F" w:rsidRDefault="007C465A" w:rsidP="00232070">
      <w:pPr>
        <w:keepNext/>
        <w:keepLines/>
        <w:jc w:val="both"/>
        <w:rPr>
          <w:rFonts w:ascii="Tahoma" w:hAnsi="Tahoma" w:cs="Tahoma"/>
        </w:rPr>
      </w:pPr>
    </w:p>
    <w:p w14:paraId="418419C5" w14:textId="1825C58B" w:rsidR="007C465A" w:rsidRPr="00926B2F" w:rsidRDefault="007C465A" w:rsidP="00232070">
      <w:pPr>
        <w:keepNext/>
        <w:keepLines/>
        <w:jc w:val="both"/>
        <w:rPr>
          <w:rFonts w:ascii="Tahoma" w:hAnsi="Tahoma" w:cs="Tahoma"/>
        </w:rPr>
      </w:pPr>
      <w:r w:rsidRPr="00926B2F">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w:t>
      </w:r>
    </w:p>
    <w:p w14:paraId="03DD6E91" w14:textId="77777777" w:rsidR="007C465A" w:rsidRPr="00926B2F" w:rsidRDefault="007C465A" w:rsidP="00232070">
      <w:pPr>
        <w:keepNext/>
        <w:keepLines/>
        <w:jc w:val="both"/>
        <w:rPr>
          <w:rFonts w:ascii="Tahoma" w:hAnsi="Tahoma" w:cs="Tahoma"/>
        </w:rPr>
      </w:pPr>
    </w:p>
    <w:p w14:paraId="60E7558A" w14:textId="77777777" w:rsidR="007C465A" w:rsidRPr="00926B2F" w:rsidRDefault="007C465A" w:rsidP="00232070">
      <w:pPr>
        <w:keepNext/>
        <w:keepLines/>
        <w:tabs>
          <w:tab w:val="left" w:pos="1418"/>
          <w:tab w:val="left" w:pos="1702"/>
        </w:tabs>
        <w:jc w:val="both"/>
        <w:rPr>
          <w:rFonts w:ascii="Tahoma" w:hAnsi="Tahoma" w:cs="Tahoma"/>
        </w:rPr>
      </w:pPr>
      <w:r w:rsidRPr="00926B2F">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1011D14" w14:textId="77777777" w:rsidR="000A7F91" w:rsidRDefault="000A7F91" w:rsidP="00232070">
      <w:pPr>
        <w:keepNext/>
        <w:keepLines/>
        <w:jc w:val="both"/>
        <w:rPr>
          <w:rFonts w:ascii="Tahoma" w:eastAsia="Frutiger" w:hAnsi="Tahoma" w:cs="Tahoma"/>
          <w:b/>
          <w:lang w:eastAsia="en-US"/>
        </w:rPr>
      </w:pPr>
    </w:p>
    <w:p w14:paraId="42A0DF59" w14:textId="77777777" w:rsidR="000A7F91" w:rsidRDefault="000A7F91" w:rsidP="00232070">
      <w:pPr>
        <w:keepNext/>
        <w:keepLines/>
        <w:jc w:val="both"/>
        <w:rPr>
          <w:rFonts w:ascii="Tahoma" w:eastAsia="Frutiger" w:hAnsi="Tahoma" w:cs="Tahoma"/>
          <w:b/>
          <w:lang w:eastAsia="en-US"/>
        </w:rPr>
      </w:pPr>
    </w:p>
    <w:p w14:paraId="4E74DBF7" w14:textId="77777777" w:rsidR="000A7F91" w:rsidRDefault="000A7F91" w:rsidP="00232070">
      <w:pPr>
        <w:keepNext/>
        <w:keepLines/>
        <w:jc w:val="both"/>
        <w:rPr>
          <w:rFonts w:ascii="Tahoma" w:eastAsia="Frutiger" w:hAnsi="Tahoma" w:cs="Tahoma"/>
          <w:b/>
          <w:lang w:eastAsia="en-US"/>
        </w:rPr>
      </w:pPr>
    </w:p>
    <w:p w14:paraId="2657BBE7" w14:textId="77777777" w:rsidR="000A7F91" w:rsidRDefault="000A7F91" w:rsidP="00232070">
      <w:pPr>
        <w:keepNext/>
        <w:keepLines/>
        <w:jc w:val="both"/>
        <w:rPr>
          <w:rFonts w:ascii="Tahoma" w:eastAsia="Frutiger" w:hAnsi="Tahoma" w:cs="Tahoma"/>
          <w:b/>
          <w:lang w:eastAsia="en-US"/>
        </w:rPr>
      </w:pPr>
    </w:p>
    <w:p w14:paraId="6BB275C4" w14:textId="77777777" w:rsidR="000A7F91" w:rsidRDefault="000A7F91" w:rsidP="00232070">
      <w:pPr>
        <w:keepNext/>
        <w:keepLines/>
        <w:jc w:val="both"/>
        <w:rPr>
          <w:rFonts w:ascii="Tahoma" w:eastAsia="Frutiger" w:hAnsi="Tahoma" w:cs="Tahoma"/>
          <w:b/>
          <w:lang w:eastAsia="en-US"/>
        </w:rPr>
      </w:pPr>
    </w:p>
    <w:p w14:paraId="5E1407C9" w14:textId="77777777" w:rsidR="000A7F91" w:rsidRDefault="000A7F91" w:rsidP="00232070">
      <w:pPr>
        <w:keepNext/>
        <w:keepLines/>
        <w:jc w:val="both"/>
        <w:rPr>
          <w:rFonts w:ascii="Tahoma" w:eastAsia="Frutiger" w:hAnsi="Tahoma" w:cs="Tahoma"/>
          <w:b/>
          <w:lang w:eastAsia="en-US"/>
        </w:rPr>
      </w:pPr>
    </w:p>
    <w:p w14:paraId="3CB4A71E" w14:textId="77777777" w:rsidR="000A7F91" w:rsidRDefault="000A7F91" w:rsidP="00232070">
      <w:pPr>
        <w:keepNext/>
        <w:keepLines/>
        <w:jc w:val="both"/>
        <w:rPr>
          <w:rFonts w:ascii="Tahoma" w:eastAsia="Frutiger" w:hAnsi="Tahoma" w:cs="Tahoma"/>
          <w:b/>
          <w:lang w:eastAsia="en-US"/>
        </w:rPr>
      </w:pPr>
    </w:p>
    <w:p w14:paraId="3CE951D1" w14:textId="77777777" w:rsidR="007C465A" w:rsidRPr="00926B2F" w:rsidRDefault="007C465A"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lastRenderedPageBreak/>
        <w:t xml:space="preserve">PROTIKORUPCIJSKA KLAVZULA </w:t>
      </w:r>
    </w:p>
    <w:p w14:paraId="5DF490D2" w14:textId="77777777" w:rsidR="007C465A" w:rsidRPr="00926B2F" w:rsidRDefault="007C465A" w:rsidP="00232070">
      <w:pPr>
        <w:pStyle w:val="Odstavekseznama"/>
        <w:keepNext/>
        <w:keepLines/>
        <w:ind w:left="426"/>
        <w:rPr>
          <w:rFonts w:ascii="Tahoma" w:eastAsia="Frutiger" w:hAnsi="Tahoma" w:cs="Tahoma"/>
          <w:b/>
          <w:lang w:eastAsia="en-US"/>
        </w:rPr>
      </w:pPr>
    </w:p>
    <w:p w14:paraId="0A64B696"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 xml:space="preserve">člen </w:t>
      </w:r>
    </w:p>
    <w:p w14:paraId="54BD5A5A" w14:textId="77777777" w:rsidR="007C465A" w:rsidRPr="00926B2F" w:rsidRDefault="007C465A" w:rsidP="00232070">
      <w:pPr>
        <w:keepNext/>
        <w:keepLines/>
        <w:jc w:val="both"/>
        <w:rPr>
          <w:rFonts w:ascii="Tahoma" w:eastAsia="Frutiger" w:hAnsi="Tahoma" w:cs="Tahoma"/>
          <w:lang w:eastAsia="en-US"/>
        </w:rPr>
      </w:pPr>
    </w:p>
    <w:p w14:paraId="7F4021EE"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A62B599" w14:textId="77777777" w:rsidR="007C465A" w:rsidRPr="00926B2F" w:rsidRDefault="007C465A" w:rsidP="00232070">
      <w:pPr>
        <w:keepNext/>
        <w:keepLines/>
        <w:jc w:val="both"/>
        <w:rPr>
          <w:rFonts w:ascii="Tahoma" w:eastAsia="Frutiger" w:hAnsi="Tahoma" w:cs="Tahoma"/>
          <w:lang w:eastAsia="en-US"/>
        </w:rPr>
      </w:pPr>
    </w:p>
    <w:p w14:paraId="17DD9E74" w14:textId="20D323CC"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F11184F" w14:textId="77777777" w:rsidR="005A0818" w:rsidRPr="00926B2F" w:rsidRDefault="005A0818" w:rsidP="00232070">
      <w:pPr>
        <w:keepNext/>
        <w:keepLines/>
        <w:jc w:val="both"/>
        <w:rPr>
          <w:rFonts w:ascii="Tahoma" w:eastAsia="Frutiger" w:hAnsi="Tahoma" w:cs="Tahoma"/>
          <w:lang w:eastAsia="en-US"/>
        </w:rPr>
      </w:pPr>
    </w:p>
    <w:p w14:paraId="32E66374" w14:textId="77777777" w:rsidR="00D555D0" w:rsidRPr="00926B2F" w:rsidRDefault="00D555D0"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KRŠITEV PRAVIC TRETJE OSEBE</w:t>
      </w:r>
    </w:p>
    <w:p w14:paraId="4B822D36" w14:textId="77777777" w:rsidR="00D555D0" w:rsidRPr="00926B2F" w:rsidRDefault="00D555D0" w:rsidP="00232070">
      <w:pPr>
        <w:keepNext/>
        <w:keepLines/>
        <w:ind w:right="-2"/>
        <w:jc w:val="center"/>
        <w:rPr>
          <w:rFonts w:cs="Tahoma"/>
          <w:b/>
        </w:rPr>
      </w:pPr>
    </w:p>
    <w:p w14:paraId="5C0D42D0" w14:textId="77777777" w:rsidR="00D555D0" w:rsidRPr="00926B2F" w:rsidRDefault="00D555D0"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03C9095F" w14:textId="77777777" w:rsidR="00D555D0" w:rsidRPr="00926B2F" w:rsidRDefault="00D555D0" w:rsidP="00232070">
      <w:pPr>
        <w:keepNext/>
        <w:keepLines/>
        <w:ind w:right="-2"/>
        <w:jc w:val="center"/>
        <w:rPr>
          <w:rFonts w:cs="Tahoma"/>
        </w:rPr>
      </w:pPr>
    </w:p>
    <w:p w14:paraId="527932E3" w14:textId="77777777" w:rsidR="00D555D0" w:rsidRPr="00926B2F" w:rsidRDefault="00D555D0" w:rsidP="00232070">
      <w:pPr>
        <w:keepNext/>
        <w:keepLines/>
        <w:jc w:val="both"/>
        <w:rPr>
          <w:rFonts w:ascii="Tahoma" w:eastAsia="Frutiger" w:hAnsi="Tahoma" w:cs="Tahoma"/>
          <w:lang w:eastAsia="en-US"/>
        </w:rPr>
      </w:pPr>
      <w:r w:rsidRPr="00926B2F">
        <w:rPr>
          <w:rFonts w:ascii="Tahoma" w:eastAsia="Frutiger" w:hAnsi="Tahoma" w:cs="Tahoma"/>
          <w:lang w:eastAsia="en-US"/>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0EA22335" w14:textId="77777777" w:rsidR="00D555D0" w:rsidRPr="00926B2F" w:rsidRDefault="00D555D0" w:rsidP="00232070">
      <w:pPr>
        <w:keepNext/>
        <w:keepLines/>
        <w:jc w:val="both"/>
        <w:rPr>
          <w:rFonts w:ascii="Tahoma" w:eastAsia="Frutiger" w:hAnsi="Tahoma" w:cs="Tahoma"/>
          <w:lang w:eastAsia="en-US"/>
        </w:rPr>
      </w:pPr>
    </w:p>
    <w:p w14:paraId="7D2D5B94" w14:textId="77777777" w:rsidR="00D555D0" w:rsidRPr="00926B2F" w:rsidRDefault="00D555D0" w:rsidP="00232070">
      <w:pPr>
        <w:keepNext/>
        <w:keepLines/>
        <w:jc w:val="both"/>
        <w:rPr>
          <w:rFonts w:ascii="Tahoma" w:eastAsia="Frutiger" w:hAnsi="Tahoma" w:cs="Tahoma"/>
          <w:lang w:eastAsia="en-US"/>
        </w:rPr>
      </w:pPr>
      <w:r w:rsidRPr="00926B2F">
        <w:rPr>
          <w:rFonts w:ascii="Tahoma" w:eastAsia="Frutiger" w:hAnsi="Tahoma" w:cs="Tahoma"/>
          <w:lang w:eastAsia="en-US"/>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to pogodbo.</w:t>
      </w:r>
    </w:p>
    <w:p w14:paraId="501F26DD" w14:textId="77777777" w:rsidR="00D555D0" w:rsidRPr="00926B2F" w:rsidRDefault="00D555D0" w:rsidP="00232070">
      <w:pPr>
        <w:keepNext/>
        <w:keepLines/>
        <w:jc w:val="both"/>
        <w:rPr>
          <w:rFonts w:ascii="Tahoma" w:eastAsia="Frutiger" w:hAnsi="Tahoma" w:cs="Tahoma"/>
          <w:lang w:eastAsia="en-US"/>
        </w:rPr>
      </w:pPr>
    </w:p>
    <w:p w14:paraId="5622CDEA" w14:textId="77777777" w:rsidR="00D555D0" w:rsidRPr="00926B2F" w:rsidRDefault="00D555D0" w:rsidP="00232070">
      <w:pPr>
        <w:keepNext/>
        <w:keepLines/>
        <w:jc w:val="both"/>
        <w:rPr>
          <w:rFonts w:ascii="Tahoma" w:eastAsia="Frutiger" w:hAnsi="Tahoma" w:cs="Tahoma"/>
          <w:lang w:eastAsia="en-US"/>
        </w:rPr>
      </w:pPr>
      <w:r w:rsidRPr="00926B2F">
        <w:rPr>
          <w:rFonts w:ascii="Tahoma" w:eastAsia="Frutiger" w:hAnsi="Tahoma" w:cs="Tahoma"/>
          <w:lang w:eastAsia="en-US"/>
        </w:rPr>
        <w:t>V posebnih primerih, kjer izvajalec ne more ukiniti zahtev ali terjatev tretjih oseb in ne more na lastne stroške predložiti in dostaviti nadomestnih izdelkov ali del, so pa takšni izdelki oziroma dela nujno potrebni za izvajanje pogodbe, lahko naročnik odstopi od pogodbe in zahteva od izvajalca, da mu ta vrne vse, kar je po tej pogodbi prejel, ali pa zahteva sorazmerno znižanje cene po tej pogodbi.</w:t>
      </w:r>
    </w:p>
    <w:p w14:paraId="4EA72DCA" w14:textId="77777777" w:rsidR="00D555D0" w:rsidRPr="00926B2F" w:rsidRDefault="00D555D0" w:rsidP="00232070">
      <w:pPr>
        <w:keepNext/>
        <w:keepLines/>
        <w:jc w:val="both"/>
        <w:rPr>
          <w:rFonts w:ascii="Tahoma" w:eastAsia="Frutiger" w:hAnsi="Tahoma" w:cs="Tahoma"/>
          <w:lang w:eastAsia="en-US"/>
        </w:rPr>
      </w:pPr>
    </w:p>
    <w:p w14:paraId="05AC8A18" w14:textId="79EBB60B" w:rsidR="008B5A99" w:rsidRPr="00926B2F" w:rsidRDefault="008B5A99" w:rsidP="00232070">
      <w:pPr>
        <w:pStyle w:val="Odstavekseznama"/>
        <w:keepNext/>
        <w:keepLines/>
        <w:numPr>
          <w:ilvl w:val="0"/>
          <w:numId w:val="21"/>
        </w:numPr>
        <w:ind w:left="851" w:hanging="851"/>
        <w:rPr>
          <w:rFonts w:ascii="Tahoma" w:eastAsia="Frutiger" w:hAnsi="Tahoma" w:cs="Tahoma"/>
          <w:b/>
          <w:lang w:eastAsia="en-US"/>
        </w:rPr>
      </w:pPr>
      <w:r w:rsidRPr="00926B2F">
        <w:rPr>
          <w:rFonts w:ascii="Tahoma" w:eastAsia="Frutiger" w:hAnsi="Tahoma" w:cs="Tahoma"/>
          <w:b/>
          <w:lang w:eastAsia="en-US"/>
        </w:rPr>
        <w:t>PRENOS PRAVIC NA TRETJEGA</w:t>
      </w:r>
    </w:p>
    <w:p w14:paraId="71D1E8ED" w14:textId="77777777" w:rsidR="008B5A99" w:rsidRPr="00926B2F" w:rsidRDefault="008B5A99" w:rsidP="00232070">
      <w:pPr>
        <w:keepNext/>
        <w:keepLines/>
        <w:jc w:val="both"/>
        <w:rPr>
          <w:rFonts w:ascii="Tahoma" w:eastAsia="Frutiger" w:hAnsi="Tahoma" w:cs="Tahoma"/>
          <w:lang w:eastAsia="en-US"/>
        </w:rPr>
      </w:pPr>
    </w:p>
    <w:p w14:paraId="33D356C0" w14:textId="28CA2595" w:rsidR="008B5A99" w:rsidRPr="00926B2F" w:rsidRDefault="008B5A99" w:rsidP="00232070">
      <w:pPr>
        <w:keepNext/>
        <w:keepLines/>
        <w:numPr>
          <w:ilvl w:val="0"/>
          <w:numId w:val="20"/>
        </w:numPr>
        <w:tabs>
          <w:tab w:val="num" w:pos="4605"/>
        </w:tabs>
        <w:jc w:val="center"/>
        <w:rPr>
          <w:rFonts w:ascii="Tahoma" w:eastAsia="Calibri" w:hAnsi="Tahoma" w:cs="Tahoma"/>
          <w:lang w:eastAsia="en-US"/>
        </w:rPr>
      </w:pPr>
      <w:bookmarkStart w:id="55" w:name="_Hlk232968099"/>
      <w:r w:rsidRPr="00926B2F">
        <w:rPr>
          <w:rFonts w:ascii="Tahoma" w:eastAsia="Calibri" w:hAnsi="Tahoma" w:cs="Tahoma"/>
          <w:lang w:eastAsia="en-US"/>
        </w:rPr>
        <w:t>člen</w:t>
      </w:r>
    </w:p>
    <w:p w14:paraId="45235396" w14:textId="77777777" w:rsidR="008B5A99" w:rsidRPr="00926B2F" w:rsidRDefault="008B5A99" w:rsidP="00232070">
      <w:pPr>
        <w:keepNext/>
        <w:keepLines/>
        <w:jc w:val="both"/>
        <w:rPr>
          <w:rFonts w:ascii="Tahoma" w:eastAsia="Calibri" w:hAnsi="Tahoma" w:cs="Tahoma"/>
          <w:lang w:eastAsia="en-US"/>
        </w:rPr>
      </w:pPr>
    </w:p>
    <w:p w14:paraId="20B5E916" w14:textId="61B4C2AB" w:rsidR="008B5A99" w:rsidRPr="00926B2F" w:rsidRDefault="008B5A99" w:rsidP="00232070">
      <w:pPr>
        <w:keepNext/>
        <w:keepLines/>
        <w:jc w:val="both"/>
        <w:rPr>
          <w:rFonts w:ascii="Tahoma" w:eastAsia="Calibri" w:hAnsi="Tahoma" w:cs="Tahoma"/>
          <w:lang w:eastAsia="en-US"/>
        </w:rPr>
      </w:pPr>
      <w:r w:rsidRPr="00926B2F">
        <w:rPr>
          <w:rFonts w:ascii="Tahoma" w:eastAsia="Calibri" w:hAnsi="Tahoma" w:cs="Tahoma"/>
          <w:lang w:eastAsia="en-US"/>
        </w:rPr>
        <w:t>Nobena pogodbena stranka ne sme pravic in obveznosti iz te pogodbe, delno ali v celoti, prenesti na tretjo osebo brez predhodnega pisnega soglasja nasprotne pogodbene stranke ter predhodnega prenosa obstoječih zavarovanj.</w:t>
      </w:r>
    </w:p>
    <w:p w14:paraId="7DBBC668" w14:textId="77777777" w:rsidR="008B5A99" w:rsidRPr="00926B2F" w:rsidRDefault="008B5A99" w:rsidP="00232070">
      <w:pPr>
        <w:keepNext/>
        <w:keepLines/>
        <w:jc w:val="both"/>
        <w:rPr>
          <w:rFonts w:ascii="Tahoma" w:eastAsia="Calibri" w:hAnsi="Tahoma" w:cs="Tahoma"/>
          <w:lang w:eastAsia="en-US"/>
        </w:rPr>
      </w:pPr>
    </w:p>
    <w:p w14:paraId="27B786AF" w14:textId="0AB23757" w:rsidR="008B5A99" w:rsidRPr="00926B2F" w:rsidRDefault="008B5A99" w:rsidP="00232070">
      <w:pPr>
        <w:keepNext/>
        <w:keepLines/>
        <w:jc w:val="both"/>
        <w:rPr>
          <w:rFonts w:ascii="Tahoma" w:eastAsia="Calibri" w:hAnsi="Tahoma" w:cs="Tahoma"/>
          <w:lang w:eastAsia="en-US"/>
        </w:rPr>
      </w:pPr>
      <w:r w:rsidRPr="00926B2F">
        <w:rPr>
          <w:rFonts w:ascii="Tahoma" w:eastAsia="Calibri" w:hAnsi="Tahoma" w:cs="Tahoma"/>
          <w:lang w:eastAsia="en-U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nove pravne subjekte, skladno z določili ZJN-3. Šteje se, da je prenos pravic in obveznosti iz te pogodbe na nove pravne naslednike zagotovljen šele takrat, ko novi pravni naslednik pisno potrdi prenos in prevzem pravic in obveznosti iz te pogodbe in ko druga pogodbena stranka izda pisno soglasje za tak prenos.</w:t>
      </w:r>
    </w:p>
    <w:bookmarkEnd w:id="55"/>
    <w:p w14:paraId="147B8F06" w14:textId="77777777" w:rsidR="00D555D0" w:rsidRDefault="00D555D0" w:rsidP="00232070">
      <w:pPr>
        <w:keepNext/>
        <w:keepLines/>
        <w:jc w:val="both"/>
        <w:rPr>
          <w:rFonts w:ascii="Tahoma" w:hAnsi="Tahoma" w:cs="Tahoma"/>
        </w:rPr>
      </w:pPr>
    </w:p>
    <w:p w14:paraId="58462382" w14:textId="77777777" w:rsidR="000A7F91" w:rsidRDefault="000A7F91" w:rsidP="00232070">
      <w:pPr>
        <w:keepNext/>
        <w:keepLines/>
        <w:jc w:val="both"/>
        <w:rPr>
          <w:rFonts w:ascii="Tahoma" w:hAnsi="Tahoma" w:cs="Tahoma"/>
        </w:rPr>
      </w:pPr>
    </w:p>
    <w:p w14:paraId="76351B44" w14:textId="77777777" w:rsidR="000A7F91" w:rsidRPr="00926B2F" w:rsidRDefault="000A7F91" w:rsidP="00232070">
      <w:pPr>
        <w:keepNext/>
        <w:keepLines/>
        <w:jc w:val="both"/>
        <w:rPr>
          <w:rFonts w:ascii="Tahoma" w:hAnsi="Tahoma" w:cs="Tahoma"/>
        </w:rPr>
      </w:pPr>
    </w:p>
    <w:p w14:paraId="632A8AA1" w14:textId="77777777" w:rsidR="00D555D0" w:rsidRPr="00926B2F" w:rsidRDefault="00D555D0" w:rsidP="00232070">
      <w:pPr>
        <w:pStyle w:val="Odstavekseznama"/>
        <w:keepNext/>
        <w:keepLines/>
        <w:numPr>
          <w:ilvl w:val="0"/>
          <w:numId w:val="21"/>
        </w:numPr>
        <w:ind w:left="426" w:hanging="426"/>
        <w:rPr>
          <w:rFonts w:ascii="Tahoma" w:hAnsi="Tahoma" w:cs="Tahoma"/>
          <w:b/>
        </w:rPr>
      </w:pPr>
      <w:r w:rsidRPr="00926B2F">
        <w:rPr>
          <w:rFonts w:ascii="Tahoma" w:hAnsi="Tahoma" w:cs="Tahoma"/>
          <w:b/>
        </w:rPr>
        <w:lastRenderedPageBreak/>
        <w:t>SPLOŠNE ZAHTEVE VEZANE NA INFORMACIJSKO VARNOST NAROČNIKA</w:t>
      </w:r>
    </w:p>
    <w:p w14:paraId="02E627CE" w14:textId="77777777" w:rsidR="008B5A99" w:rsidRPr="00926B2F" w:rsidRDefault="008B5A99" w:rsidP="00232070">
      <w:pPr>
        <w:pStyle w:val="Odstavekseznama"/>
        <w:keepNext/>
        <w:keepLines/>
        <w:ind w:left="426"/>
        <w:rPr>
          <w:rFonts w:ascii="Tahoma" w:hAnsi="Tahoma" w:cs="Tahoma"/>
          <w:b/>
        </w:rPr>
      </w:pPr>
    </w:p>
    <w:p w14:paraId="72153E31" w14:textId="77777777" w:rsidR="00D555D0" w:rsidRPr="00926B2F" w:rsidRDefault="00D555D0"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 xml:space="preserve">člen  </w:t>
      </w:r>
    </w:p>
    <w:p w14:paraId="33FFD9BC" w14:textId="77777777" w:rsidR="00D555D0" w:rsidRPr="00926B2F" w:rsidRDefault="00D555D0" w:rsidP="00232070">
      <w:pPr>
        <w:keepNext/>
        <w:keepLines/>
        <w:jc w:val="both"/>
        <w:rPr>
          <w:rFonts w:ascii="Tahoma" w:hAnsi="Tahoma" w:cs="Tahoma"/>
        </w:rPr>
      </w:pPr>
    </w:p>
    <w:p w14:paraId="7950C58E" w14:textId="77777777" w:rsidR="00D555D0" w:rsidRPr="00926B2F" w:rsidRDefault="00D555D0" w:rsidP="00232070">
      <w:pPr>
        <w:keepNext/>
        <w:keepLines/>
        <w:spacing w:after="120"/>
        <w:ind w:right="-482"/>
        <w:rPr>
          <w:rFonts w:ascii="Tahoma" w:hAnsi="Tahoma" w:cs="Tahoma"/>
          <w:b/>
          <w:bCs/>
        </w:rPr>
      </w:pPr>
      <w:r w:rsidRPr="00926B2F">
        <w:rPr>
          <w:rFonts w:ascii="Tahoma" w:hAnsi="Tahoma" w:cs="Tahoma"/>
          <w:b/>
          <w:bCs/>
        </w:rPr>
        <w:t>Splošni pogoji za obvladovanje tveganj za varnost dobavne verige skladno z ZInfv-1</w:t>
      </w:r>
    </w:p>
    <w:p w14:paraId="2AB7C4A2" w14:textId="77777777" w:rsidR="00D555D0" w:rsidRPr="00926B2F" w:rsidRDefault="00D555D0" w:rsidP="00232070">
      <w:pPr>
        <w:keepNext/>
        <w:keepLines/>
        <w:tabs>
          <w:tab w:val="left" w:pos="709"/>
          <w:tab w:val="left" w:pos="1702"/>
        </w:tabs>
        <w:spacing w:after="120"/>
        <w:jc w:val="both"/>
        <w:rPr>
          <w:rFonts w:ascii="Tahoma" w:hAnsi="Tahoma" w:cs="Tahoma"/>
        </w:rPr>
      </w:pPr>
      <w:r w:rsidRPr="00926B2F">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66FF51FE" w14:textId="77777777" w:rsidR="00D555D0" w:rsidRPr="00926B2F" w:rsidRDefault="00D555D0" w:rsidP="00232070">
      <w:pPr>
        <w:keepNext/>
        <w:keepLines/>
        <w:numPr>
          <w:ilvl w:val="0"/>
          <w:numId w:val="54"/>
        </w:numPr>
        <w:ind w:left="714" w:hanging="357"/>
        <w:jc w:val="both"/>
        <w:rPr>
          <w:rFonts w:ascii="Tahoma" w:hAnsi="Tahoma" w:cs="Tahoma"/>
          <w:noProof/>
        </w:rPr>
      </w:pPr>
      <w:r w:rsidRPr="00926B2F">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BF960A0" w14:textId="77777777" w:rsidR="00D555D0" w:rsidRPr="00926B2F" w:rsidRDefault="00D555D0" w:rsidP="00232070">
      <w:pPr>
        <w:keepNext/>
        <w:keepLines/>
        <w:numPr>
          <w:ilvl w:val="0"/>
          <w:numId w:val="54"/>
        </w:numPr>
        <w:ind w:left="714" w:hanging="357"/>
        <w:jc w:val="both"/>
        <w:rPr>
          <w:rFonts w:ascii="Tahoma" w:hAnsi="Tahoma" w:cs="Tahoma"/>
          <w:noProof/>
        </w:rPr>
      </w:pPr>
      <w:r w:rsidRPr="00926B2F">
        <w:rPr>
          <w:rFonts w:ascii="Tahoma" w:hAnsi="Tahoma" w:cs="Tahoma"/>
          <w:noProof/>
        </w:rPr>
        <w:t>izvajalec mora naročnika nemudoma seznaniti s pomembnim varnostnim incidentom s področja informacijske in kibernetske varnosti,</w:t>
      </w:r>
    </w:p>
    <w:p w14:paraId="58FCD4C8" w14:textId="77777777" w:rsidR="00D555D0" w:rsidRPr="00926B2F" w:rsidRDefault="00D555D0" w:rsidP="00232070">
      <w:pPr>
        <w:keepNext/>
        <w:keepLines/>
        <w:numPr>
          <w:ilvl w:val="0"/>
          <w:numId w:val="54"/>
        </w:numPr>
        <w:ind w:left="714" w:hanging="357"/>
        <w:jc w:val="both"/>
        <w:rPr>
          <w:rFonts w:ascii="Tahoma" w:hAnsi="Tahoma" w:cs="Tahoma"/>
          <w:noProof/>
        </w:rPr>
      </w:pPr>
      <w:r w:rsidRPr="00926B2F">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67BE3D4" w14:textId="77777777" w:rsidR="00D555D0" w:rsidRPr="00926B2F" w:rsidRDefault="00D555D0" w:rsidP="00232070">
      <w:pPr>
        <w:keepNext/>
        <w:keepLines/>
        <w:numPr>
          <w:ilvl w:val="0"/>
          <w:numId w:val="54"/>
        </w:numPr>
        <w:ind w:left="714" w:hanging="357"/>
        <w:jc w:val="both"/>
        <w:rPr>
          <w:rFonts w:ascii="Tahoma" w:hAnsi="Tahoma" w:cs="Tahoma"/>
          <w:noProof/>
        </w:rPr>
      </w:pPr>
      <w:r w:rsidRPr="00926B2F">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09E040CB" w14:textId="77777777" w:rsidR="00D555D0" w:rsidRPr="00926B2F" w:rsidRDefault="00D555D0" w:rsidP="00232070">
      <w:pPr>
        <w:keepNext/>
        <w:keepLines/>
        <w:numPr>
          <w:ilvl w:val="0"/>
          <w:numId w:val="54"/>
        </w:numPr>
        <w:ind w:left="714" w:hanging="357"/>
        <w:jc w:val="both"/>
        <w:rPr>
          <w:rFonts w:ascii="Tahoma" w:hAnsi="Tahoma" w:cs="Tahoma"/>
          <w:noProof/>
        </w:rPr>
      </w:pPr>
      <w:r w:rsidRPr="00926B2F">
        <w:rPr>
          <w:rFonts w:ascii="Tahoma" w:hAnsi="Tahoma" w:cs="Tahoma"/>
          <w:noProof/>
        </w:rPr>
        <w:t>izvajalec v razmerju do naročnika v celoti odgovarja za spoštovanje teh pogojev s strani vseh gospodarskih subjektov, s katerimi izvaja predmet naročila.</w:t>
      </w:r>
    </w:p>
    <w:p w14:paraId="385D2FF8" w14:textId="77777777" w:rsidR="00D555D0" w:rsidRPr="00926B2F" w:rsidRDefault="00D555D0" w:rsidP="00232070">
      <w:pPr>
        <w:keepNext/>
        <w:keepLines/>
        <w:jc w:val="both"/>
        <w:rPr>
          <w:rFonts w:ascii="Tahoma" w:eastAsia="Frutiger" w:hAnsi="Tahoma" w:cs="Tahoma"/>
          <w:lang w:eastAsia="en-US"/>
        </w:rPr>
      </w:pPr>
    </w:p>
    <w:p w14:paraId="2C1482E3" w14:textId="77777777" w:rsidR="007C465A" w:rsidRPr="00926B2F" w:rsidRDefault="007C465A" w:rsidP="00232070">
      <w:pPr>
        <w:pStyle w:val="Odstavekseznama"/>
        <w:keepNext/>
        <w:keepLines/>
        <w:numPr>
          <w:ilvl w:val="0"/>
          <w:numId w:val="21"/>
        </w:numPr>
        <w:ind w:left="426" w:hanging="426"/>
        <w:rPr>
          <w:rFonts w:ascii="Tahoma" w:eastAsia="Frutiger" w:hAnsi="Tahoma" w:cs="Tahoma"/>
          <w:b/>
          <w:lang w:eastAsia="en-US"/>
        </w:rPr>
      </w:pPr>
      <w:r w:rsidRPr="00926B2F">
        <w:rPr>
          <w:rFonts w:ascii="Tahoma" w:eastAsia="Frutiger" w:hAnsi="Tahoma" w:cs="Tahoma"/>
          <w:b/>
          <w:lang w:eastAsia="en-US"/>
        </w:rPr>
        <w:t>OSTALA DOLOČILA</w:t>
      </w:r>
    </w:p>
    <w:p w14:paraId="29EE0187" w14:textId="77777777" w:rsidR="007C465A" w:rsidRPr="00926B2F" w:rsidRDefault="007C465A" w:rsidP="00232070">
      <w:pPr>
        <w:pStyle w:val="Odstavekseznama"/>
        <w:keepNext/>
        <w:keepLines/>
        <w:ind w:left="426"/>
        <w:rPr>
          <w:rFonts w:ascii="Tahoma" w:eastAsia="Frutiger" w:hAnsi="Tahoma" w:cs="Tahoma"/>
          <w:b/>
          <w:lang w:eastAsia="en-US"/>
        </w:rPr>
      </w:pPr>
    </w:p>
    <w:p w14:paraId="2ABD6153"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3E4B795B" w14:textId="77777777" w:rsidR="007C465A" w:rsidRPr="00926B2F" w:rsidRDefault="007C465A" w:rsidP="00232070">
      <w:pPr>
        <w:keepNext/>
        <w:keepLines/>
        <w:jc w:val="both"/>
        <w:rPr>
          <w:rFonts w:ascii="Tahoma" w:eastAsia="Frutiger" w:hAnsi="Tahoma" w:cs="Tahoma"/>
          <w:lang w:eastAsia="en-US"/>
        </w:rPr>
      </w:pPr>
    </w:p>
    <w:p w14:paraId="7A30AEC7" w14:textId="763876C0"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Pogodbeni stranki se obvezujeta, da bosta uredili vse, kar je potrebno za izvršitev te pogodbe in da bosta ravnali s potrebno skrbnostjo. Za urejanje razmerij, ki niso urejena s to pogodbo, se uporabljajo določila zakona, ki ureja obligacijska razmerja.</w:t>
      </w:r>
    </w:p>
    <w:p w14:paraId="38ADEFB2" w14:textId="77777777" w:rsidR="0036639E" w:rsidRPr="00926B2F" w:rsidRDefault="0036639E" w:rsidP="00232070">
      <w:pPr>
        <w:keepNext/>
        <w:keepLines/>
        <w:jc w:val="both"/>
        <w:rPr>
          <w:rFonts w:ascii="Tahoma" w:eastAsia="Frutiger" w:hAnsi="Tahoma" w:cs="Tahoma"/>
          <w:lang w:eastAsia="en-US"/>
        </w:rPr>
      </w:pPr>
    </w:p>
    <w:p w14:paraId="03D14C9F" w14:textId="39939F52"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Izvajalec s podpisom te pogodbe jamči, da mu je poznan predmet pogodbe in vsi riziki, ki bodo spremljali izvedbo, da je seznanjen z razpisnimi zahtevami in s tehnično dokumentacijo, ter da so mu razumljivi in jasni pogoji in okoliščine za pravilno izvedbo pogodbenih obveznosti. Izvajalec se izrecno odpoveduje vsem zahtevkom do naročnika, ki bi izvirali iz njegove morebitne </w:t>
      </w:r>
      <w:proofErr w:type="spellStart"/>
      <w:r w:rsidRPr="00926B2F">
        <w:rPr>
          <w:rFonts w:ascii="Tahoma" w:eastAsia="Frutiger" w:hAnsi="Tahoma" w:cs="Tahoma"/>
          <w:lang w:eastAsia="en-US"/>
        </w:rPr>
        <w:t>neseznanjenosti</w:t>
      </w:r>
      <w:proofErr w:type="spellEnd"/>
      <w:r w:rsidRPr="00926B2F">
        <w:rPr>
          <w:rFonts w:ascii="Tahoma" w:eastAsia="Frutiger" w:hAnsi="Tahoma" w:cs="Tahoma"/>
          <w:lang w:eastAsia="en-US"/>
        </w:rPr>
        <w:t xml:space="preserve"> s pogoji po tej pogodbi.</w:t>
      </w:r>
    </w:p>
    <w:p w14:paraId="0F7511C8" w14:textId="77777777" w:rsidR="0036639E" w:rsidRPr="00926B2F" w:rsidRDefault="0036639E" w:rsidP="00232070">
      <w:pPr>
        <w:keepNext/>
        <w:keepLines/>
        <w:jc w:val="both"/>
        <w:rPr>
          <w:rFonts w:ascii="Tahoma" w:eastAsia="Frutiger" w:hAnsi="Tahoma" w:cs="Tahoma"/>
          <w:lang w:eastAsia="en-US"/>
        </w:rPr>
      </w:pPr>
    </w:p>
    <w:p w14:paraId="1937EAF8" w14:textId="77777777"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Izvajalec se strinja, da lahko naročnik prekine medsebojno razmerje v primeru nespoštovanja določil te pogodbe in določil javnega naročanja, brez odškodninske odgovornosti do izvajalca.</w:t>
      </w:r>
    </w:p>
    <w:p w14:paraId="113DE03F" w14:textId="77777777" w:rsidR="0036639E" w:rsidRPr="00926B2F" w:rsidRDefault="0036639E" w:rsidP="00232070">
      <w:pPr>
        <w:keepNext/>
        <w:keepLines/>
        <w:jc w:val="both"/>
        <w:rPr>
          <w:rFonts w:ascii="Tahoma" w:eastAsia="Frutiger" w:hAnsi="Tahoma" w:cs="Tahoma"/>
          <w:lang w:eastAsia="en-US"/>
        </w:rPr>
      </w:pPr>
    </w:p>
    <w:p w14:paraId="0DD0948D" w14:textId="77777777"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Pogodbeni stranki sta sporazumni, da se katerikoli rok iz te pogodbe, če se le-ta izteče na soboto, nedeljo, praznik ali drug dela prosti dan po zakonu, prenese na prvi naslednji delovni dan. </w:t>
      </w:r>
    </w:p>
    <w:p w14:paraId="0FEBE6C2" w14:textId="77777777" w:rsidR="0036639E" w:rsidRDefault="0036639E" w:rsidP="00232070">
      <w:pPr>
        <w:keepNext/>
        <w:keepLines/>
        <w:jc w:val="both"/>
        <w:rPr>
          <w:rFonts w:ascii="Tahoma" w:eastAsia="Frutiger" w:hAnsi="Tahoma" w:cs="Tahoma"/>
          <w:lang w:eastAsia="en-US"/>
        </w:rPr>
      </w:pPr>
    </w:p>
    <w:p w14:paraId="0E574DDB" w14:textId="77777777" w:rsidR="000A7F91" w:rsidRDefault="000A7F91" w:rsidP="00232070">
      <w:pPr>
        <w:keepNext/>
        <w:keepLines/>
        <w:jc w:val="both"/>
        <w:rPr>
          <w:rFonts w:ascii="Tahoma" w:eastAsia="Frutiger" w:hAnsi="Tahoma" w:cs="Tahoma"/>
          <w:lang w:eastAsia="en-US"/>
        </w:rPr>
      </w:pPr>
    </w:p>
    <w:p w14:paraId="65C5706C" w14:textId="77777777" w:rsidR="000A7F91" w:rsidRDefault="000A7F91" w:rsidP="00232070">
      <w:pPr>
        <w:keepNext/>
        <w:keepLines/>
        <w:jc w:val="both"/>
        <w:rPr>
          <w:rFonts w:ascii="Tahoma" w:eastAsia="Frutiger" w:hAnsi="Tahoma" w:cs="Tahoma"/>
          <w:lang w:eastAsia="en-US"/>
        </w:rPr>
      </w:pPr>
    </w:p>
    <w:p w14:paraId="02DCFA97" w14:textId="77777777" w:rsidR="000A7F91" w:rsidRPr="00926B2F" w:rsidRDefault="000A7F91" w:rsidP="00232070">
      <w:pPr>
        <w:keepNext/>
        <w:keepLines/>
        <w:jc w:val="both"/>
        <w:rPr>
          <w:rFonts w:ascii="Tahoma" w:eastAsia="Frutiger" w:hAnsi="Tahoma" w:cs="Tahoma"/>
          <w:lang w:eastAsia="en-US"/>
        </w:rPr>
      </w:pPr>
    </w:p>
    <w:p w14:paraId="79A35CF0" w14:textId="77777777" w:rsidR="0036639E" w:rsidRPr="00926B2F" w:rsidRDefault="0036639E"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lastRenderedPageBreak/>
        <w:t>člen</w:t>
      </w:r>
    </w:p>
    <w:p w14:paraId="0B315A67" w14:textId="77777777" w:rsidR="0036639E" w:rsidRPr="00926B2F" w:rsidRDefault="0036639E" w:rsidP="00232070">
      <w:pPr>
        <w:keepNext/>
        <w:keepLines/>
        <w:jc w:val="both"/>
        <w:rPr>
          <w:rFonts w:eastAsia="Calibri" w:cs="Tahoma"/>
        </w:rPr>
      </w:pPr>
    </w:p>
    <w:p w14:paraId="7F65D497" w14:textId="77777777"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Morebitne spore, ki bi nastali v zvezi z izvajanjem te pogodbe, bosta stranki skušali rešiti sporazumno. Če spora ne bo možno rešiti sporazumno, lahko vsaka stranka pogodbe sproži postopek za rešitev spora pri stvarno pristojnem sodišču v Ljubljani.</w:t>
      </w:r>
    </w:p>
    <w:p w14:paraId="493DC834" w14:textId="77777777" w:rsidR="007C465A" w:rsidRPr="0042104C" w:rsidRDefault="007C465A" w:rsidP="00232070">
      <w:pPr>
        <w:keepNext/>
        <w:keepLines/>
        <w:tabs>
          <w:tab w:val="num" w:pos="4605"/>
        </w:tabs>
        <w:rPr>
          <w:rFonts w:ascii="Tahoma" w:eastAsia="Frutiger" w:hAnsi="Tahoma" w:cs="Tahoma"/>
          <w:b/>
          <w:sz w:val="16"/>
          <w:szCs w:val="16"/>
          <w:lang w:eastAsia="en-US"/>
        </w:rPr>
      </w:pPr>
    </w:p>
    <w:p w14:paraId="623649BB"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 xml:space="preserve">člen </w:t>
      </w:r>
    </w:p>
    <w:p w14:paraId="57B778C7" w14:textId="77777777" w:rsidR="007C465A" w:rsidRPr="0042104C" w:rsidRDefault="007C465A" w:rsidP="00232070">
      <w:pPr>
        <w:keepNext/>
        <w:keepLines/>
        <w:jc w:val="both"/>
        <w:rPr>
          <w:rFonts w:ascii="Tahoma" w:eastAsia="Frutiger" w:hAnsi="Tahoma" w:cs="Tahoma"/>
          <w:sz w:val="16"/>
          <w:szCs w:val="16"/>
          <w:lang w:eastAsia="en-US"/>
        </w:rPr>
      </w:pPr>
    </w:p>
    <w:p w14:paraId="015CE357" w14:textId="77777777" w:rsidR="008B5A99" w:rsidRPr="00926B2F" w:rsidRDefault="008B5A99" w:rsidP="00232070">
      <w:pPr>
        <w:keepNext/>
        <w:keepLines/>
        <w:jc w:val="both"/>
        <w:rPr>
          <w:rFonts w:ascii="Tahoma" w:eastAsia="Frutiger" w:hAnsi="Tahoma" w:cs="Tahoma"/>
          <w:lang w:eastAsia="en-US"/>
        </w:rPr>
      </w:pPr>
      <w:r w:rsidRPr="00926B2F">
        <w:rPr>
          <w:rFonts w:ascii="Tahoma" w:eastAsia="Frutiger" w:hAnsi="Tahoma" w:cs="Tahoma"/>
          <w:lang w:eastAsia="en-U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1F616955" w14:textId="77777777" w:rsidR="007149F0" w:rsidRPr="0042104C" w:rsidRDefault="007149F0" w:rsidP="00232070">
      <w:pPr>
        <w:keepNext/>
        <w:keepLines/>
        <w:jc w:val="both"/>
        <w:rPr>
          <w:rFonts w:ascii="Tahoma" w:eastAsia="Frutiger" w:hAnsi="Tahoma" w:cs="Tahoma"/>
          <w:sz w:val="16"/>
          <w:szCs w:val="16"/>
          <w:lang w:eastAsia="en-US"/>
        </w:rPr>
      </w:pPr>
    </w:p>
    <w:p w14:paraId="2B634B25" w14:textId="24EA2AA7" w:rsidR="007C465A" w:rsidRPr="00926B2F" w:rsidRDefault="008B5A99" w:rsidP="00232070">
      <w:pPr>
        <w:keepNext/>
        <w:keepLines/>
        <w:jc w:val="both"/>
        <w:rPr>
          <w:rFonts w:ascii="Tahoma" w:eastAsia="Frutiger" w:hAnsi="Tahoma" w:cs="Tahoma"/>
          <w:lang w:eastAsia="en-US"/>
        </w:rPr>
      </w:pPr>
      <w:r w:rsidRPr="00926B2F">
        <w:rPr>
          <w:rFonts w:ascii="Tahoma" w:eastAsia="Frutiger" w:hAnsi="Tahoma" w:cs="Tahoma"/>
          <w:lang w:eastAsia="en-US"/>
        </w:rPr>
        <w:t>V primeru kršitve določb o varovanju poslovne skrivnosti, sta pogodbeni stranki odškodninsko odgovorni za vso posredno in neposredno povzročeno škodo.</w:t>
      </w:r>
    </w:p>
    <w:p w14:paraId="401F28E6" w14:textId="77777777" w:rsidR="007C465A" w:rsidRPr="0042104C" w:rsidRDefault="007C465A" w:rsidP="00232070">
      <w:pPr>
        <w:keepNext/>
        <w:keepLines/>
        <w:jc w:val="both"/>
        <w:rPr>
          <w:rFonts w:ascii="Tahoma" w:eastAsia="Frutiger" w:hAnsi="Tahoma" w:cs="Tahoma"/>
          <w:sz w:val="16"/>
          <w:szCs w:val="16"/>
          <w:lang w:eastAsia="en-US"/>
        </w:rPr>
      </w:pPr>
    </w:p>
    <w:p w14:paraId="0670C5FE"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34423E0F" w14:textId="77777777" w:rsidR="007C465A" w:rsidRPr="0042104C" w:rsidRDefault="007C465A" w:rsidP="00232070">
      <w:pPr>
        <w:keepNext/>
        <w:keepLines/>
        <w:jc w:val="both"/>
        <w:rPr>
          <w:rFonts w:ascii="Tahoma" w:eastAsia="Frutiger" w:hAnsi="Tahoma" w:cs="Tahoma"/>
          <w:sz w:val="16"/>
          <w:szCs w:val="16"/>
          <w:lang w:eastAsia="en-US"/>
        </w:rPr>
      </w:pPr>
    </w:p>
    <w:p w14:paraId="6C538895"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Če katerokoli od določil pogodbe je ali postane neveljavno, to ne vpliva na ostala določila pogodbe. Neveljavno določilo se nadomesti z veljavnim, ki mora čim bolj ustrezati namenu, ki sta ga želeli doseči stranki pogodbe z neveljavnim določilom.</w:t>
      </w:r>
    </w:p>
    <w:p w14:paraId="22EF1A7B" w14:textId="3C03E484" w:rsidR="007C465A" w:rsidRPr="00926B2F" w:rsidRDefault="007C465A" w:rsidP="00232070">
      <w:pPr>
        <w:keepNext/>
        <w:keepLines/>
        <w:jc w:val="both"/>
        <w:rPr>
          <w:rFonts w:ascii="Tahoma" w:eastAsia="Frutiger" w:hAnsi="Tahoma" w:cs="Tahoma"/>
          <w:lang w:eastAsia="en-US"/>
        </w:rPr>
      </w:pPr>
    </w:p>
    <w:p w14:paraId="6AA17B33" w14:textId="4C80B70B"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Morebitne spremembe ali dopolnitve pogodbe so veljavne le, če jih pogodbeni stranki skleneta v obliki pisnega aneksa k tej pogodbi, ki ga podpišeta obe pogodbeni stranki.</w:t>
      </w:r>
    </w:p>
    <w:p w14:paraId="50FEFA0D" w14:textId="77777777" w:rsidR="0014450C" w:rsidRPr="00926B2F" w:rsidRDefault="0014450C" w:rsidP="00232070">
      <w:pPr>
        <w:keepNext/>
        <w:keepLines/>
        <w:jc w:val="both"/>
        <w:rPr>
          <w:rFonts w:ascii="Tahoma" w:eastAsia="Frutiger" w:hAnsi="Tahoma" w:cs="Tahoma"/>
          <w:lang w:eastAsia="en-US"/>
        </w:rPr>
      </w:pPr>
    </w:p>
    <w:p w14:paraId="03532F9F" w14:textId="31C6FD42" w:rsidR="008B5A99" w:rsidRPr="00926B2F" w:rsidRDefault="008B5A99"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5E9A48D7" w14:textId="77777777" w:rsidR="008B5A99" w:rsidRPr="0042104C" w:rsidRDefault="008B5A99" w:rsidP="00232070">
      <w:pPr>
        <w:keepNext/>
        <w:keepLines/>
        <w:tabs>
          <w:tab w:val="left" w:pos="4820"/>
        </w:tabs>
        <w:jc w:val="both"/>
        <w:rPr>
          <w:rFonts w:ascii="Open Sans" w:eastAsia="Calibri" w:hAnsi="Open Sans" w:cs="Open Sans"/>
          <w:sz w:val="16"/>
          <w:szCs w:val="16"/>
          <w:lang w:eastAsia="en-US"/>
        </w:rPr>
      </w:pPr>
    </w:p>
    <w:p w14:paraId="1F24D638" w14:textId="530FA608" w:rsidR="008B5A99" w:rsidRPr="00926B2F" w:rsidRDefault="008B5A99" w:rsidP="00232070">
      <w:pPr>
        <w:keepNext/>
        <w:keepLines/>
        <w:jc w:val="both"/>
        <w:rPr>
          <w:rFonts w:ascii="Tahoma" w:eastAsia="Frutiger" w:hAnsi="Tahoma" w:cs="Tahoma"/>
          <w:lang w:eastAsia="en-US"/>
        </w:rPr>
      </w:pPr>
      <w:r w:rsidRPr="00926B2F">
        <w:rPr>
          <w:rFonts w:ascii="Tahoma" w:eastAsia="Frutiger" w:hAnsi="Tahoma" w:cs="Tahoma"/>
          <w:lang w:eastAsia="en-US"/>
        </w:rPr>
        <w:t>Priloge so neločljivi sestavni del te pogodbe.</w:t>
      </w:r>
    </w:p>
    <w:p w14:paraId="7ACCABC1" w14:textId="77777777" w:rsidR="007C465A" w:rsidRPr="00926B2F" w:rsidRDefault="007C465A" w:rsidP="00232070">
      <w:pPr>
        <w:keepNext/>
        <w:keepLines/>
        <w:jc w:val="both"/>
        <w:rPr>
          <w:rFonts w:ascii="Tahoma" w:eastAsia="Frutiger" w:hAnsi="Tahoma" w:cs="Tahoma"/>
          <w:lang w:eastAsia="en-US"/>
        </w:rPr>
      </w:pPr>
    </w:p>
    <w:p w14:paraId="18E60540"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 xml:space="preserve">člen </w:t>
      </w:r>
    </w:p>
    <w:p w14:paraId="4B641EB9" w14:textId="77777777" w:rsidR="007C465A" w:rsidRPr="0042104C" w:rsidRDefault="007C465A" w:rsidP="00232070">
      <w:pPr>
        <w:keepNext/>
        <w:keepLines/>
        <w:jc w:val="both"/>
        <w:rPr>
          <w:rFonts w:ascii="Tahoma" w:eastAsia="Frutiger" w:hAnsi="Tahoma" w:cs="Tahoma"/>
          <w:sz w:val="16"/>
          <w:szCs w:val="16"/>
          <w:lang w:eastAsia="en-US"/>
        </w:rPr>
      </w:pPr>
    </w:p>
    <w:p w14:paraId="140EEF08" w14:textId="2A1E6EDB" w:rsidR="0036639E" w:rsidRPr="00926B2F" w:rsidRDefault="0036639E" w:rsidP="00232070">
      <w:pPr>
        <w:keepNext/>
        <w:keepLines/>
        <w:jc w:val="both"/>
        <w:rPr>
          <w:rFonts w:ascii="Tahoma" w:eastAsia="Frutiger" w:hAnsi="Tahoma" w:cs="Tahoma"/>
          <w:lang w:eastAsia="en-US"/>
        </w:rPr>
      </w:pPr>
      <w:r w:rsidRPr="00926B2F">
        <w:rPr>
          <w:rFonts w:ascii="Tahoma" w:eastAsia="Frutiger" w:hAnsi="Tahoma" w:cs="Tahoma"/>
          <w:lang w:eastAsia="en-US"/>
        </w:rPr>
        <w:t>Pogodba je sklenjena in začne veljati z dnem podpisa s strani obeh pogodbenih strank pod pogojem, da izvajalec naročniku predloži finančno zavarovanje za dobr</w:t>
      </w:r>
      <w:r w:rsidR="00B96E99">
        <w:rPr>
          <w:rFonts w:ascii="Tahoma" w:eastAsia="Frutiger" w:hAnsi="Tahoma" w:cs="Tahoma"/>
          <w:lang w:eastAsia="en-US"/>
        </w:rPr>
        <w:t>o</w:t>
      </w:r>
      <w:r w:rsidRPr="00926B2F">
        <w:rPr>
          <w:rFonts w:ascii="Tahoma" w:eastAsia="Frutiger" w:hAnsi="Tahoma" w:cs="Tahoma"/>
          <w:lang w:eastAsia="en-US"/>
        </w:rPr>
        <w:t xml:space="preserve"> izvedb</w:t>
      </w:r>
      <w:r w:rsidR="00B96E99">
        <w:rPr>
          <w:rFonts w:ascii="Tahoma" w:eastAsia="Frutiger" w:hAnsi="Tahoma" w:cs="Tahoma"/>
          <w:lang w:eastAsia="en-US"/>
        </w:rPr>
        <w:t>o</w:t>
      </w:r>
      <w:r w:rsidRPr="00926B2F">
        <w:rPr>
          <w:rFonts w:ascii="Tahoma" w:eastAsia="Frutiger" w:hAnsi="Tahoma" w:cs="Tahoma"/>
          <w:lang w:eastAsia="en-US"/>
        </w:rPr>
        <w:t xml:space="preserve"> pogodbenih obveznosti v roku, višini in z veljavnostjo iz </w:t>
      </w:r>
      <w:r w:rsidR="00D36C8F">
        <w:rPr>
          <w:rFonts w:ascii="Tahoma" w:eastAsia="Frutiger" w:hAnsi="Tahoma" w:cs="Tahoma"/>
          <w:lang w:eastAsia="en-US"/>
        </w:rPr>
        <w:t>17</w:t>
      </w:r>
      <w:r w:rsidRPr="00926B2F">
        <w:rPr>
          <w:rFonts w:ascii="Tahoma" w:eastAsia="Frutiger" w:hAnsi="Tahoma" w:cs="Tahoma"/>
          <w:lang w:eastAsia="en-US"/>
        </w:rPr>
        <w:t xml:space="preserve">. člena te pogodbe ter velja do izpolnitve vseh obveznosti po tej pogodbi. </w:t>
      </w:r>
    </w:p>
    <w:p w14:paraId="7CAD2F89" w14:textId="77777777" w:rsidR="007C465A" w:rsidRPr="00926B2F" w:rsidRDefault="007C465A" w:rsidP="00232070">
      <w:pPr>
        <w:keepNext/>
        <w:keepLines/>
        <w:jc w:val="both"/>
        <w:rPr>
          <w:rFonts w:ascii="Tahoma" w:eastAsia="Frutiger" w:hAnsi="Tahoma" w:cs="Tahoma"/>
          <w:lang w:eastAsia="en-US"/>
        </w:rPr>
      </w:pPr>
    </w:p>
    <w:p w14:paraId="1B059E59" w14:textId="77777777" w:rsidR="007C465A" w:rsidRPr="00926B2F"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Glede garancijskih določil, pogodba velja vse do poteka vseh garancijskih rokov.</w:t>
      </w:r>
    </w:p>
    <w:p w14:paraId="41986E4F" w14:textId="77777777" w:rsidR="007C465A" w:rsidRPr="00926B2F" w:rsidRDefault="007C465A" w:rsidP="00232070">
      <w:pPr>
        <w:keepNext/>
        <w:keepLines/>
        <w:jc w:val="both"/>
        <w:rPr>
          <w:rFonts w:ascii="Tahoma" w:eastAsia="Frutiger" w:hAnsi="Tahoma" w:cs="Tahoma"/>
          <w:lang w:eastAsia="en-US"/>
        </w:rPr>
      </w:pPr>
    </w:p>
    <w:p w14:paraId="0FCCAC76" w14:textId="77777777" w:rsidR="007C465A" w:rsidRPr="00926B2F" w:rsidRDefault="007C465A" w:rsidP="00232070">
      <w:pPr>
        <w:keepNext/>
        <w:keepLines/>
        <w:numPr>
          <w:ilvl w:val="0"/>
          <w:numId w:val="20"/>
        </w:numPr>
        <w:tabs>
          <w:tab w:val="num" w:pos="4605"/>
        </w:tabs>
        <w:jc w:val="center"/>
        <w:rPr>
          <w:rFonts w:ascii="Tahoma" w:eastAsia="Frutiger" w:hAnsi="Tahoma" w:cs="Tahoma"/>
          <w:lang w:eastAsia="en-US"/>
        </w:rPr>
      </w:pPr>
      <w:r w:rsidRPr="00926B2F">
        <w:rPr>
          <w:rFonts w:ascii="Tahoma" w:eastAsia="Frutiger" w:hAnsi="Tahoma" w:cs="Tahoma"/>
          <w:lang w:eastAsia="en-US"/>
        </w:rPr>
        <w:t>člen</w:t>
      </w:r>
    </w:p>
    <w:p w14:paraId="3A00E397" w14:textId="77777777" w:rsidR="007C465A" w:rsidRPr="00926B2F" w:rsidRDefault="007C465A" w:rsidP="00232070">
      <w:pPr>
        <w:keepNext/>
        <w:keepLines/>
        <w:jc w:val="both"/>
        <w:rPr>
          <w:rFonts w:ascii="Tahoma" w:eastAsia="Frutiger" w:hAnsi="Tahoma" w:cs="Tahoma"/>
          <w:lang w:eastAsia="en-US"/>
        </w:rPr>
      </w:pPr>
    </w:p>
    <w:p w14:paraId="4F27DE96" w14:textId="4920795A" w:rsidR="007C465A" w:rsidRDefault="007C465A" w:rsidP="00232070">
      <w:pPr>
        <w:keepNext/>
        <w:keepLines/>
        <w:jc w:val="both"/>
        <w:rPr>
          <w:rFonts w:ascii="Tahoma" w:eastAsia="Frutiger" w:hAnsi="Tahoma" w:cs="Tahoma"/>
          <w:lang w:eastAsia="en-US"/>
        </w:rPr>
      </w:pPr>
      <w:r w:rsidRPr="00926B2F">
        <w:rPr>
          <w:rFonts w:ascii="Tahoma" w:eastAsia="Frutiger" w:hAnsi="Tahoma" w:cs="Tahoma"/>
          <w:lang w:eastAsia="en-US"/>
        </w:rPr>
        <w:t xml:space="preserve">Pogodba je sestavljena in podpisana v </w:t>
      </w:r>
      <w:r w:rsidR="00AF00C4">
        <w:rPr>
          <w:rFonts w:ascii="Tahoma" w:eastAsia="Frutiger" w:hAnsi="Tahoma" w:cs="Tahoma"/>
          <w:lang w:eastAsia="en-US"/>
        </w:rPr>
        <w:t>treh</w:t>
      </w:r>
      <w:r w:rsidRPr="00926B2F">
        <w:rPr>
          <w:rFonts w:ascii="Tahoma" w:eastAsia="Frutiger" w:hAnsi="Tahoma" w:cs="Tahoma"/>
          <w:lang w:eastAsia="en-US"/>
        </w:rPr>
        <w:t xml:space="preserve"> (</w:t>
      </w:r>
      <w:r w:rsidR="00AF00C4">
        <w:rPr>
          <w:rFonts w:ascii="Tahoma" w:eastAsia="Frutiger" w:hAnsi="Tahoma" w:cs="Tahoma"/>
          <w:lang w:eastAsia="en-US"/>
        </w:rPr>
        <w:t>3</w:t>
      </w:r>
      <w:r w:rsidRPr="00926B2F">
        <w:rPr>
          <w:rFonts w:ascii="Tahoma" w:eastAsia="Frutiger" w:hAnsi="Tahoma" w:cs="Tahoma"/>
          <w:lang w:eastAsia="en-US"/>
        </w:rPr>
        <w:t>) enakih izvodih, od katerih prejme vsaka pogodbena stranka dva (2) izvoda.</w:t>
      </w:r>
    </w:p>
    <w:p w14:paraId="1DB655B4" w14:textId="77777777" w:rsidR="00232070" w:rsidRDefault="00232070" w:rsidP="00232070">
      <w:pPr>
        <w:keepNext/>
        <w:keepLines/>
        <w:jc w:val="both"/>
        <w:rPr>
          <w:rFonts w:ascii="Tahoma" w:eastAsia="Frutiger" w:hAnsi="Tahoma" w:cs="Tahoma"/>
          <w:lang w:eastAsia="en-US"/>
        </w:rPr>
      </w:pPr>
    </w:p>
    <w:tbl>
      <w:tblPr>
        <w:tblW w:w="9290" w:type="dxa"/>
        <w:tblLayout w:type="fixed"/>
        <w:tblCellMar>
          <w:left w:w="70" w:type="dxa"/>
          <w:right w:w="70" w:type="dxa"/>
        </w:tblCellMar>
        <w:tblLook w:val="04A0" w:firstRow="1" w:lastRow="0" w:firstColumn="1" w:lastColumn="0" w:noHBand="0" w:noVBand="1"/>
      </w:tblPr>
      <w:tblGrid>
        <w:gridCol w:w="4820"/>
        <w:gridCol w:w="4470"/>
      </w:tblGrid>
      <w:tr w:rsidR="00232070" w:rsidRPr="0015104C" w14:paraId="1E6660B6" w14:textId="77777777" w:rsidTr="00CD076B">
        <w:trPr>
          <w:trHeight w:val="737"/>
        </w:trPr>
        <w:tc>
          <w:tcPr>
            <w:tcW w:w="4820" w:type="dxa"/>
          </w:tcPr>
          <w:p w14:paraId="33006068" w14:textId="77777777" w:rsidR="00232070" w:rsidRPr="0015104C" w:rsidRDefault="00232070" w:rsidP="00232070">
            <w:pPr>
              <w:keepNext/>
              <w:keepLines/>
              <w:rPr>
                <w:rFonts w:ascii="Tahoma" w:eastAsia="Frutiger" w:hAnsi="Tahoma" w:cs="Tahoma"/>
                <w:lang w:eastAsia="en-US"/>
              </w:rPr>
            </w:pPr>
            <w:r w:rsidRPr="0015104C">
              <w:rPr>
                <w:rFonts w:ascii="Tahoma" w:eastAsia="Frutiger" w:hAnsi="Tahoma" w:cs="Tahoma"/>
                <w:lang w:eastAsia="en-US"/>
              </w:rPr>
              <w:t xml:space="preserve">………………., dne ………………… </w:t>
            </w:r>
          </w:p>
        </w:tc>
        <w:tc>
          <w:tcPr>
            <w:tcW w:w="4470" w:type="dxa"/>
          </w:tcPr>
          <w:p w14:paraId="307F4AD3" w14:textId="77777777" w:rsidR="00232070" w:rsidRPr="0015104C" w:rsidRDefault="00232070" w:rsidP="00232070">
            <w:pPr>
              <w:keepNext/>
              <w:keepLines/>
              <w:rPr>
                <w:rFonts w:ascii="Tahoma" w:eastAsia="Frutiger" w:hAnsi="Tahoma" w:cs="Tahoma"/>
                <w:lang w:eastAsia="en-US"/>
              </w:rPr>
            </w:pPr>
            <w:r w:rsidRPr="0015104C">
              <w:rPr>
                <w:rFonts w:ascii="Tahoma" w:eastAsia="Frutiger" w:hAnsi="Tahoma" w:cs="Tahoma"/>
                <w:lang w:eastAsia="en-US"/>
              </w:rPr>
              <w:t xml:space="preserve">Ljubljana, dne ………………… </w:t>
            </w:r>
          </w:p>
        </w:tc>
      </w:tr>
      <w:tr w:rsidR="00232070" w:rsidRPr="0015104C" w14:paraId="1FEC4A80" w14:textId="77777777" w:rsidTr="00CD076B">
        <w:trPr>
          <w:trHeight w:val="2016"/>
        </w:trPr>
        <w:tc>
          <w:tcPr>
            <w:tcW w:w="4820" w:type="dxa"/>
          </w:tcPr>
          <w:p w14:paraId="5898FAB6" w14:textId="77777777" w:rsidR="00232070" w:rsidRPr="0015104C" w:rsidRDefault="00232070"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w:t>
            </w:r>
          </w:p>
          <w:p w14:paraId="7FD6F4BA" w14:textId="77777777" w:rsidR="00232070" w:rsidRPr="0015104C" w:rsidRDefault="00232070" w:rsidP="00232070">
            <w:pPr>
              <w:keepNext/>
              <w:keepLines/>
              <w:ind w:right="351"/>
              <w:jc w:val="both"/>
              <w:rPr>
                <w:rFonts w:ascii="Tahoma" w:eastAsia="Calibri" w:hAnsi="Tahoma"/>
                <w:b/>
                <w:bCs/>
                <w:iCs/>
                <w:lang w:eastAsia="en-US"/>
              </w:rPr>
            </w:pPr>
          </w:p>
          <w:p w14:paraId="747770E3" w14:textId="77777777" w:rsidR="00232070" w:rsidRPr="0015104C" w:rsidRDefault="00232070" w:rsidP="00232070">
            <w:pPr>
              <w:keepNext/>
              <w:keepLines/>
              <w:jc w:val="both"/>
              <w:rPr>
                <w:rFonts w:ascii="Tahoma" w:eastAsia="Frutiger" w:hAnsi="Tahoma" w:cs="Tahoma"/>
                <w:lang w:eastAsia="en-US"/>
              </w:rPr>
            </w:pPr>
          </w:p>
          <w:p w14:paraId="2532B545" w14:textId="77777777" w:rsidR="00232070" w:rsidRPr="0015104C" w:rsidRDefault="00232070" w:rsidP="00232070">
            <w:pPr>
              <w:keepNext/>
              <w:keepLines/>
              <w:jc w:val="both"/>
              <w:rPr>
                <w:rFonts w:ascii="Tahoma" w:eastAsia="Frutiger" w:hAnsi="Tahoma" w:cs="Tahoma"/>
                <w:lang w:eastAsia="en-US"/>
              </w:rPr>
            </w:pPr>
          </w:p>
          <w:p w14:paraId="2560D4D6" w14:textId="77777777" w:rsidR="00232070" w:rsidRPr="0015104C" w:rsidRDefault="00232070"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Direktor: </w:t>
            </w:r>
          </w:p>
          <w:p w14:paraId="0ED1D523" w14:textId="77777777" w:rsidR="00232070" w:rsidRPr="0015104C" w:rsidRDefault="00232070" w:rsidP="00232070">
            <w:pPr>
              <w:keepNext/>
              <w:keepLines/>
              <w:jc w:val="both"/>
              <w:rPr>
                <w:rFonts w:ascii="Tahoma" w:eastAsia="Frutiger" w:hAnsi="Tahoma" w:cs="Tahoma"/>
                <w:lang w:eastAsia="en-US"/>
              </w:rPr>
            </w:pPr>
          </w:p>
        </w:tc>
        <w:tc>
          <w:tcPr>
            <w:tcW w:w="4470" w:type="dxa"/>
          </w:tcPr>
          <w:p w14:paraId="22EA4674" w14:textId="77777777" w:rsidR="00232070" w:rsidRPr="0015104C" w:rsidRDefault="00232070" w:rsidP="00232070">
            <w:pPr>
              <w:keepNext/>
              <w:keepLines/>
              <w:jc w:val="both"/>
              <w:rPr>
                <w:rFonts w:ascii="Tahoma" w:eastAsia="Frutiger" w:hAnsi="Tahoma" w:cs="Tahoma"/>
                <w:lang w:eastAsia="en-US"/>
              </w:rPr>
            </w:pPr>
            <w:r w:rsidRPr="0015104C">
              <w:rPr>
                <w:rFonts w:ascii="Tahoma" w:eastAsia="Frutiger" w:hAnsi="Tahoma" w:cs="Tahoma"/>
                <w:lang w:eastAsia="en-US"/>
              </w:rPr>
              <w:t>NAROČNIK:</w:t>
            </w:r>
          </w:p>
          <w:p w14:paraId="109DA676" w14:textId="77777777" w:rsidR="00232070" w:rsidRPr="0015104C" w:rsidRDefault="00232070" w:rsidP="00232070">
            <w:pPr>
              <w:keepNext/>
              <w:keepLines/>
              <w:jc w:val="both"/>
              <w:rPr>
                <w:rFonts w:ascii="Tahoma" w:eastAsia="Frutiger" w:hAnsi="Tahoma" w:cs="Tahoma"/>
                <w:b/>
                <w:lang w:eastAsia="en-US"/>
              </w:rPr>
            </w:pPr>
          </w:p>
          <w:p w14:paraId="0B07B9F0" w14:textId="77777777" w:rsidR="00232070" w:rsidRPr="0015104C" w:rsidRDefault="00232070" w:rsidP="00232070">
            <w:pPr>
              <w:keepNext/>
              <w:keepLines/>
              <w:jc w:val="both"/>
              <w:rPr>
                <w:rFonts w:ascii="Tahoma" w:eastAsia="Frutiger" w:hAnsi="Tahoma" w:cs="Tahoma"/>
                <w:b/>
                <w:lang w:eastAsia="en-US"/>
              </w:rPr>
            </w:pPr>
            <w:r w:rsidRPr="0015104C">
              <w:rPr>
                <w:rFonts w:ascii="Tahoma" w:eastAsia="Frutiger" w:hAnsi="Tahoma" w:cs="Tahoma"/>
                <w:b/>
                <w:lang w:eastAsia="en-US"/>
              </w:rPr>
              <w:t xml:space="preserve">JAVNO PODJETJE </w:t>
            </w:r>
          </w:p>
          <w:p w14:paraId="4274E116" w14:textId="77777777" w:rsidR="00232070" w:rsidRPr="0015104C" w:rsidRDefault="00232070" w:rsidP="00232070">
            <w:pPr>
              <w:keepNext/>
              <w:keepLines/>
              <w:jc w:val="both"/>
              <w:rPr>
                <w:rFonts w:ascii="Tahoma" w:eastAsia="Frutiger" w:hAnsi="Tahoma" w:cs="Tahoma"/>
                <w:lang w:eastAsia="en-US"/>
              </w:rPr>
            </w:pPr>
            <w:r w:rsidRPr="0015104C">
              <w:rPr>
                <w:rFonts w:ascii="Tahoma" w:eastAsia="Frutiger" w:hAnsi="Tahoma" w:cs="Tahoma"/>
                <w:b/>
                <w:lang w:eastAsia="en-US"/>
              </w:rPr>
              <w:t>VODOVOD KANALIZACIJA SNAGA</w:t>
            </w:r>
            <w:r w:rsidRPr="0015104C">
              <w:rPr>
                <w:rFonts w:ascii="Tahoma" w:eastAsia="Frutiger" w:hAnsi="Tahoma" w:cs="Tahoma"/>
                <w:lang w:eastAsia="en-US"/>
              </w:rPr>
              <w:t xml:space="preserve"> </w:t>
            </w:r>
            <w:r w:rsidRPr="0015104C">
              <w:rPr>
                <w:rFonts w:ascii="Tahoma" w:eastAsia="Frutiger" w:hAnsi="Tahoma" w:cs="Tahoma"/>
                <w:b/>
                <w:lang w:eastAsia="en-US"/>
              </w:rPr>
              <w:t>d.o.o</w:t>
            </w:r>
            <w:r w:rsidRPr="0015104C">
              <w:rPr>
                <w:rFonts w:ascii="Tahoma" w:eastAsia="Frutiger" w:hAnsi="Tahoma" w:cs="Tahoma"/>
                <w:lang w:eastAsia="en-US"/>
              </w:rPr>
              <w:t xml:space="preserve">. </w:t>
            </w:r>
          </w:p>
          <w:p w14:paraId="18EBEBFA" w14:textId="77777777" w:rsidR="00232070" w:rsidRPr="0015104C" w:rsidRDefault="00232070" w:rsidP="00232070">
            <w:pPr>
              <w:keepNext/>
              <w:keepLines/>
              <w:jc w:val="both"/>
              <w:rPr>
                <w:rFonts w:ascii="Tahoma" w:eastAsia="Frutiger" w:hAnsi="Tahoma" w:cs="Tahoma"/>
                <w:lang w:eastAsia="en-US"/>
              </w:rPr>
            </w:pPr>
          </w:p>
          <w:p w14:paraId="2DC88746" w14:textId="77777777" w:rsidR="00232070" w:rsidRPr="0015104C" w:rsidRDefault="00232070" w:rsidP="00232070">
            <w:pPr>
              <w:keepNext/>
              <w:keepLines/>
              <w:jc w:val="both"/>
              <w:rPr>
                <w:rFonts w:ascii="Tahoma" w:eastAsia="Frutiger" w:hAnsi="Tahoma" w:cs="Tahoma"/>
                <w:lang w:eastAsia="en-US"/>
              </w:rPr>
            </w:pPr>
            <w:r w:rsidRPr="0015104C">
              <w:rPr>
                <w:rFonts w:ascii="Tahoma" w:eastAsia="Frutiger" w:hAnsi="Tahoma" w:cs="Tahoma"/>
                <w:lang w:eastAsia="en-US"/>
              </w:rPr>
              <w:t>Direktor:</w:t>
            </w:r>
          </w:p>
          <w:p w14:paraId="00FA5DC7" w14:textId="77777777" w:rsidR="00232070" w:rsidRPr="0015104C" w:rsidRDefault="00232070" w:rsidP="00232070">
            <w:pPr>
              <w:keepNext/>
              <w:keepLines/>
              <w:jc w:val="both"/>
              <w:rPr>
                <w:rFonts w:ascii="Tahoma" w:eastAsia="Frutiger" w:hAnsi="Tahoma" w:cs="Tahoma"/>
                <w:b/>
                <w:lang w:eastAsia="en-US"/>
              </w:rPr>
            </w:pPr>
            <w:r w:rsidRPr="0015104C">
              <w:rPr>
                <w:rFonts w:ascii="Tahoma" w:eastAsia="Frutiger" w:hAnsi="Tahoma" w:cs="Tahoma"/>
                <w:b/>
                <w:lang w:eastAsia="en-US"/>
              </w:rPr>
              <w:t>David Polutnik</w:t>
            </w:r>
          </w:p>
        </w:tc>
      </w:tr>
    </w:tbl>
    <w:p w14:paraId="46F2D49C" w14:textId="77777777" w:rsidR="00232070" w:rsidRDefault="00232070" w:rsidP="00232070">
      <w:pPr>
        <w:keepNext/>
        <w:keepLines/>
        <w:spacing w:after="120"/>
        <w:jc w:val="both"/>
        <w:rPr>
          <w:rFonts w:ascii="Tahoma" w:eastAsia="Frutiger" w:hAnsi="Tahoma" w:cs="Tahoma"/>
          <w:lang w:eastAsia="en-US"/>
        </w:rPr>
      </w:pPr>
    </w:p>
    <w:p w14:paraId="6CD34E48" w14:textId="77777777" w:rsidR="00232070" w:rsidRDefault="00232070" w:rsidP="00232070">
      <w:pPr>
        <w:keepNext/>
        <w:keepLines/>
        <w:spacing w:after="120"/>
        <w:jc w:val="both"/>
        <w:rPr>
          <w:rFonts w:ascii="Tahoma" w:eastAsia="Frutiger" w:hAnsi="Tahoma" w:cs="Tahoma"/>
          <w:lang w:eastAsia="en-US"/>
        </w:rPr>
      </w:pPr>
    </w:p>
    <w:p w14:paraId="016F0E01" w14:textId="77777777" w:rsidR="00232070" w:rsidRPr="0015104C" w:rsidRDefault="00232070" w:rsidP="00232070">
      <w:pPr>
        <w:keepNext/>
        <w:keepLines/>
        <w:spacing w:after="120"/>
        <w:jc w:val="both"/>
        <w:rPr>
          <w:rFonts w:ascii="Tahoma" w:hAnsi="Tahoma" w:cs="Tahoma"/>
          <w:lang w:eastAsia="en-US"/>
        </w:rPr>
      </w:pPr>
      <w:r w:rsidRPr="0015104C">
        <w:rPr>
          <w:rFonts w:ascii="Tahoma" w:eastAsia="Frutiger" w:hAnsi="Tahoma" w:cs="Tahoma"/>
          <w:lang w:eastAsia="en-US"/>
        </w:rPr>
        <w:t>Priloge:</w:t>
      </w:r>
    </w:p>
    <w:p w14:paraId="1C78FAEE" w14:textId="77777777" w:rsidR="00232070" w:rsidRPr="0015104C" w:rsidRDefault="00232070"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Priloga št. 1: tehnična specifikacija,</w:t>
      </w:r>
    </w:p>
    <w:p w14:paraId="683F49A3" w14:textId="77777777" w:rsidR="00232070" w:rsidRDefault="00232070"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lang w:eastAsia="en-US"/>
        </w:rPr>
        <w:t xml:space="preserve">Priloga št. 2: ponudba izvajalca št. </w:t>
      </w:r>
      <w:r w:rsidRPr="0015104C">
        <w:rPr>
          <w:rFonts w:ascii="Tahoma" w:hAnsi="Tahoma" w:cs="Tahoma"/>
        </w:rPr>
        <w:t>______</w:t>
      </w:r>
      <w:r w:rsidRPr="0015104C">
        <w:rPr>
          <w:rFonts w:ascii="Tahoma" w:hAnsi="Tahoma" w:cs="Tahoma"/>
          <w:lang w:eastAsia="en-US"/>
        </w:rPr>
        <w:t xml:space="preserve">z dne _________  </w:t>
      </w:r>
    </w:p>
    <w:p w14:paraId="5EF8DB00" w14:textId="77777777" w:rsidR="00232070" w:rsidRPr="0015104C" w:rsidRDefault="00232070" w:rsidP="00232070">
      <w:pPr>
        <w:keepNext/>
        <w:keepLines/>
        <w:numPr>
          <w:ilvl w:val="0"/>
          <w:numId w:val="49"/>
        </w:numPr>
        <w:tabs>
          <w:tab w:val="left" w:pos="709"/>
          <w:tab w:val="left" w:pos="1702"/>
        </w:tabs>
        <w:jc w:val="both"/>
        <w:rPr>
          <w:rFonts w:ascii="Tahoma" w:hAnsi="Tahoma" w:cs="Tahoma"/>
        </w:rPr>
      </w:pPr>
      <w:r>
        <w:rPr>
          <w:rFonts w:ascii="Tahoma" w:hAnsi="Tahoma" w:cs="Tahoma"/>
          <w:lang w:eastAsia="en-US"/>
        </w:rPr>
        <w:t xml:space="preserve">Priloga št. 3: končna </w:t>
      </w:r>
      <w:r w:rsidRPr="0015104C">
        <w:rPr>
          <w:rFonts w:ascii="Tahoma" w:hAnsi="Tahoma" w:cs="Tahoma"/>
          <w:lang w:eastAsia="en-US"/>
        </w:rPr>
        <w:t xml:space="preserve">ponudba izvajalca št. </w:t>
      </w:r>
      <w:r w:rsidRPr="0015104C">
        <w:rPr>
          <w:rFonts w:ascii="Tahoma" w:hAnsi="Tahoma" w:cs="Tahoma"/>
        </w:rPr>
        <w:t>______</w:t>
      </w:r>
      <w:r w:rsidRPr="0015104C">
        <w:rPr>
          <w:rFonts w:ascii="Tahoma" w:hAnsi="Tahoma" w:cs="Tahoma"/>
          <w:lang w:eastAsia="en-US"/>
        </w:rPr>
        <w:t xml:space="preserve">z dne _________  </w:t>
      </w:r>
    </w:p>
    <w:p w14:paraId="0BF67D00" w14:textId="77777777" w:rsidR="00232070" w:rsidRPr="0015104C" w:rsidRDefault="00232070"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 xml:space="preserve">Priloga št. </w:t>
      </w:r>
      <w:r>
        <w:rPr>
          <w:rFonts w:ascii="Tahoma" w:hAnsi="Tahoma" w:cs="Tahoma"/>
        </w:rPr>
        <w:t>4</w:t>
      </w:r>
      <w:r w:rsidRPr="0015104C">
        <w:rPr>
          <w:rFonts w:ascii="Tahoma" w:hAnsi="Tahoma" w:cs="Tahoma"/>
        </w:rPr>
        <w:t xml:space="preserve">: </w:t>
      </w:r>
      <w:r w:rsidRPr="0015104C">
        <w:rPr>
          <w:rFonts w:ascii="Tahoma" w:hAnsi="Tahoma" w:cs="Tahoma"/>
          <w:lang w:eastAsia="en-US"/>
        </w:rPr>
        <w:t xml:space="preserve">ponudbeni predračunu izvajalca za vzdrževanje dobavljenih puhal št. </w:t>
      </w:r>
      <w:r w:rsidRPr="0015104C">
        <w:rPr>
          <w:rFonts w:ascii="Tahoma" w:hAnsi="Tahoma" w:cs="Tahoma"/>
        </w:rPr>
        <w:t xml:space="preserve">______ </w:t>
      </w:r>
      <w:r w:rsidRPr="0015104C">
        <w:rPr>
          <w:rFonts w:ascii="Tahoma" w:hAnsi="Tahoma" w:cs="Tahoma"/>
          <w:lang w:eastAsia="en-US"/>
        </w:rPr>
        <w:t xml:space="preserve">z dne _________  </w:t>
      </w:r>
    </w:p>
    <w:p w14:paraId="3799345D" w14:textId="07CC1219" w:rsidR="00232070" w:rsidRPr="00232070" w:rsidRDefault="00232070" w:rsidP="00232070">
      <w:pPr>
        <w:keepNext/>
        <w:keepLines/>
        <w:numPr>
          <w:ilvl w:val="0"/>
          <w:numId w:val="49"/>
        </w:numPr>
        <w:jc w:val="both"/>
        <w:rPr>
          <w:rFonts w:ascii="Tahoma" w:hAnsi="Tahoma" w:cs="Tahoma"/>
          <w:lang w:eastAsia="en-US"/>
        </w:rPr>
      </w:pPr>
      <w:r w:rsidRPr="0015104C">
        <w:rPr>
          <w:rFonts w:ascii="Tahoma" w:hAnsi="Tahoma" w:cs="Tahoma"/>
        </w:rPr>
        <w:t>Priloga št. 5: Pisni sporazum, ki ureja skupne varstvene ukrepe za zagotavljanje varstva in zdravja pri delu</w:t>
      </w:r>
      <w:r>
        <w:rPr>
          <w:rFonts w:ascii="Tahoma" w:hAnsi="Tahoma" w:cs="Tahoma"/>
        </w:rPr>
        <w:t>.</w:t>
      </w:r>
    </w:p>
    <w:p w14:paraId="7D6C18E5" w14:textId="77777777" w:rsidR="00232070" w:rsidRDefault="00232070" w:rsidP="00232070">
      <w:pPr>
        <w:keepNext/>
        <w:keepLines/>
        <w:jc w:val="both"/>
        <w:rPr>
          <w:rFonts w:ascii="Tahoma" w:eastAsia="Frutiger" w:hAnsi="Tahoma" w:cs="Tahoma"/>
          <w:lang w:eastAsia="en-US"/>
        </w:rPr>
      </w:pPr>
    </w:p>
    <w:p w14:paraId="31847275" w14:textId="77777777" w:rsidR="00232070" w:rsidRDefault="00232070" w:rsidP="00232070">
      <w:pPr>
        <w:keepNext/>
        <w:keepLines/>
        <w:jc w:val="both"/>
        <w:rPr>
          <w:rFonts w:ascii="Tahoma" w:eastAsia="Frutiger" w:hAnsi="Tahoma" w:cs="Tahoma"/>
          <w:lang w:eastAsia="en-US"/>
        </w:rPr>
      </w:pPr>
    </w:p>
    <w:p w14:paraId="2B36A76A" w14:textId="77777777" w:rsidR="00232070" w:rsidRDefault="00232070" w:rsidP="00232070">
      <w:pPr>
        <w:keepNext/>
        <w:keepLines/>
        <w:jc w:val="both"/>
        <w:rPr>
          <w:rFonts w:ascii="Tahoma" w:eastAsia="Frutiger" w:hAnsi="Tahoma" w:cs="Tahoma"/>
          <w:lang w:eastAsia="en-US"/>
        </w:rPr>
      </w:pPr>
    </w:p>
    <w:p w14:paraId="16D7C7D4" w14:textId="77777777" w:rsidR="00232070" w:rsidRDefault="00232070" w:rsidP="00232070">
      <w:pPr>
        <w:keepNext/>
        <w:keepLines/>
        <w:jc w:val="both"/>
        <w:rPr>
          <w:rFonts w:ascii="Tahoma" w:eastAsia="Frutiger" w:hAnsi="Tahoma" w:cs="Tahoma"/>
          <w:lang w:eastAsia="en-US"/>
        </w:rPr>
      </w:pPr>
    </w:p>
    <w:p w14:paraId="4C0E57B1" w14:textId="3ADF0B8B" w:rsidR="00232070" w:rsidRDefault="00232070">
      <w:pPr>
        <w:rPr>
          <w:rFonts w:ascii="Tahoma" w:eastAsia="Frutiger" w:hAnsi="Tahoma" w:cs="Tahoma"/>
          <w:lang w:eastAsia="en-US"/>
        </w:rPr>
      </w:pPr>
      <w:r>
        <w:rPr>
          <w:rFonts w:ascii="Tahoma" w:eastAsia="Frutiger" w:hAnsi="Tahoma" w:cs="Tahoma"/>
          <w:lang w:eastAsia="en-US"/>
        </w:rPr>
        <w:br w:type="page"/>
      </w:r>
    </w:p>
    <w:p w14:paraId="19CAB1C2" w14:textId="77777777" w:rsidR="00232070" w:rsidRDefault="00232070" w:rsidP="00232070">
      <w:pPr>
        <w:keepNext/>
        <w:keepLines/>
        <w:jc w:val="both"/>
        <w:rPr>
          <w:rFonts w:ascii="Tahoma" w:eastAsia="Frutiger" w:hAnsi="Tahoma" w:cs="Tahoma"/>
          <w:lang w:eastAsia="en-US"/>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851"/>
        <w:gridCol w:w="567"/>
      </w:tblGrid>
      <w:tr w:rsidR="005B034F" w:rsidRPr="00F13FD5" w14:paraId="057925D2" w14:textId="77777777" w:rsidTr="00232070">
        <w:trPr>
          <w:trHeight w:val="543"/>
        </w:trPr>
        <w:tc>
          <w:tcPr>
            <w:tcW w:w="608" w:type="dxa"/>
            <w:tcBorders>
              <w:right w:val="nil"/>
            </w:tcBorders>
          </w:tcPr>
          <w:p w14:paraId="644935C5" w14:textId="77777777" w:rsidR="005B034F" w:rsidRPr="00F13FD5" w:rsidRDefault="005B034F"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295" w:type="dxa"/>
            <w:tcBorders>
              <w:left w:val="nil"/>
              <w:right w:val="single" w:sz="4" w:space="0" w:color="auto"/>
            </w:tcBorders>
            <w:vAlign w:val="center"/>
          </w:tcPr>
          <w:p w14:paraId="67A0BB14" w14:textId="7214AC4E" w:rsidR="005B034F" w:rsidRPr="00F13FD5" w:rsidRDefault="005B034F" w:rsidP="00232070">
            <w:pPr>
              <w:keepNext/>
              <w:keepLines/>
              <w:jc w:val="both"/>
              <w:rPr>
                <w:rFonts w:ascii="Tahoma" w:hAnsi="Tahoma" w:cs="Tahoma"/>
              </w:rPr>
            </w:pPr>
            <w:r w:rsidRPr="00F13FD5">
              <w:rPr>
                <w:rFonts w:ascii="Tahoma" w:hAnsi="Tahoma" w:cs="Tahoma"/>
              </w:rPr>
              <w:t xml:space="preserve">OSNUTEK OKVIRNEGA SPORAZUMA – za </w:t>
            </w:r>
            <w:r w:rsidR="00480FDC">
              <w:rPr>
                <w:rFonts w:ascii="Tahoma" w:hAnsi="Tahoma" w:cs="Tahoma"/>
              </w:rPr>
              <w:t>vzdrževanje</w:t>
            </w:r>
            <w:r w:rsidR="00480FDC" w:rsidRPr="00F13FD5">
              <w:rPr>
                <w:rFonts w:ascii="Tahoma" w:hAnsi="Tahoma" w:cs="Tahoma"/>
              </w:rPr>
              <w:t xml:space="preserve"> </w:t>
            </w:r>
            <w:r w:rsidRPr="00F13FD5">
              <w:rPr>
                <w:rFonts w:ascii="Tahoma" w:hAnsi="Tahoma" w:cs="Tahoma"/>
              </w:rPr>
              <w:t>puhal in dobavo nadomestnih delov</w:t>
            </w:r>
          </w:p>
        </w:tc>
        <w:tc>
          <w:tcPr>
            <w:tcW w:w="851" w:type="dxa"/>
            <w:tcBorders>
              <w:top w:val="single" w:sz="4" w:space="0" w:color="auto"/>
              <w:left w:val="single" w:sz="4" w:space="0" w:color="auto"/>
              <w:bottom w:val="single" w:sz="4" w:space="0" w:color="auto"/>
              <w:right w:val="nil"/>
            </w:tcBorders>
          </w:tcPr>
          <w:p w14:paraId="1C35D96A" w14:textId="77777777" w:rsidR="005B034F" w:rsidRPr="00F13FD5" w:rsidRDefault="005B034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567" w:type="dxa"/>
            <w:tcBorders>
              <w:top w:val="single" w:sz="4" w:space="0" w:color="auto"/>
              <w:left w:val="nil"/>
              <w:bottom w:val="single" w:sz="4" w:space="0" w:color="auto"/>
              <w:right w:val="single" w:sz="4" w:space="0" w:color="auto"/>
            </w:tcBorders>
          </w:tcPr>
          <w:p w14:paraId="58E2879B" w14:textId="06EBCACD" w:rsidR="005B034F" w:rsidRPr="00F13FD5" w:rsidRDefault="005B034F" w:rsidP="00232070">
            <w:pPr>
              <w:keepNext/>
              <w:keepLines/>
              <w:ind w:right="-62"/>
              <w:jc w:val="both"/>
              <w:rPr>
                <w:rFonts w:ascii="Tahoma" w:hAnsi="Tahoma" w:cs="Tahoma"/>
                <w:b/>
                <w:iCs/>
              </w:rPr>
            </w:pPr>
            <w:r w:rsidRPr="00F13FD5">
              <w:rPr>
                <w:rFonts w:ascii="Tahoma" w:hAnsi="Tahoma" w:cs="Tahoma"/>
                <w:b/>
                <w:iCs/>
              </w:rPr>
              <w:t xml:space="preserve"> 9/2 </w:t>
            </w:r>
          </w:p>
        </w:tc>
      </w:tr>
    </w:tbl>
    <w:p w14:paraId="4AE12189" w14:textId="77777777" w:rsidR="005B034F" w:rsidRPr="00F13FD5" w:rsidRDefault="005B034F" w:rsidP="00232070">
      <w:pPr>
        <w:keepNext/>
        <w:keepLines/>
        <w:rPr>
          <w:rFonts w:ascii="Tahoma" w:hAnsi="Tahoma" w:cs="Tahoma"/>
          <w:i/>
        </w:rPr>
      </w:pPr>
    </w:p>
    <w:tbl>
      <w:tblPr>
        <w:tblW w:w="0" w:type="auto"/>
        <w:tblLayout w:type="fixed"/>
        <w:tblCellMar>
          <w:left w:w="70" w:type="dxa"/>
          <w:right w:w="70" w:type="dxa"/>
        </w:tblCellMar>
        <w:tblLook w:val="0000" w:firstRow="0" w:lastRow="0" w:firstColumn="0" w:lastColumn="0" w:noHBand="0" w:noVBand="0"/>
      </w:tblPr>
      <w:tblGrid>
        <w:gridCol w:w="3681"/>
        <w:gridCol w:w="1701"/>
      </w:tblGrid>
      <w:tr w:rsidR="008C2ED1" w:rsidRPr="00F13FD5" w14:paraId="49598F3D" w14:textId="77777777" w:rsidTr="008C2ED1">
        <w:tc>
          <w:tcPr>
            <w:tcW w:w="3681" w:type="dxa"/>
            <w:vAlign w:val="center"/>
          </w:tcPr>
          <w:p w14:paraId="2F7D5EC7" w14:textId="3055A0EA" w:rsidR="00613948" w:rsidRPr="00F13FD5" w:rsidRDefault="00613948" w:rsidP="00232070">
            <w:pPr>
              <w:keepNext/>
              <w:keepLines/>
              <w:ind w:left="-75"/>
              <w:jc w:val="both"/>
              <w:rPr>
                <w:rFonts w:ascii="Tahoma" w:hAnsi="Tahoma" w:cs="Tahoma"/>
                <w:lang w:eastAsia="en-US"/>
              </w:rPr>
            </w:pPr>
            <w:r w:rsidRPr="00F13FD5">
              <w:rPr>
                <w:rFonts w:ascii="Tahoma" w:hAnsi="Tahoma" w:cs="Tahoma"/>
                <w:lang w:eastAsia="en-US"/>
              </w:rPr>
              <w:t xml:space="preserve">Številka </w:t>
            </w:r>
            <w:r>
              <w:rPr>
                <w:rFonts w:ascii="Tahoma" w:hAnsi="Tahoma" w:cs="Tahoma"/>
                <w:lang w:eastAsia="en-US"/>
              </w:rPr>
              <w:t>okvirnega sporazuma</w:t>
            </w:r>
            <w:r w:rsidRPr="00F13FD5">
              <w:rPr>
                <w:rFonts w:ascii="Tahoma" w:hAnsi="Tahoma" w:cs="Tahoma"/>
                <w:lang w:eastAsia="en-US"/>
              </w:rPr>
              <w:t xml:space="preserve"> naročnika:</w:t>
            </w:r>
            <w:r w:rsidR="008C2ED1">
              <w:rPr>
                <w:rFonts w:ascii="Tahoma" w:hAnsi="Tahoma" w:cs="Tahoma"/>
                <w:lang w:eastAsia="en-US"/>
              </w:rPr>
              <w:t xml:space="preserve">  </w:t>
            </w:r>
          </w:p>
        </w:tc>
        <w:tc>
          <w:tcPr>
            <w:tcW w:w="1701" w:type="dxa"/>
            <w:tcBorders>
              <w:bottom w:val="single" w:sz="4" w:space="0" w:color="auto"/>
            </w:tcBorders>
            <w:vAlign w:val="center"/>
          </w:tcPr>
          <w:p w14:paraId="77A9D4E7" w14:textId="77777777" w:rsidR="00613948" w:rsidRPr="00F13FD5" w:rsidRDefault="00613948" w:rsidP="00232070">
            <w:pPr>
              <w:keepNext/>
              <w:keepLines/>
              <w:jc w:val="center"/>
              <w:rPr>
                <w:rFonts w:ascii="Tahoma" w:hAnsi="Tahoma" w:cs="Tahoma"/>
                <w:b/>
              </w:rPr>
            </w:pPr>
          </w:p>
        </w:tc>
      </w:tr>
      <w:tr w:rsidR="008C2ED1" w:rsidRPr="00F13FD5" w14:paraId="0E4A1501" w14:textId="77777777" w:rsidTr="008C2ED1">
        <w:trPr>
          <w:trHeight w:val="111"/>
        </w:trPr>
        <w:tc>
          <w:tcPr>
            <w:tcW w:w="3681" w:type="dxa"/>
            <w:vAlign w:val="center"/>
          </w:tcPr>
          <w:p w14:paraId="0BD8F19A" w14:textId="77777777" w:rsidR="00613948" w:rsidRPr="00F13FD5" w:rsidRDefault="00613948" w:rsidP="00232070">
            <w:pPr>
              <w:keepNext/>
              <w:keepLines/>
              <w:ind w:left="-75"/>
              <w:jc w:val="both"/>
              <w:rPr>
                <w:rFonts w:ascii="Tahoma" w:hAnsi="Tahoma" w:cs="Tahoma"/>
                <w:lang w:eastAsia="en-US"/>
              </w:rPr>
            </w:pPr>
          </w:p>
        </w:tc>
        <w:tc>
          <w:tcPr>
            <w:tcW w:w="1701" w:type="dxa"/>
            <w:tcBorders>
              <w:top w:val="single" w:sz="4" w:space="0" w:color="auto"/>
            </w:tcBorders>
            <w:vAlign w:val="center"/>
          </w:tcPr>
          <w:p w14:paraId="1CB95DA4" w14:textId="77777777" w:rsidR="00613948" w:rsidRPr="00F13FD5" w:rsidRDefault="00613948" w:rsidP="00232070">
            <w:pPr>
              <w:keepNext/>
              <w:keepLines/>
              <w:jc w:val="center"/>
              <w:rPr>
                <w:rFonts w:ascii="Tahoma" w:hAnsi="Tahoma" w:cs="Tahoma"/>
                <w:b/>
              </w:rPr>
            </w:pPr>
          </w:p>
        </w:tc>
      </w:tr>
      <w:tr w:rsidR="008C2ED1" w:rsidRPr="00F13FD5" w14:paraId="37612942" w14:textId="77777777" w:rsidTr="00B86CCB">
        <w:trPr>
          <w:trHeight w:val="87"/>
        </w:trPr>
        <w:tc>
          <w:tcPr>
            <w:tcW w:w="3681" w:type="dxa"/>
            <w:vAlign w:val="center"/>
          </w:tcPr>
          <w:p w14:paraId="4B147239" w14:textId="77777777" w:rsidR="00613948" w:rsidRPr="00F13FD5" w:rsidRDefault="00613948" w:rsidP="00232070">
            <w:pPr>
              <w:keepNext/>
              <w:keepLines/>
              <w:ind w:left="-75"/>
              <w:jc w:val="both"/>
              <w:rPr>
                <w:rFonts w:ascii="Tahoma" w:hAnsi="Tahoma" w:cs="Tahoma"/>
                <w:lang w:eastAsia="en-US"/>
              </w:rPr>
            </w:pPr>
            <w:r w:rsidRPr="00F13FD5">
              <w:rPr>
                <w:rFonts w:ascii="Tahoma" w:hAnsi="Tahoma" w:cs="Tahoma"/>
                <w:lang w:eastAsia="en-US"/>
              </w:rPr>
              <w:t>Št. javnega naročila:</w:t>
            </w:r>
          </w:p>
        </w:tc>
        <w:tc>
          <w:tcPr>
            <w:tcW w:w="1701" w:type="dxa"/>
            <w:tcBorders>
              <w:bottom w:val="single" w:sz="4" w:space="0" w:color="auto"/>
            </w:tcBorders>
            <w:vAlign w:val="center"/>
          </w:tcPr>
          <w:p w14:paraId="6A6ECAA6" w14:textId="77777777" w:rsidR="00613948" w:rsidRPr="00F13FD5" w:rsidRDefault="00613948" w:rsidP="00232070">
            <w:pPr>
              <w:keepNext/>
              <w:keepLines/>
              <w:rPr>
                <w:rFonts w:ascii="Tahoma" w:hAnsi="Tahoma" w:cs="Tahoma"/>
                <w:b/>
              </w:rPr>
            </w:pPr>
            <w:r w:rsidRPr="00F13FD5">
              <w:rPr>
                <w:rFonts w:ascii="Tahoma" w:hAnsi="Tahoma" w:cs="Tahoma"/>
                <w:b/>
              </w:rPr>
              <w:t>VKS-59/26</w:t>
            </w:r>
          </w:p>
        </w:tc>
      </w:tr>
      <w:tr w:rsidR="008C2ED1" w:rsidRPr="00F13FD5" w14:paraId="78B983CE" w14:textId="77777777" w:rsidTr="008C2ED1">
        <w:tc>
          <w:tcPr>
            <w:tcW w:w="3681" w:type="dxa"/>
          </w:tcPr>
          <w:p w14:paraId="2578927C" w14:textId="77777777" w:rsidR="00613948" w:rsidRPr="00F13FD5" w:rsidRDefault="00613948" w:rsidP="00232070">
            <w:pPr>
              <w:keepNext/>
              <w:keepLines/>
              <w:jc w:val="both"/>
              <w:rPr>
                <w:rFonts w:ascii="Tahoma" w:hAnsi="Tahoma" w:cs="Tahoma"/>
                <w:lang w:eastAsia="en-US"/>
              </w:rPr>
            </w:pPr>
          </w:p>
        </w:tc>
        <w:tc>
          <w:tcPr>
            <w:tcW w:w="1701" w:type="dxa"/>
            <w:tcBorders>
              <w:top w:val="single" w:sz="4" w:space="0" w:color="auto"/>
            </w:tcBorders>
          </w:tcPr>
          <w:p w14:paraId="1D9859CB" w14:textId="77777777" w:rsidR="00613948" w:rsidRPr="00F13FD5" w:rsidRDefault="00613948" w:rsidP="00232070">
            <w:pPr>
              <w:keepNext/>
              <w:keepLines/>
              <w:jc w:val="both"/>
              <w:rPr>
                <w:rFonts w:ascii="Tahoma" w:hAnsi="Tahoma" w:cs="Tahoma"/>
                <w:lang w:eastAsia="en-US"/>
              </w:rPr>
            </w:pPr>
          </w:p>
        </w:tc>
      </w:tr>
      <w:tr w:rsidR="00613948" w:rsidRPr="00F13FD5" w14:paraId="399AF2A2" w14:textId="77777777" w:rsidTr="00B86CCB">
        <w:tc>
          <w:tcPr>
            <w:tcW w:w="3681" w:type="dxa"/>
          </w:tcPr>
          <w:p w14:paraId="0002657C" w14:textId="5D151B81" w:rsidR="00613948" w:rsidRPr="00F13FD5" w:rsidRDefault="00613948" w:rsidP="00232070">
            <w:pPr>
              <w:keepNext/>
              <w:keepLines/>
              <w:ind w:left="-75"/>
              <w:jc w:val="both"/>
              <w:rPr>
                <w:rFonts w:ascii="Tahoma" w:hAnsi="Tahoma" w:cs="Tahoma"/>
                <w:lang w:eastAsia="en-US"/>
              </w:rPr>
            </w:pPr>
            <w:r w:rsidRPr="00F13FD5">
              <w:rPr>
                <w:rFonts w:ascii="Tahoma" w:hAnsi="Tahoma" w:cs="Tahoma"/>
                <w:lang w:eastAsia="en-US"/>
              </w:rPr>
              <w:t xml:space="preserve">Številka </w:t>
            </w:r>
            <w:r>
              <w:rPr>
                <w:rFonts w:ascii="Tahoma" w:hAnsi="Tahoma" w:cs="Tahoma"/>
                <w:lang w:eastAsia="en-US"/>
              </w:rPr>
              <w:t>okvirnega sporazuma</w:t>
            </w:r>
            <w:r w:rsidRPr="00F13FD5">
              <w:rPr>
                <w:rFonts w:ascii="Tahoma" w:hAnsi="Tahoma" w:cs="Tahoma"/>
                <w:lang w:eastAsia="en-US"/>
              </w:rPr>
              <w:t xml:space="preserve"> izvajalca:</w:t>
            </w:r>
          </w:p>
        </w:tc>
        <w:tc>
          <w:tcPr>
            <w:tcW w:w="1701" w:type="dxa"/>
            <w:tcBorders>
              <w:bottom w:val="single" w:sz="4" w:space="0" w:color="auto"/>
            </w:tcBorders>
          </w:tcPr>
          <w:p w14:paraId="76FBEC08" w14:textId="77777777" w:rsidR="00613948" w:rsidRPr="00F13FD5" w:rsidRDefault="00613948" w:rsidP="00232070">
            <w:pPr>
              <w:keepNext/>
              <w:keepLines/>
              <w:jc w:val="both"/>
              <w:rPr>
                <w:rFonts w:ascii="Tahoma" w:hAnsi="Tahoma" w:cs="Tahoma"/>
                <w:lang w:eastAsia="en-US"/>
              </w:rPr>
            </w:pPr>
          </w:p>
        </w:tc>
      </w:tr>
    </w:tbl>
    <w:p w14:paraId="085AFEB5" w14:textId="77777777" w:rsidR="00613948" w:rsidRDefault="00613948" w:rsidP="00232070">
      <w:pPr>
        <w:keepNext/>
        <w:keepLines/>
        <w:jc w:val="both"/>
        <w:rPr>
          <w:rFonts w:ascii="Tahoma" w:hAnsi="Tahoma" w:cs="Tahoma"/>
          <w:b/>
          <w:lang w:eastAsia="en-US"/>
        </w:rPr>
      </w:pPr>
    </w:p>
    <w:p w14:paraId="25EA0EAB" w14:textId="77777777" w:rsidR="00613948" w:rsidRPr="00F13FD5" w:rsidRDefault="00613948" w:rsidP="00232070">
      <w:pPr>
        <w:keepNext/>
        <w:keepLines/>
        <w:jc w:val="both"/>
        <w:rPr>
          <w:rFonts w:ascii="Tahoma" w:hAnsi="Tahoma" w:cs="Tahoma"/>
          <w:b/>
          <w:lang w:eastAsia="en-US"/>
        </w:rPr>
      </w:pPr>
    </w:p>
    <w:tbl>
      <w:tblPr>
        <w:tblW w:w="9356" w:type="dxa"/>
        <w:tblLayout w:type="fixed"/>
        <w:tblCellMar>
          <w:left w:w="70" w:type="dxa"/>
          <w:right w:w="70" w:type="dxa"/>
        </w:tblCellMar>
        <w:tblLook w:val="0000" w:firstRow="0" w:lastRow="0" w:firstColumn="0" w:lastColumn="0" w:noHBand="0" w:noVBand="0"/>
      </w:tblPr>
      <w:tblGrid>
        <w:gridCol w:w="2694"/>
        <w:gridCol w:w="6662"/>
      </w:tblGrid>
      <w:tr w:rsidR="00613948" w:rsidRPr="00F13FD5" w14:paraId="360EA52A" w14:textId="77777777" w:rsidTr="0042104C">
        <w:tc>
          <w:tcPr>
            <w:tcW w:w="2694" w:type="dxa"/>
          </w:tcPr>
          <w:p w14:paraId="1F417058" w14:textId="26E44B38" w:rsidR="00613948" w:rsidRPr="00F13FD5" w:rsidRDefault="00613948" w:rsidP="00232070">
            <w:pPr>
              <w:keepNext/>
              <w:keepLines/>
              <w:ind w:left="-75"/>
              <w:jc w:val="both"/>
              <w:rPr>
                <w:rFonts w:ascii="Tahoma" w:hAnsi="Tahoma" w:cs="Tahoma"/>
                <w:lang w:eastAsia="en-US"/>
              </w:rPr>
            </w:pPr>
            <w:r w:rsidRPr="00F13FD5">
              <w:rPr>
                <w:rFonts w:ascii="Tahoma" w:hAnsi="Tahoma" w:cs="Tahoma"/>
                <w:lang w:eastAsia="en-US"/>
              </w:rPr>
              <w:t xml:space="preserve">Naziv </w:t>
            </w:r>
            <w:r w:rsidR="008C2ED1">
              <w:rPr>
                <w:rFonts w:ascii="Tahoma" w:hAnsi="Tahoma" w:cs="Tahoma"/>
                <w:lang w:eastAsia="en-US"/>
              </w:rPr>
              <w:t xml:space="preserve">okvirnega sporazuma </w:t>
            </w:r>
            <w:r w:rsidRPr="00F13FD5">
              <w:rPr>
                <w:rFonts w:ascii="Tahoma" w:hAnsi="Tahoma" w:cs="Tahoma"/>
                <w:lang w:eastAsia="en-US"/>
              </w:rPr>
              <w:t>:</w:t>
            </w:r>
          </w:p>
        </w:tc>
        <w:tc>
          <w:tcPr>
            <w:tcW w:w="6662" w:type="dxa"/>
          </w:tcPr>
          <w:p w14:paraId="2C7F989E" w14:textId="2FC8A973" w:rsidR="00613948" w:rsidRPr="00F13FD5" w:rsidRDefault="008C2ED1" w:rsidP="00232070">
            <w:pPr>
              <w:keepNext/>
              <w:keepLines/>
              <w:spacing w:after="200" w:line="276" w:lineRule="auto"/>
              <w:jc w:val="center"/>
              <w:rPr>
                <w:rFonts w:ascii="Tahoma" w:hAnsi="Tahoma" w:cs="Tahoma"/>
                <w:b/>
              </w:rPr>
            </w:pPr>
            <w:r w:rsidRPr="008C2ED1">
              <w:rPr>
                <w:rFonts w:ascii="Tahoma" w:hAnsi="Tahoma" w:cs="Tahoma"/>
                <w:b/>
                <w:caps/>
              </w:rPr>
              <w:t>redno in izredno vzdrževanje puhal ter dobav</w:t>
            </w:r>
            <w:r>
              <w:rPr>
                <w:rFonts w:ascii="Tahoma" w:hAnsi="Tahoma" w:cs="Tahoma"/>
                <w:b/>
                <w:caps/>
              </w:rPr>
              <w:t>A</w:t>
            </w:r>
            <w:r w:rsidRPr="008C2ED1">
              <w:rPr>
                <w:rFonts w:ascii="Tahoma" w:hAnsi="Tahoma" w:cs="Tahoma"/>
                <w:b/>
                <w:caps/>
              </w:rPr>
              <w:t xml:space="preserve"> nadomestnih delov</w:t>
            </w:r>
          </w:p>
        </w:tc>
      </w:tr>
    </w:tbl>
    <w:p w14:paraId="6AE305D6" w14:textId="3E97F1ED" w:rsidR="00613948" w:rsidRPr="00F13FD5" w:rsidRDefault="00613948" w:rsidP="00232070">
      <w:pPr>
        <w:keepNext/>
        <w:keepLines/>
        <w:jc w:val="both"/>
        <w:rPr>
          <w:rFonts w:ascii="Tahoma" w:hAnsi="Tahoma" w:cs="Tahoma"/>
        </w:rPr>
      </w:pPr>
      <w:r w:rsidRPr="00F13FD5">
        <w:rPr>
          <w:rFonts w:ascii="Tahoma" w:hAnsi="Tahoma" w:cs="Tahoma"/>
        </w:rPr>
        <w:t>sklenjen med</w:t>
      </w:r>
    </w:p>
    <w:p w14:paraId="2263CAD2" w14:textId="77777777" w:rsidR="00613948" w:rsidRPr="00F13FD5" w:rsidRDefault="00613948" w:rsidP="00232070">
      <w:pPr>
        <w:keepNext/>
        <w:keepLines/>
        <w:jc w:val="both"/>
        <w:rPr>
          <w:rFonts w:ascii="Tahoma" w:hAnsi="Tahoma" w:cs="Tahoma"/>
        </w:rPr>
      </w:pPr>
    </w:p>
    <w:p w14:paraId="6968994D" w14:textId="77777777" w:rsidR="00613948" w:rsidRPr="00F13FD5" w:rsidRDefault="00613948" w:rsidP="00232070">
      <w:pPr>
        <w:keepNext/>
        <w:keepLines/>
        <w:jc w:val="both"/>
        <w:rPr>
          <w:rFonts w:ascii="Tahoma" w:hAnsi="Tahoma" w:cs="Tahoma"/>
        </w:rPr>
      </w:pPr>
      <w:r w:rsidRPr="00F13FD5">
        <w:rPr>
          <w:rFonts w:ascii="Tahoma" w:hAnsi="Tahoma" w:cs="Tahoma"/>
        </w:rPr>
        <w:t>naročnikom:</w:t>
      </w:r>
      <w:r w:rsidRPr="00F13FD5">
        <w:rPr>
          <w:rFonts w:ascii="Tahoma" w:hAnsi="Tahoma" w:cs="Tahoma"/>
        </w:rPr>
        <w:tab/>
      </w:r>
      <w:r w:rsidRPr="00F13FD5">
        <w:rPr>
          <w:rFonts w:ascii="Tahoma" w:hAnsi="Tahoma" w:cs="Tahoma"/>
        </w:rPr>
        <w:tab/>
      </w:r>
    </w:p>
    <w:p w14:paraId="6CCE15F5" w14:textId="77777777" w:rsidR="00613948" w:rsidRPr="00F13FD5" w:rsidRDefault="00613948" w:rsidP="00232070">
      <w:pPr>
        <w:keepNext/>
        <w:keepLines/>
        <w:jc w:val="both"/>
        <w:rPr>
          <w:rFonts w:ascii="Tahoma" w:hAnsi="Tahoma" w:cs="Tahoma"/>
          <w:b/>
        </w:rPr>
      </w:pPr>
    </w:p>
    <w:tbl>
      <w:tblPr>
        <w:tblW w:w="0" w:type="auto"/>
        <w:tblInd w:w="1951"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670"/>
      </w:tblGrid>
      <w:tr w:rsidR="00613948" w:rsidRPr="00F13FD5" w14:paraId="152EED57" w14:textId="77777777" w:rsidTr="001D3263">
        <w:trPr>
          <w:trHeight w:val="2419"/>
        </w:trPr>
        <w:tc>
          <w:tcPr>
            <w:tcW w:w="6670" w:type="dxa"/>
          </w:tcPr>
          <w:p w14:paraId="392D42ED" w14:textId="77777777" w:rsidR="00613948" w:rsidRPr="00F13FD5" w:rsidRDefault="00613948" w:rsidP="00232070">
            <w:pPr>
              <w:keepNext/>
              <w:keepLines/>
              <w:jc w:val="both"/>
              <w:rPr>
                <w:rFonts w:ascii="Tahoma" w:hAnsi="Tahoma" w:cs="Tahoma"/>
              </w:rPr>
            </w:pPr>
            <w:r w:rsidRPr="00F13FD5">
              <w:rPr>
                <w:rFonts w:ascii="Tahoma" w:hAnsi="Tahoma" w:cs="Tahoma"/>
                <w:b/>
              </w:rPr>
              <w:t>JAVNO PODJETJE VODOVOD KANALIZACIJA SNAGA d.o.o.</w:t>
            </w:r>
          </w:p>
          <w:p w14:paraId="186D5FBB" w14:textId="77777777" w:rsidR="00613948" w:rsidRPr="00F13FD5" w:rsidRDefault="00613948" w:rsidP="00232070">
            <w:pPr>
              <w:keepNext/>
              <w:keepLines/>
              <w:jc w:val="both"/>
              <w:rPr>
                <w:rFonts w:ascii="Tahoma" w:hAnsi="Tahoma" w:cs="Tahoma"/>
              </w:rPr>
            </w:pPr>
            <w:r w:rsidRPr="00F13FD5">
              <w:rPr>
                <w:rFonts w:ascii="Tahoma" w:hAnsi="Tahoma" w:cs="Tahoma"/>
              </w:rPr>
              <w:t>Vodovodna cesta 90</w:t>
            </w:r>
          </w:p>
          <w:p w14:paraId="36FE5669" w14:textId="77777777" w:rsidR="00613948" w:rsidRPr="00F13FD5" w:rsidRDefault="00613948" w:rsidP="00232070">
            <w:pPr>
              <w:keepNext/>
              <w:keepLines/>
              <w:jc w:val="both"/>
              <w:rPr>
                <w:rFonts w:ascii="Tahoma" w:hAnsi="Tahoma" w:cs="Tahoma"/>
              </w:rPr>
            </w:pPr>
            <w:r w:rsidRPr="00F13FD5">
              <w:rPr>
                <w:rFonts w:ascii="Tahoma" w:hAnsi="Tahoma" w:cs="Tahoma"/>
              </w:rPr>
              <w:t>1000 Ljubljana,</w:t>
            </w:r>
          </w:p>
          <w:p w14:paraId="5645CCF0" w14:textId="77777777" w:rsidR="00613948" w:rsidRPr="00F13FD5" w:rsidRDefault="00613948" w:rsidP="00232070">
            <w:pPr>
              <w:keepNext/>
              <w:keepLines/>
              <w:jc w:val="both"/>
              <w:rPr>
                <w:rFonts w:ascii="Tahoma" w:hAnsi="Tahoma" w:cs="Tahoma"/>
              </w:rPr>
            </w:pPr>
          </w:p>
          <w:p w14:paraId="4ED40860" w14:textId="77777777" w:rsidR="00613948" w:rsidRPr="00F13FD5" w:rsidRDefault="00613948" w:rsidP="00232070">
            <w:pPr>
              <w:keepNext/>
              <w:keepLines/>
              <w:jc w:val="both"/>
              <w:rPr>
                <w:rFonts w:ascii="Tahoma" w:hAnsi="Tahoma" w:cs="Tahoma"/>
              </w:rPr>
            </w:pPr>
            <w:r w:rsidRPr="00F13FD5">
              <w:rPr>
                <w:rFonts w:ascii="Tahoma" w:hAnsi="Tahoma" w:cs="Tahoma"/>
              </w:rPr>
              <w:t>ki ga zastopa direktor</w:t>
            </w:r>
          </w:p>
          <w:p w14:paraId="37522803" w14:textId="77777777" w:rsidR="00613948" w:rsidRPr="00F13FD5" w:rsidRDefault="00613948" w:rsidP="00232070">
            <w:pPr>
              <w:keepNext/>
              <w:keepLines/>
              <w:jc w:val="both"/>
              <w:rPr>
                <w:rFonts w:ascii="Tahoma" w:hAnsi="Tahoma" w:cs="Tahoma"/>
                <w:b/>
              </w:rPr>
            </w:pPr>
            <w:r w:rsidRPr="00F13FD5">
              <w:rPr>
                <w:rFonts w:ascii="Tahoma" w:hAnsi="Tahoma" w:cs="Tahoma"/>
                <w:b/>
              </w:rPr>
              <w:t>David Polutnik</w:t>
            </w:r>
          </w:p>
          <w:p w14:paraId="65D5CC76" w14:textId="77777777" w:rsidR="00613948" w:rsidRPr="00F13FD5" w:rsidRDefault="00613948" w:rsidP="00232070">
            <w:pPr>
              <w:keepNext/>
              <w:keepLines/>
              <w:ind w:left="1416" w:firstLine="708"/>
              <w:jc w:val="both"/>
              <w:rPr>
                <w:rFonts w:ascii="Tahoma" w:hAnsi="Tahoma" w:cs="Tahoma"/>
              </w:rPr>
            </w:pPr>
          </w:p>
          <w:p w14:paraId="5611AEBF" w14:textId="77777777" w:rsidR="00613948" w:rsidRPr="00F13FD5" w:rsidRDefault="00613948" w:rsidP="00232070">
            <w:pPr>
              <w:keepNext/>
              <w:keepLines/>
              <w:jc w:val="both"/>
              <w:rPr>
                <w:rFonts w:ascii="Tahoma" w:hAnsi="Tahoma" w:cs="Tahoma"/>
              </w:rPr>
            </w:pPr>
            <w:r w:rsidRPr="00F13FD5">
              <w:rPr>
                <w:rFonts w:ascii="Tahoma" w:hAnsi="Tahoma" w:cs="Tahoma"/>
              </w:rPr>
              <w:t>Identifikacijska številka za DDV: SI64520463</w:t>
            </w:r>
          </w:p>
          <w:p w14:paraId="6CAA7AD1" w14:textId="77777777" w:rsidR="00613948" w:rsidRDefault="00613948" w:rsidP="00232070">
            <w:pPr>
              <w:keepNext/>
              <w:keepLines/>
              <w:jc w:val="both"/>
              <w:rPr>
                <w:rFonts w:ascii="Tahoma" w:hAnsi="Tahoma" w:cs="Tahoma"/>
              </w:rPr>
            </w:pPr>
            <w:r w:rsidRPr="00F13FD5">
              <w:rPr>
                <w:rFonts w:ascii="Tahoma" w:hAnsi="Tahoma" w:cs="Tahoma"/>
              </w:rPr>
              <w:t>Matična številka: 5046688000</w:t>
            </w:r>
          </w:p>
          <w:p w14:paraId="7F69B418" w14:textId="151AF911" w:rsidR="00B86CCB" w:rsidRPr="00F13FD5" w:rsidRDefault="00B86CCB" w:rsidP="00232070">
            <w:pPr>
              <w:keepNext/>
              <w:keepLines/>
              <w:jc w:val="both"/>
              <w:rPr>
                <w:rFonts w:ascii="Tahoma" w:hAnsi="Tahoma" w:cs="Tahoma"/>
              </w:rPr>
            </w:pPr>
            <w:r w:rsidRPr="00770191">
              <w:rPr>
                <w:rFonts w:ascii="Tahoma" w:hAnsi="Tahoma" w:cs="Tahoma"/>
              </w:rPr>
              <w:t xml:space="preserve">(v nadaljevanju: </w:t>
            </w:r>
            <w:r>
              <w:rPr>
                <w:rFonts w:ascii="Tahoma" w:hAnsi="Tahoma" w:cs="Tahoma"/>
              </w:rPr>
              <w:t>naročnik</w:t>
            </w:r>
            <w:r w:rsidRPr="00770191">
              <w:rPr>
                <w:rFonts w:ascii="Tahoma" w:hAnsi="Tahoma" w:cs="Tahoma"/>
              </w:rPr>
              <w:t>)</w:t>
            </w:r>
          </w:p>
        </w:tc>
      </w:tr>
    </w:tbl>
    <w:p w14:paraId="4453D662" w14:textId="77777777" w:rsidR="00613948" w:rsidRPr="00F13FD5" w:rsidRDefault="00613948" w:rsidP="00232070">
      <w:pPr>
        <w:keepNext/>
        <w:keepLines/>
        <w:jc w:val="both"/>
        <w:rPr>
          <w:rFonts w:ascii="Tahoma" w:hAnsi="Tahoma" w:cs="Tahoma"/>
        </w:rPr>
      </w:pPr>
    </w:p>
    <w:p w14:paraId="5F5434C8" w14:textId="77777777" w:rsidR="00613948" w:rsidRPr="00F13FD5" w:rsidRDefault="00613948" w:rsidP="00232070">
      <w:pPr>
        <w:keepNext/>
        <w:keepLines/>
        <w:jc w:val="both"/>
        <w:rPr>
          <w:rFonts w:ascii="Tahoma" w:hAnsi="Tahoma" w:cs="Tahoma"/>
        </w:rPr>
      </w:pPr>
      <w:r w:rsidRPr="00F13FD5">
        <w:rPr>
          <w:rFonts w:ascii="Tahoma" w:hAnsi="Tahoma" w:cs="Tahoma"/>
        </w:rPr>
        <w:t>in izvajalcem:</w:t>
      </w:r>
    </w:p>
    <w:p w14:paraId="3C79CBED" w14:textId="77777777" w:rsidR="00613948" w:rsidRPr="00F13FD5" w:rsidRDefault="00613948" w:rsidP="00232070">
      <w:pPr>
        <w:keepNext/>
        <w:keepLines/>
        <w:jc w:val="both"/>
        <w:rPr>
          <w:rFonts w:ascii="Tahoma" w:hAnsi="Tahoma" w:cs="Tahoma"/>
        </w:rPr>
      </w:pPr>
    </w:p>
    <w:tbl>
      <w:tblPr>
        <w:tblW w:w="6682" w:type="dxa"/>
        <w:tblInd w:w="1913"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5726"/>
        <w:gridCol w:w="211"/>
        <w:gridCol w:w="745"/>
      </w:tblGrid>
      <w:tr w:rsidR="00613948" w:rsidRPr="00F13FD5" w14:paraId="573000EA" w14:textId="77777777" w:rsidTr="001D3263">
        <w:trPr>
          <w:trHeight w:val="170"/>
        </w:trPr>
        <w:tc>
          <w:tcPr>
            <w:tcW w:w="5726" w:type="dxa"/>
          </w:tcPr>
          <w:p w14:paraId="279112D3" w14:textId="77777777" w:rsidR="00613948" w:rsidRPr="00F13FD5" w:rsidRDefault="00613948" w:rsidP="00232070">
            <w:pPr>
              <w:keepNext/>
              <w:keepLines/>
              <w:jc w:val="both"/>
              <w:rPr>
                <w:rFonts w:ascii="Tahoma" w:hAnsi="Tahoma" w:cs="Tahoma"/>
                <w:b/>
              </w:rPr>
            </w:pPr>
          </w:p>
        </w:tc>
        <w:tc>
          <w:tcPr>
            <w:tcW w:w="211" w:type="dxa"/>
          </w:tcPr>
          <w:p w14:paraId="038BE653" w14:textId="77777777" w:rsidR="00613948" w:rsidRPr="00F13FD5" w:rsidRDefault="00613948" w:rsidP="00232070">
            <w:pPr>
              <w:keepNext/>
              <w:keepLines/>
              <w:jc w:val="both"/>
              <w:rPr>
                <w:rFonts w:ascii="Tahoma" w:hAnsi="Tahoma" w:cs="Tahoma"/>
              </w:rPr>
            </w:pPr>
          </w:p>
        </w:tc>
        <w:tc>
          <w:tcPr>
            <w:tcW w:w="745" w:type="dxa"/>
          </w:tcPr>
          <w:p w14:paraId="290F9E13" w14:textId="77777777" w:rsidR="00613948" w:rsidRPr="00F13FD5" w:rsidRDefault="00613948" w:rsidP="00232070">
            <w:pPr>
              <w:keepNext/>
              <w:keepLines/>
              <w:jc w:val="both"/>
              <w:rPr>
                <w:rFonts w:ascii="Tahoma" w:hAnsi="Tahoma" w:cs="Tahoma"/>
              </w:rPr>
            </w:pPr>
          </w:p>
        </w:tc>
      </w:tr>
      <w:tr w:rsidR="00613948" w:rsidRPr="00F13FD5" w14:paraId="33816CA0" w14:textId="77777777" w:rsidTr="001D3263">
        <w:trPr>
          <w:trHeight w:val="180"/>
        </w:trPr>
        <w:tc>
          <w:tcPr>
            <w:tcW w:w="5726" w:type="dxa"/>
          </w:tcPr>
          <w:p w14:paraId="679FEBD2" w14:textId="77777777" w:rsidR="00613948" w:rsidRPr="00F13FD5" w:rsidRDefault="00613948" w:rsidP="00232070">
            <w:pPr>
              <w:keepNext/>
              <w:keepLines/>
              <w:jc w:val="both"/>
              <w:rPr>
                <w:rFonts w:ascii="Tahoma" w:hAnsi="Tahoma" w:cs="Tahoma"/>
              </w:rPr>
            </w:pPr>
          </w:p>
        </w:tc>
        <w:tc>
          <w:tcPr>
            <w:tcW w:w="211" w:type="dxa"/>
          </w:tcPr>
          <w:p w14:paraId="7D26B6D2" w14:textId="77777777" w:rsidR="00613948" w:rsidRPr="00F13FD5" w:rsidRDefault="00613948" w:rsidP="00232070">
            <w:pPr>
              <w:keepNext/>
              <w:keepLines/>
              <w:jc w:val="both"/>
              <w:rPr>
                <w:rFonts w:ascii="Tahoma" w:hAnsi="Tahoma" w:cs="Tahoma"/>
              </w:rPr>
            </w:pPr>
          </w:p>
        </w:tc>
        <w:tc>
          <w:tcPr>
            <w:tcW w:w="745" w:type="dxa"/>
          </w:tcPr>
          <w:p w14:paraId="514086D5" w14:textId="77777777" w:rsidR="00613948" w:rsidRPr="00F13FD5" w:rsidRDefault="00613948" w:rsidP="00232070">
            <w:pPr>
              <w:keepNext/>
              <w:keepLines/>
              <w:jc w:val="both"/>
              <w:rPr>
                <w:rFonts w:ascii="Tahoma" w:hAnsi="Tahoma" w:cs="Tahoma"/>
              </w:rPr>
            </w:pPr>
          </w:p>
        </w:tc>
      </w:tr>
      <w:tr w:rsidR="00613948" w:rsidRPr="00F13FD5" w14:paraId="3E14DEF2" w14:textId="77777777" w:rsidTr="001D3263">
        <w:trPr>
          <w:trHeight w:val="180"/>
        </w:trPr>
        <w:tc>
          <w:tcPr>
            <w:tcW w:w="5726" w:type="dxa"/>
          </w:tcPr>
          <w:p w14:paraId="07310866" w14:textId="77777777" w:rsidR="00613948" w:rsidRPr="00F13FD5" w:rsidRDefault="00613948" w:rsidP="00232070">
            <w:pPr>
              <w:keepNext/>
              <w:keepLines/>
              <w:jc w:val="both"/>
              <w:rPr>
                <w:rFonts w:ascii="Tahoma" w:hAnsi="Tahoma" w:cs="Tahoma"/>
              </w:rPr>
            </w:pPr>
          </w:p>
        </w:tc>
        <w:tc>
          <w:tcPr>
            <w:tcW w:w="211" w:type="dxa"/>
          </w:tcPr>
          <w:p w14:paraId="7F1BF576" w14:textId="77777777" w:rsidR="00613948" w:rsidRPr="00F13FD5" w:rsidRDefault="00613948" w:rsidP="00232070">
            <w:pPr>
              <w:keepNext/>
              <w:keepLines/>
              <w:jc w:val="both"/>
              <w:rPr>
                <w:rFonts w:ascii="Tahoma" w:hAnsi="Tahoma" w:cs="Tahoma"/>
              </w:rPr>
            </w:pPr>
          </w:p>
        </w:tc>
        <w:tc>
          <w:tcPr>
            <w:tcW w:w="745" w:type="dxa"/>
          </w:tcPr>
          <w:p w14:paraId="6EA4A9D9" w14:textId="77777777" w:rsidR="00613948" w:rsidRPr="00F13FD5" w:rsidRDefault="00613948" w:rsidP="00232070">
            <w:pPr>
              <w:keepNext/>
              <w:keepLines/>
              <w:jc w:val="both"/>
              <w:rPr>
                <w:rFonts w:ascii="Tahoma" w:hAnsi="Tahoma" w:cs="Tahoma"/>
              </w:rPr>
            </w:pPr>
          </w:p>
        </w:tc>
      </w:tr>
      <w:tr w:rsidR="00613948" w:rsidRPr="00F13FD5" w14:paraId="0580CCA4" w14:textId="77777777" w:rsidTr="001D3263">
        <w:trPr>
          <w:trHeight w:val="361"/>
        </w:trPr>
        <w:tc>
          <w:tcPr>
            <w:tcW w:w="5726" w:type="dxa"/>
          </w:tcPr>
          <w:p w14:paraId="41B9C028" w14:textId="77777777" w:rsidR="00613948" w:rsidRPr="00F13FD5" w:rsidRDefault="00613948" w:rsidP="00232070">
            <w:pPr>
              <w:keepNext/>
              <w:keepLines/>
              <w:jc w:val="both"/>
              <w:rPr>
                <w:rFonts w:ascii="Tahoma" w:hAnsi="Tahoma" w:cs="Tahoma"/>
              </w:rPr>
            </w:pPr>
          </w:p>
        </w:tc>
        <w:tc>
          <w:tcPr>
            <w:tcW w:w="211" w:type="dxa"/>
          </w:tcPr>
          <w:p w14:paraId="0E0D9AFF" w14:textId="77777777" w:rsidR="00613948" w:rsidRPr="00F13FD5" w:rsidRDefault="00613948" w:rsidP="00232070">
            <w:pPr>
              <w:keepNext/>
              <w:keepLines/>
              <w:jc w:val="both"/>
              <w:rPr>
                <w:rFonts w:ascii="Tahoma" w:hAnsi="Tahoma" w:cs="Tahoma"/>
              </w:rPr>
            </w:pPr>
          </w:p>
        </w:tc>
        <w:tc>
          <w:tcPr>
            <w:tcW w:w="745" w:type="dxa"/>
          </w:tcPr>
          <w:p w14:paraId="3AFFE1A8" w14:textId="77777777" w:rsidR="00613948" w:rsidRPr="00F13FD5" w:rsidRDefault="00613948" w:rsidP="00232070">
            <w:pPr>
              <w:keepNext/>
              <w:keepLines/>
              <w:jc w:val="both"/>
              <w:rPr>
                <w:rFonts w:ascii="Tahoma" w:hAnsi="Tahoma" w:cs="Tahoma"/>
              </w:rPr>
            </w:pPr>
          </w:p>
        </w:tc>
      </w:tr>
      <w:tr w:rsidR="00613948" w:rsidRPr="00F13FD5" w14:paraId="48255EEE" w14:textId="77777777" w:rsidTr="001D3263">
        <w:trPr>
          <w:trHeight w:val="80"/>
        </w:trPr>
        <w:tc>
          <w:tcPr>
            <w:tcW w:w="5726" w:type="dxa"/>
          </w:tcPr>
          <w:p w14:paraId="3937648E" w14:textId="77777777" w:rsidR="00613948" w:rsidRPr="00F13FD5" w:rsidRDefault="00613948" w:rsidP="00232070">
            <w:pPr>
              <w:keepNext/>
              <w:keepLines/>
              <w:jc w:val="both"/>
              <w:rPr>
                <w:rFonts w:ascii="Tahoma" w:hAnsi="Tahoma" w:cs="Tahoma"/>
              </w:rPr>
            </w:pPr>
            <w:r w:rsidRPr="00F13FD5">
              <w:rPr>
                <w:rFonts w:ascii="Tahoma" w:hAnsi="Tahoma" w:cs="Tahoma"/>
              </w:rPr>
              <w:t xml:space="preserve">ki ga zastopa direktor </w:t>
            </w:r>
          </w:p>
        </w:tc>
        <w:tc>
          <w:tcPr>
            <w:tcW w:w="211" w:type="dxa"/>
          </w:tcPr>
          <w:p w14:paraId="1D195F2C" w14:textId="77777777" w:rsidR="00613948" w:rsidRPr="00F13FD5" w:rsidRDefault="00613948" w:rsidP="00232070">
            <w:pPr>
              <w:keepNext/>
              <w:keepLines/>
              <w:jc w:val="both"/>
              <w:rPr>
                <w:rFonts w:ascii="Tahoma" w:hAnsi="Tahoma" w:cs="Tahoma"/>
              </w:rPr>
            </w:pPr>
          </w:p>
        </w:tc>
        <w:tc>
          <w:tcPr>
            <w:tcW w:w="745" w:type="dxa"/>
          </w:tcPr>
          <w:p w14:paraId="7164EEAD" w14:textId="77777777" w:rsidR="00613948" w:rsidRPr="00F13FD5" w:rsidRDefault="00613948" w:rsidP="00232070">
            <w:pPr>
              <w:keepNext/>
              <w:keepLines/>
              <w:jc w:val="both"/>
              <w:rPr>
                <w:rFonts w:ascii="Tahoma" w:hAnsi="Tahoma" w:cs="Tahoma"/>
              </w:rPr>
            </w:pPr>
          </w:p>
        </w:tc>
      </w:tr>
      <w:tr w:rsidR="00613948" w:rsidRPr="00F13FD5" w14:paraId="45462204" w14:textId="77777777" w:rsidTr="001D3263">
        <w:trPr>
          <w:trHeight w:val="80"/>
        </w:trPr>
        <w:tc>
          <w:tcPr>
            <w:tcW w:w="5726" w:type="dxa"/>
          </w:tcPr>
          <w:p w14:paraId="5CB7A282" w14:textId="77777777" w:rsidR="00613948" w:rsidRPr="00F13FD5" w:rsidRDefault="00613948" w:rsidP="00232070">
            <w:pPr>
              <w:keepNext/>
              <w:keepLines/>
              <w:jc w:val="both"/>
              <w:rPr>
                <w:rFonts w:ascii="Tahoma" w:hAnsi="Tahoma" w:cs="Tahoma"/>
                <w:b/>
              </w:rPr>
            </w:pPr>
          </w:p>
        </w:tc>
        <w:tc>
          <w:tcPr>
            <w:tcW w:w="211" w:type="dxa"/>
          </w:tcPr>
          <w:p w14:paraId="0BE22B19" w14:textId="77777777" w:rsidR="00613948" w:rsidRPr="00F13FD5" w:rsidRDefault="00613948" w:rsidP="00232070">
            <w:pPr>
              <w:keepNext/>
              <w:keepLines/>
              <w:jc w:val="both"/>
              <w:rPr>
                <w:rFonts w:ascii="Tahoma" w:hAnsi="Tahoma" w:cs="Tahoma"/>
              </w:rPr>
            </w:pPr>
          </w:p>
        </w:tc>
        <w:tc>
          <w:tcPr>
            <w:tcW w:w="745" w:type="dxa"/>
          </w:tcPr>
          <w:p w14:paraId="7E9C17B3" w14:textId="77777777" w:rsidR="00613948" w:rsidRPr="00F13FD5" w:rsidRDefault="00613948" w:rsidP="00232070">
            <w:pPr>
              <w:keepNext/>
              <w:keepLines/>
              <w:jc w:val="both"/>
              <w:rPr>
                <w:rFonts w:ascii="Tahoma" w:hAnsi="Tahoma" w:cs="Tahoma"/>
              </w:rPr>
            </w:pPr>
          </w:p>
        </w:tc>
      </w:tr>
      <w:tr w:rsidR="00613948" w:rsidRPr="00F13FD5" w14:paraId="1FB0A8CC" w14:textId="77777777" w:rsidTr="001D3263">
        <w:trPr>
          <w:trHeight w:val="80"/>
        </w:trPr>
        <w:tc>
          <w:tcPr>
            <w:tcW w:w="5726" w:type="dxa"/>
          </w:tcPr>
          <w:p w14:paraId="2E93D430" w14:textId="77777777" w:rsidR="00613948" w:rsidRPr="00F13FD5" w:rsidRDefault="00613948" w:rsidP="00232070">
            <w:pPr>
              <w:keepNext/>
              <w:keepLines/>
              <w:jc w:val="both"/>
              <w:rPr>
                <w:rFonts w:ascii="Tahoma" w:hAnsi="Tahoma" w:cs="Tahoma"/>
                <w:b/>
              </w:rPr>
            </w:pPr>
          </w:p>
        </w:tc>
        <w:tc>
          <w:tcPr>
            <w:tcW w:w="211" w:type="dxa"/>
          </w:tcPr>
          <w:p w14:paraId="783FFC04" w14:textId="77777777" w:rsidR="00613948" w:rsidRPr="00F13FD5" w:rsidRDefault="00613948" w:rsidP="00232070">
            <w:pPr>
              <w:keepNext/>
              <w:keepLines/>
              <w:jc w:val="both"/>
              <w:rPr>
                <w:rFonts w:ascii="Tahoma" w:hAnsi="Tahoma" w:cs="Tahoma"/>
              </w:rPr>
            </w:pPr>
          </w:p>
        </w:tc>
        <w:tc>
          <w:tcPr>
            <w:tcW w:w="745" w:type="dxa"/>
          </w:tcPr>
          <w:p w14:paraId="49B429B4" w14:textId="77777777" w:rsidR="00613948" w:rsidRPr="00F13FD5" w:rsidRDefault="00613948" w:rsidP="00232070">
            <w:pPr>
              <w:keepNext/>
              <w:keepLines/>
              <w:jc w:val="both"/>
              <w:rPr>
                <w:rFonts w:ascii="Tahoma" w:hAnsi="Tahoma" w:cs="Tahoma"/>
              </w:rPr>
            </w:pPr>
          </w:p>
        </w:tc>
      </w:tr>
      <w:tr w:rsidR="00613948" w:rsidRPr="00F13FD5" w14:paraId="712D25DA" w14:textId="77777777" w:rsidTr="001D3263">
        <w:trPr>
          <w:trHeight w:val="80"/>
        </w:trPr>
        <w:tc>
          <w:tcPr>
            <w:tcW w:w="5726" w:type="dxa"/>
          </w:tcPr>
          <w:p w14:paraId="57485BBF" w14:textId="77777777" w:rsidR="00613948" w:rsidRPr="00F13FD5" w:rsidRDefault="00613948" w:rsidP="00232070">
            <w:pPr>
              <w:keepNext/>
              <w:keepLines/>
              <w:jc w:val="both"/>
              <w:rPr>
                <w:rFonts w:ascii="Tahoma" w:hAnsi="Tahoma" w:cs="Tahoma"/>
              </w:rPr>
            </w:pPr>
            <w:r w:rsidRPr="00F13FD5">
              <w:rPr>
                <w:rFonts w:ascii="Tahoma" w:hAnsi="Tahoma" w:cs="Tahoma"/>
              </w:rPr>
              <w:t xml:space="preserve">Identifikacijska številka za DDV: </w:t>
            </w:r>
          </w:p>
        </w:tc>
        <w:tc>
          <w:tcPr>
            <w:tcW w:w="211" w:type="dxa"/>
          </w:tcPr>
          <w:p w14:paraId="0DF48CBA" w14:textId="77777777" w:rsidR="00613948" w:rsidRPr="00F13FD5" w:rsidRDefault="00613948" w:rsidP="00232070">
            <w:pPr>
              <w:keepNext/>
              <w:keepLines/>
              <w:jc w:val="both"/>
              <w:rPr>
                <w:rFonts w:ascii="Tahoma" w:hAnsi="Tahoma" w:cs="Tahoma"/>
              </w:rPr>
            </w:pPr>
          </w:p>
        </w:tc>
        <w:tc>
          <w:tcPr>
            <w:tcW w:w="745" w:type="dxa"/>
          </w:tcPr>
          <w:p w14:paraId="79C762FB" w14:textId="77777777" w:rsidR="00613948" w:rsidRPr="00F13FD5" w:rsidRDefault="00613948" w:rsidP="00232070">
            <w:pPr>
              <w:keepNext/>
              <w:keepLines/>
              <w:jc w:val="both"/>
              <w:rPr>
                <w:rFonts w:ascii="Tahoma" w:hAnsi="Tahoma" w:cs="Tahoma"/>
              </w:rPr>
            </w:pPr>
          </w:p>
        </w:tc>
      </w:tr>
      <w:tr w:rsidR="00613948" w:rsidRPr="00F13FD5" w14:paraId="7FF81923" w14:textId="77777777" w:rsidTr="001D3263">
        <w:trPr>
          <w:trHeight w:val="80"/>
        </w:trPr>
        <w:tc>
          <w:tcPr>
            <w:tcW w:w="5726" w:type="dxa"/>
            <w:vAlign w:val="center"/>
          </w:tcPr>
          <w:p w14:paraId="3E95DB45" w14:textId="77777777" w:rsidR="00613948" w:rsidRDefault="00613948" w:rsidP="00232070">
            <w:pPr>
              <w:keepNext/>
              <w:keepLines/>
              <w:jc w:val="both"/>
              <w:rPr>
                <w:rFonts w:ascii="Tahoma" w:hAnsi="Tahoma" w:cs="Tahoma"/>
              </w:rPr>
            </w:pPr>
            <w:r w:rsidRPr="00F13FD5">
              <w:rPr>
                <w:rFonts w:ascii="Tahoma" w:hAnsi="Tahoma" w:cs="Tahoma"/>
              </w:rPr>
              <w:t xml:space="preserve">Matična številka:    </w:t>
            </w:r>
          </w:p>
          <w:p w14:paraId="6C1200F9" w14:textId="186BF0D9" w:rsidR="00B86CCB" w:rsidRPr="00F13FD5" w:rsidRDefault="00B86CCB" w:rsidP="00232070">
            <w:pPr>
              <w:keepNext/>
              <w:keepLines/>
              <w:jc w:val="both"/>
              <w:rPr>
                <w:rFonts w:ascii="Tahoma" w:hAnsi="Tahoma" w:cs="Tahoma"/>
              </w:rPr>
            </w:pPr>
            <w:r w:rsidRPr="00770191">
              <w:rPr>
                <w:rFonts w:ascii="Tahoma" w:hAnsi="Tahoma" w:cs="Tahoma"/>
              </w:rPr>
              <w:t xml:space="preserve">(v nadaljevanju: </w:t>
            </w:r>
            <w:r>
              <w:rPr>
                <w:rFonts w:ascii="Tahoma" w:hAnsi="Tahoma" w:cs="Tahoma"/>
              </w:rPr>
              <w:t>izvajalec</w:t>
            </w:r>
            <w:r w:rsidRPr="00770191">
              <w:rPr>
                <w:rFonts w:ascii="Tahoma" w:hAnsi="Tahoma" w:cs="Tahoma"/>
              </w:rPr>
              <w:t>)</w:t>
            </w:r>
          </w:p>
        </w:tc>
        <w:tc>
          <w:tcPr>
            <w:tcW w:w="211" w:type="dxa"/>
          </w:tcPr>
          <w:p w14:paraId="09BC3623" w14:textId="77777777" w:rsidR="00613948" w:rsidRPr="00F13FD5" w:rsidRDefault="00613948" w:rsidP="00232070">
            <w:pPr>
              <w:keepNext/>
              <w:keepLines/>
              <w:jc w:val="both"/>
              <w:rPr>
                <w:rFonts w:ascii="Tahoma" w:hAnsi="Tahoma" w:cs="Tahoma"/>
              </w:rPr>
            </w:pPr>
          </w:p>
        </w:tc>
        <w:tc>
          <w:tcPr>
            <w:tcW w:w="745" w:type="dxa"/>
          </w:tcPr>
          <w:p w14:paraId="1475A2ED" w14:textId="77777777" w:rsidR="00613948" w:rsidRPr="00F13FD5" w:rsidRDefault="00613948" w:rsidP="00232070">
            <w:pPr>
              <w:keepNext/>
              <w:keepLines/>
              <w:jc w:val="both"/>
              <w:rPr>
                <w:rFonts w:ascii="Tahoma" w:hAnsi="Tahoma" w:cs="Tahoma"/>
              </w:rPr>
            </w:pPr>
          </w:p>
        </w:tc>
      </w:tr>
    </w:tbl>
    <w:p w14:paraId="6BE95903" w14:textId="77777777" w:rsidR="00613948" w:rsidRDefault="00613948" w:rsidP="00232070">
      <w:pPr>
        <w:keepNext/>
        <w:keepLines/>
        <w:rPr>
          <w:rFonts w:ascii="Tahoma" w:eastAsia="Frutiger" w:hAnsi="Tahoma" w:cs="Tahoma"/>
          <w:b/>
          <w:lang w:eastAsia="en-US"/>
        </w:rPr>
      </w:pPr>
    </w:p>
    <w:p w14:paraId="35CF6178" w14:textId="77777777" w:rsidR="0042104C" w:rsidRPr="00F13FD5" w:rsidRDefault="0042104C" w:rsidP="00232070">
      <w:pPr>
        <w:keepNext/>
        <w:keepLines/>
        <w:rPr>
          <w:rFonts w:ascii="Tahoma" w:eastAsia="Frutiger" w:hAnsi="Tahoma" w:cs="Tahoma"/>
          <w:b/>
          <w:lang w:eastAsia="en-US"/>
        </w:rPr>
      </w:pPr>
    </w:p>
    <w:p w14:paraId="7208A752" w14:textId="77777777" w:rsidR="00613948" w:rsidRPr="00613948" w:rsidRDefault="00613948" w:rsidP="00232070">
      <w:pPr>
        <w:pStyle w:val="Odstavekseznama"/>
        <w:keepNext/>
        <w:keepLines/>
        <w:numPr>
          <w:ilvl w:val="0"/>
          <w:numId w:val="56"/>
        </w:numPr>
        <w:ind w:left="851" w:hanging="851"/>
        <w:rPr>
          <w:rFonts w:ascii="Tahoma" w:eastAsia="Frutiger" w:hAnsi="Tahoma" w:cs="Tahoma"/>
          <w:b/>
          <w:lang w:eastAsia="en-US"/>
        </w:rPr>
      </w:pPr>
      <w:r w:rsidRPr="00613948">
        <w:rPr>
          <w:rFonts w:ascii="Tahoma" w:eastAsia="Frutiger" w:hAnsi="Tahoma" w:cs="Tahoma"/>
          <w:b/>
          <w:lang w:eastAsia="en-US"/>
        </w:rPr>
        <w:t>UVODNE UGOTOVITVE</w:t>
      </w:r>
    </w:p>
    <w:p w14:paraId="5107EFE5" w14:textId="77777777" w:rsidR="00613948" w:rsidRPr="00613948" w:rsidRDefault="00613948" w:rsidP="00232070">
      <w:pPr>
        <w:pStyle w:val="Odstavekseznama"/>
        <w:keepNext/>
        <w:keepLines/>
        <w:ind w:left="426"/>
        <w:rPr>
          <w:rFonts w:ascii="Tahoma" w:eastAsia="Frutiger" w:hAnsi="Tahoma" w:cs="Tahoma"/>
          <w:b/>
          <w:lang w:eastAsia="en-US"/>
        </w:rPr>
      </w:pPr>
    </w:p>
    <w:p w14:paraId="388B0ED1"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49C42D9C" w14:textId="77777777" w:rsidR="00613948" w:rsidRPr="0015104C" w:rsidRDefault="00613948" w:rsidP="00232070">
      <w:pPr>
        <w:keepNext/>
        <w:keepLines/>
        <w:ind w:left="454"/>
        <w:rPr>
          <w:rFonts w:ascii="Tahoma" w:eastAsia="Frutiger" w:hAnsi="Tahoma" w:cs="Tahoma"/>
          <w:lang w:eastAsia="en-US"/>
        </w:rPr>
      </w:pPr>
    </w:p>
    <w:p w14:paraId="061690AB" w14:textId="758A5333" w:rsidR="00613948" w:rsidRPr="0015104C" w:rsidRDefault="005C20DA" w:rsidP="00232070">
      <w:pPr>
        <w:keepNext/>
        <w:keepLines/>
        <w:spacing w:after="120"/>
        <w:jc w:val="both"/>
        <w:rPr>
          <w:rFonts w:ascii="Tahoma" w:eastAsia="Frutiger" w:hAnsi="Tahoma" w:cs="Tahoma"/>
          <w:lang w:eastAsia="en-US"/>
        </w:rPr>
      </w:pPr>
      <w:r w:rsidRPr="0015104C">
        <w:rPr>
          <w:rFonts w:ascii="Tahoma" w:eastAsia="Frutiger" w:hAnsi="Tahoma" w:cs="Tahoma"/>
          <w:lang w:eastAsia="en-US"/>
        </w:rPr>
        <w:t>S</w:t>
      </w:r>
      <w:r w:rsidR="00613948" w:rsidRPr="0015104C">
        <w:rPr>
          <w:rFonts w:ascii="Tahoma" w:eastAsia="Frutiger" w:hAnsi="Tahoma" w:cs="Tahoma"/>
          <w:lang w:eastAsia="en-US"/>
        </w:rPr>
        <w:t xml:space="preserve">tranki </w:t>
      </w:r>
      <w:r w:rsidRPr="0015104C">
        <w:rPr>
          <w:rFonts w:ascii="Tahoma" w:eastAsia="Frutiger" w:hAnsi="Tahoma" w:cs="Tahoma"/>
          <w:lang w:eastAsia="en-US"/>
        </w:rPr>
        <w:t xml:space="preserve">okvirnega sporazum </w:t>
      </w:r>
      <w:r w:rsidR="00613948" w:rsidRPr="0015104C">
        <w:rPr>
          <w:rFonts w:ascii="Tahoma" w:eastAsia="Frutiger" w:hAnsi="Tahoma" w:cs="Tahoma"/>
          <w:lang w:eastAsia="en-US"/>
        </w:rPr>
        <w:t>ugotavljata, da:</w:t>
      </w:r>
    </w:p>
    <w:p w14:paraId="2AB89F2D" w14:textId="138A3A0F" w:rsidR="00613948" w:rsidRPr="0015104C" w:rsidRDefault="00613948" w:rsidP="00232070">
      <w:pPr>
        <w:keepNext/>
        <w:keepLines/>
        <w:numPr>
          <w:ilvl w:val="0"/>
          <w:numId w:val="22"/>
        </w:numPr>
        <w:ind w:left="720"/>
        <w:jc w:val="both"/>
        <w:rPr>
          <w:rFonts w:ascii="Tahoma" w:eastAsia="Frutiger" w:hAnsi="Tahoma" w:cs="Tahoma"/>
          <w:lang w:eastAsia="en-US"/>
        </w:rPr>
      </w:pPr>
      <w:r w:rsidRPr="0015104C">
        <w:rPr>
          <w:rFonts w:ascii="Tahoma" w:eastAsia="Frutiger" w:hAnsi="Tahoma" w:cs="Tahoma"/>
          <w:lang w:eastAsia="en-US"/>
        </w:rPr>
        <w:t xml:space="preserve">je JAVNI HOLDING Ljubljana d.o.o., </w:t>
      </w:r>
      <w:r w:rsidRPr="0015104C">
        <w:rPr>
          <w:rFonts w:ascii="Tahoma" w:hAnsi="Tahoma" w:cs="Tahoma"/>
        </w:rPr>
        <w:t xml:space="preserve">Verovškova ulica 70, 1000 Ljubljana, po pooblastilu naročnika </w:t>
      </w:r>
      <w:r w:rsidRPr="0015104C">
        <w:rPr>
          <w:rFonts w:ascii="Tahoma" w:eastAsia="Frutiger" w:hAnsi="Tahoma" w:cs="Tahoma"/>
          <w:lang w:eastAsia="en-US"/>
        </w:rPr>
        <w:t>JAVNO PODJETJE VODOVOD KANALIZACIJA SNAGA d.o.o. izvedel postopek oddaje javnega naročila za pridobitev izvajalca del za »</w:t>
      </w:r>
      <w:r w:rsidR="00637A5B" w:rsidRPr="0015104C">
        <w:rPr>
          <w:rFonts w:ascii="Tahoma" w:hAnsi="Tahoma" w:cs="Tahoma"/>
          <w:bCs/>
          <w:caps/>
        </w:rPr>
        <w:t>Dobava in zamenjava puhal, redno in izredno vzdrževanje puhal ter dobava nadomestnih delov na IČN Barje</w:t>
      </w:r>
      <w:r w:rsidRPr="0015104C">
        <w:rPr>
          <w:rFonts w:ascii="Tahoma" w:hAnsi="Tahoma" w:cs="Tahoma"/>
          <w:b/>
          <w:caps/>
        </w:rPr>
        <w:t>«</w:t>
      </w:r>
      <w:r w:rsidRPr="0015104C">
        <w:rPr>
          <w:rFonts w:ascii="Tahoma" w:eastAsia="Frutiger" w:hAnsi="Tahoma" w:cs="Tahoma"/>
          <w:lang w:eastAsia="en-US"/>
        </w:rPr>
        <w:t>,</w:t>
      </w:r>
    </w:p>
    <w:p w14:paraId="07BF5DE3" w14:textId="77777777" w:rsidR="00613948" w:rsidRPr="0015104C" w:rsidRDefault="00613948" w:rsidP="00232070">
      <w:pPr>
        <w:keepNext/>
        <w:keepLines/>
        <w:numPr>
          <w:ilvl w:val="0"/>
          <w:numId w:val="22"/>
        </w:numPr>
        <w:ind w:left="720"/>
        <w:jc w:val="both"/>
        <w:rPr>
          <w:rFonts w:ascii="Tahoma" w:eastAsia="Frutiger" w:hAnsi="Tahoma" w:cs="Tahoma"/>
          <w:lang w:eastAsia="en-US"/>
        </w:rPr>
      </w:pPr>
      <w:r w:rsidRPr="0015104C">
        <w:rPr>
          <w:rFonts w:ascii="Tahoma" w:eastAsia="Frutiger" w:hAnsi="Tahoma" w:cs="Tahoma"/>
          <w:lang w:eastAsia="en-US"/>
        </w:rPr>
        <w:t>je bil izvajalec izbran na podlagi izvedenega postopka naročila male vrednosti skladno s 47. členom Zakona o javnem naročanju (Ur. l. RS, št. 91/15 s spremembami; v nadaljevanju: ZJN-3);</w:t>
      </w:r>
    </w:p>
    <w:p w14:paraId="53818D74" w14:textId="77777777" w:rsidR="00613948" w:rsidRPr="0015104C" w:rsidRDefault="00613948" w:rsidP="00232070">
      <w:pPr>
        <w:keepNext/>
        <w:keepLines/>
        <w:numPr>
          <w:ilvl w:val="0"/>
          <w:numId w:val="22"/>
        </w:numPr>
        <w:ind w:left="720"/>
        <w:jc w:val="both"/>
        <w:rPr>
          <w:rFonts w:ascii="Tahoma" w:eastAsia="Frutiger" w:hAnsi="Tahoma" w:cs="Tahoma"/>
          <w:lang w:eastAsia="en-US"/>
        </w:rPr>
      </w:pPr>
      <w:r w:rsidRPr="0015104C">
        <w:rPr>
          <w:rFonts w:ascii="Tahoma" w:eastAsia="Frutiger" w:hAnsi="Tahoma" w:cs="Tahoma"/>
          <w:lang w:eastAsia="en-US"/>
        </w:rPr>
        <w:lastRenderedPageBreak/>
        <w:t>je bilo obvestilo o javnem naročilu objavljeno na Portalu javnih naročil dne ………….. pod številko objave ………………………,</w:t>
      </w:r>
    </w:p>
    <w:p w14:paraId="2C1C79A0" w14:textId="71A6A868" w:rsidR="00613948" w:rsidRPr="0015104C" w:rsidRDefault="00613948" w:rsidP="00232070">
      <w:pPr>
        <w:keepNext/>
        <w:keepLines/>
        <w:numPr>
          <w:ilvl w:val="0"/>
          <w:numId w:val="22"/>
        </w:numPr>
        <w:ind w:left="720"/>
        <w:jc w:val="both"/>
        <w:rPr>
          <w:rFonts w:ascii="Tahoma" w:hAnsi="Tahoma" w:cs="Tahoma"/>
        </w:rPr>
      </w:pPr>
      <w:r w:rsidRPr="0015104C">
        <w:rPr>
          <w:rFonts w:ascii="Tahoma" w:hAnsi="Tahoma" w:cs="Tahoma"/>
        </w:rPr>
        <w:t xml:space="preserve">da je naročnik izvajalca izbral na podlagi cenovno najugodnejše ponudbe št. _______ z dne _____________ (v nadaljevanju: ponudba izvajalca), ki je kot Priloga št. </w:t>
      </w:r>
      <w:r w:rsidR="003A5679">
        <w:rPr>
          <w:rFonts w:ascii="Tahoma" w:hAnsi="Tahoma" w:cs="Tahoma"/>
        </w:rPr>
        <w:t>2</w:t>
      </w:r>
      <w:r w:rsidRPr="0015104C">
        <w:rPr>
          <w:rFonts w:ascii="Tahoma" w:hAnsi="Tahoma" w:cs="Tahoma"/>
        </w:rPr>
        <w:t xml:space="preserve"> sestavni del te</w:t>
      </w:r>
      <w:r w:rsidR="000328FA">
        <w:rPr>
          <w:rFonts w:ascii="Tahoma" w:hAnsi="Tahoma" w:cs="Tahoma"/>
        </w:rPr>
        <w:t>ga</w:t>
      </w:r>
      <w:r w:rsidRPr="0015104C">
        <w:rPr>
          <w:rFonts w:ascii="Tahoma" w:hAnsi="Tahoma" w:cs="Tahoma"/>
        </w:rPr>
        <w:t xml:space="preserve"> </w:t>
      </w:r>
      <w:r w:rsidR="000328FA">
        <w:rPr>
          <w:rFonts w:ascii="Tahoma" w:hAnsi="Tahoma" w:cs="Tahoma"/>
        </w:rPr>
        <w:t>okvirnega sporazuma</w:t>
      </w:r>
      <w:r w:rsidRPr="0015104C">
        <w:rPr>
          <w:rFonts w:ascii="Tahoma" w:hAnsi="Tahoma" w:cs="Tahoma"/>
        </w:rPr>
        <w:t>, in na podlagi pogojev in meril, opredeljenih v razpisni dokumentaciji naročnika št. VKS-59/26 (v nadaljevanju: razpisna dokumentacija)</w:t>
      </w:r>
      <w:r w:rsidR="007F45DE" w:rsidRPr="0015104C">
        <w:rPr>
          <w:rFonts w:ascii="Tahoma" w:hAnsi="Tahoma" w:cs="Tahoma"/>
        </w:rPr>
        <w:t xml:space="preserve">, </w:t>
      </w:r>
    </w:p>
    <w:p w14:paraId="2EE8C3BE" w14:textId="31538DFF" w:rsidR="007F45DE" w:rsidRPr="0015104C" w:rsidRDefault="00FF67E9" w:rsidP="00232070">
      <w:pPr>
        <w:keepNext/>
        <w:keepLines/>
        <w:numPr>
          <w:ilvl w:val="0"/>
          <w:numId w:val="22"/>
        </w:numPr>
        <w:ind w:left="720"/>
        <w:jc w:val="both"/>
        <w:rPr>
          <w:rFonts w:ascii="Tahoma" w:hAnsi="Tahoma" w:cs="Tahoma"/>
        </w:rPr>
      </w:pPr>
      <w:r w:rsidRPr="0015104C">
        <w:rPr>
          <w:rFonts w:ascii="Tahoma" w:hAnsi="Tahoma" w:cs="Tahoma"/>
        </w:rPr>
        <w:t xml:space="preserve">sta naročnik in izvajalec </w:t>
      </w:r>
      <w:r w:rsidR="000874F8" w:rsidRPr="0015104C">
        <w:rPr>
          <w:rFonts w:ascii="Tahoma" w:hAnsi="Tahoma" w:cs="Tahoma"/>
        </w:rPr>
        <w:t xml:space="preserve">na podlagi izvedenega postopka oddaje javnega naročila, navedenega v drugi alineji tega člena, </w:t>
      </w:r>
      <w:r w:rsidR="00D40419">
        <w:rPr>
          <w:rFonts w:ascii="Tahoma" w:hAnsi="Tahoma" w:cs="Tahoma"/>
        </w:rPr>
        <w:t>dne __________</w:t>
      </w:r>
      <w:r w:rsidRPr="0015104C">
        <w:rPr>
          <w:rFonts w:ascii="Tahoma" w:hAnsi="Tahoma" w:cs="Tahoma"/>
        </w:rPr>
        <w:t xml:space="preserve">sklenila pogodbo št. ______ za dobavo in zamenjavo puhal na IČN </w:t>
      </w:r>
      <w:r w:rsidR="00A87A60" w:rsidRPr="0015104C">
        <w:rPr>
          <w:rFonts w:ascii="Tahoma" w:hAnsi="Tahoma" w:cs="Tahoma"/>
        </w:rPr>
        <w:t>BARJE</w:t>
      </w:r>
      <w:r w:rsidRPr="0015104C">
        <w:rPr>
          <w:rFonts w:ascii="Tahoma" w:hAnsi="Tahoma" w:cs="Tahoma"/>
        </w:rPr>
        <w:t xml:space="preserve">, </w:t>
      </w:r>
    </w:p>
    <w:p w14:paraId="32B738CB" w14:textId="0BDDD190" w:rsidR="00FF67E9" w:rsidRPr="0015104C" w:rsidRDefault="00FF67E9" w:rsidP="00232070">
      <w:pPr>
        <w:keepNext/>
        <w:keepLines/>
        <w:numPr>
          <w:ilvl w:val="0"/>
          <w:numId w:val="22"/>
        </w:numPr>
        <w:ind w:left="720"/>
        <w:jc w:val="both"/>
        <w:rPr>
          <w:rFonts w:ascii="Tahoma" w:hAnsi="Tahoma" w:cs="Tahoma"/>
        </w:rPr>
      </w:pPr>
      <w:r w:rsidRPr="0015104C">
        <w:rPr>
          <w:rFonts w:ascii="Tahoma" w:hAnsi="Tahoma" w:cs="Tahoma"/>
        </w:rPr>
        <w:t xml:space="preserve">naročnik in izvajalec s tem okvirnim sporazum podrobno opredeljujeta pravice in obveznosti za izvedbo rednega in intervencijskega vzdrževanja dobavljenih in vgrajenih puhal ter dobavo nadomestnih delov, kot je razvidno v </w:t>
      </w:r>
      <w:r w:rsidR="000328FA">
        <w:rPr>
          <w:rFonts w:ascii="Tahoma" w:hAnsi="Tahoma" w:cs="Tahoma"/>
        </w:rPr>
        <w:t>12</w:t>
      </w:r>
      <w:r w:rsidRPr="0015104C">
        <w:rPr>
          <w:rFonts w:ascii="Tahoma" w:hAnsi="Tahoma" w:cs="Tahoma"/>
        </w:rPr>
        <w:t xml:space="preserve">. členu navedene pogodbe. </w:t>
      </w:r>
    </w:p>
    <w:p w14:paraId="40E978EE" w14:textId="77777777" w:rsidR="000874F8" w:rsidRPr="0015104C" w:rsidRDefault="000874F8" w:rsidP="00232070">
      <w:pPr>
        <w:keepNext/>
        <w:keepLines/>
        <w:jc w:val="both"/>
        <w:rPr>
          <w:rFonts w:ascii="Tahoma" w:hAnsi="Tahoma" w:cs="Tahoma"/>
        </w:rPr>
      </w:pPr>
    </w:p>
    <w:p w14:paraId="720ACAE3" w14:textId="2BD2F2C1" w:rsidR="005C20DA" w:rsidRPr="0015104C" w:rsidRDefault="007F45DE" w:rsidP="00232070">
      <w:pPr>
        <w:keepNext/>
        <w:keepLines/>
        <w:jc w:val="both"/>
        <w:rPr>
          <w:rFonts w:ascii="Tahoma" w:hAnsi="Tahoma" w:cs="Tahoma"/>
        </w:rPr>
      </w:pPr>
      <w:r w:rsidRPr="0015104C">
        <w:rPr>
          <w:rFonts w:ascii="Tahoma" w:hAnsi="Tahoma" w:cs="Tahoma"/>
        </w:rPr>
        <w:t>Okvirni sporazum je sklenjen in prične veljati z dnem podpisa obeh strank okvirnega sporazuma pod pogojem iz 2</w:t>
      </w:r>
      <w:r w:rsidR="002D74DE">
        <w:rPr>
          <w:rFonts w:ascii="Tahoma" w:hAnsi="Tahoma" w:cs="Tahoma"/>
        </w:rPr>
        <w:t>2</w:t>
      </w:r>
      <w:r w:rsidRPr="0015104C">
        <w:rPr>
          <w:rFonts w:ascii="Tahoma" w:hAnsi="Tahoma" w:cs="Tahoma"/>
        </w:rPr>
        <w:t>. člena okvirnega sporazuma ter je veljaven za obdobje šestdeset (60) mesecev</w:t>
      </w:r>
      <w:r w:rsidR="007F28F1" w:rsidRPr="0015104C">
        <w:rPr>
          <w:rFonts w:ascii="Tahoma" w:hAnsi="Tahoma" w:cs="Tahoma"/>
        </w:rPr>
        <w:t>,</w:t>
      </w:r>
      <w:r w:rsidRPr="0015104C">
        <w:rPr>
          <w:rFonts w:ascii="Tahoma" w:hAnsi="Tahoma" w:cs="Tahoma"/>
        </w:rPr>
        <w:t xml:space="preserve"> šteto od dneva podpisa primopredajnega zapisnik</w:t>
      </w:r>
      <w:r w:rsidR="00D634FB">
        <w:rPr>
          <w:rFonts w:ascii="Tahoma" w:hAnsi="Tahoma" w:cs="Tahoma"/>
        </w:rPr>
        <w:t>a</w:t>
      </w:r>
      <w:r w:rsidRPr="0015104C">
        <w:rPr>
          <w:rFonts w:ascii="Tahoma" w:hAnsi="Tahoma" w:cs="Tahoma"/>
        </w:rPr>
        <w:t xml:space="preserve"> o prevzemu puhal</w:t>
      </w:r>
      <w:r w:rsidR="00D634FB">
        <w:rPr>
          <w:rFonts w:ascii="Tahoma" w:hAnsi="Tahoma" w:cs="Tahoma"/>
        </w:rPr>
        <w:t>,</w:t>
      </w:r>
      <w:r w:rsidRPr="0015104C">
        <w:rPr>
          <w:rFonts w:ascii="Tahoma" w:hAnsi="Tahoma" w:cs="Tahoma"/>
        </w:rPr>
        <w:t xml:space="preserve"> oziroma do izčrpanja vrednosti, navedene v prvem odstavku </w:t>
      </w:r>
      <w:r w:rsidR="006057EA" w:rsidRPr="0015104C">
        <w:rPr>
          <w:rFonts w:ascii="Tahoma" w:hAnsi="Tahoma" w:cs="Tahoma"/>
        </w:rPr>
        <w:t>4</w:t>
      </w:r>
      <w:r w:rsidRPr="0015104C">
        <w:rPr>
          <w:rFonts w:ascii="Tahoma" w:hAnsi="Tahoma" w:cs="Tahoma"/>
        </w:rPr>
        <w:t>. člena tega okvirnega sporazuma, kar nastopi prej.</w:t>
      </w:r>
    </w:p>
    <w:p w14:paraId="5DDC5A2B" w14:textId="77777777" w:rsidR="00613948" w:rsidRPr="0015104C" w:rsidRDefault="00613948" w:rsidP="00232070">
      <w:pPr>
        <w:keepNext/>
        <w:keepLines/>
        <w:jc w:val="both"/>
        <w:rPr>
          <w:rFonts w:ascii="Tahoma" w:eastAsia="Frutiger" w:hAnsi="Tahoma" w:cs="Tahoma"/>
          <w:lang w:eastAsia="en-US"/>
        </w:rPr>
      </w:pPr>
    </w:p>
    <w:p w14:paraId="5FFAC993" w14:textId="1462DC33" w:rsidR="00613948" w:rsidRPr="0015104C" w:rsidRDefault="00613948" w:rsidP="00232070">
      <w:pPr>
        <w:keepNext/>
        <w:keepLines/>
        <w:jc w:val="both"/>
        <w:rPr>
          <w:rFonts w:ascii="Tahoma" w:hAnsi="Tahoma" w:cs="Tahoma"/>
          <w:i/>
        </w:rPr>
      </w:pPr>
      <w:r w:rsidRPr="0015104C">
        <w:rPr>
          <w:rFonts w:ascii="Tahoma" w:hAnsi="Tahoma" w:cs="Tahoma"/>
          <w:i/>
        </w:rPr>
        <w:t xml:space="preserve">Členi spodaj se upoštevajo </w:t>
      </w:r>
      <w:r w:rsidRPr="0015104C">
        <w:rPr>
          <w:rFonts w:ascii="Tahoma" w:hAnsi="Tahoma" w:cs="Tahoma"/>
          <w:i/>
          <w:u w:val="single"/>
        </w:rPr>
        <w:t>v primeru skupne ponudbe</w:t>
      </w:r>
      <w:r w:rsidRPr="0015104C">
        <w:rPr>
          <w:rFonts w:ascii="Tahoma" w:hAnsi="Tahoma" w:cs="Tahoma"/>
          <w:i/>
        </w:rPr>
        <w:t xml:space="preserve"> in se v nadaljevanju </w:t>
      </w:r>
      <w:r w:rsidR="000328FA">
        <w:rPr>
          <w:rFonts w:ascii="Tahoma" w:hAnsi="Tahoma" w:cs="Tahoma"/>
          <w:i/>
        </w:rPr>
        <w:t>okvirnega sporazuma</w:t>
      </w:r>
      <w:r w:rsidRPr="0015104C">
        <w:rPr>
          <w:rFonts w:ascii="Tahoma" w:hAnsi="Tahoma" w:cs="Tahoma"/>
          <w:i/>
        </w:rPr>
        <w:t xml:space="preserve"> ustrezno preštevilčijo, v nasprotnem primeru se členi izbrišejo:</w:t>
      </w:r>
    </w:p>
    <w:p w14:paraId="3313EE56" w14:textId="77777777" w:rsidR="00613948" w:rsidRPr="0015104C" w:rsidRDefault="00613948" w:rsidP="00232070">
      <w:pPr>
        <w:keepNext/>
        <w:keepLines/>
        <w:jc w:val="both"/>
        <w:rPr>
          <w:rFonts w:ascii="Tahoma" w:hAnsi="Tahoma" w:cs="Tahoma"/>
        </w:rPr>
      </w:pPr>
    </w:p>
    <w:p w14:paraId="1EAB1C3B" w14:textId="77777777" w:rsidR="00613948" w:rsidRPr="0015104C" w:rsidRDefault="00613948" w:rsidP="00232070">
      <w:pPr>
        <w:keepNext/>
        <w:keepLines/>
        <w:jc w:val="center"/>
        <w:rPr>
          <w:rFonts w:ascii="Tahoma" w:hAnsi="Tahoma" w:cs="Tahoma"/>
        </w:rPr>
      </w:pPr>
      <w:r w:rsidRPr="0015104C">
        <w:rPr>
          <w:rFonts w:ascii="Tahoma" w:hAnsi="Tahoma" w:cs="Tahoma"/>
        </w:rPr>
        <w:t>člen</w:t>
      </w:r>
    </w:p>
    <w:p w14:paraId="2566C5BF" w14:textId="77777777" w:rsidR="00613948" w:rsidRPr="0015104C" w:rsidRDefault="00613948" w:rsidP="00232070">
      <w:pPr>
        <w:keepNext/>
        <w:keepLines/>
        <w:jc w:val="both"/>
        <w:rPr>
          <w:rFonts w:ascii="Tahoma" w:hAnsi="Tahoma" w:cs="Tahoma"/>
        </w:rPr>
      </w:pPr>
    </w:p>
    <w:p w14:paraId="72BD00B5" w14:textId="450C79FD" w:rsidR="00613948" w:rsidRPr="0015104C" w:rsidRDefault="00613948" w:rsidP="00232070">
      <w:pPr>
        <w:keepNext/>
        <w:keepLines/>
        <w:jc w:val="both"/>
        <w:rPr>
          <w:rFonts w:ascii="Tahoma" w:hAnsi="Tahoma" w:cs="Tahoma"/>
          <w:lang w:eastAsia="x-none"/>
        </w:rPr>
      </w:pPr>
      <w:r w:rsidRPr="0015104C">
        <w:rPr>
          <w:rFonts w:ascii="Tahoma" w:hAnsi="Tahoma" w:cs="Tahoma"/>
          <w:lang w:eastAsia="x-none"/>
        </w:rPr>
        <w:t xml:space="preserve">Stranke na strani izvajalca izmed sebe sporazumno izberejo vodilnega partnerja oziroma nosilca posla po </w:t>
      </w:r>
      <w:r w:rsidR="006057EA" w:rsidRPr="0015104C">
        <w:rPr>
          <w:rFonts w:ascii="Tahoma" w:hAnsi="Tahoma" w:cs="Tahoma"/>
          <w:lang w:eastAsia="x-none"/>
        </w:rPr>
        <w:t>tem okvirnem sporazumu</w:t>
      </w:r>
      <w:r w:rsidRPr="0015104C">
        <w:rPr>
          <w:rFonts w:ascii="Tahoma" w:hAnsi="Tahoma" w:cs="Tahoma"/>
          <w:lang w:eastAsia="x-none"/>
        </w:rPr>
        <w:t>, ki je:</w:t>
      </w:r>
    </w:p>
    <w:p w14:paraId="57D1152A" w14:textId="77777777" w:rsidR="00613948" w:rsidRPr="0015104C" w:rsidRDefault="00613948" w:rsidP="00232070">
      <w:pPr>
        <w:keepNext/>
        <w:keepLines/>
        <w:jc w:val="both"/>
        <w:rPr>
          <w:rFonts w:ascii="Tahoma" w:hAnsi="Tahoma" w:cs="Tahoma"/>
          <w:lang w:eastAsia="x-none"/>
        </w:rPr>
      </w:pPr>
    </w:p>
    <w:p w14:paraId="0B25DE61" w14:textId="77777777" w:rsidR="00613948" w:rsidRPr="0015104C" w:rsidRDefault="00613948" w:rsidP="00232070">
      <w:pPr>
        <w:keepNext/>
        <w:keepLines/>
        <w:jc w:val="center"/>
        <w:rPr>
          <w:rFonts w:ascii="Tahoma" w:hAnsi="Tahoma" w:cs="Tahoma"/>
          <w:bCs/>
          <w:lang w:eastAsia="x-none"/>
        </w:rPr>
      </w:pPr>
      <w:r w:rsidRPr="0015104C">
        <w:rPr>
          <w:rFonts w:ascii="Tahoma" w:hAnsi="Tahoma" w:cs="Tahoma"/>
          <w:bCs/>
          <w:lang w:eastAsia="x-none"/>
        </w:rPr>
        <w:t>………………………………….</w:t>
      </w:r>
    </w:p>
    <w:p w14:paraId="46D0D4DA" w14:textId="77777777" w:rsidR="00613948" w:rsidRPr="0015104C" w:rsidRDefault="00613948" w:rsidP="00232070">
      <w:pPr>
        <w:keepNext/>
        <w:keepLines/>
        <w:jc w:val="both"/>
        <w:rPr>
          <w:rFonts w:ascii="Tahoma" w:hAnsi="Tahoma" w:cs="Tahoma"/>
          <w:lang w:eastAsia="x-none"/>
        </w:rPr>
      </w:pPr>
    </w:p>
    <w:p w14:paraId="54829014" w14:textId="31D75901" w:rsidR="00613948" w:rsidRPr="0015104C" w:rsidRDefault="00613948" w:rsidP="00232070">
      <w:pPr>
        <w:keepNext/>
        <w:keepLines/>
        <w:spacing w:after="120"/>
        <w:jc w:val="both"/>
        <w:rPr>
          <w:rFonts w:ascii="Tahoma" w:hAnsi="Tahoma" w:cs="Tahoma"/>
          <w:lang w:eastAsia="x-none"/>
        </w:rPr>
      </w:pPr>
      <w:r w:rsidRPr="0015104C">
        <w:rPr>
          <w:rFonts w:ascii="Tahoma" w:hAnsi="Tahoma" w:cs="Tahoma"/>
          <w:lang w:eastAsia="x-none"/>
        </w:rPr>
        <w:t xml:space="preserve">Nosilec posla bo pri izvajanju </w:t>
      </w:r>
      <w:r w:rsidR="006057EA" w:rsidRPr="0015104C">
        <w:rPr>
          <w:rFonts w:ascii="Tahoma" w:hAnsi="Tahoma" w:cs="Tahoma"/>
          <w:lang w:eastAsia="x-none"/>
        </w:rPr>
        <w:t>tega okvirnega sporazuma</w:t>
      </w:r>
      <w:r w:rsidRPr="0015104C">
        <w:rPr>
          <w:rFonts w:ascii="Tahoma" w:hAnsi="Tahoma" w:cs="Tahoma"/>
          <w:lang w:eastAsia="x-none"/>
        </w:rPr>
        <w:t xml:space="preserv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w:t>
      </w:r>
      <w:r w:rsidR="006057EA" w:rsidRPr="0015104C">
        <w:rPr>
          <w:rFonts w:ascii="Tahoma" w:hAnsi="Tahoma" w:cs="Tahoma"/>
          <w:lang w:eastAsia="x-none"/>
        </w:rPr>
        <w:t>tega okvirnega sporazuma</w:t>
      </w:r>
      <w:r w:rsidRPr="0015104C">
        <w:rPr>
          <w:rFonts w:ascii="Tahoma" w:hAnsi="Tahoma" w:cs="Tahoma"/>
          <w:lang w:eastAsia="x-none"/>
        </w:rPr>
        <w:t xml:space="preserve"> opravlja za vsako od ostalih strank naslednje naloge:</w:t>
      </w:r>
    </w:p>
    <w:p w14:paraId="2FDE23C9" w14:textId="77777777" w:rsidR="00613948" w:rsidRPr="0015104C" w:rsidRDefault="00613948" w:rsidP="00232070">
      <w:pPr>
        <w:keepNext/>
        <w:keepLines/>
        <w:numPr>
          <w:ilvl w:val="0"/>
          <w:numId w:val="22"/>
        </w:numPr>
        <w:ind w:left="720"/>
        <w:jc w:val="both"/>
        <w:rPr>
          <w:rFonts w:ascii="Tahoma" w:hAnsi="Tahoma" w:cs="Tahoma"/>
          <w:lang w:eastAsia="x-none"/>
        </w:rPr>
      </w:pPr>
      <w:r w:rsidRPr="0015104C">
        <w:rPr>
          <w:rFonts w:ascii="Tahoma" w:hAnsi="Tahoma" w:cs="Tahoma"/>
          <w:lang w:eastAsia="x-none"/>
        </w:rPr>
        <w:t>komunicira z naročnikom,</w:t>
      </w:r>
    </w:p>
    <w:p w14:paraId="780FABA9" w14:textId="77777777" w:rsidR="00613948" w:rsidRPr="0015104C" w:rsidRDefault="00613948" w:rsidP="00232070">
      <w:pPr>
        <w:keepNext/>
        <w:keepLines/>
        <w:numPr>
          <w:ilvl w:val="0"/>
          <w:numId w:val="22"/>
        </w:numPr>
        <w:ind w:left="720"/>
        <w:jc w:val="both"/>
        <w:rPr>
          <w:rFonts w:ascii="Tahoma" w:hAnsi="Tahoma" w:cs="Tahoma"/>
          <w:lang w:eastAsia="x-none"/>
        </w:rPr>
      </w:pPr>
      <w:r w:rsidRPr="0015104C">
        <w:rPr>
          <w:rFonts w:ascii="Tahoma" w:hAnsi="Tahoma" w:cs="Tahoma"/>
          <w:lang w:eastAsia="x-none"/>
        </w:rPr>
        <w:t>znotraj pogodbenega razmerja sprejema zaveze v zvezi z izvajanjem posla, ki v razmerju do naročnika zavezujejo tudi vse ostale stranke na strani izvajalca,</w:t>
      </w:r>
    </w:p>
    <w:p w14:paraId="0C3963D7" w14:textId="77777777" w:rsidR="00613948" w:rsidRPr="0015104C" w:rsidRDefault="00613948" w:rsidP="00232070">
      <w:pPr>
        <w:keepNext/>
        <w:keepLines/>
        <w:numPr>
          <w:ilvl w:val="0"/>
          <w:numId w:val="22"/>
        </w:numPr>
        <w:ind w:left="720"/>
        <w:jc w:val="both"/>
        <w:rPr>
          <w:rFonts w:ascii="Tahoma" w:hAnsi="Tahoma" w:cs="Tahoma"/>
          <w:lang w:eastAsia="x-none"/>
        </w:rPr>
      </w:pPr>
      <w:r w:rsidRPr="0015104C">
        <w:rPr>
          <w:rFonts w:ascii="Tahoma" w:hAnsi="Tahoma" w:cs="Tahoma"/>
          <w:lang w:eastAsia="x-none"/>
        </w:rPr>
        <w:t>izstavlja finančna zavarovanja,</w:t>
      </w:r>
    </w:p>
    <w:p w14:paraId="10B7E2E2" w14:textId="69E7F5A5" w:rsidR="00613948" w:rsidRPr="0015104C" w:rsidRDefault="00613948" w:rsidP="00232070">
      <w:pPr>
        <w:keepNext/>
        <w:keepLines/>
        <w:numPr>
          <w:ilvl w:val="0"/>
          <w:numId w:val="22"/>
        </w:numPr>
        <w:ind w:left="720"/>
        <w:jc w:val="both"/>
        <w:rPr>
          <w:rFonts w:ascii="Tahoma" w:hAnsi="Tahoma" w:cs="Tahoma"/>
          <w:lang w:eastAsia="x-none"/>
        </w:rPr>
      </w:pPr>
      <w:r w:rsidRPr="0015104C">
        <w:rPr>
          <w:rFonts w:ascii="Tahoma" w:hAnsi="Tahoma" w:cs="Tahoma"/>
          <w:lang w:eastAsia="x-none"/>
        </w:rPr>
        <w:t xml:space="preserve">izstavlja </w:t>
      </w:r>
      <w:r w:rsidR="006057EA" w:rsidRPr="0015104C">
        <w:rPr>
          <w:rFonts w:ascii="Tahoma" w:hAnsi="Tahoma" w:cs="Tahoma"/>
          <w:lang w:eastAsia="x-none"/>
        </w:rPr>
        <w:t>račun</w:t>
      </w:r>
      <w:r w:rsidR="0002044F">
        <w:rPr>
          <w:rFonts w:ascii="Tahoma" w:hAnsi="Tahoma" w:cs="Tahoma"/>
          <w:lang w:eastAsia="x-none"/>
        </w:rPr>
        <w:t>e</w:t>
      </w:r>
      <w:r w:rsidRPr="0015104C">
        <w:rPr>
          <w:rFonts w:ascii="Tahoma" w:hAnsi="Tahoma" w:cs="Tahoma"/>
          <w:lang w:eastAsia="x-none"/>
        </w:rPr>
        <w:t xml:space="preserve"> v skladu </w:t>
      </w:r>
      <w:r w:rsidR="006057EA" w:rsidRPr="0015104C">
        <w:rPr>
          <w:rFonts w:ascii="Tahoma" w:hAnsi="Tahoma" w:cs="Tahoma"/>
          <w:lang w:eastAsia="x-none"/>
        </w:rPr>
        <w:t>z okvirnim sporazumom</w:t>
      </w:r>
      <w:r w:rsidRPr="0015104C">
        <w:rPr>
          <w:rFonts w:ascii="Tahoma" w:hAnsi="Tahoma" w:cs="Tahoma"/>
          <w:lang w:eastAsia="x-none"/>
        </w:rPr>
        <w:t>.</w:t>
      </w:r>
    </w:p>
    <w:p w14:paraId="7987BF48" w14:textId="77777777" w:rsidR="00613948" w:rsidRPr="0015104C" w:rsidRDefault="00613948" w:rsidP="00232070">
      <w:pPr>
        <w:keepNext/>
        <w:keepLines/>
        <w:jc w:val="both"/>
        <w:rPr>
          <w:rFonts w:ascii="Tahoma" w:hAnsi="Tahoma" w:cs="Tahoma"/>
          <w:lang w:eastAsia="x-none"/>
        </w:rPr>
      </w:pPr>
    </w:p>
    <w:p w14:paraId="67C21C6C" w14:textId="0A9D6BC0" w:rsidR="00613948" w:rsidRPr="0015104C" w:rsidRDefault="00613948" w:rsidP="00232070">
      <w:pPr>
        <w:keepNext/>
        <w:keepLines/>
        <w:jc w:val="both"/>
        <w:rPr>
          <w:rFonts w:ascii="Tahoma" w:hAnsi="Tahoma" w:cs="Tahoma"/>
          <w:lang w:eastAsia="x-none"/>
        </w:rPr>
      </w:pPr>
      <w:r w:rsidRPr="0015104C">
        <w:rPr>
          <w:rFonts w:ascii="Tahoma" w:hAnsi="Tahoma" w:cs="Tahoma"/>
          <w:lang w:eastAsia="x-none"/>
        </w:rPr>
        <w:t>Ne glede na obveznosti, ki jih je s t</w:t>
      </w:r>
      <w:r w:rsidR="000328FA">
        <w:rPr>
          <w:rFonts w:ascii="Tahoma" w:hAnsi="Tahoma" w:cs="Tahoma"/>
          <w:lang w:eastAsia="x-none"/>
        </w:rPr>
        <w:t>em okvirnim sporazumom</w:t>
      </w:r>
      <w:r w:rsidRPr="0015104C">
        <w:rPr>
          <w:rFonts w:ascii="Tahoma" w:hAnsi="Tahoma" w:cs="Tahoma"/>
          <w:lang w:eastAsia="x-none"/>
        </w:rPr>
        <w:t xml:space="preserve"> prevzel nosilec posla, ostale stranke na strani izvajalca naročniku neomejeno solidarno odgovarjajo tudi za morebitno neizpolnjevanje nalog nosilca posla.</w:t>
      </w:r>
    </w:p>
    <w:p w14:paraId="1CC95166" w14:textId="77777777" w:rsidR="00613948" w:rsidRPr="0015104C" w:rsidRDefault="00613948" w:rsidP="00232070">
      <w:pPr>
        <w:keepNext/>
        <w:keepLines/>
        <w:jc w:val="both"/>
        <w:rPr>
          <w:rFonts w:ascii="Tahoma" w:hAnsi="Tahoma" w:cs="Tahoma"/>
          <w:lang w:eastAsia="x-none"/>
        </w:rPr>
      </w:pPr>
    </w:p>
    <w:p w14:paraId="72447AB0" w14:textId="77777777" w:rsidR="00613948" w:rsidRPr="0015104C" w:rsidRDefault="00613948" w:rsidP="00232070">
      <w:pPr>
        <w:keepNext/>
        <w:keepLines/>
        <w:jc w:val="center"/>
        <w:rPr>
          <w:rFonts w:ascii="Tahoma" w:hAnsi="Tahoma" w:cs="Tahoma"/>
        </w:rPr>
      </w:pPr>
      <w:r w:rsidRPr="0015104C">
        <w:rPr>
          <w:rFonts w:ascii="Tahoma" w:hAnsi="Tahoma" w:cs="Tahoma"/>
        </w:rPr>
        <w:t>člen</w:t>
      </w:r>
    </w:p>
    <w:p w14:paraId="48239A76" w14:textId="77777777" w:rsidR="00613948" w:rsidRPr="0015104C" w:rsidRDefault="00613948" w:rsidP="00232070">
      <w:pPr>
        <w:keepNext/>
        <w:keepLines/>
        <w:jc w:val="both"/>
        <w:rPr>
          <w:rFonts w:ascii="Tahoma" w:hAnsi="Tahoma" w:cs="Tahoma"/>
          <w:lang w:eastAsia="x-none"/>
        </w:rPr>
      </w:pPr>
    </w:p>
    <w:p w14:paraId="18E989B2" w14:textId="6A4DEE13" w:rsidR="00613948" w:rsidRPr="0015104C" w:rsidRDefault="00613948" w:rsidP="00232070">
      <w:pPr>
        <w:keepNext/>
        <w:keepLines/>
        <w:jc w:val="both"/>
        <w:rPr>
          <w:rFonts w:ascii="Tahoma" w:hAnsi="Tahoma" w:cs="Tahoma"/>
          <w:lang w:eastAsia="x-none"/>
        </w:rPr>
      </w:pPr>
      <w:r w:rsidRPr="0015104C">
        <w:rPr>
          <w:rFonts w:ascii="Tahoma" w:hAnsi="Tahoma" w:cs="Tahoma"/>
          <w:lang w:eastAsia="x-none"/>
        </w:rPr>
        <w:t xml:space="preserve">V primeru obveščanja ali kakršnegakoli drugega komuniciranja med nosilcem posla in naročnikom, ki je opredeljeno s </w:t>
      </w:r>
      <w:r w:rsidR="00A2595D" w:rsidRPr="0015104C">
        <w:rPr>
          <w:rFonts w:ascii="Tahoma" w:hAnsi="Tahoma" w:cs="Tahoma"/>
          <w:lang w:eastAsia="x-none"/>
        </w:rPr>
        <w:t>tem okvirni sporazumom</w:t>
      </w:r>
      <w:r w:rsidRPr="0015104C">
        <w:rPr>
          <w:rFonts w:ascii="Tahoma" w:hAnsi="Tahoma" w:cs="Tahoma"/>
          <w:lang w:eastAsia="x-none"/>
        </w:rPr>
        <w:t xml:space="preserve"> ali ki izhaja iz smisla določil </w:t>
      </w:r>
      <w:r w:rsidR="00A2595D" w:rsidRPr="0015104C">
        <w:rPr>
          <w:rFonts w:ascii="Tahoma" w:hAnsi="Tahoma" w:cs="Tahoma"/>
          <w:lang w:eastAsia="x-none"/>
        </w:rPr>
        <w:t>tega okvirnega sporazuma</w:t>
      </w:r>
      <w:r w:rsidRPr="0015104C">
        <w:rPr>
          <w:rFonts w:ascii="Tahoma" w:hAnsi="Tahoma" w:cs="Tahoma"/>
          <w:lang w:eastAsia="x-none"/>
        </w:rPr>
        <w:t>,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323490AA" w14:textId="77777777" w:rsidR="000C283A" w:rsidRDefault="000C283A" w:rsidP="00232070">
      <w:pPr>
        <w:keepNext/>
        <w:keepLines/>
        <w:jc w:val="both"/>
        <w:rPr>
          <w:rFonts w:ascii="Tahoma" w:hAnsi="Tahoma" w:cs="Tahoma"/>
          <w:lang w:eastAsia="x-none"/>
        </w:rPr>
      </w:pPr>
    </w:p>
    <w:p w14:paraId="43A98F20" w14:textId="77777777" w:rsidR="0042104C" w:rsidRDefault="0042104C" w:rsidP="00232070">
      <w:pPr>
        <w:keepNext/>
        <w:keepLines/>
        <w:jc w:val="both"/>
        <w:rPr>
          <w:rFonts w:ascii="Tahoma" w:hAnsi="Tahoma" w:cs="Tahoma"/>
          <w:lang w:eastAsia="x-none"/>
        </w:rPr>
      </w:pPr>
    </w:p>
    <w:p w14:paraId="0CA336F6" w14:textId="77777777" w:rsidR="0042104C" w:rsidRDefault="0042104C" w:rsidP="00232070">
      <w:pPr>
        <w:keepNext/>
        <w:keepLines/>
        <w:jc w:val="both"/>
        <w:rPr>
          <w:rFonts w:ascii="Tahoma" w:hAnsi="Tahoma" w:cs="Tahoma"/>
          <w:lang w:eastAsia="x-none"/>
        </w:rPr>
      </w:pPr>
    </w:p>
    <w:p w14:paraId="0C63E837" w14:textId="77777777" w:rsidR="0042104C" w:rsidRDefault="0042104C" w:rsidP="00232070">
      <w:pPr>
        <w:keepNext/>
        <w:keepLines/>
        <w:jc w:val="both"/>
        <w:rPr>
          <w:rFonts w:ascii="Tahoma" w:hAnsi="Tahoma" w:cs="Tahoma"/>
          <w:lang w:eastAsia="x-none"/>
        </w:rPr>
      </w:pPr>
    </w:p>
    <w:p w14:paraId="208FA251" w14:textId="77777777" w:rsidR="0042104C" w:rsidRDefault="0042104C" w:rsidP="00232070">
      <w:pPr>
        <w:keepNext/>
        <w:keepLines/>
        <w:jc w:val="both"/>
        <w:rPr>
          <w:rFonts w:ascii="Tahoma" w:hAnsi="Tahoma" w:cs="Tahoma"/>
          <w:lang w:eastAsia="x-none"/>
        </w:rPr>
      </w:pPr>
    </w:p>
    <w:p w14:paraId="2178249F" w14:textId="77777777" w:rsidR="0042104C" w:rsidRDefault="0042104C" w:rsidP="00232070">
      <w:pPr>
        <w:keepNext/>
        <w:keepLines/>
        <w:jc w:val="both"/>
        <w:rPr>
          <w:rFonts w:ascii="Tahoma" w:hAnsi="Tahoma" w:cs="Tahoma"/>
          <w:lang w:eastAsia="x-none"/>
        </w:rPr>
      </w:pPr>
    </w:p>
    <w:p w14:paraId="39530493" w14:textId="77777777" w:rsidR="0042104C" w:rsidRDefault="0042104C" w:rsidP="00232070">
      <w:pPr>
        <w:keepNext/>
        <w:keepLines/>
        <w:jc w:val="both"/>
        <w:rPr>
          <w:rFonts w:ascii="Tahoma" w:hAnsi="Tahoma" w:cs="Tahoma"/>
          <w:lang w:eastAsia="x-none"/>
        </w:rPr>
      </w:pPr>
    </w:p>
    <w:p w14:paraId="6AFC8C32" w14:textId="77777777" w:rsidR="0042104C" w:rsidRDefault="0042104C" w:rsidP="00232070">
      <w:pPr>
        <w:keepNext/>
        <w:keepLines/>
        <w:jc w:val="both"/>
        <w:rPr>
          <w:rFonts w:ascii="Tahoma" w:hAnsi="Tahoma" w:cs="Tahoma"/>
          <w:lang w:eastAsia="x-none"/>
        </w:rPr>
      </w:pPr>
    </w:p>
    <w:p w14:paraId="01CB4020" w14:textId="77777777" w:rsidR="00613948" w:rsidRPr="0015104C" w:rsidRDefault="00613948" w:rsidP="00232070">
      <w:pPr>
        <w:keepNext/>
        <w:keepLines/>
        <w:jc w:val="center"/>
        <w:rPr>
          <w:rFonts w:ascii="Tahoma" w:hAnsi="Tahoma" w:cs="Tahoma"/>
        </w:rPr>
      </w:pPr>
      <w:r w:rsidRPr="0015104C">
        <w:rPr>
          <w:rFonts w:ascii="Tahoma" w:hAnsi="Tahoma" w:cs="Tahoma"/>
        </w:rPr>
        <w:lastRenderedPageBreak/>
        <w:t>člen</w:t>
      </w:r>
    </w:p>
    <w:p w14:paraId="6D67B1B0" w14:textId="77777777" w:rsidR="00613948" w:rsidRPr="0015104C" w:rsidRDefault="00613948" w:rsidP="00232070">
      <w:pPr>
        <w:keepNext/>
        <w:keepLines/>
        <w:jc w:val="both"/>
        <w:rPr>
          <w:rFonts w:ascii="Tahoma" w:hAnsi="Tahoma" w:cs="Tahoma"/>
          <w:lang w:eastAsia="x-none"/>
        </w:rPr>
      </w:pPr>
    </w:p>
    <w:p w14:paraId="3E189145" w14:textId="003F96C2" w:rsidR="00613948" w:rsidRPr="0015104C" w:rsidRDefault="00613948" w:rsidP="00232070">
      <w:pPr>
        <w:keepNext/>
        <w:keepLines/>
        <w:jc w:val="both"/>
        <w:rPr>
          <w:rFonts w:ascii="Tahoma" w:eastAsia="Frutiger" w:hAnsi="Tahoma" w:cs="Tahoma"/>
          <w:lang w:eastAsia="en-US"/>
        </w:rPr>
      </w:pPr>
      <w:r w:rsidRPr="0015104C">
        <w:rPr>
          <w:rFonts w:ascii="Tahoma" w:hAnsi="Tahoma" w:cs="Tahoma"/>
          <w:lang w:eastAsia="x-none"/>
        </w:rPr>
        <w:t xml:space="preserve">V primeru, če za eno od strank na strani izvajalca </w:t>
      </w:r>
      <w:r w:rsidR="00A2595D" w:rsidRPr="0015104C">
        <w:rPr>
          <w:rFonts w:ascii="Tahoma" w:hAnsi="Tahoma" w:cs="Tahoma"/>
          <w:lang w:eastAsia="x-none"/>
        </w:rPr>
        <w:t>ta okvirni sporazum</w:t>
      </w:r>
      <w:r w:rsidRPr="0015104C">
        <w:rPr>
          <w:rFonts w:ascii="Tahoma" w:hAnsi="Tahoma" w:cs="Tahoma"/>
          <w:lang w:eastAsia="x-none"/>
        </w:rPr>
        <w:t xml:space="preserve"> preneha ali postane neveljav</w:t>
      </w:r>
      <w:r w:rsidR="00A2595D" w:rsidRPr="0015104C">
        <w:rPr>
          <w:rFonts w:ascii="Tahoma" w:hAnsi="Tahoma" w:cs="Tahoma"/>
          <w:lang w:eastAsia="x-none"/>
        </w:rPr>
        <w:t>en</w:t>
      </w:r>
      <w:r w:rsidRPr="0015104C">
        <w:rPr>
          <w:rFonts w:ascii="Tahoma" w:hAnsi="Tahoma" w:cs="Tahoma"/>
          <w:lang w:eastAsia="x-none"/>
        </w:rPr>
        <w:t xml:space="preserve"> ali nastopijo drugi razlogi, zaradi katerih ne more več izpolnjevati obveznosti</w:t>
      </w:r>
      <w:r w:rsidR="00A2595D" w:rsidRPr="0015104C">
        <w:rPr>
          <w:rFonts w:ascii="Tahoma" w:hAnsi="Tahoma" w:cs="Tahoma"/>
          <w:lang w:eastAsia="x-none"/>
        </w:rPr>
        <w:t xml:space="preserve"> iz okvirnega sporazuma</w:t>
      </w:r>
      <w:r w:rsidRPr="0015104C">
        <w:rPr>
          <w:rFonts w:ascii="Tahoma" w:hAnsi="Tahoma" w:cs="Tahoma"/>
          <w:lang w:eastAsia="x-none"/>
        </w:rPr>
        <w:t xml:space="preserve">, je izvajalec dolžan o tem nemudoma obvestiti naročnika. V primeru, če je stranka, za katero </w:t>
      </w:r>
      <w:r w:rsidR="00A2595D" w:rsidRPr="0015104C">
        <w:rPr>
          <w:rFonts w:ascii="Tahoma" w:hAnsi="Tahoma" w:cs="Tahoma"/>
          <w:lang w:eastAsia="x-none"/>
        </w:rPr>
        <w:t xml:space="preserve">okvirni sporazum </w:t>
      </w:r>
      <w:r w:rsidRPr="0015104C">
        <w:rPr>
          <w:rFonts w:ascii="Tahoma" w:hAnsi="Tahoma" w:cs="Tahoma"/>
          <w:lang w:eastAsia="x-none"/>
        </w:rPr>
        <w:t xml:space="preserve">preneha veljati, nosilec posla, obveznost takega sporočanja takoj z nastankom teh okoliščin prevzamejo ostale stranke na strani izvajalca. V tem primeru je na strani naročnika odločitev o tem, ali bo </w:t>
      </w:r>
      <w:r w:rsidR="00A2595D" w:rsidRPr="0015104C">
        <w:rPr>
          <w:rFonts w:ascii="Tahoma" w:hAnsi="Tahoma" w:cs="Tahoma"/>
          <w:lang w:eastAsia="x-none"/>
        </w:rPr>
        <w:t>ta okvirni sporazum</w:t>
      </w:r>
      <w:r w:rsidRPr="0015104C">
        <w:rPr>
          <w:rFonts w:ascii="Tahoma" w:hAnsi="Tahoma" w:cs="Tahoma"/>
          <w:lang w:eastAsia="x-none"/>
        </w:rPr>
        <w:t xml:space="preserve">, ob izključitvi stranke na strani izvajalca, za katero ta </w:t>
      </w:r>
      <w:r w:rsidR="00A2595D" w:rsidRPr="0015104C">
        <w:rPr>
          <w:rFonts w:ascii="Tahoma" w:hAnsi="Tahoma" w:cs="Tahoma"/>
          <w:lang w:eastAsia="x-none"/>
        </w:rPr>
        <w:t xml:space="preserve">okvirni sporazum </w:t>
      </w:r>
      <w:r w:rsidRPr="0015104C">
        <w:rPr>
          <w:rFonts w:ascii="Tahoma" w:hAnsi="Tahoma" w:cs="Tahoma"/>
          <w:lang w:eastAsia="x-none"/>
        </w:rPr>
        <w:t>preneha ali postane neveljav</w:t>
      </w:r>
      <w:r w:rsidR="00A2595D" w:rsidRPr="0015104C">
        <w:rPr>
          <w:rFonts w:ascii="Tahoma" w:hAnsi="Tahoma" w:cs="Tahoma"/>
          <w:lang w:eastAsia="x-none"/>
        </w:rPr>
        <w:t>en</w:t>
      </w:r>
      <w:r w:rsidRPr="0015104C">
        <w:rPr>
          <w:rFonts w:ascii="Tahoma" w:hAnsi="Tahoma" w:cs="Tahoma"/>
          <w:lang w:eastAsia="x-none"/>
        </w:rPr>
        <w:t xml:space="preserve"> ali nastopijo drugi razlogi, zaradi katerih ne more več izpolnjevati obveznosti</w:t>
      </w:r>
      <w:r w:rsidR="00A2595D" w:rsidRPr="0015104C">
        <w:rPr>
          <w:rFonts w:ascii="Tahoma" w:hAnsi="Tahoma" w:cs="Tahoma"/>
          <w:lang w:eastAsia="x-none"/>
        </w:rPr>
        <w:t xml:space="preserve"> iz okvirnega sporazuma</w:t>
      </w:r>
      <w:r w:rsidRPr="0015104C">
        <w:rPr>
          <w:rFonts w:ascii="Tahoma" w:hAnsi="Tahoma" w:cs="Tahoma"/>
          <w:lang w:eastAsia="x-none"/>
        </w:rPr>
        <w:t xml:space="preserve">, ohranil v veljavi oziroma </w:t>
      </w:r>
      <w:r w:rsidR="00A2595D" w:rsidRPr="0015104C">
        <w:rPr>
          <w:rFonts w:ascii="Tahoma" w:hAnsi="Tahoma" w:cs="Tahoma"/>
          <w:lang w:eastAsia="x-none"/>
        </w:rPr>
        <w:t>ga</w:t>
      </w:r>
      <w:r w:rsidRPr="0015104C">
        <w:rPr>
          <w:rFonts w:ascii="Tahoma" w:hAnsi="Tahoma" w:cs="Tahoma"/>
          <w:lang w:eastAsia="x-none"/>
        </w:rPr>
        <w:t xml:space="preserve"> obnovil s preostalimi strankami</w:t>
      </w:r>
      <w:r w:rsidR="00A2595D" w:rsidRPr="0015104C">
        <w:rPr>
          <w:rFonts w:ascii="Tahoma" w:hAnsi="Tahoma" w:cs="Tahoma"/>
          <w:lang w:eastAsia="x-none"/>
        </w:rPr>
        <w:t xml:space="preserve"> okvirnega sporazuma</w:t>
      </w:r>
      <w:r w:rsidRPr="0015104C">
        <w:rPr>
          <w:rFonts w:ascii="Tahoma" w:hAnsi="Tahoma" w:cs="Tahoma"/>
          <w:lang w:eastAsia="x-none"/>
        </w:rPr>
        <w:t xml:space="preserve"> na strani izvajalca, ali pa bo </w:t>
      </w:r>
      <w:r w:rsidR="00A2595D" w:rsidRPr="0015104C">
        <w:rPr>
          <w:rFonts w:ascii="Tahoma" w:hAnsi="Tahoma" w:cs="Tahoma"/>
          <w:lang w:eastAsia="x-none"/>
        </w:rPr>
        <w:t xml:space="preserve">okvirni sporazum </w:t>
      </w:r>
      <w:r w:rsidRPr="0015104C">
        <w:rPr>
          <w:rFonts w:ascii="Tahoma" w:hAnsi="Tahoma" w:cs="Tahoma"/>
          <w:lang w:eastAsia="x-none"/>
        </w:rPr>
        <w:t>štel za razvezan z dnem, ko so nastopili v tem odstavku navedeni razlogi. Naročnik o svoji odločitvi pisno obvesti izvajalca, izvajalec pa je dolžan obvestilo spoštovati z dnem prejema obvestila.</w:t>
      </w:r>
    </w:p>
    <w:p w14:paraId="7604AB1B" w14:textId="77777777" w:rsidR="00613948" w:rsidRPr="0015104C" w:rsidRDefault="00613948" w:rsidP="00232070">
      <w:pPr>
        <w:keepNext/>
        <w:keepLines/>
        <w:jc w:val="both"/>
        <w:rPr>
          <w:rFonts w:ascii="Tahoma" w:eastAsia="Frutiger" w:hAnsi="Tahoma" w:cs="Tahoma"/>
          <w:lang w:eastAsia="en-US"/>
        </w:rPr>
      </w:pPr>
    </w:p>
    <w:p w14:paraId="2C252E4F" w14:textId="1EDC29EB"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 xml:space="preserve">PREDMET </w:t>
      </w:r>
      <w:r w:rsidR="001C795A" w:rsidRPr="0015104C">
        <w:rPr>
          <w:rFonts w:ascii="Tahoma" w:eastAsia="Frutiger" w:hAnsi="Tahoma" w:cs="Tahoma"/>
          <w:b/>
          <w:lang w:eastAsia="en-US"/>
        </w:rPr>
        <w:t>OKVIRNEGA SPORAZUMA</w:t>
      </w:r>
    </w:p>
    <w:p w14:paraId="296E5E26" w14:textId="77777777" w:rsidR="00613948" w:rsidRPr="0015104C" w:rsidRDefault="00613948" w:rsidP="00232070">
      <w:pPr>
        <w:pStyle w:val="Odstavekseznama"/>
        <w:keepNext/>
        <w:keepLines/>
        <w:ind w:left="426"/>
        <w:rPr>
          <w:rFonts w:ascii="Tahoma" w:eastAsia="Frutiger" w:hAnsi="Tahoma" w:cs="Tahoma"/>
          <w:b/>
          <w:lang w:eastAsia="en-US"/>
        </w:rPr>
      </w:pPr>
    </w:p>
    <w:p w14:paraId="0A1E9C4B"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535E9D78" w14:textId="77777777" w:rsidR="00613948" w:rsidRPr="0015104C" w:rsidRDefault="00613948" w:rsidP="00232070">
      <w:pPr>
        <w:keepNext/>
        <w:keepLines/>
        <w:jc w:val="both"/>
        <w:rPr>
          <w:rFonts w:ascii="Tahoma" w:eastAsia="Frutiger" w:hAnsi="Tahoma" w:cs="Tahoma"/>
          <w:lang w:eastAsia="en-US"/>
        </w:rPr>
      </w:pPr>
    </w:p>
    <w:p w14:paraId="6FCBF595" w14:textId="0F9E5E39" w:rsidR="00613948" w:rsidRPr="0015104C" w:rsidRDefault="00613948" w:rsidP="00232070">
      <w:pPr>
        <w:keepNext/>
        <w:keepLines/>
        <w:numPr>
          <w:ilvl w:val="12"/>
          <w:numId w:val="0"/>
        </w:numPr>
        <w:tabs>
          <w:tab w:val="left" w:pos="567"/>
          <w:tab w:val="left" w:pos="5529"/>
          <w:tab w:val="right" w:pos="8505"/>
        </w:tabs>
        <w:jc w:val="both"/>
        <w:rPr>
          <w:rFonts w:ascii="Tahoma" w:hAnsi="Tahoma" w:cs="Tahoma"/>
          <w:szCs w:val="22"/>
        </w:rPr>
      </w:pPr>
      <w:r w:rsidRPr="0015104C">
        <w:rPr>
          <w:rFonts w:ascii="Tahoma" w:hAnsi="Tahoma" w:cs="Tahoma"/>
          <w:szCs w:val="22"/>
        </w:rPr>
        <w:t xml:space="preserve">Predmet </w:t>
      </w:r>
      <w:r w:rsidR="001C795A" w:rsidRPr="0015104C">
        <w:rPr>
          <w:rFonts w:ascii="Tahoma" w:hAnsi="Tahoma" w:cs="Tahoma"/>
          <w:szCs w:val="22"/>
        </w:rPr>
        <w:t xml:space="preserve">okvirnega sporazuma </w:t>
      </w:r>
      <w:r w:rsidRPr="0015104C">
        <w:rPr>
          <w:rFonts w:ascii="Tahoma" w:hAnsi="Tahoma" w:cs="Tahoma"/>
          <w:szCs w:val="22"/>
        </w:rPr>
        <w:t xml:space="preserve">je </w:t>
      </w:r>
      <w:r w:rsidR="001C795A" w:rsidRPr="0015104C">
        <w:rPr>
          <w:rFonts w:ascii="Tahoma" w:hAnsi="Tahoma" w:cs="Tahoma"/>
          <w:b/>
        </w:rPr>
        <w:t>redno in izredno vzdrževanje dobavljenih in vgrajenih puhal ter dobava nadomestnih delov</w:t>
      </w:r>
      <w:r w:rsidR="001C795A" w:rsidRPr="0015104C">
        <w:rPr>
          <w:rFonts w:ascii="Tahoma" w:hAnsi="Tahoma" w:cs="Tahoma"/>
          <w:szCs w:val="22"/>
        </w:rPr>
        <w:t xml:space="preserve"> </w:t>
      </w:r>
      <w:r w:rsidRPr="0015104C">
        <w:rPr>
          <w:rFonts w:ascii="Tahoma" w:hAnsi="Tahoma" w:cs="Tahoma"/>
          <w:szCs w:val="22"/>
        </w:rPr>
        <w:t xml:space="preserve">na IČN Barje </w:t>
      </w:r>
      <w:r w:rsidRPr="0015104C">
        <w:rPr>
          <w:rFonts w:ascii="Tahoma" w:hAnsi="Tahoma" w:cs="Tahoma"/>
          <w:bCs/>
          <w:szCs w:val="22"/>
        </w:rPr>
        <w:t xml:space="preserve">(v nadaljevanju tudi: </w:t>
      </w:r>
      <w:r w:rsidR="001C795A" w:rsidRPr="0015104C">
        <w:rPr>
          <w:rFonts w:ascii="Tahoma" w:hAnsi="Tahoma" w:cs="Tahoma"/>
          <w:bCs/>
          <w:szCs w:val="22"/>
        </w:rPr>
        <w:t xml:space="preserve">blago </w:t>
      </w:r>
      <w:r w:rsidRPr="0015104C">
        <w:rPr>
          <w:rFonts w:ascii="Tahoma" w:hAnsi="Tahoma" w:cs="Tahoma"/>
          <w:bCs/>
          <w:szCs w:val="22"/>
        </w:rPr>
        <w:t xml:space="preserve">in/ali </w:t>
      </w:r>
      <w:r w:rsidR="001C795A" w:rsidRPr="0015104C">
        <w:rPr>
          <w:rFonts w:ascii="Tahoma" w:hAnsi="Tahoma" w:cs="Tahoma"/>
          <w:bCs/>
          <w:szCs w:val="22"/>
        </w:rPr>
        <w:t xml:space="preserve">storitve </w:t>
      </w:r>
      <w:r w:rsidRPr="0015104C">
        <w:rPr>
          <w:rFonts w:ascii="Tahoma" w:hAnsi="Tahoma" w:cs="Tahoma"/>
          <w:bCs/>
          <w:szCs w:val="22"/>
        </w:rPr>
        <w:t xml:space="preserve">in/ali </w:t>
      </w:r>
      <w:r w:rsidR="001C795A" w:rsidRPr="0015104C">
        <w:rPr>
          <w:rFonts w:ascii="Tahoma" w:hAnsi="Tahoma" w:cs="Tahoma"/>
          <w:bCs/>
          <w:szCs w:val="22"/>
        </w:rPr>
        <w:t>vzdrževanje</w:t>
      </w:r>
      <w:r w:rsidRPr="0015104C">
        <w:rPr>
          <w:rFonts w:ascii="Tahoma" w:hAnsi="Tahoma" w:cs="Tahoma"/>
          <w:bCs/>
          <w:szCs w:val="22"/>
        </w:rPr>
        <w:t>)</w:t>
      </w:r>
      <w:r w:rsidR="002F4095" w:rsidRPr="0015104C">
        <w:rPr>
          <w:rFonts w:ascii="Tahoma" w:hAnsi="Tahoma" w:cs="Tahoma"/>
        </w:rPr>
        <w:t xml:space="preserve"> na naslovu Cesta dveh cesarjev 101, 1000 Ljubljana,</w:t>
      </w:r>
      <w:r w:rsidR="002F4095" w:rsidRPr="0015104C">
        <w:rPr>
          <w:rFonts w:ascii="Tahoma" w:hAnsi="Tahoma" w:cs="Tahoma"/>
          <w:bCs/>
          <w:szCs w:val="22"/>
        </w:rPr>
        <w:t xml:space="preserve"> </w:t>
      </w:r>
      <w:r w:rsidRPr="0015104C">
        <w:rPr>
          <w:rFonts w:ascii="Tahoma" w:hAnsi="Tahoma" w:cs="Tahoma"/>
        </w:rPr>
        <w:t xml:space="preserve">in sicer vse po pravilih stroke, s skrbnostjo dobrega strokovnjaka ter v skladu s </w:t>
      </w:r>
      <w:r w:rsidR="002F4095" w:rsidRPr="0015104C">
        <w:rPr>
          <w:rFonts w:ascii="Tahoma" w:hAnsi="Tahoma" w:cs="Tahoma"/>
        </w:rPr>
        <w:t>tem okvirnim sporazumom</w:t>
      </w:r>
      <w:r w:rsidRPr="0015104C">
        <w:rPr>
          <w:rFonts w:ascii="Tahoma" w:hAnsi="Tahoma" w:cs="Tahoma"/>
        </w:rPr>
        <w:t>.</w:t>
      </w:r>
    </w:p>
    <w:p w14:paraId="2CD59943" w14:textId="77777777" w:rsidR="00A2595D" w:rsidRPr="0015104C" w:rsidRDefault="00A2595D" w:rsidP="00232070">
      <w:pPr>
        <w:keepNext/>
        <w:keepLines/>
        <w:jc w:val="both"/>
        <w:rPr>
          <w:rFonts w:ascii="Tahoma" w:eastAsia="Calibri" w:hAnsi="Tahoma" w:cs="Tahoma"/>
          <w:lang w:eastAsia="en-US"/>
        </w:rPr>
      </w:pPr>
    </w:p>
    <w:p w14:paraId="5909BD61" w14:textId="1F6DCD48" w:rsidR="00F4212E" w:rsidRPr="0015104C" w:rsidRDefault="00F4212E" w:rsidP="00232070">
      <w:pPr>
        <w:keepNext/>
        <w:keepLines/>
        <w:tabs>
          <w:tab w:val="left" w:pos="284"/>
        </w:tabs>
        <w:spacing w:after="120"/>
        <w:jc w:val="both"/>
        <w:rPr>
          <w:rFonts w:ascii="Tahoma" w:hAnsi="Tahoma" w:cs="Tahoma"/>
          <w:lang w:eastAsia="en-US"/>
        </w:rPr>
      </w:pPr>
      <w:r w:rsidRPr="0015104C">
        <w:rPr>
          <w:rFonts w:ascii="Tahoma" w:hAnsi="Tahoma" w:cs="Tahoma"/>
          <w:lang w:eastAsia="en-US"/>
        </w:rPr>
        <w:t>Natančna opredelitev predmeta tega okvirnega sporazuma je razvidna:</w:t>
      </w:r>
    </w:p>
    <w:p w14:paraId="3A476F42" w14:textId="0038223C" w:rsidR="003A5679" w:rsidRPr="00926B2F" w:rsidRDefault="003A5679"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 xml:space="preserve">v tehnični specifikaciji, ki je kot Priloga št. 1 sestavni del </w:t>
      </w:r>
      <w:r>
        <w:rPr>
          <w:rFonts w:ascii="Tahoma" w:hAnsi="Tahoma" w:cs="Tahoma"/>
          <w:lang w:eastAsia="en-US"/>
        </w:rPr>
        <w:t>tega okvirnega sporazuma</w:t>
      </w:r>
      <w:r w:rsidRPr="00926B2F">
        <w:rPr>
          <w:rFonts w:ascii="Tahoma" w:hAnsi="Tahoma" w:cs="Tahoma"/>
          <w:lang w:eastAsia="en-US"/>
        </w:rPr>
        <w:t xml:space="preserve"> (v nadaljevanju tudi: tehnična specifikacija),</w:t>
      </w:r>
    </w:p>
    <w:p w14:paraId="6184116A" w14:textId="1466D4CC" w:rsidR="003A5679" w:rsidRDefault="003A5679"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 xml:space="preserve">v ponudbi izvajalca št. </w:t>
      </w:r>
      <w:r w:rsidRPr="00926B2F">
        <w:rPr>
          <w:rFonts w:ascii="Tahoma" w:hAnsi="Tahoma" w:cs="Tahoma"/>
        </w:rPr>
        <w:t>__________</w:t>
      </w:r>
      <w:r w:rsidRPr="00926B2F">
        <w:rPr>
          <w:rFonts w:ascii="Tahoma" w:hAnsi="Tahoma" w:cs="Tahoma"/>
          <w:lang w:eastAsia="en-US"/>
        </w:rPr>
        <w:t xml:space="preserve"> z dne ________________ z vsemi prilogami (Tehnični podatki in skladnost za puhalo, tehnični podatki in skladnost za frekvenčni pretvorni in garantirane tehnične vrednosti ponujene opreme; v nadaljevanju: ponudba), ki je kot Priloga št. 2 sestavni del </w:t>
      </w:r>
      <w:r>
        <w:rPr>
          <w:rFonts w:ascii="Tahoma" w:hAnsi="Tahoma" w:cs="Tahoma"/>
          <w:lang w:eastAsia="en-US"/>
        </w:rPr>
        <w:t>tega okvirnega sporazuma</w:t>
      </w:r>
      <w:r w:rsidRPr="00926B2F">
        <w:rPr>
          <w:rFonts w:ascii="Tahoma" w:hAnsi="Tahoma" w:cs="Tahoma"/>
          <w:lang w:eastAsia="en-US"/>
        </w:rPr>
        <w:t>,</w:t>
      </w:r>
    </w:p>
    <w:p w14:paraId="229CF291" w14:textId="462F75CF" w:rsidR="003A5679" w:rsidRPr="00926B2F" w:rsidRDefault="003A5679" w:rsidP="00232070">
      <w:pPr>
        <w:keepNext/>
        <w:keepLines/>
        <w:numPr>
          <w:ilvl w:val="0"/>
          <w:numId w:val="22"/>
        </w:numPr>
        <w:ind w:left="720"/>
        <w:jc w:val="both"/>
        <w:rPr>
          <w:rFonts w:ascii="Tahoma" w:hAnsi="Tahoma" w:cs="Tahoma"/>
          <w:lang w:eastAsia="en-US"/>
        </w:rPr>
      </w:pPr>
      <w:r>
        <w:rPr>
          <w:rFonts w:ascii="Tahoma" w:hAnsi="Tahoma" w:cs="Tahoma"/>
          <w:lang w:eastAsia="en-US"/>
        </w:rPr>
        <w:t>v končni ponudbi izvajalca št. ___________ z dne _____________, podane na pogajanjih z dne _________,</w:t>
      </w:r>
      <w:r w:rsidRPr="00926B2F">
        <w:rPr>
          <w:rFonts w:ascii="Tahoma" w:hAnsi="Tahoma" w:cs="Tahoma"/>
          <w:lang w:eastAsia="en-US"/>
        </w:rPr>
        <w:t xml:space="preserve">ki je kot Priloga št. </w:t>
      </w:r>
      <w:r>
        <w:rPr>
          <w:rFonts w:ascii="Tahoma" w:hAnsi="Tahoma" w:cs="Tahoma"/>
          <w:lang w:eastAsia="en-US"/>
        </w:rPr>
        <w:t>3</w:t>
      </w:r>
      <w:r w:rsidRPr="00926B2F">
        <w:rPr>
          <w:rFonts w:ascii="Tahoma" w:hAnsi="Tahoma" w:cs="Tahoma"/>
          <w:lang w:eastAsia="en-US"/>
        </w:rPr>
        <w:t xml:space="preserve"> sestavni del </w:t>
      </w:r>
      <w:r>
        <w:rPr>
          <w:rFonts w:ascii="Tahoma" w:hAnsi="Tahoma" w:cs="Tahoma"/>
          <w:lang w:eastAsia="en-US"/>
        </w:rPr>
        <w:t>tega okvirnega sporazuma,</w:t>
      </w:r>
    </w:p>
    <w:p w14:paraId="7A125D18" w14:textId="65F93A89" w:rsidR="003A5679" w:rsidRDefault="003A5679" w:rsidP="00232070">
      <w:pPr>
        <w:keepNext/>
        <w:keepLines/>
        <w:numPr>
          <w:ilvl w:val="0"/>
          <w:numId w:val="22"/>
        </w:numPr>
        <w:ind w:left="720"/>
        <w:jc w:val="both"/>
        <w:rPr>
          <w:rFonts w:ascii="Tahoma" w:hAnsi="Tahoma" w:cs="Tahoma"/>
          <w:lang w:eastAsia="en-US"/>
        </w:rPr>
      </w:pPr>
      <w:r w:rsidRPr="00926B2F">
        <w:rPr>
          <w:rFonts w:ascii="Tahoma" w:hAnsi="Tahoma" w:cs="Tahoma"/>
          <w:lang w:eastAsia="en-US"/>
        </w:rPr>
        <w:t xml:space="preserve">v ponudbenem predračunu izvajalca za </w:t>
      </w:r>
      <w:r w:rsidRPr="0015104C">
        <w:rPr>
          <w:rFonts w:ascii="Tahoma" w:hAnsi="Tahoma" w:cs="Tahoma"/>
        </w:rPr>
        <w:t>redno in izredno servisiranje ter dobavo nadomestnih delov</w:t>
      </w:r>
      <w:r w:rsidRPr="0015104C">
        <w:rPr>
          <w:rFonts w:ascii="Tahoma" w:hAnsi="Tahoma" w:cs="Tahoma"/>
          <w:lang w:eastAsia="en-US"/>
        </w:rPr>
        <w:t xml:space="preserve"> </w:t>
      </w:r>
      <w:r w:rsidRPr="00926B2F">
        <w:rPr>
          <w:rFonts w:ascii="Tahoma" w:hAnsi="Tahoma" w:cs="Tahoma"/>
          <w:lang w:eastAsia="en-US"/>
        </w:rPr>
        <w:t xml:space="preserve">št. </w:t>
      </w:r>
      <w:r w:rsidRPr="00926B2F">
        <w:rPr>
          <w:rFonts w:ascii="Tahoma" w:hAnsi="Tahoma" w:cs="Tahoma"/>
        </w:rPr>
        <w:t>______</w:t>
      </w:r>
      <w:r w:rsidRPr="00926B2F">
        <w:rPr>
          <w:rFonts w:ascii="Tahoma" w:hAnsi="Tahoma" w:cs="Tahoma"/>
          <w:lang w:eastAsia="en-US"/>
        </w:rPr>
        <w:t xml:space="preserve">z dne _________  (v nadaljevanju: ponudbeni predračun), ki je kot Priloga št. </w:t>
      </w:r>
      <w:r>
        <w:rPr>
          <w:rFonts w:ascii="Tahoma" w:hAnsi="Tahoma" w:cs="Tahoma"/>
          <w:lang w:eastAsia="en-US"/>
        </w:rPr>
        <w:t>4</w:t>
      </w:r>
      <w:r w:rsidRPr="00926B2F">
        <w:rPr>
          <w:rFonts w:ascii="Tahoma" w:hAnsi="Tahoma" w:cs="Tahoma"/>
          <w:lang w:eastAsia="en-US"/>
        </w:rPr>
        <w:t xml:space="preserve"> sestavni del </w:t>
      </w:r>
      <w:r>
        <w:rPr>
          <w:rFonts w:ascii="Tahoma" w:hAnsi="Tahoma" w:cs="Tahoma"/>
          <w:lang w:eastAsia="en-US"/>
        </w:rPr>
        <w:t>tega okvirnega sporazuma,</w:t>
      </w:r>
    </w:p>
    <w:p w14:paraId="3523ADC8" w14:textId="446E0A3D" w:rsidR="003A5679" w:rsidRPr="00926B2F" w:rsidRDefault="003A5679" w:rsidP="00232070">
      <w:pPr>
        <w:keepNext/>
        <w:keepLines/>
        <w:numPr>
          <w:ilvl w:val="0"/>
          <w:numId w:val="22"/>
        </w:numPr>
        <w:ind w:left="720"/>
        <w:jc w:val="both"/>
        <w:rPr>
          <w:rFonts w:ascii="Tahoma" w:hAnsi="Tahoma" w:cs="Tahoma"/>
          <w:lang w:eastAsia="en-US"/>
        </w:rPr>
      </w:pPr>
      <w:r w:rsidRPr="0015104C">
        <w:rPr>
          <w:rFonts w:ascii="Tahoma" w:hAnsi="Tahoma" w:cs="Tahoma"/>
          <w:lang w:eastAsia="en-US"/>
        </w:rPr>
        <w:t>iz  terminskega plana</w:t>
      </w:r>
      <w:r w:rsidRPr="0015104C">
        <w:rPr>
          <w:rFonts w:ascii="Tahoma" w:hAnsi="Tahoma" w:cs="Tahoma"/>
        </w:rPr>
        <w:t xml:space="preserve"> vzdrževanja, ki ga izvajalec predloži po podpisu primopredajnega zapisnik</w:t>
      </w:r>
      <w:r>
        <w:rPr>
          <w:rFonts w:ascii="Tahoma" w:hAnsi="Tahoma" w:cs="Tahoma"/>
        </w:rPr>
        <w:t>a</w:t>
      </w:r>
      <w:r w:rsidRPr="0015104C">
        <w:rPr>
          <w:rFonts w:ascii="Tahoma" w:hAnsi="Tahoma" w:cs="Tahoma"/>
        </w:rPr>
        <w:t xml:space="preserve"> o uspešnem prevzemu puhal, </w:t>
      </w:r>
      <w:r w:rsidRPr="0015104C">
        <w:rPr>
          <w:rFonts w:ascii="Tahoma" w:hAnsi="Tahoma" w:cs="Tahoma"/>
          <w:lang w:eastAsia="en-US"/>
        </w:rPr>
        <w:t xml:space="preserve">ki je kot Priloga št. </w:t>
      </w:r>
      <w:r w:rsidR="00D40419">
        <w:rPr>
          <w:rFonts w:ascii="Tahoma" w:hAnsi="Tahoma" w:cs="Tahoma"/>
          <w:lang w:eastAsia="en-US"/>
        </w:rPr>
        <w:t>6</w:t>
      </w:r>
      <w:r w:rsidRPr="0015104C">
        <w:rPr>
          <w:rFonts w:ascii="Tahoma" w:hAnsi="Tahoma" w:cs="Tahoma"/>
          <w:lang w:eastAsia="en-US"/>
        </w:rPr>
        <w:t xml:space="preserve"> sestavni del tega okvirnega sporazuma</w:t>
      </w:r>
      <w:r>
        <w:rPr>
          <w:rFonts w:ascii="Tahoma" w:hAnsi="Tahoma" w:cs="Tahoma"/>
          <w:lang w:eastAsia="en-US"/>
        </w:rPr>
        <w:t>,</w:t>
      </w:r>
      <w:r w:rsidRPr="0015104C">
        <w:rPr>
          <w:rFonts w:ascii="Tahoma" w:hAnsi="Tahoma" w:cs="Tahoma"/>
        </w:rPr>
        <w:t xml:space="preserve"> in v skladu s pogodbo iz pete alineje 1. člena tega okvirnega sporazuma (v nadaljevanju tudi: terminski plan)</w:t>
      </w:r>
      <w:r w:rsidR="00D40419">
        <w:rPr>
          <w:rFonts w:ascii="Tahoma" w:hAnsi="Tahoma" w:cs="Tahoma"/>
        </w:rPr>
        <w:t>.</w:t>
      </w:r>
    </w:p>
    <w:p w14:paraId="4BBE4BAC" w14:textId="77777777" w:rsidR="003A5679" w:rsidRDefault="003A5679" w:rsidP="00232070">
      <w:pPr>
        <w:keepNext/>
        <w:keepLines/>
        <w:jc w:val="both"/>
        <w:rPr>
          <w:rFonts w:ascii="Tahoma" w:hAnsi="Tahoma" w:cs="Tahoma"/>
          <w:szCs w:val="28"/>
        </w:rPr>
      </w:pPr>
    </w:p>
    <w:p w14:paraId="5993A422" w14:textId="1818F55B" w:rsidR="00F4212E" w:rsidRPr="0015104C" w:rsidRDefault="00F4212E" w:rsidP="00232070">
      <w:pPr>
        <w:keepNext/>
        <w:keepLines/>
        <w:jc w:val="both"/>
        <w:rPr>
          <w:rFonts w:ascii="Tahoma" w:eastAsia="Calibri" w:hAnsi="Tahoma" w:cs="Tahoma"/>
          <w:lang w:eastAsia="en-US"/>
        </w:rPr>
      </w:pPr>
      <w:r w:rsidRPr="0015104C">
        <w:rPr>
          <w:rFonts w:ascii="Tahoma" w:hAnsi="Tahoma" w:cs="Tahoma"/>
          <w:szCs w:val="28"/>
        </w:rPr>
        <w:t>Izvajalec se obvezuje izvesti tudi vse ostale storitve in dobave, ki s tem okvirnim sporazumom niso eksplicitno določene, so pa potrebne za pravilno in popolno izpolnitev obveznosti iz okvirnega sporazuma.</w:t>
      </w:r>
    </w:p>
    <w:p w14:paraId="6A262F64" w14:textId="77777777" w:rsidR="007C5D60" w:rsidRPr="0015104C" w:rsidRDefault="007C5D60" w:rsidP="00232070">
      <w:pPr>
        <w:keepNext/>
        <w:keepLines/>
        <w:tabs>
          <w:tab w:val="left" w:pos="709"/>
          <w:tab w:val="left" w:pos="1702"/>
        </w:tabs>
        <w:jc w:val="both"/>
        <w:rPr>
          <w:rFonts w:ascii="Tahoma" w:hAnsi="Tahoma" w:cs="Tahoma"/>
        </w:rPr>
      </w:pPr>
    </w:p>
    <w:p w14:paraId="4DB8E305" w14:textId="77777777" w:rsidR="00A2595D" w:rsidRPr="0015104C" w:rsidRDefault="00A2595D" w:rsidP="00232070">
      <w:pPr>
        <w:keepNext/>
        <w:keepLines/>
        <w:jc w:val="both"/>
        <w:rPr>
          <w:rFonts w:ascii="Tahoma" w:hAnsi="Tahoma" w:cs="Tahoma"/>
        </w:rPr>
      </w:pPr>
      <w:r w:rsidRPr="0015104C">
        <w:rPr>
          <w:rFonts w:ascii="Tahoma" w:hAnsi="Tahoma" w:cs="Tahoma"/>
        </w:rPr>
        <w:t xml:space="preserve">Količine, navedene v posameznih postavkah ponudbenega predračuna, so v času veljavnosti okvirnega sporazuma okvirne in za naročnika niso zavezujoče. </w:t>
      </w:r>
    </w:p>
    <w:p w14:paraId="21A6B714" w14:textId="77777777" w:rsidR="00A2595D" w:rsidRPr="0015104C" w:rsidRDefault="00A2595D" w:rsidP="00232070">
      <w:pPr>
        <w:keepNext/>
        <w:keepLines/>
        <w:tabs>
          <w:tab w:val="left" w:pos="709"/>
          <w:tab w:val="left" w:pos="1702"/>
        </w:tabs>
        <w:jc w:val="both"/>
        <w:rPr>
          <w:rFonts w:ascii="Tahoma" w:hAnsi="Tahoma" w:cs="Tahoma"/>
        </w:rPr>
      </w:pPr>
    </w:p>
    <w:p w14:paraId="55F503C4" w14:textId="22BF582F" w:rsidR="007C5D60" w:rsidRPr="0015104C" w:rsidRDefault="007C5D60" w:rsidP="00232070">
      <w:pPr>
        <w:keepNext/>
        <w:keepLines/>
        <w:tabs>
          <w:tab w:val="left" w:pos="709"/>
          <w:tab w:val="left" w:pos="1702"/>
        </w:tabs>
        <w:jc w:val="both"/>
        <w:rPr>
          <w:rFonts w:ascii="Tahoma" w:hAnsi="Tahoma" w:cs="Tahoma"/>
        </w:rPr>
      </w:pPr>
      <w:r w:rsidRPr="0015104C">
        <w:rPr>
          <w:rFonts w:ascii="Tahoma" w:hAnsi="Tahoma" w:cs="Tahoma"/>
        </w:rPr>
        <w:t xml:space="preserve">Naročnik in izvajalec se izrecno dogovorita, da bo naročnik v obdobju veljavnosti tega okvirnega sporazuma naročal le blago in/ali storitve, ki jih bo dejansko potreboval in za katere bo imel zagotovljena finančna sredstva. </w:t>
      </w:r>
    </w:p>
    <w:p w14:paraId="61A8C366" w14:textId="77777777" w:rsidR="00613948" w:rsidRDefault="00613948" w:rsidP="00232070">
      <w:pPr>
        <w:keepNext/>
        <w:keepLines/>
        <w:jc w:val="both"/>
        <w:rPr>
          <w:rFonts w:ascii="Tahoma" w:eastAsia="Frutiger" w:hAnsi="Tahoma" w:cs="Tahoma"/>
          <w:lang w:eastAsia="en-US"/>
        </w:rPr>
      </w:pPr>
    </w:p>
    <w:p w14:paraId="3586AF58" w14:textId="77777777" w:rsidR="00292693" w:rsidRDefault="00292693" w:rsidP="00232070">
      <w:pPr>
        <w:keepNext/>
        <w:keepLines/>
        <w:jc w:val="both"/>
        <w:rPr>
          <w:rFonts w:ascii="Tahoma" w:eastAsia="Frutiger" w:hAnsi="Tahoma" w:cs="Tahoma"/>
          <w:lang w:eastAsia="en-US"/>
        </w:rPr>
      </w:pPr>
    </w:p>
    <w:p w14:paraId="54BC0778" w14:textId="77777777" w:rsidR="00292693" w:rsidRDefault="00292693" w:rsidP="00232070">
      <w:pPr>
        <w:keepNext/>
        <w:keepLines/>
        <w:jc w:val="both"/>
        <w:rPr>
          <w:rFonts w:ascii="Tahoma" w:eastAsia="Frutiger" w:hAnsi="Tahoma" w:cs="Tahoma"/>
          <w:lang w:eastAsia="en-US"/>
        </w:rPr>
      </w:pPr>
    </w:p>
    <w:p w14:paraId="1CF75A43" w14:textId="77777777" w:rsidR="00292693" w:rsidRDefault="00292693" w:rsidP="00232070">
      <w:pPr>
        <w:keepNext/>
        <w:keepLines/>
        <w:jc w:val="both"/>
        <w:rPr>
          <w:rFonts w:ascii="Tahoma" w:eastAsia="Frutiger" w:hAnsi="Tahoma" w:cs="Tahoma"/>
          <w:lang w:eastAsia="en-US"/>
        </w:rPr>
      </w:pPr>
    </w:p>
    <w:p w14:paraId="57A82E1E" w14:textId="77777777" w:rsidR="00292693" w:rsidRDefault="00292693" w:rsidP="00232070">
      <w:pPr>
        <w:keepNext/>
        <w:keepLines/>
        <w:jc w:val="both"/>
        <w:rPr>
          <w:rFonts w:ascii="Tahoma" w:eastAsia="Frutiger" w:hAnsi="Tahoma" w:cs="Tahoma"/>
          <w:lang w:eastAsia="en-US"/>
        </w:rPr>
      </w:pPr>
    </w:p>
    <w:p w14:paraId="54A1C226" w14:textId="77777777" w:rsidR="00292693" w:rsidRDefault="00292693" w:rsidP="00232070">
      <w:pPr>
        <w:keepNext/>
        <w:keepLines/>
        <w:jc w:val="both"/>
        <w:rPr>
          <w:rFonts w:ascii="Tahoma" w:eastAsia="Frutiger" w:hAnsi="Tahoma" w:cs="Tahoma"/>
          <w:lang w:eastAsia="en-US"/>
        </w:rPr>
      </w:pPr>
    </w:p>
    <w:p w14:paraId="4E2CC335" w14:textId="77777777" w:rsidR="00292693" w:rsidRPr="0015104C" w:rsidRDefault="00292693" w:rsidP="00232070">
      <w:pPr>
        <w:keepNext/>
        <w:keepLines/>
        <w:jc w:val="both"/>
        <w:rPr>
          <w:rFonts w:ascii="Tahoma" w:eastAsia="Frutiger" w:hAnsi="Tahoma" w:cs="Tahoma"/>
          <w:lang w:eastAsia="en-US"/>
        </w:rPr>
      </w:pPr>
    </w:p>
    <w:p w14:paraId="59786C4D" w14:textId="0752F0D0" w:rsidR="006644AE" w:rsidRPr="0015104C" w:rsidRDefault="006644AE"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lastRenderedPageBreak/>
        <w:t>člen</w:t>
      </w:r>
    </w:p>
    <w:p w14:paraId="1D0B6D03" w14:textId="77777777" w:rsidR="006644AE" w:rsidRPr="0015104C" w:rsidRDefault="006644AE" w:rsidP="00232070">
      <w:pPr>
        <w:keepNext/>
        <w:keepLines/>
        <w:jc w:val="both"/>
        <w:rPr>
          <w:rFonts w:ascii="Tahoma" w:eastAsia="Frutiger" w:hAnsi="Tahoma" w:cs="Tahoma"/>
          <w:lang w:eastAsia="en-US"/>
        </w:rPr>
      </w:pPr>
    </w:p>
    <w:p w14:paraId="75BE67B5" w14:textId="472C386F" w:rsidR="006644AE" w:rsidRPr="0015104C" w:rsidRDefault="006644AE" w:rsidP="00232070">
      <w:pPr>
        <w:keepNext/>
        <w:keepLines/>
        <w:tabs>
          <w:tab w:val="left" w:pos="709"/>
          <w:tab w:val="left" w:pos="1702"/>
        </w:tabs>
        <w:jc w:val="both"/>
        <w:rPr>
          <w:rFonts w:ascii="Tahoma" w:hAnsi="Tahoma" w:cs="Tahoma"/>
        </w:rPr>
      </w:pPr>
      <w:r w:rsidRPr="0015104C">
        <w:rPr>
          <w:rFonts w:ascii="Tahoma" w:hAnsi="Tahoma" w:cs="Tahoma"/>
        </w:rPr>
        <w:t xml:space="preserve">Naročnik bo storitve in blago naročal ves čas veljavnosti okvirnega sporazuma glede na dejanske potrebe. Količine blaga, navedene v ponudbenem predračunu, ki je priloga tega okvirnega sporazuma, in jih bo naročnik naročal, so okvirne in se naročnik ne zavezuje, da bo naročil celotno količino storitev in blaga po ponudbenem predračunu. Seznam storitev in količina blaga </w:t>
      </w:r>
      <w:r w:rsidR="009519F1">
        <w:rPr>
          <w:rFonts w:ascii="Tahoma" w:hAnsi="Tahoma" w:cs="Tahoma"/>
        </w:rPr>
        <w:t>so</w:t>
      </w:r>
      <w:r w:rsidRPr="0015104C">
        <w:rPr>
          <w:rFonts w:ascii="Tahoma" w:hAnsi="Tahoma" w:cs="Tahoma"/>
        </w:rPr>
        <w:t xml:space="preserve"> razvidn</w:t>
      </w:r>
      <w:r w:rsidR="009519F1">
        <w:rPr>
          <w:rFonts w:ascii="Tahoma" w:hAnsi="Tahoma" w:cs="Tahoma"/>
        </w:rPr>
        <w:t>i</w:t>
      </w:r>
      <w:r w:rsidRPr="0015104C">
        <w:rPr>
          <w:rFonts w:ascii="Tahoma" w:hAnsi="Tahoma" w:cs="Tahoma"/>
        </w:rPr>
        <w:t xml:space="preserve"> iz ponudbenega predračuna, ki je priloga tega okvirnega sporazuma.</w:t>
      </w:r>
    </w:p>
    <w:p w14:paraId="249D93BA" w14:textId="77777777" w:rsidR="006644AE" w:rsidRPr="0015104C" w:rsidRDefault="006644AE" w:rsidP="00232070">
      <w:pPr>
        <w:keepNext/>
        <w:keepLines/>
        <w:tabs>
          <w:tab w:val="left" w:pos="709"/>
          <w:tab w:val="left" w:pos="1702"/>
        </w:tabs>
        <w:jc w:val="both"/>
        <w:rPr>
          <w:rFonts w:ascii="Tahoma" w:hAnsi="Tahoma" w:cs="Tahoma"/>
        </w:rPr>
      </w:pPr>
    </w:p>
    <w:p w14:paraId="63E461DE" w14:textId="067DE0C1" w:rsidR="006644AE" w:rsidRDefault="006644AE" w:rsidP="00232070">
      <w:pPr>
        <w:keepNext/>
        <w:keepLines/>
        <w:tabs>
          <w:tab w:val="left" w:pos="709"/>
          <w:tab w:val="left" w:pos="1702"/>
        </w:tabs>
        <w:jc w:val="both"/>
        <w:rPr>
          <w:rFonts w:ascii="Tahoma" w:hAnsi="Tahoma" w:cs="Tahoma"/>
        </w:rPr>
      </w:pPr>
      <w:r w:rsidRPr="0015104C">
        <w:rPr>
          <w:rFonts w:ascii="Tahoma" w:hAnsi="Tahoma" w:cs="Tahoma"/>
        </w:rPr>
        <w:t>Naročnik se obvezuje prevzeti blago v celoti na podlagi dobavnice. Količinski prevzem se opravi takoj ob prevzemu, kakovostni pa</w:t>
      </w:r>
      <w:r w:rsidR="006F2F7E">
        <w:rPr>
          <w:rFonts w:ascii="Tahoma" w:hAnsi="Tahoma" w:cs="Tahoma"/>
        </w:rPr>
        <w:t xml:space="preserve"> v</w:t>
      </w:r>
      <w:r w:rsidRPr="0015104C">
        <w:rPr>
          <w:rFonts w:ascii="Tahoma" w:hAnsi="Tahoma" w:cs="Tahoma"/>
        </w:rPr>
        <w:t xml:space="preserve"> rokih</w:t>
      </w:r>
      <w:r w:rsidR="00810DAE">
        <w:rPr>
          <w:rFonts w:ascii="Tahoma" w:hAnsi="Tahoma" w:cs="Tahoma"/>
        </w:rPr>
        <w:t>,</w:t>
      </w:r>
      <w:r w:rsidR="00810DAE" w:rsidRPr="00810DAE">
        <w:t xml:space="preserve"> </w:t>
      </w:r>
      <w:r w:rsidR="00810DAE" w:rsidRPr="00810DAE">
        <w:rPr>
          <w:rFonts w:ascii="Tahoma" w:hAnsi="Tahoma" w:cs="Tahoma"/>
        </w:rPr>
        <w:t>določenih z veljavnimi uzancami</w:t>
      </w:r>
      <w:r w:rsidRPr="0015104C">
        <w:rPr>
          <w:rFonts w:ascii="Tahoma" w:hAnsi="Tahoma" w:cs="Tahoma"/>
        </w:rPr>
        <w:t>.</w:t>
      </w:r>
    </w:p>
    <w:p w14:paraId="51BA2E01" w14:textId="77777777" w:rsidR="005878B3" w:rsidRPr="0015104C" w:rsidRDefault="005878B3" w:rsidP="00232070">
      <w:pPr>
        <w:keepNext/>
        <w:keepLines/>
        <w:tabs>
          <w:tab w:val="left" w:pos="709"/>
          <w:tab w:val="left" w:pos="1702"/>
        </w:tabs>
        <w:jc w:val="both"/>
        <w:rPr>
          <w:rFonts w:ascii="Tahoma" w:hAnsi="Tahoma" w:cs="Tahoma"/>
        </w:rPr>
      </w:pPr>
    </w:p>
    <w:p w14:paraId="4A6142E8" w14:textId="6DEBB1BC" w:rsidR="006644AE" w:rsidRPr="0015104C" w:rsidRDefault="006644AE" w:rsidP="00232070">
      <w:pPr>
        <w:keepNext/>
        <w:keepLines/>
        <w:tabs>
          <w:tab w:val="left" w:pos="709"/>
          <w:tab w:val="left" w:pos="1702"/>
        </w:tabs>
        <w:jc w:val="both"/>
        <w:rPr>
          <w:rFonts w:ascii="Tahoma" w:hAnsi="Tahoma" w:cs="Tahoma"/>
        </w:rPr>
      </w:pPr>
      <w:r w:rsidRPr="0015104C">
        <w:rPr>
          <w:rFonts w:ascii="Tahoma" w:hAnsi="Tahoma" w:cs="Tahoma"/>
        </w:rPr>
        <w:t>Naročnik bo storitve rednega vzdrževanja naročal v času veljavnosti okvirnega sporazuma glede na periodiko rednega vzdrževanja, kot je razvidno iz Tehnične specifikacije</w:t>
      </w:r>
      <w:r w:rsidR="00B16BCA" w:rsidRPr="0015104C">
        <w:rPr>
          <w:rFonts w:ascii="Tahoma" w:hAnsi="Tahoma" w:cs="Tahoma"/>
        </w:rPr>
        <w:t xml:space="preserve">, </w:t>
      </w:r>
      <w:r w:rsidR="006574AA" w:rsidRPr="0015104C">
        <w:rPr>
          <w:rFonts w:ascii="Tahoma" w:hAnsi="Tahoma" w:cs="Tahoma"/>
        </w:rPr>
        <w:t>ponudbenega predračuna</w:t>
      </w:r>
      <w:r w:rsidR="00B16BCA" w:rsidRPr="0015104C">
        <w:rPr>
          <w:rFonts w:ascii="Tahoma" w:hAnsi="Tahoma" w:cs="Tahoma"/>
        </w:rPr>
        <w:t xml:space="preserve"> in terminskega plana</w:t>
      </w:r>
      <w:r w:rsidR="006574AA" w:rsidRPr="0015104C">
        <w:rPr>
          <w:rFonts w:ascii="Tahoma" w:hAnsi="Tahoma" w:cs="Tahoma"/>
        </w:rPr>
        <w:t>.</w:t>
      </w:r>
    </w:p>
    <w:p w14:paraId="1050A6F6" w14:textId="77777777" w:rsidR="006644AE" w:rsidRPr="0015104C" w:rsidRDefault="006644AE" w:rsidP="00232070">
      <w:pPr>
        <w:keepNext/>
        <w:keepLines/>
        <w:tabs>
          <w:tab w:val="left" w:pos="709"/>
          <w:tab w:val="left" w:pos="1702"/>
        </w:tabs>
        <w:jc w:val="both"/>
        <w:rPr>
          <w:rFonts w:ascii="Tahoma" w:hAnsi="Tahoma" w:cs="Tahoma"/>
        </w:rPr>
      </w:pPr>
    </w:p>
    <w:p w14:paraId="0121D555" w14:textId="7C29ED1B" w:rsidR="006644AE" w:rsidRPr="0015104C" w:rsidRDefault="006644AE" w:rsidP="00232070">
      <w:pPr>
        <w:keepNext/>
        <w:keepLines/>
        <w:tabs>
          <w:tab w:val="left" w:pos="709"/>
          <w:tab w:val="left" w:pos="1702"/>
        </w:tabs>
        <w:jc w:val="both"/>
        <w:rPr>
          <w:rFonts w:ascii="Tahoma" w:hAnsi="Tahoma" w:cs="Tahoma"/>
        </w:rPr>
      </w:pPr>
      <w:r w:rsidRPr="0015104C">
        <w:rPr>
          <w:rFonts w:ascii="Tahoma" w:hAnsi="Tahoma" w:cs="Tahoma"/>
        </w:rPr>
        <w:t xml:space="preserve">Naročnik bo storitve izrednega vzdrževanja naročal v času veljavnosti okvirnega sporazuma v primeru nepredvidenih poškodb in okvar </w:t>
      </w:r>
      <w:r w:rsidR="00072D92" w:rsidRPr="0015104C">
        <w:rPr>
          <w:rFonts w:ascii="Tahoma" w:hAnsi="Tahoma" w:cs="Tahoma"/>
        </w:rPr>
        <w:t>mešal</w:t>
      </w:r>
      <w:r w:rsidRPr="0015104C">
        <w:rPr>
          <w:rFonts w:ascii="Tahoma" w:hAnsi="Tahoma" w:cs="Tahoma"/>
        </w:rPr>
        <w:t>, ki se pojavijo med obratovanjem. Storitve izrednega vzdrževanja se opravijo na poziv naročnika.</w:t>
      </w:r>
    </w:p>
    <w:p w14:paraId="0F8E2A1A" w14:textId="77777777" w:rsidR="006574AA" w:rsidRPr="0015104C" w:rsidRDefault="006574AA" w:rsidP="00232070">
      <w:pPr>
        <w:keepNext/>
        <w:keepLines/>
        <w:jc w:val="both"/>
        <w:rPr>
          <w:rFonts w:ascii="Tahoma" w:eastAsia="Frutiger" w:hAnsi="Tahoma" w:cs="Tahoma"/>
          <w:lang w:eastAsia="en-US"/>
        </w:rPr>
      </w:pPr>
    </w:p>
    <w:p w14:paraId="225CF9D2" w14:textId="4B5387B8" w:rsidR="00613948" w:rsidRPr="0015104C" w:rsidRDefault="006574AA"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 xml:space="preserve">OCENJENA </w:t>
      </w:r>
      <w:r w:rsidR="00613948" w:rsidRPr="0015104C">
        <w:rPr>
          <w:rFonts w:ascii="Tahoma" w:eastAsia="Frutiger" w:hAnsi="Tahoma" w:cs="Tahoma"/>
          <w:b/>
          <w:lang w:eastAsia="en-US"/>
        </w:rPr>
        <w:t>VREDNOST</w:t>
      </w:r>
      <w:r w:rsidR="003D23D5" w:rsidRPr="0015104C">
        <w:rPr>
          <w:rFonts w:ascii="Tahoma" w:eastAsia="Frutiger" w:hAnsi="Tahoma" w:cs="Tahoma"/>
          <w:b/>
          <w:lang w:eastAsia="en-US"/>
        </w:rPr>
        <w:t xml:space="preserve"> OKVIRNEGA SPORAZUMA</w:t>
      </w:r>
      <w:r w:rsidR="005C20DA" w:rsidRPr="0015104C">
        <w:rPr>
          <w:rFonts w:ascii="Tahoma" w:eastAsia="Frutiger" w:hAnsi="Tahoma" w:cs="Tahoma"/>
          <w:b/>
          <w:lang w:eastAsia="en-US"/>
        </w:rPr>
        <w:t xml:space="preserve"> IN CENE</w:t>
      </w:r>
    </w:p>
    <w:p w14:paraId="63E8B7FE" w14:textId="77777777" w:rsidR="00613948" w:rsidRPr="0015104C" w:rsidRDefault="00613948" w:rsidP="00232070">
      <w:pPr>
        <w:pStyle w:val="Odstavekseznama"/>
        <w:keepNext/>
        <w:keepLines/>
        <w:ind w:left="426"/>
        <w:rPr>
          <w:rFonts w:ascii="Tahoma" w:eastAsia="Frutiger" w:hAnsi="Tahoma" w:cs="Tahoma"/>
          <w:b/>
          <w:lang w:eastAsia="en-US"/>
        </w:rPr>
      </w:pPr>
    </w:p>
    <w:p w14:paraId="71E768C8"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55ABB4DE" w14:textId="77777777" w:rsidR="00613948" w:rsidRPr="0015104C" w:rsidRDefault="00613948" w:rsidP="00232070">
      <w:pPr>
        <w:keepNext/>
        <w:keepLines/>
        <w:jc w:val="both"/>
        <w:rPr>
          <w:rFonts w:ascii="Tahoma" w:eastAsia="Frutiger" w:hAnsi="Tahoma" w:cs="Tahoma"/>
          <w:lang w:eastAsia="en-US"/>
        </w:rPr>
      </w:pPr>
    </w:p>
    <w:p w14:paraId="1D3259FE" w14:textId="1F59E01D" w:rsidR="003D23D5" w:rsidRPr="0015104C" w:rsidRDefault="003D23D5" w:rsidP="00232070">
      <w:pPr>
        <w:keepNext/>
        <w:keepLines/>
        <w:tabs>
          <w:tab w:val="left" w:pos="284"/>
        </w:tabs>
        <w:jc w:val="both"/>
        <w:rPr>
          <w:rFonts w:ascii="Tahoma" w:hAnsi="Tahoma" w:cs="Tahoma"/>
          <w:lang w:eastAsia="en-US"/>
        </w:rPr>
      </w:pPr>
      <w:r w:rsidRPr="0015104C">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2FB3251D" w14:textId="77777777" w:rsidR="003D23D5" w:rsidRPr="0015104C" w:rsidRDefault="003D23D5" w:rsidP="00232070">
      <w:pPr>
        <w:keepNext/>
        <w:keepLines/>
        <w:tabs>
          <w:tab w:val="left" w:pos="284"/>
        </w:tabs>
        <w:jc w:val="both"/>
        <w:rPr>
          <w:rFonts w:ascii="Tahoma" w:hAnsi="Tahoma" w:cs="Tahoma"/>
          <w:lang w:eastAsia="en-US"/>
        </w:rPr>
      </w:pPr>
    </w:p>
    <w:p w14:paraId="06BBF098" w14:textId="0A7A1B16" w:rsidR="005C20DA" w:rsidRPr="0015104C" w:rsidRDefault="005C20DA" w:rsidP="00232070">
      <w:pPr>
        <w:keepNext/>
        <w:keepLines/>
        <w:tabs>
          <w:tab w:val="left" w:pos="284"/>
        </w:tabs>
        <w:jc w:val="both"/>
        <w:rPr>
          <w:rFonts w:ascii="Tahoma" w:hAnsi="Tahoma" w:cs="Tahoma"/>
        </w:rPr>
      </w:pPr>
      <w:r w:rsidRPr="0015104C">
        <w:rPr>
          <w:rFonts w:ascii="Tahoma" w:hAnsi="Tahoma" w:cs="Tahoma"/>
        </w:rPr>
        <w:t>Izvajalec bo izvedbo storitev in dobavo nadomestnih delov</w:t>
      </w:r>
      <w:r w:rsidR="006574AA" w:rsidRPr="0015104C">
        <w:rPr>
          <w:rFonts w:ascii="Tahoma" w:hAnsi="Tahoma" w:cs="Tahoma"/>
        </w:rPr>
        <w:t xml:space="preserve"> oziroma blaga</w:t>
      </w:r>
      <w:r w:rsidRPr="0015104C">
        <w:rPr>
          <w:rFonts w:ascii="Tahoma" w:hAnsi="Tahoma" w:cs="Tahoma"/>
        </w:rPr>
        <w:t xml:space="preserve"> obračunaval po cenah na enoto mere, ki so podrobno opredeljen</w:t>
      </w:r>
      <w:r w:rsidR="000874F8" w:rsidRPr="0015104C">
        <w:rPr>
          <w:rFonts w:ascii="Tahoma" w:hAnsi="Tahoma" w:cs="Tahoma"/>
        </w:rPr>
        <w:t>e</w:t>
      </w:r>
      <w:r w:rsidRPr="0015104C">
        <w:rPr>
          <w:rFonts w:ascii="Tahoma" w:hAnsi="Tahoma" w:cs="Tahoma"/>
        </w:rPr>
        <w:t xml:space="preserve"> v ponudbenem predračunu, ki je kot priloga sestavni del tega okvirnega sporazuma.</w:t>
      </w:r>
    </w:p>
    <w:p w14:paraId="57C8FF19" w14:textId="77777777" w:rsidR="005C20DA" w:rsidRPr="0015104C" w:rsidRDefault="005C20DA" w:rsidP="00232070">
      <w:pPr>
        <w:keepNext/>
        <w:keepLines/>
        <w:tabs>
          <w:tab w:val="left" w:pos="284"/>
        </w:tabs>
        <w:jc w:val="both"/>
        <w:rPr>
          <w:rFonts w:ascii="Tahoma" w:hAnsi="Tahoma" w:cs="Tahoma"/>
        </w:rPr>
      </w:pPr>
    </w:p>
    <w:p w14:paraId="3F773770" w14:textId="480AC5AC" w:rsidR="003D23D5" w:rsidRPr="0015104C" w:rsidRDefault="003D23D5" w:rsidP="00232070">
      <w:pPr>
        <w:keepNext/>
        <w:keepLines/>
        <w:tabs>
          <w:tab w:val="left" w:pos="284"/>
        </w:tabs>
        <w:jc w:val="both"/>
        <w:rPr>
          <w:rFonts w:ascii="Tahoma" w:hAnsi="Tahoma" w:cs="Tahoma"/>
          <w:szCs w:val="28"/>
        </w:rPr>
      </w:pPr>
      <w:r w:rsidRPr="0015104C">
        <w:rPr>
          <w:rFonts w:ascii="Tahoma" w:hAnsi="Tahoma" w:cs="Tahoma"/>
        </w:rPr>
        <w:t xml:space="preserve">Cene na enoto mere, navedene v posameznih postavkah ponudbenega predračuna, vključujejo vse </w:t>
      </w:r>
      <w:r w:rsidR="007C5D60" w:rsidRPr="0015104C">
        <w:rPr>
          <w:rFonts w:ascii="Tahoma" w:hAnsi="Tahoma" w:cs="Tahoma"/>
        </w:rPr>
        <w:t>materialne in nematerialne stroške, potrebne za kvalitetno in pravočasno izvedbo predmeta okvirnega sporazuma, vključno s stroški dela, stroški transporta blaga, stroški prevoza, stroški prihoda serviserja na lokacijo naročnika stroški materiala, 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w:t>
      </w:r>
      <w:r w:rsidR="00BD3CE0">
        <w:rPr>
          <w:rFonts w:ascii="Tahoma" w:hAnsi="Tahoma" w:cs="Tahoma"/>
        </w:rPr>
        <w:t>i</w:t>
      </w:r>
      <w:r w:rsidR="007C5D60" w:rsidRPr="0015104C">
        <w:rPr>
          <w:rFonts w:ascii="Tahoma" w:hAnsi="Tahoma" w:cs="Tahoma"/>
        </w:rPr>
        <w:t xml:space="preserve"> kot obveznosti izvajalca</w:t>
      </w:r>
      <w:r w:rsidR="001C795A" w:rsidRPr="0015104C">
        <w:rPr>
          <w:rFonts w:ascii="Tahoma" w:hAnsi="Tahoma" w:cs="Tahoma"/>
          <w:szCs w:val="28"/>
        </w:rPr>
        <w:t>.</w:t>
      </w:r>
    </w:p>
    <w:p w14:paraId="31B4A6BC" w14:textId="77777777" w:rsidR="00412A87" w:rsidRPr="0015104C" w:rsidRDefault="00412A87" w:rsidP="00232070">
      <w:pPr>
        <w:keepNext/>
        <w:keepLines/>
        <w:tabs>
          <w:tab w:val="left" w:pos="284"/>
        </w:tabs>
        <w:jc w:val="both"/>
        <w:rPr>
          <w:rFonts w:ascii="Tahoma" w:hAnsi="Tahoma" w:cs="Tahoma"/>
          <w:szCs w:val="28"/>
        </w:rPr>
      </w:pPr>
    </w:p>
    <w:p w14:paraId="4CAF9613" w14:textId="3D342D8E" w:rsidR="00412A87" w:rsidRPr="0015104C" w:rsidRDefault="00412A87" w:rsidP="00232070">
      <w:pPr>
        <w:keepNext/>
        <w:keepLines/>
        <w:tabs>
          <w:tab w:val="left" w:pos="284"/>
        </w:tabs>
        <w:jc w:val="both"/>
        <w:rPr>
          <w:rFonts w:ascii="Tahoma" w:hAnsi="Tahoma" w:cs="Tahoma"/>
        </w:rPr>
      </w:pPr>
      <w:r w:rsidRPr="0015104C">
        <w:rPr>
          <w:rFonts w:ascii="Tahoma" w:hAnsi="Tahoma" w:cs="Tahoma"/>
        </w:rPr>
        <w:t>Storitve izrednega vzdrževanja in servisiranja (izredna popravila, ki nastanejo v primeru nepredvidenih prisilnih zaustavitev in okvar merilne opreme</w:t>
      </w:r>
      <w:r w:rsidR="008039CD">
        <w:rPr>
          <w:rFonts w:ascii="Tahoma" w:hAnsi="Tahoma" w:cs="Tahoma"/>
        </w:rPr>
        <w:t>)</w:t>
      </w:r>
      <w:r w:rsidRPr="0015104C">
        <w:rPr>
          <w:rFonts w:ascii="Tahoma" w:hAnsi="Tahoma" w:cs="Tahoma"/>
        </w:rPr>
        <w:t xml:space="preserve"> se bodo obračunavale na osnovi cen delovnih ur in stroškov, ki izhajajo iz ponudbenega predračuna.</w:t>
      </w:r>
    </w:p>
    <w:p w14:paraId="1EF223C7" w14:textId="77777777" w:rsidR="00412A87" w:rsidRPr="0015104C" w:rsidRDefault="00412A87" w:rsidP="00232070">
      <w:pPr>
        <w:keepNext/>
        <w:keepLines/>
        <w:tabs>
          <w:tab w:val="left" w:pos="284"/>
        </w:tabs>
        <w:jc w:val="both"/>
        <w:rPr>
          <w:rFonts w:ascii="Tahoma" w:hAnsi="Tahoma" w:cs="Tahoma"/>
          <w:szCs w:val="28"/>
        </w:rPr>
      </w:pPr>
    </w:p>
    <w:p w14:paraId="65123B9B" w14:textId="77777777" w:rsidR="00412A87" w:rsidRPr="0015104C" w:rsidRDefault="00412A87" w:rsidP="00232070">
      <w:pPr>
        <w:keepNext/>
        <w:keepLines/>
        <w:tabs>
          <w:tab w:val="left" w:pos="284"/>
        </w:tabs>
        <w:jc w:val="both"/>
        <w:rPr>
          <w:rFonts w:ascii="Tahoma" w:hAnsi="Tahoma" w:cs="Tahoma"/>
        </w:rPr>
      </w:pPr>
      <w:r w:rsidRPr="0015104C">
        <w:rPr>
          <w:rFonts w:ascii="Tahoma" w:hAnsi="Tahoma" w:cs="Tahoma"/>
        </w:rPr>
        <w:t xml:space="preserve">Cene na enoto mere, navedene v ponudbenem predračunu, so v času veljavnosti okvirnega sporazuma fiksne in se ne spreminjajo, razen v primeru znižanja cen. </w:t>
      </w:r>
    </w:p>
    <w:p w14:paraId="76184D51" w14:textId="77777777" w:rsidR="007C5D60" w:rsidRPr="0015104C" w:rsidRDefault="007C5D60" w:rsidP="00232070">
      <w:pPr>
        <w:keepNext/>
        <w:keepLines/>
        <w:jc w:val="both"/>
        <w:rPr>
          <w:rFonts w:ascii="Tahoma" w:hAnsi="Tahoma" w:cs="Tahoma"/>
          <w:szCs w:val="28"/>
        </w:rPr>
      </w:pPr>
    </w:p>
    <w:p w14:paraId="43EBFFED" w14:textId="46FBDAF0" w:rsidR="007C5D60" w:rsidRPr="0015104C" w:rsidRDefault="007C5D60" w:rsidP="00232070">
      <w:pPr>
        <w:keepNext/>
        <w:keepLines/>
        <w:numPr>
          <w:ilvl w:val="0"/>
          <w:numId w:val="55"/>
        </w:numPr>
        <w:jc w:val="center"/>
        <w:rPr>
          <w:rFonts w:ascii="Tahoma" w:hAnsi="Tahoma" w:cs="Tahoma"/>
        </w:rPr>
      </w:pPr>
      <w:r w:rsidRPr="0015104C">
        <w:rPr>
          <w:rFonts w:ascii="Tahoma" w:hAnsi="Tahoma" w:cs="Tahoma"/>
        </w:rPr>
        <w:t>člen</w:t>
      </w:r>
    </w:p>
    <w:p w14:paraId="24E65857" w14:textId="77777777" w:rsidR="007C5D60" w:rsidRPr="0015104C" w:rsidRDefault="007C5D60" w:rsidP="00232070">
      <w:pPr>
        <w:keepNext/>
        <w:keepLines/>
        <w:numPr>
          <w:ilvl w:val="12"/>
          <w:numId w:val="0"/>
        </w:numPr>
        <w:tabs>
          <w:tab w:val="left" w:pos="1701"/>
        </w:tabs>
        <w:ind w:right="-1"/>
        <w:jc w:val="both"/>
        <w:rPr>
          <w:rFonts w:ascii="Tahoma" w:hAnsi="Tahoma" w:cs="Tahoma"/>
        </w:rPr>
      </w:pPr>
    </w:p>
    <w:p w14:paraId="422722A8" w14:textId="77777777" w:rsidR="006574AA" w:rsidRPr="0015104C" w:rsidRDefault="006574AA" w:rsidP="00232070">
      <w:pPr>
        <w:keepNext/>
        <w:keepLines/>
        <w:jc w:val="both"/>
        <w:rPr>
          <w:rFonts w:ascii="Tahoma" w:hAnsi="Tahoma" w:cs="Tahoma"/>
        </w:rPr>
      </w:pPr>
      <w:r w:rsidRPr="0015104C">
        <w:rPr>
          <w:rFonts w:ascii="Tahoma" w:hAnsi="Tahoma" w:cs="Tahoma"/>
          <w:color w:val="000000"/>
        </w:rPr>
        <w:t xml:space="preserve">Izvajalec bo naročnika sproti obveščal o znižanjih cen. V primeru znižanja cen na tržišču za istovrstno blago oziroma storitve lahko naročnik zahteva znižanje cen izvajalca. </w:t>
      </w:r>
    </w:p>
    <w:p w14:paraId="72696F54" w14:textId="77777777" w:rsidR="006574AA" w:rsidRPr="0015104C" w:rsidRDefault="006574AA" w:rsidP="00232070">
      <w:pPr>
        <w:keepNext/>
        <w:keepLines/>
        <w:jc w:val="both"/>
        <w:rPr>
          <w:rFonts w:ascii="Tahoma" w:hAnsi="Tahoma" w:cs="Tahoma"/>
        </w:rPr>
      </w:pPr>
    </w:p>
    <w:p w14:paraId="2C1E9182" w14:textId="2A396E9E" w:rsidR="006F2F7E" w:rsidRPr="006F2F7E" w:rsidRDefault="006F2F7E" w:rsidP="00232070">
      <w:pPr>
        <w:keepNext/>
        <w:keepLines/>
        <w:jc w:val="both"/>
        <w:rPr>
          <w:rFonts w:ascii="Tahoma" w:hAnsi="Tahoma" w:cs="Tahoma"/>
        </w:rPr>
      </w:pPr>
      <w:r w:rsidRPr="006F2F7E">
        <w:rPr>
          <w:rFonts w:ascii="Tahoma" w:hAnsi="Tahoma" w:cs="Tahoma"/>
        </w:rPr>
        <w:lastRenderedPageBreak/>
        <w:t>V kolikor se bo v obdobju veljavnosti okvirnega sporazuma pri naročniku pojavila potreba po delih ali blagu, ki po namenu sodijo v istovrstna dela ali blago oziroma so povezana z vsebino tega okvirnega sporazuma in ta dela ali blago niso navedena v ponudbi oziroma ponudbenem predračunu ali seznamu nadomestnih delov, bo naročnik ta dela oziroma blago naročil neposredno pri izvajalcu po tem okvirnem sporazumu. Izvajalec se obvezuje v primeru dodatnih naročil del ali dobav blaga, ki niso naveden</w:t>
      </w:r>
      <w:r w:rsidR="00B04086">
        <w:rPr>
          <w:rFonts w:ascii="Tahoma" w:hAnsi="Tahoma" w:cs="Tahoma"/>
        </w:rPr>
        <w:t>i</w:t>
      </w:r>
      <w:r w:rsidRPr="006F2F7E">
        <w:rPr>
          <w:rFonts w:ascii="Tahoma" w:hAnsi="Tahoma" w:cs="Tahoma"/>
        </w:rPr>
        <w:t xml:space="preserve"> v ponudbi oziroma ponudbenem predračunu ali seznamu nadomestnih delov, takšna dela oziroma dobave obračunati po cenah glede na svoj uradno veljavni cenik oziroma po cenah, ki jih bosta naročnik in izvajalec za ta dela oziroma dobave določila na osnovi naknadno dogovorjenih osnov in dogovorila z aneksom k temu okvirnemu sporazumu, pod pogojem, da cene ne bodo presegale cen na trgu. Uradno veljavni cenik izvajalca je cenik, po katerem izvajalec zaračunava dela oziroma blago na trgu in je skladen s Pravilnikom o načinu označevanja cen blaga in storitev (Ur. l. RS., št. 63/99 in nadaljnji).</w:t>
      </w:r>
    </w:p>
    <w:p w14:paraId="3B8D13F0" w14:textId="77777777" w:rsidR="006574AA" w:rsidRPr="0015104C" w:rsidRDefault="006574AA" w:rsidP="00232070">
      <w:pPr>
        <w:keepNext/>
        <w:keepLines/>
        <w:jc w:val="both"/>
        <w:rPr>
          <w:rFonts w:ascii="Tahoma" w:hAnsi="Tahoma" w:cs="Tahoma"/>
        </w:rPr>
      </w:pPr>
    </w:p>
    <w:p w14:paraId="2E42AEF6" w14:textId="15D11983" w:rsidR="006574AA" w:rsidRPr="0015104C" w:rsidRDefault="006574AA" w:rsidP="00232070">
      <w:pPr>
        <w:keepNext/>
        <w:keepLines/>
        <w:jc w:val="both"/>
        <w:rPr>
          <w:rFonts w:ascii="Tahoma" w:hAnsi="Tahoma" w:cs="Tahoma"/>
        </w:rPr>
      </w:pPr>
      <w:r w:rsidRPr="0015104C">
        <w:rPr>
          <w:rFonts w:ascii="Tahoma" w:hAnsi="Tahoma" w:cs="Tahoma"/>
        </w:rPr>
        <w:t>Stranki okvirnega sporazuma bosta v zgoraj navedenem primeru, skladno s 6. členom tega okvirnega sporazuma, na podlagi izvajalčeve pisne ponudbe, sporazumno dogovorili ceno za tako blago, pri čemer cena drugega istovrstnega blaga bistveno ne sme odstopati od cene tovrstnega blaga</w:t>
      </w:r>
      <w:r w:rsidR="006F2F7E">
        <w:rPr>
          <w:rFonts w:ascii="Tahoma" w:hAnsi="Tahoma" w:cs="Tahoma"/>
        </w:rPr>
        <w:t>/storitve</w:t>
      </w:r>
      <w:r w:rsidRPr="0015104C">
        <w:rPr>
          <w:rFonts w:ascii="Tahoma" w:hAnsi="Tahoma" w:cs="Tahoma"/>
        </w:rPr>
        <w:t xml:space="preserve"> iz osnovnega nabora blaga v ponudbenem</w:t>
      </w:r>
      <w:r w:rsidR="00412A87" w:rsidRPr="0015104C">
        <w:rPr>
          <w:rFonts w:ascii="Tahoma" w:hAnsi="Tahoma" w:cs="Tahoma"/>
        </w:rPr>
        <w:t xml:space="preserve"> predračunu</w:t>
      </w:r>
      <w:r w:rsidRPr="0015104C">
        <w:rPr>
          <w:rFonts w:ascii="Tahoma" w:hAnsi="Tahoma" w:cs="Tahoma"/>
        </w:rPr>
        <w:t>, in ga pod pogojem, da cene za to blago</w:t>
      </w:r>
      <w:r w:rsidR="006F2F7E">
        <w:rPr>
          <w:rFonts w:ascii="Tahoma" w:hAnsi="Tahoma" w:cs="Tahoma"/>
        </w:rPr>
        <w:t>/storitve</w:t>
      </w:r>
      <w:r w:rsidRPr="0015104C">
        <w:rPr>
          <w:rFonts w:ascii="Tahoma" w:hAnsi="Tahoma" w:cs="Tahoma"/>
        </w:rPr>
        <w:t xml:space="preserve"> ne bodo presegale cen za tako blago na trgu, dodali na seznam blaga po ponudbenem predračunu, ki ga naročnik že naroča po tem okvirnem sporazumu. </w:t>
      </w:r>
    </w:p>
    <w:p w14:paraId="4F3EE5DD" w14:textId="77777777" w:rsidR="006574AA" w:rsidRPr="0015104C" w:rsidRDefault="006574AA" w:rsidP="00232070">
      <w:pPr>
        <w:keepNext/>
        <w:keepLines/>
        <w:jc w:val="both"/>
        <w:rPr>
          <w:rFonts w:ascii="Tahoma" w:hAnsi="Tahoma" w:cs="Tahoma"/>
        </w:rPr>
      </w:pPr>
    </w:p>
    <w:p w14:paraId="3B05289A" w14:textId="45BFCB6F" w:rsidR="006574AA" w:rsidRPr="0015104C" w:rsidRDefault="006574AA" w:rsidP="00232070">
      <w:pPr>
        <w:keepNext/>
        <w:keepLines/>
        <w:jc w:val="both"/>
        <w:rPr>
          <w:rFonts w:ascii="Tahoma" w:hAnsi="Tahoma" w:cs="Tahoma"/>
        </w:rPr>
      </w:pPr>
      <w:r w:rsidRPr="0015104C">
        <w:rPr>
          <w:rFonts w:ascii="Tahoma" w:hAnsi="Tahoma" w:cs="Tahoma"/>
        </w:rPr>
        <w:t>V kolikor cena drugega istovrstnega blaga</w:t>
      </w:r>
      <w:r w:rsidR="006F2F7E">
        <w:rPr>
          <w:rFonts w:ascii="Tahoma" w:hAnsi="Tahoma" w:cs="Tahoma"/>
        </w:rPr>
        <w:t>/storitve</w:t>
      </w:r>
      <w:r w:rsidRPr="0015104C">
        <w:rPr>
          <w:rFonts w:ascii="Tahoma" w:hAnsi="Tahoma" w:cs="Tahoma"/>
        </w:rPr>
        <w:t xml:space="preserve"> bistveno presega ceno/e primerljivega blaga iz osnovnega nabora blaga v ponudbenem predračunu, in sicer petnajst odstotkov (15 %) ali več, mora izvajalec za takšno odstopanje cene podati ustrezno obrazložitev razloga takšnega povišanja/odstopanja cene. </w:t>
      </w:r>
    </w:p>
    <w:p w14:paraId="4FF36334" w14:textId="77777777" w:rsidR="006574AA" w:rsidRPr="0015104C" w:rsidRDefault="006574AA" w:rsidP="00232070">
      <w:pPr>
        <w:keepNext/>
        <w:keepLines/>
        <w:jc w:val="both"/>
        <w:rPr>
          <w:rFonts w:ascii="Tahoma" w:hAnsi="Tahoma" w:cs="Tahoma"/>
        </w:rPr>
      </w:pPr>
    </w:p>
    <w:p w14:paraId="473191C4" w14:textId="453B66D0" w:rsidR="006574AA" w:rsidRPr="0015104C" w:rsidRDefault="006574AA" w:rsidP="00232070">
      <w:pPr>
        <w:keepNext/>
        <w:keepLines/>
        <w:tabs>
          <w:tab w:val="left" w:pos="709"/>
          <w:tab w:val="left" w:pos="1702"/>
        </w:tabs>
        <w:jc w:val="both"/>
        <w:rPr>
          <w:rFonts w:ascii="Tahoma" w:hAnsi="Tahoma" w:cs="Tahoma"/>
          <w:bCs/>
        </w:rPr>
      </w:pPr>
      <w:r w:rsidRPr="0015104C">
        <w:rPr>
          <w:rFonts w:ascii="Tahoma" w:hAnsi="Tahoma" w:cs="Tahoma"/>
          <w:bCs/>
        </w:rPr>
        <w:t xml:space="preserve">Naročnik bo blago kupoval </w:t>
      </w:r>
      <w:r w:rsidR="006F2F7E">
        <w:rPr>
          <w:rFonts w:ascii="Tahoma" w:hAnsi="Tahoma" w:cs="Tahoma"/>
          <w:bCs/>
        </w:rPr>
        <w:t xml:space="preserve">in naročal storitve </w:t>
      </w:r>
      <w:r w:rsidRPr="0015104C">
        <w:rPr>
          <w:rFonts w:ascii="Tahoma" w:hAnsi="Tahoma" w:cs="Tahoma"/>
          <w:bCs/>
        </w:rPr>
        <w:t>pri izvajalcu do izteka veljavnosti okvirnega sporazuma, po dogovorjeni ceni in pogojih iz tega okvirnega sporazuma, v kolikor je dosežen dogovor na način, kot je opredeljeno v tem členu okvirnega sporazuma. V kolikor naročnik presodi, da odstopanje cene drugega istovrstnega blaga</w:t>
      </w:r>
      <w:r w:rsidR="006F2F7E">
        <w:rPr>
          <w:rFonts w:ascii="Tahoma" w:hAnsi="Tahoma" w:cs="Tahoma"/>
          <w:bCs/>
        </w:rPr>
        <w:t>/storitve</w:t>
      </w:r>
      <w:r w:rsidRPr="0015104C">
        <w:rPr>
          <w:rFonts w:ascii="Tahoma" w:hAnsi="Tahoma" w:cs="Tahoma"/>
          <w:bCs/>
        </w:rPr>
        <w:t xml:space="preserve"> ni upravičeno, ne glede na to, ali ponujena cena bistveno presega ceno primerljivega blaga iz osnovnega nabora blaga</w:t>
      </w:r>
      <w:r w:rsidR="006F2F7E">
        <w:rPr>
          <w:rFonts w:ascii="Tahoma" w:hAnsi="Tahoma" w:cs="Tahoma"/>
          <w:bCs/>
        </w:rPr>
        <w:t>/storitve</w:t>
      </w:r>
      <w:r w:rsidRPr="0015104C">
        <w:rPr>
          <w:rFonts w:ascii="Tahoma" w:hAnsi="Tahoma" w:cs="Tahoma"/>
          <w:bCs/>
        </w:rPr>
        <w:t xml:space="preserve"> v ponudbenem predračunu ali ne, lahko naročnik kupi blago na trgu (pri cenovno ugodnejšem izvajalcu).</w:t>
      </w:r>
    </w:p>
    <w:p w14:paraId="719F2C5F" w14:textId="77777777" w:rsidR="00FB0CF9" w:rsidRPr="0015104C" w:rsidRDefault="00FB0CF9" w:rsidP="00232070">
      <w:pPr>
        <w:keepNext/>
        <w:keepLines/>
        <w:tabs>
          <w:tab w:val="left" w:pos="709"/>
          <w:tab w:val="left" w:pos="1702"/>
        </w:tabs>
        <w:jc w:val="both"/>
        <w:rPr>
          <w:rFonts w:ascii="Tahoma" w:hAnsi="Tahoma" w:cs="Tahoma"/>
          <w:bCs/>
        </w:rPr>
      </w:pPr>
    </w:p>
    <w:p w14:paraId="16446EFA" w14:textId="23D65101" w:rsidR="006574AA" w:rsidRPr="0015104C" w:rsidRDefault="006574AA" w:rsidP="00232070">
      <w:pPr>
        <w:keepNext/>
        <w:keepLines/>
        <w:numPr>
          <w:ilvl w:val="0"/>
          <w:numId w:val="55"/>
        </w:numPr>
        <w:jc w:val="center"/>
        <w:rPr>
          <w:rFonts w:ascii="Tahoma" w:hAnsi="Tahoma" w:cs="Tahoma"/>
          <w:bCs/>
        </w:rPr>
      </w:pPr>
      <w:r w:rsidRPr="0015104C">
        <w:rPr>
          <w:rFonts w:ascii="Tahoma" w:hAnsi="Tahoma" w:cs="Tahoma"/>
          <w:bCs/>
        </w:rPr>
        <w:t>člen</w:t>
      </w:r>
    </w:p>
    <w:p w14:paraId="7E2BE31F" w14:textId="77777777" w:rsidR="006574AA" w:rsidRPr="0015104C" w:rsidRDefault="006574AA" w:rsidP="00232070">
      <w:pPr>
        <w:keepNext/>
        <w:keepLines/>
        <w:tabs>
          <w:tab w:val="left" w:pos="709"/>
          <w:tab w:val="left" w:pos="1702"/>
        </w:tabs>
        <w:jc w:val="both"/>
        <w:rPr>
          <w:rFonts w:ascii="Tahoma" w:hAnsi="Tahoma" w:cs="Tahoma"/>
        </w:rPr>
      </w:pPr>
    </w:p>
    <w:p w14:paraId="4731B112" w14:textId="1FB5FF76" w:rsidR="006574AA" w:rsidRPr="0015104C" w:rsidRDefault="006574AA" w:rsidP="00232070">
      <w:pPr>
        <w:keepNext/>
        <w:keepLines/>
        <w:tabs>
          <w:tab w:val="left" w:pos="709"/>
          <w:tab w:val="left" w:pos="1702"/>
        </w:tabs>
        <w:jc w:val="both"/>
        <w:rPr>
          <w:rFonts w:ascii="Tahoma" w:hAnsi="Tahoma" w:cs="Tahoma"/>
          <w:bCs/>
        </w:rPr>
      </w:pPr>
      <w:r w:rsidRPr="0015104C">
        <w:rPr>
          <w:rFonts w:ascii="Tahoma" w:hAnsi="Tahoma" w:cs="Tahoma"/>
        </w:rPr>
        <w:t>V primeru večjih predvidenih preventivnih servisno vzdrževalnih storitev in v primeru izrednega vzdrževanja in servisiranja</w:t>
      </w:r>
      <w:r w:rsidRPr="0015104C">
        <w:rPr>
          <w:rFonts w:ascii="Tahoma" w:hAnsi="Tahoma" w:cs="Tahoma"/>
          <w:bCs/>
        </w:rPr>
        <w:t xml:space="preserve">, ki se pojavi med obratovanjem in predstavlja za naročnika strošek, </w:t>
      </w:r>
      <w:r w:rsidR="00412A87" w:rsidRPr="0015104C">
        <w:rPr>
          <w:rFonts w:ascii="Tahoma" w:hAnsi="Tahoma" w:cs="Tahoma"/>
          <w:bCs/>
        </w:rPr>
        <w:t xml:space="preserve">ki je </w:t>
      </w:r>
      <w:r w:rsidRPr="0015104C">
        <w:rPr>
          <w:rFonts w:ascii="Tahoma" w:hAnsi="Tahoma" w:cs="Tahoma"/>
          <w:bCs/>
        </w:rPr>
        <w:t>v</w:t>
      </w:r>
      <w:r w:rsidR="00412A87" w:rsidRPr="0015104C">
        <w:rPr>
          <w:rFonts w:ascii="Tahoma" w:hAnsi="Tahoma" w:cs="Tahoma"/>
          <w:bCs/>
        </w:rPr>
        <w:t>išji</w:t>
      </w:r>
      <w:r w:rsidRPr="0015104C">
        <w:rPr>
          <w:rFonts w:ascii="Tahoma" w:hAnsi="Tahoma" w:cs="Tahoma"/>
          <w:bCs/>
        </w:rPr>
        <w:t xml:space="preserve"> od 3.000,00 EUR brez DDV, mora izvajalec, po prejemu pisnega obvestila (posredovanega po elektronski pošti) s strani naročnika, najprej pripraviti ponudbo, ki mora vsebovati obseg storitev, vrsto in število potrebnih nadomestnih delov za zamenjavo ter cene storitev in nadomestnih delov. Naročnik in izvajalec se lahko o ponudbi za izvedbo izrednih vzdrževalno servisnih storitev pogajata. Izvajalec lahko pristopi k izvedbi  navedenih storitev, ko je ponudba pisno (po elektronski pošti) potrjena s strani naročnika oziroma njegovega predstavnika.</w:t>
      </w:r>
    </w:p>
    <w:p w14:paraId="4660ECB7" w14:textId="77777777" w:rsidR="007C5D60" w:rsidRPr="0015104C" w:rsidRDefault="007C5D60" w:rsidP="00232070">
      <w:pPr>
        <w:keepNext/>
        <w:keepLines/>
        <w:jc w:val="both"/>
        <w:rPr>
          <w:rFonts w:ascii="Tahoma" w:hAnsi="Tahoma" w:cs="Tahoma"/>
        </w:rPr>
      </w:pPr>
    </w:p>
    <w:p w14:paraId="0F65FCC7" w14:textId="77777777" w:rsidR="007C5D60" w:rsidRPr="0015104C" w:rsidRDefault="007C5D60" w:rsidP="00232070">
      <w:pPr>
        <w:keepNext/>
        <w:keepLines/>
        <w:numPr>
          <w:ilvl w:val="0"/>
          <w:numId w:val="55"/>
        </w:numPr>
        <w:jc w:val="center"/>
        <w:rPr>
          <w:rFonts w:ascii="Tahoma" w:hAnsi="Tahoma" w:cs="Tahoma"/>
          <w:lang w:eastAsia="en-US"/>
        </w:rPr>
      </w:pPr>
      <w:r w:rsidRPr="0015104C">
        <w:rPr>
          <w:rFonts w:ascii="Tahoma" w:hAnsi="Tahoma" w:cs="Tahoma"/>
          <w:lang w:eastAsia="en-US"/>
        </w:rPr>
        <w:t>člen</w:t>
      </w:r>
    </w:p>
    <w:p w14:paraId="569F1F08" w14:textId="77777777" w:rsidR="007C5D60" w:rsidRPr="0015104C" w:rsidRDefault="007C5D60" w:rsidP="00232070">
      <w:pPr>
        <w:keepNext/>
        <w:keepLines/>
        <w:tabs>
          <w:tab w:val="left" w:pos="567"/>
          <w:tab w:val="left" w:pos="5529"/>
          <w:tab w:val="right" w:pos="8505"/>
        </w:tabs>
        <w:jc w:val="both"/>
        <w:rPr>
          <w:rFonts w:ascii="Tahoma" w:hAnsi="Tahoma" w:cs="Tahoma"/>
          <w:sz w:val="22"/>
          <w:szCs w:val="22"/>
          <w:lang w:eastAsia="en-US"/>
        </w:rPr>
      </w:pPr>
    </w:p>
    <w:p w14:paraId="31764D59" w14:textId="7855766A" w:rsidR="007C5D60" w:rsidRPr="0015104C" w:rsidRDefault="007C5D60" w:rsidP="00232070">
      <w:pPr>
        <w:keepNext/>
        <w:keepLines/>
        <w:jc w:val="both"/>
        <w:rPr>
          <w:rFonts w:ascii="Tahoma" w:hAnsi="Tahoma" w:cs="Tahoma"/>
        </w:rPr>
      </w:pPr>
      <w:r w:rsidRPr="0015104C">
        <w:rPr>
          <w:rFonts w:ascii="Tahoma" w:hAnsi="Tahoma" w:cs="Tahoma"/>
        </w:rPr>
        <w:t xml:space="preserve">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w:t>
      </w:r>
      <w:proofErr w:type="spellStart"/>
      <w:r w:rsidRPr="0015104C">
        <w:rPr>
          <w:rFonts w:ascii="Tahoma" w:hAnsi="Tahoma" w:cs="Tahoma"/>
        </w:rPr>
        <w:t>neseznanjenosti</w:t>
      </w:r>
      <w:proofErr w:type="spellEnd"/>
      <w:r w:rsidRPr="0015104C">
        <w:rPr>
          <w:rFonts w:ascii="Tahoma" w:hAnsi="Tahoma" w:cs="Tahoma"/>
        </w:rPr>
        <w:t xml:space="preserve"> s predmetom tega okvirnega sporazuma.</w:t>
      </w:r>
    </w:p>
    <w:p w14:paraId="0B66FC51" w14:textId="77777777" w:rsidR="00A35570" w:rsidRPr="0015104C" w:rsidRDefault="00A35570" w:rsidP="00232070">
      <w:pPr>
        <w:keepNext/>
        <w:keepLines/>
        <w:jc w:val="both"/>
        <w:rPr>
          <w:rFonts w:ascii="Tahoma" w:hAnsi="Tahoma" w:cs="Tahoma"/>
        </w:rPr>
      </w:pPr>
    </w:p>
    <w:p w14:paraId="543A10ED" w14:textId="77777777" w:rsidR="0093655B" w:rsidRPr="0015104C" w:rsidRDefault="0093655B" w:rsidP="00232070">
      <w:pPr>
        <w:pStyle w:val="Odstavekseznama"/>
        <w:keepNext/>
        <w:keepLines/>
        <w:numPr>
          <w:ilvl w:val="0"/>
          <w:numId w:val="56"/>
        </w:numPr>
        <w:ind w:left="851" w:hanging="851"/>
        <w:rPr>
          <w:rFonts w:ascii="Tahoma" w:hAnsi="Tahoma" w:cs="Tahoma"/>
          <w:b/>
        </w:rPr>
      </w:pPr>
      <w:r w:rsidRPr="0015104C">
        <w:rPr>
          <w:rFonts w:ascii="Tahoma" w:hAnsi="Tahoma" w:cs="Tahoma"/>
          <w:b/>
        </w:rPr>
        <w:t>ROKI</w:t>
      </w:r>
    </w:p>
    <w:p w14:paraId="52A844B7" w14:textId="77777777" w:rsidR="0093655B" w:rsidRPr="0015104C" w:rsidRDefault="0093655B" w:rsidP="00232070">
      <w:pPr>
        <w:keepNext/>
        <w:keepLines/>
        <w:tabs>
          <w:tab w:val="left" w:pos="709"/>
          <w:tab w:val="left" w:pos="1702"/>
        </w:tabs>
        <w:rPr>
          <w:rFonts w:ascii="Tahoma" w:hAnsi="Tahoma" w:cs="Tahoma"/>
          <w:b/>
        </w:rPr>
      </w:pPr>
    </w:p>
    <w:p w14:paraId="1C60FA8C" w14:textId="77777777" w:rsidR="0093655B" w:rsidRPr="0015104C" w:rsidRDefault="0093655B" w:rsidP="00232070">
      <w:pPr>
        <w:keepNext/>
        <w:keepLines/>
        <w:numPr>
          <w:ilvl w:val="0"/>
          <w:numId w:val="55"/>
        </w:numPr>
        <w:jc w:val="center"/>
        <w:rPr>
          <w:rFonts w:ascii="Tahoma" w:hAnsi="Tahoma" w:cs="Tahoma"/>
        </w:rPr>
      </w:pPr>
      <w:r w:rsidRPr="0015104C">
        <w:rPr>
          <w:rFonts w:ascii="Tahoma" w:hAnsi="Tahoma" w:cs="Tahoma"/>
        </w:rPr>
        <w:t>člen</w:t>
      </w:r>
    </w:p>
    <w:p w14:paraId="4F788D13" w14:textId="77777777" w:rsidR="0093655B" w:rsidRPr="0015104C" w:rsidRDefault="0093655B" w:rsidP="00232070">
      <w:pPr>
        <w:keepNext/>
        <w:keepLines/>
        <w:tabs>
          <w:tab w:val="left" w:pos="709"/>
          <w:tab w:val="left" w:pos="1702"/>
        </w:tabs>
        <w:rPr>
          <w:rFonts w:ascii="Tahoma" w:hAnsi="Tahoma" w:cs="Tahoma"/>
          <w:b/>
          <w:i/>
        </w:rPr>
      </w:pPr>
    </w:p>
    <w:p w14:paraId="5EC8DEED" w14:textId="77777777" w:rsidR="0093655B" w:rsidRPr="0015104C" w:rsidRDefault="0093655B" w:rsidP="00232070">
      <w:pPr>
        <w:keepNext/>
        <w:keepLines/>
        <w:tabs>
          <w:tab w:val="left" w:pos="709"/>
          <w:tab w:val="left" w:pos="1702"/>
        </w:tabs>
        <w:jc w:val="both"/>
        <w:rPr>
          <w:rFonts w:ascii="Tahoma" w:hAnsi="Tahoma" w:cs="Tahoma"/>
        </w:rPr>
      </w:pPr>
      <w:r w:rsidRPr="0015104C">
        <w:rPr>
          <w:rFonts w:ascii="Tahoma" w:hAnsi="Tahoma" w:cs="Tahoma"/>
        </w:rPr>
        <w:t xml:space="preserve">Dobava blaga se bo v času veljavnosti okvirnega sporazuma izvajala sukcesivno, na osnovi pisnih naročil naročnika, posredovanih po elektronski pošti. Izvajalec se obvezuje, da bo dobavljeno blago novo in brezhibno ter v skladu s tehničnimi zahtevami naročnika. </w:t>
      </w:r>
    </w:p>
    <w:p w14:paraId="3F076CA1" w14:textId="77777777" w:rsidR="0093655B" w:rsidRPr="0015104C" w:rsidRDefault="0093655B" w:rsidP="00232070">
      <w:pPr>
        <w:keepNext/>
        <w:keepLines/>
        <w:tabs>
          <w:tab w:val="left" w:pos="2155"/>
        </w:tabs>
        <w:jc w:val="both"/>
        <w:rPr>
          <w:rFonts w:ascii="Tahoma" w:hAnsi="Tahoma" w:cs="Tahoma"/>
          <w:b/>
          <w:kern w:val="16"/>
        </w:rPr>
      </w:pPr>
    </w:p>
    <w:p w14:paraId="349AF4FF" w14:textId="412F36C6" w:rsidR="0093655B" w:rsidRPr="0015104C" w:rsidRDefault="0093655B" w:rsidP="00232070">
      <w:pPr>
        <w:keepNext/>
        <w:keepLines/>
        <w:tabs>
          <w:tab w:val="left" w:pos="2155"/>
        </w:tabs>
        <w:jc w:val="both"/>
        <w:rPr>
          <w:rFonts w:ascii="Tahoma" w:hAnsi="Tahoma" w:cs="Tahoma"/>
          <w:kern w:val="16"/>
        </w:rPr>
      </w:pPr>
      <w:r w:rsidRPr="0015104C">
        <w:rPr>
          <w:rFonts w:ascii="Tahoma" w:hAnsi="Tahoma" w:cs="Tahoma"/>
          <w:bCs/>
          <w:kern w:val="16"/>
        </w:rPr>
        <w:t>Rok dobave nadomestnih delov je največ dvanajst (12) tednov od</w:t>
      </w:r>
      <w:r w:rsidRPr="0015104C">
        <w:rPr>
          <w:rFonts w:ascii="Tahoma" w:hAnsi="Tahoma" w:cs="Tahoma"/>
          <w:kern w:val="16"/>
        </w:rPr>
        <w:t xml:space="preserve"> prejema naročila in prične </w:t>
      </w:r>
      <w:r w:rsidRPr="0015104C">
        <w:rPr>
          <w:rFonts w:ascii="Tahoma" w:hAnsi="Tahoma" w:cs="Tahoma"/>
          <w:kern w:val="16"/>
          <w:lang w:val="sv-SE"/>
        </w:rPr>
        <w:t>teči od trenutka, ko naročnik da pisno (po elektronski pošti) naročilo za dela oziroma dobave blaga. Naročnik posreduje izvajalcu naročilo v pisni obliki preko elektronske pošte.</w:t>
      </w:r>
      <w:r w:rsidRPr="0015104C">
        <w:rPr>
          <w:rFonts w:ascii="Tahoma" w:hAnsi="Tahoma" w:cs="Tahoma"/>
          <w:kern w:val="16"/>
        </w:rPr>
        <w:t xml:space="preserve"> </w:t>
      </w:r>
      <w:r w:rsidRPr="0015104C">
        <w:rPr>
          <w:rFonts w:ascii="Tahoma" w:hAnsi="Tahoma" w:cs="Tahoma"/>
          <w:bCs/>
          <w:kern w:val="16"/>
        </w:rPr>
        <w:t>Naročnik bo nadomestne del</w:t>
      </w:r>
      <w:r w:rsidR="00C20F91">
        <w:rPr>
          <w:rFonts w:ascii="Tahoma" w:hAnsi="Tahoma" w:cs="Tahoma"/>
          <w:bCs/>
          <w:kern w:val="16"/>
        </w:rPr>
        <w:t>e</w:t>
      </w:r>
      <w:r w:rsidRPr="0015104C">
        <w:rPr>
          <w:rFonts w:ascii="Tahoma" w:hAnsi="Tahoma" w:cs="Tahoma"/>
          <w:bCs/>
          <w:kern w:val="16"/>
        </w:rPr>
        <w:t xml:space="preserve"> iz priloženega seznama nadomestnih delov naročal po potrebi.</w:t>
      </w:r>
    </w:p>
    <w:p w14:paraId="4AB2A424" w14:textId="77777777" w:rsidR="0093655B" w:rsidRPr="0015104C" w:rsidRDefault="0093655B" w:rsidP="00232070">
      <w:pPr>
        <w:keepNext/>
        <w:keepLines/>
        <w:tabs>
          <w:tab w:val="left" w:pos="709"/>
          <w:tab w:val="left" w:pos="1702"/>
        </w:tabs>
        <w:jc w:val="both"/>
        <w:rPr>
          <w:rFonts w:ascii="Tahoma" w:hAnsi="Tahoma" w:cs="Tahoma"/>
        </w:rPr>
      </w:pPr>
    </w:p>
    <w:p w14:paraId="53E2CF81" w14:textId="08B7EBFF" w:rsidR="0042104C" w:rsidRPr="0042104C" w:rsidRDefault="0093655B" w:rsidP="00232070">
      <w:pPr>
        <w:keepNext/>
        <w:keepLines/>
        <w:tabs>
          <w:tab w:val="left" w:pos="709"/>
          <w:tab w:val="left" w:pos="1702"/>
        </w:tabs>
        <w:jc w:val="both"/>
        <w:rPr>
          <w:rFonts w:ascii="Tahoma" w:hAnsi="Tahoma" w:cs="Tahoma"/>
        </w:rPr>
      </w:pPr>
      <w:r w:rsidRPr="0015104C">
        <w:rPr>
          <w:rFonts w:ascii="Tahoma" w:hAnsi="Tahoma" w:cs="Tahoma"/>
        </w:rPr>
        <w:t>Naročnik bo ob prevzemu blaga opravil količinski prevzem in kontrolo blaga po vrsti. Dobavnica, ki spremlja dobavo blaga, mora vsebovati vse potrebne podatke (št. izvajalčevega dokumenta, enota mere in količina).</w:t>
      </w:r>
    </w:p>
    <w:p w14:paraId="02CDBCB8" w14:textId="77777777" w:rsidR="0042104C" w:rsidRDefault="0042104C" w:rsidP="00232070">
      <w:pPr>
        <w:keepNext/>
        <w:keepLines/>
        <w:tabs>
          <w:tab w:val="left" w:pos="709"/>
          <w:tab w:val="left" w:pos="1702"/>
        </w:tabs>
        <w:jc w:val="both"/>
        <w:rPr>
          <w:rFonts w:ascii="Tahoma" w:hAnsi="Tahoma" w:cs="Tahoma"/>
        </w:rPr>
      </w:pPr>
    </w:p>
    <w:p w14:paraId="1054E1B8" w14:textId="0C713FB7" w:rsidR="0093655B" w:rsidRPr="0015104C" w:rsidRDefault="0093655B" w:rsidP="00232070">
      <w:pPr>
        <w:keepNext/>
        <w:keepLines/>
        <w:tabs>
          <w:tab w:val="left" w:pos="709"/>
          <w:tab w:val="left" w:pos="1702"/>
        </w:tabs>
        <w:jc w:val="both"/>
        <w:rPr>
          <w:rFonts w:ascii="Tahoma" w:hAnsi="Tahoma" w:cs="Tahoma"/>
        </w:rPr>
      </w:pPr>
      <w:r w:rsidRPr="0015104C">
        <w:rPr>
          <w:rFonts w:ascii="Tahoma" w:hAnsi="Tahoma" w:cs="Tahoma"/>
        </w:rPr>
        <w:t xml:space="preserve">Dejanske količine se morajo ujemati s količinami, navedenimi </w:t>
      </w:r>
      <w:r w:rsidR="00AA2DB0">
        <w:rPr>
          <w:rFonts w:ascii="Tahoma" w:hAnsi="Tahoma" w:cs="Tahoma"/>
        </w:rPr>
        <w:t>na</w:t>
      </w:r>
      <w:r w:rsidRPr="0015104C">
        <w:rPr>
          <w:rFonts w:ascii="Tahoma" w:hAnsi="Tahoma" w:cs="Tahoma"/>
        </w:rPr>
        <w:t xml:space="preserve"> dobavnici. V primeru količinskih napak bo naročnik takoj ob prevzemu blaga obvestil izvajalca s pripisom na dobavnici po vrsti in količini blaga, ki ni bilo dobavljeno, kar potrdita s podpisom predstavnik izvajalca, ki blago predaja</w:t>
      </w:r>
      <w:r w:rsidR="00732020">
        <w:rPr>
          <w:rFonts w:ascii="Tahoma" w:hAnsi="Tahoma" w:cs="Tahoma"/>
        </w:rPr>
        <w:t>,</w:t>
      </w:r>
      <w:r w:rsidRPr="0015104C">
        <w:rPr>
          <w:rFonts w:ascii="Tahoma" w:hAnsi="Tahoma" w:cs="Tahoma"/>
        </w:rPr>
        <w:t xml:space="preserve"> in predstavnik oziroma kontaktna oseba naročnika za prevzem blaga.</w:t>
      </w:r>
    </w:p>
    <w:p w14:paraId="23640E90" w14:textId="77777777" w:rsidR="0093655B" w:rsidRPr="0015104C" w:rsidRDefault="0093655B" w:rsidP="00232070">
      <w:pPr>
        <w:keepNext/>
        <w:keepLines/>
        <w:tabs>
          <w:tab w:val="left" w:pos="709"/>
          <w:tab w:val="left" w:pos="1702"/>
        </w:tabs>
        <w:jc w:val="both"/>
        <w:rPr>
          <w:rFonts w:ascii="Tahoma" w:hAnsi="Tahoma" w:cs="Tahoma"/>
        </w:rPr>
      </w:pPr>
    </w:p>
    <w:p w14:paraId="508F5F10" w14:textId="77777777" w:rsidR="0093655B" w:rsidRPr="0015104C" w:rsidRDefault="0093655B" w:rsidP="00232070">
      <w:pPr>
        <w:keepNext/>
        <w:keepLines/>
        <w:tabs>
          <w:tab w:val="left" w:pos="709"/>
          <w:tab w:val="left" w:pos="1702"/>
        </w:tabs>
        <w:jc w:val="both"/>
        <w:rPr>
          <w:rFonts w:ascii="Tahoma" w:hAnsi="Tahoma" w:cs="Tahoma"/>
        </w:rPr>
      </w:pPr>
      <w:r w:rsidRPr="0015104C">
        <w:rPr>
          <w:rFonts w:ascii="Tahoma" w:hAnsi="Tahoma" w:cs="Tahoma"/>
        </w:rPr>
        <w:t>Šteje se, da je oseba, ki blago predaja, predstavnik izvajalca.</w:t>
      </w:r>
    </w:p>
    <w:p w14:paraId="0D500865"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525EB09B" w14:textId="77777777" w:rsidR="00613948" w:rsidRPr="0015104C" w:rsidRDefault="00613948" w:rsidP="00232070">
      <w:pPr>
        <w:keepNext/>
        <w:keepLines/>
        <w:tabs>
          <w:tab w:val="left" w:pos="0"/>
          <w:tab w:val="left" w:pos="567"/>
          <w:tab w:val="left" w:pos="851"/>
        </w:tabs>
        <w:jc w:val="both"/>
        <w:rPr>
          <w:rFonts w:ascii="Tahoma" w:eastAsia="Frutiger" w:hAnsi="Tahoma" w:cs="Tahoma"/>
          <w:lang w:eastAsia="en-US"/>
        </w:rPr>
      </w:pPr>
    </w:p>
    <w:p w14:paraId="36CDE58E" w14:textId="77777777" w:rsidR="00601571" w:rsidRPr="0015104C" w:rsidRDefault="00601571" w:rsidP="00232070">
      <w:pPr>
        <w:keepNext/>
        <w:keepLines/>
        <w:tabs>
          <w:tab w:val="left" w:pos="2155"/>
        </w:tabs>
        <w:jc w:val="both"/>
        <w:rPr>
          <w:rFonts w:ascii="Tahoma" w:hAnsi="Tahoma" w:cs="Tahoma"/>
          <w:kern w:val="16"/>
        </w:rPr>
      </w:pPr>
      <w:r w:rsidRPr="0015104C">
        <w:rPr>
          <w:rFonts w:ascii="Tahoma" w:hAnsi="Tahoma" w:cs="Tahoma"/>
          <w:kern w:val="16"/>
        </w:rPr>
        <w:t>Redna vzdrževalna dela se izvajajo v skladu s priporočili proizvajalca opreme in na podlagi terminskega plana vzdrževanja.</w:t>
      </w:r>
    </w:p>
    <w:p w14:paraId="03E598E5" w14:textId="77777777" w:rsidR="00601571" w:rsidRPr="0015104C" w:rsidRDefault="00601571" w:rsidP="00232070">
      <w:pPr>
        <w:keepNext/>
        <w:keepLines/>
        <w:tabs>
          <w:tab w:val="left" w:pos="2155"/>
        </w:tabs>
        <w:jc w:val="both"/>
        <w:rPr>
          <w:rFonts w:ascii="Tahoma" w:hAnsi="Tahoma" w:cs="Tahoma"/>
          <w:kern w:val="16"/>
        </w:rPr>
      </w:pPr>
    </w:p>
    <w:p w14:paraId="3C217CBF" w14:textId="77777777" w:rsidR="00601571" w:rsidRPr="0015104C" w:rsidRDefault="00601571" w:rsidP="00232070">
      <w:pPr>
        <w:keepNext/>
        <w:keepLines/>
        <w:tabs>
          <w:tab w:val="left" w:pos="851"/>
          <w:tab w:val="left" w:pos="1702"/>
        </w:tabs>
        <w:jc w:val="both"/>
        <w:rPr>
          <w:rFonts w:ascii="Tahoma" w:hAnsi="Tahoma" w:cs="Tahoma"/>
          <w:lang w:val="sv-SE"/>
        </w:rPr>
      </w:pPr>
      <w:r w:rsidRPr="0015104C">
        <w:rPr>
          <w:rFonts w:ascii="Tahoma" w:hAnsi="Tahoma" w:cs="Tahoma"/>
        </w:rPr>
        <w:t>Dela (redna in izredna vzdrževalna dela) in dobave blaga se bodo izvajale na lokacijah RCERO Ljubljana – IČN Barje, na naslovu Cesta dveh cesarjev 101, 1000 Ljubljana.</w:t>
      </w:r>
    </w:p>
    <w:p w14:paraId="13EC51E7" w14:textId="77777777" w:rsidR="00601571" w:rsidRPr="0015104C" w:rsidRDefault="00601571" w:rsidP="00232070">
      <w:pPr>
        <w:keepNext/>
        <w:keepLines/>
        <w:tabs>
          <w:tab w:val="left" w:pos="709"/>
          <w:tab w:val="left" w:pos="1702"/>
        </w:tabs>
        <w:jc w:val="both"/>
        <w:rPr>
          <w:rFonts w:ascii="Tahoma" w:hAnsi="Tahoma" w:cs="Tahoma"/>
        </w:rPr>
      </w:pPr>
    </w:p>
    <w:p w14:paraId="6C0ED22C" w14:textId="7113C354" w:rsidR="00601571" w:rsidRPr="0015104C" w:rsidRDefault="00601571" w:rsidP="00232070">
      <w:pPr>
        <w:keepNext/>
        <w:keepLines/>
        <w:tabs>
          <w:tab w:val="left" w:pos="2155"/>
        </w:tabs>
        <w:jc w:val="both"/>
        <w:rPr>
          <w:rFonts w:ascii="Tahoma" w:hAnsi="Tahoma" w:cs="Tahoma"/>
          <w:bCs/>
          <w:kern w:val="16"/>
        </w:rPr>
      </w:pPr>
      <w:r w:rsidRPr="0015104C">
        <w:rPr>
          <w:rFonts w:ascii="Tahoma" w:hAnsi="Tahoma" w:cs="Tahoma"/>
          <w:bCs/>
          <w:kern w:val="16"/>
        </w:rPr>
        <w:t xml:space="preserve">Izvajalec mora posamezno redno vzdrževalno delo izvesti v časovnem okviru največ </w:t>
      </w:r>
      <w:r w:rsidRPr="0015104C">
        <w:rPr>
          <w:rFonts w:ascii="Tahoma" w:hAnsi="Tahoma" w:cs="Tahoma"/>
          <w:kern w:val="16"/>
        </w:rPr>
        <w:t>± 7 koledarskih dni</w:t>
      </w:r>
      <w:r w:rsidRPr="0015104C">
        <w:rPr>
          <w:rFonts w:ascii="Tahoma" w:hAnsi="Tahoma" w:cs="Tahoma"/>
          <w:bCs/>
          <w:kern w:val="16"/>
        </w:rPr>
        <w:t xml:space="preserve"> glede na termin, naveden v terminskem planu, razen če se z naročnikom predhodno </w:t>
      </w:r>
      <w:r w:rsidR="00C20F91">
        <w:rPr>
          <w:rFonts w:ascii="Tahoma" w:hAnsi="Tahoma" w:cs="Tahoma"/>
          <w:bCs/>
          <w:kern w:val="16"/>
        </w:rPr>
        <w:t xml:space="preserve">pisno (elektronska pošta) </w:t>
      </w:r>
      <w:r w:rsidRPr="0015104C">
        <w:rPr>
          <w:rFonts w:ascii="Tahoma" w:hAnsi="Tahoma" w:cs="Tahoma"/>
          <w:bCs/>
          <w:kern w:val="16"/>
        </w:rPr>
        <w:t>ne dogovori drugače.</w:t>
      </w:r>
    </w:p>
    <w:p w14:paraId="0FA1D839" w14:textId="77777777" w:rsidR="00601571" w:rsidRPr="0015104C" w:rsidRDefault="00601571" w:rsidP="00232070">
      <w:pPr>
        <w:keepNext/>
        <w:keepLines/>
        <w:tabs>
          <w:tab w:val="left" w:pos="2155"/>
        </w:tabs>
        <w:jc w:val="both"/>
        <w:rPr>
          <w:rFonts w:ascii="Tahoma" w:hAnsi="Tahoma" w:cs="Tahoma"/>
          <w:bCs/>
          <w:kern w:val="16"/>
        </w:rPr>
      </w:pPr>
    </w:p>
    <w:p w14:paraId="4EF0CE75" w14:textId="77777777" w:rsidR="00601571" w:rsidRPr="0015104C" w:rsidRDefault="00601571" w:rsidP="00232070">
      <w:pPr>
        <w:keepNext/>
        <w:keepLines/>
        <w:tabs>
          <w:tab w:val="left" w:pos="2155"/>
        </w:tabs>
        <w:jc w:val="both"/>
        <w:rPr>
          <w:rFonts w:ascii="Tahoma" w:hAnsi="Tahoma" w:cs="Tahoma"/>
          <w:bCs/>
          <w:kern w:val="16"/>
        </w:rPr>
      </w:pPr>
      <w:r w:rsidRPr="0015104C">
        <w:rPr>
          <w:rFonts w:ascii="Tahoma" w:hAnsi="Tahoma" w:cs="Tahoma"/>
          <w:bCs/>
          <w:kern w:val="16"/>
        </w:rPr>
        <w:t xml:space="preserve">Izvajalec mora termin izvedbe posameznega vzdrževalnega posega predhodno uskladiti z naročnikom najmanj </w:t>
      </w:r>
      <w:r w:rsidRPr="0015104C">
        <w:rPr>
          <w:rFonts w:ascii="Tahoma" w:hAnsi="Tahoma" w:cs="Tahoma"/>
          <w:kern w:val="16"/>
        </w:rPr>
        <w:t>3 delovne dni vnaprej.</w:t>
      </w:r>
    </w:p>
    <w:p w14:paraId="072D50D9" w14:textId="77777777" w:rsidR="00601571" w:rsidRPr="0015104C" w:rsidRDefault="00601571" w:rsidP="00232070">
      <w:pPr>
        <w:keepNext/>
        <w:keepLines/>
        <w:tabs>
          <w:tab w:val="left" w:pos="2155"/>
        </w:tabs>
        <w:jc w:val="both"/>
        <w:rPr>
          <w:rFonts w:ascii="Tahoma" w:hAnsi="Tahoma" w:cs="Tahoma"/>
          <w:bCs/>
          <w:kern w:val="16"/>
        </w:rPr>
      </w:pPr>
    </w:p>
    <w:p w14:paraId="70834F59" w14:textId="77777777" w:rsidR="00601571" w:rsidRPr="0015104C" w:rsidRDefault="00601571" w:rsidP="00232070">
      <w:pPr>
        <w:keepNext/>
        <w:keepLines/>
        <w:tabs>
          <w:tab w:val="left" w:pos="2155"/>
        </w:tabs>
        <w:jc w:val="both"/>
        <w:rPr>
          <w:rFonts w:ascii="Tahoma" w:hAnsi="Tahoma" w:cs="Tahoma"/>
          <w:bCs/>
          <w:kern w:val="16"/>
        </w:rPr>
      </w:pPr>
      <w:r w:rsidRPr="0015104C">
        <w:rPr>
          <w:rFonts w:ascii="Tahoma" w:hAnsi="Tahoma" w:cs="Tahoma"/>
          <w:bCs/>
          <w:kern w:val="16"/>
        </w:rPr>
        <w:t>Vzdrževalna dela se morajo izvajati tako, da se ne moti obratovanje sistema.</w:t>
      </w:r>
    </w:p>
    <w:p w14:paraId="78880436" w14:textId="77777777" w:rsidR="00601571" w:rsidRPr="0015104C" w:rsidRDefault="00601571" w:rsidP="00232070">
      <w:pPr>
        <w:keepNext/>
        <w:keepLines/>
        <w:tabs>
          <w:tab w:val="left" w:pos="2155"/>
        </w:tabs>
        <w:jc w:val="both"/>
        <w:rPr>
          <w:rFonts w:ascii="Tahoma" w:hAnsi="Tahoma" w:cs="Tahoma"/>
          <w:bCs/>
          <w:iCs/>
          <w:kern w:val="16"/>
        </w:rPr>
      </w:pPr>
    </w:p>
    <w:p w14:paraId="151687A0" w14:textId="7451CCA0" w:rsidR="00601571" w:rsidRPr="0015104C" w:rsidRDefault="00601571" w:rsidP="00232070">
      <w:pPr>
        <w:keepNext/>
        <w:keepLines/>
        <w:tabs>
          <w:tab w:val="left" w:pos="2155"/>
        </w:tabs>
        <w:jc w:val="both"/>
        <w:rPr>
          <w:rFonts w:ascii="Tahoma" w:hAnsi="Tahoma" w:cs="Tahoma"/>
          <w:iCs/>
          <w:kern w:val="16"/>
        </w:rPr>
      </w:pPr>
      <w:r w:rsidRPr="0015104C">
        <w:rPr>
          <w:rFonts w:ascii="Tahoma" w:hAnsi="Tahoma" w:cs="Tahoma"/>
          <w:kern w:val="16"/>
        </w:rPr>
        <w:t>Izredna vzdrževalna dela – nepredvidene prisilne zaustavitve in okvare, ki jih naročnik ne more odpraviti sam – se pričnejo opravljati najkasneje v 24 urah po pisnem (elektronska pošta) naročilu naročnika (dokončanje je odvisno od dobave nadomestnih delov, vendar ne daljše kot 12 (dvanajst) tednov</w:t>
      </w:r>
      <w:r w:rsidR="00732020">
        <w:rPr>
          <w:rFonts w:ascii="Tahoma" w:hAnsi="Tahoma" w:cs="Tahoma"/>
          <w:kern w:val="16"/>
        </w:rPr>
        <w:t>)</w:t>
      </w:r>
      <w:r w:rsidRPr="0015104C">
        <w:rPr>
          <w:rFonts w:ascii="Tahoma" w:hAnsi="Tahoma" w:cs="Tahoma"/>
          <w:kern w:val="16"/>
        </w:rPr>
        <w:t xml:space="preserve">. </w:t>
      </w:r>
    </w:p>
    <w:p w14:paraId="1B543730" w14:textId="77777777" w:rsidR="00601571" w:rsidRPr="0015104C" w:rsidRDefault="00601571" w:rsidP="00232070">
      <w:pPr>
        <w:keepNext/>
        <w:keepLines/>
        <w:jc w:val="both"/>
        <w:rPr>
          <w:rFonts w:ascii="Tahoma" w:hAnsi="Tahoma" w:cs="Tahoma"/>
        </w:rPr>
      </w:pPr>
    </w:p>
    <w:p w14:paraId="0C5505BB" w14:textId="5590492D" w:rsidR="00613948" w:rsidRPr="0015104C" w:rsidRDefault="00613948" w:rsidP="00232070">
      <w:pPr>
        <w:keepNext/>
        <w:keepLines/>
        <w:jc w:val="both"/>
        <w:rPr>
          <w:rFonts w:ascii="Tahoma" w:hAnsi="Tahoma" w:cs="Tahoma"/>
        </w:rPr>
      </w:pPr>
      <w:r w:rsidRPr="0015104C">
        <w:rPr>
          <w:rFonts w:ascii="Tahoma" w:hAnsi="Tahoma" w:cs="Tahoma"/>
        </w:rPr>
        <w:t>Rok izvedbe se lahko podaljša le v primeru izrednih okoliščin, ki jih izvajalec ni mogel predvideti ali preprečiti in niso posledica njegovega ravnanja, ob predhodnem pisnem soglasju naročnika oziroma v primeru višje sile.</w:t>
      </w:r>
    </w:p>
    <w:p w14:paraId="34C97EF2"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7F328E75" w14:textId="32DBF6AA" w:rsidR="006753F9" w:rsidRPr="0015104C" w:rsidRDefault="006753F9" w:rsidP="00232070">
      <w:pPr>
        <w:keepNext/>
        <w:keepLines/>
        <w:numPr>
          <w:ilvl w:val="0"/>
          <w:numId w:val="55"/>
        </w:numPr>
        <w:tabs>
          <w:tab w:val="num" w:pos="4605"/>
        </w:tabs>
        <w:jc w:val="center"/>
        <w:rPr>
          <w:rFonts w:ascii="Tahoma" w:hAnsi="Tahoma" w:cs="Tahoma"/>
        </w:rPr>
      </w:pPr>
      <w:r w:rsidRPr="0015104C">
        <w:rPr>
          <w:rFonts w:ascii="Tahoma" w:hAnsi="Tahoma" w:cs="Tahoma"/>
        </w:rPr>
        <w:t>člen</w:t>
      </w:r>
    </w:p>
    <w:p w14:paraId="172CFC85" w14:textId="77777777" w:rsidR="006753F9" w:rsidRPr="0015104C" w:rsidRDefault="006753F9" w:rsidP="00232070">
      <w:pPr>
        <w:keepNext/>
        <w:keepLines/>
        <w:tabs>
          <w:tab w:val="left" w:pos="709"/>
          <w:tab w:val="left" w:pos="1702"/>
        </w:tabs>
        <w:jc w:val="both"/>
        <w:rPr>
          <w:rFonts w:ascii="Tahoma" w:hAnsi="Tahoma" w:cs="Tahoma"/>
        </w:rPr>
      </w:pPr>
    </w:p>
    <w:p w14:paraId="5E0835A8" w14:textId="1C80A663" w:rsidR="006753F9" w:rsidRPr="0015104C" w:rsidRDefault="006753F9" w:rsidP="00232070">
      <w:pPr>
        <w:keepNext/>
        <w:keepLines/>
        <w:tabs>
          <w:tab w:val="left" w:pos="709"/>
          <w:tab w:val="left" w:pos="1702"/>
        </w:tabs>
        <w:jc w:val="both"/>
        <w:rPr>
          <w:rFonts w:ascii="Tahoma" w:hAnsi="Tahoma" w:cs="Tahoma"/>
        </w:rPr>
      </w:pPr>
      <w:r w:rsidRPr="0015104C">
        <w:rPr>
          <w:rFonts w:ascii="Tahoma" w:hAnsi="Tahoma" w:cs="Tahoma"/>
        </w:rPr>
        <w:t xml:space="preserve">Dobave iz </w:t>
      </w:r>
      <w:r w:rsidR="00C20F91">
        <w:rPr>
          <w:rFonts w:ascii="Tahoma" w:hAnsi="Tahoma" w:cs="Tahoma"/>
        </w:rPr>
        <w:t>8</w:t>
      </w:r>
      <w:r w:rsidRPr="0015104C">
        <w:rPr>
          <w:rFonts w:ascii="Tahoma" w:hAnsi="Tahoma" w:cs="Tahoma"/>
        </w:rPr>
        <w:t>. člena tega okvirnega sporazuma in storitve iz 9. člena tega okvirnega sporazuma se izvajajo ob delovnih dnevih od ponedeljka do petka ter izven praznikov in drugih dela prostih dni, ki veljajo v Republiki Sloveniji, med 7.00 in 15.00 uro.</w:t>
      </w:r>
    </w:p>
    <w:p w14:paraId="7BFF501C" w14:textId="77777777" w:rsidR="006753F9" w:rsidRPr="0015104C" w:rsidRDefault="006753F9" w:rsidP="00232070">
      <w:pPr>
        <w:keepNext/>
        <w:keepLines/>
        <w:tabs>
          <w:tab w:val="left" w:pos="709"/>
          <w:tab w:val="left" w:pos="1702"/>
        </w:tabs>
        <w:rPr>
          <w:rFonts w:ascii="Tahoma" w:hAnsi="Tahoma" w:cs="Tahoma"/>
        </w:rPr>
      </w:pPr>
    </w:p>
    <w:p w14:paraId="0CB13976" w14:textId="77777777" w:rsidR="006753F9" w:rsidRPr="0015104C" w:rsidRDefault="006753F9" w:rsidP="00232070">
      <w:pPr>
        <w:keepNext/>
        <w:keepLines/>
        <w:numPr>
          <w:ilvl w:val="0"/>
          <w:numId w:val="55"/>
        </w:numPr>
        <w:tabs>
          <w:tab w:val="num" w:pos="4605"/>
        </w:tabs>
        <w:jc w:val="center"/>
        <w:rPr>
          <w:rFonts w:ascii="Tahoma" w:hAnsi="Tahoma" w:cs="Tahoma"/>
        </w:rPr>
      </w:pPr>
      <w:r w:rsidRPr="0015104C">
        <w:rPr>
          <w:rFonts w:ascii="Tahoma" w:hAnsi="Tahoma" w:cs="Tahoma"/>
        </w:rPr>
        <w:t>člen</w:t>
      </w:r>
    </w:p>
    <w:p w14:paraId="05F61DF1" w14:textId="77777777" w:rsidR="006753F9" w:rsidRPr="0015104C" w:rsidRDefault="006753F9" w:rsidP="00232070">
      <w:pPr>
        <w:keepNext/>
        <w:keepLines/>
        <w:tabs>
          <w:tab w:val="left" w:pos="709"/>
          <w:tab w:val="left" w:pos="1702"/>
        </w:tabs>
        <w:rPr>
          <w:rFonts w:ascii="Tahoma" w:hAnsi="Tahoma" w:cs="Tahoma"/>
        </w:rPr>
      </w:pPr>
    </w:p>
    <w:p w14:paraId="4DE75142" w14:textId="67E62B58" w:rsidR="006753F9" w:rsidRPr="0015104C" w:rsidRDefault="006753F9" w:rsidP="00232070">
      <w:pPr>
        <w:keepNext/>
        <w:keepLines/>
        <w:tabs>
          <w:tab w:val="left" w:pos="709"/>
          <w:tab w:val="left" w:pos="1702"/>
        </w:tabs>
        <w:jc w:val="both"/>
        <w:rPr>
          <w:rFonts w:ascii="Tahoma" w:hAnsi="Tahoma" w:cs="Tahoma"/>
        </w:rPr>
      </w:pPr>
      <w:r w:rsidRPr="0015104C">
        <w:rPr>
          <w:rFonts w:ascii="Tahoma" w:hAnsi="Tahoma" w:cs="Tahoma"/>
        </w:rPr>
        <w:t>Izvajalec je dolžan vse izvedene storitve in dobave blaga evidentirati v primopredajnem zapisniku (servisno poročilo in/ali dobavnica), ki vsebuje natančen popis izvedenih storitev in dobavljenega ali zamenjanega blaga, in sicer najmanj naslednje podatke:</w:t>
      </w:r>
    </w:p>
    <w:p w14:paraId="3E253F59" w14:textId="77777777" w:rsidR="006753F9" w:rsidRPr="0015104C" w:rsidRDefault="006753F9" w:rsidP="00232070">
      <w:pPr>
        <w:keepNext/>
        <w:keepLines/>
        <w:numPr>
          <w:ilvl w:val="0"/>
          <w:numId w:val="51"/>
        </w:numPr>
        <w:tabs>
          <w:tab w:val="left" w:pos="709"/>
          <w:tab w:val="left" w:pos="1080"/>
          <w:tab w:val="left" w:pos="1702"/>
        </w:tabs>
        <w:jc w:val="both"/>
        <w:rPr>
          <w:rFonts w:ascii="Tahoma" w:hAnsi="Tahoma" w:cs="Tahoma"/>
        </w:rPr>
      </w:pPr>
      <w:r w:rsidRPr="0015104C">
        <w:rPr>
          <w:rFonts w:ascii="Tahoma" w:hAnsi="Tahoma" w:cs="Tahoma"/>
        </w:rPr>
        <w:t>identifikacijo naprave, na kateri so bile izvedene storitve,</w:t>
      </w:r>
    </w:p>
    <w:p w14:paraId="35FC022A" w14:textId="77777777" w:rsidR="006753F9" w:rsidRPr="0015104C" w:rsidRDefault="006753F9" w:rsidP="00232070">
      <w:pPr>
        <w:keepNext/>
        <w:keepLines/>
        <w:numPr>
          <w:ilvl w:val="0"/>
          <w:numId w:val="51"/>
        </w:numPr>
        <w:tabs>
          <w:tab w:val="left" w:pos="709"/>
          <w:tab w:val="left" w:pos="1080"/>
          <w:tab w:val="left" w:pos="1702"/>
        </w:tabs>
        <w:jc w:val="both"/>
        <w:rPr>
          <w:rFonts w:ascii="Tahoma" w:hAnsi="Tahoma" w:cs="Tahoma"/>
        </w:rPr>
      </w:pPr>
      <w:r w:rsidRPr="0015104C">
        <w:rPr>
          <w:rFonts w:ascii="Tahoma" w:hAnsi="Tahoma" w:cs="Tahoma"/>
        </w:rPr>
        <w:t xml:space="preserve">število opravljenih ur ter termin (čas), ko so bile storitve izvedene, </w:t>
      </w:r>
    </w:p>
    <w:p w14:paraId="1FEBCE04" w14:textId="77777777" w:rsidR="006753F9" w:rsidRPr="0015104C" w:rsidRDefault="006753F9" w:rsidP="00232070">
      <w:pPr>
        <w:keepNext/>
        <w:keepLines/>
        <w:numPr>
          <w:ilvl w:val="0"/>
          <w:numId w:val="51"/>
        </w:numPr>
        <w:tabs>
          <w:tab w:val="left" w:pos="709"/>
          <w:tab w:val="left" w:pos="1080"/>
          <w:tab w:val="left" w:pos="1702"/>
        </w:tabs>
        <w:jc w:val="both"/>
        <w:rPr>
          <w:rFonts w:ascii="Tahoma" w:hAnsi="Tahoma" w:cs="Tahoma"/>
        </w:rPr>
      </w:pPr>
      <w:r w:rsidRPr="0015104C">
        <w:rPr>
          <w:rFonts w:ascii="Tahoma" w:hAnsi="Tahoma" w:cs="Tahoma"/>
        </w:rPr>
        <w:t>količino in vrsto vgrajenega/dobavljenega blaga,</w:t>
      </w:r>
    </w:p>
    <w:p w14:paraId="344B313E" w14:textId="77777777" w:rsidR="006753F9" w:rsidRPr="0015104C" w:rsidRDefault="006753F9" w:rsidP="00232070">
      <w:pPr>
        <w:keepNext/>
        <w:keepLines/>
        <w:numPr>
          <w:ilvl w:val="0"/>
          <w:numId w:val="51"/>
        </w:numPr>
        <w:tabs>
          <w:tab w:val="left" w:pos="709"/>
          <w:tab w:val="left" w:pos="1080"/>
          <w:tab w:val="left" w:pos="1702"/>
        </w:tabs>
        <w:jc w:val="both"/>
        <w:rPr>
          <w:rFonts w:ascii="Tahoma" w:hAnsi="Tahoma" w:cs="Tahoma"/>
        </w:rPr>
      </w:pPr>
      <w:r w:rsidRPr="0015104C">
        <w:rPr>
          <w:rFonts w:ascii="Tahoma" w:hAnsi="Tahoma" w:cs="Tahoma"/>
        </w:rPr>
        <w:t>izjavo, da je naprava brezhibna in varna za uporabo oz. v primeru, da napaka ni odpravljena, opis vzroka napake ter predviden čas odprave napake.</w:t>
      </w:r>
    </w:p>
    <w:p w14:paraId="43ACDD6E" w14:textId="77777777" w:rsidR="006753F9" w:rsidRPr="0015104C" w:rsidRDefault="006753F9" w:rsidP="00232070">
      <w:pPr>
        <w:keepNext/>
        <w:keepLines/>
        <w:tabs>
          <w:tab w:val="left" w:pos="709"/>
          <w:tab w:val="left" w:pos="1702"/>
        </w:tabs>
        <w:jc w:val="both"/>
        <w:rPr>
          <w:rFonts w:ascii="Tahoma" w:hAnsi="Tahoma" w:cs="Tahoma"/>
        </w:rPr>
      </w:pPr>
    </w:p>
    <w:p w14:paraId="59B7B0DB" w14:textId="0419CE6D" w:rsidR="006753F9" w:rsidRDefault="006753F9" w:rsidP="00232070">
      <w:pPr>
        <w:keepNext/>
        <w:keepLines/>
        <w:tabs>
          <w:tab w:val="left" w:pos="709"/>
          <w:tab w:val="left" w:pos="1702"/>
        </w:tabs>
        <w:jc w:val="both"/>
        <w:rPr>
          <w:rFonts w:ascii="Tahoma" w:hAnsi="Tahoma" w:cs="Tahoma"/>
        </w:rPr>
      </w:pPr>
      <w:r w:rsidRPr="0015104C">
        <w:rPr>
          <w:rFonts w:ascii="Tahoma" w:hAnsi="Tahoma" w:cs="Tahoma"/>
        </w:rPr>
        <w:lastRenderedPageBreak/>
        <w:t>Potrjen primopredajni zapisnik (servisno poročilo, in/ali dobavnica) s strani predstavnika naročnika je podlaga za izstavitev računa s strani izvajalca. Naročnik in izvajalec podpišeta primopredajni zapisnik po dejanski dobavi in vgradnji blaga ter po uspešnem (brezhibnem) preizkusu delovanja.</w:t>
      </w:r>
    </w:p>
    <w:p w14:paraId="66374869" w14:textId="77777777" w:rsidR="006F2F7E" w:rsidRPr="0015104C" w:rsidRDefault="006F2F7E" w:rsidP="00232070">
      <w:pPr>
        <w:keepNext/>
        <w:keepLines/>
        <w:tabs>
          <w:tab w:val="left" w:pos="709"/>
          <w:tab w:val="left" w:pos="1702"/>
        </w:tabs>
        <w:jc w:val="both"/>
        <w:rPr>
          <w:rFonts w:ascii="Tahoma" w:hAnsi="Tahoma" w:cs="Tahoma"/>
        </w:rPr>
      </w:pPr>
    </w:p>
    <w:p w14:paraId="3117E39B"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VIŠJA SILA</w:t>
      </w:r>
    </w:p>
    <w:p w14:paraId="7C83750A"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5A2E08A0"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330DD60A"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34D91766" w14:textId="07AF525F" w:rsidR="00613948" w:rsidRPr="0015104C" w:rsidRDefault="000874F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15104C">
        <w:rPr>
          <w:rFonts w:ascii="Tahoma" w:eastAsia="Frutiger" w:hAnsi="Tahoma" w:cs="Tahoma"/>
          <w:lang w:eastAsia="en-US"/>
        </w:rPr>
        <w:t>S</w:t>
      </w:r>
      <w:r w:rsidR="00613948" w:rsidRPr="0015104C">
        <w:rPr>
          <w:rFonts w:ascii="Tahoma" w:eastAsia="Frutiger" w:hAnsi="Tahoma" w:cs="Tahoma"/>
          <w:lang w:eastAsia="en-US"/>
        </w:rPr>
        <w:t>tranki</w:t>
      </w:r>
      <w:r w:rsidR="00613948" w:rsidRPr="0015104C">
        <w:rPr>
          <w:rFonts w:ascii="Tahoma" w:eastAsia="Frutiger" w:hAnsi="Tahoma" w:cs="Tahoma"/>
          <w:lang w:val="x-none" w:eastAsia="en-US"/>
        </w:rPr>
        <w:t xml:space="preserve"> </w:t>
      </w:r>
      <w:r w:rsidRPr="0015104C">
        <w:rPr>
          <w:rFonts w:ascii="Tahoma" w:eastAsia="Frutiger" w:hAnsi="Tahoma" w:cs="Tahoma"/>
          <w:lang w:val="x-none" w:eastAsia="en-US"/>
        </w:rPr>
        <w:t xml:space="preserve">okvirnega sporazuma </w:t>
      </w:r>
      <w:r w:rsidR="00613948" w:rsidRPr="0015104C">
        <w:rPr>
          <w:rFonts w:ascii="Tahoma" w:eastAsia="Frutiger" w:hAnsi="Tahoma" w:cs="Tahoma"/>
          <w:lang w:val="x-none" w:eastAsia="en-US"/>
        </w:rPr>
        <w:t>ni</w:t>
      </w:r>
      <w:r w:rsidR="00613948" w:rsidRPr="0015104C">
        <w:rPr>
          <w:rFonts w:ascii="Tahoma" w:eastAsia="Frutiger" w:hAnsi="Tahoma" w:cs="Tahoma"/>
          <w:lang w:eastAsia="en-US"/>
        </w:rPr>
        <w:t>sta</w:t>
      </w:r>
      <w:r w:rsidR="00613948" w:rsidRPr="0015104C">
        <w:rPr>
          <w:rFonts w:ascii="Tahoma" w:eastAsia="Frutiger" w:hAnsi="Tahoma" w:cs="Tahoma"/>
          <w:lang w:val="x-none" w:eastAsia="en-US"/>
        </w:rPr>
        <w:t xml:space="preserve"> odgovor</w:t>
      </w:r>
      <w:r w:rsidR="00613948" w:rsidRPr="0015104C">
        <w:rPr>
          <w:rFonts w:ascii="Tahoma" w:eastAsia="Frutiger" w:hAnsi="Tahoma" w:cs="Tahoma"/>
          <w:lang w:eastAsia="en-US"/>
        </w:rPr>
        <w:t>ni</w:t>
      </w:r>
      <w:r w:rsidR="00613948" w:rsidRPr="0015104C">
        <w:rPr>
          <w:rFonts w:ascii="Tahoma" w:eastAsia="Frutiger" w:hAnsi="Tahoma" w:cs="Tahoma"/>
          <w:lang w:val="x-none" w:eastAsia="en-US"/>
        </w:rPr>
        <w:t xml:space="preserve"> za delno ali celotno neizpolnjevanje </w:t>
      </w:r>
      <w:r w:rsidR="00613948" w:rsidRPr="0015104C">
        <w:rPr>
          <w:rFonts w:ascii="Tahoma" w:eastAsia="Frutiger" w:hAnsi="Tahoma" w:cs="Tahoma"/>
          <w:lang w:eastAsia="en-US"/>
        </w:rPr>
        <w:t xml:space="preserve">svojih </w:t>
      </w:r>
      <w:r w:rsidR="00613948" w:rsidRPr="0015104C">
        <w:rPr>
          <w:rFonts w:ascii="Tahoma" w:eastAsia="Frutiger" w:hAnsi="Tahoma" w:cs="Tahoma"/>
          <w:lang w:val="x-none" w:eastAsia="en-US"/>
        </w:rPr>
        <w:t>obveznosti, če je to posledica višje sile.</w:t>
      </w:r>
    </w:p>
    <w:p w14:paraId="07636EC3"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0C9CE5FE" w14:textId="0317BF13"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15104C">
        <w:rPr>
          <w:rFonts w:ascii="Tahoma" w:eastAsia="Frutiger" w:hAnsi="Tahoma" w:cs="Tahoma"/>
          <w:lang w:val="x-none" w:eastAsia="en-US"/>
        </w:rPr>
        <w:t xml:space="preserve">Višja sila pomeni zunanji vzrok, neodvisen od volje in vpliva katerekoli stranke, ki je nepričakovan in nenaden in se mu ob splošni skrbnosti ni bilo moč izogniti in ga odvrniti, takšne okoliščine pa so se pojavile po sklenitvi </w:t>
      </w:r>
      <w:r w:rsidR="000874F8" w:rsidRPr="0015104C">
        <w:rPr>
          <w:rFonts w:ascii="Tahoma" w:eastAsia="Frutiger" w:hAnsi="Tahoma" w:cs="Tahoma"/>
          <w:lang w:val="x-none" w:eastAsia="en-US"/>
        </w:rPr>
        <w:t xml:space="preserve">okvirnega sporazuma </w:t>
      </w:r>
      <w:r w:rsidRPr="0015104C">
        <w:rPr>
          <w:rFonts w:ascii="Tahoma" w:eastAsia="Frutiger" w:hAnsi="Tahoma" w:cs="Tahoma"/>
          <w:lang w:val="x-none" w:eastAsia="en-US"/>
        </w:rPr>
        <w:t xml:space="preserve">(npr.: požar, poplava, potres, visoka voda, ki onemogoča izvedbo storitev, izjemno slabo vreme, nenavadno za letni čas in kraj, v katerem se dela izvajajo, oz. ukrepov, določenih z akti pristojnih organov). Če je izvedba </w:t>
      </w:r>
      <w:r w:rsidR="000874F8" w:rsidRPr="0015104C">
        <w:rPr>
          <w:rFonts w:ascii="Tahoma" w:eastAsia="Frutiger" w:hAnsi="Tahoma" w:cs="Tahoma"/>
          <w:lang w:eastAsia="en-US"/>
        </w:rPr>
        <w:t>storitev</w:t>
      </w:r>
      <w:r w:rsidRPr="0015104C">
        <w:rPr>
          <w:rFonts w:ascii="Tahoma" w:eastAsia="Frutiger" w:hAnsi="Tahoma" w:cs="Tahoma"/>
          <w:lang w:val="x-none" w:eastAsia="en-US"/>
        </w:rPr>
        <w:t xml:space="preserve"> delno ali v celoti motena oziroma preprečena zaradi višje sile, je izvajalec o tem dolžan nemudoma obvestiti naročnika. Prav tako ga je dolžan sproti obveščati o prenehanju takih okoliščin.  </w:t>
      </w:r>
      <w:r w:rsidR="00433105">
        <w:rPr>
          <w:rFonts w:ascii="Tahoma" w:eastAsia="Frutiger" w:hAnsi="Tahoma" w:cs="Tahoma"/>
          <w:lang w:val="x-none" w:eastAsia="en-US"/>
        </w:rPr>
        <w:t>R</w:t>
      </w:r>
      <w:r w:rsidRPr="0015104C">
        <w:rPr>
          <w:rFonts w:ascii="Tahoma" w:eastAsia="Frutiger" w:hAnsi="Tahoma" w:cs="Tahoma"/>
          <w:lang w:val="x-none" w:eastAsia="en-US"/>
        </w:rPr>
        <w:t>oki</w:t>
      </w:r>
      <w:r w:rsidR="00433105">
        <w:rPr>
          <w:rFonts w:ascii="Tahoma" w:eastAsia="Frutiger" w:hAnsi="Tahoma" w:cs="Tahoma"/>
          <w:lang w:val="x-none" w:eastAsia="en-US"/>
        </w:rPr>
        <w:t xml:space="preserve"> iz okvirnega sporazuma</w:t>
      </w:r>
      <w:r w:rsidRPr="0015104C">
        <w:rPr>
          <w:rFonts w:ascii="Tahoma" w:eastAsia="Frutiger" w:hAnsi="Tahoma" w:cs="Tahoma"/>
          <w:lang w:val="x-none" w:eastAsia="en-US"/>
        </w:rPr>
        <w:t xml:space="preserve"> se podaljšajo za čas trajanja višje sile. Na zahtevo naročnika je izvajalec dolžan dokazati obstoj višje sile.</w:t>
      </w:r>
    </w:p>
    <w:p w14:paraId="7A2FE8C2"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1B01501E" w14:textId="77777777" w:rsidR="00613948" w:rsidRPr="0015104C" w:rsidRDefault="00613948"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15104C">
        <w:rPr>
          <w:rFonts w:ascii="Tahoma" w:eastAsia="Frutiger" w:hAnsi="Tahoma" w:cs="Tahoma"/>
          <w:lang w:val="x-none" w:eastAsia="en-US"/>
        </w:rPr>
        <w:t>Pomanjkanje delovne sile ali materiala pri izvajalcu ali pri njegovih podizvajalcih se ne šteje za višjo silo, razen, če ni posledica le-te.</w:t>
      </w:r>
    </w:p>
    <w:p w14:paraId="146903C2" w14:textId="77777777" w:rsidR="00601571" w:rsidRPr="0015104C" w:rsidRDefault="00601571" w:rsidP="00232070">
      <w:pPr>
        <w:keepNext/>
        <w:keepLines/>
        <w:jc w:val="both"/>
        <w:rPr>
          <w:rFonts w:ascii="Tahoma" w:eastAsia="Frutiger" w:hAnsi="Tahoma" w:cs="Tahoma"/>
          <w:iCs/>
        </w:rPr>
      </w:pPr>
    </w:p>
    <w:p w14:paraId="5AE6A2A6" w14:textId="2EB90C25" w:rsidR="00613948" w:rsidRPr="0015104C" w:rsidRDefault="00613948" w:rsidP="00232070">
      <w:pPr>
        <w:pStyle w:val="Odstavekseznama"/>
        <w:keepNext/>
        <w:keepLines/>
        <w:numPr>
          <w:ilvl w:val="0"/>
          <w:numId w:val="56"/>
        </w:numPr>
        <w:ind w:left="851" w:hanging="851"/>
        <w:rPr>
          <w:rFonts w:ascii="Tahoma" w:eastAsia="Frutiger" w:hAnsi="Tahoma" w:cs="Tahoma"/>
          <w:b/>
        </w:rPr>
      </w:pPr>
      <w:r w:rsidRPr="0015104C">
        <w:rPr>
          <w:rFonts w:ascii="Tahoma" w:eastAsia="Frutiger" w:hAnsi="Tahoma" w:cs="Tahoma"/>
          <w:b/>
        </w:rPr>
        <w:t>KAKOVOST</w:t>
      </w:r>
      <w:r w:rsidR="001255C0" w:rsidRPr="0015104C">
        <w:rPr>
          <w:rFonts w:ascii="Tahoma" w:eastAsia="Frutiger" w:hAnsi="Tahoma" w:cs="Tahoma"/>
          <w:b/>
        </w:rPr>
        <w:t xml:space="preserve">, </w:t>
      </w:r>
      <w:r w:rsidRPr="0015104C">
        <w:rPr>
          <w:rFonts w:ascii="Tahoma" w:eastAsia="Frutiger" w:hAnsi="Tahoma" w:cs="Tahoma"/>
          <w:b/>
        </w:rPr>
        <w:t>GARANCIJA</w:t>
      </w:r>
      <w:r w:rsidR="001255C0" w:rsidRPr="0015104C">
        <w:rPr>
          <w:rFonts w:ascii="Tahoma" w:eastAsia="Frutiger" w:hAnsi="Tahoma" w:cs="Tahoma"/>
          <w:b/>
        </w:rPr>
        <w:t xml:space="preserve"> IN REKLAMACIJE</w:t>
      </w:r>
    </w:p>
    <w:p w14:paraId="5CFA9830" w14:textId="77777777" w:rsidR="00613948" w:rsidRPr="0015104C" w:rsidRDefault="00613948" w:rsidP="00232070">
      <w:pPr>
        <w:keepNext/>
        <w:keepLines/>
        <w:jc w:val="both"/>
        <w:rPr>
          <w:rFonts w:ascii="Tahoma" w:eastAsia="Frutiger" w:hAnsi="Tahoma" w:cs="Tahoma"/>
          <w:iCs/>
        </w:rPr>
      </w:pPr>
    </w:p>
    <w:p w14:paraId="14AD5A22" w14:textId="77777777" w:rsidR="00613948" w:rsidRPr="0015104C" w:rsidRDefault="00613948" w:rsidP="00232070">
      <w:pPr>
        <w:keepNext/>
        <w:keepLines/>
        <w:numPr>
          <w:ilvl w:val="0"/>
          <w:numId w:val="55"/>
        </w:numPr>
        <w:tabs>
          <w:tab w:val="num" w:pos="4605"/>
        </w:tabs>
        <w:jc w:val="center"/>
        <w:rPr>
          <w:rFonts w:ascii="Tahoma" w:hAnsi="Tahoma" w:cs="Tahoma"/>
        </w:rPr>
      </w:pPr>
      <w:r w:rsidRPr="0015104C">
        <w:rPr>
          <w:rFonts w:ascii="Tahoma" w:hAnsi="Tahoma" w:cs="Tahoma"/>
        </w:rPr>
        <w:t xml:space="preserve">člen </w:t>
      </w:r>
    </w:p>
    <w:p w14:paraId="59678505" w14:textId="77777777" w:rsidR="00613948" w:rsidRPr="0015104C" w:rsidRDefault="00613948" w:rsidP="00232070">
      <w:pPr>
        <w:keepNext/>
        <w:keepLines/>
        <w:rPr>
          <w:rFonts w:ascii="Tahoma" w:hAnsi="Tahoma" w:cs="Tahoma"/>
        </w:rPr>
      </w:pPr>
    </w:p>
    <w:p w14:paraId="7D853713" w14:textId="68CD2129" w:rsidR="00601571" w:rsidRPr="0015104C" w:rsidRDefault="00601571" w:rsidP="00232070">
      <w:pPr>
        <w:keepNext/>
        <w:keepLines/>
        <w:tabs>
          <w:tab w:val="left" w:pos="709"/>
          <w:tab w:val="left" w:pos="1702"/>
        </w:tabs>
        <w:jc w:val="both"/>
        <w:rPr>
          <w:rFonts w:ascii="Tahoma" w:hAnsi="Tahoma" w:cs="Tahoma"/>
        </w:rPr>
      </w:pPr>
      <w:r w:rsidRPr="0015104C">
        <w:rPr>
          <w:rFonts w:ascii="Tahoma" w:hAnsi="Tahoma" w:cs="Tahoma"/>
        </w:rPr>
        <w:t xml:space="preserve">Izvajalec se zavezuje, da </w:t>
      </w:r>
      <w:r w:rsidR="00137CD1" w:rsidRPr="0015104C">
        <w:rPr>
          <w:rFonts w:ascii="Tahoma" w:hAnsi="Tahoma" w:cs="Tahoma"/>
        </w:rPr>
        <w:t>bo</w:t>
      </w:r>
      <w:r w:rsidRPr="0015104C">
        <w:rPr>
          <w:rFonts w:ascii="Tahoma" w:hAnsi="Tahoma" w:cs="Tahoma"/>
        </w:rPr>
        <w:t xml:space="preserve"> kakovost dobavljenega blaga in izvedenih storitev v skladu z veljavno zakonodajo, predpisi, standardi, veljavno prakso, smernicami naročnika in da bo upošteval vse pogoje, ki jih je opredelil naročnik v Tehnični specifikaciji oziroma ko ga bo k temu pozval naročnik.</w:t>
      </w:r>
    </w:p>
    <w:p w14:paraId="7A9ED6CC" w14:textId="77777777" w:rsidR="00601571" w:rsidRPr="0015104C" w:rsidRDefault="00601571" w:rsidP="00232070">
      <w:pPr>
        <w:keepNext/>
        <w:keepLines/>
        <w:tabs>
          <w:tab w:val="left" w:pos="709"/>
          <w:tab w:val="left" w:pos="1702"/>
        </w:tabs>
        <w:jc w:val="both"/>
        <w:rPr>
          <w:rFonts w:ascii="Tahoma" w:hAnsi="Tahoma" w:cs="Tahoma"/>
        </w:rPr>
      </w:pPr>
    </w:p>
    <w:p w14:paraId="3AA35CE6" w14:textId="77777777" w:rsidR="00601571" w:rsidRPr="0015104C" w:rsidRDefault="00601571" w:rsidP="00232070">
      <w:pPr>
        <w:keepNext/>
        <w:keepLines/>
        <w:tabs>
          <w:tab w:val="left" w:pos="709"/>
          <w:tab w:val="left" w:pos="1702"/>
        </w:tabs>
        <w:jc w:val="both"/>
        <w:rPr>
          <w:rFonts w:ascii="Tahoma" w:hAnsi="Tahoma" w:cs="Tahoma"/>
        </w:rPr>
      </w:pPr>
      <w:r w:rsidRPr="0015104C">
        <w:rPr>
          <w:rFonts w:ascii="Tahoma" w:hAnsi="Tahoma" w:cs="Tahoma"/>
        </w:rPr>
        <w:t>Izvajalec zagotavlja, da je dobavljeno blago skladno z vsemi predpisi, standardi in direktivami Evropske unije ter ustrezno za prodajo na enotnem trgu Evropske unije ter ustrezno označeno, v kolikor je taka oznaka potrebna.</w:t>
      </w:r>
    </w:p>
    <w:p w14:paraId="282FC916" w14:textId="77777777" w:rsidR="00601571" w:rsidRPr="0015104C" w:rsidRDefault="00601571" w:rsidP="00232070">
      <w:pPr>
        <w:keepNext/>
        <w:keepLines/>
        <w:tabs>
          <w:tab w:val="left" w:pos="709"/>
          <w:tab w:val="left" w:pos="1702"/>
        </w:tabs>
        <w:jc w:val="both"/>
        <w:rPr>
          <w:rFonts w:ascii="Tahoma" w:hAnsi="Tahoma" w:cs="Tahoma"/>
        </w:rPr>
      </w:pPr>
    </w:p>
    <w:p w14:paraId="4C420930" w14:textId="77777777" w:rsidR="00601571" w:rsidRPr="0015104C" w:rsidRDefault="00601571" w:rsidP="00232070">
      <w:pPr>
        <w:keepNext/>
        <w:keepLines/>
        <w:tabs>
          <w:tab w:val="left" w:pos="709"/>
          <w:tab w:val="left" w:pos="1702"/>
        </w:tabs>
        <w:jc w:val="both"/>
        <w:rPr>
          <w:rFonts w:ascii="Tahoma" w:hAnsi="Tahoma" w:cs="Tahoma"/>
        </w:rPr>
      </w:pPr>
      <w:r w:rsidRPr="0015104C">
        <w:rPr>
          <w:rFonts w:ascii="Tahoma" w:hAnsi="Tahoma" w:cs="Tahoma"/>
        </w:rPr>
        <w:t>V primeru neskladnosti dobavljenega blaga oz. izvedenih storitev s Tehnično specifikacijo naročnika in/ali veljavno zakonodajo, ki se nanaša na predmet okvirnega sporazuma in/ali tehnično dokumentacijo, ki jo bo izvajalec predložil ob predaji blaga oz. izvedenih storitev, lahko naročnik odstopi od okvirnega sporazuma in unovči finančno zavarovanje za zavarovanje dobre izvedbe obveznosti po okvirnem sporazumu, brez kakršnekoli obveznosti do izvajalca, izvajalec pa krije tudi razliko v ceni do naslednje najugodnejše ponudbe, za kar mu naročnik izstavi račun.</w:t>
      </w:r>
    </w:p>
    <w:p w14:paraId="503C3653" w14:textId="77777777" w:rsidR="00613948" w:rsidRPr="0015104C" w:rsidRDefault="00613948" w:rsidP="00232070">
      <w:pPr>
        <w:keepNext/>
        <w:keepLines/>
        <w:jc w:val="both"/>
        <w:rPr>
          <w:rFonts w:ascii="Tahoma" w:eastAsia="Frutiger" w:hAnsi="Tahoma" w:cs="Tahoma"/>
          <w:iCs/>
        </w:rPr>
      </w:pPr>
    </w:p>
    <w:p w14:paraId="30FCF2DB" w14:textId="77777777" w:rsidR="00613948" w:rsidRPr="0015104C" w:rsidRDefault="00613948" w:rsidP="00232070">
      <w:pPr>
        <w:keepNext/>
        <w:keepLines/>
        <w:numPr>
          <w:ilvl w:val="0"/>
          <w:numId w:val="55"/>
        </w:numPr>
        <w:tabs>
          <w:tab w:val="num" w:pos="4605"/>
        </w:tabs>
        <w:jc w:val="center"/>
        <w:rPr>
          <w:rFonts w:ascii="Tahoma" w:eastAsia="Frutiger" w:hAnsi="Tahoma" w:cs="Tahoma"/>
          <w:iCs/>
        </w:rPr>
      </w:pPr>
      <w:r w:rsidRPr="0015104C">
        <w:rPr>
          <w:rFonts w:ascii="Tahoma" w:hAnsi="Tahoma" w:cs="Tahoma"/>
        </w:rPr>
        <w:t>člen</w:t>
      </w:r>
    </w:p>
    <w:p w14:paraId="72FD9A31" w14:textId="77777777" w:rsidR="00613948" w:rsidRPr="0015104C" w:rsidRDefault="00613948" w:rsidP="00232070">
      <w:pPr>
        <w:keepNext/>
        <w:keepLines/>
        <w:jc w:val="both"/>
        <w:rPr>
          <w:rFonts w:ascii="Tahoma" w:eastAsia="Frutiger" w:hAnsi="Tahoma" w:cs="Tahoma"/>
          <w:iCs/>
        </w:rPr>
      </w:pPr>
    </w:p>
    <w:p w14:paraId="4BFD3F1A" w14:textId="77777777"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Za blago, katerega dobava je predmet okvirnega sporazuma, izvajalec daje garancijo enak čas in v enakem obsegu, kot jo daje proizvajalec blaga, šteto od uspešno opravljenega količinskega in kvalitetnega prevzema blaga, ki se izvede s podpisom dobavnice s strani naročnika oz. njegovega predstavnika, vendar ne manj kot šest (6) mesecev.</w:t>
      </w:r>
    </w:p>
    <w:p w14:paraId="4D6A9B8A" w14:textId="77777777" w:rsidR="001255C0" w:rsidRPr="0015104C" w:rsidRDefault="001255C0" w:rsidP="00232070">
      <w:pPr>
        <w:keepNext/>
        <w:keepLines/>
        <w:tabs>
          <w:tab w:val="left" w:pos="709"/>
          <w:tab w:val="left" w:pos="1702"/>
        </w:tabs>
        <w:jc w:val="both"/>
        <w:rPr>
          <w:rFonts w:ascii="Tahoma" w:hAnsi="Tahoma" w:cs="Tahoma"/>
        </w:rPr>
      </w:pPr>
    </w:p>
    <w:p w14:paraId="0DDDE7D6" w14:textId="77777777"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Garancijski rok za kakovost izvedbe storitev znaša dvanajst (12) mesecev, šteto od datuma prevzema uspešno izvedenih storitev, ki se izvede s podpisom primopredajnega zapisnika s strani obeh strank okvirnega sporazuma oziroma njunih predstavnikov.</w:t>
      </w:r>
    </w:p>
    <w:p w14:paraId="1513A309" w14:textId="77777777" w:rsidR="001255C0" w:rsidRPr="0015104C" w:rsidRDefault="001255C0" w:rsidP="00232070">
      <w:pPr>
        <w:keepNext/>
        <w:keepLines/>
        <w:tabs>
          <w:tab w:val="left" w:pos="709"/>
          <w:tab w:val="left" w:pos="1702"/>
        </w:tabs>
        <w:jc w:val="both"/>
        <w:rPr>
          <w:rFonts w:ascii="Tahoma" w:hAnsi="Tahoma" w:cs="Tahoma"/>
        </w:rPr>
      </w:pPr>
    </w:p>
    <w:p w14:paraId="2D623CC7" w14:textId="77777777"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Če se v garancijski dobi pojavijo pomanjkljivosti zaradi neustrezne kakovosti blaga oziroma izvedbe storitev, jih mora izvajalec odpraviti na svoje stroške najkasneje v roku štirinajst (14) delovnih dni od dneva, ko ga naročnik pisno obvesti o nastali napaki. Izvajalec mora brezplačno zamenjati vso blago, za katerega je ugotovljeno, da je prišlo do pomanjkljivosti zaradi napake proizvajalca.</w:t>
      </w:r>
    </w:p>
    <w:p w14:paraId="031DB935" w14:textId="77777777" w:rsidR="001255C0" w:rsidRPr="0015104C" w:rsidRDefault="001255C0" w:rsidP="00232070">
      <w:pPr>
        <w:keepNext/>
        <w:keepLines/>
        <w:numPr>
          <w:ilvl w:val="0"/>
          <w:numId w:val="55"/>
        </w:numPr>
        <w:tabs>
          <w:tab w:val="num" w:pos="4605"/>
        </w:tabs>
        <w:jc w:val="center"/>
        <w:rPr>
          <w:rFonts w:ascii="Tahoma" w:hAnsi="Tahoma" w:cs="Tahoma"/>
        </w:rPr>
      </w:pPr>
      <w:r w:rsidRPr="0015104C">
        <w:rPr>
          <w:rFonts w:ascii="Tahoma" w:hAnsi="Tahoma" w:cs="Tahoma"/>
        </w:rPr>
        <w:lastRenderedPageBreak/>
        <w:t>člen</w:t>
      </w:r>
    </w:p>
    <w:p w14:paraId="2656D5AF" w14:textId="77777777" w:rsidR="001255C0" w:rsidRPr="0015104C" w:rsidRDefault="001255C0" w:rsidP="00232070">
      <w:pPr>
        <w:keepNext/>
        <w:keepLines/>
        <w:tabs>
          <w:tab w:val="left" w:pos="709"/>
          <w:tab w:val="left" w:pos="1702"/>
        </w:tabs>
        <w:rPr>
          <w:rFonts w:ascii="Tahoma" w:hAnsi="Tahoma" w:cs="Tahoma"/>
        </w:rPr>
      </w:pPr>
    </w:p>
    <w:p w14:paraId="6C507397" w14:textId="77777777"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Reklamacije zaradi količinskih primanjkljajev naročnik izvajalcu sporoči takoj ob prevzemu (s pripisom na dobavnici o vrsti in količini blaga, ki ni bilo dobavljeno), najkasneje pa v osmih (8) delovnih dneh od dneva prevzema blaga.</w:t>
      </w:r>
    </w:p>
    <w:p w14:paraId="656F509A" w14:textId="77777777" w:rsidR="001255C0" w:rsidRPr="0015104C" w:rsidRDefault="001255C0" w:rsidP="00232070">
      <w:pPr>
        <w:keepNext/>
        <w:keepLines/>
        <w:tabs>
          <w:tab w:val="left" w:pos="709"/>
          <w:tab w:val="left" w:pos="1702"/>
        </w:tabs>
        <w:jc w:val="both"/>
        <w:rPr>
          <w:rFonts w:ascii="Tahoma" w:hAnsi="Tahoma" w:cs="Tahoma"/>
        </w:rPr>
      </w:pPr>
    </w:p>
    <w:p w14:paraId="7A7421BF" w14:textId="77777777"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Reklamacije zaradi neustreznosti dobavljenega blaga oz. izvedenih storitev bo naročnik izvajalcu sporočil pisno, kadarkoli v času veljavnosti okvirnega sporazuma.</w:t>
      </w:r>
    </w:p>
    <w:p w14:paraId="3789754E" w14:textId="77777777" w:rsidR="00613948" w:rsidRDefault="00613948" w:rsidP="00232070">
      <w:pPr>
        <w:keepNext/>
        <w:keepLines/>
        <w:jc w:val="both"/>
        <w:rPr>
          <w:rFonts w:ascii="Tahoma" w:eastAsia="Frutiger" w:hAnsi="Tahoma" w:cs="Tahoma"/>
          <w:iCs/>
        </w:rPr>
      </w:pPr>
    </w:p>
    <w:p w14:paraId="42C9DB09" w14:textId="77777777" w:rsidR="0042104C" w:rsidRPr="0015104C" w:rsidRDefault="0042104C" w:rsidP="00232070">
      <w:pPr>
        <w:keepNext/>
        <w:keepLines/>
        <w:jc w:val="both"/>
        <w:rPr>
          <w:rFonts w:ascii="Tahoma" w:eastAsia="Frutiger" w:hAnsi="Tahoma" w:cs="Tahoma"/>
          <w:iCs/>
        </w:rPr>
      </w:pPr>
    </w:p>
    <w:p w14:paraId="17CA17B5" w14:textId="3C1711AD" w:rsidR="00AF00C4" w:rsidRPr="0015104C" w:rsidRDefault="00AF00C4" w:rsidP="00232070">
      <w:pPr>
        <w:keepNext/>
        <w:keepLines/>
        <w:numPr>
          <w:ilvl w:val="0"/>
          <w:numId w:val="55"/>
        </w:numPr>
        <w:tabs>
          <w:tab w:val="num" w:pos="4605"/>
        </w:tabs>
        <w:jc w:val="center"/>
        <w:rPr>
          <w:rFonts w:ascii="Tahoma" w:hAnsi="Tahoma" w:cs="Tahoma"/>
        </w:rPr>
      </w:pPr>
      <w:r w:rsidRPr="0015104C">
        <w:rPr>
          <w:rFonts w:ascii="Tahoma" w:hAnsi="Tahoma" w:cs="Tahoma"/>
        </w:rPr>
        <w:t>člen</w:t>
      </w:r>
    </w:p>
    <w:p w14:paraId="01D5A8C2" w14:textId="77777777" w:rsidR="00AF00C4" w:rsidRPr="0015104C" w:rsidRDefault="00AF00C4" w:rsidP="00232070">
      <w:pPr>
        <w:keepNext/>
        <w:keepLines/>
        <w:tabs>
          <w:tab w:val="left" w:pos="709"/>
          <w:tab w:val="left" w:pos="1702"/>
        </w:tabs>
        <w:jc w:val="both"/>
        <w:rPr>
          <w:rFonts w:ascii="Tahoma" w:hAnsi="Tahoma" w:cs="Tahoma"/>
        </w:rPr>
      </w:pPr>
    </w:p>
    <w:p w14:paraId="6E96A0AC" w14:textId="68578D53" w:rsidR="00AF00C4" w:rsidRPr="0015104C" w:rsidRDefault="00AF00C4" w:rsidP="00232070">
      <w:pPr>
        <w:keepNext/>
        <w:keepLines/>
        <w:tabs>
          <w:tab w:val="left" w:pos="709"/>
          <w:tab w:val="left" w:pos="1702"/>
        </w:tabs>
        <w:jc w:val="both"/>
        <w:rPr>
          <w:rFonts w:ascii="Tahoma" w:hAnsi="Tahoma" w:cs="Tahoma"/>
        </w:rPr>
      </w:pPr>
      <w:r w:rsidRPr="0015104C">
        <w:rPr>
          <w:rFonts w:ascii="Tahoma" w:hAnsi="Tahoma" w:cs="Tahoma"/>
        </w:rPr>
        <w:t>Rok za rešitev reklamacije zaradi neustreznosti dobavljenega blaga oz. izvedenih storitev je največ dva (2) delovna dneva od prejema pisnega obvestila o reklamaciji. O ugotovljenih napakah blaga oz. storitev se sestavi zapisnik, ki ga podpišeta obe stranki okvirnega sporazuma oziroma njuna predstavnika. Obrazec zapisnika zagotovi izvajalec.</w:t>
      </w:r>
    </w:p>
    <w:p w14:paraId="239EDCE0" w14:textId="77777777" w:rsidR="00AF00C4" w:rsidRPr="0015104C" w:rsidRDefault="00AF00C4" w:rsidP="00232070">
      <w:pPr>
        <w:keepNext/>
        <w:keepLines/>
        <w:tabs>
          <w:tab w:val="left" w:pos="709"/>
          <w:tab w:val="left" w:pos="1702"/>
        </w:tabs>
        <w:jc w:val="both"/>
        <w:rPr>
          <w:rFonts w:ascii="Tahoma" w:hAnsi="Tahoma" w:cs="Tahoma"/>
        </w:rPr>
      </w:pPr>
    </w:p>
    <w:p w14:paraId="208C47A2" w14:textId="77777777" w:rsidR="00AF00C4" w:rsidRPr="0015104C" w:rsidRDefault="00AF00C4" w:rsidP="00232070">
      <w:pPr>
        <w:keepNext/>
        <w:keepLines/>
        <w:tabs>
          <w:tab w:val="left" w:pos="709"/>
          <w:tab w:val="left" w:pos="1702"/>
        </w:tabs>
        <w:jc w:val="both"/>
        <w:rPr>
          <w:rFonts w:ascii="Tahoma" w:hAnsi="Tahoma" w:cs="Tahoma"/>
        </w:rPr>
      </w:pPr>
      <w:r w:rsidRPr="0015104C">
        <w:rPr>
          <w:rFonts w:ascii="Tahoma" w:hAnsi="Tahoma" w:cs="Tahoma"/>
        </w:rPr>
        <w:t>Izvajalec se obvezuje v navedenem roku iz prejšnjega odstavka tega člena naročnika obvestiti (pisno, po elektronski pošti,) o rešitvi reklamacije in dobaviti reklamirano blago oz. izvesti reklamirane storitve v dogovorjenem roku.</w:t>
      </w:r>
    </w:p>
    <w:p w14:paraId="40A4C58D" w14:textId="77777777" w:rsidR="00AF00C4" w:rsidRPr="0015104C" w:rsidRDefault="00AF00C4" w:rsidP="00232070">
      <w:pPr>
        <w:keepNext/>
        <w:keepLines/>
        <w:tabs>
          <w:tab w:val="left" w:pos="709"/>
          <w:tab w:val="left" w:pos="1702"/>
        </w:tabs>
        <w:jc w:val="both"/>
        <w:rPr>
          <w:rFonts w:ascii="Tahoma" w:hAnsi="Tahoma" w:cs="Tahoma"/>
        </w:rPr>
      </w:pPr>
    </w:p>
    <w:p w14:paraId="0C3B98CE" w14:textId="77777777" w:rsidR="00AF00C4" w:rsidRPr="0015104C" w:rsidRDefault="00AF00C4" w:rsidP="00232070">
      <w:pPr>
        <w:keepNext/>
        <w:keepLines/>
        <w:tabs>
          <w:tab w:val="left" w:pos="709"/>
          <w:tab w:val="left" w:pos="1702"/>
        </w:tabs>
        <w:jc w:val="both"/>
        <w:rPr>
          <w:rFonts w:ascii="Tahoma" w:hAnsi="Tahoma" w:cs="Tahoma"/>
        </w:rPr>
      </w:pPr>
      <w:r w:rsidRPr="0015104C">
        <w:rPr>
          <w:rFonts w:ascii="Tahoma" w:hAnsi="Tahoma" w:cs="Tahoma"/>
        </w:rPr>
        <w:t>Za pozitivno rešene reklamacije, za napačno poslano ter za vrnjeno blago oz. napačno izvedene storitve, izstavi izvajalec naročniku dobropis, za katerega se zmanjša obveznost naročnika.</w:t>
      </w:r>
    </w:p>
    <w:p w14:paraId="5FCBDAB4" w14:textId="77777777" w:rsidR="00FB0CF9" w:rsidRPr="0015104C" w:rsidRDefault="00FB0CF9" w:rsidP="00232070">
      <w:pPr>
        <w:keepNext/>
        <w:keepLines/>
        <w:jc w:val="both"/>
        <w:rPr>
          <w:rFonts w:ascii="Tahoma" w:eastAsia="Frutiger" w:hAnsi="Tahoma" w:cs="Tahoma"/>
          <w:iCs/>
        </w:rPr>
      </w:pPr>
    </w:p>
    <w:p w14:paraId="2F660987" w14:textId="77777777" w:rsidR="00613948" w:rsidRPr="0015104C" w:rsidRDefault="00613948" w:rsidP="00232070">
      <w:pPr>
        <w:pStyle w:val="Odstavekseznama"/>
        <w:keepNext/>
        <w:keepLines/>
        <w:numPr>
          <w:ilvl w:val="0"/>
          <w:numId w:val="56"/>
        </w:numPr>
        <w:ind w:left="851" w:hanging="851"/>
        <w:rPr>
          <w:rFonts w:ascii="Tahoma" w:eastAsia="Frutiger" w:hAnsi="Tahoma" w:cs="Tahoma"/>
          <w:b/>
        </w:rPr>
      </w:pPr>
      <w:r w:rsidRPr="0015104C">
        <w:rPr>
          <w:rFonts w:ascii="Tahoma" w:eastAsia="Frutiger" w:hAnsi="Tahoma" w:cs="Tahoma"/>
          <w:b/>
        </w:rPr>
        <w:t>ZAGOTAVLJANJE VARNOSTI NA DELOVIŠČU</w:t>
      </w:r>
    </w:p>
    <w:p w14:paraId="78885D53" w14:textId="77777777" w:rsidR="00613948" w:rsidRPr="0015104C" w:rsidRDefault="00613948" w:rsidP="00232070">
      <w:pPr>
        <w:keepNext/>
        <w:keepLines/>
        <w:jc w:val="both"/>
        <w:rPr>
          <w:rFonts w:ascii="Tahoma" w:hAnsi="Tahoma" w:cs="Tahoma"/>
        </w:rPr>
      </w:pPr>
    </w:p>
    <w:p w14:paraId="22713ED4"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6D84004A" w14:textId="77777777" w:rsidR="00613948" w:rsidRPr="0015104C" w:rsidRDefault="00613948" w:rsidP="00232070">
      <w:pPr>
        <w:keepNext/>
        <w:keepLines/>
        <w:jc w:val="both"/>
        <w:rPr>
          <w:rFonts w:ascii="Tahoma" w:hAnsi="Tahoma" w:cs="Tahoma"/>
        </w:rPr>
      </w:pPr>
    </w:p>
    <w:p w14:paraId="788F8947" w14:textId="7EC97A36" w:rsidR="00452F89"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in naročnik morata pred začetkom izvajanja </w:t>
      </w:r>
      <w:r w:rsidR="000874F8" w:rsidRPr="0015104C">
        <w:rPr>
          <w:rFonts w:ascii="Tahoma" w:eastAsia="Frutiger" w:hAnsi="Tahoma" w:cs="Tahoma"/>
          <w:lang w:eastAsia="en-US"/>
        </w:rPr>
        <w:t xml:space="preserve">okvirnega sporazuma </w:t>
      </w:r>
      <w:r w:rsidRPr="0015104C">
        <w:rPr>
          <w:rFonts w:ascii="Tahoma" w:eastAsia="Frutiger" w:hAnsi="Tahoma" w:cs="Tahoma"/>
          <w:lang w:eastAsia="en-US"/>
        </w:rPr>
        <w:t xml:space="preserve">del skleniti Pisni sporazum, ki ureja varstvene ukrepe za zagotavljanje varstva in zdravja pri delu, </w:t>
      </w:r>
      <w:r w:rsidR="00452F89" w:rsidRPr="00926B2F">
        <w:rPr>
          <w:rFonts w:ascii="Tahoma" w:eastAsia="Frutiger" w:hAnsi="Tahoma" w:cs="Tahoma"/>
          <w:lang w:eastAsia="en-US"/>
        </w:rPr>
        <w:t xml:space="preserve">ki je </w:t>
      </w:r>
      <w:r w:rsidR="00452F89">
        <w:rPr>
          <w:rFonts w:ascii="Tahoma" w:eastAsia="Frutiger" w:hAnsi="Tahoma" w:cs="Tahoma"/>
          <w:lang w:eastAsia="en-US"/>
        </w:rPr>
        <w:t>kot P</w:t>
      </w:r>
      <w:r w:rsidR="00452F89" w:rsidRPr="00926B2F">
        <w:rPr>
          <w:rFonts w:ascii="Tahoma" w:eastAsia="Frutiger" w:hAnsi="Tahoma" w:cs="Tahoma"/>
          <w:lang w:eastAsia="en-US"/>
        </w:rPr>
        <w:t>riloga</w:t>
      </w:r>
      <w:r w:rsidR="00452F89">
        <w:rPr>
          <w:rFonts w:ascii="Tahoma" w:eastAsia="Frutiger" w:hAnsi="Tahoma" w:cs="Tahoma"/>
          <w:lang w:eastAsia="en-US"/>
        </w:rPr>
        <w:t xml:space="preserve"> št. 5</w:t>
      </w:r>
      <w:r w:rsidR="00452F89" w:rsidRPr="00926B2F">
        <w:rPr>
          <w:rFonts w:ascii="Tahoma" w:eastAsia="Frutiger" w:hAnsi="Tahoma" w:cs="Tahoma"/>
          <w:lang w:eastAsia="en-US"/>
        </w:rPr>
        <w:t xml:space="preserve"> </w:t>
      </w:r>
      <w:r w:rsidR="00452F89">
        <w:rPr>
          <w:rFonts w:ascii="Tahoma" w:eastAsia="Frutiger" w:hAnsi="Tahoma" w:cs="Tahoma"/>
          <w:lang w:eastAsia="en-US"/>
        </w:rPr>
        <w:t>sestavni del tega okvirnega sporazuma.</w:t>
      </w:r>
    </w:p>
    <w:p w14:paraId="4D7988E2" w14:textId="77777777" w:rsidR="00452F89" w:rsidRPr="0015104C" w:rsidRDefault="00452F89" w:rsidP="00232070">
      <w:pPr>
        <w:keepNext/>
        <w:keepLines/>
        <w:jc w:val="both"/>
        <w:rPr>
          <w:rFonts w:ascii="Tahoma" w:eastAsia="Frutiger" w:hAnsi="Tahoma" w:cs="Tahoma"/>
          <w:lang w:eastAsia="en-US"/>
        </w:rPr>
      </w:pPr>
    </w:p>
    <w:p w14:paraId="119AE8BF" w14:textId="47C5F471"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mora dosledno upoštevati določbe zakona, ki ureja varnost in zdravje pri delu in uredbo, ki ureja zagotavljanje varnosti in zdravja pri delu na začasnih in premičnih gradbiščih. Nespoštovanje določil navedenih predpisov je razlog za prekinitev </w:t>
      </w:r>
      <w:r w:rsidR="000874F8" w:rsidRPr="0015104C">
        <w:rPr>
          <w:rFonts w:ascii="Tahoma" w:eastAsia="Frutiger" w:hAnsi="Tahoma" w:cs="Tahoma"/>
          <w:lang w:eastAsia="en-US"/>
        </w:rPr>
        <w:t>okvirnega sporazuma</w:t>
      </w:r>
      <w:r w:rsidRPr="0015104C">
        <w:rPr>
          <w:rFonts w:ascii="Tahoma" w:eastAsia="Frutiger" w:hAnsi="Tahoma" w:cs="Tahoma"/>
          <w:lang w:eastAsia="en-US"/>
        </w:rPr>
        <w:t>.</w:t>
      </w:r>
    </w:p>
    <w:p w14:paraId="7EDFAA25" w14:textId="77777777" w:rsidR="00613948" w:rsidRPr="0015104C" w:rsidRDefault="00613948" w:rsidP="00232070">
      <w:pPr>
        <w:keepNext/>
        <w:keepLines/>
        <w:jc w:val="both"/>
        <w:rPr>
          <w:rFonts w:ascii="Tahoma" w:hAnsi="Tahoma" w:cs="Tahoma"/>
        </w:rPr>
      </w:pPr>
    </w:p>
    <w:p w14:paraId="658F4793" w14:textId="202676AA" w:rsidR="00613948" w:rsidRPr="0015104C" w:rsidRDefault="000874F8" w:rsidP="00232070">
      <w:pPr>
        <w:keepNext/>
        <w:keepLines/>
        <w:jc w:val="both"/>
        <w:rPr>
          <w:rFonts w:ascii="Tahoma" w:hAnsi="Tahoma" w:cs="Tahoma"/>
        </w:rPr>
      </w:pPr>
      <w:r w:rsidRPr="0015104C">
        <w:rPr>
          <w:rFonts w:ascii="Tahoma" w:hAnsi="Tahoma" w:cs="Tahoma"/>
        </w:rPr>
        <w:t>S</w:t>
      </w:r>
      <w:r w:rsidR="00613948" w:rsidRPr="0015104C">
        <w:rPr>
          <w:rFonts w:ascii="Tahoma" w:hAnsi="Tahoma" w:cs="Tahoma"/>
        </w:rPr>
        <w:t xml:space="preserve">tranki </w:t>
      </w:r>
      <w:r w:rsidRPr="0015104C">
        <w:rPr>
          <w:rFonts w:ascii="Tahoma" w:hAnsi="Tahoma" w:cs="Tahoma"/>
        </w:rPr>
        <w:t xml:space="preserve">okvirnega sporazuma </w:t>
      </w:r>
      <w:r w:rsidR="00613948" w:rsidRPr="0015104C">
        <w:rPr>
          <w:rFonts w:ascii="Tahoma" w:hAnsi="Tahoma" w:cs="Tahoma"/>
        </w:rPr>
        <w:t>soglašata, da brez podpisanega Pisnega sporazuma,</w:t>
      </w:r>
      <w:r w:rsidR="00613948" w:rsidRPr="0015104C">
        <w:rPr>
          <w:rFonts w:ascii="Tahoma" w:eastAsia="Frutiger" w:hAnsi="Tahoma" w:cs="Tahoma"/>
          <w:lang w:eastAsia="en-US"/>
        </w:rPr>
        <w:t xml:space="preserve"> ki ureja varstvene ukrepe za zagotavljanje varstva in zdravja pri delu</w:t>
      </w:r>
      <w:r w:rsidR="00613948" w:rsidRPr="0015104C">
        <w:rPr>
          <w:rFonts w:ascii="Tahoma" w:hAnsi="Tahoma" w:cs="Tahoma"/>
        </w:rPr>
        <w:t xml:space="preserve">, ni dovoljen začetek izvajanja </w:t>
      </w:r>
      <w:r w:rsidRPr="0015104C">
        <w:rPr>
          <w:rFonts w:ascii="Tahoma" w:hAnsi="Tahoma" w:cs="Tahoma"/>
        </w:rPr>
        <w:t>storitev, ki so predmet tega okvirnega sporazuma</w:t>
      </w:r>
      <w:r w:rsidR="00613948" w:rsidRPr="0015104C">
        <w:rPr>
          <w:rFonts w:ascii="Tahoma" w:hAnsi="Tahoma" w:cs="Tahoma"/>
        </w:rPr>
        <w:t>.</w:t>
      </w:r>
    </w:p>
    <w:p w14:paraId="44B9AF3D" w14:textId="77777777" w:rsidR="00613948" w:rsidRPr="0015104C" w:rsidRDefault="00613948" w:rsidP="00232070">
      <w:pPr>
        <w:keepNext/>
        <w:keepLines/>
        <w:jc w:val="both"/>
        <w:rPr>
          <w:rFonts w:ascii="Tahoma" w:hAnsi="Tahoma" w:cs="Tahoma"/>
        </w:rPr>
      </w:pPr>
    </w:p>
    <w:p w14:paraId="22849306" w14:textId="356D9F21" w:rsidR="00613948" w:rsidRPr="0015104C" w:rsidRDefault="00613948" w:rsidP="00232070">
      <w:pPr>
        <w:keepNext/>
        <w:keepLines/>
        <w:jc w:val="both"/>
        <w:rPr>
          <w:rFonts w:ascii="Tahoma" w:hAnsi="Tahoma" w:cs="Tahoma"/>
          <w:b/>
        </w:rPr>
      </w:pPr>
      <w:r w:rsidRPr="0015104C">
        <w:rPr>
          <w:rFonts w:ascii="Tahoma" w:hAnsi="Tahoma" w:cs="Tahoma"/>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130F91">
        <w:rPr>
          <w:rFonts w:ascii="Tahoma" w:hAnsi="Tahoma" w:cs="Tahoma"/>
        </w:rPr>
        <w:t>30</w:t>
      </w:r>
      <w:r w:rsidRPr="0015104C">
        <w:rPr>
          <w:rFonts w:ascii="Tahoma" w:hAnsi="Tahoma" w:cs="Tahoma"/>
        </w:rPr>
        <w:t xml:space="preserve">. členu </w:t>
      </w:r>
      <w:r w:rsidR="000874F8" w:rsidRPr="0015104C">
        <w:rPr>
          <w:rFonts w:ascii="Tahoma" w:hAnsi="Tahoma" w:cs="Tahoma"/>
        </w:rPr>
        <w:t>tega okvirnega sporazuma</w:t>
      </w:r>
      <w:r w:rsidRPr="0015104C">
        <w:rPr>
          <w:rFonts w:ascii="Tahoma" w:hAnsi="Tahoma" w:cs="Tahoma"/>
        </w:rPr>
        <w:t>.</w:t>
      </w:r>
      <w:r w:rsidRPr="0015104C">
        <w:rPr>
          <w:rFonts w:ascii="Tahoma" w:hAnsi="Tahoma" w:cs="Tahoma"/>
          <w:b/>
        </w:rPr>
        <w:t xml:space="preserve"> </w:t>
      </w:r>
    </w:p>
    <w:p w14:paraId="1F6490ED" w14:textId="77777777" w:rsidR="00613948" w:rsidRPr="0015104C" w:rsidRDefault="00613948" w:rsidP="00232070">
      <w:pPr>
        <w:keepNext/>
        <w:keepLines/>
        <w:jc w:val="both"/>
        <w:rPr>
          <w:rFonts w:ascii="Tahoma" w:eastAsia="Frutiger" w:hAnsi="Tahoma" w:cs="Tahoma"/>
          <w:lang w:eastAsia="en-US"/>
        </w:rPr>
      </w:pPr>
    </w:p>
    <w:p w14:paraId="70188612"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ROK PLAČILA</w:t>
      </w:r>
    </w:p>
    <w:p w14:paraId="77DC66A8" w14:textId="77777777" w:rsidR="00613948" w:rsidRPr="0015104C" w:rsidRDefault="00613948" w:rsidP="00232070">
      <w:pPr>
        <w:keepNext/>
        <w:keepLines/>
        <w:jc w:val="both"/>
        <w:rPr>
          <w:rFonts w:ascii="Tahoma" w:eastAsia="Frutiger" w:hAnsi="Tahoma" w:cs="Tahoma"/>
          <w:lang w:eastAsia="en-US"/>
        </w:rPr>
      </w:pPr>
    </w:p>
    <w:p w14:paraId="5D5B40A0" w14:textId="77777777" w:rsidR="00613948" w:rsidRPr="0015104C" w:rsidRDefault="00613948" w:rsidP="00232070">
      <w:pPr>
        <w:keepNext/>
        <w:keepLines/>
        <w:jc w:val="both"/>
        <w:rPr>
          <w:rFonts w:ascii="Tahoma" w:hAnsi="Tahoma" w:cs="Tahoma"/>
        </w:rPr>
      </w:pPr>
    </w:p>
    <w:p w14:paraId="10CB353C"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5EC602FB" w14:textId="77777777" w:rsidR="00613948" w:rsidRPr="0015104C" w:rsidRDefault="00613948" w:rsidP="00232070">
      <w:pPr>
        <w:keepNext/>
        <w:keepLines/>
        <w:jc w:val="both"/>
        <w:rPr>
          <w:rFonts w:ascii="Tahoma" w:hAnsi="Tahoma" w:cs="Tahoma"/>
        </w:rPr>
      </w:pPr>
    </w:p>
    <w:p w14:paraId="5BF69FFF" w14:textId="14E2F1B5" w:rsidR="006574AA" w:rsidRPr="0015104C" w:rsidRDefault="006574AA" w:rsidP="00232070">
      <w:pPr>
        <w:keepNext/>
        <w:keepLines/>
        <w:tabs>
          <w:tab w:val="left" w:pos="709"/>
          <w:tab w:val="left" w:pos="1702"/>
        </w:tabs>
        <w:jc w:val="both"/>
        <w:rPr>
          <w:rFonts w:ascii="Tahoma" w:hAnsi="Tahoma" w:cs="Tahoma"/>
        </w:rPr>
      </w:pPr>
      <w:r w:rsidRPr="0015104C">
        <w:rPr>
          <w:rFonts w:ascii="Tahoma" w:hAnsi="Tahoma" w:cs="Tahoma"/>
        </w:rPr>
        <w:t>Obračun dobav blaga in opravljenih storitev se bo izvedel na osnovi dejansko opravljenih dobav in storitev. Dobave blaga oziroma izvedene storitve se bodo štele za pravilno izvršene s podpisom primopredajnega zapisnika (servisno poročilo in/ali dobavnica) s strani obeh strank okvirnega sporazuma oziroma njunih predstavnikov.</w:t>
      </w:r>
    </w:p>
    <w:p w14:paraId="1F64E7EF" w14:textId="77777777" w:rsidR="006574AA" w:rsidRPr="0015104C" w:rsidRDefault="006574AA" w:rsidP="00232070">
      <w:pPr>
        <w:keepNext/>
        <w:keepLines/>
        <w:tabs>
          <w:tab w:val="left" w:pos="709"/>
          <w:tab w:val="left" w:pos="1702"/>
        </w:tabs>
        <w:jc w:val="both"/>
        <w:rPr>
          <w:rFonts w:ascii="Tahoma" w:hAnsi="Tahoma" w:cs="Tahoma"/>
        </w:rPr>
      </w:pPr>
    </w:p>
    <w:p w14:paraId="21389DCB" w14:textId="45E05101" w:rsidR="006574AA" w:rsidRPr="0015104C" w:rsidRDefault="006574AA" w:rsidP="00232070">
      <w:pPr>
        <w:keepNext/>
        <w:keepLines/>
        <w:spacing w:after="120"/>
        <w:jc w:val="both"/>
        <w:rPr>
          <w:rFonts w:ascii="Tahoma" w:hAnsi="Tahoma" w:cs="Tahoma"/>
        </w:rPr>
      </w:pPr>
      <w:r w:rsidRPr="0015104C">
        <w:rPr>
          <w:rFonts w:ascii="Tahoma" w:hAnsi="Tahoma" w:cs="Tahoma"/>
        </w:rPr>
        <w:lastRenderedPageBreak/>
        <w:t>Izvajalec bo naročniku izstavil račun za izvedene dobave oziroma izvedene storitve po okvirnem sporazumu v osmih (8) koledarskih dneh od dneva prevzema blaga oziroma izvedenih storitev (ob prevzemu se izdela in pisno potrdi prevzem blaga oz. storitev s primopredajnim zapisnikom (servisno poročilo in/ali dobavnica), ki ga podpišeta obe stranki okvirnega sporazuma oziroma njuna predstavnika) v vložišče naročnika, in sicer na naslov: JP VOKA SNAGA d.o.o., Vodovodna cesta 90, 1000 Ljubljana ali v obliki e-računa v enotni  standardizirani obliki e-SLOG,</w:t>
      </w:r>
      <w:r w:rsidRPr="0015104C">
        <w:rPr>
          <w:rFonts w:ascii="Tahoma" w:hAnsi="Tahoma"/>
        </w:rPr>
        <w:t xml:space="preserve"> </w:t>
      </w:r>
      <w:r w:rsidRPr="0015104C">
        <w:rPr>
          <w:rFonts w:ascii="Tahoma" w:hAnsi="Tahoma" w:cs="Tahoma"/>
        </w:rPr>
        <w:t xml:space="preserve">in obvezno prilogo vizualizacije e-računa v obliki datoteke </w:t>
      </w:r>
      <w:proofErr w:type="spellStart"/>
      <w:r w:rsidRPr="0015104C">
        <w:rPr>
          <w:rFonts w:ascii="Tahoma" w:hAnsi="Tahoma" w:cs="Tahoma"/>
        </w:rPr>
        <w:t>pdf</w:t>
      </w:r>
      <w:proofErr w:type="spellEnd"/>
      <w:r w:rsidRPr="0015104C">
        <w:rPr>
          <w:rFonts w:ascii="Tahoma" w:hAnsi="Tahoma" w:cs="Tahoma"/>
        </w:rPr>
        <w:t xml:space="preserve">. Izvajalec bo tako izdelan e-račun, vizualizacijo e-računa, vključujoč tudi druge priloge, ki so potrebne za izdajo samega računa, vse v obliki datoteke </w:t>
      </w:r>
      <w:proofErr w:type="spellStart"/>
      <w:r w:rsidRPr="0015104C">
        <w:rPr>
          <w:rFonts w:ascii="Tahoma" w:hAnsi="Tahoma" w:cs="Tahoma"/>
        </w:rPr>
        <w:t>pdf</w:t>
      </w:r>
      <w:proofErr w:type="spellEnd"/>
      <w:r w:rsidRPr="0015104C">
        <w:rPr>
          <w:rFonts w:ascii="Tahoma" w:hAnsi="Tahoma" w:cs="Tahoma"/>
        </w:rPr>
        <w:t>, posredoval naročniku po enem od naslednjih distribucijskih kanalov:</w:t>
      </w:r>
    </w:p>
    <w:p w14:paraId="140A3B8E" w14:textId="77777777" w:rsidR="006574AA" w:rsidRPr="0015104C" w:rsidRDefault="006574AA" w:rsidP="00232070">
      <w:pPr>
        <w:keepNext/>
        <w:keepLines/>
        <w:numPr>
          <w:ilvl w:val="0"/>
          <w:numId w:val="22"/>
        </w:numPr>
        <w:ind w:left="720"/>
        <w:jc w:val="both"/>
        <w:rPr>
          <w:rFonts w:ascii="Tahoma" w:hAnsi="Tahoma" w:cs="Tahoma"/>
        </w:rPr>
      </w:pPr>
      <w:r w:rsidRPr="0015104C">
        <w:rPr>
          <w:rFonts w:ascii="Tahoma" w:hAnsi="Tahoma" w:cs="Tahoma"/>
        </w:rPr>
        <w:t xml:space="preserve">e-pošta na naslov </w:t>
      </w:r>
      <w:hyperlink r:id="rId27" w:history="1">
        <w:r w:rsidRPr="0015104C">
          <w:rPr>
            <w:rStyle w:val="Hiperpovezava"/>
            <w:rFonts w:ascii="Tahoma" w:hAnsi="Tahoma" w:cs="Tahoma"/>
          </w:rPr>
          <w:t>vhodni.racun@vokasnaga.si</w:t>
        </w:r>
      </w:hyperlink>
      <w:r w:rsidRPr="0015104C">
        <w:rPr>
          <w:rFonts w:ascii="Tahoma" w:hAnsi="Tahoma" w:cs="Tahoma"/>
        </w:rPr>
        <w:t>,</w:t>
      </w:r>
    </w:p>
    <w:p w14:paraId="679B8303" w14:textId="77777777" w:rsidR="006574AA" w:rsidRPr="0015104C" w:rsidRDefault="006574AA" w:rsidP="00232070">
      <w:pPr>
        <w:keepNext/>
        <w:keepLines/>
        <w:numPr>
          <w:ilvl w:val="0"/>
          <w:numId w:val="22"/>
        </w:numPr>
        <w:ind w:left="720"/>
        <w:jc w:val="both"/>
        <w:rPr>
          <w:rFonts w:ascii="Tahoma" w:hAnsi="Tahoma" w:cs="Tahoma"/>
        </w:rPr>
      </w:pPr>
      <w:r w:rsidRPr="0015104C">
        <w:rPr>
          <w:rFonts w:ascii="Tahoma" w:hAnsi="Tahoma" w:cs="Tahoma"/>
        </w:rPr>
        <w:t>bančni kanal z obveznim vnosom oznake BIC banke prejemnika BIZBSI2DICL,</w:t>
      </w:r>
    </w:p>
    <w:p w14:paraId="53FDEE6B" w14:textId="77777777" w:rsidR="006574AA" w:rsidRPr="0015104C" w:rsidRDefault="006574AA" w:rsidP="00232070">
      <w:pPr>
        <w:keepNext/>
        <w:keepLines/>
        <w:numPr>
          <w:ilvl w:val="0"/>
          <w:numId w:val="22"/>
        </w:numPr>
        <w:ind w:left="720"/>
        <w:jc w:val="both"/>
        <w:rPr>
          <w:rFonts w:ascii="Tahoma" w:hAnsi="Tahoma" w:cs="Tahoma"/>
        </w:rPr>
      </w:pPr>
      <w:r w:rsidRPr="0015104C">
        <w:rPr>
          <w:rFonts w:ascii="Tahoma" w:hAnsi="Tahoma" w:cs="Tahoma"/>
        </w:rPr>
        <w:t xml:space="preserve">e-Biro oz. </w:t>
      </w:r>
      <w:proofErr w:type="spellStart"/>
      <w:r w:rsidRPr="0015104C">
        <w:rPr>
          <w:rFonts w:ascii="Tahoma" w:hAnsi="Tahoma" w:cs="Tahoma"/>
        </w:rPr>
        <w:t>eNvoices</w:t>
      </w:r>
      <w:proofErr w:type="spellEnd"/>
      <w:r w:rsidRPr="0015104C">
        <w:rPr>
          <w:rFonts w:ascii="Tahoma" w:hAnsi="Tahoma" w:cs="Tahoma"/>
        </w:rPr>
        <w:t>® storitev;</w:t>
      </w:r>
    </w:p>
    <w:p w14:paraId="4FB06107" w14:textId="77777777" w:rsidR="006574AA" w:rsidRPr="0015104C" w:rsidRDefault="006574AA" w:rsidP="00232070">
      <w:pPr>
        <w:keepNext/>
        <w:keepLines/>
        <w:numPr>
          <w:ilvl w:val="0"/>
          <w:numId w:val="22"/>
        </w:numPr>
        <w:ind w:left="720"/>
        <w:jc w:val="both"/>
        <w:rPr>
          <w:rFonts w:ascii="Tahoma" w:hAnsi="Tahoma" w:cs="Tahoma"/>
        </w:rPr>
      </w:pPr>
      <w:proofErr w:type="spellStart"/>
      <w:r w:rsidRPr="0015104C">
        <w:rPr>
          <w:rFonts w:ascii="Tahoma" w:hAnsi="Tahoma" w:cs="Tahoma"/>
        </w:rPr>
        <w:t>bizBOX</w:t>
      </w:r>
      <w:proofErr w:type="spellEnd"/>
      <w:r w:rsidRPr="0015104C">
        <w:rPr>
          <w:rFonts w:ascii="Tahoma" w:hAnsi="Tahoma" w:cs="Tahoma"/>
        </w:rPr>
        <w:t xml:space="preserve">, </w:t>
      </w:r>
      <w:hyperlink r:id="rId28" w:history="1">
        <w:r w:rsidRPr="0015104C">
          <w:rPr>
            <w:rFonts w:ascii="Tahoma" w:hAnsi="Tahoma" w:cs="Tahoma"/>
          </w:rPr>
          <w:t>https://www.bizbox.eu/si/</w:t>
        </w:r>
      </w:hyperlink>
      <w:r w:rsidRPr="0015104C">
        <w:rPr>
          <w:rFonts w:ascii="Tahoma" w:hAnsi="Tahoma" w:cs="Tahoma"/>
        </w:rPr>
        <w:t>.</w:t>
      </w:r>
    </w:p>
    <w:p w14:paraId="2D17FD2E" w14:textId="3C87216F" w:rsidR="006574AA" w:rsidRPr="0015104C" w:rsidRDefault="006574AA" w:rsidP="00232070">
      <w:pPr>
        <w:keepNext/>
        <w:keepLines/>
        <w:tabs>
          <w:tab w:val="left" w:pos="709"/>
          <w:tab w:val="left" w:pos="1702"/>
        </w:tabs>
        <w:jc w:val="both"/>
        <w:rPr>
          <w:rFonts w:ascii="Tahoma" w:hAnsi="Tahoma" w:cs="Tahoma"/>
        </w:rPr>
      </w:pPr>
    </w:p>
    <w:p w14:paraId="7B30EFF1" w14:textId="58116BEA"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Račun potrdi naročnikov predstavnik, in sicer na osnovi primopredajnega zapisnika o prevzemu predmeta </w:t>
      </w:r>
      <w:r w:rsidR="006574AA" w:rsidRPr="0015104C">
        <w:rPr>
          <w:rFonts w:ascii="Tahoma" w:eastAsia="Frutiger" w:hAnsi="Tahoma" w:cs="Tahoma"/>
          <w:lang w:eastAsia="en-US"/>
        </w:rPr>
        <w:t>tega okvirnega sporazuma</w:t>
      </w:r>
      <w:r w:rsidRPr="0015104C">
        <w:rPr>
          <w:rFonts w:ascii="Tahoma" w:eastAsia="Frutiger" w:hAnsi="Tahoma" w:cs="Tahoma"/>
          <w:lang w:eastAsia="en-US"/>
        </w:rPr>
        <w:t xml:space="preserve"> in izstavljenega računa.</w:t>
      </w:r>
    </w:p>
    <w:p w14:paraId="1F71F387" w14:textId="77777777" w:rsidR="00613948" w:rsidRPr="0015104C" w:rsidRDefault="00613948" w:rsidP="00232070">
      <w:pPr>
        <w:keepNext/>
        <w:keepLines/>
        <w:jc w:val="both"/>
        <w:rPr>
          <w:rFonts w:ascii="Tahoma" w:hAnsi="Tahoma" w:cs="Tahoma"/>
        </w:rPr>
      </w:pPr>
    </w:p>
    <w:p w14:paraId="0A2FEC8E" w14:textId="52DCD085" w:rsidR="006574AA" w:rsidRPr="0015104C" w:rsidRDefault="006574AA" w:rsidP="00232070">
      <w:pPr>
        <w:keepNext/>
        <w:keepLines/>
        <w:tabs>
          <w:tab w:val="left" w:pos="709"/>
          <w:tab w:val="left" w:pos="1702"/>
        </w:tabs>
        <w:jc w:val="both"/>
        <w:rPr>
          <w:rFonts w:ascii="Tahoma" w:hAnsi="Tahoma" w:cs="Tahoma"/>
        </w:rPr>
      </w:pPr>
      <w:r w:rsidRPr="0015104C">
        <w:rPr>
          <w:rFonts w:ascii="Tahoma" w:hAnsi="Tahoma" w:cs="Tahoma"/>
        </w:rPr>
        <w:t xml:space="preserve">V primeru, da izstavljeni račun ni pravilen, ga je naročnik dolžan zavrniti z obrazložitvijo v petih (5) </w:t>
      </w:r>
      <w:r w:rsidR="00C75C21">
        <w:rPr>
          <w:rFonts w:ascii="Tahoma" w:hAnsi="Tahoma" w:cs="Tahoma"/>
        </w:rPr>
        <w:t>delovnih</w:t>
      </w:r>
      <w:r w:rsidR="00C75C21" w:rsidRPr="0015104C">
        <w:rPr>
          <w:rFonts w:ascii="Tahoma" w:hAnsi="Tahoma" w:cs="Tahoma"/>
        </w:rPr>
        <w:t xml:space="preserve"> </w:t>
      </w:r>
      <w:r w:rsidRPr="0015104C">
        <w:rPr>
          <w:rFonts w:ascii="Tahoma" w:hAnsi="Tahoma" w:cs="Tahoma"/>
        </w:rPr>
        <w:t xml:space="preserve">dneh od prejema v vložišče, izvajalec pa je dolžan izstaviti nov, popravljen </w:t>
      </w:r>
      <w:r w:rsidR="00C75C21">
        <w:rPr>
          <w:rFonts w:ascii="Tahoma" w:hAnsi="Tahoma" w:cs="Tahoma"/>
        </w:rPr>
        <w:t xml:space="preserve">oz. pravilen </w:t>
      </w:r>
      <w:r w:rsidRPr="0015104C">
        <w:rPr>
          <w:rFonts w:ascii="Tahoma" w:hAnsi="Tahoma" w:cs="Tahoma"/>
        </w:rPr>
        <w:t xml:space="preserve">račun v roku </w:t>
      </w:r>
      <w:r w:rsidR="00C75C21">
        <w:rPr>
          <w:rFonts w:ascii="Tahoma" w:hAnsi="Tahoma" w:cs="Tahoma"/>
        </w:rPr>
        <w:t>petih</w:t>
      </w:r>
      <w:r w:rsidR="00C75C21" w:rsidRPr="0015104C">
        <w:rPr>
          <w:rFonts w:ascii="Tahoma" w:hAnsi="Tahoma" w:cs="Tahoma"/>
        </w:rPr>
        <w:t xml:space="preserve"> </w:t>
      </w:r>
      <w:r w:rsidRPr="0015104C">
        <w:rPr>
          <w:rFonts w:ascii="Tahoma" w:hAnsi="Tahoma" w:cs="Tahoma"/>
        </w:rPr>
        <w:t xml:space="preserve">(3) </w:t>
      </w:r>
      <w:r w:rsidR="00C75C21">
        <w:rPr>
          <w:rFonts w:ascii="Tahoma" w:hAnsi="Tahoma" w:cs="Tahoma"/>
        </w:rPr>
        <w:t>delovnih</w:t>
      </w:r>
      <w:r w:rsidR="00C75C21" w:rsidRPr="0015104C">
        <w:rPr>
          <w:rFonts w:ascii="Tahoma" w:hAnsi="Tahoma" w:cs="Tahoma"/>
        </w:rPr>
        <w:t xml:space="preserve"> </w:t>
      </w:r>
      <w:r w:rsidRPr="0015104C">
        <w:rPr>
          <w:rFonts w:ascii="Tahoma" w:hAnsi="Tahoma" w:cs="Tahoma"/>
        </w:rPr>
        <w:t>dni od zavrnitve, v katerem bo izkazana pravilna vrednost izvedenih dobav ali storitev</w:t>
      </w:r>
      <w:r w:rsidR="004E31CF">
        <w:rPr>
          <w:rFonts w:ascii="Tahoma" w:hAnsi="Tahoma" w:cs="Tahoma"/>
        </w:rPr>
        <w:t xml:space="preserve"> in drugi pravilni podatki</w:t>
      </w:r>
      <w:r w:rsidRPr="0015104C">
        <w:rPr>
          <w:rFonts w:ascii="Tahoma" w:hAnsi="Tahoma" w:cs="Tahoma"/>
        </w:rPr>
        <w:t>.</w:t>
      </w:r>
    </w:p>
    <w:p w14:paraId="66CB0788" w14:textId="4C01CA3D" w:rsidR="006574AA" w:rsidRPr="0015104C" w:rsidRDefault="006574AA" w:rsidP="00232070">
      <w:pPr>
        <w:keepNext/>
        <w:keepLines/>
        <w:spacing w:after="120"/>
        <w:jc w:val="both"/>
        <w:rPr>
          <w:rFonts w:ascii="Tahoma" w:hAnsi="Tahoma" w:cs="Tahoma"/>
        </w:rPr>
      </w:pPr>
    </w:p>
    <w:p w14:paraId="05B682F7" w14:textId="448CA3D2" w:rsidR="00613948" w:rsidRPr="0015104C" w:rsidRDefault="00613948" w:rsidP="00232070">
      <w:pPr>
        <w:keepNext/>
        <w:keepLines/>
        <w:jc w:val="both"/>
        <w:rPr>
          <w:rFonts w:ascii="Tahoma" w:hAnsi="Tahoma" w:cs="Tahoma"/>
        </w:rPr>
      </w:pPr>
      <w:r w:rsidRPr="0015104C">
        <w:rPr>
          <w:rFonts w:ascii="Tahoma" w:hAnsi="Tahoma" w:cs="Tahoma"/>
          <w:iCs/>
          <w:u w:val="single"/>
        </w:rPr>
        <w:t xml:space="preserve">A. V primeru, da ima izvajalec sedež v Republiki Sloveniji: </w:t>
      </w:r>
      <w:r w:rsidRPr="0015104C">
        <w:rPr>
          <w:rFonts w:ascii="Tahoma" w:hAnsi="Tahoma" w:cs="Tahoma"/>
        </w:rPr>
        <w:t xml:space="preserve">Naročnik se obvezuje, da bo pravilne račune poravnal izvajalcu (oz. podizvajalcu) v roku tridesetih (30) koledarskih dni od dneva prejema pravilnega računa v vložišče (oziroma na zgoraj navedeni distribucijski kanal) naročnika, na transakcijski račun izvajalca, ki je uradno evidentiran pri AJPES in bo naveden na računu.  </w:t>
      </w:r>
    </w:p>
    <w:p w14:paraId="45CAE106" w14:textId="77777777" w:rsidR="00613948" w:rsidRPr="0015104C" w:rsidRDefault="00613948" w:rsidP="00232070">
      <w:pPr>
        <w:keepNext/>
        <w:keepLines/>
        <w:tabs>
          <w:tab w:val="left" w:pos="567"/>
          <w:tab w:val="left" w:pos="1702"/>
        </w:tabs>
        <w:jc w:val="both"/>
        <w:rPr>
          <w:rFonts w:ascii="Tahoma" w:hAnsi="Tahoma" w:cs="Tahoma"/>
          <w:iCs/>
        </w:rPr>
      </w:pPr>
    </w:p>
    <w:p w14:paraId="13276BDD" w14:textId="620D0C11" w:rsidR="00613948" w:rsidRPr="0015104C" w:rsidRDefault="00613948" w:rsidP="00232070">
      <w:pPr>
        <w:keepNext/>
        <w:keepLines/>
        <w:tabs>
          <w:tab w:val="left" w:pos="567"/>
          <w:tab w:val="left" w:pos="1702"/>
        </w:tabs>
        <w:jc w:val="both"/>
        <w:rPr>
          <w:rFonts w:ascii="Tahoma" w:hAnsi="Tahoma" w:cs="Tahoma"/>
          <w:iCs/>
        </w:rPr>
      </w:pPr>
      <w:r w:rsidRPr="0015104C">
        <w:rPr>
          <w:rFonts w:ascii="Tahoma" w:hAnsi="Tahoma" w:cs="Tahoma"/>
          <w:iCs/>
          <w:u w:val="single"/>
        </w:rPr>
        <w:t xml:space="preserve">B. V primeru, da izvajalec nima sedeža v Republiki Sloveniji: </w:t>
      </w:r>
      <w:r w:rsidRPr="0015104C">
        <w:rPr>
          <w:rFonts w:ascii="Tahoma" w:hAnsi="Tahoma" w:cs="Tahoma"/>
        </w:rPr>
        <w:t xml:space="preserve">Naročnik se obvezuje, da bo pravilne račune poravnal izvajalcu (oz. podizvajalcu) v roku tridesetih (30) koledarskih dni od dneva prejema pravilnega računa v vložišče (oziroma na zgoraj navedeni distribucijski kanal) naročnika, </w:t>
      </w:r>
      <w:r w:rsidRPr="0015104C">
        <w:rPr>
          <w:rFonts w:ascii="Tahoma" w:hAnsi="Tahoma" w:cs="Tahoma"/>
          <w:iCs/>
        </w:rPr>
        <w:t>poslovni račun izvajalca (oz. podizvajalca)</w:t>
      </w:r>
      <w:r w:rsidRPr="0015104C">
        <w:rPr>
          <w:rFonts w:ascii="Tahoma" w:hAnsi="Tahoma" w:cs="Tahoma"/>
        </w:rPr>
        <w:t xml:space="preserve">, ki bo naveden na računu. </w:t>
      </w:r>
      <w:r w:rsidRPr="0015104C">
        <w:rPr>
          <w:rFonts w:ascii="Tahoma" w:hAnsi="Tahoma" w:cs="Tahoma"/>
          <w:iCs/>
        </w:rPr>
        <w:t>V primeru spremembe poslovnega računa mora izvajalec (oz. podizvajalec) takoj pisno obvestiti naročnika o spremembi.</w:t>
      </w:r>
    </w:p>
    <w:p w14:paraId="6A61B81A" w14:textId="77777777" w:rsidR="00613948" w:rsidRPr="0015104C" w:rsidRDefault="00613948" w:rsidP="00232070">
      <w:pPr>
        <w:keepNext/>
        <w:keepLines/>
        <w:jc w:val="both"/>
        <w:rPr>
          <w:rFonts w:ascii="Tahoma" w:hAnsi="Tahoma" w:cs="Tahoma"/>
        </w:rPr>
      </w:pPr>
    </w:p>
    <w:p w14:paraId="41E0ADD7" w14:textId="77777777" w:rsidR="00613948" w:rsidRPr="0015104C" w:rsidRDefault="00613948" w:rsidP="00232070">
      <w:pPr>
        <w:keepNext/>
        <w:keepLines/>
        <w:jc w:val="both"/>
        <w:rPr>
          <w:rFonts w:ascii="Tahoma" w:hAnsi="Tahoma" w:cs="Tahoma"/>
        </w:rPr>
      </w:pPr>
      <w:r w:rsidRPr="0015104C">
        <w:rPr>
          <w:rFonts w:ascii="Tahoma" w:hAnsi="Tahoma" w:cs="Tahoma"/>
        </w:rPr>
        <w:t>Davek na dodano vrednost se obračuna v skladu z vsakokratno veljavno zakonodajo v Republiki Sloveniji.</w:t>
      </w:r>
    </w:p>
    <w:p w14:paraId="6379D643" w14:textId="77777777" w:rsidR="00613948" w:rsidRPr="0015104C" w:rsidRDefault="00613948" w:rsidP="00232070">
      <w:pPr>
        <w:keepNext/>
        <w:keepLines/>
        <w:jc w:val="both"/>
        <w:rPr>
          <w:rFonts w:ascii="Tahoma" w:hAnsi="Tahoma" w:cs="Tahoma"/>
        </w:rPr>
      </w:pPr>
    </w:p>
    <w:p w14:paraId="541DBB47"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V primeru zamude plačila je izvajalec upravičen zaračunati naročniku zakonske zamudne obresti.</w:t>
      </w:r>
    </w:p>
    <w:p w14:paraId="13A68510" w14:textId="77777777" w:rsidR="00613948" w:rsidRPr="0015104C" w:rsidRDefault="00613948" w:rsidP="00232070">
      <w:pPr>
        <w:keepNext/>
        <w:keepLines/>
        <w:jc w:val="both"/>
        <w:rPr>
          <w:rFonts w:ascii="Tahoma" w:hAnsi="Tahoma" w:cs="Tahoma"/>
        </w:rPr>
      </w:pPr>
    </w:p>
    <w:p w14:paraId="0AC4D119" w14:textId="4942AB3C" w:rsidR="00A273BB" w:rsidRPr="0015104C" w:rsidRDefault="00A273BB"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31106933" w14:textId="77777777" w:rsidR="00A273BB" w:rsidRPr="0015104C" w:rsidRDefault="00A273BB" w:rsidP="00232070">
      <w:pPr>
        <w:keepNext/>
        <w:keepLines/>
        <w:jc w:val="both"/>
        <w:rPr>
          <w:rFonts w:ascii="Tahoma" w:eastAsia="Frutiger" w:hAnsi="Tahoma" w:cs="Tahoma"/>
          <w:lang w:eastAsia="en-US"/>
        </w:rPr>
      </w:pPr>
    </w:p>
    <w:p w14:paraId="764B6A5C" w14:textId="2A711CB6"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mora za podizvajalca, ki zahteva neposredno plačilo priložiti račun podizvajalca za opravljene </w:t>
      </w:r>
      <w:r w:rsidR="00A273BB" w:rsidRPr="0015104C">
        <w:rPr>
          <w:rFonts w:ascii="Tahoma" w:eastAsia="Frutiger" w:hAnsi="Tahoma" w:cs="Tahoma"/>
          <w:lang w:eastAsia="en-US"/>
        </w:rPr>
        <w:t>storitve</w:t>
      </w:r>
      <w:r w:rsidRPr="0015104C">
        <w:rPr>
          <w:rFonts w:ascii="Tahoma" w:eastAsia="Frutiger" w:hAnsi="Tahoma" w:cs="Tahoma"/>
          <w:lang w:eastAsia="en-US"/>
        </w:rPr>
        <w:t>, ki ga je izvajalec predhodno potrdil, na podlagi katerega naročnik izvede plačilo neposredno na račun podizvajalca.</w:t>
      </w:r>
    </w:p>
    <w:p w14:paraId="463C4A6D" w14:textId="77777777" w:rsidR="00613948" w:rsidRPr="0015104C" w:rsidRDefault="00613948" w:rsidP="00232070">
      <w:pPr>
        <w:keepNext/>
        <w:keepLines/>
        <w:jc w:val="both"/>
        <w:rPr>
          <w:rFonts w:ascii="Tahoma" w:eastAsia="Frutiger" w:hAnsi="Tahoma" w:cs="Tahoma"/>
          <w:lang w:eastAsia="en-US"/>
        </w:rPr>
      </w:pPr>
    </w:p>
    <w:p w14:paraId="12000CF2" w14:textId="66A9F8E0"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Če izvajalec ne predloži potrjene</w:t>
      </w:r>
      <w:r w:rsidR="00C20F91">
        <w:rPr>
          <w:rFonts w:ascii="Tahoma" w:eastAsia="Frutiger" w:hAnsi="Tahoma" w:cs="Tahoma"/>
          <w:lang w:eastAsia="en-US"/>
        </w:rPr>
        <w:t>ga</w:t>
      </w:r>
      <w:r w:rsidRPr="0015104C">
        <w:rPr>
          <w:rFonts w:ascii="Tahoma" w:eastAsia="Frutiger" w:hAnsi="Tahoma" w:cs="Tahoma"/>
          <w:lang w:eastAsia="en-US"/>
        </w:rPr>
        <w:t xml:space="preserve"> računa za podizvajalca, ki je zahteval neposredno plačilo s strani naročnika, naročnik do predložitve vseh dokumentov zadrži plačilo celotnega zneska računa in zaradi tega ne pride v zamudo pri plačilu.</w:t>
      </w:r>
    </w:p>
    <w:p w14:paraId="173A46A0" w14:textId="77777777" w:rsidR="00613948" w:rsidRPr="0015104C" w:rsidRDefault="00613948" w:rsidP="00232070">
      <w:pPr>
        <w:keepNext/>
        <w:keepLines/>
        <w:jc w:val="both"/>
        <w:rPr>
          <w:rFonts w:ascii="Tahoma" w:eastAsia="Frutiger" w:hAnsi="Tahoma" w:cs="Tahoma"/>
          <w:lang w:eastAsia="en-US"/>
        </w:rPr>
      </w:pPr>
    </w:p>
    <w:p w14:paraId="31B420FF"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člen</w:t>
      </w:r>
    </w:p>
    <w:p w14:paraId="6662AB4E" w14:textId="77777777" w:rsidR="00613948" w:rsidRPr="0015104C" w:rsidRDefault="00613948" w:rsidP="00232070">
      <w:pPr>
        <w:keepNext/>
        <w:keepLines/>
        <w:jc w:val="both"/>
        <w:rPr>
          <w:rFonts w:ascii="Tahoma" w:eastAsia="Frutiger" w:hAnsi="Tahoma" w:cs="Tahoma"/>
          <w:lang w:eastAsia="en-US"/>
        </w:rPr>
      </w:pPr>
    </w:p>
    <w:p w14:paraId="36426AB8" w14:textId="77777777" w:rsidR="00A273BB" w:rsidRPr="0015104C" w:rsidRDefault="00A273BB" w:rsidP="00232070">
      <w:pPr>
        <w:keepNext/>
        <w:keepLines/>
        <w:tabs>
          <w:tab w:val="left" w:pos="709"/>
          <w:tab w:val="left" w:pos="1702"/>
        </w:tabs>
        <w:jc w:val="both"/>
        <w:rPr>
          <w:rFonts w:ascii="Tahoma" w:hAnsi="Tahoma" w:cs="Tahoma"/>
        </w:rPr>
      </w:pPr>
      <w:r w:rsidRPr="0015104C">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0DC61DA" w14:textId="77777777" w:rsidR="0042104C" w:rsidRDefault="0042104C" w:rsidP="00232070">
      <w:pPr>
        <w:keepNext/>
        <w:keepLines/>
        <w:jc w:val="both"/>
        <w:rPr>
          <w:rFonts w:ascii="Tahoma" w:eastAsia="Frutiger" w:hAnsi="Tahoma" w:cs="Tahoma"/>
          <w:iCs/>
        </w:rPr>
      </w:pPr>
    </w:p>
    <w:p w14:paraId="748B457B" w14:textId="77777777" w:rsidR="00292693" w:rsidRDefault="00292693" w:rsidP="00232070">
      <w:pPr>
        <w:keepNext/>
        <w:keepLines/>
        <w:jc w:val="both"/>
        <w:rPr>
          <w:rFonts w:ascii="Tahoma" w:eastAsia="Frutiger" w:hAnsi="Tahoma" w:cs="Tahoma"/>
          <w:iCs/>
        </w:rPr>
      </w:pPr>
    </w:p>
    <w:p w14:paraId="6A470687" w14:textId="77777777" w:rsidR="00292693" w:rsidRPr="0015104C" w:rsidRDefault="00292693" w:rsidP="00232070">
      <w:pPr>
        <w:keepNext/>
        <w:keepLines/>
        <w:jc w:val="both"/>
        <w:rPr>
          <w:rFonts w:ascii="Tahoma" w:eastAsia="Frutiger" w:hAnsi="Tahoma" w:cs="Tahoma"/>
          <w:iCs/>
        </w:rPr>
      </w:pPr>
    </w:p>
    <w:p w14:paraId="6032995A"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lastRenderedPageBreak/>
        <w:t>PODIZVAJALCI</w:t>
      </w:r>
    </w:p>
    <w:p w14:paraId="1031E8D7" w14:textId="77777777" w:rsidR="00613948" w:rsidRPr="0015104C" w:rsidRDefault="00613948" w:rsidP="00232070">
      <w:pPr>
        <w:pStyle w:val="Odstavekseznama"/>
        <w:keepNext/>
        <w:keepLines/>
        <w:ind w:left="426"/>
        <w:rPr>
          <w:rFonts w:ascii="Tahoma" w:eastAsia="Frutiger" w:hAnsi="Tahoma" w:cs="Tahoma"/>
          <w:b/>
          <w:lang w:eastAsia="en-US"/>
        </w:rPr>
      </w:pPr>
    </w:p>
    <w:p w14:paraId="65BE3D18" w14:textId="77777777" w:rsidR="00613948" w:rsidRPr="0015104C" w:rsidRDefault="00613948" w:rsidP="00232070">
      <w:pPr>
        <w:keepNext/>
        <w:keepLines/>
        <w:numPr>
          <w:ilvl w:val="0"/>
          <w:numId w:val="55"/>
        </w:numPr>
        <w:jc w:val="center"/>
        <w:rPr>
          <w:rFonts w:ascii="Tahoma" w:eastAsia="Frutiger" w:hAnsi="Tahoma" w:cs="Tahoma"/>
          <w:lang w:eastAsia="en-US"/>
        </w:rPr>
      </w:pPr>
      <w:r w:rsidRPr="0015104C">
        <w:rPr>
          <w:rFonts w:ascii="Tahoma" w:eastAsia="Frutiger" w:hAnsi="Tahoma" w:cs="Tahoma"/>
          <w:lang w:eastAsia="en-US"/>
        </w:rPr>
        <w:t xml:space="preserve"> člen</w:t>
      </w:r>
    </w:p>
    <w:p w14:paraId="39E67848" w14:textId="77777777" w:rsidR="00667483" w:rsidRPr="0015104C" w:rsidRDefault="00667483" w:rsidP="00232070">
      <w:pPr>
        <w:keepNext/>
        <w:keepLines/>
        <w:jc w:val="center"/>
        <w:rPr>
          <w:rFonts w:ascii="Tahoma" w:eastAsia="Calibri" w:hAnsi="Tahoma" w:cs="Tahoma"/>
          <w:b/>
          <w:sz w:val="18"/>
        </w:rPr>
      </w:pPr>
      <w:bookmarkStart w:id="56" w:name="_Hlk233148961"/>
      <w:r w:rsidRPr="0015104C">
        <w:rPr>
          <w:rFonts w:ascii="Tahoma" w:eastAsia="Calibri" w:hAnsi="Tahoma" w:cs="Tahoma"/>
          <w:b/>
          <w:sz w:val="18"/>
        </w:rPr>
        <w:t>/se upošteva v primeru, da izvajalec nastopa s podizvajalcem/</w:t>
      </w:r>
    </w:p>
    <w:p w14:paraId="59A130E8" w14:textId="77777777" w:rsidR="00667483" w:rsidRPr="0015104C" w:rsidRDefault="00667483" w:rsidP="00232070">
      <w:pPr>
        <w:keepNext/>
        <w:keepLines/>
        <w:jc w:val="both"/>
        <w:rPr>
          <w:rFonts w:ascii="Tahoma" w:hAnsi="Tahoma" w:cs="Tahoma"/>
        </w:rPr>
      </w:pPr>
    </w:p>
    <w:p w14:paraId="17DE0A74" w14:textId="77777777" w:rsidR="00667483" w:rsidRPr="0015104C" w:rsidRDefault="00667483" w:rsidP="00232070">
      <w:pPr>
        <w:keepNext/>
        <w:keepLines/>
        <w:jc w:val="both"/>
        <w:rPr>
          <w:rFonts w:ascii="Tahoma" w:hAnsi="Tahoma" w:cs="Tahoma"/>
        </w:rPr>
      </w:pPr>
      <w:r w:rsidRPr="0015104C">
        <w:rPr>
          <w:rFonts w:ascii="Tahoma" w:hAnsi="Tahoma" w:cs="Tahoma"/>
        </w:rPr>
        <w:t>Izvajalec v okviru tega okvirnega sporazuma nastopa skupaj z naslednjim/i podizvajalcem/ci:</w:t>
      </w:r>
    </w:p>
    <w:p w14:paraId="3C43B345" w14:textId="77777777" w:rsidR="00667483" w:rsidRPr="0015104C" w:rsidRDefault="00667483" w:rsidP="00232070">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667483" w:rsidRPr="0015104C" w14:paraId="6AE315EC" w14:textId="77777777" w:rsidTr="001D3263">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414193"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3E7D6045" w14:textId="77777777" w:rsidR="00667483" w:rsidRPr="0015104C" w:rsidRDefault="00667483" w:rsidP="00232070">
            <w:pPr>
              <w:keepNext/>
              <w:keepLines/>
              <w:rPr>
                <w:rFonts w:ascii="Tahoma" w:hAnsi="Tahoma" w:cs="Tahoma"/>
                <w:szCs w:val="18"/>
              </w:rPr>
            </w:pPr>
          </w:p>
        </w:tc>
      </w:tr>
      <w:tr w:rsidR="00667483" w:rsidRPr="0015104C" w14:paraId="7E05AD95" w14:textId="77777777" w:rsidTr="001D3263">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24CCFD4A"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71DD1C7" w14:textId="77777777" w:rsidR="00667483" w:rsidRPr="0015104C" w:rsidRDefault="00667483" w:rsidP="00232070">
            <w:pPr>
              <w:keepNext/>
              <w:keepLines/>
              <w:rPr>
                <w:rFonts w:ascii="Tahoma" w:hAnsi="Tahoma" w:cs="Tahoma"/>
                <w:szCs w:val="18"/>
              </w:rPr>
            </w:pPr>
          </w:p>
        </w:tc>
      </w:tr>
      <w:tr w:rsidR="00667483" w:rsidRPr="0015104C" w14:paraId="7F56307D" w14:textId="77777777" w:rsidTr="001D3263">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AE13BB8"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DBCCECB" w14:textId="77777777" w:rsidR="00667483" w:rsidRPr="0015104C" w:rsidRDefault="00667483" w:rsidP="00232070">
            <w:pPr>
              <w:keepNext/>
              <w:keepLines/>
              <w:rPr>
                <w:rFonts w:ascii="Tahoma" w:hAnsi="Tahoma" w:cs="Tahoma"/>
                <w:szCs w:val="18"/>
              </w:rPr>
            </w:pPr>
          </w:p>
        </w:tc>
      </w:tr>
      <w:tr w:rsidR="00667483" w:rsidRPr="0015104C" w14:paraId="51C611C1" w14:textId="77777777" w:rsidTr="001D3263">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288F173C"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47B1AF6" w14:textId="77777777" w:rsidR="00667483" w:rsidRPr="0015104C" w:rsidRDefault="00667483" w:rsidP="00232070">
            <w:pPr>
              <w:keepNext/>
              <w:keepLines/>
              <w:rPr>
                <w:rFonts w:ascii="Tahoma" w:hAnsi="Tahoma" w:cs="Tahoma"/>
                <w:szCs w:val="18"/>
              </w:rPr>
            </w:pPr>
          </w:p>
        </w:tc>
      </w:tr>
      <w:tr w:rsidR="00667483" w:rsidRPr="0015104C" w14:paraId="299E622C" w14:textId="77777777" w:rsidTr="001D3263">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6A3F068"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A4A90B6" w14:textId="77777777" w:rsidR="00667483" w:rsidRPr="0015104C" w:rsidRDefault="00667483" w:rsidP="00232070">
            <w:pPr>
              <w:keepNext/>
              <w:keepLines/>
              <w:rPr>
                <w:rFonts w:ascii="Tahoma" w:hAnsi="Tahoma" w:cs="Tahoma"/>
                <w:szCs w:val="18"/>
              </w:rPr>
            </w:pPr>
          </w:p>
        </w:tc>
      </w:tr>
      <w:tr w:rsidR="00667483" w:rsidRPr="0015104C" w14:paraId="51D22E13" w14:textId="77777777" w:rsidTr="001D3263">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C28F379" w14:textId="77777777" w:rsidR="00667483" w:rsidRPr="0015104C" w:rsidRDefault="00667483" w:rsidP="00232070">
            <w:pPr>
              <w:keepNext/>
              <w:keepLines/>
              <w:rPr>
                <w:rFonts w:ascii="Tahoma" w:hAnsi="Tahoma" w:cs="Tahoma"/>
                <w:szCs w:val="18"/>
              </w:rPr>
            </w:pPr>
            <w:r w:rsidRPr="0015104C">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0A11395C" w14:textId="77777777" w:rsidR="00667483" w:rsidRPr="0015104C" w:rsidRDefault="00667483" w:rsidP="00232070">
            <w:pPr>
              <w:keepNext/>
              <w:keepLines/>
              <w:jc w:val="center"/>
              <w:rPr>
                <w:rFonts w:ascii="Tahoma" w:hAnsi="Tahoma" w:cs="Tahoma"/>
                <w:szCs w:val="18"/>
              </w:rPr>
            </w:pPr>
            <w:r w:rsidRPr="0015104C">
              <w:rPr>
                <w:rFonts w:ascii="Tahoma" w:hAnsi="Tahoma" w:cs="Tahoma"/>
                <w:szCs w:val="18"/>
              </w:rPr>
              <w:t>DA / NE</w:t>
            </w:r>
          </w:p>
        </w:tc>
      </w:tr>
      <w:tr w:rsidR="00667483" w:rsidRPr="0015104C" w14:paraId="66A1EAC0" w14:textId="77777777" w:rsidTr="001D3263">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73E7CD3"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 xml:space="preserve">Del javnega naročila, ki se oddaja v </w:t>
            </w:r>
            <w:proofErr w:type="spellStart"/>
            <w:r w:rsidRPr="0015104C">
              <w:rPr>
                <w:rFonts w:ascii="Tahoma" w:hAnsi="Tahoma" w:cs="Tahoma"/>
                <w:szCs w:val="18"/>
              </w:rPr>
              <w:t>podizvajanje</w:t>
            </w:r>
            <w:proofErr w:type="spellEnd"/>
            <w:r w:rsidRPr="0015104C">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347700A" w14:textId="77777777" w:rsidR="00667483" w:rsidRPr="0015104C" w:rsidRDefault="00667483" w:rsidP="00232070">
            <w:pPr>
              <w:keepNext/>
              <w:keepLines/>
              <w:rPr>
                <w:szCs w:val="18"/>
              </w:rPr>
            </w:pPr>
          </w:p>
        </w:tc>
      </w:tr>
      <w:tr w:rsidR="00667483" w:rsidRPr="0015104C" w14:paraId="24B2F847" w14:textId="77777777" w:rsidTr="001D3263">
        <w:trPr>
          <w:trHeight w:val="305"/>
          <w:jc w:val="center"/>
        </w:trPr>
        <w:tc>
          <w:tcPr>
            <w:tcW w:w="3544" w:type="dxa"/>
            <w:vMerge/>
            <w:tcBorders>
              <w:left w:val="single" w:sz="4" w:space="0" w:color="auto"/>
              <w:bottom w:val="single" w:sz="4" w:space="0" w:color="auto"/>
              <w:right w:val="single" w:sz="4" w:space="0" w:color="auto"/>
            </w:tcBorders>
            <w:vAlign w:val="center"/>
          </w:tcPr>
          <w:p w14:paraId="6CB7ADA7" w14:textId="77777777" w:rsidR="00667483" w:rsidRPr="0015104C" w:rsidRDefault="00667483" w:rsidP="00232070">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5D8DD1B5" w14:textId="77777777" w:rsidR="00667483" w:rsidRPr="0015104C" w:rsidRDefault="00667483" w:rsidP="00232070">
            <w:pPr>
              <w:keepNext/>
              <w:keepLines/>
              <w:rPr>
                <w:szCs w:val="18"/>
              </w:rPr>
            </w:pPr>
          </w:p>
        </w:tc>
      </w:tr>
      <w:tr w:rsidR="00667483" w:rsidRPr="0015104C" w14:paraId="0B746C6D" w14:textId="77777777" w:rsidTr="001D3263">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00EB8860"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 xml:space="preserve">Količina/Delež (%) v </w:t>
            </w:r>
            <w:proofErr w:type="spellStart"/>
            <w:r w:rsidRPr="0015104C">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6DB7069" w14:textId="77777777" w:rsidR="00667483" w:rsidRPr="0015104C" w:rsidRDefault="00667483" w:rsidP="00232070">
            <w:pPr>
              <w:keepNext/>
              <w:keepLines/>
              <w:rPr>
                <w:szCs w:val="18"/>
              </w:rPr>
            </w:pPr>
          </w:p>
        </w:tc>
      </w:tr>
      <w:tr w:rsidR="00667483" w:rsidRPr="0015104C" w14:paraId="68D57ACF" w14:textId="77777777" w:rsidTr="001D3263">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704F58"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4BA089DB" w14:textId="77777777" w:rsidR="00667483" w:rsidRPr="0015104C" w:rsidRDefault="00667483" w:rsidP="00232070">
            <w:pPr>
              <w:keepNext/>
              <w:keepLines/>
              <w:rPr>
                <w:szCs w:val="18"/>
              </w:rPr>
            </w:pPr>
          </w:p>
        </w:tc>
      </w:tr>
      <w:tr w:rsidR="00667483" w:rsidRPr="0015104C" w14:paraId="58A9A9C7" w14:textId="77777777" w:rsidTr="001D3263">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0D558C0"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3BA99C2" w14:textId="77777777" w:rsidR="00667483" w:rsidRPr="0015104C" w:rsidRDefault="00667483" w:rsidP="00232070">
            <w:pPr>
              <w:keepNext/>
              <w:keepLines/>
              <w:rPr>
                <w:szCs w:val="18"/>
              </w:rPr>
            </w:pPr>
          </w:p>
        </w:tc>
      </w:tr>
      <w:tr w:rsidR="00667483" w:rsidRPr="0015104C" w14:paraId="4386A1B7" w14:textId="77777777" w:rsidTr="001D3263">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FE30C55" w14:textId="77777777" w:rsidR="00667483" w:rsidRPr="0015104C" w:rsidRDefault="00667483" w:rsidP="00232070">
            <w:pPr>
              <w:keepNext/>
              <w:keepLines/>
              <w:jc w:val="both"/>
              <w:rPr>
                <w:rFonts w:ascii="Tahoma" w:hAnsi="Tahoma" w:cs="Tahoma"/>
                <w:szCs w:val="18"/>
              </w:rPr>
            </w:pPr>
            <w:r w:rsidRPr="0015104C">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445D1F4D" w14:textId="77777777" w:rsidR="00667483" w:rsidRPr="0015104C" w:rsidRDefault="00667483" w:rsidP="00232070">
            <w:pPr>
              <w:keepNext/>
              <w:keepLines/>
              <w:rPr>
                <w:szCs w:val="18"/>
              </w:rPr>
            </w:pPr>
          </w:p>
        </w:tc>
      </w:tr>
    </w:tbl>
    <w:p w14:paraId="1EF6D408" w14:textId="77777777" w:rsidR="00667483" w:rsidRPr="0015104C" w:rsidRDefault="00667483" w:rsidP="00232070">
      <w:pPr>
        <w:keepNext/>
        <w:keepLines/>
        <w:jc w:val="both"/>
        <w:rPr>
          <w:rFonts w:ascii="Tahoma" w:hAnsi="Tahoma" w:cs="Tahoma"/>
        </w:rPr>
      </w:pPr>
    </w:p>
    <w:p w14:paraId="7E30F59E" w14:textId="3E41BC5E" w:rsidR="00667483" w:rsidRPr="0015104C" w:rsidRDefault="00667483" w:rsidP="00232070">
      <w:pPr>
        <w:keepNext/>
        <w:keepLines/>
        <w:jc w:val="both"/>
        <w:rPr>
          <w:rFonts w:ascii="Tahoma" w:hAnsi="Tahoma" w:cs="Tahoma"/>
        </w:rPr>
      </w:pPr>
      <w:r w:rsidRPr="0015104C">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w:t>
      </w:r>
      <w:r w:rsidR="001E668A">
        <w:rPr>
          <w:rFonts w:ascii="Tahoma" w:hAnsi="Tahoma" w:cs="Tahoma"/>
        </w:rPr>
        <w:t>om</w:t>
      </w:r>
      <w:r w:rsidRPr="0015104C">
        <w:rPr>
          <w:rFonts w:ascii="Tahoma" w:hAnsi="Tahoma" w:cs="Tahoma"/>
        </w:rPr>
        <w:t xml:space="preserve"> ZJN-3, bo naročnik Državni revizijski komisiji podal predlog za uvedbo postopka o prekršku iz 2. točke prvega odstavka 112. člena ZJN-3.</w:t>
      </w:r>
    </w:p>
    <w:p w14:paraId="374BAFE0" w14:textId="77777777" w:rsidR="00667483" w:rsidRPr="0015104C" w:rsidRDefault="00667483" w:rsidP="00232070">
      <w:pPr>
        <w:keepNext/>
        <w:keepLines/>
        <w:tabs>
          <w:tab w:val="left" w:pos="5280"/>
        </w:tabs>
        <w:jc w:val="both"/>
        <w:rPr>
          <w:rFonts w:ascii="Tahoma" w:hAnsi="Tahoma" w:cs="Tahoma"/>
        </w:rPr>
      </w:pPr>
      <w:r w:rsidRPr="0015104C">
        <w:rPr>
          <w:rFonts w:ascii="Tahoma" w:hAnsi="Tahoma" w:cs="Tahoma"/>
        </w:rPr>
        <w:tab/>
      </w:r>
    </w:p>
    <w:p w14:paraId="6DA6F96B" w14:textId="11FC589F" w:rsidR="00667483" w:rsidRPr="0015104C" w:rsidRDefault="00667483" w:rsidP="00232070">
      <w:pPr>
        <w:keepNext/>
        <w:keepLines/>
        <w:jc w:val="both"/>
        <w:rPr>
          <w:rFonts w:ascii="Tahoma" w:hAnsi="Tahoma" w:cs="Tahoma"/>
        </w:rPr>
      </w:pPr>
      <w:r w:rsidRPr="0015104C">
        <w:rPr>
          <w:rFonts w:ascii="Tahoma" w:hAnsi="Tahoma" w:cs="Tahoma"/>
        </w:rPr>
        <w:t>Podizvajalec mora izpolnjevati vse pogoje in zahteve naročnika v zvezi s podizvajalci, ki so navedeni v razpisni dokumentaciji</w:t>
      </w:r>
      <w:r w:rsidR="00251913">
        <w:rPr>
          <w:rFonts w:ascii="Tahoma" w:hAnsi="Tahoma" w:cs="Tahoma"/>
        </w:rPr>
        <w:t>,</w:t>
      </w:r>
      <w:r w:rsidRPr="0015104C">
        <w:rPr>
          <w:rFonts w:ascii="Tahoma" w:hAnsi="Tahoma" w:cs="Tahoma"/>
        </w:rPr>
        <w:t xml:space="preserve"> ter izpolniti vse priloge razpisne dokumentacije, ki se nanašajo na izpolnjevanje pogojev podizvajalcev.</w:t>
      </w:r>
    </w:p>
    <w:p w14:paraId="39BB5DEE" w14:textId="77777777" w:rsidR="00667483" w:rsidRPr="0015104C" w:rsidRDefault="00667483" w:rsidP="00232070">
      <w:pPr>
        <w:keepNext/>
        <w:keepLines/>
        <w:jc w:val="both"/>
        <w:rPr>
          <w:rFonts w:ascii="Tahoma" w:hAnsi="Tahoma" w:cs="Tahoma"/>
        </w:rPr>
      </w:pPr>
    </w:p>
    <w:p w14:paraId="640F4834" w14:textId="77777777" w:rsidR="00667483" w:rsidRPr="0015104C" w:rsidRDefault="00667483" w:rsidP="00232070">
      <w:pPr>
        <w:keepNext/>
        <w:keepLines/>
        <w:jc w:val="both"/>
        <w:rPr>
          <w:rFonts w:ascii="Tahoma" w:hAnsi="Tahoma" w:cs="Tahoma"/>
        </w:rPr>
      </w:pPr>
      <w:r w:rsidRPr="0015104C">
        <w:rPr>
          <w:rFonts w:ascii="Tahoma" w:hAnsi="Tahoma" w:cs="Tahoma"/>
        </w:rPr>
        <w:t xml:space="preserve">Izvajalec v razmerju do naročnika v celoti odgovarja za dobro izvedbo obveznosti iz okvirnega sporazuma, ne glede na število podizvajalcev. </w:t>
      </w:r>
    </w:p>
    <w:p w14:paraId="3951DD70" w14:textId="77777777" w:rsidR="00667483" w:rsidRPr="0015104C" w:rsidRDefault="00667483" w:rsidP="00232070">
      <w:pPr>
        <w:keepNext/>
        <w:keepLines/>
        <w:jc w:val="both"/>
        <w:rPr>
          <w:rFonts w:ascii="Tahoma" w:hAnsi="Tahoma" w:cs="Tahoma"/>
        </w:rPr>
      </w:pPr>
    </w:p>
    <w:p w14:paraId="14A8F6C5" w14:textId="77777777" w:rsidR="00667483" w:rsidRPr="0015104C" w:rsidRDefault="00667483" w:rsidP="00232070">
      <w:pPr>
        <w:keepNext/>
        <w:keepLines/>
        <w:jc w:val="both"/>
        <w:rPr>
          <w:rFonts w:ascii="Tahoma" w:hAnsi="Tahoma" w:cs="Tahoma"/>
        </w:rPr>
      </w:pPr>
      <w:r w:rsidRPr="0015104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V primeru vključitve novih podizvajalcev, mora izvajalec skupaj z obvestilom posredovati izpolnjene, podpisane in žigosane zahtevane obrazce iz razpisne dokumentacije, ki se nanašajo na podizvajalce, ob upoštevanju drugega odstavka 94. člena ZJN-3.</w:t>
      </w:r>
    </w:p>
    <w:p w14:paraId="310F9851" w14:textId="77777777" w:rsidR="00667483" w:rsidRPr="0015104C" w:rsidRDefault="00667483" w:rsidP="00232070">
      <w:pPr>
        <w:keepNext/>
        <w:keepLines/>
        <w:jc w:val="both"/>
        <w:rPr>
          <w:rFonts w:ascii="Tahoma" w:hAnsi="Tahoma" w:cs="Tahoma"/>
        </w:rPr>
      </w:pPr>
    </w:p>
    <w:p w14:paraId="3E533078" w14:textId="77777777" w:rsidR="00667483" w:rsidRPr="0015104C" w:rsidRDefault="00667483" w:rsidP="00232070">
      <w:pPr>
        <w:keepNext/>
        <w:keepLines/>
        <w:tabs>
          <w:tab w:val="left" w:pos="567"/>
          <w:tab w:val="left" w:pos="1702"/>
        </w:tabs>
        <w:jc w:val="both"/>
        <w:rPr>
          <w:rFonts w:ascii="Tahoma" w:hAnsi="Tahoma" w:cs="Tahoma"/>
        </w:rPr>
      </w:pPr>
      <w:r w:rsidRPr="0015104C">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701D09D" w14:textId="77777777" w:rsidR="0042104C" w:rsidRDefault="0042104C" w:rsidP="00232070">
      <w:pPr>
        <w:keepNext/>
        <w:keepLines/>
        <w:jc w:val="both"/>
        <w:rPr>
          <w:rFonts w:ascii="Tahoma" w:hAnsi="Tahoma" w:cs="Tahoma"/>
          <w:b/>
          <w:i/>
        </w:rPr>
      </w:pPr>
    </w:p>
    <w:p w14:paraId="3E591BDD" w14:textId="77777777" w:rsidR="00292693" w:rsidRDefault="00292693" w:rsidP="00232070">
      <w:pPr>
        <w:keepNext/>
        <w:keepLines/>
        <w:jc w:val="both"/>
        <w:rPr>
          <w:rFonts w:ascii="Tahoma" w:hAnsi="Tahoma" w:cs="Tahoma"/>
          <w:b/>
          <w:i/>
        </w:rPr>
      </w:pPr>
    </w:p>
    <w:p w14:paraId="2EA251FF" w14:textId="77777777" w:rsidR="00292693" w:rsidRDefault="00292693" w:rsidP="00232070">
      <w:pPr>
        <w:keepNext/>
        <w:keepLines/>
        <w:jc w:val="both"/>
        <w:rPr>
          <w:rFonts w:ascii="Tahoma" w:hAnsi="Tahoma" w:cs="Tahoma"/>
          <w:b/>
          <w:i/>
        </w:rPr>
      </w:pPr>
    </w:p>
    <w:p w14:paraId="738F7FE3" w14:textId="77777777" w:rsidR="00292693" w:rsidRDefault="00292693" w:rsidP="00232070">
      <w:pPr>
        <w:keepNext/>
        <w:keepLines/>
        <w:jc w:val="both"/>
        <w:rPr>
          <w:rFonts w:ascii="Tahoma" w:hAnsi="Tahoma" w:cs="Tahoma"/>
          <w:b/>
          <w:i/>
        </w:rPr>
      </w:pPr>
    </w:p>
    <w:p w14:paraId="5FDC83EC" w14:textId="77777777" w:rsidR="00292693" w:rsidRDefault="00292693" w:rsidP="00232070">
      <w:pPr>
        <w:keepNext/>
        <w:keepLines/>
        <w:jc w:val="both"/>
        <w:rPr>
          <w:rFonts w:ascii="Tahoma" w:hAnsi="Tahoma" w:cs="Tahoma"/>
          <w:b/>
          <w:i/>
        </w:rPr>
      </w:pPr>
    </w:p>
    <w:p w14:paraId="752E6698" w14:textId="77777777" w:rsidR="00292693" w:rsidRDefault="00292693" w:rsidP="00232070">
      <w:pPr>
        <w:keepNext/>
        <w:keepLines/>
        <w:jc w:val="both"/>
        <w:rPr>
          <w:rFonts w:ascii="Tahoma" w:hAnsi="Tahoma" w:cs="Tahoma"/>
          <w:b/>
          <w:i/>
        </w:rPr>
      </w:pPr>
    </w:p>
    <w:p w14:paraId="1FBC2C17" w14:textId="77777777" w:rsidR="00292693" w:rsidRPr="0015104C" w:rsidRDefault="00292693" w:rsidP="00232070">
      <w:pPr>
        <w:keepNext/>
        <w:keepLines/>
        <w:jc w:val="both"/>
        <w:rPr>
          <w:rFonts w:ascii="Tahoma" w:hAnsi="Tahoma" w:cs="Tahoma"/>
          <w:b/>
          <w:i/>
        </w:rPr>
      </w:pPr>
    </w:p>
    <w:p w14:paraId="339E1A43" w14:textId="77777777" w:rsidR="00667483" w:rsidRPr="0015104C" w:rsidRDefault="00667483" w:rsidP="00232070">
      <w:pPr>
        <w:keepNext/>
        <w:keepLines/>
        <w:jc w:val="center"/>
        <w:rPr>
          <w:rFonts w:ascii="Tahoma" w:hAnsi="Tahoma" w:cs="Tahoma"/>
          <w:i/>
        </w:rPr>
      </w:pPr>
      <w:r w:rsidRPr="0015104C">
        <w:rPr>
          <w:rFonts w:ascii="Tahoma" w:hAnsi="Tahoma" w:cs="Tahoma"/>
          <w:b/>
          <w:i/>
        </w:rPr>
        <w:lastRenderedPageBreak/>
        <w:t>/se upošteva v primeru, da izvajalec nastopa s podizvajalcem, ki zahteva neposredno plačilo/</w:t>
      </w:r>
    </w:p>
    <w:p w14:paraId="536258F3" w14:textId="77777777" w:rsidR="00667483" w:rsidRPr="0015104C" w:rsidRDefault="00667483" w:rsidP="00232070">
      <w:pPr>
        <w:keepNext/>
        <w:keepLines/>
        <w:jc w:val="both"/>
        <w:rPr>
          <w:rFonts w:ascii="Tahoma" w:eastAsia="Calibri" w:hAnsi="Tahoma" w:cs="Tahoma"/>
        </w:rPr>
      </w:pPr>
    </w:p>
    <w:p w14:paraId="7EFB4F98" w14:textId="77777777" w:rsidR="00667483" w:rsidRPr="0015104C" w:rsidRDefault="00667483" w:rsidP="00232070">
      <w:pPr>
        <w:keepNext/>
        <w:keepLines/>
        <w:jc w:val="both"/>
        <w:rPr>
          <w:rFonts w:ascii="Tahoma" w:hAnsi="Tahoma" w:cs="Tahoma"/>
        </w:rPr>
      </w:pPr>
      <w:r w:rsidRPr="0015104C">
        <w:rPr>
          <w:rFonts w:ascii="Tahoma" w:eastAsia="Calibri" w:hAnsi="Tahoma" w:cs="Tahoma"/>
        </w:rPr>
        <w:t xml:space="preserve">Izvajalec s podpisom </w:t>
      </w:r>
      <w:r w:rsidRPr="0015104C">
        <w:rPr>
          <w:rFonts w:ascii="Tahoma" w:hAnsi="Tahoma" w:cs="Tahoma"/>
        </w:rPr>
        <w:t xml:space="preserve">tega okvirnega sporazuma </w:t>
      </w:r>
      <w:r w:rsidRPr="0015104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15104C">
        <w:rPr>
          <w:rFonts w:ascii="Tahoma" w:hAnsi="Tahoma" w:cs="Tahoma"/>
        </w:rPr>
        <w:t>na podlagi katere naročnik namesto izvajalca poravna podizvajalčevo terjatev do izvajalca.</w:t>
      </w:r>
    </w:p>
    <w:p w14:paraId="0A297AF3" w14:textId="77777777" w:rsidR="00667483" w:rsidRPr="0015104C" w:rsidRDefault="00667483" w:rsidP="00232070">
      <w:pPr>
        <w:keepNext/>
        <w:keepLines/>
        <w:jc w:val="both"/>
        <w:rPr>
          <w:rFonts w:ascii="Tahoma" w:hAnsi="Tahoma" w:cs="Tahoma"/>
        </w:rPr>
      </w:pPr>
    </w:p>
    <w:p w14:paraId="745E7226" w14:textId="77777777" w:rsidR="00667483" w:rsidRPr="0015104C" w:rsidRDefault="00667483" w:rsidP="00232070">
      <w:pPr>
        <w:keepNext/>
        <w:keepLines/>
        <w:spacing w:after="120"/>
        <w:jc w:val="both"/>
        <w:rPr>
          <w:rFonts w:ascii="Tahoma" w:hAnsi="Tahoma" w:cs="Tahoma"/>
        </w:rPr>
      </w:pPr>
      <w:r w:rsidRPr="0015104C">
        <w:rPr>
          <w:rFonts w:ascii="Tahoma" w:hAnsi="Tahoma" w:cs="Tahoma"/>
        </w:rPr>
        <w:t>Izvajalec mora za podizvajalca, ki zahteva neposredno plačilo, ob vsakem računu priložiti:</w:t>
      </w:r>
    </w:p>
    <w:p w14:paraId="664E0CA5" w14:textId="77777777" w:rsidR="00667483" w:rsidRPr="0015104C" w:rsidRDefault="00667483" w:rsidP="00232070">
      <w:pPr>
        <w:keepNext/>
        <w:keepLines/>
        <w:numPr>
          <w:ilvl w:val="0"/>
          <w:numId w:val="22"/>
        </w:numPr>
        <w:ind w:left="720"/>
        <w:jc w:val="both"/>
        <w:rPr>
          <w:rFonts w:ascii="Tahoma" w:hAnsi="Tahoma" w:cs="Tahoma"/>
        </w:rPr>
      </w:pPr>
      <w:r w:rsidRPr="0015104C">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B48050F" w14:textId="77777777" w:rsidR="00667483" w:rsidRPr="0015104C" w:rsidRDefault="00667483" w:rsidP="00232070">
      <w:pPr>
        <w:keepNext/>
        <w:keepLines/>
        <w:numPr>
          <w:ilvl w:val="0"/>
          <w:numId w:val="22"/>
        </w:numPr>
        <w:ind w:left="720"/>
        <w:jc w:val="both"/>
        <w:rPr>
          <w:rFonts w:ascii="Tahoma" w:hAnsi="Tahoma" w:cs="Tahoma"/>
        </w:rPr>
      </w:pPr>
      <w:r w:rsidRPr="0015104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4F6F899" w14:textId="77777777" w:rsidR="00667483" w:rsidRPr="0015104C" w:rsidRDefault="00667483" w:rsidP="00232070">
      <w:pPr>
        <w:keepNext/>
        <w:keepLines/>
        <w:jc w:val="both"/>
        <w:rPr>
          <w:rFonts w:ascii="Tahoma" w:hAnsi="Tahoma" w:cs="Tahoma"/>
        </w:rPr>
      </w:pPr>
    </w:p>
    <w:p w14:paraId="41ABF1DB" w14:textId="77777777" w:rsidR="00667483" w:rsidRPr="0015104C" w:rsidRDefault="00667483" w:rsidP="00232070">
      <w:pPr>
        <w:keepNext/>
        <w:keepLines/>
        <w:jc w:val="both"/>
        <w:rPr>
          <w:rFonts w:ascii="Tahoma" w:hAnsi="Tahoma" w:cs="Tahoma"/>
        </w:rPr>
      </w:pPr>
      <w:r w:rsidRPr="0015104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C6A242A" w14:textId="77777777" w:rsidR="00667483" w:rsidRPr="0015104C" w:rsidRDefault="00667483" w:rsidP="00232070">
      <w:pPr>
        <w:keepNext/>
        <w:keepLines/>
        <w:jc w:val="both"/>
        <w:rPr>
          <w:rFonts w:ascii="Tahoma" w:hAnsi="Tahoma" w:cs="Tahoma"/>
        </w:rPr>
      </w:pPr>
    </w:p>
    <w:p w14:paraId="0EFA55A6" w14:textId="77777777" w:rsidR="00667483" w:rsidRPr="0015104C" w:rsidRDefault="00667483" w:rsidP="00232070">
      <w:pPr>
        <w:keepNext/>
        <w:keepLines/>
        <w:jc w:val="both"/>
        <w:rPr>
          <w:rFonts w:ascii="Tahoma" w:hAnsi="Tahoma" w:cs="Tahoma"/>
        </w:rPr>
      </w:pPr>
      <w:r w:rsidRPr="0015104C">
        <w:rPr>
          <w:rFonts w:ascii="Tahoma" w:hAnsi="Tahoma" w:cs="Tahoma"/>
        </w:rPr>
        <w:t xml:space="preserve">Naročnik bo potrjene račune podizvajalcev poravnal neposredno podizvajalcem na način in v roku, kot je dogovorjeno za plačilo izvajalcu. </w:t>
      </w:r>
    </w:p>
    <w:p w14:paraId="34B4747B" w14:textId="77777777" w:rsidR="00667483" w:rsidRPr="0015104C" w:rsidRDefault="00667483" w:rsidP="00232070">
      <w:pPr>
        <w:keepNext/>
        <w:keepLines/>
        <w:jc w:val="both"/>
        <w:rPr>
          <w:rFonts w:ascii="Tahoma" w:hAnsi="Tahoma" w:cs="Tahoma"/>
        </w:rPr>
      </w:pPr>
    </w:p>
    <w:p w14:paraId="09E56ED9" w14:textId="77777777" w:rsidR="00667483" w:rsidRPr="0015104C" w:rsidRDefault="00667483" w:rsidP="00232070">
      <w:pPr>
        <w:keepNext/>
        <w:keepLines/>
        <w:jc w:val="both"/>
        <w:rPr>
          <w:rFonts w:ascii="Tahoma" w:hAnsi="Tahoma" w:cs="Tahoma"/>
        </w:rPr>
      </w:pPr>
      <w:r w:rsidRPr="0015104C">
        <w:rPr>
          <w:rFonts w:ascii="Tahoma" w:hAnsi="Tahoma" w:cs="Tahoma"/>
        </w:rPr>
        <w:t>S plačilom posameznega zneska podizvajalcu obveznost naročnika za plačilo izvajalcu ugasne do višine tako plačanega zneska podizvajalcu.</w:t>
      </w:r>
    </w:p>
    <w:p w14:paraId="41DA3E58" w14:textId="77777777" w:rsidR="00667483" w:rsidRPr="0015104C" w:rsidRDefault="00667483" w:rsidP="00232070">
      <w:pPr>
        <w:keepNext/>
        <w:keepLines/>
        <w:jc w:val="both"/>
        <w:rPr>
          <w:rFonts w:ascii="Tahoma" w:hAnsi="Tahoma" w:cs="Tahoma"/>
        </w:rPr>
      </w:pPr>
    </w:p>
    <w:p w14:paraId="6C9682B1" w14:textId="77777777" w:rsidR="00667483" w:rsidRPr="0015104C" w:rsidRDefault="00667483" w:rsidP="00232070">
      <w:pPr>
        <w:keepNext/>
        <w:keepLines/>
        <w:jc w:val="center"/>
        <w:rPr>
          <w:rFonts w:ascii="Tahoma" w:hAnsi="Tahoma" w:cs="Tahoma"/>
          <w:b/>
          <w:i/>
        </w:rPr>
      </w:pPr>
      <w:r w:rsidRPr="0015104C">
        <w:rPr>
          <w:rFonts w:ascii="Tahoma" w:hAnsi="Tahoma" w:cs="Tahoma"/>
          <w:b/>
          <w:i/>
        </w:rPr>
        <w:t>/se upošteva v primeru, da podizvajalec neposrednega plačila ne bo zahteval/</w:t>
      </w:r>
    </w:p>
    <w:p w14:paraId="6520C080" w14:textId="77777777" w:rsidR="00667483" w:rsidRPr="0015104C" w:rsidRDefault="00667483" w:rsidP="00232070">
      <w:pPr>
        <w:keepNext/>
        <w:keepLines/>
        <w:jc w:val="both"/>
        <w:rPr>
          <w:rFonts w:ascii="Tahoma" w:hAnsi="Tahoma" w:cs="Tahoma"/>
        </w:rPr>
      </w:pPr>
    </w:p>
    <w:p w14:paraId="3485E69C" w14:textId="77777777" w:rsidR="00667483" w:rsidRPr="0015104C" w:rsidRDefault="00667483" w:rsidP="00232070">
      <w:pPr>
        <w:keepNext/>
        <w:keepLines/>
        <w:jc w:val="both"/>
        <w:rPr>
          <w:rFonts w:ascii="Tahoma" w:hAnsi="Tahoma" w:cs="Tahoma"/>
        </w:rPr>
      </w:pPr>
      <w:r w:rsidRPr="0015104C">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0FECCF08" w14:textId="77777777" w:rsidR="00667483" w:rsidRPr="0015104C" w:rsidRDefault="00667483" w:rsidP="00232070">
      <w:pPr>
        <w:keepNext/>
        <w:keepLines/>
        <w:jc w:val="both"/>
      </w:pPr>
    </w:p>
    <w:p w14:paraId="0ACF3004" w14:textId="77777777" w:rsidR="00667483" w:rsidRPr="0015104C" w:rsidRDefault="00667483" w:rsidP="00232070">
      <w:pPr>
        <w:keepNext/>
        <w:keepLines/>
        <w:jc w:val="center"/>
        <w:rPr>
          <w:rFonts w:ascii="Tahoma" w:hAnsi="Tahoma" w:cs="Tahoma"/>
          <w:b/>
        </w:rPr>
      </w:pPr>
      <w:r w:rsidRPr="0015104C">
        <w:rPr>
          <w:rFonts w:ascii="Tahoma" w:hAnsi="Tahoma" w:cs="Tahoma"/>
          <w:b/>
        </w:rPr>
        <w:t>ALI</w:t>
      </w:r>
    </w:p>
    <w:p w14:paraId="4971AF37" w14:textId="77777777" w:rsidR="00667483" w:rsidRPr="0015104C" w:rsidRDefault="00667483" w:rsidP="00232070">
      <w:pPr>
        <w:keepNext/>
        <w:keepLines/>
        <w:jc w:val="center"/>
        <w:rPr>
          <w:rFonts w:ascii="Tahoma" w:hAnsi="Tahoma" w:cs="Tahoma"/>
          <w:b/>
          <w:i/>
        </w:rPr>
      </w:pPr>
      <w:r w:rsidRPr="0015104C">
        <w:rPr>
          <w:rFonts w:ascii="Tahoma" w:hAnsi="Tahoma" w:cs="Tahoma"/>
          <w:b/>
          <w:i/>
        </w:rPr>
        <w:t>/se upošteva v primeru, da izvajalec ne nastopa s podizvajalcem/</w:t>
      </w:r>
    </w:p>
    <w:p w14:paraId="295BBFCD" w14:textId="77777777" w:rsidR="00667483" w:rsidRPr="0015104C" w:rsidRDefault="00667483" w:rsidP="00232070">
      <w:pPr>
        <w:keepNext/>
        <w:keepLines/>
        <w:jc w:val="both"/>
        <w:rPr>
          <w:rFonts w:ascii="Tahoma" w:hAnsi="Tahoma" w:cs="Tahoma"/>
          <w:b/>
        </w:rPr>
      </w:pPr>
    </w:p>
    <w:p w14:paraId="3FD9E7C0" w14:textId="77777777" w:rsidR="00667483" w:rsidRPr="0015104C" w:rsidRDefault="00667483" w:rsidP="00232070">
      <w:pPr>
        <w:keepNext/>
        <w:keepLines/>
        <w:jc w:val="both"/>
        <w:rPr>
          <w:rFonts w:ascii="Tahoma" w:hAnsi="Tahoma" w:cs="Tahoma"/>
        </w:rPr>
      </w:pPr>
      <w:r w:rsidRPr="0015104C">
        <w:rPr>
          <w:rFonts w:ascii="Tahoma" w:hAnsi="Tahoma" w:cs="Tahoma"/>
        </w:rPr>
        <w:t xml:space="preserve">Izvajalec ob predložitvi ponudbe in ob sklenitvi tega okvirnega sporazuma nima prijavljenih podizvajalcev za izvedbo okvirnega sporazuma. </w:t>
      </w:r>
    </w:p>
    <w:p w14:paraId="259C8725" w14:textId="77777777" w:rsidR="00667483" w:rsidRPr="0015104C" w:rsidRDefault="00667483" w:rsidP="00232070">
      <w:pPr>
        <w:keepNext/>
        <w:keepLines/>
        <w:jc w:val="both"/>
        <w:rPr>
          <w:rFonts w:ascii="Tahoma" w:hAnsi="Tahoma" w:cs="Tahoma"/>
        </w:rPr>
      </w:pPr>
    </w:p>
    <w:p w14:paraId="00F95A7B" w14:textId="77777777" w:rsidR="00667483" w:rsidRPr="0015104C" w:rsidRDefault="00667483" w:rsidP="00232070">
      <w:pPr>
        <w:keepNext/>
        <w:keepLines/>
        <w:jc w:val="both"/>
        <w:rPr>
          <w:rFonts w:ascii="Tahoma" w:hAnsi="Tahoma" w:cs="Tahoma"/>
        </w:rPr>
      </w:pPr>
      <w:r w:rsidRPr="0015104C">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910D175" w14:textId="77777777" w:rsidR="00667483" w:rsidRPr="0015104C" w:rsidRDefault="00667483" w:rsidP="00232070">
      <w:pPr>
        <w:keepNext/>
        <w:keepLines/>
        <w:jc w:val="both"/>
        <w:rPr>
          <w:rFonts w:ascii="Tahoma" w:hAnsi="Tahoma" w:cs="Tahoma"/>
        </w:rPr>
      </w:pPr>
    </w:p>
    <w:p w14:paraId="15407F3A" w14:textId="77777777" w:rsidR="00667483" w:rsidRPr="0015104C" w:rsidRDefault="00667483" w:rsidP="00232070">
      <w:pPr>
        <w:keepNext/>
        <w:keepLines/>
        <w:jc w:val="both"/>
        <w:rPr>
          <w:rFonts w:ascii="Tahoma" w:hAnsi="Tahoma" w:cs="Tahoma"/>
        </w:rPr>
      </w:pPr>
      <w:r w:rsidRPr="0015104C">
        <w:rPr>
          <w:rFonts w:ascii="Tahoma" w:hAnsi="Tahoma" w:cs="Tahoma"/>
        </w:rPr>
        <w:t>Izvajalec v razmerju do naročnika v celoti odgovarja za dobro izvedbo obveznosti iz okvirnega sporazuma, ne glede na število podizvajalcev.</w:t>
      </w:r>
    </w:p>
    <w:p w14:paraId="665D8D8A" w14:textId="77777777" w:rsidR="00667483" w:rsidRPr="0015104C" w:rsidRDefault="00667483" w:rsidP="00232070">
      <w:pPr>
        <w:keepNext/>
        <w:keepLines/>
        <w:jc w:val="both"/>
        <w:rPr>
          <w:rFonts w:ascii="Tahoma" w:hAnsi="Tahoma" w:cs="Tahoma"/>
        </w:rPr>
      </w:pPr>
    </w:p>
    <w:p w14:paraId="2E0BCD30" w14:textId="77777777" w:rsidR="00667483" w:rsidRPr="0015104C" w:rsidRDefault="00667483" w:rsidP="00232070">
      <w:pPr>
        <w:keepNext/>
        <w:keepLines/>
        <w:jc w:val="both"/>
        <w:rPr>
          <w:rFonts w:ascii="Tahoma" w:hAnsi="Tahoma" w:cs="Tahoma"/>
        </w:rPr>
      </w:pPr>
      <w:r w:rsidRPr="0015104C">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15CB6D0D" w14:textId="77777777" w:rsidR="00667483" w:rsidRPr="0015104C" w:rsidRDefault="00667483" w:rsidP="00232070">
      <w:pPr>
        <w:keepNext/>
        <w:keepLines/>
        <w:jc w:val="both"/>
        <w:rPr>
          <w:rFonts w:ascii="Tahoma" w:hAnsi="Tahoma" w:cs="Tahoma"/>
        </w:rPr>
      </w:pPr>
    </w:p>
    <w:p w14:paraId="3823518E" w14:textId="77777777" w:rsidR="00667483" w:rsidRPr="0015104C" w:rsidRDefault="00667483" w:rsidP="00232070">
      <w:pPr>
        <w:keepNext/>
        <w:keepLines/>
        <w:tabs>
          <w:tab w:val="left" w:pos="567"/>
          <w:tab w:val="left" w:pos="1702"/>
        </w:tabs>
        <w:jc w:val="both"/>
        <w:rPr>
          <w:rFonts w:ascii="Tahoma" w:hAnsi="Tahoma" w:cs="Tahoma"/>
        </w:rPr>
      </w:pPr>
      <w:r w:rsidRPr="0015104C">
        <w:rPr>
          <w:rFonts w:ascii="Tahoma" w:hAnsi="Tahoma" w:cs="Tahoma"/>
        </w:rPr>
        <w:lastRenderedPageBreak/>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DFC9984" w14:textId="77777777" w:rsidR="00667483" w:rsidRPr="0015104C" w:rsidRDefault="00667483" w:rsidP="00232070">
      <w:pPr>
        <w:keepNext/>
        <w:keepLines/>
        <w:jc w:val="both"/>
        <w:rPr>
          <w:rFonts w:ascii="Tahoma" w:hAnsi="Tahoma" w:cs="Tahoma"/>
        </w:rPr>
      </w:pPr>
    </w:p>
    <w:p w14:paraId="1E9A2A22" w14:textId="77777777" w:rsidR="00667483" w:rsidRPr="0015104C" w:rsidRDefault="00667483" w:rsidP="00232070">
      <w:pPr>
        <w:keepNext/>
        <w:keepLines/>
        <w:jc w:val="both"/>
        <w:rPr>
          <w:rFonts w:ascii="Tahoma" w:hAnsi="Tahoma" w:cs="Tahoma"/>
        </w:rPr>
      </w:pPr>
      <w:r w:rsidRPr="0015104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bookmarkEnd w:id="56"/>
    <w:p w14:paraId="6BB75F72" w14:textId="77777777" w:rsidR="0042104C" w:rsidRPr="0015104C" w:rsidRDefault="0042104C" w:rsidP="0023207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12F04A95"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FINANČNA ZAVAROVANJA</w:t>
      </w:r>
    </w:p>
    <w:p w14:paraId="2769EB08" w14:textId="77777777" w:rsidR="00613948" w:rsidRPr="0015104C" w:rsidRDefault="00613948" w:rsidP="00232070">
      <w:pPr>
        <w:pStyle w:val="Odstavekseznama"/>
        <w:keepNext/>
        <w:keepLines/>
        <w:ind w:left="426"/>
        <w:rPr>
          <w:rFonts w:ascii="Tahoma" w:eastAsia="Frutiger" w:hAnsi="Tahoma" w:cs="Tahoma"/>
          <w:b/>
          <w:lang w:eastAsia="en-US"/>
        </w:rPr>
      </w:pPr>
    </w:p>
    <w:p w14:paraId="256A4E86"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A53427E" w14:textId="77777777" w:rsidR="00613948" w:rsidRPr="0015104C" w:rsidRDefault="00613948" w:rsidP="00232070">
      <w:pPr>
        <w:keepNext/>
        <w:keepLines/>
        <w:jc w:val="both"/>
        <w:rPr>
          <w:rFonts w:ascii="Tahoma" w:eastAsia="Frutiger" w:hAnsi="Tahoma" w:cs="Tahoma"/>
        </w:rPr>
      </w:pPr>
    </w:p>
    <w:p w14:paraId="3FAB13C6" w14:textId="77777777" w:rsidR="00566371" w:rsidRPr="0015104C" w:rsidRDefault="00566371" w:rsidP="00232070">
      <w:pPr>
        <w:keepNext/>
        <w:keepLines/>
        <w:jc w:val="both"/>
        <w:rPr>
          <w:rFonts w:ascii="Tahoma" w:eastAsia="Frutiger" w:hAnsi="Tahoma" w:cs="Tahoma"/>
          <w:lang w:eastAsia="en-US"/>
        </w:rPr>
      </w:pPr>
    </w:p>
    <w:p w14:paraId="42709827" w14:textId="51441BC3" w:rsidR="00566371" w:rsidRPr="0015104C" w:rsidRDefault="00566371" w:rsidP="00232070">
      <w:pPr>
        <w:keepNext/>
        <w:keepLines/>
        <w:jc w:val="both"/>
        <w:rPr>
          <w:rFonts w:ascii="Tahoma" w:hAnsi="Tahoma" w:cs="Tahoma"/>
        </w:rPr>
      </w:pPr>
      <w:r w:rsidRPr="0015104C">
        <w:rPr>
          <w:rFonts w:ascii="Tahoma" w:eastAsia="Frutiger" w:hAnsi="Tahoma" w:cs="Tahoma"/>
          <w:lang w:eastAsia="en-US"/>
        </w:rPr>
        <w:t>Izvajalec se obvezuje, da bo najkasneje v petnajstih (15) koledarskih dneh od sklenitve tega okvirnega sporazuma</w:t>
      </w:r>
      <w:r w:rsidRPr="0015104C">
        <w:rPr>
          <w:rFonts w:ascii="Tahoma" w:hAnsi="Tahoma" w:cs="Tahoma"/>
        </w:rPr>
        <w:t xml:space="preserve">, naročniku predložil bianko menico z menično izjavo za zavarovanje </w:t>
      </w:r>
      <w:r w:rsidR="004B5A33" w:rsidRPr="0015104C">
        <w:rPr>
          <w:rFonts w:ascii="Tahoma" w:hAnsi="Tahoma" w:cs="Tahoma"/>
        </w:rPr>
        <w:t xml:space="preserve">dobre izvedbe obveznosti iz okvirnega sporazuma </w:t>
      </w:r>
      <w:r w:rsidRPr="0015104C">
        <w:rPr>
          <w:rFonts w:ascii="Tahoma" w:eastAsia="Frutiger" w:hAnsi="Tahoma" w:cs="Tahoma"/>
          <w:lang w:eastAsia="en-US"/>
        </w:rPr>
        <w:t>(skladno z vzorcem iz razpisne dokumentacije; v nadaljevanju: finančno zavarovanje za dobro izvedbo obveznosti</w:t>
      </w:r>
      <w:r w:rsidR="004B5A33" w:rsidRPr="0015104C">
        <w:rPr>
          <w:rFonts w:ascii="Tahoma" w:eastAsia="Frutiger" w:hAnsi="Tahoma" w:cs="Tahoma"/>
          <w:lang w:eastAsia="en-US"/>
        </w:rPr>
        <w:t xml:space="preserve"> iz okvirnega sporazuma</w:t>
      </w:r>
      <w:r w:rsidRPr="0015104C">
        <w:rPr>
          <w:rFonts w:ascii="Tahoma" w:eastAsia="Frutiger" w:hAnsi="Tahoma" w:cs="Tahoma"/>
          <w:lang w:eastAsia="en-US"/>
        </w:rPr>
        <w:t>)</w:t>
      </w:r>
      <w:r w:rsidRPr="0015104C">
        <w:rPr>
          <w:rFonts w:ascii="Tahoma" w:hAnsi="Tahoma" w:cs="Tahoma"/>
        </w:rPr>
        <w:t xml:space="preserve">, v višini 2.000,00 EUR brez DDV, </w:t>
      </w:r>
      <w:r w:rsidRPr="0015104C">
        <w:rPr>
          <w:rFonts w:ascii="Tahoma" w:eastAsia="Calibri" w:hAnsi="Tahoma" w:cs="Tahoma"/>
        </w:rPr>
        <w:t xml:space="preserve">z rokom veljavnosti še </w:t>
      </w:r>
      <w:r w:rsidR="00B634A8">
        <w:rPr>
          <w:rFonts w:ascii="Tahoma" w:eastAsia="Calibri" w:hAnsi="Tahoma" w:cs="Tahoma"/>
        </w:rPr>
        <w:t>trideset</w:t>
      </w:r>
      <w:r w:rsidR="00B634A8" w:rsidRPr="0015104C">
        <w:rPr>
          <w:rFonts w:ascii="Tahoma" w:eastAsia="Calibri" w:hAnsi="Tahoma" w:cs="Tahoma"/>
        </w:rPr>
        <w:t xml:space="preserve"> </w:t>
      </w:r>
      <w:r w:rsidRPr="0015104C">
        <w:rPr>
          <w:rFonts w:ascii="Tahoma" w:eastAsia="Calibri" w:hAnsi="Tahoma" w:cs="Tahoma"/>
        </w:rPr>
        <w:t>(</w:t>
      </w:r>
      <w:r w:rsidR="00B634A8">
        <w:rPr>
          <w:rFonts w:ascii="Tahoma" w:eastAsia="Calibri" w:hAnsi="Tahoma" w:cs="Tahoma"/>
        </w:rPr>
        <w:t>30</w:t>
      </w:r>
      <w:r w:rsidRPr="0015104C">
        <w:rPr>
          <w:rFonts w:ascii="Tahoma" w:eastAsia="Calibri" w:hAnsi="Tahoma" w:cs="Tahoma"/>
        </w:rPr>
        <w:t>) koledarskih dni po izteku veljavnosti okvirnega sporazuma.</w:t>
      </w:r>
    </w:p>
    <w:p w14:paraId="7489EF8C" w14:textId="77777777" w:rsidR="00566371" w:rsidRPr="0015104C" w:rsidRDefault="00566371" w:rsidP="00232070">
      <w:pPr>
        <w:keepNext/>
        <w:keepLines/>
        <w:jc w:val="both"/>
        <w:rPr>
          <w:rFonts w:ascii="Tahoma" w:hAnsi="Tahoma" w:cs="Tahoma"/>
        </w:rPr>
      </w:pPr>
    </w:p>
    <w:p w14:paraId="6AB7D6D3" w14:textId="77777777" w:rsidR="00566371" w:rsidRPr="0015104C" w:rsidRDefault="00566371" w:rsidP="00232070">
      <w:pPr>
        <w:keepNext/>
        <w:keepLines/>
        <w:jc w:val="both"/>
        <w:rPr>
          <w:rFonts w:ascii="Tahoma" w:hAnsi="Tahoma" w:cs="Tahoma"/>
        </w:rPr>
      </w:pPr>
      <w:r w:rsidRPr="0015104C">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 iz okvirnega sporazuma, se šteje, da okvirni sporazum ni bil nikoli sklenjen, naročnik pa bo Državni revizijski komisiji predlagal, da uvede postopek o prekršku iz 4. točke 112. člena ZJN-3.</w:t>
      </w:r>
    </w:p>
    <w:p w14:paraId="29B95E5B" w14:textId="77777777" w:rsidR="00566371" w:rsidRPr="0015104C" w:rsidRDefault="00566371" w:rsidP="00232070">
      <w:pPr>
        <w:keepNext/>
        <w:keepLines/>
        <w:jc w:val="both"/>
        <w:rPr>
          <w:rFonts w:ascii="Tahoma" w:hAnsi="Tahoma" w:cs="Tahoma"/>
        </w:rPr>
      </w:pPr>
    </w:p>
    <w:p w14:paraId="47658CA5" w14:textId="6DE01CEE" w:rsidR="00566371" w:rsidRPr="0015104C" w:rsidRDefault="00566371" w:rsidP="00232070">
      <w:pPr>
        <w:keepNext/>
        <w:keepLines/>
        <w:jc w:val="both"/>
        <w:rPr>
          <w:rFonts w:ascii="Tahoma" w:hAnsi="Tahoma" w:cs="Tahoma"/>
        </w:rPr>
      </w:pPr>
      <w:r w:rsidRPr="0015104C">
        <w:rPr>
          <w:rFonts w:ascii="Tahoma" w:hAnsi="Tahoma" w:cs="Tahoma"/>
        </w:rPr>
        <w:t xml:space="preserve">V kolikor izvajalec ne bo predložil finančnega zavarovanja za dobro izvedbo obveznosti iz okvirnega sporazuma, lahko naročnik unovči finančno zavarovanje za dobro izvedbo pogodbenih obveznosti za dobavo in vgradnjo puhal, brez kakršnekoli obveznosti do izvajalca. </w:t>
      </w:r>
    </w:p>
    <w:p w14:paraId="3D4B6149" w14:textId="77777777" w:rsidR="00566371" w:rsidRPr="0015104C" w:rsidRDefault="00566371" w:rsidP="00232070">
      <w:pPr>
        <w:keepNext/>
        <w:keepLines/>
        <w:jc w:val="both"/>
        <w:rPr>
          <w:rFonts w:ascii="Tahoma" w:eastAsia="Frutiger" w:hAnsi="Tahoma" w:cs="Tahoma"/>
          <w:lang w:eastAsia="en-US"/>
        </w:rPr>
      </w:pPr>
    </w:p>
    <w:p w14:paraId="7AB3119A" w14:textId="5EE9AB8A"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V kolikor izvajalec ne izpolnjuje svojih obveznosti</w:t>
      </w:r>
      <w:r w:rsidR="004B5A33" w:rsidRPr="0015104C">
        <w:rPr>
          <w:rFonts w:ascii="Tahoma" w:eastAsia="Frutiger" w:hAnsi="Tahoma" w:cs="Tahoma"/>
          <w:lang w:eastAsia="en-US"/>
        </w:rPr>
        <w:t xml:space="preserve"> iz okvirnega sporazuma</w:t>
      </w:r>
      <w:r w:rsidRPr="0015104C">
        <w:rPr>
          <w:rFonts w:ascii="Tahoma" w:eastAsia="Frutiger" w:hAnsi="Tahoma" w:cs="Tahoma"/>
          <w:lang w:eastAsia="en-US"/>
        </w:rPr>
        <w:t>, lahko naročnik unovči finančno zavarovanje za dobro izvedbo obveznosti</w:t>
      </w:r>
      <w:r w:rsidR="00566371" w:rsidRPr="0015104C">
        <w:rPr>
          <w:rFonts w:ascii="Tahoma" w:eastAsia="Frutiger" w:hAnsi="Tahoma" w:cs="Tahoma"/>
          <w:lang w:eastAsia="en-US"/>
        </w:rPr>
        <w:t xml:space="preserve"> iz okvirnega sporazuma</w:t>
      </w:r>
      <w:r w:rsidRPr="0015104C">
        <w:rPr>
          <w:rFonts w:ascii="Tahoma" w:eastAsia="Frutiger" w:hAnsi="Tahoma" w:cs="Tahoma"/>
          <w:lang w:eastAsia="en-US"/>
        </w:rPr>
        <w:t xml:space="preserve"> in od </w:t>
      </w:r>
      <w:r w:rsidR="00566371" w:rsidRPr="0015104C">
        <w:rPr>
          <w:rFonts w:ascii="Tahoma" w:eastAsia="Frutiger" w:hAnsi="Tahoma" w:cs="Tahoma"/>
          <w:lang w:eastAsia="en-US"/>
        </w:rPr>
        <w:t xml:space="preserve">okvirnega sporazuma </w:t>
      </w:r>
      <w:r w:rsidRPr="0015104C">
        <w:rPr>
          <w:rFonts w:ascii="Tahoma" w:eastAsia="Frutiger" w:hAnsi="Tahoma" w:cs="Tahoma"/>
          <w:lang w:eastAsia="en-US"/>
        </w:rPr>
        <w:t xml:space="preserve">odstopi brez kakršnekoli obveznosti do izvajalca. Naročnik bo pred unovčenjem finančnega zavarovanja za dobro izvedbo obveznosti </w:t>
      </w:r>
      <w:r w:rsidR="00433105">
        <w:rPr>
          <w:rFonts w:ascii="Tahoma" w:eastAsia="Frutiger" w:hAnsi="Tahoma" w:cs="Tahoma"/>
          <w:lang w:eastAsia="en-US"/>
        </w:rPr>
        <w:t>i</w:t>
      </w:r>
      <w:r w:rsidR="00D40419">
        <w:rPr>
          <w:rFonts w:ascii="Tahoma" w:eastAsia="Frutiger" w:hAnsi="Tahoma" w:cs="Tahoma"/>
          <w:lang w:eastAsia="en-US"/>
        </w:rPr>
        <w:t>z</w:t>
      </w:r>
      <w:r w:rsidR="00433105">
        <w:rPr>
          <w:rFonts w:ascii="Tahoma" w:eastAsia="Frutiger" w:hAnsi="Tahoma" w:cs="Tahoma"/>
          <w:lang w:eastAsia="en-US"/>
        </w:rPr>
        <w:t xml:space="preserve"> okvirnega sporazuma </w:t>
      </w:r>
      <w:r w:rsidRPr="0015104C">
        <w:rPr>
          <w:rFonts w:ascii="Tahoma" w:eastAsia="Frutiger" w:hAnsi="Tahoma" w:cs="Tahoma"/>
          <w:lang w:eastAsia="en-US"/>
        </w:rPr>
        <w:t xml:space="preserve">izvajalca pisno pozval k izpolnjevanju obveznosti </w:t>
      </w:r>
      <w:r w:rsidR="00566371" w:rsidRPr="0015104C">
        <w:rPr>
          <w:rFonts w:ascii="Tahoma" w:eastAsia="Frutiger" w:hAnsi="Tahoma" w:cs="Tahoma"/>
          <w:lang w:eastAsia="en-US"/>
        </w:rPr>
        <w:t xml:space="preserve">iz okvirnega sporazuma </w:t>
      </w:r>
      <w:r w:rsidRPr="0015104C">
        <w:rPr>
          <w:rFonts w:ascii="Tahoma" w:eastAsia="Frutiger" w:hAnsi="Tahoma" w:cs="Tahoma"/>
          <w:lang w:eastAsia="en-US"/>
        </w:rPr>
        <w:t xml:space="preserve">in mu določil rok za izpolnitev obveznosti, razen kadar </w:t>
      </w:r>
      <w:r w:rsidR="00566371" w:rsidRPr="0015104C">
        <w:rPr>
          <w:rFonts w:ascii="Tahoma" w:eastAsia="Frutiger" w:hAnsi="Tahoma" w:cs="Tahoma"/>
          <w:lang w:eastAsia="en-US"/>
        </w:rPr>
        <w:t xml:space="preserve">okvirni sporazum </w:t>
      </w:r>
      <w:r w:rsidRPr="0015104C">
        <w:rPr>
          <w:rFonts w:ascii="Tahoma" w:eastAsia="Frutiger" w:hAnsi="Tahoma" w:cs="Tahoma"/>
          <w:lang w:eastAsia="en-US"/>
        </w:rPr>
        <w:t>ne določa drugače.</w:t>
      </w:r>
    </w:p>
    <w:p w14:paraId="68400820" w14:textId="77777777" w:rsidR="00613948" w:rsidRPr="0015104C" w:rsidRDefault="00613948" w:rsidP="00232070">
      <w:pPr>
        <w:keepNext/>
        <w:keepLines/>
        <w:jc w:val="both"/>
        <w:rPr>
          <w:rFonts w:ascii="Tahoma" w:hAnsi="Tahoma" w:cs="Tahoma"/>
        </w:rPr>
      </w:pPr>
    </w:p>
    <w:p w14:paraId="7B84A8CF" w14:textId="77777777" w:rsidR="00613948" w:rsidRPr="0015104C" w:rsidRDefault="00613948" w:rsidP="00232070">
      <w:pPr>
        <w:keepNext/>
        <w:keepLines/>
        <w:numPr>
          <w:ilvl w:val="0"/>
          <w:numId w:val="55"/>
        </w:numPr>
        <w:tabs>
          <w:tab w:val="num" w:pos="4605"/>
        </w:tabs>
        <w:jc w:val="center"/>
        <w:rPr>
          <w:rFonts w:ascii="Tahoma" w:hAnsi="Tahoma" w:cs="Tahoma"/>
        </w:rPr>
      </w:pPr>
      <w:r w:rsidRPr="0015104C">
        <w:rPr>
          <w:rFonts w:ascii="Tahoma" w:hAnsi="Tahoma" w:cs="Tahoma"/>
        </w:rPr>
        <w:t>člen</w:t>
      </w:r>
    </w:p>
    <w:p w14:paraId="2B4D10B3" w14:textId="77777777" w:rsidR="00613948" w:rsidRPr="0015104C" w:rsidRDefault="00613948" w:rsidP="00232070">
      <w:pPr>
        <w:keepNext/>
        <w:keepLines/>
        <w:jc w:val="both"/>
        <w:rPr>
          <w:rFonts w:ascii="Tahoma" w:hAnsi="Tahoma" w:cs="Tahoma"/>
        </w:rPr>
      </w:pPr>
    </w:p>
    <w:p w14:paraId="46867479" w14:textId="77777777" w:rsidR="00613948" w:rsidRPr="0015104C" w:rsidRDefault="00613948" w:rsidP="00232070">
      <w:pPr>
        <w:keepNext/>
        <w:keepLines/>
        <w:jc w:val="both"/>
        <w:rPr>
          <w:rFonts w:ascii="Tahoma" w:hAnsi="Tahoma" w:cs="Tahoma"/>
        </w:rPr>
      </w:pPr>
      <w:r w:rsidRPr="0015104C">
        <w:rPr>
          <w:rFonts w:ascii="Tahoma" w:hAnsi="Tahoma" w:cs="Tahoma"/>
        </w:rPr>
        <w:t xml:space="preserve">Izvajalec odgovarja po splošnih pravilih civilnega prava za vso nastalo škodo, ki jo naročniku zaradi malomarnosti ali nestrokovnosti povzroči izvajalčevo delovno osebje. </w:t>
      </w:r>
    </w:p>
    <w:p w14:paraId="2F2F30CE" w14:textId="77777777" w:rsidR="00613948" w:rsidRPr="0015104C" w:rsidRDefault="00613948" w:rsidP="00232070">
      <w:pPr>
        <w:keepNext/>
        <w:keepLines/>
        <w:jc w:val="both"/>
        <w:rPr>
          <w:rFonts w:ascii="Tahoma" w:hAnsi="Tahoma" w:cs="Tahoma"/>
        </w:rPr>
      </w:pPr>
    </w:p>
    <w:p w14:paraId="4070296D" w14:textId="6483FB8E" w:rsidR="00613948" w:rsidRPr="0015104C" w:rsidRDefault="00613948" w:rsidP="00232070">
      <w:pPr>
        <w:keepNext/>
        <w:keepLines/>
        <w:jc w:val="both"/>
        <w:rPr>
          <w:rFonts w:ascii="Tahoma" w:hAnsi="Tahoma" w:cs="Tahoma"/>
        </w:rPr>
      </w:pPr>
      <w:r w:rsidRPr="0015104C">
        <w:rPr>
          <w:rFonts w:ascii="Tahoma" w:hAnsi="Tahoma" w:cs="Tahoma"/>
        </w:rPr>
        <w:t xml:space="preserve">Unovčitev kateregakoli finančnega zavarovanja ne odvezuje izvajalca od njegove obveznosti, povrniti naročniku škodo v višini zneska razlike med višino dejanske škode, ki jo je naročnik zaradi neizpolnjevanja obveznosti izvajalca iz </w:t>
      </w:r>
      <w:r w:rsidR="004B5A33" w:rsidRPr="0015104C">
        <w:rPr>
          <w:rFonts w:ascii="Tahoma" w:hAnsi="Tahoma" w:cs="Tahoma"/>
        </w:rPr>
        <w:t>tega okvirnega sporazuma</w:t>
      </w:r>
      <w:r w:rsidRPr="0015104C">
        <w:rPr>
          <w:rFonts w:ascii="Tahoma" w:hAnsi="Tahoma" w:cs="Tahoma"/>
        </w:rPr>
        <w:t xml:space="preserve"> utrpel</w:t>
      </w:r>
      <w:r w:rsidR="00C603A7">
        <w:rPr>
          <w:rFonts w:ascii="Tahoma" w:hAnsi="Tahoma" w:cs="Tahoma"/>
        </w:rPr>
        <w:t>,</w:t>
      </w:r>
      <w:r w:rsidRPr="0015104C">
        <w:rPr>
          <w:rFonts w:ascii="Tahoma" w:hAnsi="Tahoma" w:cs="Tahoma"/>
        </w:rPr>
        <w:t xml:space="preserve"> in zneskom iz unovčenega finančnega zavarovanja.</w:t>
      </w:r>
    </w:p>
    <w:p w14:paraId="29F2053A" w14:textId="77777777" w:rsidR="00613948" w:rsidRPr="0015104C" w:rsidRDefault="00613948" w:rsidP="00232070">
      <w:pPr>
        <w:keepNext/>
        <w:keepLines/>
        <w:jc w:val="both"/>
        <w:rPr>
          <w:rFonts w:ascii="Tahoma" w:hAnsi="Tahoma" w:cs="Tahoma"/>
        </w:rPr>
      </w:pPr>
    </w:p>
    <w:p w14:paraId="44BF589D" w14:textId="77777777" w:rsidR="00613948" w:rsidRPr="0015104C" w:rsidRDefault="00613948" w:rsidP="00232070">
      <w:pPr>
        <w:keepNext/>
        <w:keepLines/>
        <w:numPr>
          <w:ilvl w:val="0"/>
          <w:numId w:val="55"/>
        </w:numPr>
        <w:tabs>
          <w:tab w:val="num" w:pos="4605"/>
        </w:tabs>
        <w:jc w:val="center"/>
        <w:rPr>
          <w:rFonts w:ascii="Tahoma" w:hAnsi="Tahoma" w:cs="Tahoma"/>
        </w:rPr>
      </w:pPr>
      <w:r w:rsidRPr="0015104C">
        <w:rPr>
          <w:rFonts w:ascii="Tahoma" w:hAnsi="Tahoma" w:cs="Tahoma"/>
        </w:rPr>
        <w:t>člen</w:t>
      </w:r>
    </w:p>
    <w:p w14:paraId="49A5464E" w14:textId="77777777" w:rsidR="00613948" w:rsidRPr="0015104C" w:rsidRDefault="00613948" w:rsidP="00232070">
      <w:pPr>
        <w:keepNext/>
        <w:keepLines/>
        <w:jc w:val="both"/>
        <w:rPr>
          <w:rFonts w:ascii="Tahoma" w:eastAsia="Frutiger" w:hAnsi="Tahoma" w:cs="Tahoma"/>
          <w:lang w:eastAsia="en-US"/>
        </w:rPr>
      </w:pPr>
    </w:p>
    <w:p w14:paraId="6486F28E" w14:textId="1AD2C67C" w:rsidR="00613948" w:rsidRPr="0015104C" w:rsidRDefault="00613948" w:rsidP="00232070">
      <w:pPr>
        <w:keepNext/>
        <w:keepLines/>
        <w:jc w:val="both"/>
        <w:rPr>
          <w:rFonts w:ascii="Tahoma" w:eastAsia="Calibri" w:hAnsi="Tahoma" w:cs="Tahoma"/>
          <w:color w:val="000000"/>
        </w:rPr>
      </w:pPr>
      <w:r w:rsidRPr="0015104C">
        <w:rPr>
          <w:rFonts w:ascii="Tahoma" w:eastAsia="Calibri" w:hAnsi="Tahoma" w:cs="Tahoma"/>
          <w:color w:val="000000"/>
        </w:rPr>
        <w:t xml:space="preserve">V primeru, da naročnik unovči celotno finančno zavarovanje iz </w:t>
      </w:r>
      <w:r w:rsidR="0043415F">
        <w:rPr>
          <w:rFonts w:ascii="Tahoma" w:eastAsia="Calibri" w:hAnsi="Tahoma" w:cs="Tahoma"/>
          <w:color w:val="000000"/>
        </w:rPr>
        <w:t>22</w:t>
      </w:r>
      <w:r w:rsidRPr="0015104C">
        <w:rPr>
          <w:rFonts w:ascii="Tahoma" w:eastAsia="Calibri" w:hAnsi="Tahoma" w:cs="Tahoma"/>
          <w:color w:val="000000"/>
        </w:rPr>
        <w:t xml:space="preserve">. člena </w:t>
      </w:r>
      <w:r w:rsidR="004B5A33" w:rsidRPr="0015104C">
        <w:rPr>
          <w:rFonts w:ascii="Tahoma" w:eastAsia="Calibri" w:hAnsi="Tahoma" w:cs="Tahoma"/>
          <w:color w:val="000000"/>
        </w:rPr>
        <w:t>tega okvirnega sporazuma</w:t>
      </w:r>
      <w:r w:rsidRPr="0015104C">
        <w:rPr>
          <w:rFonts w:ascii="Tahoma" w:eastAsia="Calibri" w:hAnsi="Tahoma" w:cs="Tahoma"/>
          <w:color w:val="000000"/>
        </w:rPr>
        <w:t xml:space="preserve"> in od </w:t>
      </w:r>
      <w:r w:rsidR="004B5A33" w:rsidRPr="0015104C">
        <w:rPr>
          <w:rFonts w:ascii="Tahoma" w:eastAsia="Calibri" w:hAnsi="Tahoma" w:cs="Tahoma"/>
          <w:color w:val="000000"/>
        </w:rPr>
        <w:t xml:space="preserve">okvirnega sporazuma </w:t>
      </w:r>
      <w:r w:rsidRPr="0015104C">
        <w:rPr>
          <w:rFonts w:ascii="Tahoma" w:eastAsia="Calibri" w:hAnsi="Tahoma" w:cs="Tahoma"/>
          <w:color w:val="000000"/>
        </w:rPr>
        <w:t xml:space="preserve">ne odstopi, je izvajalec dolžan v roku 8 (osmih) dni priskrbeti novo finančno zavarovanje iz </w:t>
      </w:r>
      <w:r w:rsidR="00AB6B6B" w:rsidRPr="0015104C">
        <w:rPr>
          <w:rFonts w:ascii="Tahoma" w:eastAsia="Calibri" w:hAnsi="Tahoma" w:cs="Tahoma"/>
          <w:color w:val="000000"/>
        </w:rPr>
        <w:t>2</w:t>
      </w:r>
      <w:r w:rsidR="0043415F">
        <w:rPr>
          <w:rFonts w:ascii="Tahoma" w:eastAsia="Calibri" w:hAnsi="Tahoma" w:cs="Tahoma"/>
          <w:color w:val="000000"/>
        </w:rPr>
        <w:t>2</w:t>
      </w:r>
      <w:r w:rsidR="004B5A33" w:rsidRPr="0015104C">
        <w:rPr>
          <w:rFonts w:ascii="Tahoma" w:eastAsia="Calibri" w:hAnsi="Tahoma" w:cs="Tahoma"/>
          <w:color w:val="000000"/>
        </w:rPr>
        <w:t xml:space="preserve">. </w:t>
      </w:r>
      <w:r w:rsidRPr="0015104C">
        <w:rPr>
          <w:rFonts w:ascii="Tahoma" w:eastAsia="Calibri" w:hAnsi="Tahoma" w:cs="Tahoma"/>
          <w:color w:val="000000"/>
        </w:rPr>
        <w:t xml:space="preserve">člena </w:t>
      </w:r>
      <w:r w:rsidR="004B5A33" w:rsidRPr="0015104C">
        <w:rPr>
          <w:rFonts w:ascii="Tahoma" w:eastAsia="Calibri" w:hAnsi="Tahoma" w:cs="Tahoma"/>
          <w:color w:val="000000"/>
        </w:rPr>
        <w:t>okvirnega sporazuma,</w:t>
      </w:r>
      <w:r w:rsidRPr="0015104C">
        <w:rPr>
          <w:rFonts w:ascii="Tahoma" w:eastAsia="Calibri" w:hAnsi="Tahoma" w:cs="Tahoma"/>
          <w:color w:val="000000"/>
        </w:rPr>
        <w:t xml:space="preserve"> v višini in v trajanju iz prvega odstavka </w:t>
      </w:r>
      <w:r w:rsidR="0043415F">
        <w:rPr>
          <w:rFonts w:ascii="Tahoma" w:eastAsia="Calibri" w:hAnsi="Tahoma" w:cs="Tahoma"/>
          <w:color w:val="000000"/>
        </w:rPr>
        <w:t>22</w:t>
      </w:r>
      <w:r w:rsidRPr="0015104C">
        <w:rPr>
          <w:rFonts w:ascii="Tahoma" w:eastAsia="Calibri" w:hAnsi="Tahoma" w:cs="Tahoma"/>
          <w:color w:val="000000"/>
        </w:rPr>
        <w:t xml:space="preserve">. člena </w:t>
      </w:r>
      <w:r w:rsidR="004B5A33" w:rsidRPr="0015104C">
        <w:rPr>
          <w:rFonts w:ascii="Tahoma" w:eastAsia="Calibri" w:hAnsi="Tahoma" w:cs="Tahoma"/>
          <w:color w:val="000000"/>
        </w:rPr>
        <w:t>okvirnega sporazuma</w:t>
      </w:r>
      <w:r w:rsidRPr="0015104C">
        <w:rPr>
          <w:rFonts w:ascii="Tahoma" w:eastAsia="Calibri" w:hAnsi="Tahoma" w:cs="Tahoma"/>
          <w:color w:val="000000"/>
        </w:rPr>
        <w:t>.</w:t>
      </w:r>
    </w:p>
    <w:p w14:paraId="7F7D0E46" w14:textId="77777777" w:rsidR="0042104C" w:rsidRDefault="0042104C" w:rsidP="00232070">
      <w:pPr>
        <w:keepNext/>
        <w:keepLines/>
        <w:jc w:val="both"/>
        <w:rPr>
          <w:rFonts w:ascii="Tahoma" w:eastAsia="Frutiger" w:hAnsi="Tahoma" w:cs="Tahoma"/>
          <w:lang w:eastAsia="en-US"/>
        </w:rPr>
      </w:pPr>
    </w:p>
    <w:p w14:paraId="0246C899" w14:textId="77777777" w:rsidR="00292693" w:rsidRDefault="00292693" w:rsidP="00232070">
      <w:pPr>
        <w:keepNext/>
        <w:keepLines/>
        <w:jc w:val="both"/>
        <w:rPr>
          <w:rFonts w:ascii="Tahoma" w:eastAsia="Frutiger" w:hAnsi="Tahoma" w:cs="Tahoma"/>
          <w:lang w:eastAsia="en-US"/>
        </w:rPr>
      </w:pPr>
    </w:p>
    <w:p w14:paraId="012D9824" w14:textId="77777777" w:rsidR="00292693" w:rsidRDefault="00292693" w:rsidP="00232070">
      <w:pPr>
        <w:keepNext/>
        <w:keepLines/>
        <w:jc w:val="both"/>
        <w:rPr>
          <w:rFonts w:ascii="Tahoma" w:eastAsia="Frutiger" w:hAnsi="Tahoma" w:cs="Tahoma"/>
          <w:lang w:eastAsia="en-US"/>
        </w:rPr>
      </w:pPr>
    </w:p>
    <w:p w14:paraId="24F89B68"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lastRenderedPageBreak/>
        <w:t>POGODBENA KAZEN</w:t>
      </w:r>
    </w:p>
    <w:p w14:paraId="706EBD45" w14:textId="77777777" w:rsidR="00613948" w:rsidRPr="0015104C" w:rsidRDefault="00613948" w:rsidP="00232070">
      <w:pPr>
        <w:pStyle w:val="Odstavekseznama"/>
        <w:keepNext/>
        <w:keepLines/>
        <w:ind w:left="426"/>
        <w:rPr>
          <w:rFonts w:ascii="Tahoma" w:eastAsia="Frutiger" w:hAnsi="Tahoma" w:cs="Tahoma"/>
          <w:b/>
          <w:lang w:eastAsia="en-US"/>
        </w:rPr>
      </w:pPr>
    </w:p>
    <w:p w14:paraId="635FEDC2"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23128AE" w14:textId="77777777" w:rsidR="00613948" w:rsidRPr="0015104C" w:rsidRDefault="00613948" w:rsidP="00232070">
      <w:pPr>
        <w:keepNext/>
        <w:keepLines/>
        <w:jc w:val="both"/>
        <w:rPr>
          <w:rFonts w:ascii="Tahoma" w:eastAsia="Frutiger" w:hAnsi="Tahoma" w:cs="Tahoma"/>
          <w:lang w:eastAsia="en-US"/>
        </w:rPr>
      </w:pPr>
    </w:p>
    <w:p w14:paraId="0A9D50F4" w14:textId="06040843" w:rsidR="001255C0" w:rsidRPr="0015104C" w:rsidRDefault="001255C0" w:rsidP="00232070">
      <w:pPr>
        <w:keepNext/>
        <w:keepLines/>
        <w:tabs>
          <w:tab w:val="left" w:pos="709"/>
          <w:tab w:val="left" w:pos="1702"/>
        </w:tabs>
        <w:spacing w:after="120"/>
        <w:jc w:val="both"/>
        <w:rPr>
          <w:rFonts w:ascii="Tahoma" w:hAnsi="Tahoma" w:cs="Tahoma"/>
        </w:rPr>
      </w:pPr>
      <w:r w:rsidRPr="0015104C">
        <w:rPr>
          <w:rFonts w:ascii="Tahoma" w:hAnsi="Tahoma" w:cs="Tahoma"/>
        </w:rPr>
        <w:t xml:space="preserve">Če izvajalec po svoji krivdi storitev ali dobav blaga ne opravi v dogovorjenih rokih iz </w:t>
      </w:r>
      <w:r w:rsidR="00EB54A8" w:rsidRPr="0015104C">
        <w:rPr>
          <w:rFonts w:ascii="Tahoma" w:hAnsi="Tahoma" w:cs="Tahoma"/>
        </w:rPr>
        <w:t>8</w:t>
      </w:r>
      <w:r w:rsidRPr="0015104C">
        <w:rPr>
          <w:rFonts w:ascii="Tahoma" w:hAnsi="Tahoma" w:cs="Tahoma"/>
        </w:rPr>
        <w:t>.</w:t>
      </w:r>
      <w:r w:rsidR="00EB54A8" w:rsidRPr="0015104C">
        <w:rPr>
          <w:rFonts w:ascii="Tahoma" w:hAnsi="Tahoma" w:cs="Tahoma"/>
        </w:rPr>
        <w:t xml:space="preserve"> </w:t>
      </w:r>
      <w:r w:rsidRPr="0015104C">
        <w:rPr>
          <w:rFonts w:ascii="Tahoma" w:hAnsi="Tahoma" w:cs="Tahoma"/>
        </w:rPr>
        <w:t xml:space="preserve">in/ali </w:t>
      </w:r>
      <w:r w:rsidR="00EB54A8" w:rsidRPr="0015104C">
        <w:rPr>
          <w:rFonts w:ascii="Tahoma" w:hAnsi="Tahoma" w:cs="Tahoma"/>
        </w:rPr>
        <w:t>9</w:t>
      </w:r>
      <w:r w:rsidRPr="0015104C">
        <w:rPr>
          <w:rFonts w:ascii="Tahoma" w:hAnsi="Tahoma" w:cs="Tahoma"/>
        </w:rPr>
        <w:t xml:space="preserve">. člena tega okvirnega sporazuma, in neizpolnitev ni posledica višje sile, kot je določeno v </w:t>
      </w:r>
      <w:r w:rsidR="00EB54A8" w:rsidRPr="0015104C">
        <w:rPr>
          <w:rFonts w:ascii="Tahoma" w:hAnsi="Tahoma" w:cs="Tahoma"/>
        </w:rPr>
        <w:t>12</w:t>
      </w:r>
      <w:r w:rsidRPr="0015104C">
        <w:rPr>
          <w:rFonts w:ascii="Tahoma" w:hAnsi="Tahoma" w:cs="Tahoma"/>
        </w:rPr>
        <w:t xml:space="preserve">. členu tega okvirnega sporazuma, je dolžan naročniku plačati pogodbeno kazen kot sledi: </w:t>
      </w:r>
    </w:p>
    <w:p w14:paraId="50375DAB" w14:textId="02ACF305" w:rsidR="001255C0" w:rsidRPr="0015104C" w:rsidRDefault="001255C0" w:rsidP="00232070">
      <w:pPr>
        <w:keepNext/>
        <w:keepLines/>
        <w:numPr>
          <w:ilvl w:val="0"/>
          <w:numId w:val="52"/>
        </w:numPr>
        <w:tabs>
          <w:tab w:val="left" w:pos="709"/>
          <w:tab w:val="left" w:pos="1702"/>
        </w:tabs>
        <w:jc w:val="both"/>
        <w:rPr>
          <w:rFonts w:ascii="Tahoma" w:hAnsi="Tahoma" w:cs="Tahoma"/>
        </w:rPr>
      </w:pPr>
      <w:r w:rsidRPr="0015104C">
        <w:rPr>
          <w:rFonts w:ascii="Tahoma" w:hAnsi="Tahoma" w:cs="Tahoma"/>
        </w:rPr>
        <w:t xml:space="preserve">v primeru zamude roka iz drugega odstavka </w:t>
      </w:r>
      <w:r w:rsidR="00EB54A8" w:rsidRPr="0015104C">
        <w:rPr>
          <w:rFonts w:ascii="Tahoma" w:hAnsi="Tahoma" w:cs="Tahoma"/>
        </w:rPr>
        <w:t>8</w:t>
      </w:r>
      <w:r w:rsidRPr="0015104C">
        <w:rPr>
          <w:rFonts w:ascii="Tahoma" w:hAnsi="Tahoma" w:cs="Tahoma"/>
        </w:rPr>
        <w:t xml:space="preserve">. člena tega okvirnega je izvajalec dolžan naročniku plačati pogodbeno kazen v višini pet promilov (5 ‰) ocenjene </w:t>
      </w:r>
      <w:r w:rsidRPr="0015104C">
        <w:rPr>
          <w:rFonts w:ascii="Tahoma" w:hAnsi="Tahoma" w:cs="Tahoma"/>
          <w:lang w:val="x-none"/>
        </w:rPr>
        <w:t>vrednosti</w:t>
      </w:r>
      <w:r w:rsidRPr="0015104C">
        <w:rPr>
          <w:rFonts w:ascii="Tahoma" w:hAnsi="Tahoma" w:cs="Tahoma"/>
        </w:rPr>
        <w:t xml:space="preserve"> okvirnega sporazuma brez DDV za vsak koledarski dan zamude, vendar ne več kot deset odstotkov (10 %) ocenjene </w:t>
      </w:r>
      <w:r w:rsidRPr="0015104C">
        <w:rPr>
          <w:rFonts w:ascii="Tahoma" w:hAnsi="Tahoma" w:cs="Tahoma"/>
          <w:lang w:val="x-none"/>
        </w:rPr>
        <w:t>vrednosti</w:t>
      </w:r>
      <w:r w:rsidRPr="0015104C">
        <w:rPr>
          <w:rFonts w:ascii="Tahoma" w:hAnsi="Tahoma" w:cs="Tahoma"/>
        </w:rPr>
        <w:t xml:space="preserve"> okvirnega sporazuma brez DDV, navedene v </w:t>
      </w:r>
      <w:r w:rsidR="008B540E" w:rsidRPr="0015104C">
        <w:rPr>
          <w:rFonts w:ascii="Tahoma" w:hAnsi="Tahoma" w:cs="Tahoma"/>
        </w:rPr>
        <w:t>4</w:t>
      </w:r>
      <w:r w:rsidRPr="0015104C">
        <w:rPr>
          <w:rFonts w:ascii="Tahoma" w:hAnsi="Tahoma" w:cs="Tahoma"/>
        </w:rPr>
        <w:t>. členu tega okvirnega sporazuma,</w:t>
      </w:r>
    </w:p>
    <w:p w14:paraId="77115414" w14:textId="060152D0" w:rsidR="001255C0" w:rsidRPr="0015104C" w:rsidRDefault="001255C0" w:rsidP="00232070">
      <w:pPr>
        <w:keepNext/>
        <w:keepLines/>
        <w:numPr>
          <w:ilvl w:val="0"/>
          <w:numId w:val="52"/>
        </w:numPr>
        <w:tabs>
          <w:tab w:val="left" w:pos="709"/>
          <w:tab w:val="left" w:pos="1702"/>
        </w:tabs>
        <w:jc w:val="both"/>
        <w:rPr>
          <w:rFonts w:ascii="Tahoma" w:hAnsi="Tahoma" w:cs="Tahoma"/>
        </w:rPr>
      </w:pPr>
      <w:r w:rsidRPr="0015104C">
        <w:rPr>
          <w:rFonts w:ascii="Tahoma" w:hAnsi="Tahoma" w:cs="Tahoma"/>
        </w:rPr>
        <w:t xml:space="preserve">v primeru zamude rokov iz </w:t>
      </w:r>
      <w:r w:rsidR="008B540E" w:rsidRPr="0015104C">
        <w:rPr>
          <w:rFonts w:ascii="Tahoma" w:hAnsi="Tahoma" w:cs="Tahoma"/>
        </w:rPr>
        <w:t xml:space="preserve">šestega </w:t>
      </w:r>
      <w:r w:rsidRPr="0015104C">
        <w:rPr>
          <w:rFonts w:ascii="Tahoma" w:hAnsi="Tahoma" w:cs="Tahoma"/>
        </w:rPr>
        <w:t xml:space="preserve">odstavka </w:t>
      </w:r>
      <w:r w:rsidR="008B540E" w:rsidRPr="0015104C">
        <w:rPr>
          <w:rFonts w:ascii="Tahoma" w:hAnsi="Tahoma" w:cs="Tahoma"/>
        </w:rPr>
        <w:t>9</w:t>
      </w:r>
      <w:r w:rsidRPr="0015104C">
        <w:rPr>
          <w:rFonts w:ascii="Tahoma" w:hAnsi="Tahoma" w:cs="Tahoma"/>
        </w:rPr>
        <w:t xml:space="preserve">. člena tega okvirnega sporazuma je izvajalec dolžan naročniku plačati pogodbeno kazen za vsako začeto uro zamude v višini pet promilov (5 ‰) ocenjene </w:t>
      </w:r>
      <w:r w:rsidRPr="0015104C">
        <w:rPr>
          <w:rFonts w:ascii="Tahoma" w:hAnsi="Tahoma" w:cs="Tahoma"/>
          <w:lang w:val="x-none"/>
        </w:rPr>
        <w:t>vrednosti</w:t>
      </w:r>
      <w:r w:rsidRPr="0015104C">
        <w:rPr>
          <w:rFonts w:ascii="Tahoma" w:hAnsi="Tahoma" w:cs="Tahoma"/>
        </w:rPr>
        <w:t xml:space="preserve"> okvirnega sporazuma brez DDV, vendar ne več kot deset odstotkov (10 %) ocenjene </w:t>
      </w:r>
      <w:r w:rsidRPr="0015104C">
        <w:rPr>
          <w:rFonts w:ascii="Tahoma" w:hAnsi="Tahoma" w:cs="Tahoma"/>
          <w:lang w:val="x-none"/>
        </w:rPr>
        <w:t>vrednosti</w:t>
      </w:r>
      <w:r w:rsidRPr="0015104C">
        <w:rPr>
          <w:rFonts w:ascii="Tahoma" w:hAnsi="Tahoma" w:cs="Tahoma"/>
        </w:rPr>
        <w:t xml:space="preserve"> okvirnega sporazuma brez DDV, navedene v </w:t>
      </w:r>
      <w:r w:rsidR="0043415F">
        <w:rPr>
          <w:rFonts w:ascii="Tahoma" w:hAnsi="Tahoma" w:cs="Tahoma"/>
        </w:rPr>
        <w:t>4</w:t>
      </w:r>
      <w:r w:rsidRPr="0015104C">
        <w:rPr>
          <w:rFonts w:ascii="Tahoma" w:hAnsi="Tahoma" w:cs="Tahoma"/>
        </w:rPr>
        <w:t>. členu tega okvirnega sporazuma.</w:t>
      </w:r>
    </w:p>
    <w:p w14:paraId="6ED37B73" w14:textId="77777777" w:rsidR="001255C0" w:rsidRPr="0015104C" w:rsidRDefault="001255C0" w:rsidP="00232070">
      <w:pPr>
        <w:keepNext/>
        <w:keepLines/>
        <w:tabs>
          <w:tab w:val="left" w:pos="709"/>
          <w:tab w:val="left" w:pos="1702"/>
        </w:tabs>
        <w:jc w:val="both"/>
        <w:rPr>
          <w:rFonts w:ascii="Tahoma" w:hAnsi="Tahoma" w:cs="Tahoma"/>
        </w:rPr>
      </w:pPr>
    </w:p>
    <w:p w14:paraId="4233D21B" w14:textId="1A5D7E15" w:rsidR="001255C0" w:rsidRPr="0015104C" w:rsidRDefault="001255C0" w:rsidP="00232070">
      <w:pPr>
        <w:keepNext/>
        <w:keepLines/>
        <w:tabs>
          <w:tab w:val="left" w:pos="709"/>
          <w:tab w:val="left" w:pos="1702"/>
        </w:tabs>
        <w:jc w:val="both"/>
        <w:rPr>
          <w:rFonts w:ascii="Tahoma" w:hAnsi="Tahoma" w:cs="Tahoma"/>
        </w:rPr>
      </w:pPr>
      <w:r w:rsidRPr="0015104C">
        <w:rPr>
          <w:rFonts w:ascii="Tahoma" w:hAnsi="Tahoma" w:cs="Tahoma"/>
        </w:rPr>
        <w:t xml:space="preserve">V kolikor pogodbena kazen </w:t>
      </w:r>
      <w:r w:rsidR="00900F92">
        <w:rPr>
          <w:rFonts w:ascii="Tahoma" w:hAnsi="Tahoma" w:cs="Tahoma"/>
        </w:rPr>
        <w:t>do</w:t>
      </w:r>
      <w:r w:rsidR="00900F92" w:rsidRPr="0015104C">
        <w:rPr>
          <w:rFonts w:ascii="Tahoma" w:hAnsi="Tahoma" w:cs="Tahoma"/>
        </w:rPr>
        <w:t xml:space="preserve">seže </w:t>
      </w:r>
      <w:r w:rsidRPr="0015104C">
        <w:rPr>
          <w:rFonts w:ascii="Tahoma" w:hAnsi="Tahoma" w:cs="Tahoma"/>
        </w:rPr>
        <w:t>višino desetih odstotkov (10 %)</w:t>
      </w:r>
      <w:r w:rsidR="004F3CB2">
        <w:rPr>
          <w:rFonts w:ascii="Tahoma" w:hAnsi="Tahoma" w:cs="Tahoma"/>
        </w:rPr>
        <w:t xml:space="preserve"> </w:t>
      </w:r>
      <w:r w:rsidRPr="0015104C">
        <w:rPr>
          <w:rFonts w:ascii="Tahoma" w:hAnsi="Tahoma" w:cs="Tahoma"/>
        </w:rPr>
        <w:t xml:space="preserve">ocenjene </w:t>
      </w:r>
      <w:r w:rsidRPr="0015104C">
        <w:rPr>
          <w:rFonts w:ascii="Tahoma" w:hAnsi="Tahoma" w:cs="Tahoma"/>
          <w:lang w:val="x-none"/>
        </w:rPr>
        <w:t>vrednosti</w:t>
      </w:r>
      <w:r w:rsidRPr="0015104C">
        <w:rPr>
          <w:rFonts w:ascii="Tahoma" w:hAnsi="Tahoma" w:cs="Tahoma"/>
        </w:rPr>
        <w:t xml:space="preserve"> okvirnega sporazuma brez DDV, lahko naročnik unovči finančno zavarovanje in odstopi od okvirnega sporazuma, brez kakršnekoli obveznosti do izvajalca.</w:t>
      </w:r>
    </w:p>
    <w:p w14:paraId="133726C7" w14:textId="77777777" w:rsidR="00613948" w:rsidRPr="0015104C" w:rsidRDefault="00613948" w:rsidP="00232070">
      <w:pPr>
        <w:keepNext/>
        <w:keepLines/>
        <w:jc w:val="both"/>
        <w:rPr>
          <w:rFonts w:ascii="Tahoma" w:eastAsia="Frutiger" w:hAnsi="Tahoma" w:cs="Tahoma"/>
          <w:lang w:eastAsia="en-US"/>
        </w:rPr>
      </w:pPr>
    </w:p>
    <w:p w14:paraId="45D7593D"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18754CB" w14:textId="77777777" w:rsidR="00613948" w:rsidRPr="0015104C" w:rsidRDefault="00613948" w:rsidP="00232070">
      <w:pPr>
        <w:keepNext/>
        <w:keepLines/>
        <w:jc w:val="both"/>
        <w:rPr>
          <w:rFonts w:ascii="Tahoma" w:eastAsia="Frutiger" w:hAnsi="Tahoma" w:cs="Tahoma"/>
          <w:lang w:eastAsia="en-US"/>
        </w:rPr>
      </w:pPr>
    </w:p>
    <w:p w14:paraId="6FCCF591" w14:textId="45B77DFC" w:rsidR="00613948" w:rsidRPr="0015104C" w:rsidRDefault="00613948" w:rsidP="00232070">
      <w:pPr>
        <w:keepNext/>
        <w:keepLines/>
        <w:jc w:val="both"/>
        <w:rPr>
          <w:rFonts w:cs="Tahoma"/>
        </w:rPr>
      </w:pPr>
      <w:r w:rsidRPr="0015104C">
        <w:rPr>
          <w:rFonts w:ascii="Tahoma" w:eastAsia="Frutiger" w:hAnsi="Tahoma" w:cs="Tahoma"/>
          <w:lang w:eastAsia="en-US"/>
        </w:rPr>
        <w:t>Naročnik ne more zahtevati pogodbene kazni zaradi zamude, če je sprejel izpolnitev obveznosti, pa ni nemudoma sporočil izvajalcu, da si pridržuje pravico do pogodbene kazni</w:t>
      </w:r>
      <w:r w:rsidR="005D3481">
        <w:rPr>
          <w:rFonts w:ascii="Tahoma" w:eastAsia="Frutiger" w:hAnsi="Tahoma" w:cs="Tahoma"/>
          <w:lang w:eastAsia="en-US"/>
        </w:rPr>
        <w:t xml:space="preserve">, kot to določa </w:t>
      </w:r>
      <w:r w:rsidR="005D3481" w:rsidRPr="0015104C">
        <w:rPr>
          <w:rFonts w:ascii="Tahoma" w:eastAsia="Frutiger" w:hAnsi="Tahoma" w:cs="Tahoma"/>
          <w:lang w:eastAsia="en-US"/>
        </w:rPr>
        <w:t>peti odstav</w:t>
      </w:r>
      <w:r w:rsidR="005D3481">
        <w:rPr>
          <w:rFonts w:ascii="Tahoma" w:eastAsia="Frutiger" w:hAnsi="Tahoma" w:cs="Tahoma"/>
          <w:lang w:eastAsia="en-US"/>
        </w:rPr>
        <w:t>ek</w:t>
      </w:r>
      <w:r w:rsidR="005D3481" w:rsidRPr="0015104C">
        <w:rPr>
          <w:rFonts w:ascii="Tahoma" w:eastAsia="Frutiger" w:hAnsi="Tahoma" w:cs="Tahoma"/>
          <w:lang w:eastAsia="en-US"/>
        </w:rPr>
        <w:t xml:space="preserve"> 251. člena Obligacijskega zakonika (Ur. l. RS, št. 83/01 s spremembami)</w:t>
      </w:r>
      <w:r w:rsidR="005D3481">
        <w:rPr>
          <w:rFonts w:ascii="Tahoma" w:eastAsia="Frutiger" w:hAnsi="Tahoma" w:cs="Tahoma"/>
          <w:lang w:eastAsia="en-US"/>
        </w:rPr>
        <w:t>.</w:t>
      </w:r>
      <w:r w:rsidR="005D3481" w:rsidRPr="0015104C">
        <w:rPr>
          <w:rFonts w:ascii="Tahoma" w:eastAsia="Frutiger" w:hAnsi="Tahoma" w:cs="Tahoma"/>
          <w:lang w:eastAsia="en-US"/>
        </w:rPr>
        <w:t xml:space="preserve"> </w:t>
      </w:r>
      <w:r w:rsidR="00900F92">
        <w:rPr>
          <w:rFonts w:ascii="Tahoma" w:eastAsia="Frutiger" w:hAnsi="Tahoma" w:cs="Tahoma"/>
          <w:lang w:eastAsia="en-US"/>
        </w:rPr>
        <w:t xml:space="preserve"> </w:t>
      </w:r>
      <w:r w:rsidRPr="0015104C">
        <w:rPr>
          <w:rFonts w:ascii="Tahoma" w:eastAsia="Frutiger" w:hAnsi="Tahoma" w:cs="Tahoma"/>
          <w:lang w:eastAsia="en-US"/>
        </w:rPr>
        <w:t>V primeru, da bo naročnik sprejel izpolnitev obveznosti in zahteval pogodbeno kazen, bo o tem nemudoma obvestil izvajalca. Plačilo pogodbene kazni izvajalca ne odvezuje od izpolnitve vseh  obveznosti</w:t>
      </w:r>
      <w:r w:rsidR="00433105">
        <w:rPr>
          <w:rFonts w:ascii="Tahoma" w:eastAsia="Frutiger" w:hAnsi="Tahoma" w:cs="Tahoma"/>
          <w:lang w:eastAsia="en-US"/>
        </w:rPr>
        <w:t xml:space="preserve"> iz okvirnega sporazuma</w:t>
      </w:r>
      <w:r w:rsidRPr="0015104C">
        <w:rPr>
          <w:rFonts w:ascii="Tahoma" w:eastAsia="Frutiger" w:hAnsi="Tahoma" w:cs="Tahoma"/>
          <w:lang w:eastAsia="en-US"/>
        </w:rPr>
        <w:t>.</w:t>
      </w:r>
      <w:r w:rsidR="00900F92">
        <w:rPr>
          <w:rFonts w:ascii="Tahoma" w:eastAsia="Frutiger" w:hAnsi="Tahoma" w:cs="Tahoma"/>
          <w:lang w:eastAsia="en-US"/>
        </w:rPr>
        <w:t xml:space="preserve"> </w:t>
      </w:r>
    </w:p>
    <w:p w14:paraId="24F5A567" w14:textId="77777777" w:rsidR="00613948" w:rsidRPr="0015104C" w:rsidRDefault="00613948" w:rsidP="00232070">
      <w:pPr>
        <w:keepNext/>
        <w:keepLines/>
        <w:tabs>
          <w:tab w:val="left" w:pos="567"/>
          <w:tab w:val="left" w:pos="1418"/>
          <w:tab w:val="left" w:pos="1702"/>
        </w:tabs>
        <w:jc w:val="both"/>
        <w:rPr>
          <w:rFonts w:ascii="Tahoma" w:hAnsi="Tahoma" w:cs="Tahoma"/>
        </w:rPr>
      </w:pPr>
    </w:p>
    <w:p w14:paraId="7ED71F48" w14:textId="05C24260" w:rsidR="00613948" w:rsidRPr="0015104C" w:rsidRDefault="00613948" w:rsidP="00232070">
      <w:pPr>
        <w:keepNext/>
        <w:keepLines/>
        <w:tabs>
          <w:tab w:val="left" w:pos="567"/>
          <w:tab w:val="left" w:pos="1418"/>
          <w:tab w:val="left" w:pos="1702"/>
        </w:tabs>
        <w:jc w:val="both"/>
        <w:rPr>
          <w:rFonts w:ascii="Tahoma" w:hAnsi="Tahoma" w:cs="Tahoma"/>
        </w:rPr>
      </w:pPr>
      <w:r w:rsidRPr="0015104C">
        <w:rPr>
          <w:rFonts w:ascii="Tahoma" w:hAnsi="Tahoma" w:cs="Tahoma"/>
        </w:rPr>
        <w:t>Za uveljavljanje pogodbene kazni bo naročnik izvajalcu izstavil račun s plačilnim rokom osem (8) koledarskih dni od dneva izstavitve računa.</w:t>
      </w:r>
      <w:r w:rsidRPr="0015104C">
        <w:t xml:space="preserve"> </w:t>
      </w:r>
      <w:r w:rsidRPr="0015104C">
        <w:rPr>
          <w:rFonts w:ascii="Tahoma" w:hAnsi="Tahoma" w:cs="Tahoma"/>
        </w:rPr>
        <w:t xml:space="preserve">V primeru zamude pri plačilu računa, je izvajalec dolžan naročniku plačati zakonske zamudne obresti. Naročnik in izvajalec sta sporazumna, da za </w:t>
      </w:r>
      <w:r w:rsidR="00CE61D1">
        <w:rPr>
          <w:rFonts w:ascii="Tahoma" w:hAnsi="Tahoma" w:cs="Tahoma"/>
        </w:rPr>
        <w:t xml:space="preserve">plačilo </w:t>
      </w:r>
      <w:r w:rsidRPr="0015104C">
        <w:rPr>
          <w:rFonts w:ascii="Tahoma" w:hAnsi="Tahoma" w:cs="Tahoma"/>
        </w:rPr>
        <w:t>pogodben</w:t>
      </w:r>
      <w:r w:rsidR="00CE61D1">
        <w:rPr>
          <w:rFonts w:ascii="Tahoma" w:hAnsi="Tahoma" w:cs="Tahoma"/>
        </w:rPr>
        <w:t>e</w:t>
      </w:r>
      <w:r w:rsidRPr="0015104C">
        <w:rPr>
          <w:rFonts w:ascii="Tahoma" w:hAnsi="Tahoma" w:cs="Tahoma"/>
        </w:rPr>
        <w:t xml:space="preserve"> kazn</w:t>
      </w:r>
      <w:r w:rsidR="00CE61D1">
        <w:rPr>
          <w:rFonts w:ascii="Tahoma" w:hAnsi="Tahoma" w:cs="Tahoma"/>
        </w:rPr>
        <w:t>i</w:t>
      </w:r>
      <w:r w:rsidRPr="0015104C">
        <w:rPr>
          <w:rFonts w:ascii="Tahoma" w:hAnsi="Tahoma" w:cs="Tahoma"/>
        </w:rPr>
        <w:t xml:space="preserve"> lahko izvedeta pobot medsebojnih terjatev in obveznosti.</w:t>
      </w:r>
    </w:p>
    <w:p w14:paraId="1DD7F635" w14:textId="77777777" w:rsidR="00613948" w:rsidRPr="0015104C" w:rsidRDefault="00613948" w:rsidP="00232070">
      <w:pPr>
        <w:keepNext/>
        <w:keepLines/>
        <w:jc w:val="both"/>
        <w:rPr>
          <w:rFonts w:ascii="Tahoma" w:eastAsia="Frutiger" w:hAnsi="Tahoma" w:cs="Tahoma"/>
          <w:lang w:eastAsia="en-US"/>
        </w:rPr>
      </w:pPr>
    </w:p>
    <w:p w14:paraId="010D1C36"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6A196386" w14:textId="77777777" w:rsidR="00613948" w:rsidRPr="0015104C" w:rsidRDefault="00613948" w:rsidP="00232070">
      <w:pPr>
        <w:keepNext/>
        <w:keepLines/>
        <w:jc w:val="both"/>
        <w:rPr>
          <w:rFonts w:ascii="Tahoma" w:eastAsia="Frutiger" w:hAnsi="Tahoma" w:cs="Tahoma"/>
          <w:lang w:eastAsia="en-US"/>
        </w:rPr>
      </w:pPr>
    </w:p>
    <w:p w14:paraId="6B0BF1CE" w14:textId="32877C09" w:rsidR="00613948" w:rsidRPr="0015104C" w:rsidRDefault="00613948" w:rsidP="00232070">
      <w:pPr>
        <w:keepNext/>
        <w:keepLines/>
        <w:jc w:val="both"/>
        <w:rPr>
          <w:rFonts w:ascii="Tahoma" w:hAnsi="Tahoma" w:cs="Tahoma"/>
        </w:rPr>
      </w:pPr>
      <w:r w:rsidRPr="0015104C">
        <w:rPr>
          <w:rFonts w:ascii="Tahoma" w:hAnsi="Tahoma" w:cs="Tahoma"/>
        </w:rPr>
        <w:t>Če zaradi zamude izvedbe obveznosti po te</w:t>
      </w:r>
      <w:r w:rsidR="00433105">
        <w:rPr>
          <w:rFonts w:ascii="Tahoma" w:hAnsi="Tahoma" w:cs="Tahoma"/>
        </w:rPr>
        <w:t>m okvirnem sporazumu</w:t>
      </w:r>
      <w:r w:rsidRPr="0015104C">
        <w:rPr>
          <w:rFonts w:ascii="Tahoma" w:hAnsi="Tahoma" w:cs="Tahoma"/>
        </w:rPr>
        <w:t xml:space="preserve"> nastaja pri naročniku dodatna škoda, je naročnik upravičen do povrnitve nastale škode s strani izvajalca.</w:t>
      </w:r>
    </w:p>
    <w:p w14:paraId="44485BC7" w14:textId="77777777" w:rsidR="00613948" w:rsidRPr="0015104C" w:rsidRDefault="00613948" w:rsidP="00232070">
      <w:pPr>
        <w:keepNext/>
        <w:keepLines/>
        <w:jc w:val="both"/>
        <w:rPr>
          <w:rFonts w:ascii="Tahoma" w:eastAsia="Frutiger" w:hAnsi="Tahoma" w:cs="Tahoma"/>
          <w:lang w:eastAsia="en-US"/>
        </w:rPr>
      </w:pPr>
    </w:p>
    <w:p w14:paraId="26F5C985" w14:textId="12AE2423"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Naročnik in izvajalec soglašata, da pravica do zaračunavanja pogodbene kazni ni pogojena z nastankom škode naročniku. Za povračilo tako nastale škode bo naročnik </w:t>
      </w:r>
      <w:r w:rsidRPr="0015104C">
        <w:rPr>
          <w:rFonts w:ascii="Tahoma" w:hAnsi="Tahoma" w:cs="Tahoma"/>
        </w:rPr>
        <w:t xml:space="preserve">unovčil finančno zavarovanje za dobro izvedbo  obveznosti oziroma bo škodo </w:t>
      </w:r>
      <w:r w:rsidRPr="0015104C">
        <w:rPr>
          <w:rFonts w:ascii="Tahoma" w:eastAsia="Frutiger" w:hAnsi="Tahoma" w:cs="Tahoma"/>
          <w:lang w:eastAsia="en-US"/>
        </w:rPr>
        <w:t>uveljavljal tudi po splošnih načelih odškodninske odgovornosti, neodvisno od uveljavljanja pogodbene kazni.</w:t>
      </w:r>
    </w:p>
    <w:p w14:paraId="07E1737B" w14:textId="77777777" w:rsidR="009F0CC8" w:rsidRPr="0015104C" w:rsidRDefault="009F0CC8" w:rsidP="00232070">
      <w:pPr>
        <w:keepNext/>
        <w:keepLines/>
        <w:jc w:val="both"/>
        <w:rPr>
          <w:rFonts w:ascii="Tahoma" w:eastAsia="Frutiger" w:hAnsi="Tahoma" w:cs="Tahoma"/>
          <w:lang w:eastAsia="en-US"/>
        </w:rPr>
      </w:pPr>
    </w:p>
    <w:p w14:paraId="5519FF93"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OBVEZNOSTI NAROČNIKA</w:t>
      </w:r>
    </w:p>
    <w:p w14:paraId="616E9A32" w14:textId="77777777" w:rsidR="00613948" w:rsidRPr="0015104C" w:rsidRDefault="00613948" w:rsidP="00232070">
      <w:pPr>
        <w:pStyle w:val="Odstavekseznama"/>
        <w:keepNext/>
        <w:keepLines/>
        <w:ind w:left="426"/>
        <w:rPr>
          <w:rFonts w:ascii="Tahoma" w:eastAsia="Frutiger" w:hAnsi="Tahoma" w:cs="Tahoma"/>
          <w:b/>
          <w:lang w:eastAsia="en-US"/>
        </w:rPr>
      </w:pPr>
    </w:p>
    <w:p w14:paraId="6B1E4A4D"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 xml:space="preserve"> člen</w:t>
      </w:r>
    </w:p>
    <w:p w14:paraId="04155986" w14:textId="77777777" w:rsidR="00613948" w:rsidRPr="0015104C" w:rsidRDefault="00613948" w:rsidP="00232070">
      <w:pPr>
        <w:keepNext/>
        <w:keepLines/>
        <w:jc w:val="both"/>
        <w:rPr>
          <w:rFonts w:ascii="Tahoma" w:eastAsia="Frutiger" w:hAnsi="Tahoma" w:cs="Tahoma"/>
          <w:b/>
          <w:lang w:eastAsia="en-US"/>
        </w:rPr>
      </w:pPr>
    </w:p>
    <w:p w14:paraId="42180C5F" w14:textId="738D3022" w:rsidR="00613948" w:rsidRPr="0015104C" w:rsidRDefault="009F0CC8" w:rsidP="00232070">
      <w:pPr>
        <w:keepNext/>
        <w:keepLines/>
        <w:spacing w:after="120"/>
        <w:jc w:val="both"/>
        <w:rPr>
          <w:rFonts w:ascii="Tahoma" w:hAnsi="Tahoma" w:cs="Tahoma"/>
        </w:rPr>
      </w:pPr>
      <w:r w:rsidRPr="0015104C">
        <w:rPr>
          <w:rFonts w:ascii="Tahoma" w:hAnsi="Tahoma" w:cs="Tahoma"/>
        </w:rPr>
        <w:t>N</w:t>
      </w:r>
      <w:r w:rsidR="00613948" w:rsidRPr="0015104C">
        <w:rPr>
          <w:rFonts w:ascii="Tahoma" w:hAnsi="Tahoma" w:cs="Tahoma"/>
        </w:rPr>
        <w:t xml:space="preserve">aročnik </w:t>
      </w:r>
      <w:r w:rsidRPr="0015104C">
        <w:rPr>
          <w:rFonts w:ascii="Tahoma" w:hAnsi="Tahoma" w:cs="Tahoma"/>
        </w:rPr>
        <w:t>obvezuje</w:t>
      </w:r>
      <w:r w:rsidR="00613948" w:rsidRPr="0015104C">
        <w:rPr>
          <w:rFonts w:ascii="Tahoma" w:hAnsi="Tahoma" w:cs="Tahoma"/>
        </w:rPr>
        <w:t>:</w:t>
      </w:r>
    </w:p>
    <w:p w14:paraId="13E291DC" w14:textId="694E199E" w:rsidR="009F0CC8" w:rsidRPr="0015104C" w:rsidRDefault="009F0CC8" w:rsidP="00232070">
      <w:pPr>
        <w:keepNext/>
        <w:keepLines/>
        <w:numPr>
          <w:ilvl w:val="0"/>
          <w:numId w:val="22"/>
        </w:numPr>
        <w:ind w:left="720"/>
        <w:jc w:val="both"/>
        <w:rPr>
          <w:rFonts w:ascii="Tahoma" w:hAnsi="Tahoma" w:cs="Tahoma"/>
        </w:rPr>
      </w:pPr>
      <w:r w:rsidRPr="0015104C">
        <w:rPr>
          <w:rFonts w:ascii="Tahoma" w:hAnsi="Tahoma" w:cs="Tahoma"/>
        </w:rPr>
        <w:t>z izvajalcem skleniti Pisni sporazum, ki ureja skupne varstvene ukrepe za zagotavljanje varstva in zdravja pri delu, ki jih je potrebno upoštevati na lokacijah naročnika, ki je priloga tega okvirnega sporazuma,</w:t>
      </w:r>
    </w:p>
    <w:p w14:paraId="1AB4316A" w14:textId="77777777" w:rsidR="009F0CC8" w:rsidRPr="0015104C" w:rsidRDefault="009F0CC8" w:rsidP="00232070">
      <w:pPr>
        <w:keepNext/>
        <w:keepLines/>
        <w:numPr>
          <w:ilvl w:val="0"/>
          <w:numId w:val="50"/>
        </w:numPr>
        <w:tabs>
          <w:tab w:val="left" w:pos="709"/>
          <w:tab w:val="left" w:pos="1702"/>
        </w:tabs>
        <w:jc w:val="both"/>
        <w:rPr>
          <w:rFonts w:ascii="Tahoma" w:hAnsi="Tahoma" w:cs="Tahoma"/>
        </w:rPr>
      </w:pPr>
      <w:r w:rsidRPr="0015104C">
        <w:rPr>
          <w:rFonts w:ascii="Tahoma" w:hAnsi="Tahoma" w:cs="Tahoma"/>
        </w:rPr>
        <w:t>sodelovati z izvajalcem z namenom, da se obveznosti po okvirnem sporazumu izvršijo pravočasno,</w:t>
      </w:r>
    </w:p>
    <w:p w14:paraId="0DD8605D" w14:textId="77777777" w:rsidR="009F0CC8" w:rsidRPr="0015104C" w:rsidRDefault="009F0CC8" w:rsidP="00232070">
      <w:pPr>
        <w:keepNext/>
        <w:keepLines/>
        <w:numPr>
          <w:ilvl w:val="0"/>
          <w:numId w:val="50"/>
        </w:numPr>
        <w:tabs>
          <w:tab w:val="left" w:pos="709"/>
          <w:tab w:val="left" w:pos="1702"/>
        </w:tabs>
        <w:jc w:val="both"/>
        <w:rPr>
          <w:rFonts w:ascii="Tahoma" w:hAnsi="Tahoma" w:cs="Tahoma"/>
        </w:rPr>
      </w:pPr>
      <w:r w:rsidRPr="0015104C">
        <w:rPr>
          <w:rFonts w:ascii="Tahoma" w:hAnsi="Tahoma" w:cs="Tahoma"/>
        </w:rPr>
        <w:t xml:space="preserve">tekoče obveščati izvajalca o vseh spremembah, ki bi lahko vplivale na izvršitev obveznosti po okvirnem sporazumu, </w:t>
      </w:r>
    </w:p>
    <w:p w14:paraId="40F593BF" w14:textId="77777777" w:rsidR="009F0CC8" w:rsidRPr="0015104C" w:rsidRDefault="009F0CC8" w:rsidP="00232070">
      <w:pPr>
        <w:keepNext/>
        <w:keepLines/>
        <w:numPr>
          <w:ilvl w:val="0"/>
          <w:numId w:val="50"/>
        </w:numPr>
        <w:tabs>
          <w:tab w:val="left" w:pos="709"/>
          <w:tab w:val="left" w:pos="1702"/>
        </w:tabs>
        <w:jc w:val="both"/>
        <w:rPr>
          <w:rFonts w:ascii="Tahoma" w:hAnsi="Tahoma" w:cs="Tahoma"/>
        </w:rPr>
      </w:pPr>
      <w:r w:rsidRPr="0015104C">
        <w:rPr>
          <w:rFonts w:ascii="Tahoma" w:hAnsi="Tahoma" w:cs="Tahoma"/>
        </w:rPr>
        <w:t>poravnati obveznosti do izvajalca in njegovih nominiranih podizvajalcev,</w:t>
      </w:r>
    </w:p>
    <w:p w14:paraId="2831D690" w14:textId="77777777" w:rsidR="009F0CC8" w:rsidRPr="0015104C" w:rsidRDefault="009F0CC8" w:rsidP="00232070">
      <w:pPr>
        <w:keepNext/>
        <w:keepLines/>
        <w:numPr>
          <w:ilvl w:val="0"/>
          <w:numId w:val="50"/>
        </w:numPr>
        <w:tabs>
          <w:tab w:val="left" w:pos="709"/>
          <w:tab w:val="left" w:pos="1702"/>
        </w:tabs>
        <w:jc w:val="both"/>
        <w:rPr>
          <w:rFonts w:ascii="Tahoma" w:hAnsi="Tahoma" w:cs="Tahoma"/>
        </w:rPr>
      </w:pPr>
      <w:r w:rsidRPr="0015104C">
        <w:rPr>
          <w:rFonts w:ascii="Tahoma" w:hAnsi="Tahoma" w:cs="Tahoma"/>
        </w:rPr>
        <w:lastRenderedPageBreak/>
        <w:t>voditi/izvajati dejanski pregled nad izvedenimi dobavami in storitvami izvajalca; v kolikor naročnik ugotovi, da izvajalec ne izpolnjuje svojih obveznosti v skladu z določili tega okvirnega sporazuma in zahtevami razpisne dokumentacije, lahko naročnik takoj pisno odstopi od okvirnega sporazuma, brez odškodninske odgovornosti do izvajalca.</w:t>
      </w:r>
    </w:p>
    <w:p w14:paraId="1B01136E" w14:textId="77777777" w:rsidR="009F0CC8" w:rsidRPr="0015104C" w:rsidRDefault="009F0CC8" w:rsidP="00232070">
      <w:pPr>
        <w:keepNext/>
        <w:keepLines/>
        <w:tabs>
          <w:tab w:val="left" w:pos="709"/>
          <w:tab w:val="left" w:pos="1702"/>
        </w:tabs>
        <w:jc w:val="both"/>
        <w:rPr>
          <w:rFonts w:ascii="Tahoma" w:hAnsi="Tahoma" w:cs="Tahoma"/>
        </w:rPr>
      </w:pPr>
    </w:p>
    <w:p w14:paraId="378337C9" w14:textId="13531085" w:rsidR="009F0CC8" w:rsidRPr="0015104C" w:rsidRDefault="009F0CC8" w:rsidP="00232070">
      <w:pPr>
        <w:keepNext/>
        <w:keepLines/>
        <w:jc w:val="both"/>
        <w:rPr>
          <w:rFonts w:ascii="Tahoma" w:hAnsi="Tahoma" w:cs="Tahoma"/>
        </w:rPr>
      </w:pPr>
      <w:r w:rsidRPr="0015104C">
        <w:rPr>
          <w:rFonts w:ascii="Tahoma" w:hAnsi="Tahoma" w:cs="Tahoma"/>
        </w:rPr>
        <w:t>Vse dodatne podatke bo naročnik posredoval izvajalcu na podlagi pisne ali ustne zahteve izvajalca in lastne presoje o nujnosti zahtevanih podatkov za dokončanje obveznosti po tem okvirnem sporazumu</w:t>
      </w:r>
    </w:p>
    <w:p w14:paraId="784AB289" w14:textId="77777777" w:rsidR="0042104C" w:rsidRPr="0015104C" w:rsidRDefault="0042104C" w:rsidP="00232070">
      <w:pPr>
        <w:keepNext/>
        <w:keepLines/>
        <w:jc w:val="both"/>
        <w:rPr>
          <w:rFonts w:ascii="Tahoma" w:eastAsia="Frutiger" w:hAnsi="Tahoma" w:cs="Tahoma"/>
          <w:b/>
          <w:lang w:eastAsia="en-US"/>
        </w:rPr>
      </w:pPr>
    </w:p>
    <w:p w14:paraId="0B811E81"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OBVEZNOSTI IZVAJALCA</w:t>
      </w:r>
    </w:p>
    <w:p w14:paraId="737BE4AC" w14:textId="77777777" w:rsidR="00613948" w:rsidRPr="0015104C" w:rsidRDefault="00613948" w:rsidP="00232070">
      <w:pPr>
        <w:pStyle w:val="Odstavekseznama"/>
        <w:keepNext/>
        <w:keepLines/>
        <w:ind w:left="426"/>
        <w:rPr>
          <w:rFonts w:ascii="Tahoma" w:eastAsia="Frutiger" w:hAnsi="Tahoma" w:cs="Tahoma"/>
          <w:b/>
          <w:lang w:eastAsia="en-US"/>
        </w:rPr>
      </w:pPr>
    </w:p>
    <w:p w14:paraId="730081F5"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5868E5C" w14:textId="77777777" w:rsidR="00613948" w:rsidRPr="0015104C" w:rsidRDefault="00613948" w:rsidP="00232070">
      <w:pPr>
        <w:keepNext/>
        <w:keepLines/>
        <w:ind w:left="426" w:hanging="219"/>
        <w:contextualSpacing/>
        <w:jc w:val="both"/>
        <w:rPr>
          <w:rFonts w:ascii="Tahoma" w:eastAsia="Frutiger" w:hAnsi="Tahoma" w:cs="Tahoma"/>
          <w:lang w:eastAsia="en-US"/>
        </w:rPr>
      </w:pPr>
    </w:p>
    <w:p w14:paraId="46105117" w14:textId="183E0D27" w:rsidR="00613948" w:rsidRPr="0015104C" w:rsidRDefault="00613948" w:rsidP="00232070">
      <w:pPr>
        <w:keepNext/>
        <w:keepLines/>
        <w:spacing w:after="120"/>
        <w:jc w:val="both"/>
        <w:rPr>
          <w:rFonts w:ascii="Tahoma" w:hAnsi="Tahoma" w:cs="Tahoma"/>
        </w:rPr>
      </w:pPr>
      <w:r w:rsidRPr="0015104C">
        <w:rPr>
          <w:rFonts w:ascii="Tahoma" w:hAnsi="Tahoma" w:cs="Tahoma"/>
        </w:rPr>
        <w:t>Izvajalec se obvezuje:</w:t>
      </w:r>
    </w:p>
    <w:p w14:paraId="7E239127"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bookmarkStart w:id="57" w:name="_Hlk233197850"/>
      <w:r w:rsidRPr="0015104C">
        <w:rPr>
          <w:rFonts w:ascii="Tahoma" w:hAnsi="Tahoma" w:cs="Tahoma"/>
        </w:rPr>
        <w:t>z naročnikom skleniti Pisni sporazum, ki ureja skupne varstvene ukrepe za zagotavljanje varstva in zdravja pri delu, ki jih je potrebno upoštevati na lokacijah naročnika, ki je priloga tega okvirnega sporazuma</w:t>
      </w:r>
      <w:bookmarkEnd w:id="57"/>
      <w:r w:rsidRPr="0015104C">
        <w:rPr>
          <w:rFonts w:ascii="Tahoma" w:hAnsi="Tahoma" w:cs="Tahoma"/>
        </w:rPr>
        <w:t>,</w:t>
      </w:r>
    </w:p>
    <w:p w14:paraId="3584782F" w14:textId="21013436"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 xml:space="preserve">upoštevati obstoječe stanje na </w:t>
      </w:r>
      <w:r w:rsidR="008750AB" w:rsidRPr="0015104C">
        <w:rPr>
          <w:rFonts w:ascii="Tahoma" w:hAnsi="Tahoma" w:cs="Tahoma"/>
        </w:rPr>
        <w:t>lokaciji</w:t>
      </w:r>
      <w:r w:rsidRPr="0015104C">
        <w:rPr>
          <w:rFonts w:ascii="Tahoma" w:hAnsi="Tahoma" w:cs="Tahoma"/>
        </w:rPr>
        <w:t xml:space="preserve"> naročnika</w:t>
      </w:r>
      <w:r w:rsidR="008750AB" w:rsidRPr="0015104C">
        <w:rPr>
          <w:rFonts w:ascii="Tahoma" w:hAnsi="Tahoma" w:cs="Tahoma"/>
        </w:rPr>
        <w:t xml:space="preserve"> </w:t>
      </w:r>
      <w:r w:rsidRPr="0015104C">
        <w:rPr>
          <w:rFonts w:ascii="Tahoma" w:hAnsi="Tahoma" w:cs="Tahoma"/>
        </w:rPr>
        <w:t>tako</w:t>
      </w:r>
      <w:r w:rsidR="008750AB" w:rsidRPr="0015104C">
        <w:rPr>
          <w:rFonts w:ascii="Tahoma" w:hAnsi="Tahoma" w:cs="Tahoma"/>
        </w:rPr>
        <w:t>,</w:t>
      </w:r>
      <w:r w:rsidRPr="0015104C">
        <w:rPr>
          <w:rFonts w:ascii="Tahoma" w:hAnsi="Tahoma" w:cs="Tahoma"/>
        </w:rPr>
        <w:t xml:space="preserve"> da bo izvedba predmeta okvirnega sporazuma omogočala neprekinjen delovni proces na lokaci</w:t>
      </w:r>
      <w:r w:rsidR="008750AB" w:rsidRPr="0015104C">
        <w:rPr>
          <w:rFonts w:ascii="Tahoma" w:hAnsi="Tahoma" w:cs="Tahoma"/>
        </w:rPr>
        <w:t>ji</w:t>
      </w:r>
      <w:r w:rsidRPr="0015104C">
        <w:rPr>
          <w:rFonts w:ascii="Tahoma" w:hAnsi="Tahoma" w:cs="Tahoma"/>
        </w:rPr>
        <w:t xml:space="preserve"> naročnika,</w:t>
      </w:r>
    </w:p>
    <w:p w14:paraId="36037605"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prevzete storitve in dobave izvršiti strokovno pravilno, vestno in kvalitetno, v skladu z vsemi veljavnimi tehničnimi predpisi, standardi in normativi, razpisnimi pogoji, ob tesnem sodelovanju z naročnikom (z dolžno skrbnostjo),</w:t>
      </w:r>
    </w:p>
    <w:p w14:paraId="3DD37A94"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prevzeti odgovornost za izpolnjevanje varstvenih ukrepov na lokacijah naročnika,</w:t>
      </w:r>
    </w:p>
    <w:p w14:paraId="5A27FE93" w14:textId="77777777" w:rsidR="008750AB"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 xml:space="preserve">storitve izvajati na način, da se ne ogroža varnost in zdravje ostalih na </w:t>
      </w:r>
      <w:r w:rsidR="008750AB" w:rsidRPr="0015104C">
        <w:rPr>
          <w:rFonts w:ascii="Tahoma" w:hAnsi="Tahoma" w:cs="Tahoma"/>
        </w:rPr>
        <w:t>lokaciji</w:t>
      </w:r>
      <w:r w:rsidRPr="0015104C">
        <w:rPr>
          <w:rFonts w:ascii="Tahoma" w:hAnsi="Tahoma" w:cs="Tahoma"/>
        </w:rPr>
        <w:t xml:space="preserve"> naročnika</w:t>
      </w:r>
      <w:r w:rsidR="008750AB" w:rsidRPr="0015104C">
        <w:rPr>
          <w:rFonts w:ascii="Tahoma" w:hAnsi="Tahoma" w:cs="Tahoma"/>
        </w:rPr>
        <w:t>,</w:t>
      </w:r>
    </w:p>
    <w:p w14:paraId="751254A8" w14:textId="157FD813"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preprečiti nepooblaščenim osebam dostop v delovno območje strojev, prašenje zmanjšati na najmanjšo možno stopnjo),</w:t>
      </w:r>
    </w:p>
    <w:p w14:paraId="5B46A984"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v primeru, da med opravljanjem dobav ali storitev, ki so predmet tega okvirnega sporazuma, nastopijo okoliščine, ki utegnejo vplivati na vsebinsko ali terminsko izvedbo dobav ali storitev, takoj pisno (po elektronski pošti) obvestiti naročnika ter predlagati ustrezne spremembe oziroma dopolnitve tega okvirnega sporazuma;</w:t>
      </w:r>
    </w:p>
    <w:p w14:paraId="40E209CA"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na svoje stroške in v roku, ki ga dogovori z naročnikom, izvršiti dopolnitve in spremembe prevzetega obsega dobav ali storitev, če se ugotovi, da izvajalec prevzete dobave ali storitve izvaja pomanjkljivo,</w:t>
      </w:r>
    </w:p>
    <w:p w14:paraId="3A9E663F"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omogočiti naročniku izvajanje pregledov izvedenih storitev in dobav ter nadzor nad izvedbo storitev oziroma vgradnjo blaga,</w:t>
      </w:r>
    </w:p>
    <w:p w14:paraId="69C54CE3"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obveščati naročnika o vseh spremembah, ki bi lahko vplivale na izvršitev obveznosti po okvirnem sporazumu,</w:t>
      </w:r>
    </w:p>
    <w:p w14:paraId="51237DAD"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poravnati vso morebitno nastalo škodo, ki bi jo med izvajanjem dobav in/ali storitev povzročil na lokacijah naročnika, na objektih ali napravah naročnika ali tretjim osebam,</w:t>
      </w:r>
    </w:p>
    <w:p w14:paraId="59992E30"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na svoje stroške odstraniti vso embalažo in morebitne odpadke, ki bodo nastali pri izvedbi dobav in/ali storitev in jih deponirati v skladu z veljavnimi predpisi s področja ravnanja z odpadno embalažo in odpadki,</w:t>
      </w:r>
    </w:p>
    <w:p w14:paraId="648DC732"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pred morebitno oddajo dobave blaga oz. izvedbe storitev tretji osebi pridobiti predhodno pisno soglasje naročnika,</w:t>
      </w:r>
    </w:p>
    <w:p w14:paraId="2E1FA840"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zagotoviti izvajanje storitev z delavci, ki so strokovno usposobljeni za opravljanje tovrstnih storitev,</w:t>
      </w:r>
    </w:p>
    <w:p w14:paraId="0F8665FC"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 xml:space="preserve">opremiti delavce z osebno varovalno opremo, z osebnimi zaščitnimi sredstvi in pripomočki glede na nevarnosti za poškodbe, pri čemer mora biti na oblačilu znak (logotip) izvajalca/podizvajalca, </w:t>
      </w:r>
    </w:p>
    <w:p w14:paraId="32033A02" w14:textId="77777777" w:rsidR="009F0CC8" w:rsidRPr="0015104C" w:rsidRDefault="009F0CC8"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zagotoviti, da bodo delavci upoštevali vse predpise naročnika o gibanju na območju objekta naročnika.</w:t>
      </w:r>
    </w:p>
    <w:p w14:paraId="40D520D0" w14:textId="77777777" w:rsidR="009F0CC8" w:rsidRPr="0015104C" w:rsidRDefault="009F0CC8" w:rsidP="00232070">
      <w:pPr>
        <w:keepNext/>
        <w:keepLines/>
        <w:tabs>
          <w:tab w:val="left" w:pos="709"/>
          <w:tab w:val="left" w:pos="1702"/>
        </w:tabs>
        <w:rPr>
          <w:rFonts w:ascii="Tahoma" w:hAnsi="Tahoma" w:cs="Tahoma"/>
        </w:rPr>
      </w:pPr>
    </w:p>
    <w:p w14:paraId="01EB03D1" w14:textId="239F53E8" w:rsidR="00613948" w:rsidRPr="0015104C" w:rsidRDefault="009F0CC8" w:rsidP="00232070">
      <w:pPr>
        <w:keepNext/>
        <w:keepLines/>
        <w:jc w:val="both"/>
        <w:rPr>
          <w:rFonts w:ascii="Tahoma" w:hAnsi="Tahoma" w:cs="Tahoma"/>
        </w:rPr>
      </w:pPr>
      <w:r w:rsidRPr="0015104C">
        <w:rPr>
          <w:rFonts w:ascii="Tahoma" w:hAnsi="Tahoma" w:cs="Tahoma"/>
        </w:rPr>
        <w:t>Izvajalec uporablja tehnična sredstva naročnika (lestve, dvižne ploščadi, ipd.) na lastno odgovornost in naročnik ne odgovarja za poškodbe izvajalca ali njegovih delavcev v primeru nepravilne uporabe opreme ali njene okvare. V primeru poškodovanja naročnikove opreme s strani izvajalca je le ta dolžan naročniku povrniti vse stroške popravila opreme in morebitno škodo, ki bi naročniku nastala zaradi nemožnosti uporabe opreme.</w:t>
      </w:r>
    </w:p>
    <w:p w14:paraId="424F7032" w14:textId="77777777" w:rsidR="00613948" w:rsidRPr="0015104C" w:rsidRDefault="00613948" w:rsidP="00232070">
      <w:pPr>
        <w:keepNext/>
        <w:keepLines/>
        <w:jc w:val="both"/>
        <w:rPr>
          <w:rFonts w:ascii="Tahoma" w:hAnsi="Tahoma" w:cs="Tahoma"/>
        </w:rPr>
      </w:pPr>
    </w:p>
    <w:p w14:paraId="7C900E5E" w14:textId="77777777" w:rsidR="00613948" w:rsidRPr="0015104C" w:rsidRDefault="00613948" w:rsidP="00232070">
      <w:pPr>
        <w:keepNext/>
        <w:keepLines/>
        <w:jc w:val="both"/>
        <w:rPr>
          <w:rFonts w:ascii="Tahoma" w:hAnsi="Tahoma" w:cs="Tahoma"/>
          <w:snapToGrid w:val="0"/>
        </w:rPr>
      </w:pPr>
      <w:r w:rsidRPr="0015104C">
        <w:rPr>
          <w:rFonts w:ascii="Tahoma" w:hAnsi="Tahoma" w:cs="Tahoma"/>
        </w:rPr>
        <w:lastRenderedPageBreak/>
        <w:t xml:space="preserve">Izvajalec </w:t>
      </w:r>
      <w:r w:rsidRPr="0015104C">
        <w:rPr>
          <w:rFonts w:ascii="Tahoma" w:hAnsi="Tahoma" w:cs="Tahoma"/>
          <w:snapToGrid w:val="0"/>
        </w:rPr>
        <w:t>v celoti odgovarja za delo podizvajalcev ter za delo subjektov, katerih zmogljivosti namerava uporabiti izvajalec, kot da bi delo opravil sam.</w:t>
      </w:r>
    </w:p>
    <w:p w14:paraId="2EB07311" w14:textId="77777777" w:rsidR="008750AB" w:rsidRPr="0015104C" w:rsidRDefault="008750AB" w:rsidP="00232070">
      <w:pPr>
        <w:keepNext/>
        <w:keepLines/>
        <w:tabs>
          <w:tab w:val="left" w:pos="709"/>
          <w:tab w:val="left" w:pos="1702"/>
        </w:tabs>
        <w:rPr>
          <w:rFonts w:ascii="Tahoma" w:hAnsi="Tahoma" w:cs="Tahoma"/>
        </w:rPr>
      </w:pPr>
    </w:p>
    <w:p w14:paraId="639340F9" w14:textId="4CBCFE35" w:rsidR="008750AB" w:rsidRPr="0015104C" w:rsidRDefault="008750AB"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SESTAVNI DELI OKVIRNEGA SPORAZUMA</w:t>
      </w:r>
    </w:p>
    <w:p w14:paraId="51384F38" w14:textId="77777777" w:rsidR="008750AB" w:rsidRPr="0015104C" w:rsidRDefault="008750AB" w:rsidP="00232070">
      <w:pPr>
        <w:keepNext/>
        <w:keepLines/>
        <w:tabs>
          <w:tab w:val="left" w:pos="709"/>
          <w:tab w:val="left" w:pos="1702"/>
        </w:tabs>
        <w:rPr>
          <w:rFonts w:ascii="Tahoma" w:hAnsi="Tahoma" w:cs="Tahoma"/>
        </w:rPr>
      </w:pPr>
    </w:p>
    <w:p w14:paraId="1D5D73DE" w14:textId="41F32CBC" w:rsidR="00292693" w:rsidRPr="00292693" w:rsidRDefault="00292693" w:rsidP="00292693">
      <w:pPr>
        <w:keepNext/>
        <w:keepLines/>
        <w:numPr>
          <w:ilvl w:val="0"/>
          <w:numId w:val="55"/>
        </w:numPr>
        <w:tabs>
          <w:tab w:val="num" w:pos="4605"/>
        </w:tabs>
        <w:jc w:val="center"/>
        <w:rPr>
          <w:rFonts w:ascii="Tahoma" w:eastAsia="Frutiger" w:hAnsi="Tahoma" w:cs="Tahoma"/>
          <w:lang w:eastAsia="en-US"/>
        </w:rPr>
      </w:pPr>
      <w:r w:rsidRPr="00292693">
        <w:rPr>
          <w:rFonts w:ascii="Tahoma" w:eastAsia="Frutiger" w:hAnsi="Tahoma" w:cs="Tahoma"/>
          <w:lang w:eastAsia="en-US"/>
        </w:rPr>
        <w:t>člen</w:t>
      </w:r>
    </w:p>
    <w:p w14:paraId="2767D9F6" w14:textId="77777777" w:rsidR="00292693" w:rsidRDefault="00292693" w:rsidP="00292693">
      <w:pPr>
        <w:keepNext/>
        <w:keepLines/>
        <w:tabs>
          <w:tab w:val="left" w:pos="709"/>
          <w:tab w:val="left" w:pos="1702"/>
        </w:tabs>
        <w:rPr>
          <w:rFonts w:ascii="Tahoma" w:hAnsi="Tahoma" w:cs="Tahoma"/>
        </w:rPr>
      </w:pPr>
    </w:p>
    <w:p w14:paraId="54254378" w14:textId="2532C2CC" w:rsidR="008750AB" w:rsidRPr="0015104C" w:rsidRDefault="008750AB" w:rsidP="00232070">
      <w:pPr>
        <w:keepNext/>
        <w:keepLines/>
        <w:tabs>
          <w:tab w:val="left" w:pos="709"/>
          <w:tab w:val="left" w:pos="1702"/>
        </w:tabs>
        <w:spacing w:after="120"/>
        <w:rPr>
          <w:rFonts w:ascii="Tahoma" w:hAnsi="Tahoma" w:cs="Tahoma"/>
        </w:rPr>
      </w:pPr>
      <w:r w:rsidRPr="0015104C">
        <w:rPr>
          <w:rFonts w:ascii="Tahoma" w:hAnsi="Tahoma" w:cs="Tahoma"/>
        </w:rPr>
        <w:t>Stranki okvirnega sporazuma ugotavljata, da so priloge in sestavni deli tega okvirnega sporazuma:</w:t>
      </w:r>
    </w:p>
    <w:p w14:paraId="349A47C8" w14:textId="3BB11D56" w:rsidR="008750AB" w:rsidRPr="0015104C" w:rsidRDefault="008750AB"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razpisna dokumentacija št. VKS-59/26,</w:t>
      </w:r>
    </w:p>
    <w:p w14:paraId="47A7FE6E" w14:textId="2424C2B2" w:rsidR="00926B2F" w:rsidRPr="0015104C" w:rsidRDefault="00926B2F" w:rsidP="00232070">
      <w:pPr>
        <w:keepNext/>
        <w:keepLines/>
        <w:numPr>
          <w:ilvl w:val="0"/>
          <w:numId w:val="49"/>
        </w:numPr>
        <w:tabs>
          <w:tab w:val="left" w:pos="709"/>
          <w:tab w:val="left" w:pos="1702"/>
        </w:tabs>
        <w:jc w:val="both"/>
        <w:rPr>
          <w:rFonts w:ascii="Tahoma" w:hAnsi="Tahoma" w:cs="Tahoma"/>
          <w:lang w:eastAsia="en-US"/>
        </w:rPr>
      </w:pPr>
      <w:r w:rsidRPr="0015104C">
        <w:rPr>
          <w:rFonts w:ascii="Tahoma" w:hAnsi="Tahoma" w:cs="Tahoma"/>
          <w:lang w:eastAsia="en-US"/>
        </w:rPr>
        <w:t>tehnična specifikacija, ki je kot Priloga št. 1 sestavni del tega okvirnega sporazuma,</w:t>
      </w:r>
    </w:p>
    <w:p w14:paraId="6231C1DD" w14:textId="4025A6FD" w:rsidR="00EB54A8" w:rsidRPr="0015104C" w:rsidRDefault="00452F89" w:rsidP="00232070">
      <w:pPr>
        <w:keepNext/>
        <w:keepLines/>
        <w:numPr>
          <w:ilvl w:val="0"/>
          <w:numId w:val="49"/>
        </w:numPr>
        <w:tabs>
          <w:tab w:val="left" w:pos="709"/>
          <w:tab w:val="left" w:pos="1702"/>
        </w:tabs>
        <w:jc w:val="both"/>
        <w:rPr>
          <w:rFonts w:ascii="Tahoma" w:hAnsi="Tahoma" w:cs="Tahoma"/>
          <w:lang w:eastAsia="en-US"/>
        </w:rPr>
      </w:pPr>
      <w:r w:rsidRPr="00452F89">
        <w:rPr>
          <w:rFonts w:ascii="Tahoma" w:hAnsi="Tahoma" w:cs="Tahoma"/>
          <w:lang w:eastAsia="en-US"/>
        </w:rPr>
        <w:t>ponudb</w:t>
      </w:r>
      <w:r>
        <w:rPr>
          <w:rFonts w:ascii="Tahoma" w:hAnsi="Tahoma" w:cs="Tahoma"/>
          <w:lang w:eastAsia="en-US"/>
        </w:rPr>
        <w:t>a</w:t>
      </w:r>
      <w:r w:rsidRPr="00452F89">
        <w:rPr>
          <w:rFonts w:ascii="Tahoma" w:hAnsi="Tahoma" w:cs="Tahoma"/>
          <w:lang w:eastAsia="en-US"/>
        </w:rPr>
        <w:t xml:space="preserve"> izvajalca št. __________ z dne ________________ z vsemi prilogami (Tehnični podatki in skladnost za puhalo, tehnični podatki in skladnost za frekvenčni pretvorni in garantirane tehnične vrednosti ponujene opreme; v nadaljevanju: ponudba), ki je kot Priloga št. 2 sestavni del tega okvirnega sporazuma</w:t>
      </w:r>
      <w:r w:rsidR="00040A89" w:rsidRPr="0015104C">
        <w:rPr>
          <w:rFonts w:ascii="Tahoma" w:hAnsi="Tahoma" w:cs="Tahoma"/>
          <w:lang w:eastAsia="en-US"/>
        </w:rPr>
        <w:t>,</w:t>
      </w:r>
    </w:p>
    <w:p w14:paraId="192A3DDF" w14:textId="6FBDBD10" w:rsidR="00452F89" w:rsidRPr="0015104C" w:rsidRDefault="00040A89" w:rsidP="00232070">
      <w:pPr>
        <w:keepNext/>
        <w:keepLines/>
        <w:numPr>
          <w:ilvl w:val="0"/>
          <w:numId w:val="49"/>
        </w:numPr>
        <w:tabs>
          <w:tab w:val="left" w:pos="709"/>
          <w:tab w:val="left" w:pos="1702"/>
        </w:tabs>
        <w:jc w:val="both"/>
        <w:rPr>
          <w:rFonts w:ascii="Tahoma" w:hAnsi="Tahoma" w:cs="Tahoma"/>
          <w:lang w:eastAsia="en-US"/>
        </w:rPr>
      </w:pPr>
      <w:r w:rsidRPr="0015104C">
        <w:rPr>
          <w:rFonts w:ascii="Tahoma" w:hAnsi="Tahoma" w:cs="Tahoma"/>
        </w:rPr>
        <w:t>končna ponudba izvajalca št. __________ podana na pogajanjih dne __________,</w:t>
      </w:r>
      <w:r w:rsidR="00452F89" w:rsidRPr="00452F89">
        <w:rPr>
          <w:rFonts w:ascii="Tahoma" w:hAnsi="Tahoma" w:cs="Tahoma"/>
          <w:lang w:eastAsia="en-US"/>
        </w:rPr>
        <w:t xml:space="preserve"> ki je kot Priloga št. </w:t>
      </w:r>
      <w:r w:rsidR="00452F89">
        <w:rPr>
          <w:rFonts w:ascii="Tahoma" w:hAnsi="Tahoma" w:cs="Tahoma"/>
          <w:lang w:eastAsia="en-US"/>
        </w:rPr>
        <w:t>3</w:t>
      </w:r>
      <w:r w:rsidR="00452F89" w:rsidRPr="00452F89">
        <w:rPr>
          <w:rFonts w:ascii="Tahoma" w:hAnsi="Tahoma" w:cs="Tahoma"/>
          <w:lang w:eastAsia="en-US"/>
        </w:rPr>
        <w:t xml:space="preserve"> sestavni del tega okvirnega sporazuma</w:t>
      </w:r>
      <w:r w:rsidR="00452F89" w:rsidRPr="0015104C">
        <w:rPr>
          <w:rFonts w:ascii="Tahoma" w:hAnsi="Tahoma" w:cs="Tahoma"/>
          <w:lang w:eastAsia="en-US"/>
        </w:rPr>
        <w:t>,</w:t>
      </w:r>
    </w:p>
    <w:p w14:paraId="12D8A76B" w14:textId="63996E8D" w:rsidR="00926B2F" w:rsidRPr="00452F89" w:rsidRDefault="00926B2F" w:rsidP="00232070">
      <w:pPr>
        <w:keepNext/>
        <w:keepLines/>
        <w:numPr>
          <w:ilvl w:val="0"/>
          <w:numId w:val="49"/>
        </w:numPr>
        <w:tabs>
          <w:tab w:val="left" w:pos="709"/>
          <w:tab w:val="left" w:pos="1702"/>
        </w:tabs>
        <w:jc w:val="both"/>
        <w:rPr>
          <w:rFonts w:ascii="Tahoma" w:hAnsi="Tahoma" w:cs="Tahoma"/>
          <w:lang w:eastAsia="en-US"/>
        </w:rPr>
      </w:pPr>
      <w:r w:rsidRPr="00452F89">
        <w:rPr>
          <w:rFonts w:ascii="Tahoma" w:hAnsi="Tahoma" w:cs="Tahoma"/>
          <w:lang w:eastAsia="en-US"/>
        </w:rPr>
        <w:t xml:space="preserve">ponudbeni predračunu izvajalca </w:t>
      </w:r>
      <w:r w:rsidR="00452F89" w:rsidRPr="00452F89">
        <w:rPr>
          <w:rFonts w:ascii="Tahoma" w:hAnsi="Tahoma" w:cs="Tahoma"/>
          <w:lang w:eastAsia="en-US"/>
        </w:rPr>
        <w:t xml:space="preserve">za </w:t>
      </w:r>
      <w:r w:rsidR="00452F89" w:rsidRPr="00452F89">
        <w:rPr>
          <w:rFonts w:ascii="Tahoma" w:hAnsi="Tahoma" w:cs="Tahoma"/>
        </w:rPr>
        <w:t>redno in izredno servisiranje ter dobavo nadomestnih delov</w:t>
      </w:r>
      <w:r w:rsidR="00452F89" w:rsidRPr="00452F89">
        <w:rPr>
          <w:rFonts w:ascii="Tahoma" w:hAnsi="Tahoma" w:cs="Tahoma"/>
          <w:lang w:eastAsia="en-US"/>
        </w:rPr>
        <w:t xml:space="preserve"> </w:t>
      </w:r>
      <w:r w:rsidRPr="00452F89">
        <w:rPr>
          <w:rFonts w:ascii="Tahoma" w:hAnsi="Tahoma" w:cs="Tahoma"/>
          <w:lang w:eastAsia="en-US"/>
        </w:rPr>
        <w:t xml:space="preserve">št. </w:t>
      </w:r>
      <w:r w:rsidRPr="00452F89">
        <w:rPr>
          <w:rFonts w:ascii="Tahoma" w:hAnsi="Tahoma" w:cs="Tahoma"/>
        </w:rPr>
        <w:t>______</w:t>
      </w:r>
      <w:r w:rsidRPr="00452F89">
        <w:rPr>
          <w:rFonts w:ascii="Tahoma" w:hAnsi="Tahoma" w:cs="Tahoma"/>
          <w:lang w:eastAsia="en-US"/>
        </w:rPr>
        <w:t xml:space="preserve">z dne _________  , ki je kot Priloga št. </w:t>
      </w:r>
      <w:r w:rsidR="00452F89">
        <w:rPr>
          <w:rFonts w:ascii="Tahoma" w:hAnsi="Tahoma" w:cs="Tahoma"/>
          <w:lang w:eastAsia="en-US"/>
        </w:rPr>
        <w:t>4</w:t>
      </w:r>
      <w:r w:rsidRPr="00452F89">
        <w:rPr>
          <w:rFonts w:ascii="Tahoma" w:hAnsi="Tahoma" w:cs="Tahoma"/>
          <w:lang w:eastAsia="en-US"/>
        </w:rPr>
        <w:t xml:space="preserve"> sestavni del tega okvirnega sporazuma</w:t>
      </w:r>
      <w:r w:rsidR="00452F89">
        <w:rPr>
          <w:rFonts w:ascii="Tahoma" w:hAnsi="Tahoma" w:cs="Tahoma"/>
          <w:lang w:eastAsia="en-US"/>
        </w:rPr>
        <w:t>,</w:t>
      </w:r>
      <w:r w:rsidRPr="00452F89">
        <w:rPr>
          <w:rFonts w:ascii="Tahoma" w:hAnsi="Tahoma" w:cs="Tahoma"/>
          <w:lang w:eastAsia="en-US"/>
        </w:rPr>
        <w:t xml:space="preserve">  </w:t>
      </w:r>
    </w:p>
    <w:p w14:paraId="6AA6D192" w14:textId="32DE1865" w:rsidR="00EB54A8" w:rsidRPr="0015104C" w:rsidRDefault="00EB54A8" w:rsidP="00232070">
      <w:pPr>
        <w:keepNext/>
        <w:keepLines/>
        <w:numPr>
          <w:ilvl w:val="0"/>
          <w:numId w:val="49"/>
        </w:numPr>
        <w:jc w:val="both"/>
        <w:rPr>
          <w:rFonts w:ascii="Tahoma" w:hAnsi="Tahoma" w:cs="Tahoma"/>
          <w:lang w:eastAsia="en-US"/>
        </w:rPr>
      </w:pPr>
      <w:r w:rsidRPr="0015104C">
        <w:rPr>
          <w:rFonts w:ascii="Tahoma" w:hAnsi="Tahoma" w:cs="Tahoma"/>
          <w:lang w:eastAsia="en-US"/>
        </w:rPr>
        <w:t>terminski plan</w:t>
      </w:r>
      <w:r w:rsidRPr="0015104C">
        <w:rPr>
          <w:rFonts w:ascii="Tahoma" w:hAnsi="Tahoma" w:cs="Tahoma"/>
        </w:rPr>
        <w:t xml:space="preserve"> vzdrževanja, </w:t>
      </w:r>
      <w:r w:rsidRPr="0015104C">
        <w:rPr>
          <w:rFonts w:ascii="Tahoma" w:hAnsi="Tahoma" w:cs="Tahoma"/>
          <w:lang w:eastAsia="en-US"/>
        </w:rPr>
        <w:t xml:space="preserve">ki je kot Priloga št. </w:t>
      </w:r>
      <w:r w:rsidR="00452F89">
        <w:rPr>
          <w:rFonts w:ascii="Tahoma" w:hAnsi="Tahoma" w:cs="Tahoma"/>
          <w:lang w:eastAsia="en-US"/>
        </w:rPr>
        <w:t>6</w:t>
      </w:r>
      <w:r w:rsidRPr="0015104C">
        <w:rPr>
          <w:rFonts w:ascii="Tahoma" w:hAnsi="Tahoma" w:cs="Tahoma"/>
          <w:lang w:eastAsia="en-US"/>
        </w:rPr>
        <w:t xml:space="preserve"> sestavni del tega okvirnega sporazuma, </w:t>
      </w:r>
      <w:r w:rsidRPr="0015104C">
        <w:rPr>
          <w:rFonts w:ascii="Tahoma" w:hAnsi="Tahoma" w:cs="Tahoma"/>
        </w:rPr>
        <w:t xml:space="preserve"> </w:t>
      </w:r>
    </w:p>
    <w:p w14:paraId="00969CE2" w14:textId="57CD8208" w:rsidR="008750AB" w:rsidRPr="0015104C" w:rsidRDefault="00232070" w:rsidP="00232070">
      <w:pPr>
        <w:keepNext/>
        <w:keepLines/>
        <w:numPr>
          <w:ilvl w:val="0"/>
          <w:numId w:val="49"/>
        </w:numPr>
        <w:tabs>
          <w:tab w:val="left" w:pos="709"/>
          <w:tab w:val="left" w:pos="1702"/>
        </w:tabs>
        <w:jc w:val="both"/>
        <w:rPr>
          <w:rFonts w:ascii="Tahoma" w:hAnsi="Tahoma" w:cs="Tahoma"/>
        </w:rPr>
      </w:pPr>
      <w:r>
        <w:rPr>
          <w:rFonts w:ascii="Tahoma" w:hAnsi="Tahoma" w:cs="Tahoma"/>
        </w:rPr>
        <w:t>P</w:t>
      </w:r>
      <w:r w:rsidR="008750AB" w:rsidRPr="0015104C">
        <w:rPr>
          <w:rFonts w:ascii="Tahoma" w:hAnsi="Tahoma" w:cs="Tahoma"/>
        </w:rPr>
        <w:t>isni sporazum, ki ureja skupne varstvene ukrepe za zagotavljanje varstva in zdravja pri delu, ki jih je potrebno upoštevati na lokacij</w:t>
      </w:r>
      <w:r w:rsidR="00926B2F" w:rsidRPr="0015104C">
        <w:rPr>
          <w:rFonts w:ascii="Tahoma" w:hAnsi="Tahoma" w:cs="Tahoma"/>
        </w:rPr>
        <w:t>i</w:t>
      </w:r>
      <w:r w:rsidR="008750AB" w:rsidRPr="0015104C">
        <w:rPr>
          <w:rFonts w:ascii="Tahoma" w:hAnsi="Tahoma" w:cs="Tahoma"/>
        </w:rPr>
        <w:t>,</w:t>
      </w:r>
      <w:r w:rsidR="00452F89" w:rsidRPr="00452F89">
        <w:rPr>
          <w:rFonts w:ascii="Tahoma" w:hAnsi="Tahoma" w:cs="Tahoma"/>
          <w:lang w:eastAsia="en-US"/>
        </w:rPr>
        <w:t xml:space="preserve"> </w:t>
      </w:r>
      <w:r w:rsidR="00452F89" w:rsidRPr="00926B2F">
        <w:rPr>
          <w:rFonts w:ascii="Tahoma" w:hAnsi="Tahoma" w:cs="Tahoma"/>
          <w:lang w:eastAsia="en-US"/>
        </w:rPr>
        <w:t xml:space="preserve">ki je kot Priloga št. </w:t>
      </w:r>
      <w:r w:rsidR="00452F89">
        <w:rPr>
          <w:rFonts w:ascii="Tahoma" w:hAnsi="Tahoma" w:cs="Tahoma"/>
          <w:lang w:eastAsia="en-US"/>
        </w:rPr>
        <w:t>5</w:t>
      </w:r>
      <w:r w:rsidR="00452F89" w:rsidRPr="00926B2F">
        <w:rPr>
          <w:rFonts w:ascii="Tahoma" w:hAnsi="Tahoma" w:cs="Tahoma"/>
          <w:lang w:eastAsia="en-US"/>
        </w:rPr>
        <w:t xml:space="preserve"> sestavni del </w:t>
      </w:r>
      <w:r w:rsidR="00452F89">
        <w:rPr>
          <w:rFonts w:ascii="Tahoma" w:hAnsi="Tahoma" w:cs="Tahoma"/>
          <w:lang w:eastAsia="en-US"/>
        </w:rPr>
        <w:t>tega okvirnega sporazuma,</w:t>
      </w:r>
    </w:p>
    <w:p w14:paraId="2D0D30B1" w14:textId="77777777" w:rsidR="008750AB" w:rsidRPr="0015104C" w:rsidRDefault="008750AB"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ostala relevantna dokumentacija.</w:t>
      </w:r>
    </w:p>
    <w:p w14:paraId="39142D2C" w14:textId="77777777" w:rsidR="00452F89" w:rsidRDefault="00452F89" w:rsidP="00232070">
      <w:pPr>
        <w:keepNext/>
        <w:keepLines/>
        <w:tabs>
          <w:tab w:val="left" w:pos="709"/>
          <w:tab w:val="left" w:pos="1702"/>
        </w:tabs>
        <w:jc w:val="both"/>
        <w:rPr>
          <w:rFonts w:ascii="Tahoma" w:hAnsi="Tahoma" w:cs="Tahoma"/>
        </w:rPr>
      </w:pPr>
    </w:p>
    <w:p w14:paraId="39CD1063" w14:textId="4ED4141B" w:rsidR="008750AB" w:rsidRPr="0015104C" w:rsidRDefault="008750AB" w:rsidP="00232070">
      <w:pPr>
        <w:keepNext/>
        <w:keepLines/>
        <w:tabs>
          <w:tab w:val="left" w:pos="709"/>
          <w:tab w:val="left" w:pos="1702"/>
        </w:tabs>
        <w:jc w:val="both"/>
        <w:rPr>
          <w:rFonts w:ascii="Tahoma" w:hAnsi="Tahoma" w:cs="Tahoma"/>
        </w:rPr>
      </w:pPr>
      <w:r w:rsidRPr="0015104C">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0A6382CE" w14:textId="77777777" w:rsidR="00537FFD" w:rsidRPr="0015104C" w:rsidRDefault="00537FFD" w:rsidP="00232070">
      <w:pPr>
        <w:keepNext/>
        <w:keepLines/>
        <w:jc w:val="both"/>
        <w:rPr>
          <w:rFonts w:ascii="Tahoma" w:eastAsia="Frutiger" w:hAnsi="Tahoma" w:cs="Tahoma"/>
          <w:lang w:eastAsia="en-US"/>
        </w:rPr>
      </w:pPr>
    </w:p>
    <w:p w14:paraId="13F3BB71" w14:textId="390D93C8"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PREDSTAVNIKI STRANK (SKRBNIKI)</w:t>
      </w:r>
      <w:r w:rsidR="009F0CC8" w:rsidRPr="0015104C">
        <w:rPr>
          <w:rFonts w:ascii="Tahoma" w:eastAsia="Frutiger" w:hAnsi="Tahoma" w:cs="Tahoma"/>
          <w:b/>
          <w:lang w:eastAsia="en-US"/>
        </w:rPr>
        <w:t xml:space="preserve"> OKVIRNEG SPORAZUMA</w:t>
      </w:r>
    </w:p>
    <w:p w14:paraId="086AACBB" w14:textId="77777777" w:rsidR="00613948" w:rsidRPr="0015104C" w:rsidRDefault="00613948" w:rsidP="00232070">
      <w:pPr>
        <w:keepNext/>
        <w:keepLines/>
        <w:jc w:val="both"/>
        <w:rPr>
          <w:rFonts w:ascii="Tahoma" w:eastAsia="Frutiger" w:hAnsi="Tahoma" w:cs="Tahoma"/>
          <w:b/>
          <w:lang w:eastAsia="en-US"/>
        </w:rPr>
      </w:pPr>
      <w:r w:rsidRPr="0015104C">
        <w:rPr>
          <w:rFonts w:ascii="Tahoma" w:eastAsia="Frutiger" w:hAnsi="Tahoma" w:cs="Tahoma"/>
          <w:b/>
          <w:lang w:eastAsia="en-US"/>
        </w:rPr>
        <w:t xml:space="preserve"> </w:t>
      </w:r>
    </w:p>
    <w:p w14:paraId="7F712AC4"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3382A12F" w14:textId="77777777" w:rsidR="00613948" w:rsidRPr="0015104C" w:rsidRDefault="00613948" w:rsidP="00232070">
      <w:pPr>
        <w:keepNext/>
        <w:keepLines/>
        <w:jc w:val="both"/>
        <w:rPr>
          <w:rFonts w:ascii="Tahoma" w:eastAsia="Frutiger" w:hAnsi="Tahoma" w:cs="Tahoma"/>
          <w:lang w:eastAsia="en-US"/>
        </w:rPr>
      </w:pPr>
    </w:p>
    <w:p w14:paraId="356E44D8" w14:textId="274041A8" w:rsidR="00613948" w:rsidRPr="0015104C" w:rsidRDefault="00613948" w:rsidP="00232070">
      <w:pPr>
        <w:keepNext/>
        <w:keepLines/>
        <w:jc w:val="both"/>
        <w:rPr>
          <w:rFonts w:ascii="Tahoma" w:hAnsi="Tahoma" w:cs="Tahoma"/>
        </w:rPr>
      </w:pPr>
      <w:r w:rsidRPr="0015104C">
        <w:rPr>
          <w:rFonts w:ascii="Tahoma" w:hAnsi="Tahoma" w:cs="Tahoma"/>
        </w:rPr>
        <w:t xml:space="preserve">Predstavnik in skrbnik </w:t>
      </w:r>
      <w:r w:rsidR="008750AB" w:rsidRPr="0015104C">
        <w:rPr>
          <w:rFonts w:ascii="Tahoma" w:hAnsi="Tahoma" w:cs="Tahoma"/>
        </w:rPr>
        <w:t xml:space="preserve">okvirnega sporazuma na strani  </w:t>
      </w:r>
      <w:r w:rsidRPr="0015104C">
        <w:rPr>
          <w:rFonts w:ascii="Tahoma" w:hAnsi="Tahoma" w:cs="Tahoma"/>
        </w:rPr>
        <w:t xml:space="preserve">naročnika, ki bo urejal vsa vprašanja, ki bodo nastala v zvezi z izvajanjem </w:t>
      </w:r>
      <w:r w:rsidR="008750AB" w:rsidRPr="0015104C">
        <w:rPr>
          <w:rFonts w:ascii="Tahoma" w:hAnsi="Tahoma" w:cs="Tahoma"/>
        </w:rPr>
        <w:t>tega okvirnega sporazuma</w:t>
      </w:r>
      <w:r w:rsidRPr="0015104C">
        <w:rPr>
          <w:rFonts w:ascii="Tahoma" w:hAnsi="Tahoma" w:cs="Tahoma"/>
        </w:rPr>
        <w:t>, je ……………………………, telefon: ……………………, e-pošta: ……………………………….</w:t>
      </w:r>
    </w:p>
    <w:p w14:paraId="6253D1DB" w14:textId="77777777" w:rsidR="00613948" w:rsidRPr="0015104C" w:rsidRDefault="00613948" w:rsidP="00232070">
      <w:pPr>
        <w:keepNext/>
        <w:keepLines/>
        <w:jc w:val="both"/>
        <w:rPr>
          <w:rFonts w:ascii="Tahoma" w:hAnsi="Tahoma" w:cs="Tahoma"/>
        </w:rPr>
      </w:pPr>
    </w:p>
    <w:p w14:paraId="44A6B206" w14:textId="38646E9C" w:rsidR="00613948" w:rsidRPr="0015104C" w:rsidRDefault="00613948" w:rsidP="00232070">
      <w:pPr>
        <w:keepNext/>
        <w:keepLines/>
        <w:jc w:val="both"/>
        <w:rPr>
          <w:rFonts w:ascii="Tahoma" w:hAnsi="Tahoma" w:cs="Tahoma"/>
        </w:rPr>
      </w:pPr>
      <w:r w:rsidRPr="0015104C">
        <w:rPr>
          <w:rFonts w:ascii="Tahoma" w:hAnsi="Tahoma" w:cs="Tahoma"/>
        </w:rPr>
        <w:t xml:space="preserve">Predstavnik in skrbnik </w:t>
      </w:r>
      <w:r w:rsidR="008750AB" w:rsidRPr="0015104C">
        <w:rPr>
          <w:rFonts w:ascii="Tahoma" w:hAnsi="Tahoma" w:cs="Tahoma"/>
        </w:rPr>
        <w:t xml:space="preserve">okvirnega sporazuma na strani </w:t>
      </w:r>
      <w:r w:rsidRPr="0015104C">
        <w:rPr>
          <w:rFonts w:ascii="Tahoma" w:hAnsi="Tahoma" w:cs="Tahoma"/>
        </w:rPr>
        <w:t xml:space="preserve">izvajalca, ki bo urejal vsa vprašanja, ki bodo nastala v zvezi z izvajanjem </w:t>
      </w:r>
      <w:r w:rsidR="008750AB" w:rsidRPr="0015104C">
        <w:rPr>
          <w:rFonts w:ascii="Tahoma" w:hAnsi="Tahoma" w:cs="Tahoma"/>
        </w:rPr>
        <w:t>tega okvirnega sporazuma</w:t>
      </w:r>
      <w:r w:rsidRPr="0015104C">
        <w:rPr>
          <w:rFonts w:ascii="Tahoma" w:hAnsi="Tahoma" w:cs="Tahoma"/>
        </w:rPr>
        <w:t>, je …………………………….., telefon: ……………………, e-pošta: …………………….</w:t>
      </w:r>
    </w:p>
    <w:p w14:paraId="3F50F991" w14:textId="77777777" w:rsidR="00613948" w:rsidRPr="0015104C" w:rsidRDefault="00613948" w:rsidP="00232070">
      <w:pPr>
        <w:keepNext/>
        <w:keepLines/>
        <w:jc w:val="both"/>
        <w:rPr>
          <w:rFonts w:ascii="Tahoma" w:eastAsia="Frutiger" w:hAnsi="Tahoma" w:cs="Tahoma"/>
          <w:lang w:eastAsia="en-US"/>
        </w:rPr>
      </w:pPr>
    </w:p>
    <w:p w14:paraId="20830AF1" w14:textId="5DCB51CE" w:rsidR="00613948" w:rsidRPr="0015104C" w:rsidRDefault="00613948" w:rsidP="00232070">
      <w:pPr>
        <w:keepNext/>
        <w:keepLines/>
        <w:jc w:val="both"/>
        <w:rPr>
          <w:rFonts w:ascii="Tahoma" w:eastAsia="Frutiger" w:hAnsi="Tahoma" w:cs="Tahoma"/>
          <w:lang w:val="x-none" w:eastAsia="en-US"/>
        </w:rPr>
      </w:pPr>
      <w:r w:rsidRPr="0015104C">
        <w:rPr>
          <w:rFonts w:ascii="Tahoma" w:eastAsia="Frutiger" w:hAnsi="Tahoma" w:cs="Tahoma"/>
          <w:lang w:val="x-none" w:eastAsia="en-US"/>
        </w:rPr>
        <w:t xml:space="preserve">Predstavnika (skrbnika </w:t>
      </w:r>
      <w:r w:rsidR="008750AB" w:rsidRPr="0015104C">
        <w:rPr>
          <w:rFonts w:ascii="Tahoma" w:eastAsia="Frutiger" w:hAnsi="Tahoma" w:cs="Tahoma"/>
          <w:lang w:val="x-none" w:eastAsia="en-US"/>
        </w:rPr>
        <w:t>okvirnega sporazuma</w:t>
      </w:r>
      <w:r w:rsidRPr="0015104C">
        <w:rPr>
          <w:rFonts w:ascii="Tahoma" w:eastAsia="Frutiger" w:hAnsi="Tahoma" w:cs="Tahoma"/>
          <w:lang w:val="x-none" w:eastAsia="en-US"/>
        </w:rPr>
        <w:t xml:space="preserve">) na strani naročnika in izvajalca izvajata vse ukrepe v zvezi z izvedbo predmeta </w:t>
      </w:r>
      <w:r w:rsidR="008750AB" w:rsidRPr="0015104C">
        <w:rPr>
          <w:rFonts w:ascii="Tahoma" w:eastAsia="Frutiger" w:hAnsi="Tahoma" w:cs="Tahoma"/>
          <w:lang w:val="x-none" w:eastAsia="en-US"/>
        </w:rPr>
        <w:t>tega okvirnega sporazuma</w:t>
      </w:r>
      <w:r w:rsidRPr="0015104C">
        <w:rPr>
          <w:rFonts w:ascii="Tahoma" w:eastAsia="Frutiger" w:hAnsi="Tahoma" w:cs="Tahoma"/>
          <w:lang w:val="x-none" w:eastAsia="en-US"/>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 </w:t>
      </w:r>
    </w:p>
    <w:p w14:paraId="5E477C2B" w14:textId="77777777" w:rsidR="00613948" w:rsidRPr="0015104C" w:rsidRDefault="00613948" w:rsidP="00232070">
      <w:pPr>
        <w:keepNext/>
        <w:keepLines/>
        <w:jc w:val="both"/>
        <w:rPr>
          <w:rFonts w:ascii="Tahoma" w:eastAsia="Frutiger" w:hAnsi="Tahoma" w:cs="Tahoma"/>
          <w:lang w:val="x-none" w:eastAsia="en-US"/>
        </w:rPr>
      </w:pPr>
    </w:p>
    <w:p w14:paraId="7773556F" w14:textId="105213B6"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val="x-none" w:eastAsia="en-US"/>
        </w:rPr>
        <w:t xml:space="preserve">Ne glede na določilo </w:t>
      </w:r>
      <w:r w:rsidR="0043415F">
        <w:rPr>
          <w:rFonts w:ascii="Tahoma" w:eastAsia="Frutiger" w:hAnsi="Tahoma" w:cs="Tahoma"/>
          <w:lang w:val="x-none" w:eastAsia="en-US"/>
        </w:rPr>
        <w:t>drugega</w:t>
      </w:r>
      <w:r w:rsidRPr="004F3CB2">
        <w:rPr>
          <w:rFonts w:ascii="Tahoma" w:eastAsia="Frutiger" w:hAnsi="Tahoma" w:cs="Tahoma"/>
          <w:lang w:val="x-none" w:eastAsia="en-US"/>
        </w:rPr>
        <w:t xml:space="preserve"> </w:t>
      </w:r>
      <w:r w:rsidRPr="00E9724B">
        <w:rPr>
          <w:rFonts w:ascii="Tahoma" w:eastAsia="Frutiger" w:hAnsi="Tahoma" w:cs="Tahoma"/>
          <w:lang w:val="x-none" w:eastAsia="en-US"/>
        </w:rPr>
        <w:t xml:space="preserve">odstavka </w:t>
      </w:r>
      <w:r w:rsidR="0043415F">
        <w:rPr>
          <w:rFonts w:ascii="Tahoma" w:eastAsia="Frutiger" w:hAnsi="Tahoma" w:cs="Tahoma"/>
          <w:lang w:val="x-none" w:eastAsia="en-US"/>
        </w:rPr>
        <w:t>4</w:t>
      </w:r>
      <w:r w:rsidR="00964A6B">
        <w:rPr>
          <w:rFonts w:ascii="Tahoma" w:eastAsia="Frutiger" w:hAnsi="Tahoma" w:cs="Tahoma"/>
          <w:lang w:val="x-none" w:eastAsia="en-US"/>
        </w:rPr>
        <w:t>4</w:t>
      </w:r>
      <w:r w:rsidRPr="00E9724B">
        <w:rPr>
          <w:rFonts w:ascii="Tahoma" w:eastAsia="Frutiger" w:hAnsi="Tahoma" w:cs="Tahoma"/>
          <w:lang w:val="x-none" w:eastAsia="en-US"/>
        </w:rPr>
        <w:t xml:space="preserve">. člena </w:t>
      </w:r>
      <w:r w:rsidR="008750AB" w:rsidRPr="004F3CB2">
        <w:rPr>
          <w:rFonts w:ascii="Tahoma" w:eastAsia="Frutiger" w:hAnsi="Tahoma" w:cs="Tahoma"/>
          <w:lang w:val="x-none" w:eastAsia="en-US"/>
        </w:rPr>
        <w:t xml:space="preserve">tega </w:t>
      </w:r>
      <w:r w:rsidR="008750AB" w:rsidRPr="0015104C">
        <w:rPr>
          <w:rFonts w:ascii="Tahoma" w:eastAsia="Frutiger" w:hAnsi="Tahoma" w:cs="Tahoma"/>
          <w:lang w:val="x-none" w:eastAsia="en-US"/>
        </w:rPr>
        <w:t xml:space="preserve">okvirnega sporazuma </w:t>
      </w:r>
      <w:r w:rsidRPr="0015104C">
        <w:rPr>
          <w:rFonts w:ascii="Tahoma" w:eastAsia="Frutiger" w:hAnsi="Tahoma" w:cs="Tahoma"/>
          <w:lang w:val="x-none" w:eastAsia="en-US"/>
        </w:rPr>
        <w:t xml:space="preserve">sprememba predstavnikov (skrbnikov </w:t>
      </w:r>
      <w:r w:rsidR="009F0CC8" w:rsidRPr="0015104C">
        <w:rPr>
          <w:rFonts w:ascii="Tahoma" w:eastAsia="Frutiger" w:hAnsi="Tahoma" w:cs="Tahoma"/>
          <w:lang w:val="x-none" w:eastAsia="en-US"/>
        </w:rPr>
        <w:t>okvirnega sporazuma</w:t>
      </w:r>
      <w:r w:rsidRPr="0015104C">
        <w:rPr>
          <w:rFonts w:ascii="Tahoma" w:eastAsia="Frutiger" w:hAnsi="Tahoma" w:cs="Tahoma"/>
          <w:lang w:val="x-none" w:eastAsia="en-US"/>
        </w:rPr>
        <w:t xml:space="preserve">) velja, če stranki </w:t>
      </w:r>
      <w:r w:rsidR="009F0CC8" w:rsidRPr="0015104C">
        <w:rPr>
          <w:rFonts w:ascii="Tahoma" w:eastAsia="Frutiger" w:hAnsi="Tahoma" w:cs="Tahoma"/>
          <w:lang w:val="x-none" w:eastAsia="en-US"/>
        </w:rPr>
        <w:t xml:space="preserve">okvirnega sporazuma </w:t>
      </w:r>
      <w:r w:rsidRPr="0015104C">
        <w:rPr>
          <w:rFonts w:ascii="Tahoma" w:eastAsia="Frutiger" w:hAnsi="Tahoma" w:cs="Tahoma"/>
          <w:lang w:val="x-none" w:eastAsia="en-US"/>
        </w:rPr>
        <w:t xml:space="preserve">o spremembi predstavnikov (skrbnikov </w:t>
      </w:r>
      <w:r w:rsidR="008750AB" w:rsidRPr="0015104C">
        <w:rPr>
          <w:rFonts w:ascii="Tahoma" w:eastAsia="Frutiger" w:hAnsi="Tahoma" w:cs="Tahoma"/>
          <w:lang w:val="x-none" w:eastAsia="en-US"/>
        </w:rPr>
        <w:t>okvirnega sporazuma</w:t>
      </w:r>
      <w:r w:rsidRPr="0015104C">
        <w:rPr>
          <w:rFonts w:ascii="Tahoma" w:eastAsia="Frutiger" w:hAnsi="Tahoma" w:cs="Tahoma"/>
          <w:lang w:val="x-none" w:eastAsia="en-US"/>
        </w:rPr>
        <w:t>) obvestita druga drugo po elektronski pošti.</w:t>
      </w:r>
      <w:r w:rsidRPr="0015104C">
        <w:rPr>
          <w:rFonts w:ascii="Tahoma" w:eastAsia="Frutiger" w:hAnsi="Tahoma" w:cs="Tahoma"/>
          <w:lang w:eastAsia="en-US"/>
        </w:rPr>
        <w:t xml:space="preserve"> </w:t>
      </w:r>
    </w:p>
    <w:p w14:paraId="1EA17F08" w14:textId="77777777" w:rsidR="00613948" w:rsidRPr="0015104C" w:rsidRDefault="00613948" w:rsidP="00232070">
      <w:pPr>
        <w:keepNext/>
        <w:keepLines/>
        <w:jc w:val="both"/>
        <w:rPr>
          <w:rFonts w:ascii="Tahoma" w:eastAsia="Frutiger" w:hAnsi="Tahoma" w:cs="Tahoma"/>
          <w:lang w:eastAsia="en-US"/>
        </w:rPr>
      </w:pPr>
    </w:p>
    <w:p w14:paraId="34932B8D" w14:textId="7840BE21"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 xml:space="preserve">ODSTOP </w:t>
      </w:r>
      <w:r w:rsidR="00433105">
        <w:rPr>
          <w:rFonts w:ascii="Tahoma" w:eastAsia="Frutiger" w:hAnsi="Tahoma" w:cs="Tahoma"/>
          <w:b/>
          <w:lang w:eastAsia="en-US"/>
        </w:rPr>
        <w:t xml:space="preserve">IN </w:t>
      </w:r>
      <w:r w:rsidRPr="0015104C">
        <w:rPr>
          <w:rFonts w:ascii="Tahoma" w:eastAsia="Frutiger" w:hAnsi="Tahoma" w:cs="Tahoma"/>
          <w:b/>
          <w:lang w:eastAsia="en-US"/>
        </w:rPr>
        <w:t xml:space="preserve"> ODPOVED </w:t>
      </w:r>
      <w:r w:rsidR="00433105">
        <w:rPr>
          <w:rFonts w:ascii="Tahoma" w:eastAsia="Frutiger" w:hAnsi="Tahoma" w:cs="Tahoma"/>
          <w:b/>
          <w:lang w:eastAsia="en-US"/>
        </w:rPr>
        <w:t>OD OKVIRNEGA SPORAZUMA</w:t>
      </w:r>
    </w:p>
    <w:p w14:paraId="0CFA8B4E" w14:textId="77777777" w:rsidR="00613948" w:rsidRPr="0015104C" w:rsidRDefault="00613948" w:rsidP="00232070">
      <w:pPr>
        <w:keepNext/>
        <w:keepLines/>
        <w:jc w:val="both"/>
        <w:rPr>
          <w:rFonts w:ascii="Tahoma" w:eastAsia="Frutiger" w:hAnsi="Tahoma" w:cs="Tahoma"/>
          <w:lang w:eastAsia="en-US"/>
        </w:rPr>
      </w:pPr>
    </w:p>
    <w:p w14:paraId="02BEE2F7"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015D6F9" w14:textId="77777777" w:rsidR="00613948" w:rsidRPr="0015104C" w:rsidRDefault="00613948" w:rsidP="00232070">
      <w:pPr>
        <w:keepNext/>
        <w:keepLines/>
        <w:jc w:val="both"/>
        <w:rPr>
          <w:rFonts w:ascii="Tahoma" w:eastAsia="Frutiger" w:hAnsi="Tahoma" w:cs="Tahoma"/>
          <w:lang w:eastAsia="en-US"/>
        </w:rPr>
      </w:pPr>
    </w:p>
    <w:p w14:paraId="33CD588D" w14:textId="77777777"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Naročnik lahko odstopi od okvirnega sporazuma z obvestilom, poslanim izvajalcu s priporočeno pošiljko po pošti, brez obveznosti do izvajalca, če izvajalec:</w:t>
      </w:r>
    </w:p>
    <w:p w14:paraId="67CADCE1"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ne dosega dogovorjene kvalitete in te ne vzpostavi niti v naknadnem roku, ki mu ga določi naročnik,</w:t>
      </w:r>
    </w:p>
    <w:p w14:paraId="6C88A4C3"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lastRenderedPageBreak/>
        <w:t>ne izpolnjuje ali nepravilno izpolnjuje svoje obveznosti iz okvirnega sporazuma in teh ne izpolnjuje niti po naknadno določenem roku s strani naročnika,</w:t>
      </w:r>
    </w:p>
    <w:p w14:paraId="5125C4CD"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ne izpolnjuje ali neredno izpolnjuje svoje obveznosti do podizvajalcev ter teh ne izpolnjuje niti po naknadno določenem roku s strani naročnika,</w:t>
      </w:r>
    </w:p>
    <w:p w14:paraId="30FBBEF8"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ne izpolnjuje ali neredno poravnava obveznosti do svojih delavcev ter teh ne izpolnjuje niti po naknadno določenem roku s strani naročnika,</w:t>
      </w:r>
    </w:p>
    <w:p w14:paraId="44DA0969"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poviša cene v času veljavnosti okvirnega sporazuma,</w:t>
      </w:r>
    </w:p>
    <w:p w14:paraId="7BA7C866"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preda izvedbo obveznosti iz okvirnega sporazuma tretji osebi brez predhodnega pisnega soglasja naročnika,</w:t>
      </w:r>
    </w:p>
    <w:p w14:paraId="6EBFE74A" w14:textId="77777777" w:rsidR="007D002B" w:rsidRPr="0015104C" w:rsidRDefault="007D002B" w:rsidP="00232070">
      <w:pPr>
        <w:keepNext/>
        <w:keepLines/>
        <w:numPr>
          <w:ilvl w:val="0"/>
          <w:numId w:val="46"/>
        </w:numPr>
        <w:tabs>
          <w:tab w:val="left" w:pos="709"/>
          <w:tab w:val="left" w:pos="1702"/>
        </w:tabs>
        <w:jc w:val="both"/>
        <w:rPr>
          <w:rFonts w:ascii="Tahoma" w:hAnsi="Tahoma" w:cs="Tahoma"/>
        </w:rPr>
      </w:pPr>
      <w:r w:rsidRPr="0015104C">
        <w:rPr>
          <w:rFonts w:ascii="Tahoma" w:hAnsi="Tahoma" w:cs="Tahoma"/>
        </w:rPr>
        <w:t>prekine z izvedbo obveznosti iz okvirnega sporazuma brez predhodnega pisnega soglasja naročnika.</w:t>
      </w:r>
    </w:p>
    <w:p w14:paraId="5318F3FF" w14:textId="77777777" w:rsidR="007D002B" w:rsidRPr="0015104C" w:rsidRDefault="007D002B" w:rsidP="00232070">
      <w:pPr>
        <w:keepNext/>
        <w:keepLines/>
        <w:tabs>
          <w:tab w:val="left" w:pos="709"/>
          <w:tab w:val="left" w:pos="1702"/>
        </w:tabs>
        <w:jc w:val="both"/>
        <w:rPr>
          <w:rFonts w:ascii="Tahoma" w:hAnsi="Tahoma" w:cs="Tahoma"/>
        </w:rPr>
      </w:pPr>
    </w:p>
    <w:p w14:paraId="7F55700C" w14:textId="77777777"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 xml:space="preserve">Odstop od okvirnega sporazuma prične učinkovati šestnajsti (16.) dan (koledarski) od dneva oddaje obvestila o odstopu od okvirnega sporazuma, ki je poslano s priporočeno pošiljko na pošti. </w:t>
      </w:r>
    </w:p>
    <w:p w14:paraId="41A8F9F3" w14:textId="77777777"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Med veljavnostjo okvirnega sporazuma lahko naročnik, ne glede na določbe zakona, ki ureja obligacijska razmerja, odstopi od okvirnega sporazuma tudi v primerih iz 96. člena ZJN-3.</w:t>
      </w:r>
    </w:p>
    <w:p w14:paraId="7E21518B" w14:textId="77777777" w:rsidR="00613948" w:rsidRPr="0015104C" w:rsidRDefault="00613948" w:rsidP="00232070">
      <w:pPr>
        <w:keepNext/>
        <w:keepLines/>
        <w:jc w:val="both"/>
        <w:rPr>
          <w:rFonts w:ascii="Tahoma" w:eastAsia="Frutiger" w:hAnsi="Tahoma" w:cs="Tahoma"/>
          <w:lang w:eastAsia="en-US"/>
        </w:rPr>
      </w:pPr>
    </w:p>
    <w:p w14:paraId="5F4231D0" w14:textId="3EB06639" w:rsidR="00613948" w:rsidRPr="0015104C" w:rsidRDefault="00613948" w:rsidP="00232070">
      <w:pPr>
        <w:keepNext/>
        <w:keepLines/>
        <w:spacing w:after="120"/>
        <w:jc w:val="both"/>
        <w:rPr>
          <w:rFonts w:ascii="Tahoma" w:eastAsia="Frutiger" w:hAnsi="Tahoma" w:cs="Tahoma"/>
          <w:lang w:eastAsia="en-US"/>
        </w:rPr>
      </w:pPr>
      <w:r w:rsidRPr="0015104C">
        <w:rPr>
          <w:rFonts w:ascii="Tahoma" w:eastAsia="Frutiger" w:hAnsi="Tahoma" w:cs="Tahoma"/>
          <w:lang w:eastAsia="en-US"/>
        </w:rPr>
        <w:t xml:space="preserve">Naročnik lahko od </w:t>
      </w:r>
      <w:r w:rsidR="0043415F">
        <w:rPr>
          <w:rFonts w:ascii="Tahoma" w:eastAsia="Frutiger" w:hAnsi="Tahoma" w:cs="Tahoma"/>
          <w:lang w:eastAsia="en-US"/>
        </w:rPr>
        <w:t xml:space="preserve">okvirnega sporazuma </w:t>
      </w:r>
      <w:r w:rsidRPr="0015104C">
        <w:rPr>
          <w:rFonts w:ascii="Tahoma" w:eastAsia="Frutiger" w:hAnsi="Tahoma" w:cs="Tahoma"/>
          <w:lang w:eastAsia="en-US"/>
        </w:rPr>
        <w:t xml:space="preserve"> odstopi in unovči finančno zavarovanje brez vnaprejšnjega opozorila in brez odpovednega roka v primeru, kadar izvajalec svoje  obveznosti izvaja v nasprotju z izrecnimi zahtevami/navodili naročnika ali v nasprotju s pravili stroke, tehničnimi predpisi, standardi in veljavno zakonodajo ali v primeru kadar je očitno, da izvajalec ne bo izpolnil svojih  obveznosti. O odstopu od </w:t>
      </w:r>
      <w:r w:rsidR="0043415F">
        <w:rPr>
          <w:rFonts w:ascii="Tahoma" w:eastAsia="Frutiger" w:hAnsi="Tahoma" w:cs="Tahoma"/>
          <w:lang w:eastAsia="en-US"/>
        </w:rPr>
        <w:t xml:space="preserve">okvirnega </w:t>
      </w:r>
      <w:r w:rsidRPr="0015104C">
        <w:rPr>
          <w:rFonts w:ascii="Tahoma" w:eastAsia="Frutiger" w:hAnsi="Tahoma" w:cs="Tahoma"/>
          <w:lang w:eastAsia="en-US"/>
        </w:rPr>
        <w:t xml:space="preserve"> bo naročnik izvajalca pisno obvestil s pošiljko poslano priporočeno po pošti. </w:t>
      </w:r>
      <w:r w:rsidR="0043415F">
        <w:rPr>
          <w:rFonts w:ascii="Tahoma" w:eastAsia="Frutiger" w:hAnsi="Tahoma" w:cs="Tahoma"/>
          <w:lang w:eastAsia="en-US"/>
        </w:rPr>
        <w:t>Okvirni sporazum</w:t>
      </w:r>
      <w:r w:rsidRPr="0015104C">
        <w:rPr>
          <w:rFonts w:ascii="Tahoma" w:eastAsia="Frutiger" w:hAnsi="Tahoma" w:cs="Tahoma"/>
          <w:lang w:eastAsia="en-US"/>
        </w:rPr>
        <w:t xml:space="preserve"> preneha veljati, ko izvajalec prejme pisno obvestilo o odstopu od </w:t>
      </w:r>
      <w:r w:rsidR="0043415F">
        <w:rPr>
          <w:rFonts w:ascii="Tahoma" w:eastAsia="Frutiger" w:hAnsi="Tahoma" w:cs="Tahoma"/>
          <w:lang w:eastAsia="en-US"/>
        </w:rPr>
        <w:t>okvirnega sporazuma</w:t>
      </w:r>
      <w:r w:rsidRPr="0015104C">
        <w:rPr>
          <w:rFonts w:ascii="Tahoma" w:eastAsia="Frutiger" w:hAnsi="Tahoma" w:cs="Tahoma"/>
          <w:lang w:eastAsia="en-US"/>
        </w:rPr>
        <w:t>.</w:t>
      </w:r>
    </w:p>
    <w:p w14:paraId="097DDD32" w14:textId="0DB995EA" w:rsidR="00613948" w:rsidRPr="0015104C" w:rsidRDefault="007D002B"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2BA9EE6F" w14:textId="77777777" w:rsidR="007D002B" w:rsidRPr="0015104C" w:rsidRDefault="007D002B" w:rsidP="00232070">
      <w:pPr>
        <w:keepNext/>
        <w:keepLines/>
        <w:spacing w:after="120"/>
        <w:jc w:val="both"/>
        <w:rPr>
          <w:rFonts w:ascii="Tahoma" w:eastAsia="Frutiger" w:hAnsi="Tahoma" w:cs="Tahoma"/>
          <w:lang w:eastAsia="en-US"/>
        </w:rPr>
      </w:pPr>
    </w:p>
    <w:p w14:paraId="1E2C37BF" w14:textId="26365B31"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 xml:space="preserve">Izvajalec ima pravico do odstopa od okvirnega sporazuma v primeru hujše kršitve določil okvirnega sporazuma s strani naročnika. V tem primeru je okvirni sporazum razvezan, ko naročnik prejme pisno obvestilo o odstopu od </w:t>
      </w:r>
      <w:r w:rsidR="00433105">
        <w:rPr>
          <w:rFonts w:ascii="Tahoma" w:hAnsi="Tahoma" w:cs="Tahoma"/>
        </w:rPr>
        <w:t>okvirnega sporazuma</w:t>
      </w:r>
      <w:r w:rsidRPr="0015104C">
        <w:rPr>
          <w:rFonts w:ascii="Tahoma" w:hAnsi="Tahoma" w:cs="Tahoma"/>
        </w:rPr>
        <w:t xml:space="preserve"> z navedbo razloga za odstop posredovano s priporočeno pošiljko po pošti.</w:t>
      </w:r>
    </w:p>
    <w:p w14:paraId="33695B00" w14:textId="77777777" w:rsidR="00613948" w:rsidRPr="0015104C" w:rsidRDefault="00613948" w:rsidP="00232070">
      <w:pPr>
        <w:keepNext/>
        <w:keepLines/>
        <w:spacing w:after="120"/>
        <w:jc w:val="both"/>
        <w:rPr>
          <w:rFonts w:ascii="Tahoma" w:eastAsia="Frutiger" w:hAnsi="Tahoma" w:cs="Tahoma"/>
          <w:lang w:eastAsia="en-US"/>
        </w:rPr>
      </w:pPr>
    </w:p>
    <w:p w14:paraId="6BD4ECCF" w14:textId="30D0A015" w:rsidR="00613948" w:rsidRPr="0015104C" w:rsidRDefault="00613948" w:rsidP="00232070">
      <w:pPr>
        <w:keepNext/>
        <w:keepLines/>
        <w:spacing w:after="120"/>
        <w:jc w:val="both"/>
        <w:rPr>
          <w:rFonts w:ascii="Tahoma" w:eastAsia="Frutiger" w:hAnsi="Tahoma" w:cs="Tahoma"/>
          <w:lang w:eastAsia="en-US"/>
        </w:rPr>
      </w:pPr>
      <w:r w:rsidRPr="0015104C">
        <w:rPr>
          <w:rFonts w:ascii="Tahoma" w:eastAsia="Frutiger" w:hAnsi="Tahoma" w:cs="Tahoma"/>
          <w:lang w:eastAsia="en-US"/>
        </w:rPr>
        <w:t xml:space="preserve">V primeru odstopa od </w:t>
      </w:r>
      <w:r w:rsidR="00433105">
        <w:rPr>
          <w:rFonts w:ascii="Tahoma" w:eastAsia="Frutiger" w:hAnsi="Tahoma" w:cs="Tahoma"/>
          <w:lang w:eastAsia="en-US"/>
        </w:rPr>
        <w:t>okvirnega sporazuma</w:t>
      </w:r>
      <w:r w:rsidRPr="0015104C">
        <w:rPr>
          <w:rFonts w:ascii="Tahoma" w:eastAsia="Frutiger" w:hAnsi="Tahoma" w:cs="Tahoma"/>
          <w:lang w:eastAsia="en-US"/>
        </w:rPr>
        <w:t xml:space="preserve"> sta  stranki</w:t>
      </w:r>
      <w:r w:rsidR="00433105">
        <w:rPr>
          <w:rFonts w:ascii="Tahoma" w:eastAsia="Frutiger" w:hAnsi="Tahoma" w:cs="Tahoma"/>
          <w:lang w:eastAsia="en-US"/>
        </w:rPr>
        <w:t xml:space="preserve"> okvirnega sporazuma </w:t>
      </w:r>
      <w:r w:rsidRPr="0015104C">
        <w:rPr>
          <w:rFonts w:ascii="Tahoma" w:eastAsia="Frutiger" w:hAnsi="Tahoma" w:cs="Tahoma"/>
          <w:lang w:eastAsia="en-US"/>
        </w:rPr>
        <w:t xml:space="preserve"> dolžni do tedaj prevzete obveznosti izpolniti tako, kot je bilo to dogovorjeno pred odstopom.</w:t>
      </w:r>
    </w:p>
    <w:p w14:paraId="628DAAEC"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6FE304F6" w14:textId="77777777" w:rsidR="00613948" w:rsidRPr="0015104C" w:rsidRDefault="00613948" w:rsidP="00232070">
      <w:pPr>
        <w:keepNext/>
        <w:keepLines/>
        <w:spacing w:after="120"/>
        <w:jc w:val="both"/>
        <w:rPr>
          <w:rFonts w:ascii="Tahoma" w:eastAsia="Frutiger" w:hAnsi="Tahoma" w:cs="Tahoma"/>
          <w:lang w:eastAsia="en-US"/>
        </w:rPr>
      </w:pPr>
    </w:p>
    <w:p w14:paraId="0CED4004" w14:textId="77777777"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 xml:space="preserve">Naročnik in/ali izvajalec lahko s šestdeset (60) dnevnim odpovednim rokom odpovesta okvirni sporazum v primerih, ko se okoliščine po sklenitvi okvirnega sporazuma spremenijo tako, da sklenjen okvirni sporazum ne izraža več prave volje naročnika in/ali izvajalca in pod pogojem, da sta stranki medsebojno poravnali svoje zapadle obveznosti. Odpovedni rok prične teči naslednji delovni dan po prejemu pisne odpovedi, ki mora biti drugi stranki okvirnega sporazuma poslana s priporočeno poštno pošiljko. </w:t>
      </w:r>
    </w:p>
    <w:p w14:paraId="04BD8930" w14:textId="77777777" w:rsidR="007D002B" w:rsidRPr="0015104C" w:rsidRDefault="007D002B" w:rsidP="00232070">
      <w:pPr>
        <w:keepNext/>
        <w:keepLines/>
        <w:tabs>
          <w:tab w:val="left" w:pos="709"/>
          <w:tab w:val="left" w:pos="1702"/>
        </w:tabs>
        <w:jc w:val="both"/>
        <w:rPr>
          <w:rFonts w:ascii="Tahoma" w:hAnsi="Tahoma" w:cs="Tahoma"/>
        </w:rPr>
      </w:pPr>
    </w:p>
    <w:p w14:paraId="76449E99" w14:textId="77777777" w:rsidR="007D002B" w:rsidRPr="0015104C" w:rsidRDefault="007D002B" w:rsidP="00232070">
      <w:pPr>
        <w:keepNext/>
        <w:keepLines/>
        <w:tabs>
          <w:tab w:val="left" w:pos="709"/>
          <w:tab w:val="left" w:pos="1702"/>
        </w:tabs>
        <w:jc w:val="both"/>
        <w:rPr>
          <w:rFonts w:ascii="Tahoma" w:hAnsi="Tahoma" w:cs="Tahoma"/>
        </w:rPr>
      </w:pPr>
      <w:r w:rsidRPr="0015104C">
        <w:rPr>
          <w:rFonts w:ascii="Tahoma" w:hAnsi="Tahoma" w:cs="Tahoma"/>
        </w:rPr>
        <w:t>Izvajalec se v času odpovedi medsebojnega razmerja po okvirnem sporazumu obvezuje izvajati storitve do izteka odpovednega roka. Stranki okvirnega sporazuma se lahko, s sklenitvijo aneksa k okvirnemu sporazumu, sporazumno dogovorita za daljši ali krajši odpovedni rok.</w:t>
      </w:r>
    </w:p>
    <w:p w14:paraId="5AFBC873" w14:textId="77777777" w:rsidR="00613948" w:rsidRPr="0015104C" w:rsidRDefault="00613948" w:rsidP="00292693">
      <w:pPr>
        <w:keepNext/>
        <w:keepLines/>
        <w:jc w:val="both"/>
        <w:rPr>
          <w:rFonts w:ascii="Tahoma" w:eastAsia="Frutiger" w:hAnsi="Tahoma" w:cs="Tahoma"/>
          <w:lang w:eastAsia="en-US"/>
        </w:rPr>
      </w:pPr>
    </w:p>
    <w:p w14:paraId="0845BA2C"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7603EE04" w14:textId="77777777" w:rsidR="00613948" w:rsidRPr="0015104C" w:rsidRDefault="00613948" w:rsidP="00232070">
      <w:pPr>
        <w:keepNext/>
        <w:keepLines/>
        <w:jc w:val="both"/>
        <w:rPr>
          <w:rFonts w:ascii="Tahoma" w:eastAsia="Frutiger" w:hAnsi="Tahoma" w:cs="Tahoma"/>
          <w:lang w:eastAsia="en-US"/>
        </w:rPr>
      </w:pPr>
    </w:p>
    <w:p w14:paraId="126ADB97" w14:textId="12049C39"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V primeru, da naročnik v času izvajanja obveznosti</w:t>
      </w:r>
      <w:r w:rsidR="007D002B" w:rsidRPr="0015104C">
        <w:rPr>
          <w:rFonts w:ascii="Tahoma" w:eastAsia="Frutiger" w:hAnsi="Tahoma" w:cs="Tahoma"/>
          <w:lang w:eastAsia="en-US"/>
        </w:rPr>
        <w:t xml:space="preserve"> iz okvirnega sporazuma</w:t>
      </w:r>
      <w:r w:rsidRPr="0015104C">
        <w:rPr>
          <w:rFonts w:ascii="Tahoma" w:eastAsia="Frutiger" w:hAnsi="Tahoma" w:cs="Tahoma"/>
          <w:lang w:eastAsia="en-US"/>
        </w:rPr>
        <w:t xml:space="preserve"> ugotovi, da je izvajalec posredoval naročniku neresnične podatke, ki so v postopku oddaje javnega naročila odločilno vplivali na izbiro izvajalca</w:t>
      </w:r>
      <w:r w:rsidR="008E13D9">
        <w:rPr>
          <w:rFonts w:ascii="Tahoma" w:eastAsia="Frutiger" w:hAnsi="Tahoma" w:cs="Tahoma"/>
          <w:lang w:eastAsia="en-US"/>
        </w:rPr>
        <w:t>,</w:t>
      </w:r>
      <w:r w:rsidRPr="0015104C">
        <w:rPr>
          <w:rFonts w:ascii="Tahoma" w:eastAsia="Frutiger" w:hAnsi="Tahoma" w:cs="Tahoma"/>
          <w:lang w:eastAsia="en-US"/>
        </w:rPr>
        <w:t xml:space="preserve"> ali neustrezen predmet </w:t>
      </w:r>
      <w:r w:rsidR="007D002B" w:rsidRPr="0015104C">
        <w:rPr>
          <w:rFonts w:ascii="Tahoma" w:eastAsia="Frutiger" w:hAnsi="Tahoma" w:cs="Tahoma"/>
          <w:lang w:eastAsia="en-US"/>
        </w:rPr>
        <w:t>okvirnega sporazuma</w:t>
      </w:r>
      <w:r w:rsidRPr="0015104C">
        <w:rPr>
          <w:rFonts w:ascii="Tahoma" w:eastAsia="Frutiger" w:hAnsi="Tahoma" w:cs="Tahoma"/>
          <w:lang w:eastAsia="en-US"/>
        </w:rPr>
        <w:t xml:space="preserve">, lahko naročnik nemudoma odstopi od </w:t>
      </w:r>
      <w:r w:rsidR="007D002B" w:rsidRPr="0015104C">
        <w:rPr>
          <w:rFonts w:ascii="Tahoma" w:eastAsia="Frutiger" w:hAnsi="Tahoma" w:cs="Tahoma"/>
          <w:lang w:eastAsia="en-US"/>
        </w:rPr>
        <w:t>tega okvirnega sporazuma</w:t>
      </w:r>
      <w:r w:rsidRPr="0015104C">
        <w:rPr>
          <w:rFonts w:ascii="Tahoma" w:eastAsia="Frutiger" w:hAnsi="Tahoma" w:cs="Tahoma"/>
          <w:lang w:eastAsia="en-US"/>
        </w:rPr>
        <w:t xml:space="preserve"> brez kakršnihkoli obveznosti do izvajalca ter je upravičen do povračila vseh škod in stroškov, ki so zaradi tega nastali, poleg tega pa je </w:t>
      </w:r>
      <w:r w:rsidR="007D002B" w:rsidRPr="0015104C">
        <w:rPr>
          <w:rFonts w:ascii="Tahoma" w:eastAsia="Frutiger" w:hAnsi="Tahoma" w:cs="Tahoma"/>
          <w:lang w:eastAsia="en-US"/>
        </w:rPr>
        <w:t xml:space="preserve">tudi </w:t>
      </w:r>
      <w:r w:rsidRPr="0015104C">
        <w:rPr>
          <w:rFonts w:ascii="Tahoma" w:eastAsia="Frutiger" w:hAnsi="Tahoma" w:cs="Tahoma"/>
          <w:lang w:eastAsia="en-US"/>
        </w:rPr>
        <w:t>upravičen unovčiti finančno zavarovanje za dobro izvedbo obveznosti</w:t>
      </w:r>
      <w:r w:rsidR="007D002B" w:rsidRPr="0015104C">
        <w:rPr>
          <w:rFonts w:ascii="Tahoma" w:eastAsia="Frutiger" w:hAnsi="Tahoma" w:cs="Tahoma"/>
          <w:lang w:eastAsia="en-US"/>
        </w:rPr>
        <w:t xml:space="preserve"> iz okvirnega sporazuma</w:t>
      </w:r>
      <w:r w:rsidRPr="0015104C">
        <w:rPr>
          <w:rFonts w:ascii="Tahoma" w:eastAsia="Frutiger" w:hAnsi="Tahoma" w:cs="Tahoma"/>
          <w:lang w:eastAsia="en-US"/>
        </w:rPr>
        <w:t>.</w:t>
      </w:r>
    </w:p>
    <w:p w14:paraId="150CC3C8" w14:textId="77777777" w:rsidR="0042104C" w:rsidRDefault="0042104C" w:rsidP="00232070">
      <w:pPr>
        <w:keepNext/>
        <w:keepLines/>
        <w:jc w:val="both"/>
        <w:rPr>
          <w:rFonts w:ascii="Tahoma" w:eastAsia="Frutiger" w:hAnsi="Tahoma" w:cs="Tahoma"/>
          <w:lang w:eastAsia="en-US"/>
        </w:rPr>
      </w:pPr>
    </w:p>
    <w:p w14:paraId="20B56114" w14:textId="77777777" w:rsidR="00292693" w:rsidRPr="0015104C" w:rsidRDefault="00292693" w:rsidP="00232070">
      <w:pPr>
        <w:keepNext/>
        <w:keepLines/>
        <w:jc w:val="both"/>
        <w:rPr>
          <w:rFonts w:ascii="Tahoma" w:eastAsia="Frutiger" w:hAnsi="Tahoma" w:cs="Tahoma"/>
          <w:lang w:eastAsia="en-US"/>
        </w:rPr>
      </w:pPr>
    </w:p>
    <w:p w14:paraId="755AB5C5"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lastRenderedPageBreak/>
        <w:t>RAZVEZNI POGOJ</w:t>
      </w:r>
    </w:p>
    <w:p w14:paraId="33FC4246" w14:textId="77777777" w:rsidR="00613948" w:rsidRPr="0015104C" w:rsidRDefault="00613948" w:rsidP="00232070">
      <w:pPr>
        <w:pStyle w:val="Odstavekseznama"/>
        <w:keepNext/>
        <w:keepLines/>
        <w:ind w:left="426"/>
        <w:rPr>
          <w:rFonts w:ascii="Tahoma" w:eastAsia="Frutiger" w:hAnsi="Tahoma" w:cs="Tahoma"/>
          <w:b/>
          <w:lang w:eastAsia="en-US"/>
        </w:rPr>
      </w:pPr>
    </w:p>
    <w:p w14:paraId="6F874D12"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34A49CFB" w14:textId="77777777" w:rsidR="00613948" w:rsidRPr="0015104C" w:rsidRDefault="00613948" w:rsidP="00232070">
      <w:pPr>
        <w:keepNext/>
        <w:keepLines/>
        <w:jc w:val="both"/>
        <w:rPr>
          <w:rFonts w:ascii="Tahoma" w:eastAsia="Frutiger" w:hAnsi="Tahoma" w:cs="Tahoma"/>
          <w:lang w:eastAsia="en-US"/>
        </w:rPr>
      </w:pPr>
    </w:p>
    <w:p w14:paraId="74DC0427" w14:textId="77777777" w:rsidR="00667483" w:rsidRPr="0015104C" w:rsidRDefault="00667483" w:rsidP="00232070">
      <w:pPr>
        <w:keepNext/>
        <w:keepLines/>
        <w:spacing w:after="120"/>
        <w:jc w:val="both"/>
        <w:rPr>
          <w:rFonts w:ascii="Tahoma" w:hAnsi="Tahoma" w:cs="Tahoma"/>
        </w:rPr>
      </w:pPr>
      <w:r w:rsidRPr="0015104C">
        <w:rPr>
          <w:rFonts w:ascii="Tahoma" w:hAnsi="Tahoma" w:cs="Tahoma"/>
        </w:rPr>
        <w:t>Ta okvirni sporazum je sklenjene pod razveznim pogojem, ki se uresniči v primeru izpolnitve ene od naslednjih okoliščin:</w:t>
      </w:r>
    </w:p>
    <w:p w14:paraId="379849E6" w14:textId="77777777" w:rsidR="00667483" w:rsidRPr="0015104C" w:rsidRDefault="00667483" w:rsidP="00232070">
      <w:pPr>
        <w:keepNext/>
        <w:keepLines/>
        <w:numPr>
          <w:ilvl w:val="0"/>
          <w:numId w:val="6"/>
        </w:numPr>
        <w:ind w:left="714" w:hanging="357"/>
        <w:jc w:val="both"/>
        <w:rPr>
          <w:rFonts w:ascii="Tahoma" w:hAnsi="Tahoma" w:cs="Tahoma"/>
        </w:rPr>
      </w:pPr>
      <w:r w:rsidRPr="0015104C">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0B9DBFD1" w14:textId="1A1B0BCF" w:rsidR="00667483" w:rsidRPr="0015104C" w:rsidRDefault="00667483" w:rsidP="00232070">
      <w:pPr>
        <w:keepNext/>
        <w:keepLines/>
        <w:numPr>
          <w:ilvl w:val="0"/>
          <w:numId w:val="6"/>
        </w:numPr>
        <w:spacing w:after="200"/>
        <w:jc w:val="both"/>
        <w:rPr>
          <w:rFonts w:ascii="Tahoma" w:hAnsi="Tahoma" w:cs="Tahoma"/>
        </w:rPr>
      </w:pPr>
      <w:r w:rsidRPr="0015104C">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D46E8C" w14:textId="77777777" w:rsidR="00667483" w:rsidRPr="0015104C" w:rsidRDefault="00667483" w:rsidP="00232070">
      <w:pPr>
        <w:keepNext/>
        <w:keepLines/>
        <w:jc w:val="both"/>
        <w:rPr>
          <w:rFonts w:ascii="Tahoma" w:hAnsi="Tahoma" w:cs="Tahoma"/>
        </w:rPr>
      </w:pPr>
      <w:r w:rsidRPr="0015104C">
        <w:rPr>
          <w:rFonts w:ascii="Tahoma" w:hAnsi="Tahoma" w:cs="Tahoma"/>
        </w:rPr>
        <w:t xml:space="preserve">V primeru seznanitve naročnika s kršitvijo mora ta o tem obvestiti izvajalca v 10 (desetih) koledarskih dneh. </w:t>
      </w:r>
    </w:p>
    <w:p w14:paraId="6D157BC7" w14:textId="77777777" w:rsidR="00667483" w:rsidRPr="0015104C" w:rsidRDefault="00667483" w:rsidP="00232070">
      <w:pPr>
        <w:keepNext/>
        <w:keepLines/>
        <w:jc w:val="both"/>
        <w:rPr>
          <w:rFonts w:ascii="Tahoma" w:hAnsi="Tahoma" w:cs="Tahoma"/>
        </w:rPr>
      </w:pPr>
      <w:r w:rsidRPr="0015104C">
        <w:rPr>
          <w:rFonts w:ascii="Tahoma" w:hAnsi="Tahoma" w:cs="Tahoma"/>
        </w:rPr>
        <w:t xml:space="preserve">Izvajalec lahko v roku, ki ga določi naročnik, ki pa ne sme biti daljši kot 15 (petnajst) koledarskih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C3A6E3D" w14:textId="77777777" w:rsidR="00667483" w:rsidRPr="0015104C" w:rsidRDefault="00667483" w:rsidP="00232070">
      <w:pPr>
        <w:keepNext/>
        <w:keepLines/>
        <w:jc w:val="both"/>
        <w:rPr>
          <w:rFonts w:ascii="Tahoma" w:hAnsi="Tahoma" w:cs="Tahoma"/>
        </w:rPr>
      </w:pPr>
    </w:p>
    <w:p w14:paraId="18A3F833" w14:textId="77777777" w:rsidR="00667483" w:rsidRPr="0015104C" w:rsidRDefault="00667483" w:rsidP="00232070">
      <w:pPr>
        <w:keepNext/>
        <w:keepLines/>
        <w:jc w:val="both"/>
        <w:rPr>
          <w:rFonts w:ascii="Tahoma" w:hAnsi="Tahoma" w:cs="Tahoma"/>
        </w:rPr>
      </w:pPr>
      <w:r w:rsidRPr="0015104C">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15 (petnajst) koledarskih dni v skladu s 94. členom ZJN-3, ali sam prevzame del, ki ga je oddal v </w:t>
      </w:r>
      <w:proofErr w:type="spellStart"/>
      <w:r w:rsidRPr="0015104C">
        <w:rPr>
          <w:rFonts w:ascii="Tahoma" w:hAnsi="Tahoma" w:cs="Tahoma"/>
        </w:rPr>
        <w:t>podizvajanje</w:t>
      </w:r>
      <w:proofErr w:type="spellEnd"/>
      <w:r w:rsidRPr="0015104C">
        <w:rPr>
          <w:rFonts w:ascii="Tahoma" w:hAnsi="Tahoma" w:cs="Tahoma"/>
        </w:rPr>
        <w:t xml:space="preserve"> temu podizvajalcu, če ta zamenjava ali prevzem ne pomeni bistvene spremembe okvirnega sporazuma. </w:t>
      </w:r>
    </w:p>
    <w:p w14:paraId="65756E81" w14:textId="77777777" w:rsidR="00667483" w:rsidRPr="0015104C" w:rsidRDefault="00667483" w:rsidP="00232070">
      <w:pPr>
        <w:keepNext/>
        <w:keepLines/>
        <w:jc w:val="both"/>
        <w:rPr>
          <w:rFonts w:ascii="Tahoma" w:hAnsi="Tahoma" w:cs="Tahoma"/>
        </w:rPr>
      </w:pPr>
    </w:p>
    <w:p w14:paraId="651D2A9F" w14:textId="77777777" w:rsidR="00667483" w:rsidRPr="0015104C" w:rsidRDefault="00667483" w:rsidP="00232070">
      <w:pPr>
        <w:keepNext/>
        <w:keepLines/>
        <w:jc w:val="both"/>
        <w:rPr>
          <w:rFonts w:ascii="Tahoma" w:hAnsi="Tahoma" w:cs="Tahoma"/>
        </w:rPr>
      </w:pPr>
      <w:r w:rsidRPr="0015104C">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2AF8F4D9" w14:textId="77777777" w:rsidR="00667483" w:rsidRPr="0015104C" w:rsidRDefault="00667483" w:rsidP="00232070">
      <w:pPr>
        <w:keepNext/>
        <w:keepLines/>
        <w:jc w:val="both"/>
        <w:rPr>
          <w:rFonts w:ascii="Open Sans" w:hAnsi="Open Sans" w:cs="Open Sans"/>
        </w:rPr>
      </w:pPr>
    </w:p>
    <w:p w14:paraId="2BD5EF91" w14:textId="77777777" w:rsidR="00667483" w:rsidRPr="0015104C" w:rsidRDefault="00667483" w:rsidP="00232070">
      <w:pPr>
        <w:keepNext/>
        <w:keepLines/>
        <w:jc w:val="both"/>
        <w:rPr>
          <w:rFonts w:ascii="Tahoma" w:hAnsi="Tahoma" w:cs="Tahoma"/>
        </w:rPr>
      </w:pPr>
      <w:r w:rsidRPr="0015104C">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 </w:t>
      </w:r>
    </w:p>
    <w:p w14:paraId="566C7039" w14:textId="77777777" w:rsidR="002D0F20" w:rsidRPr="0015104C" w:rsidRDefault="002D0F20" w:rsidP="00232070">
      <w:pPr>
        <w:keepNext/>
        <w:keepLines/>
        <w:jc w:val="both"/>
        <w:rPr>
          <w:rFonts w:ascii="Tahoma" w:eastAsia="Frutiger" w:hAnsi="Tahoma" w:cs="Tahoma"/>
          <w:b/>
          <w:lang w:eastAsia="en-US"/>
        </w:rPr>
      </w:pPr>
    </w:p>
    <w:p w14:paraId="46B620E7"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 xml:space="preserve">PROTIKORUPCIJSKA KLAVZULA </w:t>
      </w:r>
    </w:p>
    <w:p w14:paraId="5419223F" w14:textId="77777777" w:rsidR="00613948" w:rsidRPr="0015104C" w:rsidRDefault="00613948" w:rsidP="00232070">
      <w:pPr>
        <w:pStyle w:val="Odstavekseznama"/>
        <w:keepNext/>
        <w:keepLines/>
        <w:ind w:left="426"/>
        <w:rPr>
          <w:rFonts w:ascii="Tahoma" w:eastAsia="Frutiger" w:hAnsi="Tahoma" w:cs="Tahoma"/>
          <w:b/>
          <w:lang w:eastAsia="en-US"/>
        </w:rPr>
      </w:pPr>
    </w:p>
    <w:p w14:paraId="6343AD0A"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 xml:space="preserve">člen </w:t>
      </w:r>
    </w:p>
    <w:p w14:paraId="365256E3" w14:textId="77777777" w:rsidR="00613948" w:rsidRPr="0015104C" w:rsidRDefault="00613948" w:rsidP="00232070">
      <w:pPr>
        <w:keepNext/>
        <w:keepLines/>
        <w:jc w:val="both"/>
        <w:rPr>
          <w:rFonts w:ascii="Tahoma" w:eastAsia="Frutiger" w:hAnsi="Tahoma" w:cs="Tahoma"/>
          <w:lang w:eastAsia="en-US"/>
        </w:rPr>
      </w:pPr>
    </w:p>
    <w:p w14:paraId="1E1ED651" w14:textId="77777777" w:rsidR="002D0F20" w:rsidRDefault="002D0F20" w:rsidP="00232070">
      <w:pPr>
        <w:keepNext/>
        <w:keepLines/>
        <w:jc w:val="both"/>
        <w:rPr>
          <w:rFonts w:ascii="Tahoma" w:hAnsi="Tahoma" w:cs="Tahoma"/>
          <w:szCs w:val="28"/>
        </w:rPr>
      </w:pPr>
      <w:r w:rsidRPr="0015104C">
        <w:rPr>
          <w:rFonts w:ascii="Tahoma" w:hAnsi="Tahoma" w:cs="Tahoma"/>
          <w:szCs w:val="28"/>
        </w:rPr>
        <w:t xml:space="preserve">V primeru, da se ugotovi, da je pri izvedbi javnega naročila, na podlagi katerega je sklenjen ta okvirni sporazum ali pri izvajanju </w:t>
      </w:r>
      <w:r w:rsidRPr="0015104C">
        <w:rPr>
          <w:rFonts w:ascii="Tahoma" w:eastAsia="Calibri" w:hAnsi="Tahoma" w:cs="Tahoma"/>
        </w:rPr>
        <w:t>tega okvirnega sporazuma,</w:t>
      </w:r>
      <w:r w:rsidRPr="0015104C">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AE3A867" w14:textId="77777777" w:rsidR="0042104C" w:rsidRPr="0015104C" w:rsidRDefault="0042104C" w:rsidP="00232070">
      <w:pPr>
        <w:keepNext/>
        <w:keepLines/>
        <w:jc w:val="both"/>
        <w:rPr>
          <w:rFonts w:ascii="Tahoma" w:hAnsi="Tahoma" w:cs="Tahoma"/>
          <w:szCs w:val="28"/>
        </w:rPr>
      </w:pPr>
    </w:p>
    <w:p w14:paraId="3BF5BC7F" w14:textId="466ACC92" w:rsidR="002D0F20" w:rsidRPr="0015104C" w:rsidRDefault="002D0F20" w:rsidP="00232070">
      <w:pPr>
        <w:keepNext/>
        <w:keepLines/>
        <w:jc w:val="both"/>
        <w:rPr>
          <w:rFonts w:ascii="Tahoma" w:hAnsi="Tahoma" w:cs="Tahoma"/>
          <w:szCs w:val="28"/>
        </w:rPr>
      </w:pPr>
      <w:r w:rsidRPr="0015104C">
        <w:rPr>
          <w:rFonts w:ascii="Tahoma" w:hAnsi="Tahoma" w:cs="Tahoma"/>
          <w:szCs w:val="28"/>
        </w:rPr>
        <w:t>Naročnik bo v primeru ugotovitve o domnevnem obstoju dejanskega stanja iz prvega odstavka tega člena ali obvestila Komisije za preprečevanje korupcije Republike Slovenije ali drugih organov, glede njegovega</w:t>
      </w:r>
      <w:r w:rsidR="0042104C">
        <w:rPr>
          <w:rFonts w:ascii="Tahoma" w:hAnsi="Tahoma" w:cs="Tahoma"/>
          <w:szCs w:val="28"/>
        </w:rPr>
        <w:t xml:space="preserve"> </w:t>
      </w:r>
      <w:r w:rsidRPr="0015104C">
        <w:rPr>
          <w:rFonts w:ascii="Tahoma" w:hAnsi="Tahoma" w:cs="Tahoma"/>
          <w:szCs w:val="28"/>
        </w:rPr>
        <w:t>domnevnega nastanka, pričel z ugotavljanjem pogojev ničnosti okvirnega sporazuma iz prejšnjega odstavka tega člena oziroma z drugimi ukrepi v skladu s predpisi Republike Slovenije.</w:t>
      </w:r>
    </w:p>
    <w:p w14:paraId="04B70FD2" w14:textId="77777777" w:rsidR="00613948" w:rsidRPr="0015104C" w:rsidRDefault="00613948" w:rsidP="00232070">
      <w:pPr>
        <w:keepNext/>
        <w:keepLines/>
        <w:jc w:val="both"/>
        <w:rPr>
          <w:rFonts w:ascii="Tahoma" w:eastAsia="Frutiger" w:hAnsi="Tahoma" w:cs="Tahoma"/>
          <w:lang w:eastAsia="en-US"/>
        </w:rPr>
      </w:pPr>
    </w:p>
    <w:p w14:paraId="7DE68F8D"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lastRenderedPageBreak/>
        <w:t>KRŠITEV PRAVIC TRETJE OSEBE</w:t>
      </w:r>
    </w:p>
    <w:p w14:paraId="111E1122" w14:textId="77777777" w:rsidR="00613948" w:rsidRPr="0015104C" w:rsidRDefault="00613948" w:rsidP="00232070">
      <w:pPr>
        <w:keepNext/>
        <w:keepLines/>
        <w:ind w:right="-2"/>
        <w:jc w:val="center"/>
        <w:rPr>
          <w:rFonts w:cs="Tahoma"/>
          <w:b/>
        </w:rPr>
      </w:pPr>
    </w:p>
    <w:p w14:paraId="4983F109"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65C2BC23" w14:textId="77777777" w:rsidR="00613948" w:rsidRPr="0015104C" w:rsidRDefault="00613948" w:rsidP="00232070">
      <w:pPr>
        <w:keepNext/>
        <w:keepLines/>
        <w:ind w:right="-2"/>
        <w:jc w:val="center"/>
        <w:rPr>
          <w:rFonts w:cs="Tahoma"/>
        </w:rPr>
      </w:pPr>
    </w:p>
    <w:p w14:paraId="4A8692AD" w14:textId="77777777" w:rsidR="002D0F20" w:rsidRPr="0015104C" w:rsidRDefault="002D0F20" w:rsidP="00232070">
      <w:pPr>
        <w:keepNext/>
        <w:keepLines/>
        <w:ind w:right="-2"/>
        <w:jc w:val="both"/>
        <w:rPr>
          <w:rFonts w:ascii="Tahoma" w:hAnsi="Tahoma" w:cs="Tahoma"/>
        </w:rPr>
      </w:pPr>
      <w:r w:rsidRPr="0015104C">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27B5C214" w14:textId="77777777" w:rsidR="002D0F20" w:rsidRPr="0015104C" w:rsidRDefault="002D0F20" w:rsidP="00232070">
      <w:pPr>
        <w:keepNext/>
        <w:keepLines/>
        <w:ind w:right="-2"/>
        <w:jc w:val="both"/>
        <w:rPr>
          <w:rFonts w:ascii="Tahoma" w:hAnsi="Tahoma" w:cs="Tahoma"/>
        </w:rPr>
      </w:pPr>
    </w:p>
    <w:p w14:paraId="02E33AD5" w14:textId="77777777" w:rsidR="002D0F20" w:rsidRPr="0015104C" w:rsidRDefault="002D0F20" w:rsidP="00232070">
      <w:pPr>
        <w:keepNext/>
        <w:keepLines/>
        <w:ind w:right="-2"/>
        <w:jc w:val="both"/>
        <w:rPr>
          <w:rFonts w:ascii="Tahoma" w:hAnsi="Tahoma" w:cs="Tahoma"/>
        </w:rPr>
      </w:pPr>
      <w:r w:rsidRPr="0015104C">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6254AE61" w14:textId="77777777" w:rsidR="002D0F20" w:rsidRPr="0015104C" w:rsidRDefault="002D0F20" w:rsidP="00232070">
      <w:pPr>
        <w:keepNext/>
        <w:keepLines/>
        <w:ind w:right="-2"/>
        <w:jc w:val="both"/>
        <w:rPr>
          <w:rFonts w:ascii="Tahoma" w:hAnsi="Tahoma" w:cs="Tahoma"/>
        </w:rPr>
      </w:pPr>
    </w:p>
    <w:p w14:paraId="65B2B780" w14:textId="77777777" w:rsidR="002D0F20" w:rsidRPr="0015104C" w:rsidRDefault="002D0F20" w:rsidP="00232070">
      <w:pPr>
        <w:keepNext/>
        <w:keepLines/>
        <w:ind w:right="-2"/>
        <w:jc w:val="both"/>
        <w:rPr>
          <w:rFonts w:ascii="Tahoma" w:hAnsi="Tahoma" w:cs="Tahoma"/>
          <w:b/>
        </w:rPr>
      </w:pPr>
      <w:r w:rsidRPr="0015104C">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06ACB922" w14:textId="77777777" w:rsidR="00537FFD" w:rsidRPr="0015104C" w:rsidRDefault="00537FFD" w:rsidP="00232070">
      <w:pPr>
        <w:keepNext/>
        <w:keepLines/>
        <w:jc w:val="both"/>
        <w:rPr>
          <w:rFonts w:ascii="Tahoma" w:eastAsia="Frutiger" w:hAnsi="Tahoma" w:cs="Tahoma"/>
          <w:lang w:eastAsia="en-US"/>
        </w:rPr>
      </w:pPr>
    </w:p>
    <w:p w14:paraId="68B6433A" w14:textId="77777777" w:rsidR="00613948" w:rsidRPr="0015104C" w:rsidRDefault="00613948" w:rsidP="00232070">
      <w:pPr>
        <w:pStyle w:val="Odstavekseznama"/>
        <w:keepNext/>
        <w:keepLines/>
        <w:numPr>
          <w:ilvl w:val="0"/>
          <w:numId w:val="56"/>
        </w:numPr>
        <w:ind w:left="851" w:hanging="851"/>
        <w:rPr>
          <w:rFonts w:ascii="Tahoma" w:eastAsia="Frutiger" w:hAnsi="Tahoma" w:cs="Tahoma"/>
          <w:b/>
          <w:lang w:eastAsia="en-US"/>
        </w:rPr>
      </w:pPr>
      <w:r w:rsidRPr="0015104C">
        <w:rPr>
          <w:rFonts w:ascii="Tahoma" w:eastAsia="Frutiger" w:hAnsi="Tahoma" w:cs="Tahoma"/>
          <w:b/>
          <w:lang w:eastAsia="en-US"/>
        </w:rPr>
        <w:t>PRENOS PRAVIC NA TRETJEGA</w:t>
      </w:r>
    </w:p>
    <w:p w14:paraId="333DFBC3" w14:textId="77777777" w:rsidR="00613948" w:rsidRPr="0015104C" w:rsidRDefault="00613948" w:rsidP="00232070">
      <w:pPr>
        <w:keepNext/>
        <w:keepLines/>
        <w:jc w:val="both"/>
        <w:rPr>
          <w:rFonts w:ascii="Tahoma" w:eastAsia="Frutiger" w:hAnsi="Tahoma" w:cs="Tahoma"/>
          <w:lang w:eastAsia="en-US"/>
        </w:rPr>
      </w:pPr>
    </w:p>
    <w:p w14:paraId="6BF02CB2" w14:textId="77777777" w:rsidR="00613948" w:rsidRPr="0015104C" w:rsidRDefault="00613948" w:rsidP="00232070">
      <w:pPr>
        <w:keepNext/>
        <w:keepLines/>
        <w:numPr>
          <w:ilvl w:val="0"/>
          <w:numId w:val="55"/>
        </w:numPr>
        <w:tabs>
          <w:tab w:val="num" w:pos="4605"/>
        </w:tabs>
        <w:jc w:val="center"/>
        <w:rPr>
          <w:rFonts w:ascii="Tahoma" w:eastAsia="Calibri" w:hAnsi="Tahoma" w:cs="Tahoma"/>
          <w:lang w:eastAsia="en-US"/>
        </w:rPr>
      </w:pPr>
      <w:r w:rsidRPr="0015104C">
        <w:rPr>
          <w:rFonts w:ascii="Tahoma" w:eastAsia="Calibri" w:hAnsi="Tahoma" w:cs="Tahoma"/>
          <w:lang w:eastAsia="en-US"/>
        </w:rPr>
        <w:t>člen</w:t>
      </w:r>
    </w:p>
    <w:p w14:paraId="77EFA617" w14:textId="77777777" w:rsidR="00613948" w:rsidRPr="0015104C" w:rsidRDefault="00613948" w:rsidP="00232070">
      <w:pPr>
        <w:keepNext/>
        <w:keepLines/>
        <w:jc w:val="both"/>
        <w:rPr>
          <w:rFonts w:ascii="Tahoma" w:eastAsia="Calibri" w:hAnsi="Tahoma" w:cs="Tahoma"/>
          <w:lang w:eastAsia="en-US"/>
        </w:rPr>
      </w:pPr>
    </w:p>
    <w:p w14:paraId="67E73E06" w14:textId="77777777" w:rsidR="002D0F20" w:rsidRPr="0015104C" w:rsidRDefault="002D0F20" w:rsidP="00232070">
      <w:pPr>
        <w:keepNext/>
        <w:keepLines/>
        <w:jc w:val="both"/>
        <w:rPr>
          <w:rFonts w:ascii="Tahoma" w:eastAsia="Calibri" w:hAnsi="Tahoma" w:cs="Tahoma"/>
          <w:lang w:eastAsia="en-US"/>
        </w:rPr>
      </w:pPr>
      <w:r w:rsidRPr="0015104C">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2D436A6F" w14:textId="77777777" w:rsidR="002D0F20" w:rsidRPr="0015104C" w:rsidRDefault="002D0F20" w:rsidP="00232070">
      <w:pPr>
        <w:keepNext/>
        <w:keepLines/>
        <w:jc w:val="both"/>
        <w:rPr>
          <w:rFonts w:ascii="Tahoma" w:eastAsia="Calibri" w:hAnsi="Tahoma" w:cs="Tahoma"/>
          <w:lang w:eastAsia="en-US"/>
        </w:rPr>
      </w:pPr>
    </w:p>
    <w:p w14:paraId="524E6795" w14:textId="4650E15E" w:rsidR="00613948" w:rsidRPr="0015104C" w:rsidRDefault="002D0F20" w:rsidP="00232070">
      <w:pPr>
        <w:keepNext/>
        <w:keepLines/>
        <w:jc w:val="both"/>
        <w:rPr>
          <w:rFonts w:ascii="Tahoma" w:hAnsi="Tahoma" w:cs="Tahoma"/>
        </w:rPr>
      </w:pPr>
      <w:r w:rsidRPr="0015104C">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143FCECE" w14:textId="77777777" w:rsidR="00EA7B5E" w:rsidRPr="0015104C" w:rsidRDefault="00EA7B5E" w:rsidP="00232070">
      <w:pPr>
        <w:keepNext/>
        <w:keepLines/>
        <w:jc w:val="both"/>
        <w:rPr>
          <w:rFonts w:ascii="Tahoma" w:hAnsi="Tahoma" w:cs="Tahoma"/>
        </w:rPr>
      </w:pPr>
    </w:p>
    <w:p w14:paraId="24E8A5EF" w14:textId="77777777" w:rsidR="00613948" w:rsidRPr="0015104C" w:rsidRDefault="00613948" w:rsidP="00232070">
      <w:pPr>
        <w:pStyle w:val="Odstavekseznama"/>
        <w:keepNext/>
        <w:keepLines/>
        <w:numPr>
          <w:ilvl w:val="0"/>
          <w:numId w:val="56"/>
        </w:numPr>
        <w:ind w:left="851" w:hanging="851"/>
        <w:rPr>
          <w:rFonts w:ascii="Tahoma" w:hAnsi="Tahoma" w:cs="Tahoma"/>
          <w:b/>
        </w:rPr>
      </w:pPr>
      <w:r w:rsidRPr="0015104C">
        <w:rPr>
          <w:rFonts w:ascii="Tahoma" w:hAnsi="Tahoma" w:cs="Tahoma"/>
          <w:b/>
        </w:rPr>
        <w:t>SPLOŠNE ZAHTEVE VEZANE NA INFORMACIJSKO VARNOST NAROČNIKA</w:t>
      </w:r>
    </w:p>
    <w:p w14:paraId="0C327D65" w14:textId="77777777" w:rsidR="00613948" w:rsidRPr="0015104C" w:rsidRDefault="00613948" w:rsidP="00232070">
      <w:pPr>
        <w:pStyle w:val="Odstavekseznama"/>
        <w:keepNext/>
        <w:keepLines/>
        <w:ind w:left="426"/>
        <w:rPr>
          <w:rFonts w:ascii="Tahoma" w:hAnsi="Tahoma" w:cs="Tahoma"/>
          <w:b/>
        </w:rPr>
      </w:pPr>
    </w:p>
    <w:p w14:paraId="08014EAE"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 xml:space="preserve">člen  </w:t>
      </w:r>
    </w:p>
    <w:p w14:paraId="35342B86" w14:textId="77777777" w:rsidR="00613948" w:rsidRPr="0015104C" w:rsidRDefault="00613948" w:rsidP="00232070">
      <w:pPr>
        <w:keepNext/>
        <w:keepLines/>
        <w:jc w:val="both"/>
        <w:rPr>
          <w:rFonts w:ascii="Tahoma" w:hAnsi="Tahoma" w:cs="Tahoma"/>
        </w:rPr>
      </w:pPr>
    </w:p>
    <w:p w14:paraId="2D768401" w14:textId="77777777" w:rsidR="00613948" w:rsidRPr="0015104C" w:rsidRDefault="00613948" w:rsidP="00232070">
      <w:pPr>
        <w:keepNext/>
        <w:keepLines/>
        <w:spacing w:after="120"/>
        <w:ind w:right="-482"/>
        <w:rPr>
          <w:rFonts w:ascii="Tahoma" w:hAnsi="Tahoma" w:cs="Tahoma"/>
          <w:b/>
          <w:bCs/>
        </w:rPr>
      </w:pPr>
      <w:r w:rsidRPr="0015104C">
        <w:rPr>
          <w:rFonts w:ascii="Tahoma" w:hAnsi="Tahoma" w:cs="Tahoma"/>
          <w:b/>
          <w:bCs/>
        </w:rPr>
        <w:t>Splošni pogoji za obvladovanje tveganj za varnost dobavne verige skladno z ZInfv-1</w:t>
      </w:r>
    </w:p>
    <w:p w14:paraId="36B2E96A" w14:textId="77777777" w:rsidR="00613948" w:rsidRPr="0015104C" w:rsidRDefault="00613948" w:rsidP="00232070">
      <w:pPr>
        <w:keepNext/>
        <w:keepLines/>
        <w:tabs>
          <w:tab w:val="left" w:pos="709"/>
          <w:tab w:val="left" w:pos="1702"/>
        </w:tabs>
        <w:spacing w:after="120"/>
        <w:jc w:val="both"/>
        <w:rPr>
          <w:rFonts w:ascii="Tahoma" w:hAnsi="Tahoma" w:cs="Tahoma"/>
        </w:rPr>
      </w:pPr>
      <w:r w:rsidRPr="0015104C">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08B15330" w14:textId="77777777" w:rsidR="00613948" w:rsidRPr="0015104C" w:rsidRDefault="00613948" w:rsidP="00232070">
      <w:pPr>
        <w:keepNext/>
        <w:keepLines/>
        <w:numPr>
          <w:ilvl w:val="0"/>
          <w:numId w:val="54"/>
        </w:numPr>
        <w:ind w:left="714" w:hanging="357"/>
        <w:jc w:val="both"/>
        <w:rPr>
          <w:rFonts w:ascii="Tahoma" w:hAnsi="Tahoma" w:cs="Tahoma"/>
          <w:noProof/>
        </w:rPr>
      </w:pPr>
      <w:r w:rsidRPr="0015104C">
        <w:rPr>
          <w:rFonts w:ascii="Tahoma" w:hAnsi="Tahoma" w:cs="Tahoma"/>
          <w:noProof/>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15D11D73" w14:textId="77777777" w:rsidR="00613948" w:rsidRPr="0015104C" w:rsidRDefault="00613948" w:rsidP="00232070">
      <w:pPr>
        <w:keepNext/>
        <w:keepLines/>
        <w:numPr>
          <w:ilvl w:val="0"/>
          <w:numId w:val="54"/>
        </w:numPr>
        <w:ind w:left="714" w:hanging="357"/>
        <w:jc w:val="both"/>
        <w:rPr>
          <w:rFonts w:ascii="Tahoma" w:hAnsi="Tahoma" w:cs="Tahoma"/>
          <w:noProof/>
        </w:rPr>
      </w:pPr>
      <w:r w:rsidRPr="0015104C">
        <w:rPr>
          <w:rFonts w:ascii="Tahoma" w:hAnsi="Tahoma" w:cs="Tahoma"/>
          <w:noProof/>
        </w:rPr>
        <w:t>izvajalec mora naročnika nemudoma seznaniti s pomembnim varnostnim incidentom s področja informacijske in kibernetske varnosti,</w:t>
      </w:r>
    </w:p>
    <w:p w14:paraId="1263836C" w14:textId="77777777" w:rsidR="00613948" w:rsidRPr="0015104C" w:rsidRDefault="00613948" w:rsidP="00232070">
      <w:pPr>
        <w:keepNext/>
        <w:keepLines/>
        <w:numPr>
          <w:ilvl w:val="0"/>
          <w:numId w:val="54"/>
        </w:numPr>
        <w:ind w:left="714" w:hanging="357"/>
        <w:jc w:val="both"/>
        <w:rPr>
          <w:rFonts w:ascii="Tahoma" w:hAnsi="Tahoma" w:cs="Tahoma"/>
          <w:noProof/>
        </w:rPr>
      </w:pPr>
      <w:r w:rsidRPr="0015104C">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EB57405" w14:textId="77777777" w:rsidR="00613948" w:rsidRPr="0015104C" w:rsidRDefault="00613948" w:rsidP="00232070">
      <w:pPr>
        <w:keepNext/>
        <w:keepLines/>
        <w:numPr>
          <w:ilvl w:val="0"/>
          <w:numId w:val="54"/>
        </w:numPr>
        <w:ind w:left="714" w:hanging="357"/>
        <w:jc w:val="both"/>
        <w:rPr>
          <w:rFonts w:ascii="Tahoma" w:hAnsi="Tahoma" w:cs="Tahoma"/>
          <w:noProof/>
        </w:rPr>
      </w:pPr>
      <w:r w:rsidRPr="0015104C">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6230969E" w14:textId="77777777" w:rsidR="00613948" w:rsidRPr="0015104C" w:rsidRDefault="00613948" w:rsidP="00232070">
      <w:pPr>
        <w:keepNext/>
        <w:keepLines/>
        <w:numPr>
          <w:ilvl w:val="0"/>
          <w:numId w:val="54"/>
        </w:numPr>
        <w:ind w:left="714" w:hanging="357"/>
        <w:jc w:val="both"/>
        <w:rPr>
          <w:rFonts w:ascii="Tahoma" w:hAnsi="Tahoma" w:cs="Tahoma"/>
          <w:noProof/>
        </w:rPr>
      </w:pPr>
      <w:r w:rsidRPr="0015104C">
        <w:rPr>
          <w:rFonts w:ascii="Tahoma" w:hAnsi="Tahoma" w:cs="Tahoma"/>
          <w:noProof/>
        </w:rPr>
        <w:t>izvajalec v razmerju do naročnika v celoti odgovarja za spoštovanje teh pogojev s strani vseh gospodarskih subjektov, s katerimi izvaja predmet naročila.</w:t>
      </w:r>
    </w:p>
    <w:p w14:paraId="7D0F0B14" w14:textId="77777777" w:rsidR="00613948" w:rsidRPr="0015104C" w:rsidRDefault="00613948" w:rsidP="00232070">
      <w:pPr>
        <w:keepNext/>
        <w:keepLines/>
        <w:jc w:val="both"/>
        <w:rPr>
          <w:rFonts w:ascii="Tahoma" w:eastAsia="Frutiger" w:hAnsi="Tahoma" w:cs="Tahoma"/>
          <w:lang w:eastAsia="en-US"/>
        </w:rPr>
      </w:pPr>
    </w:p>
    <w:p w14:paraId="4528FCBF" w14:textId="77777777" w:rsidR="00613948" w:rsidRPr="0015104C" w:rsidRDefault="00613948" w:rsidP="00232070">
      <w:pPr>
        <w:pStyle w:val="Odstavekseznama"/>
        <w:keepNext/>
        <w:keepLines/>
        <w:numPr>
          <w:ilvl w:val="0"/>
          <w:numId w:val="56"/>
        </w:numPr>
        <w:ind w:left="426" w:hanging="426"/>
        <w:rPr>
          <w:rFonts w:ascii="Tahoma" w:eastAsia="Frutiger" w:hAnsi="Tahoma" w:cs="Tahoma"/>
          <w:b/>
          <w:lang w:eastAsia="en-US"/>
        </w:rPr>
      </w:pPr>
      <w:r w:rsidRPr="0015104C">
        <w:rPr>
          <w:rFonts w:ascii="Tahoma" w:eastAsia="Frutiger" w:hAnsi="Tahoma" w:cs="Tahoma"/>
          <w:b/>
          <w:lang w:eastAsia="en-US"/>
        </w:rPr>
        <w:t>OSTALA DOLOČILA</w:t>
      </w:r>
    </w:p>
    <w:p w14:paraId="5074F63D" w14:textId="77777777" w:rsidR="00613948" w:rsidRPr="0015104C" w:rsidRDefault="00613948" w:rsidP="00232070">
      <w:pPr>
        <w:pStyle w:val="Odstavekseznama"/>
        <w:keepNext/>
        <w:keepLines/>
        <w:ind w:left="426"/>
        <w:rPr>
          <w:rFonts w:ascii="Tahoma" w:eastAsia="Frutiger" w:hAnsi="Tahoma" w:cs="Tahoma"/>
          <w:b/>
          <w:lang w:eastAsia="en-US"/>
        </w:rPr>
      </w:pPr>
    </w:p>
    <w:p w14:paraId="32176D9C"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47D4BF48" w14:textId="77777777" w:rsidR="00613948" w:rsidRPr="0015104C" w:rsidRDefault="00613948" w:rsidP="00232070">
      <w:pPr>
        <w:keepNext/>
        <w:keepLines/>
        <w:jc w:val="both"/>
        <w:rPr>
          <w:rFonts w:ascii="Tahoma" w:eastAsia="Frutiger" w:hAnsi="Tahoma" w:cs="Tahoma"/>
          <w:lang w:eastAsia="en-US"/>
        </w:rPr>
      </w:pPr>
    </w:p>
    <w:p w14:paraId="47BAFD2E" w14:textId="5A022A41" w:rsidR="00613948" w:rsidRPr="0015104C" w:rsidRDefault="002D0F20" w:rsidP="00232070">
      <w:pPr>
        <w:keepNext/>
        <w:keepLines/>
        <w:jc w:val="both"/>
        <w:rPr>
          <w:rFonts w:ascii="Tahoma" w:eastAsia="Frutiger" w:hAnsi="Tahoma" w:cs="Tahoma"/>
          <w:lang w:eastAsia="en-US"/>
        </w:rPr>
      </w:pPr>
      <w:r w:rsidRPr="0015104C">
        <w:rPr>
          <w:rFonts w:ascii="Tahoma" w:eastAsia="Frutiger" w:hAnsi="Tahoma" w:cs="Tahoma"/>
          <w:lang w:eastAsia="en-US"/>
        </w:rPr>
        <w:t>S</w:t>
      </w:r>
      <w:r w:rsidR="00613948" w:rsidRPr="0015104C">
        <w:rPr>
          <w:rFonts w:ascii="Tahoma" w:eastAsia="Frutiger" w:hAnsi="Tahoma" w:cs="Tahoma"/>
          <w:lang w:eastAsia="en-US"/>
        </w:rPr>
        <w:t xml:space="preserve">tranki </w:t>
      </w:r>
      <w:r w:rsidRPr="0015104C">
        <w:rPr>
          <w:rFonts w:ascii="Tahoma" w:eastAsia="Frutiger" w:hAnsi="Tahoma" w:cs="Tahoma"/>
          <w:lang w:eastAsia="en-US"/>
        </w:rPr>
        <w:t xml:space="preserve">okvirnega sporazuma </w:t>
      </w:r>
      <w:r w:rsidR="00613948" w:rsidRPr="0015104C">
        <w:rPr>
          <w:rFonts w:ascii="Tahoma" w:eastAsia="Frutiger" w:hAnsi="Tahoma" w:cs="Tahoma"/>
          <w:lang w:eastAsia="en-US"/>
        </w:rPr>
        <w:t xml:space="preserve">se obvezujeta, da bosta uredili vse, kar je potrebno za izvršitev </w:t>
      </w:r>
      <w:r w:rsidRPr="0015104C">
        <w:rPr>
          <w:rFonts w:ascii="Tahoma" w:eastAsia="Frutiger" w:hAnsi="Tahoma" w:cs="Tahoma"/>
          <w:lang w:eastAsia="en-US"/>
        </w:rPr>
        <w:t>tega okvirnega sporazuma</w:t>
      </w:r>
      <w:r w:rsidR="00613948" w:rsidRPr="0015104C">
        <w:rPr>
          <w:rFonts w:ascii="Tahoma" w:eastAsia="Frutiger" w:hAnsi="Tahoma" w:cs="Tahoma"/>
          <w:lang w:eastAsia="en-US"/>
        </w:rPr>
        <w:t xml:space="preserve"> in da bosta ravnali s potrebno skrbnostjo. </w:t>
      </w:r>
      <w:r w:rsidRPr="0015104C">
        <w:rPr>
          <w:rFonts w:ascii="Tahoma" w:eastAsia="Frutiger" w:hAnsi="Tahoma" w:cs="Tahoma"/>
          <w:lang w:eastAsia="en-US"/>
        </w:rPr>
        <w:t>Za urejanje razmerij, ki niso urejena s tem okvirnim sporazumom, se uporabljajo določila zakona, ki ureja obligacijska razmerja.</w:t>
      </w:r>
    </w:p>
    <w:p w14:paraId="6B8FA73F" w14:textId="77777777" w:rsidR="00613948" w:rsidRPr="0015104C" w:rsidRDefault="00613948" w:rsidP="00232070">
      <w:pPr>
        <w:keepNext/>
        <w:keepLines/>
        <w:jc w:val="both"/>
        <w:rPr>
          <w:rFonts w:ascii="Tahoma" w:eastAsia="Frutiger" w:hAnsi="Tahoma" w:cs="Tahoma"/>
          <w:lang w:eastAsia="en-US"/>
        </w:rPr>
      </w:pPr>
    </w:p>
    <w:p w14:paraId="01101E6A" w14:textId="4E9A0505"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s podpisom </w:t>
      </w:r>
      <w:r w:rsidR="002D0F20" w:rsidRPr="0015104C">
        <w:rPr>
          <w:rFonts w:ascii="Tahoma" w:eastAsia="Frutiger" w:hAnsi="Tahoma" w:cs="Tahoma"/>
          <w:lang w:eastAsia="en-US"/>
        </w:rPr>
        <w:t>tega okvirnega sporazuma</w:t>
      </w:r>
      <w:r w:rsidRPr="0015104C">
        <w:rPr>
          <w:rFonts w:ascii="Tahoma" w:eastAsia="Frutiger" w:hAnsi="Tahoma" w:cs="Tahoma"/>
          <w:lang w:eastAsia="en-US"/>
        </w:rPr>
        <w:t xml:space="preserve"> jamči, da mu je poznan predmet </w:t>
      </w:r>
      <w:r w:rsidR="002D0F20" w:rsidRPr="0015104C">
        <w:rPr>
          <w:rFonts w:ascii="Tahoma" w:eastAsia="Frutiger" w:hAnsi="Tahoma" w:cs="Tahoma"/>
          <w:lang w:eastAsia="en-US"/>
        </w:rPr>
        <w:t>okvirnega sporazuma</w:t>
      </w:r>
      <w:r w:rsidRPr="0015104C">
        <w:rPr>
          <w:rFonts w:ascii="Tahoma" w:eastAsia="Frutiger" w:hAnsi="Tahoma" w:cs="Tahoma"/>
          <w:lang w:eastAsia="en-US"/>
        </w:rPr>
        <w:t xml:space="preserve"> in vsi riziki, ki bodo spremljali izvedbo</w:t>
      </w:r>
      <w:r w:rsidR="002D0F20" w:rsidRPr="0015104C">
        <w:rPr>
          <w:rFonts w:ascii="Tahoma" w:eastAsia="Frutiger" w:hAnsi="Tahoma" w:cs="Tahoma"/>
          <w:lang w:eastAsia="en-US"/>
        </w:rPr>
        <w:t xml:space="preserve"> predmeta tega okvirnega sporazuma</w:t>
      </w:r>
      <w:r w:rsidRPr="0015104C">
        <w:rPr>
          <w:rFonts w:ascii="Tahoma" w:eastAsia="Frutiger" w:hAnsi="Tahoma" w:cs="Tahoma"/>
          <w:lang w:eastAsia="en-US"/>
        </w:rPr>
        <w:t>, da je seznanjen z razpisnimi zahtevami in s tehnično dokumentacijo, ter da so mu razumljivi in jasni pogoji in okoliščine za pravilno izvedbo obveznosti</w:t>
      </w:r>
      <w:r w:rsidR="002D0F20" w:rsidRPr="0015104C">
        <w:rPr>
          <w:rFonts w:ascii="Tahoma" w:eastAsia="Frutiger" w:hAnsi="Tahoma" w:cs="Tahoma"/>
          <w:lang w:eastAsia="en-US"/>
        </w:rPr>
        <w:t xml:space="preserve"> iz okvirnega sporazuma</w:t>
      </w:r>
      <w:r w:rsidRPr="0015104C">
        <w:rPr>
          <w:rFonts w:ascii="Tahoma" w:eastAsia="Frutiger" w:hAnsi="Tahoma" w:cs="Tahoma"/>
          <w:lang w:eastAsia="en-US"/>
        </w:rPr>
        <w:t xml:space="preserve">. Izvajalec se izrecno odpoveduje vsem zahtevkom do naročnika, ki bi izvirali iz njegove morebitne </w:t>
      </w:r>
      <w:proofErr w:type="spellStart"/>
      <w:r w:rsidRPr="0015104C">
        <w:rPr>
          <w:rFonts w:ascii="Tahoma" w:eastAsia="Frutiger" w:hAnsi="Tahoma" w:cs="Tahoma"/>
          <w:lang w:eastAsia="en-US"/>
        </w:rPr>
        <w:t>neseznanjenosti</w:t>
      </w:r>
      <w:proofErr w:type="spellEnd"/>
      <w:r w:rsidRPr="0015104C">
        <w:rPr>
          <w:rFonts w:ascii="Tahoma" w:eastAsia="Frutiger" w:hAnsi="Tahoma" w:cs="Tahoma"/>
          <w:lang w:eastAsia="en-US"/>
        </w:rPr>
        <w:t xml:space="preserve"> s pogoji po </w:t>
      </w:r>
      <w:r w:rsidR="002D0F20" w:rsidRPr="0015104C">
        <w:rPr>
          <w:rFonts w:ascii="Tahoma" w:eastAsia="Frutiger" w:hAnsi="Tahoma" w:cs="Tahoma"/>
          <w:lang w:eastAsia="en-US"/>
        </w:rPr>
        <w:t>temu okvirnemu sporazumu</w:t>
      </w:r>
      <w:r w:rsidRPr="0015104C">
        <w:rPr>
          <w:rFonts w:ascii="Tahoma" w:eastAsia="Frutiger" w:hAnsi="Tahoma" w:cs="Tahoma"/>
          <w:lang w:eastAsia="en-US"/>
        </w:rPr>
        <w:t>.</w:t>
      </w:r>
    </w:p>
    <w:p w14:paraId="626B8C2B" w14:textId="77777777" w:rsidR="00613948" w:rsidRPr="0015104C" w:rsidRDefault="00613948" w:rsidP="00232070">
      <w:pPr>
        <w:keepNext/>
        <w:keepLines/>
        <w:jc w:val="both"/>
        <w:rPr>
          <w:rFonts w:ascii="Tahoma" w:eastAsia="Frutiger" w:hAnsi="Tahoma" w:cs="Tahoma"/>
          <w:lang w:eastAsia="en-US"/>
        </w:rPr>
      </w:pPr>
    </w:p>
    <w:p w14:paraId="52ED2849" w14:textId="26DBE795"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se strinja, da lahko naročnik prekine medsebojno razmerje v primeru nespoštovanja določil </w:t>
      </w:r>
      <w:r w:rsidR="002D0F20" w:rsidRPr="0015104C">
        <w:rPr>
          <w:rFonts w:ascii="Tahoma" w:eastAsia="Frutiger" w:hAnsi="Tahoma" w:cs="Tahoma"/>
          <w:lang w:eastAsia="en-US"/>
        </w:rPr>
        <w:t>tega okvirnega sporazuma</w:t>
      </w:r>
      <w:r w:rsidRPr="0015104C">
        <w:rPr>
          <w:rFonts w:ascii="Tahoma" w:eastAsia="Frutiger" w:hAnsi="Tahoma" w:cs="Tahoma"/>
          <w:lang w:eastAsia="en-US"/>
        </w:rPr>
        <w:t xml:space="preserve"> in določil javnega naročanja, brez odškodninske odgovornosti do izvajalca.</w:t>
      </w:r>
    </w:p>
    <w:p w14:paraId="6F2F5594" w14:textId="77777777" w:rsidR="00613948" w:rsidRPr="0015104C" w:rsidRDefault="00613948" w:rsidP="00232070">
      <w:pPr>
        <w:keepNext/>
        <w:keepLines/>
        <w:jc w:val="both"/>
        <w:rPr>
          <w:rFonts w:ascii="Tahoma" w:eastAsia="Frutiger" w:hAnsi="Tahoma" w:cs="Tahoma"/>
          <w:lang w:eastAsia="en-US"/>
        </w:rPr>
      </w:pPr>
    </w:p>
    <w:p w14:paraId="05F2FF89" w14:textId="4FAD5865" w:rsidR="00613948" w:rsidRPr="0015104C" w:rsidRDefault="002D0F20" w:rsidP="00232070">
      <w:pPr>
        <w:keepNext/>
        <w:keepLines/>
        <w:jc w:val="both"/>
        <w:rPr>
          <w:rFonts w:ascii="Tahoma" w:eastAsia="Frutiger" w:hAnsi="Tahoma" w:cs="Tahoma"/>
          <w:lang w:eastAsia="en-US"/>
        </w:rPr>
      </w:pPr>
      <w:r w:rsidRPr="0015104C">
        <w:rPr>
          <w:rFonts w:ascii="Tahoma" w:eastAsia="Frutiger" w:hAnsi="Tahoma" w:cs="Tahoma"/>
          <w:lang w:eastAsia="en-US"/>
        </w:rPr>
        <w:t>S</w:t>
      </w:r>
      <w:r w:rsidR="00613948" w:rsidRPr="0015104C">
        <w:rPr>
          <w:rFonts w:ascii="Tahoma" w:eastAsia="Frutiger" w:hAnsi="Tahoma" w:cs="Tahoma"/>
          <w:lang w:eastAsia="en-US"/>
        </w:rPr>
        <w:t xml:space="preserve">tranki </w:t>
      </w:r>
      <w:r w:rsidRPr="0015104C">
        <w:rPr>
          <w:rFonts w:ascii="Tahoma" w:eastAsia="Frutiger" w:hAnsi="Tahoma" w:cs="Tahoma"/>
          <w:lang w:eastAsia="en-US"/>
        </w:rPr>
        <w:t xml:space="preserve">okvirnega sporazuma </w:t>
      </w:r>
      <w:r w:rsidR="00613948" w:rsidRPr="0015104C">
        <w:rPr>
          <w:rFonts w:ascii="Tahoma" w:eastAsia="Frutiger" w:hAnsi="Tahoma" w:cs="Tahoma"/>
          <w:lang w:eastAsia="en-US"/>
        </w:rPr>
        <w:t>sta sporazumni, da se katerikoli rok iz te</w:t>
      </w:r>
      <w:r w:rsidR="00433105">
        <w:rPr>
          <w:rFonts w:ascii="Tahoma" w:eastAsia="Frutiger" w:hAnsi="Tahoma" w:cs="Tahoma"/>
          <w:lang w:eastAsia="en-US"/>
        </w:rPr>
        <w:t>ga okvirnega sporazuma</w:t>
      </w:r>
      <w:r w:rsidR="00613948" w:rsidRPr="0015104C">
        <w:rPr>
          <w:rFonts w:ascii="Tahoma" w:eastAsia="Frutiger" w:hAnsi="Tahoma" w:cs="Tahoma"/>
          <w:lang w:eastAsia="en-US"/>
        </w:rPr>
        <w:t xml:space="preserve">, če se le-ta izteče na soboto, nedeljo, praznik ali drug dela prosti dan po zakonu, prenese na prvi naslednji delovni dan. </w:t>
      </w:r>
    </w:p>
    <w:p w14:paraId="5641EC7B" w14:textId="77777777" w:rsidR="00613948" w:rsidRPr="0015104C" w:rsidRDefault="00613948" w:rsidP="00232070">
      <w:pPr>
        <w:keepNext/>
        <w:keepLines/>
        <w:jc w:val="both"/>
        <w:rPr>
          <w:rFonts w:ascii="Tahoma" w:eastAsia="Frutiger" w:hAnsi="Tahoma" w:cs="Tahoma"/>
          <w:lang w:eastAsia="en-US"/>
        </w:rPr>
      </w:pPr>
    </w:p>
    <w:p w14:paraId="3A1A0FFD"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14E42691" w14:textId="77777777" w:rsidR="00613948" w:rsidRPr="0015104C" w:rsidRDefault="00613948" w:rsidP="00232070">
      <w:pPr>
        <w:keepNext/>
        <w:keepLines/>
        <w:jc w:val="both"/>
        <w:rPr>
          <w:rFonts w:eastAsia="Calibri" w:cs="Tahoma"/>
        </w:rPr>
      </w:pPr>
    </w:p>
    <w:p w14:paraId="77639E9A" w14:textId="3049371E" w:rsidR="002D0F20" w:rsidRDefault="002D0F20"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Morebitne spore, ki bi nastali v zvezi z izvajanjem tega okvirnega sporazuma, bosta stranki skušali rešiti sporazumno. Če spora ne bo možno rešiti sporazumno, lahko vsaka stranka sproži postopek za rešitev spora pri stvarno pristojnem sodišču v Ljubljani. </w:t>
      </w:r>
    </w:p>
    <w:p w14:paraId="79B0DF60" w14:textId="77777777" w:rsidR="0042104C" w:rsidRDefault="0042104C" w:rsidP="00232070">
      <w:pPr>
        <w:keepNext/>
        <w:keepLines/>
        <w:jc w:val="both"/>
        <w:rPr>
          <w:rFonts w:ascii="Tahoma" w:eastAsia="Frutiger" w:hAnsi="Tahoma" w:cs="Tahoma"/>
          <w:lang w:eastAsia="en-US"/>
        </w:rPr>
      </w:pPr>
    </w:p>
    <w:p w14:paraId="39E7A25A" w14:textId="77777777" w:rsidR="00292693" w:rsidRDefault="00292693" w:rsidP="00232070">
      <w:pPr>
        <w:keepNext/>
        <w:keepLines/>
        <w:jc w:val="both"/>
        <w:rPr>
          <w:rFonts w:ascii="Tahoma" w:eastAsia="Frutiger" w:hAnsi="Tahoma" w:cs="Tahoma"/>
          <w:lang w:eastAsia="en-US"/>
        </w:rPr>
      </w:pPr>
    </w:p>
    <w:p w14:paraId="331A1303" w14:textId="77777777" w:rsidR="00292693" w:rsidRDefault="00292693" w:rsidP="00232070">
      <w:pPr>
        <w:keepNext/>
        <w:keepLines/>
        <w:jc w:val="both"/>
        <w:rPr>
          <w:rFonts w:ascii="Tahoma" w:eastAsia="Frutiger" w:hAnsi="Tahoma" w:cs="Tahoma"/>
          <w:lang w:eastAsia="en-US"/>
        </w:rPr>
      </w:pPr>
    </w:p>
    <w:p w14:paraId="74710745" w14:textId="77777777" w:rsidR="00292693" w:rsidRDefault="00292693" w:rsidP="00232070">
      <w:pPr>
        <w:keepNext/>
        <w:keepLines/>
        <w:jc w:val="both"/>
        <w:rPr>
          <w:rFonts w:ascii="Tahoma" w:eastAsia="Frutiger" w:hAnsi="Tahoma" w:cs="Tahoma"/>
          <w:lang w:eastAsia="en-US"/>
        </w:rPr>
      </w:pPr>
    </w:p>
    <w:p w14:paraId="7E1828D5" w14:textId="77777777" w:rsidR="00292693" w:rsidRDefault="00292693" w:rsidP="00232070">
      <w:pPr>
        <w:keepNext/>
        <w:keepLines/>
        <w:jc w:val="both"/>
        <w:rPr>
          <w:rFonts w:ascii="Tahoma" w:eastAsia="Frutiger" w:hAnsi="Tahoma" w:cs="Tahoma"/>
          <w:lang w:eastAsia="en-US"/>
        </w:rPr>
      </w:pPr>
    </w:p>
    <w:p w14:paraId="5268DD39" w14:textId="77777777" w:rsidR="00292693" w:rsidRDefault="00292693" w:rsidP="00232070">
      <w:pPr>
        <w:keepNext/>
        <w:keepLines/>
        <w:jc w:val="both"/>
        <w:rPr>
          <w:rFonts w:ascii="Tahoma" w:eastAsia="Frutiger" w:hAnsi="Tahoma" w:cs="Tahoma"/>
          <w:lang w:eastAsia="en-US"/>
        </w:rPr>
      </w:pPr>
    </w:p>
    <w:p w14:paraId="6144A18D"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lastRenderedPageBreak/>
        <w:t xml:space="preserve">člen </w:t>
      </w:r>
    </w:p>
    <w:p w14:paraId="20F689BF" w14:textId="77777777" w:rsidR="00613948" w:rsidRPr="0015104C" w:rsidRDefault="00613948" w:rsidP="00232070">
      <w:pPr>
        <w:keepNext/>
        <w:keepLines/>
        <w:jc w:val="both"/>
        <w:rPr>
          <w:rFonts w:ascii="Tahoma" w:eastAsia="Frutiger" w:hAnsi="Tahoma" w:cs="Tahoma"/>
          <w:lang w:eastAsia="en-US"/>
        </w:rPr>
      </w:pPr>
    </w:p>
    <w:p w14:paraId="2D0F30F7" w14:textId="4824F042" w:rsidR="00613948" w:rsidRPr="0015104C" w:rsidRDefault="00EA7B5E" w:rsidP="00232070">
      <w:pPr>
        <w:keepNext/>
        <w:keepLines/>
        <w:jc w:val="both"/>
        <w:rPr>
          <w:rFonts w:ascii="Tahoma" w:eastAsia="Frutiger" w:hAnsi="Tahoma" w:cs="Tahoma"/>
          <w:lang w:eastAsia="en-US"/>
        </w:rPr>
      </w:pPr>
      <w:r w:rsidRPr="0015104C">
        <w:rPr>
          <w:rFonts w:ascii="Tahoma" w:eastAsia="Frutiger" w:hAnsi="Tahoma" w:cs="Tahoma"/>
          <w:lang w:eastAsia="en-US"/>
        </w:rPr>
        <w:t>S</w:t>
      </w:r>
      <w:r w:rsidR="00613948" w:rsidRPr="0015104C">
        <w:rPr>
          <w:rFonts w:ascii="Tahoma" w:eastAsia="Frutiger" w:hAnsi="Tahoma" w:cs="Tahoma"/>
          <w:lang w:eastAsia="en-US"/>
        </w:rPr>
        <w:t xml:space="preserve">tranki </w:t>
      </w:r>
      <w:r w:rsidRPr="0015104C">
        <w:rPr>
          <w:rFonts w:ascii="Tahoma" w:eastAsia="Frutiger" w:hAnsi="Tahoma" w:cs="Tahoma"/>
          <w:lang w:eastAsia="en-US"/>
        </w:rPr>
        <w:t xml:space="preserve">okvirnega sporazuma </w:t>
      </w:r>
      <w:r w:rsidR="00613948" w:rsidRPr="0015104C">
        <w:rPr>
          <w:rFonts w:ascii="Tahoma" w:eastAsia="Frutiger" w:hAnsi="Tahoma" w:cs="Tahoma"/>
          <w:lang w:eastAsia="en-US"/>
        </w:rPr>
        <w:t xml:space="preserve">soglašata, da predstavlja vsebina </w:t>
      </w:r>
      <w:r w:rsidRPr="0015104C">
        <w:rPr>
          <w:rFonts w:ascii="Tahoma" w:eastAsia="Frutiger" w:hAnsi="Tahoma" w:cs="Tahoma"/>
          <w:lang w:eastAsia="en-US"/>
        </w:rPr>
        <w:t>tega okvirnega sporazuma</w:t>
      </w:r>
      <w:r w:rsidR="00613948" w:rsidRPr="0015104C">
        <w:rPr>
          <w:rFonts w:ascii="Tahoma" w:eastAsia="Frutiger" w:hAnsi="Tahoma" w:cs="Tahoma"/>
          <w:lang w:eastAsia="en-US"/>
        </w:rPr>
        <w:t xml:space="preserve"> kot tudi dokumentacija, ki je sestavni del </w:t>
      </w:r>
      <w:r w:rsidRPr="0015104C">
        <w:rPr>
          <w:rFonts w:ascii="Tahoma" w:eastAsia="Frutiger" w:hAnsi="Tahoma" w:cs="Tahoma"/>
          <w:lang w:eastAsia="en-US"/>
        </w:rPr>
        <w:t xml:space="preserve">okvirnega sporazuma </w:t>
      </w:r>
      <w:r w:rsidR="00613948" w:rsidRPr="0015104C">
        <w:rPr>
          <w:rFonts w:ascii="Tahoma" w:eastAsia="Frutiger" w:hAnsi="Tahoma" w:cs="Tahoma"/>
          <w:lang w:eastAsia="en-US"/>
        </w:rPr>
        <w:t xml:space="preserve">oziroma se nanaša na </w:t>
      </w:r>
      <w:r w:rsidRPr="0015104C">
        <w:rPr>
          <w:rFonts w:ascii="Tahoma" w:eastAsia="Frutiger" w:hAnsi="Tahoma" w:cs="Tahoma"/>
          <w:lang w:eastAsia="en-US"/>
        </w:rPr>
        <w:t>ta okvirni sporazum</w:t>
      </w:r>
      <w:r w:rsidR="00613948" w:rsidRPr="0015104C">
        <w:rPr>
          <w:rFonts w:ascii="Tahoma" w:eastAsia="Frutiger" w:hAnsi="Tahoma" w:cs="Tahoma"/>
          <w:lang w:eastAsia="en-US"/>
        </w:rPr>
        <w:t>, tehnični podatki, dokumentacija, poslovne informacije ter drugi podatki in informacije, ki izvirajo iz tega razmerja oziroma v zvezi z njim, ali iz siceršnjega opravljanja dejavnosti ene ali druge stranke</w:t>
      </w:r>
      <w:r w:rsidR="00433105">
        <w:rPr>
          <w:rFonts w:ascii="Tahoma" w:eastAsia="Frutiger" w:hAnsi="Tahoma" w:cs="Tahoma"/>
          <w:lang w:eastAsia="en-US"/>
        </w:rPr>
        <w:t xml:space="preserve"> okvirnega sporazuma</w:t>
      </w:r>
      <w:r w:rsidR="00613948" w:rsidRPr="0015104C">
        <w:rPr>
          <w:rFonts w:ascii="Tahoma" w:eastAsia="Frutiger" w:hAnsi="Tahoma" w:cs="Tahoma"/>
          <w:lang w:eastAsia="en-US"/>
        </w:rPr>
        <w:t xml:space="preserve">, poslovno skrivnost, ki sta jo dolžni varovati ves čas veljavnosti </w:t>
      </w:r>
      <w:r w:rsidRPr="0015104C">
        <w:rPr>
          <w:rFonts w:ascii="Tahoma" w:eastAsia="Frutiger" w:hAnsi="Tahoma" w:cs="Tahoma"/>
          <w:lang w:eastAsia="en-US"/>
        </w:rPr>
        <w:t>okvirnega sporazuma</w:t>
      </w:r>
      <w:r w:rsidR="00613948" w:rsidRPr="0015104C">
        <w:rPr>
          <w:rFonts w:ascii="Tahoma" w:eastAsia="Frutiger" w:hAnsi="Tahoma" w:cs="Tahoma"/>
          <w:lang w:eastAsia="en-US"/>
        </w:rPr>
        <w:t xml:space="preserve">, in jih ne bosta neupravičeno uporabljali v svojo korist oziroma komercialno izkoriščali ali posredovali tretjim osebam izven organizacij, ki niso vključene v izvedbo nalog predmeta </w:t>
      </w:r>
      <w:r w:rsidR="002D0F20" w:rsidRPr="0015104C">
        <w:rPr>
          <w:rFonts w:ascii="Tahoma" w:eastAsia="Frutiger" w:hAnsi="Tahoma" w:cs="Tahoma"/>
          <w:lang w:eastAsia="en-US"/>
        </w:rPr>
        <w:t>okvirnega sporazuma</w:t>
      </w:r>
      <w:r w:rsidR="00613948" w:rsidRPr="0015104C">
        <w:rPr>
          <w:rFonts w:ascii="Tahoma" w:eastAsia="Frutiger" w:hAnsi="Tahoma" w:cs="Tahoma"/>
          <w:lang w:eastAsia="en-US"/>
        </w:rPr>
        <w:t>, razen podatkov oz. informacij, ki po veljavnih predpisih štejejo za javne.</w:t>
      </w:r>
    </w:p>
    <w:p w14:paraId="3AD63FA2" w14:textId="77777777" w:rsidR="00613948" w:rsidRPr="0015104C" w:rsidRDefault="00613948" w:rsidP="00232070">
      <w:pPr>
        <w:keepNext/>
        <w:keepLines/>
        <w:jc w:val="both"/>
        <w:rPr>
          <w:rFonts w:ascii="Tahoma" w:eastAsia="Frutiger" w:hAnsi="Tahoma" w:cs="Tahoma"/>
          <w:lang w:eastAsia="en-US"/>
        </w:rPr>
      </w:pPr>
    </w:p>
    <w:p w14:paraId="485403C4" w14:textId="73240EB5"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V primeru kršitve določb o varovanju poslovne skrivnosti, sta stranki </w:t>
      </w:r>
      <w:r w:rsidR="00EA7B5E" w:rsidRPr="0015104C">
        <w:rPr>
          <w:rFonts w:ascii="Tahoma" w:eastAsia="Frutiger" w:hAnsi="Tahoma" w:cs="Tahoma"/>
          <w:lang w:eastAsia="en-US"/>
        </w:rPr>
        <w:t xml:space="preserve">okvirnega sporazuma </w:t>
      </w:r>
      <w:r w:rsidRPr="0015104C">
        <w:rPr>
          <w:rFonts w:ascii="Tahoma" w:eastAsia="Frutiger" w:hAnsi="Tahoma" w:cs="Tahoma"/>
          <w:lang w:eastAsia="en-US"/>
        </w:rPr>
        <w:t>odškodninsko odgovorni za vso posredno in neposredno povzročeno škodo.</w:t>
      </w:r>
    </w:p>
    <w:p w14:paraId="5A214ED8" w14:textId="77777777" w:rsidR="00613948" w:rsidRPr="0015104C" w:rsidRDefault="00613948" w:rsidP="00232070">
      <w:pPr>
        <w:keepNext/>
        <w:keepLines/>
        <w:jc w:val="both"/>
        <w:rPr>
          <w:rFonts w:ascii="Tahoma" w:eastAsia="Frutiger" w:hAnsi="Tahoma" w:cs="Tahoma"/>
          <w:lang w:eastAsia="en-US"/>
        </w:rPr>
      </w:pPr>
    </w:p>
    <w:p w14:paraId="4ADA89BD"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3CE2E643" w14:textId="77777777" w:rsidR="00613948" w:rsidRPr="0015104C" w:rsidRDefault="00613948" w:rsidP="00232070">
      <w:pPr>
        <w:keepNext/>
        <w:keepLines/>
        <w:jc w:val="both"/>
        <w:rPr>
          <w:rFonts w:ascii="Tahoma" w:eastAsia="Frutiger" w:hAnsi="Tahoma" w:cs="Tahoma"/>
          <w:lang w:eastAsia="en-US"/>
        </w:rPr>
      </w:pPr>
    </w:p>
    <w:p w14:paraId="37288BF5" w14:textId="77777777" w:rsidR="00EA7B5E" w:rsidRPr="0015104C" w:rsidRDefault="00EA7B5E" w:rsidP="00232070">
      <w:pPr>
        <w:keepNext/>
        <w:keepLines/>
        <w:jc w:val="both"/>
        <w:rPr>
          <w:rFonts w:ascii="Tahoma" w:hAnsi="Tahoma" w:cs="Tahoma"/>
        </w:rPr>
      </w:pPr>
      <w:r w:rsidRPr="0015104C">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98E0C66" w14:textId="77777777" w:rsidR="00EA7B5E" w:rsidRPr="0015104C" w:rsidRDefault="00EA7B5E" w:rsidP="00232070">
      <w:pPr>
        <w:keepNext/>
        <w:keepLines/>
        <w:jc w:val="both"/>
        <w:rPr>
          <w:rFonts w:ascii="Tahoma" w:hAnsi="Tahoma" w:cs="Tahoma"/>
        </w:rPr>
      </w:pPr>
    </w:p>
    <w:p w14:paraId="497E6917" w14:textId="77777777" w:rsidR="00EA7B5E" w:rsidRPr="0015104C" w:rsidRDefault="00EA7B5E" w:rsidP="00232070">
      <w:pPr>
        <w:keepNext/>
        <w:keepLines/>
        <w:jc w:val="both"/>
        <w:rPr>
          <w:rFonts w:ascii="Tahoma" w:hAnsi="Tahoma" w:cs="Tahoma"/>
        </w:rPr>
      </w:pPr>
      <w:r w:rsidRPr="0015104C">
        <w:rPr>
          <w:rFonts w:ascii="Tahoma" w:hAnsi="Tahoma" w:cs="Tahoma"/>
        </w:rPr>
        <w:t>Morebitne spremembe ali dopolnitve tega okvirnega sporazuma so veljavne le, če jih stranki okvirnega sporazuma skleneta v obliki pisnega dodatka k temu okvirnemu sporazumu.</w:t>
      </w:r>
    </w:p>
    <w:p w14:paraId="3287C6DA" w14:textId="77777777" w:rsidR="00613948" w:rsidRPr="0015104C" w:rsidRDefault="00613948" w:rsidP="00232070">
      <w:pPr>
        <w:keepNext/>
        <w:keepLines/>
        <w:jc w:val="both"/>
        <w:rPr>
          <w:rFonts w:ascii="Tahoma" w:eastAsia="Frutiger" w:hAnsi="Tahoma" w:cs="Tahoma"/>
          <w:lang w:eastAsia="en-US"/>
        </w:rPr>
      </w:pPr>
    </w:p>
    <w:p w14:paraId="1DE4549E"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5B8EE672" w14:textId="77777777" w:rsidR="00613948" w:rsidRPr="0015104C" w:rsidRDefault="00613948" w:rsidP="00232070">
      <w:pPr>
        <w:keepNext/>
        <w:keepLines/>
        <w:tabs>
          <w:tab w:val="left" w:pos="4820"/>
        </w:tabs>
        <w:jc w:val="both"/>
        <w:rPr>
          <w:rFonts w:ascii="Open Sans" w:eastAsia="Calibri" w:hAnsi="Open Sans" w:cs="Open Sans"/>
          <w:lang w:eastAsia="en-US"/>
        </w:rPr>
      </w:pPr>
    </w:p>
    <w:p w14:paraId="66E65073" w14:textId="4BEE9114" w:rsidR="00613948" w:rsidRPr="0015104C" w:rsidRDefault="00EA7B5E"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Priloge so neločljivi sestavni del tega okvirnega sporazuma. </w:t>
      </w:r>
    </w:p>
    <w:p w14:paraId="5E8A6582" w14:textId="77777777" w:rsidR="007F45DE" w:rsidRPr="0015104C" w:rsidRDefault="007F45DE" w:rsidP="00232070">
      <w:pPr>
        <w:keepNext/>
        <w:keepLines/>
        <w:jc w:val="both"/>
        <w:rPr>
          <w:rFonts w:ascii="Tahoma" w:eastAsia="Frutiger" w:hAnsi="Tahoma" w:cs="Tahoma"/>
          <w:lang w:eastAsia="en-US"/>
        </w:rPr>
      </w:pPr>
    </w:p>
    <w:p w14:paraId="2CA9483C"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 xml:space="preserve">člen </w:t>
      </w:r>
    </w:p>
    <w:p w14:paraId="7544F452" w14:textId="77777777" w:rsidR="00613948" w:rsidRPr="0015104C" w:rsidRDefault="00613948" w:rsidP="00232070">
      <w:pPr>
        <w:keepNext/>
        <w:keepLines/>
        <w:jc w:val="both"/>
        <w:rPr>
          <w:rFonts w:ascii="Tahoma" w:eastAsia="Frutiger" w:hAnsi="Tahoma" w:cs="Tahoma"/>
          <w:lang w:eastAsia="en-US"/>
        </w:rPr>
      </w:pPr>
    </w:p>
    <w:p w14:paraId="715DD56A" w14:textId="74C99E44" w:rsidR="00613948" w:rsidRPr="0015104C" w:rsidRDefault="00EA7B5E"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Okvirni sporazum </w:t>
      </w:r>
      <w:r w:rsidR="00613948" w:rsidRPr="0015104C">
        <w:rPr>
          <w:rFonts w:ascii="Tahoma" w:eastAsia="Frutiger" w:hAnsi="Tahoma" w:cs="Tahoma"/>
          <w:lang w:eastAsia="en-US"/>
        </w:rPr>
        <w:t xml:space="preserve">je sklenjen in začne veljati z dnem podpisa s strani obeh strank </w:t>
      </w:r>
      <w:r w:rsidRPr="0015104C">
        <w:rPr>
          <w:rFonts w:ascii="Tahoma" w:eastAsia="Frutiger" w:hAnsi="Tahoma" w:cs="Tahoma"/>
          <w:lang w:eastAsia="en-US"/>
        </w:rPr>
        <w:t xml:space="preserve">okvirnega sporazuma </w:t>
      </w:r>
      <w:r w:rsidR="00613948" w:rsidRPr="0015104C">
        <w:rPr>
          <w:rFonts w:ascii="Tahoma" w:eastAsia="Frutiger" w:hAnsi="Tahoma" w:cs="Tahoma"/>
          <w:lang w:eastAsia="en-US"/>
        </w:rPr>
        <w:t>pod pogojem, da izvajalec naročniku predloži finančno zavarovanje za zavarovanje dobre izvedbe obveznosti</w:t>
      </w:r>
      <w:r w:rsidR="00433105">
        <w:rPr>
          <w:rFonts w:ascii="Tahoma" w:eastAsia="Frutiger" w:hAnsi="Tahoma" w:cs="Tahoma"/>
          <w:lang w:eastAsia="en-US"/>
        </w:rPr>
        <w:t xml:space="preserve"> iz okvirnega sporazuma</w:t>
      </w:r>
      <w:r w:rsidR="00613948" w:rsidRPr="0015104C">
        <w:rPr>
          <w:rFonts w:ascii="Tahoma" w:eastAsia="Frutiger" w:hAnsi="Tahoma" w:cs="Tahoma"/>
          <w:lang w:eastAsia="en-US"/>
        </w:rPr>
        <w:t xml:space="preserve"> v roku, višini in z veljavnostjo iz 2</w:t>
      </w:r>
      <w:r w:rsidR="0043415F">
        <w:rPr>
          <w:rFonts w:ascii="Tahoma" w:eastAsia="Frutiger" w:hAnsi="Tahoma" w:cs="Tahoma"/>
          <w:lang w:eastAsia="en-US"/>
        </w:rPr>
        <w:t>2</w:t>
      </w:r>
      <w:r w:rsidR="00613948" w:rsidRPr="0015104C">
        <w:rPr>
          <w:rFonts w:ascii="Tahoma" w:eastAsia="Frutiger" w:hAnsi="Tahoma" w:cs="Tahoma"/>
          <w:lang w:eastAsia="en-US"/>
        </w:rPr>
        <w:t>. člena te</w:t>
      </w:r>
      <w:r w:rsidR="0043415F">
        <w:rPr>
          <w:rFonts w:ascii="Tahoma" w:eastAsia="Frutiger" w:hAnsi="Tahoma" w:cs="Tahoma"/>
          <w:lang w:eastAsia="en-US"/>
        </w:rPr>
        <w:t>ga</w:t>
      </w:r>
      <w:r w:rsidR="00613948" w:rsidRPr="0015104C">
        <w:rPr>
          <w:rFonts w:ascii="Tahoma" w:eastAsia="Frutiger" w:hAnsi="Tahoma" w:cs="Tahoma"/>
          <w:lang w:eastAsia="en-US"/>
        </w:rPr>
        <w:t xml:space="preserve"> </w:t>
      </w:r>
      <w:r w:rsidR="0043415F">
        <w:rPr>
          <w:rFonts w:ascii="Tahoma" w:eastAsia="Frutiger" w:hAnsi="Tahoma" w:cs="Tahoma"/>
          <w:lang w:eastAsia="en-US"/>
        </w:rPr>
        <w:t>okvirnega sporazuma</w:t>
      </w:r>
      <w:r w:rsidR="00613948" w:rsidRPr="0015104C">
        <w:rPr>
          <w:rFonts w:ascii="Tahoma" w:eastAsia="Frutiger" w:hAnsi="Tahoma" w:cs="Tahoma"/>
          <w:lang w:eastAsia="en-US"/>
        </w:rPr>
        <w:t xml:space="preserve"> ter velja </w:t>
      </w:r>
      <w:r w:rsidRPr="0015104C">
        <w:rPr>
          <w:rFonts w:ascii="Tahoma" w:hAnsi="Tahoma" w:cs="Tahoma"/>
        </w:rPr>
        <w:t>za obdobje 60 mesecev, šteto od dneva podpisa primopredajnega zapisnik o prevzemu puhal</w:t>
      </w:r>
      <w:r w:rsidR="00613948" w:rsidRPr="0015104C">
        <w:rPr>
          <w:rFonts w:ascii="Tahoma" w:eastAsia="Frutiger" w:hAnsi="Tahoma" w:cs="Tahoma"/>
          <w:lang w:eastAsia="en-US"/>
        </w:rPr>
        <w:t xml:space="preserve">. </w:t>
      </w:r>
    </w:p>
    <w:p w14:paraId="37D12571" w14:textId="77777777" w:rsidR="00613948" w:rsidRPr="0015104C" w:rsidRDefault="00613948" w:rsidP="00232070">
      <w:pPr>
        <w:keepNext/>
        <w:keepLines/>
        <w:jc w:val="both"/>
        <w:rPr>
          <w:rFonts w:ascii="Tahoma" w:eastAsia="Frutiger" w:hAnsi="Tahoma" w:cs="Tahoma"/>
          <w:lang w:eastAsia="en-US"/>
        </w:rPr>
      </w:pPr>
    </w:p>
    <w:p w14:paraId="6D96231C" w14:textId="15ACFF8E"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Glede garancijskih določil, </w:t>
      </w:r>
      <w:r w:rsidR="00EA7B5E" w:rsidRPr="0015104C">
        <w:rPr>
          <w:rFonts w:ascii="Tahoma" w:eastAsia="Frutiger" w:hAnsi="Tahoma" w:cs="Tahoma"/>
          <w:lang w:eastAsia="en-US"/>
        </w:rPr>
        <w:t xml:space="preserve">okvirni sporazum </w:t>
      </w:r>
      <w:r w:rsidRPr="0015104C">
        <w:rPr>
          <w:rFonts w:ascii="Tahoma" w:eastAsia="Frutiger" w:hAnsi="Tahoma" w:cs="Tahoma"/>
          <w:lang w:eastAsia="en-US"/>
        </w:rPr>
        <w:t>velja vse do poteka vseh garancijskih rokov.</w:t>
      </w:r>
    </w:p>
    <w:p w14:paraId="33CDD8D1" w14:textId="77777777" w:rsidR="00613948" w:rsidRPr="0015104C" w:rsidRDefault="00613948" w:rsidP="00232070">
      <w:pPr>
        <w:keepNext/>
        <w:keepLines/>
        <w:jc w:val="both"/>
        <w:rPr>
          <w:rFonts w:ascii="Tahoma" w:eastAsia="Frutiger" w:hAnsi="Tahoma" w:cs="Tahoma"/>
          <w:lang w:eastAsia="en-US"/>
        </w:rPr>
      </w:pPr>
    </w:p>
    <w:p w14:paraId="7B039646" w14:textId="77777777" w:rsidR="00613948" w:rsidRPr="0015104C" w:rsidRDefault="00613948" w:rsidP="00232070">
      <w:pPr>
        <w:keepNext/>
        <w:keepLines/>
        <w:numPr>
          <w:ilvl w:val="0"/>
          <w:numId w:val="55"/>
        </w:numPr>
        <w:tabs>
          <w:tab w:val="num" w:pos="4605"/>
        </w:tabs>
        <w:jc w:val="center"/>
        <w:rPr>
          <w:rFonts w:ascii="Tahoma" w:eastAsia="Frutiger" w:hAnsi="Tahoma" w:cs="Tahoma"/>
          <w:lang w:eastAsia="en-US"/>
        </w:rPr>
      </w:pPr>
      <w:r w:rsidRPr="0015104C">
        <w:rPr>
          <w:rFonts w:ascii="Tahoma" w:eastAsia="Frutiger" w:hAnsi="Tahoma" w:cs="Tahoma"/>
          <w:lang w:eastAsia="en-US"/>
        </w:rPr>
        <w:t>člen</w:t>
      </w:r>
    </w:p>
    <w:p w14:paraId="53A8FF27" w14:textId="77777777" w:rsidR="00613948" w:rsidRPr="0015104C" w:rsidRDefault="00613948" w:rsidP="00232070">
      <w:pPr>
        <w:keepNext/>
        <w:keepLines/>
        <w:jc w:val="both"/>
        <w:rPr>
          <w:rFonts w:ascii="Tahoma" w:eastAsia="Frutiger" w:hAnsi="Tahoma" w:cs="Tahoma"/>
          <w:lang w:eastAsia="en-US"/>
        </w:rPr>
      </w:pPr>
    </w:p>
    <w:p w14:paraId="15FF8E9F" w14:textId="2EC3351A" w:rsidR="00EA7B5E" w:rsidRPr="0015104C" w:rsidRDefault="00EA7B5E" w:rsidP="00232070">
      <w:pPr>
        <w:keepNext/>
        <w:keepLines/>
        <w:jc w:val="both"/>
        <w:rPr>
          <w:rFonts w:ascii="Tahoma" w:eastAsia="Frutiger" w:hAnsi="Tahoma" w:cs="Tahoma"/>
          <w:lang w:eastAsia="en-US"/>
        </w:rPr>
      </w:pPr>
      <w:r w:rsidRPr="0015104C">
        <w:rPr>
          <w:rFonts w:ascii="Tahoma" w:eastAsia="Frutiger" w:hAnsi="Tahoma" w:cs="Tahoma"/>
          <w:lang w:eastAsia="en-US"/>
        </w:rPr>
        <w:t>Okvirni sporazum je sestavljen in podpisan v treh (</w:t>
      </w:r>
      <w:r w:rsidR="00AF00C4" w:rsidRPr="0015104C">
        <w:rPr>
          <w:rFonts w:ascii="Tahoma" w:eastAsia="Frutiger" w:hAnsi="Tahoma" w:cs="Tahoma"/>
          <w:lang w:eastAsia="en-US"/>
        </w:rPr>
        <w:t>3</w:t>
      </w:r>
      <w:r w:rsidRPr="0015104C">
        <w:rPr>
          <w:rFonts w:ascii="Tahoma" w:eastAsia="Frutiger" w:hAnsi="Tahoma" w:cs="Tahoma"/>
          <w:lang w:eastAsia="en-US"/>
        </w:rPr>
        <w:t>) enakih izvodih, od katerih dva (2) izvoda prejme naročnik in dva (2) izvoda izvajalec.</w:t>
      </w:r>
    </w:p>
    <w:p w14:paraId="6E19E9AB" w14:textId="77777777" w:rsidR="00613948" w:rsidRPr="0015104C" w:rsidRDefault="00613948" w:rsidP="00232070">
      <w:pPr>
        <w:keepNext/>
        <w:keepLines/>
        <w:jc w:val="both"/>
        <w:rPr>
          <w:rFonts w:ascii="Tahoma" w:hAnsi="Tahoma" w:cs="Tahoma"/>
          <w:b/>
        </w:rPr>
      </w:pPr>
    </w:p>
    <w:tbl>
      <w:tblPr>
        <w:tblW w:w="9290" w:type="dxa"/>
        <w:tblLayout w:type="fixed"/>
        <w:tblCellMar>
          <w:left w:w="70" w:type="dxa"/>
          <w:right w:w="70" w:type="dxa"/>
        </w:tblCellMar>
        <w:tblLook w:val="04A0" w:firstRow="1" w:lastRow="0" w:firstColumn="1" w:lastColumn="0" w:noHBand="0" w:noVBand="1"/>
      </w:tblPr>
      <w:tblGrid>
        <w:gridCol w:w="4820"/>
        <w:gridCol w:w="4470"/>
      </w:tblGrid>
      <w:tr w:rsidR="00613948" w:rsidRPr="0015104C" w14:paraId="6BBEB944" w14:textId="77777777" w:rsidTr="001D3263">
        <w:trPr>
          <w:trHeight w:val="737"/>
        </w:trPr>
        <w:tc>
          <w:tcPr>
            <w:tcW w:w="4820" w:type="dxa"/>
          </w:tcPr>
          <w:p w14:paraId="73264313" w14:textId="77777777" w:rsidR="00613948" w:rsidRPr="0015104C" w:rsidRDefault="00613948" w:rsidP="00232070">
            <w:pPr>
              <w:keepNext/>
              <w:keepLines/>
              <w:rPr>
                <w:rFonts w:ascii="Tahoma" w:eastAsia="Frutiger" w:hAnsi="Tahoma" w:cs="Tahoma"/>
                <w:lang w:eastAsia="en-US"/>
              </w:rPr>
            </w:pPr>
            <w:r w:rsidRPr="0015104C">
              <w:rPr>
                <w:rFonts w:ascii="Tahoma" w:eastAsia="Frutiger" w:hAnsi="Tahoma" w:cs="Tahoma"/>
                <w:lang w:eastAsia="en-US"/>
              </w:rPr>
              <w:t xml:space="preserve">………………., dne ………………… </w:t>
            </w:r>
          </w:p>
        </w:tc>
        <w:tc>
          <w:tcPr>
            <w:tcW w:w="4470" w:type="dxa"/>
          </w:tcPr>
          <w:p w14:paraId="1DE816C8" w14:textId="77777777" w:rsidR="00613948" w:rsidRPr="0015104C" w:rsidRDefault="00613948" w:rsidP="00232070">
            <w:pPr>
              <w:keepNext/>
              <w:keepLines/>
              <w:rPr>
                <w:rFonts w:ascii="Tahoma" w:eastAsia="Frutiger" w:hAnsi="Tahoma" w:cs="Tahoma"/>
                <w:lang w:eastAsia="en-US"/>
              </w:rPr>
            </w:pPr>
            <w:r w:rsidRPr="0015104C">
              <w:rPr>
                <w:rFonts w:ascii="Tahoma" w:eastAsia="Frutiger" w:hAnsi="Tahoma" w:cs="Tahoma"/>
                <w:lang w:eastAsia="en-US"/>
              </w:rPr>
              <w:t xml:space="preserve">Ljubljana, dne ………………… </w:t>
            </w:r>
          </w:p>
        </w:tc>
      </w:tr>
      <w:tr w:rsidR="00613948" w:rsidRPr="0015104C" w14:paraId="3E812D69" w14:textId="77777777" w:rsidTr="001D3263">
        <w:trPr>
          <w:trHeight w:val="2016"/>
        </w:trPr>
        <w:tc>
          <w:tcPr>
            <w:tcW w:w="4820" w:type="dxa"/>
          </w:tcPr>
          <w:p w14:paraId="0ED651E7"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IZVAJALEC: </w:t>
            </w:r>
          </w:p>
          <w:p w14:paraId="4F10C97C" w14:textId="77777777" w:rsidR="00613948" w:rsidRPr="0015104C" w:rsidRDefault="00613948" w:rsidP="00232070">
            <w:pPr>
              <w:keepNext/>
              <w:keepLines/>
              <w:ind w:right="351"/>
              <w:jc w:val="both"/>
              <w:rPr>
                <w:rFonts w:ascii="Tahoma" w:eastAsia="Calibri" w:hAnsi="Tahoma"/>
                <w:b/>
                <w:bCs/>
                <w:iCs/>
                <w:lang w:eastAsia="en-US"/>
              </w:rPr>
            </w:pPr>
          </w:p>
          <w:p w14:paraId="520E6739" w14:textId="77777777" w:rsidR="00613948" w:rsidRPr="0015104C" w:rsidRDefault="00613948" w:rsidP="00232070">
            <w:pPr>
              <w:keepNext/>
              <w:keepLines/>
              <w:jc w:val="both"/>
              <w:rPr>
                <w:rFonts w:ascii="Tahoma" w:eastAsia="Frutiger" w:hAnsi="Tahoma" w:cs="Tahoma"/>
                <w:lang w:eastAsia="en-US"/>
              </w:rPr>
            </w:pPr>
          </w:p>
          <w:p w14:paraId="0D9AD2FF" w14:textId="77777777" w:rsidR="00613948" w:rsidRPr="0015104C" w:rsidRDefault="00613948" w:rsidP="00232070">
            <w:pPr>
              <w:keepNext/>
              <w:keepLines/>
              <w:jc w:val="both"/>
              <w:rPr>
                <w:rFonts w:ascii="Tahoma" w:eastAsia="Frutiger" w:hAnsi="Tahoma" w:cs="Tahoma"/>
                <w:lang w:eastAsia="en-US"/>
              </w:rPr>
            </w:pPr>
          </w:p>
          <w:p w14:paraId="079D3996"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 xml:space="preserve">Direktor: </w:t>
            </w:r>
          </w:p>
          <w:p w14:paraId="35B6E4C4" w14:textId="77777777" w:rsidR="00613948" w:rsidRPr="0015104C" w:rsidRDefault="00613948" w:rsidP="00232070">
            <w:pPr>
              <w:keepNext/>
              <w:keepLines/>
              <w:jc w:val="both"/>
              <w:rPr>
                <w:rFonts w:ascii="Tahoma" w:eastAsia="Frutiger" w:hAnsi="Tahoma" w:cs="Tahoma"/>
                <w:lang w:eastAsia="en-US"/>
              </w:rPr>
            </w:pPr>
          </w:p>
        </w:tc>
        <w:tc>
          <w:tcPr>
            <w:tcW w:w="4470" w:type="dxa"/>
          </w:tcPr>
          <w:p w14:paraId="447312A9"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NAROČNIK:</w:t>
            </w:r>
          </w:p>
          <w:p w14:paraId="0D9FC6F9" w14:textId="77777777" w:rsidR="00613948" w:rsidRPr="0015104C" w:rsidRDefault="00613948" w:rsidP="00232070">
            <w:pPr>
              <w:keepNext/>
              <w:keepLines/>
              <w:jc w:val="both"/>
              <w:rPr>
                <w:rFonts w:ascii="Tahoma" w:eastAsia="Frutiger" w:hAnsi="Tahoma" w:cs="Tahoma"/>
                <w:b/>
                <w:lang w:eastAsia="en-US"/>
              </w:rPr>
            </w:pPr>
          </w:p>
          <w:p w14:paraId="45A0EF4F" w14:textId="77777777" w:rsidR="00613948" w:rsidRPr="0015104C" w:rsidRDefault="00613948" w:rsidP="00232070">
            <w:pPr>
              <w:keepNext/>
              <w:keepLines/>
              <w:jc w:val="both"/>
              <w:rPr>
                <w:rFonts w:ascii="Tahoma" w:eastAsia="Frutiger" w:hAnsi="Tahoma" w:cs="Tahoma"/>
                <w:b/>
                <w:lang w:eastAsia="en-US"/>
              </w:rPr>
            </w:pPr>
            <w:r w:rsidRPr="0015104C">
              <w:rPr>
                <w:rFonts w:ascii="Tahoma" w:eastAsia="Frutiger" w:hAnsi="Tahoma" w:cs="Tahoma"/>
                <w:b/>
                <w:lang w:eastAsia="en-US"/>
              </w:rPr>
              <w:t xml:space="preserve">JAVNO PODJETJE </w:t>
            </w:r>
          </w:p>
          <w:p w14:paraId="4A099406"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b/>
                <w:lang w:eastAsia="en-US"/>
              </w:rPr>
              <w:t>VODOVOD KANALIZACIJA SNAGA</w:t>
            </w:r>
            <w:r w:rsidRPr="0015104C">
              <w:rPr>
                <w:rFonts w:ascii="Tahoma" w:eastAsia="Frutiger" w:hAnsi="Tahoma" w:cs="Tahoma"/>
                <w:lang w:eastAsia="en-US"/>
              </w:rPr>
              <w:t xml:space="preserve"> </w:t>
            </w:r>
            <w:r w:rsidRPr="0015104C">
              <w:rPr>
                <w:rFonts w:ascii="Tahoma" w:eastAsia="Frutiger" w:hAnsi="Tahoma" w:cs="Tahoma"/>
                <w:b/>
                <w:lang w:eastAsia="en-US"/>
              </w:rPr>
              <w:t>d.o.o</w:t>
            </w:r>
            <w:r w:rsidRPr="0015104C">
              <w:rPr>
                <w:rFonts w:ascii="Tahoma" w:eastAsia="Frutiger" w:hAnsi="Tahoma" w:cs="Tahoma"/>
                <w:lang w:eastAsia="en-US"/>
              </w:rPr>
              <w:t xml:space="preserve">. </w:t>
            </w:r>
          </w:p>
          <w:p w14:paraId="6C807A5A" w14:textId="77777777" w:rsidR="00613948" w:rsidRPr="0015104C" w:rsidRDefault="00613948" w:rsidP="00232070">
            <w:pPr>
              <w:keepNext/>
              <w:keepLines/>
              <w:jc w:val="both"/>
              <w:rPr>
                <w:rFonts w:ascii="Tahoma" w:eastAsia="Frutiger" w:hAnsi="Tahoma" w:cs="Tahoma"/>
                <w:lang w:eastAsia="en-US"/>
              </w:rPr>
            </w:pPr>
          </w:p>
          <w:p w14:paraId="17E2B62D" w14:textId="77777777" w:rsidR="00613948" w:rsidRPr="0015104C" w:rsidRDefault="00613948" w:rsidP="00232070">
            <w:pPr>
              <w:keepNext/>
              <w:keepLines/>
              <w:jc w:val="both"/>
              <w:rPr>
                <w:rFonts w:ascii="Tahoma" w:eastAsia="Frutiger" w:hAnsi="Tahoma" w:cs="Tahoma"/>
                <w:lang w:eastAsia="en-US"/>
              </w:rPr>
            </w:pPr>
            <w:r w:rsidRPr="0015104C">
              <w:rPr>
                <w:rFonts w:ascii="Tahoma" w:eastAsia="Frutiger" w:hAnsi="Tahoma" w:cs="Tahoma"/>
                <w:lang w:eastAsia="en-US"/>
              </w:rPr>
              <w:t>Direktor:</w:t>
            </w:r>
          </w:p>
          <w:p w14:paraId="6F7389FA" w14:textId="77777777" w:rsidR="00613948" w:rsidRPr="0015104C" w:rsidRDefault="00613948" w:rsidP="00232070">
            <w:pPr>
              <w:keepNext/>
              <w:keepLines/>
              <w:jc w:val="both"/>
              <w:rPr>
                <w:rFonts w:ascii="Tahoma" w:eastAsia="Frutiger" w:hAnsi="Tahoma" w:cs="Tahoma"/>
                <w:b/>
                <w:lang w:eastAsia="en-US"/>
              </w:rPr>
            </w:pPr>
            <w:r w:rsidRPr="0015104C">
              <w:rPr>
                <w:rFonts w:ascii="Tahoma" w:eastAsia="Frutiger" w:hAnsi="Tahoma" w:cs="Tahoma"/>
                <w:b/>
                <w:lang w:eastAsia="en-US"/>
              </w:rPr>
              <w:t>David Polutnik</w:t>
            </w:r>
          </w:p>
        </w:tc>
      </w:tr>
    </w:tbl>
    <w:p w14:paraId="6E68D8AC" w14:textId="77777777" w:rsidR="0042104C" w:rsidRDefault="0042104C" w:rsidP="00232070">
      <w:pPr>
        <w:keepNext/>
        <w:keepLines/>
        <w:spacing w:after="120"/>
        <w:jc w:val="both"/>
        <w:rPr>
          <w:rFonts w:ascii="Tahoma" w:eastAsia="Frutiger" w:hAnsi="Tahoma" w:cs="Tahoma"/>
          <w:lang w:eastAsia="en-US"/>
        </w:rPr>
      </w:pPr>
    </w:p>
    <w:p w14:paraId="556FC3B1" w14:textId="77777777" w:rsidR="0042104C" w:rsidRDefault="0042104C" w:rsidP="00232070">
      <w:pPr>
        <w:keepNext/>
        <w:keepLines/>
        <w:spacing w:after="120"/>
        <w:jc w:val="both"/>
        <w:rPr>
          <w:rFonts w:ascii="Tahoma" w:eastAsia="Frutiger" w:hAnsi="Tahoma" w:cs="Tahoma"/>
          <w:lang w:eastAsia="en-US"/>
        </w:rPr>
      </w:pPr>
    </w:p>
    <w:p w14:paraId="24E0FBA2" w14:textId="77777777" w:rsidR="00292693" w:rsidRDefault="00292693" w:rsidP="00232070">
      <w:pPr>
        <w:keepNext/>
        <w:keepLines/>
        <w:spacing w:after="120"/>
        <w:jc w:val="both"/>
        <w:rPr>
          <w:rFonts w:ascii="Tahoma" w:eastAsia="Frutiger" w:hAnsi="Tahoma" w:cs="Tahoma"/>
          <w:lang w:eastAsia="en-US"/>
        </w:rPr>
      </w:pPr>
    </w:p>
    <w:p w14:paraId="30642155" w14:textId="1BFBC5D3" w:rsidR="00040A89" w:rsidRPr="0015104C" w:rsidRDefault="00613948" w:rsidP="00232070">
      <w:pPr>
        <w:keepNext/>
        <w:keepLines/>
        <w:spacing w:after="120"/>
        <w:jc w:val="both"/>
        <w:rPr>
          <w:rFonts w:ascii="Tahoma" w:hAnsi="Tahoma" w:cs="Tahoma"/>
          <w:lang w:eastAsia="en-US"/>
        </w:rPr>
      </w:pPr>
      <w:r w:rsidRPr="0015104C">
        <w:rPr>
          <w:rFonts w:ascii="Tahoma" w:eastAsia="Frutiger" w:hAnsi="Tahoma" w:cs="Tahoma"/>
          <w:lang w:eastAsia="en-US"/>
        </w:rPr>
        <w:lastRenderedPageBreak/>
        <w:t>Priloge:</w:t>
      </w:r>
    </w:p>
    <w:p w14:paraId="1F0E1C40" w14:textId="774A352D" w:rsidR="00040A89" w:rsidRPr="0015104C" w:rsidRDefault="00040A89"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rPr>
        <w:t>Priloga št. 1: tehnična specifikacija,</w:t>
      </w:r>
    </w:p>
    <w:p w14:paraId="487080E8" w14:textId="557558EA" w:rsidR="00040A89" w:rsidRDefault="00040A89" w:rsidP="00232070">
      <w:pPr>
        <w:keepNext/>
        <w:keepLines/>
        <w:numPr>
          <w:ilvl w:val="0"/>
          <w:numId w:val="49"/>
        </w:numPr>
        <w:tabs>
          <w:tab w:val="left" w:pos="709"/>
          <w:tab w:val="left" w:pos="1702"/>
        </w:tabs>
        <w:jc w:val="both"/>
        <w:rPr>
          <w:rFonts w:ascii="Tahoma" w:hAnsi="Tahoma" w:cs="Tahoma"/>
        </w:rPr>
      </w:pPr>
      <w:r w:rsidRPr="0015104C">
        <w:rPr>
          <w:rFonts w:ascii="Tahoma" w:hAnsi="Tahoma" w:cs="Tahoma"/>
          <w:lang w:eastAsia="en-US"/>
        </w:rPr>
        <w:t xml:space="preserve">Priloga št. 2: ponudba izvajalca št. </w:t>
      </w:r>
      <w:r w:rsidRPr="0015104C">
        <w:rPr>
          <w:rFonts w:ascii="Tahoma" w:hAnsi="Tahoma" w:cs="Tahoma"/>
        </w:rPr>
        <w:t>______</w:t>
      </w:r>
      <w:r w:rsidRPr="0015104C">
        <w:rPr>
          <w:rFonts w:ascii="Tahoma" w:hAnsi="Tahoma" w:cs="Tahoma"/>
          <w:lang w:eastAsia="en-US"/>
        </w:rPr>
        <w:t xml:space="preserve">z dne _________  </w:t>
      </w:r>
    </w:p>
    <w:p w14:paraId="61DD1714" w14:textId="492406B9" w:rsidR="00232070" w:rsidRPr="0015104C" w:rsidRDefault="00232070" w:rsidP="00232070">
      <w:pPr>
        <w:keepNext/>
        <w:keepLines/>
        <w:numPr>
          <w:ilvl w:val="0"/>
          <w:numId w:val="49"/>
        </w:numPr>
        <w:tabs>
          <w:tab w:val="left" w:pos="709"/>
          <w:tab w:val="left" w:pos="1702"/>
        </w:tabs>
        <w:jc w:val="both"/>
        <w:rPr>
          <w:rFonts w:ascii="Tahoma" w:hAnsi="Tahoma" w:cs="Tahoma"/>
        </w:rPr>
      </w:pPr>
      <w:r>
        <w:rPr>
          <w:rFonts w:ascii="Tahoma" w:hAnsi="Tahoma" w:cs="Tahoma"/>
          <w:lang w:eastAsia="en-US"/>
        </w:rPr>
        <w:t xml:space="preserve">Priloga št. 3: končna </w:t>
      </w:r>
      <w:r w:rsidRPr="0015104C">
        <w:rPr>
          <w:rFonts w:ascii="Tahoma" w:hAnsi="Tahoma" w:cs="Tahoma"/>
          <w:lang w:eastAsia="en-US"/>
        </w:rPr>
        <w:t xml:space="preserve">ponudba izvajalca št. </w:t>
      </w:r>
      <w:r w:rsidRPr="0015104C">
        <w:rPr>
          <w:rFonts w:ascii="Tahoma" w:hAnsi="Tahoma" w:cs="Tahoma"/>
        </w:rPr>
        <w:t>______</w:t>
      </w:r>
      <w:r w:rsidRPr="0015104C">
        <w:rPr>
          <w:rFonts w:ascii="Tahoma" w:hAnsi="Tahoma" w:cs="Tahoma"/>
          <w:lang w:eastAsia="en-US"/>
        </w:rPr>
        <w:t xml:space="preserve">z dne _________  </w:t>
      </w:r>
    </w:p>
    <w:p w14:paraId="63286312" w14:textId="2DC321A3" w:rsidR="00040A89" w:rsidRPr="0015104C" w:rsidRDefault="00040A89" w:rsidP="00314CBF">
      <w:pPr>
        <w:keepNext/>
        <w:keepLines/>
        <w:numPr>
          <w:ilvl w:val="0"/>
          <w:numId w:val="49"/>
        </w:numPr>
        <w:tabs>
          <w:tab w:val="left" w:pos="709"/>
          <w:tab w:val="left" w:pos="1702"/>
        </w:tabs>
        <w:rPr>
          <w:rFonts w:ascii="Tahoma" w:hAnsi="Tahoma" w:cs="Tahoma"/>
        </w:rPr>
      </w:pPr>
      <w:r w:rsidRPr="0015104C">
        <w:rPr>
          <w:rFonts w:ascii="Tahoma" w:hAnsi="Tahoma" w:cs="Tahoma"/>
        </w:rPr>
        <w:t>Priloga</w:t>
      </w:r>
      <w:r w:rsidR="00314CBF">
        <w:rPr>
          <w:rFonts w:ascii="Tahoma" w:hAnsi="Tahoma" w:cs="Tahoma"/>
        </w:rPr>
        <w:t xml:space="preserve"> </w:t>
      </w:r>
      <w:r w:rsidRPr="0015104C">
        <w:rPr>
          <w:rFonts w:ascii="Tahoma" w:hAnsi="Tahoma" w:cs="Tahoma"/>
        </w:rPr>
        <w:t xml:space="preserve">št. </w:t>
      </w:r>
      <w:r w:rsidR="00232070">
        <w:rPr>
          <w:rFonts w:ascii="Tahoma" w:hAnsi="Tahoma" w:cs="Tahoma"/>
        </w:rPr>
        <w:t>4</w:t>
      </w:r>
      <w:r w:rsidRPr="0015104C">
        <w:rPr>
          <w:rFonts w:ascii="Tahoma" w:hAnsi="Tahoma" w:cs="Tahoma"/>
        </w:rPr>
        <w:t xml:space="preserve">: </w:t>
      </w:r>
      <w:r w:rsidRPr="0015104C">
        <w:rPr>
          <w:rFonts w:ascii="Tahoma" w:hAnsi="Tahoma" w:cs="Tahoma"/>
          <w:lang w:eastAsia="en-US"/>
        </w:rPr>
        <w:t>ponudbeni predračunu izvajalca za</w:t>
      </w:r>
      <w:r w:rsidR="00232070">
        <w:rPr>
          <w:rFonts w:ascii="Tahoma" w:hAnsi="Tahoma" w:cs="Tahoma"/>
          <w:lang w:eastAsia="en-US"/>
        </w:rPr>
        <w:t xml:space="preserve"> </w:t>
      </w:r>
      <w:r w:rsidR="00232070" w:rsidRPr="00452F89">
        <w:rPr>
          <w:rFonts w:ascii="Tahoma" w:hAnsi="Tahoma" w:cs="Tahoma"/>
        </w:rPr>
        <w:t>redno in izredno servisiranje ter dobavo nadomestnih delov</w:t>
      </w:r>
      <w:r w:rsidR="00232070" w:rsidRPr="00452F89">
        <w:rPr>
          <w:rFonts w:ascii="Tahoma" w:hAnsi="Tahoma" w:cs="Tahoma"/>
          <w:lang w:eastAsia="en-US"/>
        </w:rPr>
        <w:t xml:space="preserve"> </w:t>
      </w:r>
      <w:r w:rsidRPr="0015104C">
        <w:rPr>
          <w:rFonts w:ascii="Tahoma" w:hAnsi="Tahoma" w:cs="Tahoma"/>
          <w:lang w:eastAsia="en-US"/>
        </w:rPr>
        <w:t xml:space="preserve">št. </w:t>
      </w:r>
      <w:r w:rsidRPr="0015104C">
        <w:rPr>
          <w:rFonts w:ascii="Tahoma" w:hAnsi="Tahoma" w:cs="Tahoma"/>
        </w:rPr>
        <w:t xml:space="preserve">______ </w:t>
      </w:r>
      <w:r w:rsidRPr="0015104C">
        <w:rPr>
          <w:rFonts w:ascii="Tahoma" w:hAnsi="Tahoma" w:cs="Tahoma"/>
          <w:lang w:eastAsia="en-US"/>
        </w:rPr>
        <w:t xml:space="preserve">z dne ______ </w:t>
      </w:r>
    </w:p>
    <w:p w14:paraId="4B4B278E" w14:textId="65544585" w:rsidR="008B540E" w:rsidRDefault="00040A89" w:rsidP="00232070">
      <w:pPr>
        <w:keepNext/>
        <w:keepLines/>
        <w:numPr>
          <w:ilvl w:val="0"/>
          <w:numId w:val="49"/>
        </w:numPr>
        <w:jc w:val="both"/>
        <w:rPr>
          <w:rFonts w:ascii="Tahoma" w:hAnsi="Tahoma" w:cs="Tahoma"/>
          <w:lang w:eastAsia="en-US"/>
        </w:rPr>
      </w:pPr>
      <w:r w:rsidRPr="0015104C">
        <w:rPr>
          <w:rFonts w:ascii="Tahoma" w:hAnsi="Tahoma" w:cs="Tahoma"/>
        </w:rPr>
        <w:t>Priloga št. 5: Pisni sporazum, ki ureja skupne varstvene ukrepe za zagotavljanje varstva in zdravja pri delu</w:t>
      </w:r>
      <w:r w:rsidR="00452F89">
        <w:rPr>
          <w:rFonts w:ascii="Tahoma" w:hAnsi="Tahoma" w:cs="Tahoma"/>
        </w:rPr>
        <w:t>,</w:t>
      </w:r>
    </w:p>
    <w:p w14:paraId="2E4C68F2" w14:textId="1E20341D" w:rsidR="00232070" w:rsidRDefault="00232070" w:rsidP="00232070">
      <w:pPr>
        <w:keepNext/>
        <w:keepLines/>
        <w:numPr>
          <w:ilvl w:val="0"/>
          <w:numId w:val="49"/>
        </w:numPr>
        <w:jc w:val="both"/>
        <w:rPr>
          <w:rFonts w:ascii="Tahoma" w:hAnsi="Tahoma" w:cs="Tahoma"/>
          <w:lang w:eastAsia="en-US"/>
        </w:rPr>
      </w:pPr>
      <w:r>
        <w:rPr>
          <w:rFonts w:ascii="Tahoma" w:hAnsi="Tahoma" w:cs="Tahoma"/>
        </w:rPr>
        <w:t>Priloga št. 6: terminski plan vzdrževanja.</w:t>
      </w:r>
    </w:p>
    <w:p w14:paraId="159E3B82" w14:textId="77777777" w:rsidR="00452F89" w:rsidRPr="0015104C" w:rsidRDefault="00452F89" w:rsidP="00232070">
      <w:pPr>
        <w:keepNext/>
        <w:keepLines/>
        <w:jc w:val="both"/>
        <w:rPr>
          <w:rFonts w:ascii="Tahoma" w:hAnsi="Tahoma" w:cs="Tahoma"/>
          <w:lang w:eastAsia="en-US"/>
        </w:rPr>
      </w:pPr>
    </w:p>
    <w:p w14:paraId="0DCB015A" w14:textId="77777777" w:rsidR="008B540E" w:rsidRDefault="008B540E" w:rsidP="00232070">
      <w:pPr>
        <w:keepNext/>
        <w:keepLines/>
        <w:jc w:val="both"/>
        <w:rPr>
          <w:rFonts w:ascii="Tahoma" w:eastAsia="Frutiger" w:hAnsi="Tahoma" w:cs="Tahoma"/>
          <w:lang w:eastAsia="en-US"/>
        </w:rPr>
      </w:pPr>
    </w:p>
    <w:p w14:paraId="384E6E2D" w14:textId="77777777" w:rsidR="007D002B" w:rsidRDefault="007D002B" w:rsidP="00232070">
      <w:pPr>
        <w:keepNext/>
        <w:keepLines/>
        <w:jc w:val="both"/>
        <w:rPr>
          <w:rFonts w:ascii="Tahoma" w:eastAsia="Frutiger" w:hAnsi="Tahoma" w:cs="Tahoma"/>
          <w:lang w:eastAsia="en-US"/>
        </w:rPr>
      </w:pPr>
    </w:p>
    <w:p w14:paraId="16411854" w14:textId="77777777" w:rsidR="007D002B" w:rsidRDefault="007D002B" w:rsidP="00232070">
      <w:pPr>
        <w:keepNext/>
        <w:keepLines/>
        <w:jc w:val="both"/>
        <w:rPr>
          <w:rFonts w:ascii="Tahoma" w:eastAsia="Frutiger" w:hAnsi="Tahoma" w:cs="Tahoma"/>
          <w:lang w:eastAsia="en-US"/>
        </w:rPr>
      </w:pPr>
    </w:p>
    <w:p w14:paraId="21B27C47" w14:textId="77777777" w:rsidR="0015104C" w:rsidRDefault="0015104C" w:rsidP="00232070">
      <w:pPr>
        <w:keepNext/>
        <w:keepLines/>
        <w:jc w:val="both"/>
        <w:rPr>
          <w:rFonts w:ascii="Tahoma" w:eastAsia="Frutiger" w:hAnsi="Tahoma" w:cs="Tahoma"/>
          <w:lang w:eastAsia="en-US"/>
        </w:rPr>
      </w:pPr>
    </w:p>
    <w:p w14:paraId="32AB8A4B" w14:textId="77777777" w:rsidR="0015104C" w:rsidRDefault="0015104C" w:rsidP="00232070">
      <w:pPr>
        <w:keepNext/>
        <w:keepLines/>
        <w:jc w:val="both"/>
        <w:rPr>
          <w:rFonts w:ascii="Tahoma" w:eastAsia="Frutiger" w:hAnsi="Tahoma" w:cs="Tahoma"/>
          <w:lang w:eastAsia="en-US"/>
        </w:rPr>
      </w:pPr>
    </w:p>
    <w:p w14:paraId="48D90CF4" w14:textId="77777777" w:rsidR="0015104C" w:rsidRDefault="0015104C" w:rsidP="00232070">
      <w:pPr>
        <w:keepNext/>
        <w:keepLines/>
        <w:jc w:val="both"/>
        <w:rPr>
          <w:rFonts w:ascii="Tahoma" w:eastAsia="Frutiger" w:hAnsi="Tahoma" w:cs="Tahoma"/>
          <w:lang w:eastAsia="en-US"/>
        </w:rPr>
      </w:pPr>
    </w:p>
    <w:p w14:paraId="48A68108" w14:textId="77777777" w:rsidR="00292693" w:rsidRDefault="00CA59C0" w:rsidP="00314CBF">
      <w:pPr>
        <w:keepNext/>
        <w:keepLines/>
        <w:rPr>
          <w:rFonts w:ascii="Tahoma" w:hAnsi="Tahoma" w:cs="Tahoma"/>
          <w:i/>
        </w:rPr>
      </w:pPr>
      <w:r w:rsidRPr="00F13FD5">
        <w:rPr>
          <w:rFonts w:ascii="Tahoma" w:hAnsi="Tahoma" w:cs="Tahoma"/>
          <w:i/>
        </w:rPr>
        <w:t xml:space="preserve">     </w:t>
      </w:r>
    </w:p>
    <w:p w14:paraId="3B631D4D" w14:textId="77777777" w:rsidR="00292693" w:rsidRDefault="00292693">
      <w:pPr>
        <w:rPr>
          <w:rFonts w:ascii="Tahoma" w:hAnsi="Tahoma" w:cs="Tahoma"/>
          <w:i/>
        </w:rPr>
      </w:pPr>
      <w:r>
        <w:rPr>
          <w:rFonts w:ascii="Tahoma" w:hAnsi="Tahoma" w:cs="Tahoma"/>
          <w:i/>
        </w:rPr>
        <w:br w:type="page"/>
      </w:r>
    </w:p>
    <w:p w14:paraId="0FCCADC3" w14:textId="36B0E58D" w:rsidR="0015104C" w:rsidRDefault="00CA59C0" w:rsidP="00314CBF">
      <w:pPr>
        <w:keepNext/>
        <w:keepLines/>
        <w:rPr>
          <w:rFonts w:ascii="Tahoma" w:hAnsi="Tahoma" w:cs="Tahoma"/>
          <w:i/>
        </w:rPr>
      </w:pPr>
      <w:r w:rsidRPr="00F13FD5">
        <w:rPr>
          <w:rFonts w:ascii="Tahoma" w:hAnsi="Tahoma" w:cs="Tahoma"/>
          <w:i/>
        </w:rPr>
        <w:lastRenderedPageBreak/>
        <w:t xml:space="preserve">               </w:t>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15104C" w:rsidRPr="00F13FD5" w14:paraId="591840EA" w14:textId="77777777" w:rsidTr="007269C0">
        <w:tc>
          <w:tcPr>
            <w:tcW w:w="608" w:type="dxa"/>
            <w:tcBorders>
              <w:right w:val="nil"/>
            </w:tcBorders>
          </w:tcPr>
          <w:p w14:paraId="47068A8E" w14:textId="77777777" w:rsidR="0015104C" w:rsidRPr="00F13FD5" w:rsidRDefault="0015104C" w:rsidP="00232070">
            <w:pPr>
              <w:keepNext/>
              <w:keepLines/>
              <w:jc w:val="both"/>
              <w:rPr>
                <w:rFonts w:ascii="Tahoma" w:hAnsi="Tahoma" w:cs="Tahoma"/>
              </w:rPr>
            </w:pPr>
            <w:r w:rsidRPr="00F13FD5">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60FE4DD7" w14:textId="77777777" w:rsidR="0015104C" w:rsidRPr="00F13FD5" w:rsidRDefault="0015104C" w:rsidP="00232070">
            <w:pPr>
              <w:keepNext/>
              <w:keepLines/>
              <w:rPr>
                <w:rFonts w:ascii="Tahoma" w:hAnsi="Tahoma" w:cs="Tahoma"/>
              </w:rPr>
            </w:pPr>
            <w:r w:rsidRPr="00F13FD5">
              <w:rPr>
                <w:rFonts w:ascii="Tahoma" w:hAnsi="Tahoma" w:cs="Tahoma"/>
              </w:rPr>
              <w:t>FINANČNO ZAVAROVANJE ZA DOBRO IZVEDBO POGODBENIH OBVEZNOSTI</w:t>
            </w:r>
          </w:p>
        </w:tc>
        <w:tc>
          <w:tcPr>
            <w:tcW w:w="850" w:type="dxa"/>
            <w:tcBorders>
              <w:top w:val="single" w:sz="4" w:space="0" w:color="auto"/>
              <w:left w:val="single" w:sz="4" w:space="0" w:color="auto"/>
              <w:bottom w:val="single" w:sz="4" w:space="0" w:color="auto"/>
              <w:right w:val="nil"/>
            </w:tcBorders>
          </w:tcPr>
          <w:p w14:paraId="16FD0C4C" w14:textId="77777777" w:rsidR="0015104C" w:rsidRPr="00F13FD5" w:rsidRDefault="0015104C"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04CD7543" w14:textId="77777777" w:rsidR="0015104C" w:rsidRPr="00F13FD5" w:rsidRDefault="0015104C" w:rsidP="00232070">
            <w:pPr>
              <w:keepNext/>
              <w:keepLines/>
              <w:ind w:right="-62"/>
              <w:jc w:val="both"/>
              <w:rPr>
                <w:rFonts w:ascii="Tahoma" w:hAnsi="Tahoma" w:cs="Tahoma"/>
                <w:b/>
                <w:iCs/>
              </w:rPr>
            </w:pPr>
            <w:r w:rsidRPr="00F13FD5">
              <w:rPr>
                <w:rFonts w:ascii="Tahoma" w:hAnsi="Tahoma" w:cs="Tahoma"/>
                <w:b/>
                <w:iCs/>
              </w:rPr>
              <w:t xml:space="preserve"> 10/1  </w:t>
            </w:r>
          </w:p>
        </w:tc>
      </w:tr>
    </w:tbl>
    <w:p w14:paraId="0FFE8801" w14:textId="77777777" w:rsidR="0015104C" w:rsidRDefault="0015104C" w:rsidP="00232070">
      <w:pPr>
        <w:keepNext/>
        <w:keepLines/>
        <w:jc w:val="right"/>
        <w:rPr>
          <w:rFonts w:ascii="Tahoma" w:hAnsi="Tahoma" w:cs="Tahoma"/>
          <w:i/>
        </w:rPr>
      </w:pPr>
    </w:p>
    <w:p w14:paraId="6DDF0B43" w14:textId="542FFEBD" w:rsidR="0015104C" w:rsidRDefault="00CA59C0" w:rsidP="00232070">
      <w:pPr>
        <w:keepNext/>
        <w:keepLines/>
        <w:jc w:val="right"/>
        <w:rPr>
          <w:rFonts w:ascii="Tahoma" w:hAnsi="Tahoma" w:cs="Tahoma"/>
          <w:iCs/>
        </w:rPr>
      </w:pPr>
      <w:r w:rsidRPr="00F13FD5">
        <w:rPr>
          <w:rFonts w:ascii="Tahoma" w:hAnsi="Tahoma" w:cs="Tahoma"/>
          <w:i/>
        </w:rPr>
        <w:t xml:space="preserve"> </w:t>
      </w:r>
      <w:r w:rsidR="00572D95" w:rsidRPr="00F13FD5">
        <w:rPr>
          <w:rFonts w:ascii="Tahoma" w:hAnsi="Tahoma" w:cs="Tahoma"/>
          <w:iCs/>
        </w:rPr>
        <w:t>VZORE</w:t>
      </w:r>
      <w:r w:rsidR="0015104C">
        <w:rPr>
          <w:rFonts w:ascii="Tahoma" w:hAnsi="Tahoma" w:cs="Tahoma"/>
          <w:iCs/>
        </w:rPr>
        <w:t>C</w:t>
      </w:r>
    </w:p>
    <w:p w14:paraId="09B1C2ED" w14:textId="2894C1E4" w:rsidR="00057E52" w:rsidRPr="00F13FD5" w:rsidRDefault="00057E52" w:rsidP="00232070">
      <w:pPr>
        <w:keepNext/>
        <w:keepLines/>
        <w:rPr>
          <w:rFonts w:ascii="Tahoma" w:hAnsi="Tahoma" w:cs="Tahoma"/>
        </w:rPr>
      </w:pPr>
      <w:r w:rsidRPr="00F13FD5">
        <w:rPr>
          <w:rFonts w:ascii="Tahoma" w:hAnsi="Tahoma" w:cs="Tahoma"/>
          <w:iCs/>
        </w:rPr>
        <w:t>IZVAJALEC</w:t>
      </w:r>
      <w:r w:rsidRPr="00F13FD5">
        <w:rPr>
          <w:rFonts w:ascii="Tahoma" w:hAnsi="Tahoma" w:cs="Tahoma"/>
          <w:lang w:val="x-none"/>
        </w:rPr>
        <w:t>:</w:t>
      </w:r>
      <w:r w:rsidRPr="00F13FD5">
        <w:rPr>
          <w:rFonts w:ascii="Tahoma" w:hAnsi="Tahoma" w:cs="Tahoma"/>
        </w:rPr>
        <w:t xml:space="preserve">                                                                                                 </w:t>
      </w:r>
      <w:r w:rsidRPr="00F13FD5">
        <w:rPr>
          <w:rFonts w:ascii="Tahoma" w:hAnsi="Tahoma" w:cs="Tahoma"/>
        </w:rPr>
        <w:tab/>
      </w:r>
      <w:r w:rsidRPr="00F13FD5">
        <w:rPr>
          <w:rFonts w:ascii="Tahoma" w:hAnsi="Tahoma" w:cs="Tahoma"/>
        </w:rPr>
        <w:tab/>
      </w:r>
      <w:r w:rsidRPr="00F13FD5">
        <w:rPr>
          <w:rFonts w:ascii="Tahoma" w:hAnsi="Tahoma" w:cs="Tahoma"/>
        </w:rPr>
        <w:tab/>
      </w:r>
    </w:p>
    <w:p w14:paraId="038FC249" w14:textId="77777777" w:rsidR="00057E52" w:rsidRPr="00F13FD5" w:rsidRDefault="00057E52" w:rsidP="00232070">
      <w:pPr>
        <w:keepNext/>
        <w:keepLines/>
        <w:spacing w:after="120"/>
        <w:rPr>
          <w:rFonts w:ascii="Tahoma" w:hAnsi="Tahoma" w:cs="Tahoma"/>
        </w:rPr>
      </w:pPr>
      <w:r w:rsidRPr="00F13FD5">
        <w:rPr>
          <w:rFonts w:ascii="Tahoma" w:hAnsi="Tahoma" w:cs="Tahoma"/>
        </w:rPr>
        <w:t>________________________</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p>
    <w:p w14:paraId="3D1D293C" w14:textId="77777777" w:rsidR="00057E52" w:rsidRPr="00F13FD5" w:rsidRDefault="00057E52" w:rsidP="00232070">
      <w:pPr>
        <w:keepNext/>
        <w:keepLines/>
        <w:spacing w:after="120"/>
        <w:rPr>
          <w:rFonts w:ascii="Tahoma" w:hAnsi="Tahoma" w:cs="Tahoma"/>
        </w:rPr>
      </w:pPr>
      <w:r w:rsidRPr="00F13FD5">
        <w:rPr>
          <w:rFonts w:ascii="Tahoma" w:hAnsi="Tahoma" w:cs="Tahoma"/>
        </w:rPr>
        <w:t>________________________</w:t>
      </w:r>
    </w:p>
    <w:p w14:paraId="22C3BDE9" w14:textId="77777777" w:rsidR="00057E52" w:rsidRPr="00F13FD5" w:rsidRDefault="00057E52" w:rsidP="00232070">
      <w:pPr>
        <w:keepNext/>
        <w:keepLines/>
        <w:jc w:val="center"/>
        <w:outlineLvl w:val="0"/>
        <w:rPr>
          <w:rFonts w:ascii="Tahoma" w:hAnsi="Tahoma" w:cs="Tahoma"/>
          <w:b/>
        </w:rPr>
      </w:pPr>
      <w:r w:rsidRPr="00F13FD5">
        <w:rPr>
          <w:rFonts w:ascii="Tahoma" w:hAnsi="Tahoma" w:cs="Tahoma"/>
          <w:b/>
        </w:rPr>
        <w:t>MENIČNA IZJAVA</w:t>
      </w:r>
    </w:p>
    <w:p w14:paraId="4A5968B0" w14:textId="11B24BC6" w:rsidR="00057E52" w:rsidRPr="00F13FD5" w:rsidRDefault="00057E52" w:rsidP="00232070">
      <w:pPr>
        <w:keepNext/>
        <w:keepLines/>
        <w:jc w:val="center"/>
        <w:outlineLvl w:val="0"/>
        <w:rPr>
          <w:rFonts w:ascii="Tahoma" w:hAnsi="Tahoma" w:cs="Tahoma"/>
          <w:b/>
          <w:i/>
        </w:rPr>
      </w:pPr>
      <w:r w:rsidRPr="00F13FD5">
        <w:rPr>
          <w:rFonts w:ascii="Tahoma" w:hAnsi="Tahoma" w:cs="Tahoma"/>
          <w:b/>
          <w:i/>
        </w:rPr>
        <w:t>za zavarovanje dobre izvedbe pogodbenih obveznosti</w:t>
      </w:r>
    </w:p>
    <w:p w14:paraId="631207FE" w14:textId="77777777" w:rsidR="00057E52" w:rsidRPr="00F13FD5" w:rsidRDefault="00057E52" w:rsidP="00232070">
      <w:pPr>
        <w:keepNext/>
        <w:keepLines/>
        <w:jc w:val="both"/>
        <w:outlineLvl w:val="0"/>
        <w:rPr>
          <w:rFonts w:ascii="Tahoma" w:hAnsi="Tahoma" w:cs="Tahoma"/>
          <w:b/>
        </w:rPr>
      </w:pPr>
    </w:p>
    <w:p w14:paraId="45C9963B" w14:textId="3109A8C1" w:rsidR="00057E52" w:rsidRPr="00F13FD5" w:rsidRDefault="00057E52" w:rsidP="00232070">
      <w:pPr>
        <w:keepNext/>
        <w:keepLines/>
        <w:jc w:val="both"/>
        <w:rPr>
          <w:rFonts w:ascii="Tahoma" w:hAnsi="Tahoma" w:cs="Tahoma"/>
        </w:rPr>
      </w:pPr>
      <w:r w:rsidRPr="00F13FD5">
        <w:rPr>
          <w:rFonts w:ascii="Tahoma" w:hAnsi="Tahoma" w:cs="Tahoma"/>
        </w:rPr>
        <w:t xml:space="preserve">V skladu </w:t>
      </w:r>
      <w:r w:rsidR="00F13FD5" w:rsidRPr="00F13FD5">
        <w:rPr>
          <w:rFonts w:ascii="Tahoma" w:hAnsi="Tahoma" w:cs="Tahoma"/>
        </w:rPr>
        <w:t>s pogodbo</w:t>
      </w:r>
      <w:r w:rsidRPr="00F13FD5">
        <w:rPr>
          <w:rFonts w:ascii="Tahoma" w:hAnsi="Tahoma" w:cs="Tahoma"/>
        </w:rPr>
        <w:t xml:space="preserve"> za javno naročilo št. </w:t>
      </w:r>
      <w:r w:rsidR="00637A5B">
        <w:rPr>
          <w:rFonts w:ascii="Tahoma" w:hAnsi="Tahoma" w:cs="Tahoma"/>
          <w:b/>
          <w:color w:val="000000" w:themeColor="text1"/>
        </w:rPr>
        <w:t>VKS-59/26 Dobava in zamenjava puhal, redno in izredno vzdrževanje puhal ter dobava nadomestnih delov na IČN Barje</w:t>
      </w:r>
      <w:r w:rsidRPr="00F13FD5">
        <w:rPr>
          <w:rFonts w:ascii="Tahoma" w:hAnsi="Tahoma" w:cs="Tahoma"/>
        </w:rPr>
        <w:t>, sklenje</w:t>
      </w:r>
      <w:r w:rsidR="00F13FD5" w:rsidRPr="00F13FD5">
        <w:rPr>
          <w:rFonts w:ascii="Tahoma" w:hAnsi="Tahoma" w:cs="Tahoma"/>
        </w:rPr>
        <w:t>no</w:t>
      </w:r>
      <w:r w:rsidRPr="00F13FD5">
        <w:rPr>
          <w:rFonts w:ascii="Tahoma" w:hAnsi="Tahoma" w:cs="Tahoma"/>
        </w:rPr>
        <w:t xml:space="preserve"> dne ___________, med naročnikom: </w:t>
      </w:r>
      <w:r w:rsidRPr="00F13FD5">
        <w:rPr>
          <w:rFonts w:ascii="Tahoma" w:hAnsi="Tahoma" w:cs="Tahoma"/>
          <w:bCs/>
        </w:rPr>
        <w:t>(v nadaljevanju</w:t>
      </w:r>
      <w:r w:rsidR="001E3A02">
        <w:rPr>
          <w:rFonts w:ascii="Tahoma" w:hAnsi="Tahoma" w:cs="Tahoma"/>
          <w:bCs/>
        </w:rPr>
        <w:t xml:space="preserve">: </w:t>
      </w:r>
      <w:r w:rsidRPr="00F13FD5">
        <w:rPr>
          <w:rFonts w:ascii="Tahoma" w:hAnsi="Tahoma" w:cs="Tahoma"/>
          <w:bCs/>
        </w:rPr>
        <w:t>upravičenec) in izvajalcem: _________________________ (v nadaljevanju</w:t>
      </w:r>
      <w:r w:rsidR="001E3A02">
        <w:rPr>
          <w:rFonts w:ascii="Tahoma" w:hAnsi="Tahoma" w:cs="Tahoma"/>
          <w:bCs/>
        </w:rPr>
        <w:t>:</w:t>
      </w:r>
      <w:r w:rsidRPr="00F13FD5">
        <w:rPr>
          <w:rFonts w:ascii="Tahoma" w:hAnsi="Tahoma" w:cs="Tahoma"/>
          <w:bCs/>
        </w:rPr>
        <w:t xml:space="preserve"> zavezanec), je </w:t>
      </w:r>
      <w:r w:rsidR="001E3A02">
        <w:rPr>
          <w:rFonts w:ascii="Tahoma" w:hAnsi="Tahoma" w:cs="Tahoma"/>
          <w:bCs/>
        </w:rPr>
        <w:t>zavezanec</w:t>
      </w:r>
      <w:r w:rsidR="001E3A02" w:rsidRPr="00F13FD5">
        <w:rPr>
          <w:rFonts w:ascii="Tahoma" w:hAnsi="Tahoma" w:cs="Tahoma"/>
        </w:rPr>
        <w:t xml:space="preserve"> </w:t>
      </w:r>
      <w:r w:rsidRPr="00F13FD5">
        <w:rPr>
          <w:rFonts w:ascii="Tahoma" w:hAnsi="Tahoma" w:cs="Tahoma"/>
        </w:rPr>
        <w:t>dolžan dobaviti blago v količini, po ceni in v kvaliteti</w:t>
      </w:r>
      <w:r w:rsidR="001E3A02">
        <w:rPr>
          <w:rFonts w:ascii="Tahoma" w:hAnsi="Tahoma" w:cs="Tahoma"/>
        </w:rPr>
        <w:t>,</w:t>
      </w:r>
      <w:r w:rsidRPr="00F13FD5">
        <w:rPr>
          <w:rFonts w:ascii="Tahoma" w:hAnsi="Tahoma" w:cs="Tahoma"/>
        </w:rPr>
        <w:t xml:space="preserve"> kot je opredeljeno v naved</w:t>
      </w:r>
      <w:r w:rsidR="00F13FD5" w:rsidRPr="00F13FD5">
        <w:rPr>
          <w:rFonts w:ascii="Tahoma" w:hAnsi="Tahoma" w:cs="Tahoma"/>
        </w:rPr>
        <w:t xml:space="preserve">eni pogodbi. </w:t>
      </w:r>
      <w:r w:rsidRPr="00F13FD5">
        <w:rPr>
          <w:rFonts w:ascii="Tahoma" w:hAnsi="Tahoma" w:cs="Tahoma"/>
        </w:rPr>
        <w:t xml:space="preserve"> </w:t>
      </w:r>
    </w:p>
    <w:p w14:paraId="6195320B" w14:textId="77777777" w:rsidR="00057E52" w:rsidRPr="00F13FD5" w:rsidRDefault="00057E52" w:rsidP="00232070">
      <w:pPr>
        <w:keepNext/>
        <w:keepLines/>
        <w:jc w:val="both"/>
        <w:rPr>
          <w:rFonts w:ascii="Tahoma" w:hAnsi="Tahoma" w:cs="Tahoma"/>
        </w:rPr>
      </w:pPr>
    </w:p>
    <w:p w14:paraId="33ADBD51" w14:textId="77777777" w:rsidR="00057E52" w:rsidRPr="00F13FD5" w:rsidRDefault="00057E52" w:rsidP="00232070">
      <w:pPr>
        <w:keepNext/>
        <w:keepLines/>
        <w:jc w:val="both"/>
        <w:outlineLvl w:val="0"/>
        <w:rPr>
          <w:rFonts w:ascii="Tahoma" w:hAnsi="Tahoma" w:cs="Tahoma"/>
        </w:rPr>
      </w:pPr>
      <w:r w:rsidRPr="00F13FD5">
        <w:rPr>
          <w:rFonts w:ascii="Tahoma" w:hAnsi="Tahoma" w:cs="Tahoma"/>
        </w:rPr>
        <w:t xml:space="preserve">Kot garancijo za dobro izvedbo obveznosti iz okvirnega sporazuma mi kot zavezanec izdajamo eno (1) podpisano in žigosano bianko menico v višini _____________ EUR </w:t>
      </w:r>
      <w:r w:rsidRPr="00F13FD5">
        <w:rPr>
          <w:rFonts w:ascii="Tahoma" w:eastAsia="Calibri" w:hAnsi="Tahoma" w:cs="Tahoma"/>
        </w:rPr>
        <w:t>(z besedo: ________________________ in 00/100)</w:t>
      </w:r>
      <w:r w:rsidRPr="00F13FD5">
        <w:rPr>
          <w:rFonts w:ascii="Tahoma" w:hAnsi="Tahoma" w:cs="Tahoma"/>
        </w:rPr>
        <w:t xml:space="preserve"> s pooblastilom za njeno izpolnitev in unovčenje, na kateri so podpisane pooblaščene osebe za zastopanje:</w:t>
      </w:r>
    </w:p>
    <w:p w14:paraId="2B44A6CA" w14:textId="77777777" w:rsidR="00057E52" w:rsidRPr="00F13FD5" w:rsidRDefault="00057E52" w:rsidP="00232070">
      <w:pPr>
        <w:keepNext/>
        <w:keepLines/>
        <w:spacing w:after="120"/>
        <w:jc w:val="both"/>
        <w:outlineLvl w:val="0"/>
        <w:rPr>
          <w:rFonts w:ascii="Tahoma" w:hAnsi="Tahoma" w:cs="Tahoma"/>
        </w:rPr>
      </w:pPr>
      <w:r w:rsidRPr="00F13FD5">
        <w:rPr>
          <w:rFonts w:ascii="Tahoma" w:hAnsi="Tahoma" w:cs="Tahoma"/>
        </w:rPr>
        <w:t>………………………………………………………………………………………………………………………………………………………</w:t>
      </w:r>
    </w:p>
    <w:p w14:paraId="03BF6F79" w14:textId="77777777" w:rsidR="00057E52" w:rsidRPr="00F13FD5" w:rsidRDefault="00057E52" w:rsidP="00232070">
      <w:pPr>
        <w:keepNext/>
        <w:keepLines/>
        <w:jc w:val="both"/>
        <w:outlineLvl w:val="0"/>
        <w:rPr>
          <w:rFonts w:ascii="Tahoma" w:hAnsi="Tahoma" w:cs="Tahoma"/>
        </w:rPr>
      </w:pPr>
      <w:r w:rsidRPr="00F13FD5">
        <w:rPr>
          <w:rFonts w:ascii="Tahoma" w:hAnsi="Tahoma" w:cs="Tahoma"/>
        </w:rPr>
        <w:t xml:space="preserve">(Ime in priimek)                        </w:t>
      </w:r>
      <w:r w:rsidRPr="00F13FD5">
        <w:rPr>
          <w:rFonts w:ascii="Tahoma" w:hAnsi="Tahoma" w:cs="Tahoma"/>
        </w:rPr>
        <w:tab/>
        <w:t xml:space="preserve">(Funkcija zastopnika)               </w:t>
      </w:r>
      <w:r w:rsidRPr="00F13FD5">
        <w:rPr>
          <w:rFonts w:ascii="Tahoma" w:hAnsi="Tahoma" w:cs="Tahoma"/>
        </w:rPr>
        <w:tab/>
      </w:r>
      <w:r w:rsidRPr="00F13FD5">
        <w:rPr>
          <w:rFonts w:ascii="Tahoma" w:hAnsi="Tahoma" w:cs="Tahoma"/>
        </w:rPr>
        <w:tab/>
      </w:r>
      <w:r w:rsidRPr="00F13FD5">
        <w:rPr>
          <w:rFonts w:ascii="Tahoma" w:hAnsi="Tahoma" w:cs="Tahoma"/>
        </w:rPr>
        <w:tab/>
        <w:t>(Podpis)</w:t>
      </w:r>
    </w:p>
    <w:p w14:paraId="6224317F" w14:textId="77777777" w:rsidR="00057E52" w:rsidRPr="00F13FD5" w:rsidRDefault="00057E52" w:rsidP="00232070">
      <w:pPr>
        <w:keepNext/>
        <w:keepLines/>
        <w:jc w:val="both"/>
        <w:outlineLvl w:val="0"/>
        <w:rPr>
          <w:rFonts w:ascii="Tahoma" w:hAnsi="Tahoma" w:cs="Tahoma"/>
        </w:rPr>
      </w:pPr>
    </w:p>
    <w:p w14:paraId="218BCC5A" w14:textId="4AD726DA" w:rsidR="00057E52" w:rsidRPr="00F13FD5" w:rsidRDefault="00057E52" w:rsidP="00232070">
      <w:pPr>
        <w:keepNext/>
        <w:keepLines/>
        <w:spacing w:after="120"/>
        <w:jc w:val="both"/>
        <w:outlineLvl w:val="0"/>
        <w:rPr>
          <w:rFonts w:ascii="Tahoma" w:hAnsi="Tahoma" w:cs="Tahoma"/>
        </w:rPr>
      </w:pPr>
      <w:r w:rsidRPr="00F13FD5">
        <w:rPr>
          <w:rFonts w:ascii="Tahoma" w:hAnsi="Tahoma" w:cs="Tahoma"/>
        </w:rPr>
        <w:t xml:space="preserve">Pooblaščamo </w:t>
      </w:r>
      <w:r w:rsidRPr="00F13FD5">
        <w:rPr>
          <w:rFonts w:ascii="Tahoma" w:eastAsia="Calibri" w:hAnsi="Tahoma" w:cs="Tahoma"/>
          <w:lang w:eastAsia="en-US"/>
        </w:rPr>
        <w:t>____________________________ (upravičenec)</w:t>
      </w:r>
      <w:r w:rsidRPr="00F13FD5">
        <w:rPr>
          <w:rFonts w:ascii="Tahoma" w:hAnsi="Tahoma" w:cs="Tahoma"/>
        </w:rPr>
        <w:t xml:space="preserve"> v primeru, če mi kot </w:t>
      </w:r>
      <w:r w:rsidR="001F442F">
        <w:rPr>
          <w:rFonts w:ascii="Tahoma" w:hAnsi="Tahoma" w:cs="Tahoma"/>
        </w:rPr>
        <w:t xml:space="preserve">zavezanec </w:t>
      </w:r>
      <w:r w:rsidRPr="00F13FD5">
        <w:rPr>
          <w:rFonts w:ascii="Tahoma" w:hAnsi="Tahoma" w:cs="Tahoma"/>
        </w:rPr>
        <w:t xml:space="preserve">ne bomo izpolnili </w:t>
      </w:r>
      <w:r w:rsidR="00F13FD5" w:rsidRPr="00F13FD5">
        <w:rPr>
          <w:rFonts w:ascii="Tahoma" w:hAnsi="Tahoma" w:cs="Tahoma"/>
        </w:rPr>
        <w:t xml:space="preserve">pogodbenih </w:t>
      </w:r>
      <w:r w:rsidRPr="00F13FD5">
        <w:rPr>
          <w:rFonts w:ascii="Tahoma" w:hAnsi="Tahoma" w:cs="Tahoma"/>
        </w:rPr>
        <w:t>obveznosti v dogovorjeni kvaliteti, količini in rokih, opredeljenih v zgoraj citira</w:t>
      </w:r>
      <w:r w:rsidR="00F13FD5" w:rsidRPr="00F13FD5">
        <w:rPr>
          <w:rFonts w:ascii="Tahoma" w:hAnsi="Tahoma" w:cs="Tahoma"/>
        </w:rPr>
        <w:t>ni</w:t>
      </w:r>
      <w:r w:rsidRPr="00F13FD5">
        <w:rPr>
          <w:rFonts w:ascii="Tahoma" w:hAnsi="Tahoma" w:cs="Tahoma"/>
        </w:rPr>
        <w:t xml:space="preserve"> </w:t>
      </w:r>
      <w:r w:rsidR="00F13FD5" w:rsidRPr="00F13FD5">
        <w:rPr>
          <w:rFonts w:ascii="Tahoma" w:hAnsi="Tahoma" w:cs="Tahoma"/>
        </w:rPr>
        <w:t>pogodbi</w:t>
      </w:r>
      <w:r w:rsidRPr="00F13FD5">
        <w:rPr>
          <w:rFonts w:ascii="Tahoma" w:hAnsi="Tahoma" w:cs="Tahoma"/>
        </w:rPr>
        <w:t>, da:</w:t>
      </w:r>
    </w:p>
    <w:p w14:paraId="0B2B4BCD" w14:textId="77777777" w:rsidR="00057E52" w:rsidRPr="00F13FD5" w:rsidRDefault="00057E52" w:rsidP="00232070">
      <w:pPr>
        <w:keepNext/>
        <w:keepLines/>
        <w:numPr>
          <w:ilvl w:val="0"/>
          <w:numId w:val="45"/>
        </w:numPr>
        <w:ind w:left="567"/>
        <w:jc w:val="both"/>
        <w:rPr>
          <w:rFonts w:ascii="Tahoma" w:hAnsi="Tahoma" w:cs="Tahoma"/>
        </w:rPr>
      </w:pPr>
      <w:r w:rsidRPr="00F13FD5">
        <w:rPr>
          <w:rFonts w:ascii="Tahoma" w:hAnsi="Tahoma" w:cs="Tahoma"/>
        </w:rPr>
        <w:t>izpolni bianko menico v višini do __________ EUR,</w:t>
      </w:r>
    </w:p>
    <w:p w14:paraId="1707A64E" w14:textId="67E04930" w:rsidR="00057E52" w:rsidRPr="00F13FD5" w:rsidRDefault="00057E52" w:rsidP="00232070">
      <w:pPr>
        <w:keepNext/>
        <w:keepLines/>
        <w:numPr>
          <w:ilvl w:val="0"/>
          <w:numId w:val="45"/>
        </w:numPr>
        <w:ind w:left="567"/>
        <w:jc w:val="both"/>
        <w:rPr>
          <w:rFonts w:ascii="Tahoma" w:hAnsi="Tahoma" w:cs="Tahoma"/>
        </w:rPr>
      </w:pPr>
      <w:r w:rsidRPr="00F13FD5">
        <w:rPr>
          <w:rFonts w:ascii="Tahoma" w:hAnsi="Tahoma" w:cs="Tahoma"/>
        </w:rPr>
        <w:t>izpolni vse druge sestavne dele menic, ki niso izpolnjeni,</w:t>
      </w:r>
    </w:p>
    <w:p w14:paraId="1B83C5F8" w14:textId="61E95CAC" w:rsidR="00057E52" w:rsidRPr="00F13FD5" w:rsidRDefault="00057E52" w:rsidP="00232070">
      <w:pPr>
        <w:keepNext/>
        <w:keepLines/>
        <w:numPr>
          <w:ilvl w:val="0"/>
          <w:numId w:val="45"/>
        </w:numPr>
        <w:ind w:left="567"/>
        <w:jc w:val="both"/>
        <w:rPr>
          <w:rFonts w:ascii="Tahoma" w:hAnsi="Tahoma" w:cs="Tahoma"/>
        </w:rPr>
      </w:pPr>
      <w:r w:rsidRPr="00F13FD5">
        <w:rPr>
          <w:rFonts w:ascii="Tahoma" w:hAnsi="Tahoma" w:cs="Tahoma"/>
        </w:rPr>
        <w:t>po potrebi zapiše na menici tudi katerokoli menično klavzulo, ki sicer ni bistvena menična sestavina.</w:t>
      </w:r>
    </w:p>
    <w:p w14:paraId="294E8773" w14:textId="77777777" w:rsidR="00057E52" w:rsidRPr="00F13FD5" w:rsidRDefault="00057E52" w:rsidP="00232070">
      <w:pPr>
        <w:keepNext/>
        <w:keepLines/>
        <w:jc w:val="both"/>
        <w:outlineLvl w:val="0"/>
        <w:rPr>
          <w:rFonts w:ascii="Tahoma" w:hAnsi="Tahoma" w:cs="Tahoma"/>
        </w:rPr>
      </w:pPr>
    </w:p>
    <w:p w14:paraId="44AEFDC6" w14:textId="77777777" w:rsidR="00057E52" w:rsidRPr="00F13FD5" w:rsidRDefault="00057E52" w:rsidP="00232070">
      <w:pPr>
        <w:keepNext/>
        <w:keepLines/>
        <w:jc w:val="both"/>
        <w:outlineLvl w:val="0"/>
        <w:rPr>
          <w:rFonts w:ascii="Tahoma" w:hAnsi="Tahoma" w:cs="Tahoma"/>
        </w:rPr>
      </w:pPr>
      <w:r w:rsidRPr="00F13FD5">
        <w:rPr>
          <w:rFonts w:ascii="Tahoma" w:hAnsi="Tahoma" w:cs="Tahoma"/>
        </w:rPr>
        <w:t xml:space="preserve">V primeru spremembe upnika predmetnih terjatev, veljajo določbe tega pooblastila tudi v korist novih upnikov. Pooblaščamo </w:t>
      </w:r>
      <w:r w:rsidRPr="00F13FD5">
        <w:rPr>
          <w:rFonts w:ascii="Tahoma" w:eastAsia="Calibri" w:hAnsi="Tahoma" w:cs="Tahoma"/>
          <w:lang w:eastAsia="en-US"/>
        </w:rPr>
        <w:t>____________________________ (upravičenec)</w:t>
      </w:r>
      <w:r w:rsidRPr="00F13FD5">
        <w:rPr>
          <w:rFonts w:ascii="Tahoma" w:hAnsi="Tahoma" w:cs="Tahoma"/>
        </w:rPr>
        <w:t xml:space="preserve">, da menico po potrebi domicilira pri katerikoli banki, pri kateri imamo odprt račun. </w:t>
      </w:r>
    </w:p>
    <w:p w14:paraId="084A7B36" w14:textId="77777777" w:rsidR="00057E52" w:rsidRPr="00F13FD5" w:rsidRDefault="00057E52" w:rsidP="00232070">
      <w:pPr>
        <w:keepNext/>
        <w:keepLines/>
        <w:jc w:val="both"/>
        <w:outlineLvl w:val="0"/>
        <w:rPr>
          <w:rFonts w:ascii="Tahoma" w:hAnsi="Tahoma" w:cs="Tahoma"/>
        </w:rPr>
      </w:pPr>
    </w:p>
    <w:p w14:paraId="2C6577C6" w14:textId="4032376E" w:rsidR="00057E52" w:rsidRPr="00F13FD5" w:rsidRDefault="00057E52" w:rsidP="00232070">
      <w:pPr>
        <w:keepNext/>
        <w:keepLines/>
        <w:jc w:val="both"/>
        <w:outlineLvl w:val="0"/>
        <w:rPr>
          <w:rFonts w:ascii="Tahoma" w:hAnsi="Tahoma" w:cs="Tahoma"/>
        </w:rPr>
      </w:pPr>
      <w:r w:rsidRPr="00F13FD5">
        <w:rPr>
          <w:rFonts w:ascii="Tahoma" w:hAnsi="Tahoma" w:cs="Tahoma"/>
        </w:rPr>
        <w:t xml:space="preserve">S to menično izjavo pooblaščamo ___________________ (navedba banke), da v breme našega transakcijskega računa št. SI56 __________________ unovči predloženo menico najkasneje do ___________ oziroma še šestdeset (60) koledarskih dni po izteku veljavnosti pogodbe oziroma po izteku roka za izpolnitev vseh pogodbenih obveznosti izbranega ponudnika. Pooblaščamo tudi katerokoli banko, pri kateri </w:t>
      </w:r>
      <w:r w:rsidR="00232207">
        <w:rPr>
          <w:rFonts w:ascii="Tahoma" w:hAnsi="Tahoma" w:cs="Tahoma"/>
        </w:rPr>
        <w:t xml:space="preserve">imamo ali </w:t>
      </w:r>
      <w:r w:rsidRPr="00F13FD5">
        <w:rPr>
          <w:rFonts w:ascii="Tahoma" w:hAnsi="Tahoma" w:cs="Tahoma"/>
        </w:rPr>
        <w:t xml:space="preserve">bi imeli odprt račun, da v breme našega transakcijskega računa unovči predloženo menico. </w:t>
      </w:r>
    </w:p>
    <w:p w14:paraId="4BB0A066" w14:textId="77777777" w:rsidR="00057E52" w:rsidRPr="00F13FD5" w:rsidRDefault="00057E52" w:rsidP="00232070">
      <w:pPr>
        <w:keepNext/>
        <w:keepLines/>
        <w:jc w:val="both"/>
        <w:outlineLvl w:val="0"/>
        <w:rPr>
          <w:rFonts w:ascii="Tahoma" w:hAnsi="Tahoma" w:cs="Tahoma"/>
        </w:rPr>
      </w:pPr>
    </w:p>
    <w:p w14:paraId="52064F1B" w14:textId="48FC235B" w:rsidR="00057E52" w:rsidRPr="00F13FD5" w:rsidRDefault="00057E52" w:rsidP="00232070">
      <w:pPr>
        <w:keepNext/>
        <w:keepLines/>
        <w:jc w:val="both"/>
        <w:outlineLvl w:val="0"/>
        <w:rPr>
          <w:rFonts w:ascii="Tahoma" w:hAnsi="Tahoma" w:cs="Tahoma"/>
        </w:rPr>
      </w:pPr>
      <w:r w:rsidRPr="00F13FD5">
        <w:rPr>
          <w:rFonts w:ascii="Tahoma" w:hAnsi="Tahoma" w:cs="Tahoma"/>
        </w:rPr>
        <w:t xml:space="preserve">S podpisom tega pooblastila soglašamo, da </w:t>
      </w:r>
      <w:r w:rsidRPr="00F13FD5">
        <w:rPr>
          <w:rFonts w:ascii="Tahoma" w:eastAsia="Calibri" w:hAnsi="Tahoma" w:cs="Tahoma"/>
          <w:lang w:eastAsia="en-US"/>
        </w:rPr>
        <w:t>____________________________ (upravičenec)</w:t>
      </w:r>
      <w:r w:rsidRPr="00F13FD5">
        <w:rPr>
          <w:rFonts w:ascii="Tahoma" w:hAnsi="Tahoma" w:cs="Tahoma"/>
        </w:rPr>
        <w:t xml:space="preserve">, opravi poizvedbe o številkah </w:t>
      </w:r>
      <w:r w:rsidR="00232207">
        <w:rPr>
          <w:rFonts w:ascii="Tahoma" w:hAnsi="Tahoma" w:cs="Tahoma"/>
        </w:rPr>
        <w:t xml:space="preserve">naših </w:t>
      </w:r>
      <w:r w:rsidRPr="00F13FD5">
        <w:rPr>
          <w:rFonts w:ascii="Tahoma" w:hAnsi="Tahoma" w:cs="Tahoma"/>
        </w:rPr>
        <w:t xml:space="preserve">transakcijskih računov pri katerikoli banki, finančni organizaciji ali upravljavcu </w:t>
      </w:r>
      <w:r w:rsidR="00232207">
        <w:rPr>
          <w:rFonts w:ascii="Tahoma" w:hAnsi="Tahoma" w:cs="Tahoma"/>
        </w:rPr>
        <w:t>zbirk</w:t>
      </w:r>
      <w:r w:rsidR="00232207" w:rsidRPr="00F13FD5">
        <w:rPr>
          <w:rFonts w:ascii="Tahoma" w:hAnsi="Tahoma" w:cs="Tahoma"/>
        </w:rPr>
        <w:t xml:space="preserve"> </w:t>
      </w:r>
      <w:r w:rsidRPr="00F13FD5">
        <w:rPr>
          <w:rFonts w:ascii="Tahoma" w:hAnsi="Tahoma" w:cs="Tahoma"/>
        </w:rPr>
        <w:t>podatkov o računih.</w:t>
      </w:r>
    </w:p>
    <w:p w14:paraId="5715A7C8" w14:textId="77777777" w:rsidR="00057E52" w:rsidRPr="00F13FD5" w:rsidRDefault="00057E52" w:rsidP="00232070">
      <w:pPr>
        <w:keepNext/>
        <w:keepLines/>
        <w:jc w:val="both"/>
        <w:outlineLvl w:val="0"/>
        <w:rPr>
          <w:rFonts w:ascii="Tahoma" w:hAnsi="Tahoma" w:cs="Tahoma"/>
        </w:rPr>
      </w:pPr>
    </w:p>
    <w:p w14:paraId="74D28FDA" w14:textId="77777777" w:rsidR="00057E52" w:rsidRPr="00F13FD5" w:rsidRDefault="00057E52" w:rsidP="00232070">
      <w:pPr>
        <w:keepNext/>
        <w:keepLines/>
        <w:jc w:val="both"/>
        <w:outlineLvl w:val="0"/>
        <w:rPr>
          <w:rFonts w:ascii="Tahoma" w:hAnsi="Tahoma" w:cs="Tahoma"/>
        </w:rPr>
      </w:pPr>
      <w:r w:rsidRPr="00F13FD5">
        <w:rPr>
          <w:rFonts w:ascii="Tahoma" w:hAnsi="Tahoma" w:cs="Tahoma"/>
        </w:rPr>
        <w:t>Zavezujemo se, da tega pooblastila ne bomo preklicali.</w:t>
      </w:r>
    </w:p>
    <w:p w14:paraId="4CE58320" w14:textId="77777777" w:rsidR="00057E52" w:rsidRPr="00F13FD5" w:rsidRDefault="00057E52" w:rsidP="00232070">
      <w:pPr>
        <w:keepNext/>
        <w:keepLines/>
        <w:jc w:val="both"/>
        <w:outlineLvl w:val="0"/>
        <w:rPr>
          <w:rFonts w:ascii="Tahoma" w:hAnsi="Tahoma" w:cs="Tahoma"/>
        </w:rPr>
      </w:pPr>
    </w:p>
    <w:p w14:paraId="1BE42FE1" w14:textId="77777777" w:rsidR="00057E52" w:rsidRPr="00F13FD5" w:rsidRDefault="00057E52" w:rsidP="00232070">
      <w:pPr>
        <w:keepNext/>
        <w:keepLines/>
        <w:jc w:val="both"/>
        <w:outlineLvl w:val="0"/>
        <w:rPr>
          <w:rFonts w:ascii="Tahoma" w:hAnsi="Tahoma" w:cs="Tahoma"/>
        </w:rPr>
      </w:pPr>
    </w:p>
    <w:p w14:paraId="1C0D88A2" w14:textId="77777777" w:rsidR="00057E52" w:rsidRPr="00F13FD5" w:rsidRDefault="00057E52" w:rsidP="00232070">
      <w:pPr>
        <w:keepNext/>
        <w:keepLines/>
        <w:jc w:val="both"/>
        <w:outlineLvl w:val="0"/>
        <w:rPr>
          <w:rFonts w:ascii="Tahoma" w:hAnsi="Tahoma" w:cs="Tahoma"/>
          <w:u w:val="single"/>
        </w:rPr>
      </w:pPr>
      <w:r w:rsidRPr="00F13FD5">
        <w:rPr>
          <w:rFonts w:ascii="Tahoma" w:hAnsi="Tahoma" w:cs="Tahoma"/>
        </w:rPr>
        <w:t>Kraj, datum</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Žig</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u w:val="single"/>
        </w:rPr>
        <w:t xml:space="preserve">Izdajatelj menice: </w:t>
      </w:r>
    </w:p>
    <w:p w14:paraId="4E3F63AD" w14:textId="77777777" w:rsidR="00057E52" w:rsidRPr="00F13FD5" w:rsidRDefault="00057E52" w:rsidP="00232070">
      <w:pPr>
        <w:keepNext/>
        <w:keepLines/>
        <w:jc w:val="both"/>
        <w:outlineLvl w:val="0"/>
        <w:rPr>
          <w:rFonts w:ascii="Tahoma" w:hAnsi="Tahoma" w:cs="Tahoma"/>
        </w:rPr>
      </w:pPr>
    </w:p>
    <w:p w14:paraId="70DFBFDB" w14:textId="77777777" w:rsidR="00057E52" w:rsidRPr="00F13FD5" w:rsidRDefault="00057E52" w:rsidP="00232070">
      <w:pPr>
        <w:keepNext/>
        <w:keepLines/>
        <w:jc w:val="both"/>
        <w:outlineLvl w:val="0"/>
        <w:rPr>
          <w:rFonts w:ascii="Tahoma" w:hAnsi="Tahoma" w:cs="Tahoma"/>
        </w:rPr>
      </w:pPr>
    </w:p>
    <w:p w14:paraId="52D036DC" w14:textId="77777777" w:rsidR="00057E52" w:rsidRPr="00F13FD5" w:rsidRDefault="00057E52" w:rsidP="00232070">
      <w:pPr>
        <w:keepNext/>
        <w:keepLines/>
        <w:jc w:val="both"/>
        <w:rPr>
          <w:rFonts w:ascii="Tahoma" w:hAnsi="Tahoma" w:cs="Tahoma"/>
        </w:rPr>
      </w:pPr>
      <w:r w:rsidRPr="00F13FD5">
        <w:rPr>
          <w:rFonts w:ascii="Tahoma" w:hAnsi="Tahoma" w:cs="Tahoma"/>
        </w:rPr>
        <w:t>Priloga: 1 bianko menica</w:t>
      </w:r>
    </w:p>
    <w:p w14:paraId="7F10A42F" w14:textId="77777777" w:rsidR="0015104C" w:rsidRPr="00F13FD5" w:rsidRDefault="0015104C" w:rsidP="00232070">
      <w:pPr>
        <w:keepNext/>
        <w:keepLines/>
        <w:spacing w:line="276" w:lineRule="auto"/>
        <w:rPr>
          <w:rFonts w:asciiTheme="minorHAnsi" w:eastAsiaTheme="minorHAnsi" w:hAnsiTheme="minorHAnsi" w:cstheme="minorBidi"/>
          <w:b/>
          <w:sz w:val="22"/>
          <w:szCs w:val="22"/>
          <w:lang w:eastAsia="en-US"/>
        </w:rPr>
      </w:pP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5B034F" w:rsidRPr="00F13FD5" w14:paraId="220BEDA5" w14:textId="77777777" w:rsidTr="001D3263">
        <w:tc>
          <w:tcPr>
            <w:tcW w:w="608" w:type="dxa"/>
            <w:tcBorders>
              <w:right w:val="nil"/>
            </w:tcBorders>
          </w:tcPr>
          <w:p w14:paraId="41EDBA1B" w14:textId="77777777" w:rsidR="005B034F" w:rsidRPr="00F13FD5" w:rsidRDefault="005B034F"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580987D5" w14:textId="548B7091" w:rsidR="005B034F" w:rsidRPr="00F13FD5" w:rsidRDefault="005B034F" w:rsidP="00232070">
            <w:pPr>
              <w:keepNext/>
              <w:keepLines/>
              <w:rPr>
                <w:rFonts w:ascii="Tahoma" w:hAnsi="Tahoma" w:cs="Tahoma"/>
              </w:rPr>
            </w:pPr>
            <w:r w:rsidRPr="00F13FD5">
              <w:rPr>
                <w:rFonts w:ascii="Tahoma" w:hAnsi="Tahoma" w:cs="Tahoma"/>
              </w:rPr>
              <w:t>FINANČNO ZAVAROVANJE ZA DOBRO IZVEDBO OBVEZNOSTI</w:t>
            </w:r>
            <w:r w:rsidR="00A7499A" w:rsidRPr="00F13FD5">
              <w:rPr>
                <w:rFonts w:ascii="Tahoma" w:hAnsi="Tahoma" w:cs="Tahoma"/>
              </w:rPr>
              <w:t xml:space="preserve"> IZ OKVIRNEGA SPORAZUMA</w:t>
            </w:r>
          </w:p>
        </w:tc>
        <w:tc>
          <w:tcPr>
            <w:tcW w:w="850" w:type="dxa"/>
            <w:tcBorders>
              <w:top w:val="single" w:sz="4" w:space="0" w:color="auto"/>
              <w:left w:val="single" w:sz="4" w:space="0" w:color="auto"/>
              <w:bottom w:val="single" w:sz="4" w:space="0" w:color="auto"/>
              <w:right w:val="nil"/>
            </w:tcBorders>
          </w:tcPr>
          <w:p w14:paraId="00ACD10C" w14:textId="77777777" w:rsidR="005B034F" w:rsidRPr="00F13FD5" w:rsidRDefault="005B034F"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00DC6499" w14:textId="7A749D66" w:rsidR="005B034F" w:rsidRPr="00F13FD5" w:rsidRDefault="005B034F" w:rsidP="00232070">
            <w:pPr>
              <w:keepNext/>
              <w:keepLines/>
              <w:ind w:right="-62"/>
              <w:jc w:val="both"/>
              <w:rPr>
                <w:rFonts w:ascii="Tahoma" w:hAnsi="Tahoma" w:cs="Tahoma"/>
                <w:b/>
                <w:iCs/>
              </w:rPr>
            </w:pPr>
            <w:r w:rsidRPr="00F13FD5">
              <w:rPr>
                <w:rFonts w:ascii="Tahoma" w:hAnsi="Tahoma" w:cs="Tahoma"/>
                <w:b/>
                <w:iCs/>
              </w:rPr>
              <w:t xml:space="preserve"> 10/</w:t>
            </w:r>
            <w:r w:rsidR="00A7499A" w:rsidRPr="00F13FD5">
              <w:rPr>
                <w:rFonts w:ascii="Tahoma" w:hAnsi="Tahoma" w:cs="Tahoma"/>
                <w:b/>
                <w:iCs/>
              </w:rPr>
              <w:t>2</w:t>
            </w:r>
            <w:r w:rsidRPr="00F13FD5">
              <w:rPr>
                <w:rFonts w:ascii="Tahoma" w:hAnsi="Tahoma" w:cs="Tahoma"/>
                <w:b/>
                <w:iCs/>
              </w:rPr>
              <w:t xml:space="preserve">  </w:t>
            </w:r>
          </w:p>
        </w:tc>
      </w:tr>
    </w:tbl>
    <w:p w14:paraId="1EF7BD77" w14:textId="5C7CBEC6" w:rsidR="005B034F" w:rsidRPr="00F13FD5" w:rsidRDefault="005B034F" w:rsidP="00232070">
      <w:pPr>
        <w:keepNext/>
        <w:keepLines/>
        <w:spacing w:line="276" w:lineRule="auto"/>
        <w:jc w:val="right"/>
        <w:rPr>
          <w:rFonts w:ascii="Tahoma" w:hAnsi="Tahoma" w:cs="Tahoma"/>
          <w:iCs/>
        </w:rPr>
      </w:pPr>
      <w:r w:rsidRPr="00F13FD5">
        <w:rPr>
          <w:rFonts w:ascii="Tahoma" w:hAnsi="Tahoma" w:cs="Tahoma"/>
          <w:iCs/>
        </w:rPr>
        <w:t>VZOREC</w:t>
      </w:r>
    </w:p>
    <w:p w14:paraId="47D59947" w14:textId="5143590F" w:rsidR="00B53CA7" w:rsidRPr="00F13FD5" w:rsidRDefault="00B53CA7" w:rsidP="00232070">
      <w:pPr>
        <w:keepNext/>
        <w:keepLines/>
        <w:rPr>
          <w:rFonts w:ascii="Tahoma" w:hAnsi="Tahoma" w:cs="Tahoma"/>
        </w:rPr>
      </w:pPr>
      <w:r w:rsidRPr="00F13FD5">
        <w:rPr>
          <w:rFonts w:ascii="Tahoma" w:hAnsi="Tahoma" w:cs="Tahoma"/>
          <w:iCs/>
        </w:rPr>
        <w:t>IZVAJALEC</w:t>
      </w:r>
      <w:r w:rsidRPr="00F13FD5">
        <w:rPr>
          <w:rFonts w:ascii="Tahoma" w:hAnsi="Tahoma" w:cs="Tahoma"/>
          <w:lang w:val="x-none"/>
        </w:rPr>
        <w:t>:</w:t>
      </w:r>
      <w:r w:rsidRPr="00F13FD5">
        <w:rPr>
          <w:rFonts w:ascii="Tahoma" w:hAnsi="Tahoma" w:cs="Tahoma"/>
        </w:rPr>
        <w:t xml:space="preserve">                                                                                                 </w:t>
      </w:r>
      <w:r w:rsidRPr="00F13FD5">
        <w:rPr>
          <w:rFonts w:ascii="Tahoma" w:hAnsi="Tahoma" w:cs="Tahoma"/>
        </w:rPr>
        <w:tab/>
      </w:r>
      <w:r w:rsidRPr="00F13FD5">
        <w:rPr>
          <w:rFonts w:ascii="Tahoma" w:hAnsi="Tahoma" w:cs="Tahoma"/>
        </w:rPr>
        <w:tab/>
      </w:r>
      <w:r w:rsidRPr="00F13FD5">
        <w:rPr>
          <w:rFonts w:ascii="Tahoma" w:hAnsi="Tahoma" w:cs="Tahoma"/>
        </w:rPr>
        <w:tab/>
      </w:r>
    </w:p>
    <w:p w14:paraId="68661CAC" w14:textId="77777777" w:rsidR="00B53CA7" w:rsidRPr="00F13FD5" w:rsidRDefault="00B53CA7" w:rsidP="00232070">
      <w:pPr>
        <w:keepNext/>
        <w:keepLines/>
        <w:spacing w:after="120"/>
        <w:rPr>
          <w:rFonts w:ascii="Tahoma" w:hAnsi="Tahoma" w:cs="Tahoma"/>
        </w:rPr>
      </w:pPr>
      <w:r w:rsidRPr="00F13FD5">
        <w:rPr>
          <w:rFonts w:ascii="Tahoma" w:hAnsi="Tahoma" w:cs="Tahoma"/>
        </w:rPr>
        <w:t>________________________</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p>
    <w:p w14:paraId="3066D132" w14:textId="77777777" w:rsidR="00B53CA7" w:rsidRPr="00F13FD5" w:rsidRDefault="00B53CA7" w:rsidP="00232070">
      <w:pPr>
        <w:keepNext/>
        <w:keepLines/>
        <w:spacing w:after="120"/>
        <w:rPr>
          <w:rFonts w:ascii="Tahoma" w:hAnsi="Tahoma" w:cs="Tahoma"/>
        </w:rPr>
      </w:pPr>
      <w:r w:rsidRPr="00F13FD5">
        <w:rPr>
          <w:rFonts w:ascii="Tahoma" w:hAnsi="Tahoma" w:cs="Tahoma"/>
        </w:rPr>
        <w:t>________________________</w:t>
      </w:r>
    </w:p>
    <w:p w14:paraId="7374356A" w14:textId="77777777" w:rsidR="00B53CA7" w:rsidRPr="00F13FD5" w:rsidRDefault="00B53CA7" w:rsidP="00232070">
      <w:pPr>
        <w:keepNext/>
        <w:keepLines/>
        <w:jc w:val="center"/>
        <w:outlineLvl w:val="0"/>
        <w:rPr>
          <w:rFonts w:ascii="Tahoma" w:hAnsi="Tahoma" w:cs="Tahoma"/>
          <w:b/>
        </w:rPr>
      </w:pPr>
      <w:r w:rsidRPr="00F13FD5">
        <w:rPr>
          <w:rFonts w:ascii="Tahoma" w:hAnsi="Tahoma" w:cs="Tahoma"/>
          <w:b/>
        </w:rPr>
        <w:t>MENIČNA IZJAVA</w:t>
      </w:r>
    </w:p>
    <w:p w14:paraId="4C3223EF" w14:textId="77777777" w:rsidR="00B53CA7" w:rsidRPr="00F13FD5" w:rsidRDefault="00B53CA7" w:rsidP="00232070">
      <w:pPr>
        <w:keepNext/>
        <w:keepLines/>
        <w:jc w:val="center"/>
        <w:outlineLvl w:val="0"/>
        <w:rPr>
          <w:rFonts w:ascii="Tahoma" w:hAnsi="Tahoma" w:cs="Tahoma"/>
          <w:b/>
          <w:i/>
        </w:rPr>
      </w:pPr>
      <w:r w:rsidRPr="00F13FD5">
        <w:rPr>
          <w:rFonts w:ascii="Tahoma" w:hAnsi="Tahoma" w:cs="Tahoma"/>
          <w:b/>
          <w:i/>
        </w:rPr>
        <w:t>za zavarovanje dobre izvedbe obveznosti iz okvirnega sporazuma</w:t>
      </w:r>
    </w:p>
    <w:p w14:paraId="3A996E8D" w14:textId="77777777" w:rsidR="00B53CA7" w:rsidRPr="00F13FD5" w:rsidRDefault="00B53CA7" w:rsidP="00232070">
      <w:pPr>
        <w:keepNext/>
        <w:keepLines/>
        <w:jc w:val="both"/>
        <w:outlineLvl w:val="0"/>
        <w:rPr>
          <w:rFonts w:ascii="Tahoma" w:hAnsi="Tahoma" w:cs="Tahoma"/>
          <w:b/>
        </w:rPr>
      </w:pPr>
    </w:p>
    <w:p w14:paraId="2B32F230" w14:textId="23EC61BA" w:rsidR="00B53CA7" w:rsidRPr="00F13FD5" w:rsidRDefault="00B53CA7" w:rsidP="00232070">
      <w:pPr>
        <w:keepNext/>
        <w:keepLines/>
        <w:jc w:val="both"/>
        <w:rPr>
          <w:rFonts w:ascii="Tahoma" w:hAnsi="Tahoma" w:cs="Tahoma"/>
        </w:rPr>
      </w:pPr>
      <w:r w:rsidRPr="00F13FD5">
        <w:rPr>
          <w:rFonts w:ascii="Tahoma" w:hAnsi="Tahoma" w:cs="Tahoma"/>
        </w:rPr>
        <w:t xml:space="preserve">V skladu z okvirnim sporazumom </w:t>
      </w:r>
      <w:r w:rsidR="00057E52" w:rsidRPr="00F13FD5">
        <w:rPr>
          <w:rFonts w:ascii="Tahoma" w:hAnsi="Tahoma" w:cs="Tahoma"/>
        </w:rPr>
        <w:t xml:space="preserve">za javno naročilo </w:t>
      </w:r>
      <w:r w:rsidRPr="00F13FD5">
        <w:rPr>
          <w:rFonts w:ascii="Tahoma" w:hAnsi="Tahoma" w:cs="Tahoma"/>
        </w:rPr>
        <w:t>št</w:t>
      </w:r>
      <w:r w:rsidR="00057E52" w:rsidRPr="00F13FD5">
        <w:rPr>
          <w:rFonts w:ascii="Tahoma" w:hAnsi="Tahoma" w:cs="Tahoma"/>
        </w:rPr>
        <w:t xml:space="preserve">. </w:t>
      </w:r>
      <w:r w:rsidR="00637A5B">
        <w:rPr>
          <w:rFonts w:ascii="Tahoma" w:hAnsi="Tahoma" w:cs="Tahoma"/>
          <w:b/>
          <w:color w:val="000000" w:themeColor="text1"/>
        </w:rPr>
        <w:t>VKS-59/26 Dobava in zamenjava puhal, redno in izredno vzdrževanje puhal ter dobava nadomestnih delov na IČN Barje</w:t>
      </w:r>
      <w:r w:rsidRPr="00F13FD5">
        <w:rPr>
          <w:rFonts w:ascii="Tahoma" w:hAnsi="Tahoma" w:cs="Tahoma"/>
        </w:rPr>
        <w:t xml:space="preserve">, sklenjenim dne ___________, med </w:t>
      </w:r>
      <w:r w:rsidR="00057E52" w:rsidRPr="00F13FD5">
        <w:rPr>
          <w:rFonts w:ascii="Tahoma" w:hAnsi="Tahoma" w:cs="Tahoma"/>
        </w:rPr>
        <w:t>naročnikom</w:t>
      </w:r>
      <w:r w:rsidRPr="00F13FD5">
        <w:rPr>
          <w:rFonts w:ascii="Tahoma" w:hAnsi="Tahoma" w:cs="Tahoma"/>
        </w:rPr>
        <w:t xml:space="preserve">: </w:t>
      </w:r>
      <w:r w:rsidR="00057E52" w:rsidRPr="00F13FD5">
        <w:rPr>
          <w:rFonts w:ascii="Tahoma" w:hAnsi="Tahoma" w:cs="Tahoma"/>
          <w:bCs/>
        </w:rPr>
        <w:t>(v nadaljevanju</w:t>
      </w:r>
      <w:r w:rsidR="00E13661">
        <w:rPr>
          <w:rFonts w:ascii="Tahoma" w:hAnsi="Tahoma" w:cs="Tahoma"/>
          <w:bCs/>
        </w:rPr>
        <w:t xml:space="preserve">: </w:t>
      </w:r>
      <w:r w:rsidR="00057E52" w:rsidRPr="00F13FD5">
        <w:rPr>
          <w:rFonts w:ascii="Tahoma" w:hAnsi="Tahoma" w:cs="Tahoma"/>
          <w:bCs/>
        </w:rPr>
        <w:t>upravičenec) in izvajalcem: _________________________ (v nadaljevanju</w:t>
      </w:r>
      <w:r w:rsidR="00E13661">
        <w:rPr>
          <w:rFonts w:ascii="Tahoma" w:hAnsi="Tahoma" w:cs="Tahoma"/>
          <w:bCs/>
        </w:rPr>
        <w:t xml:space="preserve">: </w:t>
      </w:r>
      <w:r w:rsidR="00057E52" w:rsidRPr="00F13FD5">
        <w:rPr>
          <w:rFonts w:ascii="Tahoma" w:hAnsi="Tahoma" w:cs="Tahoma"/>
          <w:bCs/>
        </w:rPr>
        <w:t xml:space="preserve">zavezanec), je </w:t>
      </w:r>
      <w:r w:rsidR="00E13661">
        <w:rPr>
          <w:rFonts w:ascii="Tahoma" w:hAnsi="Tahoma" w:cs="Tahoma"/>
          <w:bCs/>
        </w:rPr>
        <w:t>zavezanec</w:t>
      </w:r>
      <w:r w:rsidR="00E13661" w:rsidRPr="00F13FD5">
        <w:rPr>
          <w:rFonts w:ascii="Tahoma" w:hAnsi="Tahoma" w:cs="Tahoma"/>
        </w:rPr>
        <w:t xml:space="preserve"> </w:t>
      </w:r>
      <w:r w:rsidRPr="00F13FD5">
        <w:rPr>
          <w:rFonts w:ascii="Tahoma" w:hAnsi="Tahoma" w:cs="Tahoma"/>
        </w:rPr>
        <w:t>dolžan</w:t>
      </w:r>
      <w:r w:rsidR="00057E52" w:rsidRPr="00F13FD5">
        <w:rPr>
          <w:rFonts w:ascii="Tahoma" w:hAnsi="Tahoma" w:cs="Tahoma"/>
        </w:rPr>
        <w:t xml:space="preserve"> izvajati storitve vzdrževanja in dobave nadomestnih delov </w:t>
      </w:r>
      <w:r w:rsidRPr="00F13FD5">
        <w:rPr>
          <w:rFonts w:ascii="Tahoma" w:hAnsi="Tahoma" w:cs="Tahoma"/>
        </w:rPr>
        <w:t>v količini, po ceni</w:t>
      </w:r>
      <w:r w:rsidR="00057E52" w:rsidRPr="00F13FD5">
        <w:rPr>
          <w:rFonts w:ascii="Tahoma" w:hAnsi="Tahoma" w:cs="Tahoma"/>
        </w:rPr>
        <w:t xml:space="preserve">, </w:t>
      </w:r>
      <w:r w:rsidRPr="00F13FD5">
        <w:rPr>
          <w:rFonts w:ascii="Tahoma" w:hAnsi="Tahoma" w:cs="Tahoma"/>
        </w:rPr>
        <w:t xml:space="preserve">kvaliteti </w:t>
      </w:r>
      <w:r w:rsidR="00057E52" w:rsidRPr="00F13FD5">
        <w:rPr>
          <w:rFonts w:ascii="Tahoma" w:hAnsi="Tahoma" w:cs="Tahoma"/>
        </w:rPr>
        <w:t xml:space="preserve">in na način, </w:t>
      </w:r>
      <w:r w:rsidRPr="00F13FD5">
        <w:rPr>
          <w:rFonts w:ascii="Tahoma" w:hAnsi="Tahoma" w:cs="Tahoma"/>
        </w:rPr>
        <w:t>kot je opredeljeno v navedenem okvirnem sporazumu.</w:t>
      </w:r>
    </w:p>
    <w:p w14:paraId="5C81E28B" w14:textId="77777777" w:rsidR="00B53CA7" w:rsidRPr="00F13FD5" w:rsidRDefault="00B53CA7" w:rsidP="00232070">
      <w:pPr>
        <w:keepNext/>
        <w:keepLines/>
        <w:jc w:val="both"/>
        <w:rPr>
          <w:rFonts w:ascii="Tahoma" w:hAnsi="Tahoma" w:cs="Tahoma"/>
        </w:rPr>
      </w:pPr>
    </w:p>
    <w:p w14:paraId="7DDCD6CB" w14:textId="77777777" w:rsidR="00B53CA7" w:rsidRPr="00F13FD5" w:rsidRDefault="00B53CA7" w:rsidP="00232070">
      <w:pPr>
        <w:keepNext/>
        <w:keepLines/>
        <w:jc w:val="both"/>
        <w:outlineLvl w:val="0"/>
        <w:rPr>
          <w:rFonts w:ascii="Tahoma" w:hAnsi="Tahoma" w:cs="Tahoma"/>
        </w:rPr>
      </w:pPr>
      <w:r w:rsidRPr="00F13FD5">
        <w:rPr>
          <w:rFonts w:ascii="Tahoma" w:hAnsi="Tahoma" w:cs="Tahoma"/>
        </w:rPr>
        <w:t xml:space="preserve">Kot garancijo za dobro izvedbo obveznosti iz okvirnega sporazuma mi kot zavezanec izdajamo eno (1) podpisano in žigosano bianko menico v višini _____________ EUR </w:t>
      </w:r>
      <w:r w:rsidRPr="00F13FD5">
        <w:rPr>
          <w:rFonts w:ascii="Tahoma" w:eastAsia="Calibri" w:hAnsi="Tahoma" w:cs="Tahoma"/>
        </w:rPr>
        <w:t>(z besedo: ________________________ in 00/100)</w:t>
      </w:r>
      <w:r w:rsidRPr="00F13FD5">
        <w:rPr>
          <w:rFonts w:ascii="Tahoma" w:hAnsi="Tahoma" w:cs="Tahoma"/>
        </w:rPr>
        <w:t xml:space="preserve"> s pooblastilom za njeno izpolnitev in unovčenje, na kateri so podpisane pooblaščene osebe za zastopanje:</w:t>
      </w:r>
    </w:p>
    <w:p w14:paraId="1C2923F5" w14:textId="77777777" w:rsidR="00B53CA7" w:rsidRPr="00F13FD5" w:rsidRDefault="00B53CA7" w:rsidP="00232070">
      <w:pPr>
        <w:keepNext/>
        <w:keepLines/>
        <w:spacing w:after="120"/>
        <w:jc w:val="both"/>
        <w:outlineLvl w:val="0"/>
        <w:rPr>
          <w:rFonts w:ascii="Tahoma" w:hAnsi="Tahoma" w:cs="Tahoma"/>
        </w:rPr>
      </w:pPr>
      <w:r w:rsidRPr="00F13FD5">
        <w:rPr>
          <w:rFonts w:ascii="Tahoma" w:hAnsi="Tahoma" w:cs="Tahoma"/>
        </w:rPr>
        <w:t>………………………………………………………………………………………………………………………………………………………</w:t>
      </w:r>
    </w:p>
    <w:p w14:paraId="71552B5E" w14:textId="77777777" w:rsidR="00B53CA7" w:rsidRPr="00F13FD5" w:rsidRDefault="00B53CA7" w:rsidP="00232070">
      <w:pPr>
        <w:keepNext/>
        <w:keepLines/>
        <w:jc w:val="both"/>
        <w:outlineLvl w:val="0"/>
        <w:rPr>
          <w:rFonts w:ascii="Tahoma" w:hAnsi="Tahoma" w:cs="Tahoma"/>
        </w:rPr>
      </w:pPr>
      <w:r w:rsidRPr="00F13FD5">
        <w:rPr>
          <w:rFonts w:ascii="Tahoma" w:hAnsi="Tahoma" w:cs="Tahoma"/>
        </w:rPr>
        <w:t xml:space="preserve">(Ime in priimek)                        </w:t>
      </w:r>
      <w:r w:rsidRPr="00F13FD5">
        <w:rPr>
          <w:rFonts w:ascii="Tahoma" w:hAnsi="Tahoma" w:cs="Tahoma"/>
        </w:rPr>
        <w:tab/>
        <w:t xml:space="preserve">(Funkcija zastopnika)               </w:t>
      </w:r>
      <w:r w:rsidRPr="00F13FD5">
        <w:rPr>
          <w:rFonts w:ascii="Tahoma" w:hAnsi="Tahoma" w:cs="Tahoma"/>
        </w:rPr>
        <w:tab/>
      </w:r>
      <w:r w:rsidRPr="00F13FD5">
        <w:rPr>
          <w:rFonts w:ascii="Tahoma" w:hAnsi="Tahoma" w:cs="Tahoma"/>
        </w:rPr>
        <w:tab/>
      </w:r>
      <w:r w:rsidRPr="00F13FD5">
        <w:rPr>
          <w:rFonts w:ascii="Tahoma" w:hAnsi="Tahoma" w:cs="Tahoma"/>
        </w:rPr>
        <w:tab/>
        <w:t>(Podpis)</w:t>
      </w:r>
    </w:p>
    <w:p w14:paraId="6B6DAC48" w14:textId="77777777" w:rsidR="00B53CA7" w:rsidRPr="00F13FD5" w:rsidRDefault="00B53CA7" w:rsidP="00232070">
      <w:pPr>
        <w:keepNext/>
        <w:keepLines/>
        <w:jc w:val="both"/>
        <w:outlineLvl w:val="0"/>
        <w:rPr>
          <w:rFonts w:ascii="Tahoma" w:hAnsi="Tahoma" w:cs="Tahoma"/>
        </w:rPr>
      </w:pPr>
    </w:p>
    <w:p w14:paraId="69773F2A" w14:textId="0F54D503" w:rsidR="00B53CA7" w:rsidRPr="00F13FD5" w:rsidRDefault="00B53CA7" w:rsidP="00232070">
      <w:pPr>
        <w:keepNext/>
        <w:keepLines/>
        <w:spacing w:after="120"/>
        <w:jc w:val="both"/>
        <w:outlineLvl w:val="0"/>
        <w:rPr>
          <w:rFonts w:ascii="Tahoma" w:hAnsi="Tahoma" w:cs="Tahoma"/>
        </w:rPr>
      </w:pPr>
      <w:r w:rsidRPr="00F13FD5">
        <w:rPr>
          <w:rFonts w:ascii="Tahoma" w:hAnsi="Tahoma" w:cs="Tahoma"/>
        </w:rPr>
        <w:t xml:space="preserve">Pooblaščamo </w:t>
      </w:r>
      <w:r w:rsidRPr="00F13FD5">
        <w:rPr>
          <w:rFonts w:ascii="Tahoma" w:eastAsia="Calibri" w:hAnsi="Tahoma" w:cs="Tahoma"/>
          <w:lang w:eastAsia="en-US"/>
        </w:rPr>
        <w:t>____________________________ (upravičenec)</w:t>
      </w:r>
      <w:r w:rsidRPr="00F13FD5">
        <w:rPr>
          <w:rFonts w:ascii="Tahoma" w:hAnsi="Tahoma" w:cs="Tahoma"/>
        </w:rPr>
        <w:t xml:space="preserve"> v primeru, če mi kot </w:t>
      </w:r>
      <w:r w:rsidR="001F442F">
        <w:rPr>
          <w:rFonts w:ascii="Tahoma" w:hAnsi="Tahoma" w:cs="Tahoma"/>
        </w:rPr>
        <w:t>zavezanec</w:t>
      </w:r>
      <w:r w:rsidR="001F442F" w:rsidRPr="00F13FD5">
        <w:rPr>
          <w:rFonts w:ascii="Tahoma" w:hAnsi="Tahoma" w:cs="Tahoma"/>
        </w:rPr>
        <w:t xml:space="preserve"> </w:t>
      </w:r>
      <w:r w:rsidRPr="00F13FD5">
        <w:rPr>
          <w:rFonts w:ascii="Tahoma" w:hAnsi="Tahoma" w:cs="Tahoma"/>
        </w:rPr>
        <w:t>ne bomo izpolnili obveznosti po okvirnem sporazumu v dogovorjeni kvaliteti, količini in rokih, opredeljenih v zgoraj citiranem okvirnem sporazumu, da:</w:t>
      </w:r>
    </w:p>
    <w:p w14:paraId="1EBF1596" w14:textId="77777777" w:rsidR="00B53CA7" w:rsidRPr="00F13FD5" w:rsidRDefault="00B53CA7" w:rsidP="00232070">
      <w:pPr>
        <w:keepNext/>
        <w:keepLines/>
        <w:numPr>
          <w:ilvl w:val="0"/>
          <w:numId w:val="45"/>
        </w:numPr>
        <w:ind w:left="567"/>
        <w:jc w:val="both"/>
        <w:rPr>
          <w:rFonts w:ascii="Tahoma" w:hAnsi="Tahoma" w:cs="Tahoma"/>
        </w:rPr>
      </w:pPr>
      <w:r w:rsidRPr="00F13FD5">
        <w:rPr>
          <w:rFonts w:ascii="Tahoma" w:hAnsi="Tahoma" w:cs="Tahoma"/>
        </w:rPr>
        <w:t>izpolni bianko menico v višini do __________ EUR,</w:t>
      </w:r>
    </w:p>
    <w:p w14:paraId="23ABE17A" w14:textId="6B58CE6F" w:rsidR="00B53CA7" w:rsidRPr="00F13FD5" w:rsidRDefault="00B53CA7" w:rsidP="00232070">
      <w:pPr>
        <w:keepNext/>
        <w:keepLines/>
        <w:numPr>
          <w:ilvl w:val="0"/>
          <w:numId w:val="45"/>
        </w:numPr>
        <w:ind w:left="567"/>
        <w:jc w:val="both"/>
        <w:rPr>
          <w:rFonts w:ascii="Tahoma" w:hAnsi="Tahoma" w:cs="Tahoma"/>
        </w:rPr>
      </w:pPr>
      <w:r w:rsidRPr="00F13FD5">
        <w:rPr>
          <w:rFonts w:ascii="Tahoma" w:hAnsi="Tahoma" w:cs="Tahoma"/>
        </w:rPr>
        <w:t>izpolni vse druge sestavne dele menic, ki niso izpolnjeni,</w:t>
      </w:r>
    </w:p>
    <w:p w14:paraId="13F5D1D3" w14:textId="48F463FF" w:rsidR="00B53CA7" w:rsidRPr="00F13FD5" w:rsidRDefault="00B53CA7" w:rsidP="00232070">
      <w:pPr>
        <w:keepNext/>
        <w:keepLines/>
        <w:numPr>
          <w:ilvl w:val="0"/>
          <w:numId w:val="45"/>
        </w:numPr>
        <w:ind w:left="567"/>
        <w:jc w:val="both"/>
        <w:rPr>
          <w:rFonts w:ascii="Tahoma" w:hAnsi="Tahoma" w:cs="Tahoma"/>
        </w:rPr>
      </w:pPr>
      <w:r w:rsidRPr="00F13FD5">
        <w:rPr>
          <w:rFonts w:ascii="Tahoma" w:hAnsi="Tahoma" w:cs="Tahoma"/>
        </w:rPr>
        <w:t>po potrebi zapiše na menici tudi katerokoli menično klavzulo, ki sicer ni bistvena menična sestavina.</w:t>
      </w:r>
    </w:p>
    <w:p w14:paraId="587F5096" w14:textId="77777777" w:rsidR="00B53CA7" w:rsidRPr="00F13FD5" w:rsidRDefault="00B53CA7" w:rsidP="00232070">
      <w:pPr>
        <w:keepNext/>
        <w:keepLines/>
        <w:jc w:val="both"/>
        <w:outlineLvl w:val="0"/>
        <w:rPr>
          <w:rFonts w:ascii="Tahoma" w:hAnsi="Tahoma" w:cs="Tahoma"/>
        </w:rPr>
      </w:pPr>
    </w:p>
    <w:p w14:paraId="27436887" w14:textId="77777777" w:rsidR="00B53CA7" w:rsidRPr="00F13FD5" w:rsidRDefault="00B53CA7" w:rsidP="00232070">
      <w:pPr>
        <w:keepNext/>
        <w:keepLines/>
        <w:jc w:val="both"/>
        <w:outlineLvl w:val="0"/>
        <w:rPr>
          <w:rFonts w:ascii="Tahoma" w:hAnsi="Tahoma" w:cs="Tahoma"/>
        </w:rPr>
      </w:pPr>
      <w:r w:rsidRPr="00F13FD5">
        <w:rPr>
          <w:rFonts w:ascii="Tahoma" w:hAnsi="Tahoma" w:cs="Tahoma"/>
        </w:rPr>
        <w:t xml:space="preserve">V primeru spremembe upnika predmetnih terjatev, veljajo določbe tega pooblastila tudi v korist novih upnikov. Pooblaščamo </w:t>
      </w:r>
      <w:r w:rsidRPr="00F13FD5">
        <w:rPr>
          <w:rFonts w:ascii="Tahoma" w:eastAsia="Calibri" w:hAnsi="Tahoma" w:cs="Tahoma"/>
          <w:lang w:eastAsia="en-US"/>
        </w:rPr>
        <w:t>____________________________ (upravičenec)</w:t>
      </w:r>
      <w:r w:rsidRPr="00F13FD5">
        <w:rPr>
          <w:rFonts w:ascii="Tahoma" w:hAnsi="Tahoma" w:cs="Tahoma"/>
        </w:rPr>
        <w:t xml:space="preserve">, da menico po potrebi domicilira pri katerikoli banki, pri kateri imamo odprt račun. </w:t>
      </w:r>
    </w:p>
    <w:p w14:paraId="600DDB4F" w14:textId="77777777" w:rsidR="00B53CA7" w:rsidRPr="00F13FD5" w:rsidRDefault="00B53CA7" w:rsidP="00232070">
      <w:pPr>
        <w:keepNext/>
        <w:keepLines/>
        <w:jc w:val="both"/>
        <w:outlineLvl w:val="0"/>
        <w:rPr>
          <w:rFonts w:ascii="Tahoma" w:hAnsi="Tahoma" w:cs="Tahoma"/>
        </w:rPr>
      </w:pPr>
    </w:p>
    <w:p w14:paraId="0EA33E7E" w14:textId="585659ED" w:rsidR="00B53CA7" w:rsidRPr="00F13FD5" w:rsidRDefault="00B53CA7" w:rsidP="00232070">
      <w:pPr>
        <w:keepNext/>
        <w:keepLines/>
        <w:jc w:val="both"/>
        <w:outlineLvl w:val="0"/>
        <w:rPr>
          <w:rFonts w:ascii="Tahoma" w:hAnsi="Tahoma" w:cs="Tahoma"/>
        </w:rPr>
      </w:pPr>
      <w:r w:rsidRPr="00F13FD5">
        <w:rPr>
          <w:rFonts w:ascii="Tahoma" w:hAnsi="Tahoma" w:cs="Tahoma"/>
        </w:rPr>
        <w:t xml:space="preserve">S to menično izjavo pooblaščamo ___________________ (navedba banke), da v breme našega transakcijskega računa št. SI56 __________________ unovči predloženo menico najkasneje do ___________ oziroma še najkasneje trideset (30) koledarskih dni po preteku veljavnosti okvirnega sporazuma. Pooblaščamo tudi katerokoli banko, pri kateri </w:t>
      </w:r>
      <w:r w:rsidR="00D45B2C">
        <w:rPr>
          <w:rFonts w:ascii="Tahoma" w:hAnsi="Tahoma" w:cs="Tahoma"/>
        </w:rPr>
        <w:t xml:space="preserve">imamo ali </w:t>
      </w:r>
      <w:r w:rsidRPr="00F13FD5">
        <w:rPr>
          <w:rFonts w:ascii="Tahoma" w:hAnsi="Tahoma" w:cs="Tahoma"/>
        </w:rPr>
        <w:t xml:space="preserve">bi imeli odprt račun, da v breme našega transakcijskega računa unovči predloženo menico. </w:t>
      </w:r>
    </w:p>
    <w:p w14:paraId="27A1249E" w14:textId="77777777" w:rsidR="00B53CA7" w:rsidRPr="00F13FD5" w:rsidRDefault="00B53CA7" w:rsidP="00232070">
      <w:pPr>
        <w:keepNext/>
        <w:keepLines/>
        <w:jc w:val="both"/>
        <w:outlineLvl w:val="0"/>
        <w:rPr>
          <w:rFonts w:ascii="Tahoma" w:hAnsi="Tahoma" w:cs="Tahoma"/>
        </w:rPr>
      </w:pPr>
    </w:p>
    <w:p w14:paraId="6C0687C1" w14:textId="62AD0839" w:rsidR="00B53CA7" w:rsidRPr="00F13FD5" w:rsidRDefault="00B53CA7" w:rsidP="00232070">
      <w:pPr>
        <w:keepNext/>
        <w:keepLines/>
        <w:jc w:val="both"/>
        <w:outlineLvl w:val="0"/>
        <w:rPr>
          <w:rFonts w:ascii="Tahoma" w:hAnsi="Tahoma" w:cs="Tahoma"/>
        </w:rPr>
      </w:pPr>
      <w:r w:rsidRPr="00F13FD5">
        <w:rPr>
          <w:rFonts w:ascii="Tahoma" w:hAnsi="Tahoma" w:cs="Tahoma"/>
        </w:rPr>
        <w:t xml:space="preserve">S podpisom tega pooblastila soglašamo, da </w:t>
      </w:r>
      <w:r w:rsidRPr="00F13FD5">
        <w:rPr>
          <w:rFonts w:ascii="Tahoma" w:eastAsia="Calibri" w:hAnsi="Tahoma" w:cs="Tahoma"/>
          <w:lang w:eastAsia="en-US"/>
        </w:rPr>
        <w:t>____________________________ (upravičenec)</w:t>
      </w:r>
      <w:r w:rsidRPr="00F13FD5">
        <w:rPr>
          <w:rFonts w:ascii="Tahoma" w:hAnsi="Tahoma" w:cs="Tahoma"/>
        </w:rPr>
        <w:t xml:space="preserve">, opravi poizvedbe o številkah </w:t>
      </w:r>
      <w:r w:rsidR="00D45B2C">
        <w:rPr>
          <w:rFonts w:ascii="Tahoma" w:hAnsi="Tahoma" w:cs="Tahoma"/>
        </w:rPr>
        <w:t xml:space="preserve">naših </w:t>
      </w:r>
      <w:r w:rsidRPr="00F13FD5">
        <w:rPr>
          <w:rFonts w:ascii="Tahoma" w:hAnsi="Tahoma" w:cs="Tahoma"/>
        </w:rPr>
        <w:t xml:space="preserve">transakcijskih računov pri katerikoli banki, finančni organizaciji ali upravljavcu </w:t>
      </w:r>
      <w:r w:rsidR="00D45B2C">
        <w:rPr>
          <w:rFonts w:ascii="Tahoma" w:hAnsi="Tahoma" w:cs="Tahoma"/>
        </w:rPr>
        <w:t>zbirk</w:t>
      </w:r>
      <w:r w:rsidR="00D45B2C" w:rsidRPr="00F13FD5">
        <w:rPr>
          <w:rFonts w:ascii="Tahoma" w:hAnsi="Tahoma" w:cs="Tahoma"/>
        </w:rPr>
        <w:t xml:space="preserve"> </w:t>
      </w:r>
      <w:r w:rsidRPr="00F13FD5">
        <w:rPr>
          <w:rFonts w:ascii="Tahoma" w:hAnsi="Tahoma" w:cs="Tahoma"/>
        </w:rPr>
        <w:t>podatkov o računih.</w:t>
      </w:r>
    </w:p>
    <w:p w14:paraId="5192E675" w14:textId="77777777" w:rsidR="00B53CA7" w:rsidRPr="00F13FD5" w:rsidRDefault="00B53CA7" w:rsidP="00232070">
      <w:pPr>
        <w:keepNext/>
        <w:keepLines/>
        <w:jc w:val="both"/>
        <w:outlineLvl w:val="0"/>
        <w:rPr>
          <w:rFonts w:ascii="Tahoma" w:hAnsi="Tahoma" w:cs="Tahoma"/>
        </w:rPr>
      </w:pPr>
    </w:p>
    <w:p w14:paraId="0B9FED59" w14:textId="77777777" w:rsidR="00B53CA7" w:rsidRPr="00F13FD5" w:rsidRDefault="00B53CA7" w:rsidP="00232070">
      <w:pPr>
        <w:keepNext/>
        <w:keepLines/>
        <w:jc w:val="both"/>
        <w:outlineLvl w:val="0"/>
        <w:rPr>
          <w:rFonts w:ascii="Tahoma" w:hAnsi="Tahoma" w:cs="Tahoma"/>
        </w:rPr>
      </w:pPr>
      <w:r w:rsidRPr="00F13FD5">
        <w:rPr>
          <w:rFonts w:ascii="Tahoma" w:hAnsi="Tahoma" w:cs="Tahoma"/>
        </w:rPr>
        <w:t>Zavezujemo se, da tega pooblastila ne bomo preklicali.</w:t>
      </w:r>
    </w:p>
    <w:p w14:paraId="116136D1" w14:textId="77777777" w:rsidR="00B53CA7" w:rsidRPr="00F13FD5" w:rsidRDefault="00B53CA7" w:rsidP="00232070">
      <w:pPr>
        <w:keepNext/>
        <w:keepLines/>
        <w:jc w:val="both"/>
        <w:outlineLvl w:val="0"/>
        <w:rPr>
          <w:rFonts w:ascii="Tahoma" w:hAnsi="Tahoma" w:cs="Tahoma"/>
        </w:rPr>
      </w:pPr>
    </w:p>
    <w:p w14:paraId="5980AE57" w14:textId="77777777" w:rsidR="00B53CA7" w:rsidRPr="00F13FD5" w:rsidRDefault="00B53CA7" w:rsidP="00232070">
      <w:pPr>
        <w:keepNext/>
        <w:keepLines/>
        <w:jc w:val="both"/>
        <w:outlineLvl w:val="0"/>
        <w:rPr>
          <w:rFonts w:ascii="Tahoma" w:hAnsi="Tahoma" w:cs="Tahoma"/>
        </w:rPr>
      </w:pPr>
    </w:p>
    <w:p w14:paraId="38AD2536" w14:textId="77777777" w:rsidR="00B53CA7" w:rsidRPr="00F13FD5" w:rsidRDefault="00B53CA7" w:rsidP="00232070">
      <w:pPr>
        <w:keepNext/>
        <w:keepLines/>
        <w:jc w:val="both"/>
        <w:outlineLvl w:val="0"/>
        <w:rPr>
          <w:rFonts w:ascii="Tahoma" w:hAnsi="Tahoma" w:cs="Tahoma"/>
          <w:u w:val="single"/>
        </w:rPr>
      </w:pPr>
      <w:r w:rsidRPr="00F13FD5">
        <w:rPr>
          <w:rFonts w:ascii="Tahoma" w:hAnsi="Tahoma" w:cs="Tahoma"/>
        </w:rPr>
        <w:t>Kraj, datum</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Žig</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u w:val="single"/>
        </w:rPr>
        <w:t xml:space="preserve">Izdajatelj menice: </w:t>
      </w:r>
    </w:p>
    <w:p w14:paraId="657947C8" w14:textId="77777777" w:rsidR="00B53CA7" w:rsidRPr="00F13FD5" w:rsidRDefault="00B53CA7" w:rsidP="00232070">
      <w:pPr>
        <w:keepNext/>
        <w:keepLines/>
        <w:jc w:val="both"/>
        <w:outlineLvl w:val="0"/>
        <w:rPr>
          <w:rFonts w:ascii="Tahoma" w:hAnsi="Tahoma" w:cs="Tahoma"/>
        </w:rPr>
      </w:pPr>
    </w:p>
    <w:p w14:paraId="78C3A236" w14:textId="77777777" w:rsidR="00B53CA7" w:rsidRPr="00F13FD5" w:rsidRDefault="00B53CA7" w:rsidP="00232070">
      <w:pPr>
        <w:keepNext/>
        <w:keepLines/>
        <w:jc w:val="both"/>
        <w:outlineLvl w:val="0"/>
        <w:rPr>
          <w:rFonts w:ascii="Tahoma" w:hAnsi="Tahoma" w:cs="Tahoma"/>
        </w:rPr>
      </w:pPr>
    </w:p>
    <w:p w14:paraId="39EECA8B" w14:textId="5E17E396" w:rsidR="00B53CA7" w:rsidRPr="00F13FD5" w:rsidRDefault="00B53CA7" w:rsidP="00232070">
      <w:pPr>
        <w:keepNext/>
        <w:keepLines/>
        <w:jc w:val="both"/>
        <w:rPr>
          <w:rFonts w:ascii="Tahoma" w:hAnsi="Tahoma" w:cs="Tahoma"/>
        </w:rPr>
      </w:pPr>
      <w:r w:rsidRPr="00F13FD5">
        <w:rPr>
          <w:rFonts w:ascii="Tahoma" w:hAnsi="Tahoma" w:cs="Tahoma"/>
        </w:rPr>
        <w:t>Priloga: 1 bianko menica</w:t>
      </w:r>
    </w:p>
    <w:p w14:paraId="4687AD80" w14:textId="171B1DE8" w:rsidR="005B034F" w:rsidRPr="00F13FD5" w:rsidRDefault="00B53CA7" w:rsidP="00232070">
      <w:pPr>
        <w:keepNext/>
        <w:keepLines/>
        <w:rPr>
          <w:rFonts w:ascii="Tahoma" w:hAnsi="Tahoma" w:cs="Tahoma"/>
        </w:rPr>
      </w:pPr>
      <w:r w:rsidRPr="00F13FD5">
        <w:rPr>
          <w:rFonts w:ascii="Tahoma" w:hAnsi="Tahoma" w:cs="Tahoma"/>
        </w:rPr>
        <w:br w:type="page"/>
      </w:r>
    </w:p>
    <w:tbl>
      <w:tblPr>
        <w:tblW w:w="932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154"/>
        <w:gridCol w:w="850"/>
        <w:gridCol w:w="709"/>
      </w:tblGrid>
      <w:tr w:rsidR="00D92957" w:rsidRPr="00F13FD5" w14:paraId="2DCF4D1B" w14:textId="77777777" w:rsidTr="001D3263">
        <w:tc>
          <w:tcPr>
            <w:tcW w:w="608" w:type="dxa"/>
            <w:tcBorders>
              <w:right w:val="nil"/>
            </w:tcBorders>
          </w:tcPr>
          <w:p w14:paraId="657D5D9E" w14:textId="77777777" w:rsidR="00D92957" w:rsidRPr="00F13FD5" w:rsidRDefault="00D92957" w:rsidP="00232070">
            <w:pPr>
              <w:keepNext/>
              <w:keepLines/>
              <w:jc w:val="both"/>
              <w:rPr>
                <w:rFonts w:ascii="Tahoma" w:hAnsi="Tahoma" w:cs="Tahoma"/>
              </w:rPr>
            </w:pPr>
            <w:r w:rsidRPr="00F13FD5">
              <w:lastRenderedPageBreak/>
              <w:br w:type="page"/>
            </w:r>
            <w:r w:rsidRPr="00F13FD5">
              <w:br w:type="page"/>
            </w:r>
            <w:r w:rsidRPr="00F13FD5">
              <w:br w:type="page"/>
            </w:r>
            <w:r w:rsidRPr="00F13FD5">
              <w:br w:type="page"/>
            </w:r>
            <w:r w:rsidRPr="00F13FD5">
              <w:rPr>
                <w:rFonts w:ascii="Tahoma" w:hAnsi="Tahoma" w:cs="Tahoma"/>
              </w:rPr>
              <w:br w:type="page"/>
            </w:r>
            <w:r w:rsidRPr="00F13FD5">
              <w:rPr>
                <w:rFonts w:ascii="Tahoma" w:hAnsi="Tahoma" w:cs="Tahoma"/>
                <w:b/>
              </w:rPr>
              <w:br w:type="page"/>
            </w:r>
            <w:r w:rsidRPr="00F13FD5">
              <w:rPr>
                <w:rFonts w:ascii="Tahoma" w:hAnsi="Tahoma" w:cs="Tahoma"/>
              </w:rPr>
              <w:br w:type="page"/>
            </w:r>
          </w:p>
        </w:tc>
        <w:tc>
          <w:tcPr>
            <w:tcW w:w="7154" w:type="dxa"/>
            <w:tcBorders>
              <w:left w:val="nil"/>
              <w:right w:val="single" w:sz="4" w:space="0" w:color="auto"/>
            </w:tcBorders>
            <w:vAlign w:val="bottom"/>
          </w:tcPr>
          <w:p w14:paraId="157D5350" w14:textId="6632A7B3" w:rsidR="00D92957" w:rsidRPr="00F13FD5" w:rsidRDefault="00D92957" w:rsidP="00232070">
            <w:pPr>
              <w:keepNext/>
              <w:keepLines/>
              <w:rPr>
                <w:rFonts w:ascii="Tahoma" w:hAnsi="Tahoma" w:cs="Tahoma"/>
              </w:rPr>
            </w:pPr>
            <w:r w:rsidRPr="00F13FD5">
              <w:rPr>
                <w:rFonts w:ascii="Tahoma" w:hAnsi="Tahoma" w:cs="Tahoma"/>
              </w:rPr>
              <w:t>FINANČNO ZAVAROVANJE ZA ODPRAVO NAPAK V GARANCIJSK</w:t>
            </w:r>
            <w:r w:rsidR="00C74DFD" w:rsidRPr="00F13FD5">
              <w:rPr>
                <w:rFonts w:ascii="Tahoma" w:hAnsi="Tahoma" w:cs="Tahoma"/>
              </w:rPr>
              <w:t>EM ROKU</w:t>
            </w:r>
          </w:p>
        </w:tc>
        <w:tc>
          <w:tcPr>
            <w:tcW w:w="850" w:type="dxa"/>
            <w:tcBorders>
              <w:top w:val="single" w:sz="4" w:space="0" w:color="auto"/>
              <w:left w:val="single" w:sz="4" w:space="0" w:color="auto"/>
              <w:bottom w:val="single" w:sz="4" w:space="0" w:color="auto"/>
              <w:right w:val="nil"/>
            </w:tcBorders>
          </w:tcPr>
          <w:p w14:paraId="03F1E089" w14:textId="77777777" w:rsidR="00D92957" w:rsidRPr="00F13FD5" w:rsidRDefault="00D92957" w:rsidP="00232070">
            <w:pPr>
              <w:keepNext/>
              <w:keepLines/>
              <w:ind w:left="-74" w:right="-207"/>
              <w:jc w:val="both"/>
              <w:rPr>
                <w:rFonts w:ascii="Tahoma" w:hAnsi="Tahoma" w:cs="Tahoma"/>
                <w:b/>
                <w:iCs/>
              </w:rPr>
            </w:pPr>
            <w:r w:rsidRPr="00F13FD5">
              <w:rPr>
                <w:rFonts w:ascii="Tahoma" w:hAnsi="Tahoma" w:cs="Tahoma"/>
                <w:b/>
                <w:iCs/>
              </w:rPr>
              <w:t xml:space="preserve"> Priloga </w:t>
            </w:r>
          </w:p>
        </w:tc>
        <w:tc>
          <w:tcPr>
            <w:tcW w:w="709" w:type="dxa"/>
            <w:tcBorders>
              <w:top w:val="single" w:sz="4" w:space="0" w:color="auto"/>
              <w:left w:val="nil"/>
              <w:bottom w:val="single" w:sz="4" w:space="0" w:color="auto"/>
              <w:right w:val="single" w:sz="4" w:space="0" w:color="auto"/>
            </w:tcBorders>
          </w:tcPr>
          <w:p w14:paraId="713F8B48" w14:textId="6825A083" w:rsidR="00D92957" w:rsidRPr="00F13FD5" w:rsidRDefault="00D92957" w:rsidP="00232070">
            <w:pPr>
              <w:keepNext/>
              <w:keepLines/>
              <w:ind w:right="-62"/>
              <w:jc w:val="both"/>
              <w:rPr>
                <w:rFonts w:ascii="Tahoma" w:hAnsi="Tahoma" w:cs="Tahoma"/>
                <w:b/>
                <w:iCs/>
              </w:rPr>
            </w:pPr>
            <w:r w:rsidRPr="00F13FD5">
              <w:rPr>
                <w:rFonts w:ascii="Tahoma" w:hAnsi="Tahoma" w:cs="Tahoma"/>
                <w:b/>
                <w:iCs/>
              </w:rPr>
              <w:t xml:space="preserve"> 10/3  </w:t>
            </w:r>
          </w:p>
        </w:tc>
      </w:tr>
    </w:tbl>
    <w:p w14:paraId="22B9948C" w14:textId="18DD1249" w:rsidR="00C25E5E" w:rsidRPr="00F13FD5" w:rsidRDefault="00D92957" w:rsidP="00232070">
      <w:pPr>
        <w:keepNext/>
        <w:keepLines/>
        <w:spacing w:line="276" w:lineRule="auto"/>
        <w:jc w:val="right"/>
        <w:rPr>
          <w:rFonts w:asciiTheme="minorHAnsi" w:eastAsiaTheme="minorHAnsi" w:hAnsiTheme="minorHAnsi" w:cstheme="minorBidi"/>
          <w:b/>
          <w:sz w:val="22"/>
          <w:szCs w:val="22"/>
          <w:lang w:eastAsia="en-US"/>
        </w:rPr>
      </w:pPr>
      <w:r w:rsidRPr="00F13FD5">
        <w:rPr>
          <w:rFonts w:ascii="Tahoma" w:hAnsi="Tahoma" w:cs="Tahoma"/>
          <w:iCs/>
        </w:rPr>
        <w:t>VZOREC</w:t>
      </w:r>
    </w:p>
    <w:p w14:paraId="4484884A" w14:textId="5DB267B6" w:rsidR="00C25E5E" w:rsidRPr="00F13FD5" w:rsidRDefault="00C25E5E" w:rsidP="00232070">
      <w:pPr>
        <w:keepNext/>
        <w:keepLines/>
        <w:rPr>
          <w:rFonts w:ascii="Tahoma" w:hAnsi="Tahoma" w:cs="Tahoma"/>
        </w:rPr>
      </w:pPr>
      <w:r w:rsidRPr="00F13FD5">
        <w:rPr>
          <w:rFonts w:ascii="Tahoma" w:hAnsi="Tahoma" w:cs="Tahoma"/>
        </w:rPr>
        <w:t>IZVAJALEC</w:t>
      </w:r>
      <w:r w:rsidRPr="00F13FD5">
        <w:rPr>
          <w:rFonts w:ascii="Tahoma" w:hAnsi="Tahoma" w:cs="Tahoma"/>
          <w:lang w:val="x-none"/>
        </w:rPr>
        <w:t>:</w:t>
      </w:r>
      <w:r w:rsidRPr="00F13FD5">
        <w:rPr>
          <w:rFonts w:ascii="Tahoma" w:hAnsi="Tahoma" w:cs="Tahoma"/>
        </w:rPr>
        <w:t xml:space="preserve">                                                                                                 </w:t>
      </w:r>
      <w:r w:rsidRPr="00F13FD5">
        <w:rPr>
          <w:rFonts w:ascii="Tahoma" w:hAnsi="Tahoma" w:cs="Tahoma"/>
        </w:rPr>
        <w:tab/>
      </w:r>
      <w:r w:rsidRPr="00F13FD5">
        <w:rPr>
          <w:rFonts w:ascii="Tahoma" w:hAnsi="Tahoma" w:cs="Tahoma"/>
        </w:rPr>
        <w:tab/>
      </w:r>
      <w:r w:rsidRPr="00F13FD5">
        <w:rPr>
          <w:rFonts w:ascii="Tahoma" w:hAnsi="Tahoma" w:cs="Tahoma"/>
        </w:rPr>
        <w:tab/>
      </w:r>
    </w:p>
    <w:p w14:paraId="2B6D5906" w14:textId="4EB15549" w:rsidR="00C25E5E" w:rsidRPr="00F13FD5" w:rsidRDefault="00C25E5E" w:rsidP="00232070">
      <w:pPr>
        <w:keepNext/>
        <w:keepLines/>
        <w:spacing w:after="120"/>
        <w:rPr>
          <w:rFonts w:ascii="Tahoma" w:hAnsi="Tahoma" w:cs="Tahoma"/>
        </w:rPr>
      </w:pPr>
      <w:r w:rsidRPr="00F13FD5">
        <w:rPr>
          <w:rFonts w:ascii="Tahoma" w:hAnsi="Tahoma" w:cs="Tahoma"/>
        </w:rPr>
        <w:t>_______________________</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p>
    <w:p w14:paraId="1CFD025D" w14:textId="77777777" w:rsidR="00C25E5E" w:rsidRPr="00F13FD5" w:rsidRDefault="00C25E5E" w:rsidP="00232070">
      <w:pPr>
        <w:keepNext/>
        <w:keepLines/>
        <w:spacing w:after="120"/>
        <w:rPr>
          <w:rFonts w:ascii="Tahoma" w:hAnsi="Tahoma" w:cs="Tahoma"/>
        </w:rPr>
      </w:pPr>
      <w:r w:rsidRPr="00F13FD5">
        <w:rPr>
          <w:rFonts w:ascii="Tahoma" w:hAnsi="Tahoma" w:cs="Tahoma"/>
        </w:rPr>
        <w:t>________________________</w:t>
      </w:r>
    </w:p>
    <w:p w14:paraId="315072B1" w14:textId="77777777" w:rsidR="00C25E5E" w:rsidRPr="00F13FD5" w:rsidRDefault="00C25E5E" w:rsidP="00232070">
      <w:pPr>
        <w:keepNext/>
        <w:keepLines/>
        <w:jc w:val="center"/>
        <w:outlineLvl w:val="0"/>
        <w:rPr>
          <w:rFonts w:ascii="Tahoma" w:hAnsi="Tahoma" w:cs="Tahoma"/>
          <w:b/>
        </w:rPr>
      </w:pPr>
      <w:r w:rsidRPr="00F13FD5">
        <w:rPr>
          <w:rFonts w:ascii="Tahoma" w:hAnsi="Tahoma" w:cs="Tahoma"/>
          <w:b/>
        </w:rPr>
        <w:t>MENIČNA IZJAVA</w:t>
      </w:r>
    </w:p>
    <w:p w14:paraId="764CC006" w14:textId="77777777" w:rsidR="00C25E5E" w:rsidRPr="00F13FD5" w:rsidRDefault="00C25E5E" w:rsidP="00232070">
      <w:pPr>
        <w:keepNext/>
        <w:keepLines/>
        <w:jc w:val="center"/>
        <w:outlineLvl w:val="0"/>
        <w:rPr>
          <w:rFonts w:ascii="Tahoma" w:hAnsi="Tahoma" w:cs="Tahoma"/>
          <w:b/>
          <w:i/>
        </w:rPr>
      </w:pPr>
      <w:r w:rsidRPr="00F13FD5">
        <w:rPr>
          <w:rFonts w:ascii="Tahoma" w:hAnsi="Tahoma" w:cs="Tahoma"/>
          <w:b/>
          <w:i/>
        </w:rPr>
        <w:t>za zavarovanje odprave napak v garancijski dobi</w:t>
      </w:r>
    </w:p>
    <w:p w14:paraId="796F8A35" w14:textId="77777777" w:rsidR="00C25E5E" w:rsidRPr="00F13FD5" w:rsidRDefault="00C25E5E" w:rsidP="00232070">
      <w:pPr>
        <w:keepNext/>
        <w:keepLines/>
        <w:jc w:val="both"/>
        <w:outlineLvl w:val="0"/>
        <w:rPr>
          <w:rFonts w:ascii="Tahoma" w:hAnsi="Tahoma" w:cs="Tahoma"/>
        </w:rPr>
      </w:pPr>
    </w:p>
    <w:p w14:paraId="4715FFFA" w14:textId="064DAB53" w:rsidR="00C25E5E" w:rsidRPr="00F13FD5" w:rsidRDefault="00C25E5E" w:rsidP="00232070">
      <w:pPr>
        <w:keepNext/>
        <w:keepLines/>
        <w:jc w:val="both"/>
        <w:outlineLvl w:val="0"/>
        <w:rPr>
          <w:rFonts w:ascii="Tahoma" w:eastAsia="Calibri" w:hAnsi="Tahoma" w:cs="Tahoma"/>
          <w:lang w:eastAsia="en-US"/>
        </w:rPr>
      </w:pPr>
      <w:r w:rsidRPr="00F13FD5">
        <w:rPr>
          <w:rFonts w:ascii="Tahoma" w:eastAsia="Calibri" w:hAnsi="Tahoma" w:cs="Tahoma"/>
          <w:lang w:eastAsia="en-US"/>
        </w:rPr>
        <w:t xml:space="preserve">V skladu </w:t>
      </w:r>
      <w:r w:rsidRPr="00F13FD5">
        <w:rPr>
          <w:rFonts w:ascii="Tahoma" w:hAnsi="Tahoma" w:cs="Tahoma"/>
        </w:rPr>
        <w:t xml:space="preserve">s pogodbo </w:t>
      </w:r>
      <w:r w:rsidRPr="00F13FD5">
        <w:rPr>
          <w:rFonts w:ascii="Tahoma" w:eastAsia="Calibri" w:hAnsi="Tahoma" w:cs="Tahoma"/>
          <w:lang w:eastAsia="en-US"/>
        </w:rPr>
        <w:t xml:space="preserve">za javno naročilo </w:t>
      </w:r>
      <w:r w:rsidRPr="00F13FD5">
        <w:rPr>
          <w:rFonts w:ascii="Tahoma" w:hAnsi="Tahoma" w:cs="Tahoma"/>
        </w:rPr>
        <w:t xml:space="preserve">št. </w:t>
      </w:r>
      <w:r w:rsidR="00637A5B">
        <w:rPr>
          <w:rFonts w:ascii="Tahoma" w:hAnsi="Tahoma" w:cs="Tahoma"/>
          <w:b/>
          <w:bCs/>
        </w:rPr>
        <w:t>VKS-59/26 Dobava in zamenjava puhal, redno in izredno vzdrževanje puhal ter dobava nadomestnih delov na IČN Barje</w:t>
      </w:r>
      <w:r w:rsidRPr="00F13FD5">
        <w:rPr>
          <w:rFonts w:ascii="Tahoma" w:eastAsia="Calibri" w:hAnsi="Tahoma" w:cs="Tahoma"/>
          <w:lang w:eastAsia="en-US"/>
        </w:rPr>
        <w:t xml:space="preserve">, sklenjeno dne _____,  med </w:t>
      </w:r>
      <w:r w:rsidRPr="00F13FD5">
        <w:rPr>
          <w:rFonts w:ascii="Tahoma" w:hAnsi="Tahoma" w:cs="Tahoma"/>
        </w:rPr>
        <w:t xml:space="preserve">naročnikom: </w:t>
      </w:r>
      <w:r w:rsidRPr="00F13FD5">
        <w:rPr>
          <w:rFonts w:ascii="Tahoma" w:hAnsi="Tahoma" w:cs="Tahoma"/>
          <w:bCs/>
        </w:rPr>
        <w:t>_________________________________</w:t>
      </w:r>
      <w:r w:rsidR="00057E52" w:rsidRPr="00F13FD5">
        <w:rPr>
          <w:rFonts w:ascii="Tahoma" w:hAnsi="Tahoma" w:cs="Tahoma"/>
          <w:bCs/>
        </w:rPr>
        <w:t xml:space="preserve"> </w:t>
      </w:r>
      <w:r w:rsidRPr="00F13FD5">
        <w:rPr>
          <w:rFonts w:ascii="Tahoma" w:hAnsi="Tahoma" w:cs="Tahoma"/>
        </w:rPr>
        <w:t>(v nadaljevanju</w:t>
      </w:r>
      <w:r w:rsidR="00440D08">
        <w:rPr>
          <w:rFonts w:ascii="Tahoma" w:hAnsi="Tahoma" w:cs="Tahoma"/>
        </w:rPr>
        <w:t xml:space="preserve">: </w:t>
      </w:r>
      <w:r w:rsidRPr="00F13FD5">
        <w:rPr>
          <w:rFonts w:ascii="Tahoma" w:hAnsi="Tahoma" w:cs="Tahoma"/>
        </w:rPr>
        <w:t>upravičenec) in izvajalcem: _________________________ (v nadaljevanju</w:t>
      </w:r>
      <w:r w:rsidR="00440D08">
        <w:rPr>
          <w:rFonts w:ascii="Tahoma" w:hAnsi="Tahoma" w:cs="Tahoma"/>
        </w:rPr>
        <w:t xml:space="preserve">: </w:t>
      </w:r>
      <w:r w:rsidRPr="00F13FD5">
        <w:rPr>
          <w:rFonts w:ascii="Tahoma" w:hAnsi="Tahoma" w:cs="Tahoma"/>
        </w:rPr>
        <w:t>zavezanec)</w:t>
      </w:r>
      <w:r w:rsidRPr="00F13FD5">
        <w:rPr>
          <w:rFonts w:ascii="Tahoma" w:eastAsia="Calibri" w:hAnsi="Tahoma" w:cs="Tahoma"/>
          <w:lang w:eastAsia="en-US"/>
        </w:rPr>
        <w:t xml:space="preserve">, je </w:t>
      </w:r>
      <w:r w:rsidR="00440D08">
        <w:rPr>
          <w:rFonts w:ascii="Tahoma" w:eastAsia="Calibri" w:hAnsi="Tahoma" w:cs="Tahoma"/>
          <w:lang w:eastAsia="en-US"/>
        </w:rPr>
        <w:t xml:space="preserve">zavezanec </w:t>
      </w:r>
      <w:r w:rsidRPr="00F13FD5">
        <w:rPr>
          <w:rFonts w:ascii="Tahoma" w:eastAsia="Calibri" w:hAnsi="Tahoma" w:cs="Tahoma"/>
          <w:lang w:eastAsia="en-US"/>
        </w:rPr>
        <w:t xml:space="preserve">dolžan v garancijskem roku odpraviti vse ugotovljene pomanjkljivosti, skladno z določili zgoraj citirane in garancijske izjave.  </w:t>
      </w:r>
    </w:p>
    <w:p w14:paraId="3209E2E0" w14:textId="77777777" w:rsidR="00C25E5E" w:rsidRPr="00F13FD5" w:rsidRDefault="00C25E5E" w:rsidP="00232070">
      <w:pPr>
        <w:keepNext/>
        <w:keepLines/>
        <w:jc w:val="both"/>
        <w:outlineLvl w:val="0"/>
        <w:rPr>
          <w:rFonts w:ascii="Tahoma" w:eastAsia="Calibri" w:hAnsi="Tahoma" w:cs="Tahoma"/>
          <w:lang w:eastAsia="en-US"/>
        </w:rPr>
      </w:pPr>
      <w:r w:rsidRPr="00F13FD5">
        <w:rPr>
          <w:rFonts w:ascii="Tahoma" w:eastAsia="Calibri" w:hAnsi="Tahoma" w:cs="Tahoma"/>
          <w:lang w:eastAsia="en-US"/>
        </w:rPr>
        <w:t xml:space="preserve"> </w:t>
      </w:r>
    </w:p>
    <w:p w14:paraId="40518909" w14:textId="475A0325" w:rsidR="00C25E5E" w:rsidRPr="00F13FD5" w:rsidRDefault="00C25E5E" w:rsidP="00232070">
      <w:pPr>
        <w:keepNext/>
        <w:keepLines/>
        <w:jc w:val="both"/>
        <w:outlineLvl w:val="0"/>
        <w:rPr>
          <w:rFonts w:ascii="Tahoma" w:hAnsi="Tahoma" w:cs="Tahoma"/>
        </w:rPr>
      </w:pPr>
      <w:r w:rsidRPr="00F13FD5">
        <w:rPr>
          <w:rFonts w:ascii="Tahoma" w:hAnsi="Tahoma" w:cs="Tahoma"/>
        </w:rPr>
        <w:t xml:space="preserve">Kot garancijo za zavarovanje odprave napak v garancijski dobi, mi kot </w:t>
      </w:r>
      <w:r w:rsidR="003551DB">
        <w:rPr>
          <w:rFonts w:ascii="Tahoma" w:hAnsi="Tahoma" w:cs="Tahoma"/>
        </w:rPr>
        <w:t>zavezanec</w:t>
      </w:r>
      <w:r w:rsidR="003551DB" w:rsidRPr="00F13FD5">
        <w:rPr>
          <w:rFonts w:ascii="Tahoma" w:hAnsi="Tahoma" w:cs="Tahoma"/>
        </w:rPr>
        <w:t xml:space="preserve"> </w:t>
      </w:r>
      <w:r w:rsidRPr="00F13FD5">
        <w:rPr>
          <w:rFonts w:ascii="Tahoma" w:hAnsi="Tahoma" w:cs="Tahoma"/>
        </w:rPr>
        <w:t>izdajamo eno (1) bianko menico v višini _________ EUR s pooblastilom za njeno izpolnitev in unovčenje, na kateri so podpisane pooblaščene osebe za zastopanje:</w:t>
      </w:r>
    </w:p>
    <w:p w14:paraId="1302FA0F" w14:textId="77777777" w:rsidR="00C25E5E" w:rsidRPr="00F13FD5" w:rsidRDefault="00C25E5E" w:rsidP="00232070">
      <w:pPr>
        <w:keepNext/>
        <w:keepLines/>
        <w:jc w:val="both"/>
        <w:outlineLvl w:val="0"/>
        <w:rPr>
          <w:rFonts w:ascii="Tahoma" w:hAnsi="Tahoma" w:cs="Tahoma"/>
        </w:rPr>
      </w:pPr>
    </w:p>
    <w:p w14:paraId="743FD87A" w14:textId="77777777" w:rsidR="00C25E5E" w:rsidRPr="00F13FD5" w:rsidRDefault="00C25E5E" w:rsidP="00232070">
      <w:pPr>
        <w:keepNext/>
        <w:keepLines/>
        <w:spacing w:after="120"/>
        <w:jc w:val="both"/>
        <w:outlineLvl w:val="0"/>
        <w:rPr>
          <w:rFonts w:ascii="Tahoma" w:hAnsi="Tahoma" w:cs="Tahoma"/>
        </w:rPr>
      </w:pPr>
      <w:r w:rsidRPr="00F13FD5">
        <w:rPr>
          <w:rFonts w:ascii="Tahoma" w:hAnsi="Tahoma" w:cs="Tahoma"/>
        </w:rPr>
        <w:t>………………………………………………………………………………………………………………………………………………………</w:t>
      </w:r>
    </w:p>
    <w:p w14:paraId="5060C804" w14:textId="77777777" w:rsidR="00C25E5E" w:rsidRPr="00F13FD5" w:rsidRDefault="00C25E5E" w:rsidP="00232070">
      <w:pPr>
        <w:keepNext/>
        <w:keepLines/>
        <w:jc w:val="both"/>
        <w:outlineLvl w:val="0"/>
        <w:rPr>
          <w:rFonts w:ascii="Tahoma" w:hAnsi="Tahoma" w:cs="Tahoma"/>
        </w:rPr>
      </w:pPr>
      <w:r w:rsidRPr="00F13FD5">
        <w:rPr>
          <w:rFonts w:ascii="Tahoma" w:hAnsi="Tahoma" w:cs="Tahoma"/>
        </w:rPr>
        <w:t xml:space="preserve">(Ime in priimek)                        </w:t>
      </w:r>
      <w:r w:rsidRPr="00F13FD5">
        <w:rPr>
          <w:rFonts w:ascii="Tahoma" w:hAnsi="Tahoma" w:cs="Tahoma"/>
        </w:rPr>
        <w:tab/>
        <w:t xml:space="preserve">(Funkcija zastopnika)               </w:t>
      </w:r>
      <w:r w:rsidRPr="00F13FD5">
        <w:rPr>
          <w:rFonts w:ascii="Tahoma" w:hAnsi="Tahoma" w:cs="Tahoma"/>
        </w:rPr>
        <w:tab/>
      </w:r>
      <w:r w:rsidRPr="00F13FD5">
        <w:rPr>
          <w:rFonts w:ascii="Tahoma" w:hAnsi="Tahoma" w:cs="Tahoma"/>
        </w:rPr>
        <w:tab/>
      </w:r>
      <w:r w:rsidRPr="00F13FD5">
        <w:rPr>
          <w:rFonts w:ascii="Tahoma" w:hAnsi="Tahoma" w:cs="Tahoma"/>
        </w:rPr>
        <w:tab/>
        <w:t>(Podpis)</w:t>
      </w:r>
    </w:p>
    <w:p w14:paraId="2BE6197F" w14:textId="77777777" w:rsidR="00C25E5E" w:rsidRPr="00F13FD5" w:rsidRDefault="00C25E5E" w:rsidP="00232070">
      <w:pPr>
        <w:keepNext/>
        <w:keepLines/>
        <w:jc w:val="both"/>
        <w:outlineLvl w:val="0"/>
        <w:rPr>
          <w:rFonts w:ascii="Tahoma" w:hAnsi="Tahoma" w:cs="Tahoma"/>
        </w:rPr>
      </w:pPr>
    </w:p>
    <w:p w14:paraId="356CE106" w14:textId="2FFF11D0" w:rsidR="00C25E5E" w:rsidRPr="00F13FD5" w:rsidRDefault="00C25E5E" w:rsidP="00232070">
      <w:pPr>
        <w:keepNext/>
        <w:keepLines/>
        <w:spacing w:after="120"/>
        <w:jc w:val="both"/>
        <w:rPr>
          <w:rFonts w:ascii="Tahoma" w:hAnsi="Tahoma" w:cs="Tahoma"/>
        </w:rPr>
      </w:pPr>
      <w:r w:rsidRPr="00F13FD5">
        <w:rPr>
          <w:rFonts w:ascii="Tahoma" w:hAnsi="Tahoma" w:cs="Tahoma"/>
        </w:rPr>
        <w:t xml:space="preserve">Nepreklicno in brezpogojno se zavezujemo in pooblaščamo upravičenca v primeru, če mi kot zavezanec v garancijskem roku ne odpravimo vseh ugotovljenih pomanjkljivosti oziroma izpolnimo svojih obveznosti iz naslova garancijske obveznosti, skladno z določili zgoraj citiranega okvirnega sporazuma in garancijske izjave, da: </w:t>
      </w:r>
    </w:p>
    <w:p w14:paraId="2D016C63" w14:textId="77777777" w:rsidR="00C25E5E" w:rsidRPr="00F13FD5" w:rsidRDefault="00C25E5E" w:rsidP="00232070">
      <w:pPr>
        <w:keepNext/>
        <w:keepLines/>
        <w:numPr>
          <w:ilvl w:val="0"/>
          <w:numId w:val="45"/>
        </w:numPr>
        <w:ind w:left="567"/>
        <w:jc w:val="both"/>
        <w:rPr>
          <w:rFonts w:ascii="Tahoma" w:hAnsi="Tahoma" w:cs="Tahoma"/>
        </w:rPr>
      </w:pPr>
      <w:r w:rsidRPr="00F13FD5">
        <w:rPr>
          <w:rFonts w:ascii="Tahoma" w:hAnsi="Tahoma" w:cs="Tahoma"/>
        </w:rPr>
        <w:t xml:space="preserve">izpolni bianko menico v višini do najvišjega garancijskega zneska __________ EUR,  </w:t>
      </w:r>
    </w:p>
    <w:p w14:paraId="2AA7D733" w14:textId="675B2716" w:rsidR="00C25E5E" w:rsidRPr="00F13FD5" w:rsidRDefault="00C25E5E" w:rsidP="00232070">
      <w:pPr>
        <w:keepNext/>
        <w:keepLines/>
        <w:numPr>
          <w:ilvl w:val="0"/>
          <w:numId w:val="45"/>
        </w:numPr>
        <w:ind w:left="567"/>
        <w:jc w:val="both"/>
        <w:rPr>
          <w:rFonts w:ascii="Tahoma" w:hAnsi="Tahoma" w:cs="Tahoma"/>
        </w:rPr>
      </w:pPr>
      <w:r w:rsidRPr="00F13FD5">
        <w:rPr>
          <w:rFonts w:ascii="Tahoma" w:hAnsi="Tahoma" w:cs="Tahoma"/>
        </w:rPr>
        <w:t>izpolni vse druge sestavne dele menic, ki niso izpolnjeni,</w:t>
      </w:r>
    </w:p>
    <w:p w14:paraId="03F79314" w14:textId="2EF75E9F" w:rsidR="00C25E5E" w:rsidRPr="00F13FD5" w:rsidRDefault="00C25E5E" w:rsidP="00232070">
      <w:pPr>
        <w:keepNext/>
        <w:keepLines/>
        <w:numPr>
          <w:ilvl w:val="0"/>
          <w:numId w:val="45"/>
        </w:numPr>
        <w:ind w:left="567"/>
        <w:jc w:val="both"/>
        <w:rPr>
          <w:rFonts w:ascii="Tahoma" w:hAnsi="Tahoma" w:cs="Tahoma"/>
        </w:rPr>
      </w:pPr>
      <w:r w:rsidRPr="00F13FD5">
        <w:rPr>
          <w:rFonts w:ascii="Tahoma" w:hAnsi="Tahoma" w:cs="Tahoma"/>
        </w:rPr>
        <w:t>po potrebi zapiše na menici tudi katerokoli menično klavzulo, ki sicer ni bistvena menična sestavina.</w:t>
      </w:r>
    </w:p>
    <w:p w14:paraId="4BD207AF" w14:textId="77777777" w:rsidR="00C25E5E" w:rsidRPr="00F13FD5" w:rsidRDefault="00C25E5E" w:rsidP="00232070">
      <w:pPr>
        <w:keepNext/>
        <w:keepLines/>
        <w:jc w:val="both"/>
        <w:outlineLvl w:val="0"/>
        <w:rPr>
          <w:rFonts w:ascii="Tahoma" w:hAnsi="Tahoma" w:cs="Tahoma"/>
        </w:rPr>
      </w:pPr>
    </w:p>
    <w:p w14:paraId="537D9EDD" w14:textId="77777777" w:rsidR="00C25E5E" w:rsidRPr="00F13FD5" w:rsidRDefault="00C25E5E" w:rsidP="00232070">
      <w:pPr>
        <w:keepNext/>
        <w:keepLines/>
        <w:jc w:val="both"/>
        <w:outlineLvl w:val="0"/>
        <w:rPr>
          <w:rFonts w:ascii="Tahoma" w:hAnsi="Tahoma" w:cs="Tahoma"/>
        </w:rPr>
      </w:pPr>
      <w:r w:rsidRPr="00F13FD5">
        <w:rPr>
          <w:rFonts w:ascii="Tahoma" w:hAnsi="Tahoma" w:cs="Tahoma"/>
        </w:rPr>
        <w:t xml:space="preserve">V primeru spremembe upnika predmetnih terjatev, veljajo določbe tega pooblastila tudi v korist novih upnikov. Nepreklicno in brezpogojno pooblaščamo </w:t>
      </w:r>
      <w:r w:rsidRPr="00F13FD5">
        <w:rPr>
          <w:rFonts w:ascii="Tahoma" w:eastAsia="Calibri" w:hAnsi="Tahoma" w:cs="Tahoma"/>
          <w:lang w:eastAsia="en-US"/>
        </w:rPr>
        <w:t>upravičenca</w:t>
      </w:r>
      <w:r w:rsidRPr="00F13FD5">
        <w:rPr>
          <w:rFonts w:ascii="Tahoma" w:hAnsi="Tahoma" w:cs="Tahoma"/>
        </w:rPr>
        <w:t xml:space="preserve">, da menico po potrebi domicilira pri katerikoli banki, pri kateri imamo odprt račun.  </w:t>
      </w:r>
    </w:p>
    <w:p w14:paraId="15445968" w14:textId="77777777" w:rsidR="00C25E5E" w:rsidRPr="00F13FD5" w:rsidRDefault="00C25E5E" w:rsidP="00232070">
      <w:pPr>
        <w:keepNext/>
        <w:keepLines/>
        <w:jc w:val="both"/>
        <w:outlineLvl w:val="0"/>
        <w:rPr>
          <w:rFonts w:ascii="Tahoma" w:hAnsi="Tahoma" w:cs="Tahoma"/>
        </w:rPr>
      </w:pPr>
      <w:r w:rsidRPr="00F13FD5">
        <w:rPr>
          <w:rFonts w:ascii="Tahoma" w:hAnsi="Tahoma" w:cs="Tahoma"/>
        </w:rPr>
        <w:t xml:space="preserve"> </w:t>
      </w:r>
    </w:p>
    <w:p w14:paraId="7A26AB71" w14:textId="213CDF88" w:rsidR="00C25E5E" w:rsidRPr="00F13FD5" w:rsidRDefault="00C25E5E" w:rsidP="00232070">
      <w:pPr>
        <w:keepNext/>
        <w:keepLines/>
        <w:jc w:val="both"/>
        <w:rPr>
          <w:rFonts w:ascii="Tahoma" w:hAnsi="Tahoma" w:cs="Tahoma"/>
        </w:rPr>
      </w:pPr>
      <w:r w:rsidRPr="00F13FD5">
        <w:rPr>
          <w:rFonts w:ascii="Tahoma" w:hAnsi="Tahoma" w:cs="Tahoma"/>
        </w:rPr>
        <w:t xml:space="preserve">S to menično izjavo pooblaščamo _______________ </w:t>
      </w:r>
      <w:r w:rsidRPr="00F13FD5">
        <w:rPr>
          <w:rFonts w:ascii="Tahoma" w:hAnsi="Tahoma" w:cs="Tahoma"/>
          <w:i/>
          <w:sz w:val="18"/>
        </w:rPr>
        <w:t>(navedba banke)</w:t>
      </w:r>
      <w:r w:rsidRPr="00F13FD5">
        <w:rPr>
          <w:rFonts w:ascii="Tahoma" w:hAnsi="Tahoma" w:cs="Tahoma"/>
        </w:rPr>
        <w:t xml:space="preserve">, da v breme našega transakcijskega računa št. SI56 __________________ unovči predloženo menico najkasneje do ____________ </w:t>
      </w:r>
      <w:r w:rsidRPr="00F13FD5">
        <w:rPr>
          <w:rFonts w:ascii="Tahoma" w:hAnsi="Tahoma" w:cs="Tahoma"/>
          <w:i/>
          <w:sz w:val="18"/>
        </w:rPr>
        <w:t xml:space="preserve">(najmanj celotno garancijsko dobo določeno </w:t>
      </w:r>
      <w:r w:rsidR="00B53CA7" w:rsidRPr="00F13FD5">
        <w:rPr>
          <w:rFonts w:ascii="Tahoma" w:hAnsi="Tahoma" w:cs="Tahoma"/>
          <w:i/>
          <w:sz w:val="18"/>
        </w:rPr>
        <w:t>pogodbi</w:t>
      </w:r>
      <w:r w:rsidRPr="00F13FD5">
        <w:rPr>
          <w:rFonts w:ascii="Tahoma" w:hAnsi="Tahoma" w:cs="Tahoma"/>
          <w:i/>
          <w:sz w:val="18"/>
        </w:rPr>
        <w:t xml:space="preserve"> + 30 koledarskih dni)</w:t>
      </w:r>
      <w:r w:rsidRPr="00F13FD5">
        <w:rPr>
          <w:rFonts w:ascii="Tahoma" w:hAnsi="Tahoma" w:cs="Tahoma"/>
        </w:rPr>
        <w:t xml:space="preserve">. </w:t>
      </w:r>
    </w:p>
    <w:p w14:paraId="388C04E3" w14:textId="77777777" w:rsidR="00C25E5E" w:rsidRPr="00F13FD5" w:rsidRDefault="00C25E5E" w:rsidP="00232070">
      <w:pPr>
        <w:keepNext/>
        <w:keepLines/>
        <w:jc w:val="both"/>
        <w:rPr>
          <w:rFonts w:ascii="Tahoma" w:hAnsi="Tahoma" w:cs="Tahoma"/>
        </w:rPr>
      </w:pPr>
    </w:p>
    <w:p w14:paraId="6EA45599" w14:textId="7A215645" w:rsidR="00C25E5E" w:rsidRPr="00F13FD5" w:rsidRDefault="00C25E5E" w:rsidP="00232070">
      <w:pPr>
        <w:keepNext/>
        <w:keepLines/>
        <w:jc w:val="both"/>
        <w:rPr>
          <w:rFonts w:ascii="Tahoma" w:hAnsi="Tahoma" w:cs="Tahoma"/>
        </w:rPr>
      </w:pPr>
      <w:r w:rsidRPr="00F13FD5">
        <w:rPr>
          <w:rFonts w:ascii="Tahoma" w:hAnsi="Tahoma" w:cs="Tahoma"/>
        </w:rPr>
        <w:t xml:space="preserve">Pooblaščamo tudi katerokoli banko, pri kateri </w:t>
      </w:r>
      <w:r w:rsidR="007C4B3E">
        <w:rPr>
          <w:rFonts w:ascii="Tahoma" w:hAnsi="Tahoma" w:cs="Tahoma"/>
        </w:rPr>
        <w:t xml:space="preserve">imamo ali </w:t>
      </w:r>
      <w:r w:rsidRPr="00F13FD5">
        <w:rPr>
          <w:rFonts w:ascii="Tahoma" w:hAnsi="Tahoma" w:cs="Tahoma"/>
        </w:rPr>
        <w:t xml:space="preserve">bi imeli odprt račun, da v breme našega transakcijskega računa unovči predloženo menico.  </w:t>
      </w:r>
    </w:p>
    <w:p w14:paraId="3174C652" w14:textId="77777777" w:rsidR="00C25E5E" w:rsidRPr="00F13FD5" w:rsidRDefault="00C25E5E" w:rsidP="00232070">
      <w:pPr>
        <w:keepNext/>
        <w:keepLines/>
        <w:jc w:val="both"/>
        <w:outlineLvl w:val="0"/>
        <w:rPr>
          <w:rFonts w:ascii="Tahoma" w:hAnsi="Tahoma" w:cs="Tahoma"/>
        </w:rPr>
      </w:pPr>
    </w:p>
    <w:p w14:paraId="67E8F574" w14:textId="62F5B541" w:rsidR="00C25E5E" w:rsidRPr="00F13FD5" w:rsidRDefault="00C25E5E" w:rsidP="00232070">
      <w:pPr>
        <w:keepNext/>
        <w:keepLines/>
        <w:jc w:val="both"/>
        <w:outlineLvl w:val="0"/>
        <w:rPr>
          <w:rFonts w:ascii="Tahoma" w:hAnsi="Tahoma" w:cs="Tahoma"/>
        </w:rPr>
      </w:pPr>
      <w:r w:rsidRPr="00F13FD5">
        <w:rPr>
          <w:rFonts w:ascii="Tahoma" w:hAnsi="Tahoma" w:cs="Tahoma"/>
        </w:rPr>
        <w:t xml:space="preserve">S podpisom tega pooblastila soglašamo, da </w:t>
      </w:r>
      <w:r w:rsidRPr="00F13FD5">
        <w:rPr>
          <w:rFonts w:ascii="Tahoma" w:eastAsia="Calibri" w:hAnsi="Tahoma" w:cs="Tahoma"/>
          <w:lang w:eastAsia="en-US"/>
        </w:rPr>
        <w:t>upravičenec</w:t>
      </w:r>
      <w:r w:rsidRPr="00F13FD5">
        <w:rPr>
          <w:rFonts w:ascii="Tahoma" w:hAnsi="Tahoma" w:cs="Tahoma"/>
        </w:rPr>
        <w:t xml:space="preserve"> opravi poizvedbe o številkah </w:t>
      </w:r>
      <w:r w:rsidR="007C4B3E">
        <w:rPr>
          <w:rFonts w:ascii="Tahoma" w:hAnsi="Tahoma" w:cs="Tahoma"/>
        </w:rPr>
        <w:t xml:space="preserve">naših </w:t>
      </w:r>
      <w:r w:rsidRPr="00F13FD5">
        <w:rPr>
          <w:rFonts w:ascii="Tahoma" w:hAnsi="Tahoma" w:cs="Tahoma"/>
        </w:rPr>
        <w:t xml:space="preserve">transakcijskih računov pri katerikoli banki, finančni organizaciji ali upravljavcu </w:t>
      </w:r>
      <w:r w:rsidR="007C4B3E">
        <w:rPr>
          <w:rFonts w:ascii="Tahoma" w:hAnsi="Tahoma" w:cs="Tahoma"/>
        </w:rPr>
        <w:t>zbirk</w:t>
      </w:r>
      <w:r w:rsidR="007C4B3E" w:rsidRPr="00F13FD5">
        <w:rPr>
          <w:rFonts w:ascii="Tahoma" w:hAnsi="Tahoma" w:cs="Tahoma"/>
        </w:rPr>
        <w:t xml:space="preserve"> </w:t>
      </w:r>
      <w:r w:rsidRPr="00F13FD5">
        <w:rPr>
          <w:rFonts w:ascii="Tahoma" w:hAnsi="Tahoma" w:cs="Tahoma"/>
        </w:rPr>
        <w:t xml:space="preserve">podatkov o računih. </w:t>
      </w:r>
    </w:p>
    <w:p w14:paraId="6F1D4FC9" w14:textId="77777777" w:rsidR="00C25E5E" w:rsidRPr="00F13FD5" w:rsidRDefault="00C25E5E" w:rsidP="00232070">
      <w:pPr>
        <w:keepNext/>
        <w:keepLines/>
        <w:jc w:val="both"/>
        <w:outlineLvl w:val="0"/>
        <w:rPr>
          <w:rFonts w:ascii="Tahoma" w:hAnsi="Tahoma" w:cs="Tahoma"/>
        </w:rPr>
      </w:pPr>
    </w:p>
    <w:p w14:paraId="528ABA65" w14:textId="77777777" w:rsidR="00C25E5E" w:rsidRPr="00F13FD5" w:rsidRDefault="00C25E5E" w:rsidP="00232070">
      <w:pPr>
        <w:keepNext/>
        <w:keepLines/>
        <w:jc w:val="both"/>
        <w:outlineLvl w:val="0"/>
        <w:rPr>
          <w:rFonts w:ascii="Tahoma" w:hAnsi="Tahoma" w:cs="Tahoma"/>
        </w:rPr>
      </w:pPr>
      <w:r w:rsidRPr="00F13FD5">
        <w:rPr>
          <w:rFonts w:ascii="Tahoma" w:hAnsi="Tahoma" w:cs="Tahoma"/>
        </w:rPr>
        <w:t>Zavezujemo se, da tega pooblastila ne bomo preklicali.</w:t>
      </w:r>
    </w:p>
    <w:p w14:paraId="2F1D8F95" w14:textId="77777777" w:rsidR="00C25E5E" w:rsidRPr="00F13FD5" w:rsidRDefault="00C25E5E" w:rsidP="00232070">
      <w:pPr>
        <w:keepNext/>
        <w:keepLines/>
        <w:jc w:val="both"/>
        <w:outlineLvl w:val="0"/>
        <w:rPr>
          <w:rFonts w:ascii="Tahoma" w:hAnsi="Tahoma" w:cs="Tahoma"/>
          <w:sz w:val="18"/>
        </w:rPr>
      </w:pPr>
    </w:p>
    <w:p w14:paraId="1C1A0745" w14:textId="77777777" w:rsidR="00C25E5E" w:rsidRPr="00F13FD5" w:rsidRDefault="00C25E5E" w:rsidP="00232070">
      <w:pPr>
        <w:keepNext/>
        <w:keepLines/>
        <w:jc w:val="both"/>
        <w:outlineLvl w:val="0"/>
        <w:rPr>
          <w:rFonts w:ascii="Tahoma" w:hAnsi="Tahoma" w:cs="Tahoma"/>
          <w:sz w:val="14"/>
        </w:rPr>
      </w:pPr>
    </w:p>
    <w:p w14:paraId="2D95A820" w14:textId="77777777" w:rsidR="00C25E5E" w:rsidRPr="00F13FD5" w:rsidRDefault="00C25E5E" w:rsidP="00232070">
      <w:pPr>
        <w:keepNext/>
        <w:keepLines/>
        <w:jc w:val="both"/>
        <w:outlineLvl w:val="0"/>
        <w:rPr>
          <w:rFonts w:ascii="Tahoma" w:hAnsi="Tahoma" w:cs="Tahoma"/>
          <w:u w:val="single"/>
        </w:rPr>
      </w:pPr>
      <w:r w:rsidRPr="00F13FD5">
        <w:rPr>
          <w:rFonts w:ascii="Tahoma" w:hAnsi="Tahoma" w:cs="Tahoma"/>
        </w:rPr>
        <w:t>Kraj, datum</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rPr>
        <w:tab/>
        <w:t>Žig</w:t>
      </w:r>
      <w:r w:rsidRPr="00F13FD5">
        <w:rPr>
          <w:rFonts w:ascii="Tahoma" w:hAnsi="Tahoma" w:cs="Tahoma"/>
        </w:rPr>
        <w:tab/>
      </w:r>
      <w:r w:rsidRPr="00F13FD5">
        <w:rPr>
          <w:rFonts w:ascii="Tahoma" w:hAnsi="Tahoma" w:cs="Tahoma"/>
        </w:rPr>
        <w:tab/>
      </w:r>
      <w:r w:rsidRPr="00F13FD5">
        <w:rPr>
          <w:rFonts w:ascii="Tahoma" w:hAnsi="Tahoma" w:cs="Tahoma"/>
        </w:rPr>
        <w:tab/>
      </w:r>
      <w:r w:rsidRPr="00F13FD5">
        <w:rPr>
          <w:rFonts w:ascii="Tahoma" w:hAnsi="Tahoma" w:cs="Tahoma"/>
          <w:u w:val="single"/>
        </w:rPr>
        <w:t xml:space="preserve">Izdajatelj menice: </w:t>
      </w:r>
    </w:p>
    <w:p w14:paraId="615FA718" w14:textId="77777777" w:rsidR="00C25E5E" w:rsidRPr="00F13FD5" w:rsidRDefault="00C25E5E" w:rsidP="00232070">
      <w:pPr>
        <w:keepNext/>
        <w:keepLines/>
        <w:jc w:val="both"/>
        <w:outlineLvl w:val="0"/>
        <w:rPr>
          <w:rFonts w:ascii="Tahoma" w:hAnsi="Tahoma" w:cs="Tahoma"/>
          <w:sz w:val="14"/>
        </w:rPr>
      </w:pPr>
    </w:p>
    <w:p w14:paraId="0E6C719B" w14:textId="77777777" w:rsidR="00C25E5E" w:rsidRPr="00F13FD5" w:rsidRDefault="00C25E5E" w:rsidP="00232070">
      <w:pPr>
        <w:keepNext/>
        <w:keepLines/>
        <w:jc w:val="both"/>
        <w:outlineLvl w:val="0"/>
        <w:rPr>
          <w:rFonts w:ascii="Tahoma" w:hAnsi="Tahoma" w:cs="Tahoma"/>
          <w:sz w:val="14"/>
        </w:rPr>
      </w:pPr>
    </w:p>
    <w:p w14:paraId="5C94303D" w14:textId="3FD00C37" w:rsidR="00220F7D" w:rsidRPr="007149F0" w:rsidRDefault="00C25E5E" w:rsidP="00232070">
      <w:pPr>
        <w:keepNext/>
        <w:keepLines/>
      </w:pPr>
      <w:r w:rsidRPr="00F13FD5">
        <w:rPr>
          <w:rFonts w:ascii="Tahoma" w:hAnsi="Tahoma" w:cs="Tahoma"/>
          <w:i/>
          <w:sz w:val="18"/>
        </w:rPr>
        <w:t>Priloga: 1 (ena) bianko menica</w:t>
      </w:r>
      <w:r>
        <w:rPr>
          <w:rFonts w:ascii="Tahoma" w:hAnsi="Tahoma" w:cs="Tahoma"/>
          <w:i/>
          <w:sz w:val="18"/>
        </w:rPr>
        <w:t xml:space="preserve"> </w:t>
      </w:r>
    </w:p>
    <w:sectPr w:rsidR="00220F7D" w:rsidRPr="007149F0" w:rsidSect="000A7F91">
      <w:headerReference w:type="default" r:id="rId29"/>
      <w:headerReference w:type="first" r:id="rId30"/>
      <w:footerReference w:type="first" r:id="rId31"/>
      <w:pgSz w:w="11906" w:h="16838" w:code="9"/>
      <w:pgMar w:top="1525" w:right="1276" w:bottom="113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A504" w14:textId="77777777" w:rsidR="005D6B70" w:rsidRDefault="005D6B70">
      <w:r>
        <w:separator/>
      </w:r>
    </w:p>
  </w:endnote>
  <w:endnote w:type="continuationSeparator" w:id="0">
    <w:p w14:paraId="5D2FAFF7" w14:textId="77777777" w:rsidR="005D6B70" w:rsidRDefault="005D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Frutiger">
    <w:altName w:val="Courier New"/>
    <w:charset w:val="EE"/>
    <w:family w:val="auto"/>
    <w:pitch w:val="variable"/>
    <w:sig w:usb0="00000007" w:usb1="00000000" w:usb2="00000000" w:usb3="00000000" w:csb0="00000093"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1E6E" w14:textId="77777777" w:rsidR="003571E6" w:rsidRPr="007653AE" w:rsidRDefault="003571E6" w:rsidP="002303FA">
    <w:pPr>
      <w:pStyle w:val="Noga"/>
      <w:tabs>
        <w:tab w:val="clear" w:pos="4536"/>
        <w:tab w:val="clear" w:pos="9072"/>
      </w:tabs>
      <w:ind w:right="-1276"/>
      <w:jc w:val="right"/>
      <w:rPr>
        <w:sz w:val="16"/>
        <w:szCs w:val="16"/>
      </w:rPr>
    </w:pPr>
    <w:r>
      <w:rPr>
        <w:noProof/>
        <w:lang w:val="sl-SI"/>
      </w:rPr>
      <w:drawing>
        <wp:inline distT="0" distB="0" distL="0" distR="0" wp14:anchorId="6B99C980" wp14:editId="05D42ACA">
          <wp:extent cx="3423285" cy="635635"/>
          <wp:effectExtent l="0" t="0" r="5715" b="0"/>
          <wp:docPr id="26" name="Slika 26"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8A61" w14:textId="56451412" w:rsidR="003571E6" w:rsidRPr="00CF4AE1" w:rsidRDefault="003571E6" w:rsidP="00A32DAD">
    <w:pPr>
      <w:tabs>
        <w:tab w:val="center" w:pos="4536"/>
        <w:tab w:val="right" w:pos="9072"/>
      </w:tabs>
      <w:ind w:right="-1134"/>
      <w:jc w:val="right"/>
    </w:pPr>
    <w:r w:rsidRPr="00685234">
      <w:tab/>
    </w:r>
    <w:r>
      <w:tab/>
    </w:r>
    <w:r w:rsidR="006B4E44" w:rsidRPr="005332C6">
      <w:rPr>
        <w:noProof/>
        <w:sz w:val="16"/>
        <w:szCs w:val="16"/>
      </w:rPr>
      <w:drawing>
        <wp:inline distT="0" distB="0" distL="0" distR="0" wp14:anchorId="331FD5A0" wp14:editId="675321DB">
          <wp:extent cx="2430145" cy="783270"/>
          <wp:effectExtent l="0" t="0" r="8255" b="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B63F" w14:textId="06756E79" w:rsidR="003571E6" w:rsidRDefault="003571E6" w:rsidP="00220F7D">
    <w:pPr>
      <w:pStyle w:val="Noga"/>
      <w:tabs>
        <w:tab w:val="left" w:pos="1134"/>
        <w:tab w:val="left" w:pos="1985"/>
      </w:tabs>
      <w:ind w:right="-1134"/>
      <w:jc w:val="right"/>
    </w:pPr>
    <w:r>
      <w:t xml:space="preserve">          </w:t>
    </w:r>
    <w:r>
      <w:rPr>
        <w:noProof/>
        <w:lang w:val="sl-SI"/>
      </w:rPr>
      <w:drawing>
        <wp:inline distT="0" distB="0" distL="0" distR="0" wp14:anchorId="1A039553" wp14:editId="168456B0">
          <wp:extent cx="3790800" cy="28800"/>
          <wp:effectExtent l="0" t="0" r="0" b="9525"/>
          <wp:docPr id="64" name="Slika 6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39DF81AD" w14:textId="77777777" w:rsidR="003571E6" w:rsidRDefault="003571E6" w:rsidP="00220F7D">
    <w:pPr>
      <w:pStyle w:val="Noga"/>
      <w:jc w:val="center"/>
      <w:rPr>
        <w:sz w:val="16"/>
        <w:szCs w:val="16"/>
      </w:rPr>
    </w:pPr>
  </w:p>
  <w:p w14:paraId="4E7EAE2D" w14:textId="60E83532" w:rsidR="003571E6" w:rsidRPr="001B5040" w:rsidRDefault="003571E6" w:rsidP="00220F7D">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9689A">
      <w:rPr>
        <w:noProof/>
        <w:sz w:val="16"/>
        <w:szCs w:val="16"/>
      </w:rPr>
      <w:t>7</w:t>
    </w:r>
    <w:r w:rsidR="0089689A">
      <w:rPr>
        <w:noProof/>
        <w:sz w:val="16"/>
        <w:szCs w:val="16"/>
      </w:rPr>
      <w:t>3</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E07C" w14:textId="77777777" w:rsidR="00FC3F8B" w:rsidRDefault="00FC3F8B" w:rsidP="00FC3F8B">
    <w:pPr>
      <w:pStyle w:val="Noga"/>
      <w:tabs>
        <w:tab w:val="left" w:pos="1134"/>
        <w:tab w:val="left" w:pos="1985"/>
      </w:tabs>
      <w:ind w:right="-1134"/>
      <w:jc w:val="right"/>
    </w:pPr>
    <w:r>
      <w:t xml:space="preserve">          </w:t>
    </w:r>
    <w:r>
      <w:rPr>
        <w:noProof/>
        <w:lang w:val="sl-SI"/>
      </w:rPr>
      <w:drawing>
        <wp:inline distT="0" distB="0" distL="0" distR="0" wp14:anchorId="777A1D63" wp14:editId="22C651E8">
          <wp:extent cx="3790800" cy="28800"/>
          <wp:effectExtent l="0" t="0" r="0" b="9525"/>
          <wp:docPr id="66" name="Slika 6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3954D63B" w14:textId="77777777" w:rsidR="00FC3F8B" w:rsidRDefault="00FC3F8B" w:rsidP="00FC3F8B">
    <w:pPr>
      <w:pStyle w:val="Noga"/>
      <w:jc w:val="center"/>
      <w:rPr>
        <w:sz w:val="16"/>
        <w:szCs w:val="16"/>
      </w:rPr>
    </w:pPr>
  </w:p>
  <w:p w14:paraId="06AB5F77" w14:textId="77777777" w:rsidR="00FC3F8B" w:rsidRPr="001B5040" w:rsidRDefault="00FC3F8B" w:rsidP="00FC3F8B">
    <w:pPr>
      <w:pStyle w:val="Noga"/>
      <w:jc w:val="center"/>
      <w:rPr>
        <w:rStyle w:val="tevilkastrani"/>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sz w:val="16"/>
        <w:szCs w:val="16"/>
      </w:rPr>
      <w:t>4</w:t>
    </w:r>
    <w:r>
      <w:rPr>
        <w:sz w:val="16"/>
        <w:szCs w:val="16"/>
      </w:rPr>
      <w:t>8</w:t>
    </w:r>
    <w:r w:rsidRPr="00394716">
      <w:rPr>
        <w:sz w:val="16"/>
        <w:szCs w:val="16"/>
      </w:rPr>
      <w:fldChar w:fldCharType="end"/>
    </w:r>
  </w:p>
  <w:p w14:paraId="00A1BFBD" w14:textId="2D40FD56" w:rsidR="003571E6" w:rsidRPr="00DA1ACE" w:rsidRDefault="003571E6" w:rsidP="00FC3F8B">
    <w:pPr>
      <w:tabs>
        <w:tab w:val="center" w:pos="4536"/>
        <w:tab w:val="right" w:pos="9072"/>
      </w:tabs>
      <w:ind w:right="-1134"/>
    </w:pPr>
    <w:r w:rsidRPr="00685234">
      <w:tab/>
    </w:r>
    <w:r w:rsidRPr="00685234">
      <w:tab/>
    </w:r>
    <w:r>
      <w:t xml:space="preserve">   </w:t>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D450" w14:textId="77777777" w:rsidR="003571E6" w:rsidRDefault="003571E6" w:rsidP="0073769E">
    <w:pPr>
      <w:pStyle w:val="Noga"/>
      <w:ind w:right="-1134"/>
      <w:jc w:val="right"/>
    </w:pPr>
    <w:r>
      <w:rPr>
        <w:noProof/>
        <w:lang w:val="sl-SI"/>
      </w:rPr>
      <w:drawing>
        <wp:inline distT="0" distB="0" distL="0" distR="0" wp14:anchorId="547DD6B0" wp14:editId="7AA20AA8">
          <wp:extent cx="3791585" cy="33655"/>
          <wp:effectExtent l="0" t="0" r="0" b="4445"/>
          <wp:docPr id="71" name="Slika 7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61EACA31" w14:textId="77777777" w:rsidR="003571E6" w:rsidRDefault="003571E6" w:rsidP="0073769E">
    <w:pPr>
      <w:pStyle w:val="Noga"/>
      <w:jc w:val="center"/>
      <w:rPr>
        <w:sz w:val="16"/>
        <w:szCs w:val="16"/>
      </w:rPr>
    </w:pPr>
  </w:p>
  <w:p w14:paraId="075B9E6F" w14:textId="77777777" w:rsidR="003571E6" w:rsidRDefault="003571E6"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w:t>
    </w:r>
    <w:r>
      <w:rPr>
        <w:noProof/>
        <w:sz w:val="16"/>
        <w:szCs w:val="16"/>
      </w:rPr>
      <w:t>2</w:t>
    </w:r>
    <w:r w:rsidRPr="00394716">
      <w:rPr>
        <w:sz w:val="16"/>
        <w:szCs w:val="16"/>
      </w:rPr>
      <w:fldChar w:fldCharType="end"/>
    </w:r>
  </w:p>
  <w:p w14:paraId="60D9B9A0" w14:textId="0765740F" w:rsidR="003571E6" w:rsidRDefault="003571E6"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049D9A15" w14:textId="77777777" w:rsidR="00F72D9F" w:rsidRDefault="00F72D9F"/>
  <w:p w14:paraId="344917E9" w14:textId="77777777" w:rsidR="00F72D9F" w:rsidRDefault="00F72D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18371" w14:textId="77777777" w:rsidR="005D6B70" w:rsidRDefault="005D6B70">
      <w:r>
        <w:separator/>
      </w:r>
    </w:p>
  </w:footnote>
  <w:footnote w:type="continuationSeparator" w:id="0">
    <w:p w14:paraId="0773D6B6" w14:textId="77777777" w:rsidR="005D6B70" w:rsidRDefault="005D6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C340" w14:textId="77777777" w:rsidR="003571E6" w:rsidRDefault="003571E6" w:rsidP="009670F5">
    <w:pPr>
      <w:pStyle w:val="Glava"/>
      <w:jc w:val="center"/>
    </w:pPr>
  </w:p>
  <w:p w14:paraId="0EAB373C" w14:textId="77777777" w:rsidR="003571E6" w:rsidRDefault="003571E6" w:rsidP="002303FA">
    <w:pPr>
      <w:pStyle w:val="Glava"/>
      <w:tabs>
        <w:tab w:val="clear" w:pos="4536"/>
        <w:tab w:val="clear" w:pos="9072"/>
      </w:tabs>
      <w:ind w:right="-1276"/>
      <w:jc w:val="right"/>
    </w:pPr>
    <w:r>
      <w:rPr>
        <w:noProof/>
        <w:lang w:val="sl-SI"/>
      </w:rPr>
      <w:drawing>
        <wp:inline distT="0" distB="0" distL="0" distR="0" wp14:anchorId="5B77F8B9" wp14:editId="248DB65D">
          <wp:extent cx="4048125" cy="2018665"/>
          <wp:effectExtent l="0" t="0" r="9525" b="635"/>
          <wp:docPr id="25" name="Slika 25"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p w14:paraId="5972A920" w14:textId="77777777" w:rsidR="003571E6" w:rsidRPr="009670F5" w:rsidRDefault="003571E6"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FC859" w14:textId="77777777" w:rsidR="003571E6" w:rsidRDefault="003571E6" w:rsidP="00722C27">
    <w:pPr>
      <w:pStyle w:val="Glava"/>
      <w:tabs>
        <w:tab w:val="clear" w:pos="4536"/>
        <w:tab w:val="clear" w:pos="9072"/>
      </w:tabs>
      <w:ind w:right="-1276"/>
      <w:jc w:val="right"/>
    </w:pPr>
    <w:r>
      <w:rPr>
        <w:noProof/>
        <w:lang w:val="sl-SI"/>
      </w:rPr>
      <w:drawing>
        <wp:inline distT="0" distB="0" distL="0" distR="0" wp14:anchorId="377A4174" wp14:editId="682DD036">
          <wp:extent cx="3438525" cy="1823085"/>
          <wp:effectExtent l="0" t="0" r="9525" b="571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FD5DFBD" w14:textId="77777777" w:rsidR="003571E6" w:rsidRDefault="003571E6"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76E3" w14:textId="77777777" w:rsidR="003571E6" w:rsidRDefault="003571E6" w:rsidP="00220F7D">
    <w:pPr>
      <w:pStyle w:val="Glava"/>
      <w:jc w:val="center"/>
    </w:pPr>
    <w:r>
      <w:rPr>
        <w:noProof/>
        <w:lang w:val="sl-SI"/>
      </w:rPr>
      <w:drawing>
        <wp:inline distT="0" distB="0" distL="0" distR="0" wp14:anchorId="4996E8C7" wp14:editId="3D6D0272">
          <wp:extent cx="828675" cy="609600"/>
          <wp:effectExtent l="19050" t="0" r="9525" b="0"/>
          <wp:docPr id="63" name="Slika 6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4B55CB4A" w14:textId="77777777" w:rsidR="003571E6" w:rsidRPr="00B97ED8" w:rsidRDefault="003571E6" w:rsidP="00220F7D">
    <w:pPr>
      <w:pStyle w:val="Glava"/>
      <w:jc w:val="center"/>
      <w:rPr>
        <w:sz w:val="12"/>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DEAC1" w14:textId="77777777" w:rsidR="003571E6" w:rsidRDefault="003571E6" w:rsidP="00220F7D">
    <w:pPr>
      <w:pStyle w:val="Glava"/>
      <w:tabs>
        <w:tab w:val="clear" w:pos="4536"/>
        <w:tab w:val="clear" w:pos="9072"/>
        <w:tab w:val="left" w:pos="5930"/>
      </w:tabs>
      <w:jc w:val="center"/>
      <w:rPr>
        <w:sz w:val="12"/>
      </w:rPr>
    </w:pPr>
    <w:r>
      <w:rPr>
        <w:noProof/>
        <w:lang w:val="sl-SI"/>
      </w:rPr>
      <w:drawing>
        <wp:inline distT="0" distB="0" distL="0" distR="0" wp14:anchorId="6DFE66FD" wp14:editId="53C1FBEF">
          <wp:extent cx="828675" cy="609600"/>
          <wp:effectExtent l="19050" t="0" r="9525" b="0"/>
          <wp:docPr id="65" name="Slika 6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4653CA80" w14:textId="77777777" w:rsidR="003571E6" w:rsidRPr="00A660CE" w:rsidRDefault="003571E6" w:rsidP="00220F7D">
    <w:pPr>
      <w:pStyle w:val="Glava"/>
      <w:tabs>
        <w:tab w:val="clear" w:pos="4536"/>
        <w:tab w:val="clear" w:pos="9072"/>
        <w:tab w:val="left" w:pos="5930"/>
      </w:tabs>
      <w:jc w:val="center"/>
      <w:rPr>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5372" w14:textId="77777777" w:rsidR="003571E6" w:rsidRDefault="003571E6" w:rsidP="009670F5">
    <w:pPr>
      <w:pStyle w:val="Glava"/>
      <w:jc w:val="center"/>
    </w:pPr>
    <w:r>
      <w:rPr>
        <w:noProof/>
        <w:lang w:val="sl-SI"/>
      </w:rPr>
      <w:drawing>
        <wp:inline distT="0" distB="0" distL="0" distR="0" wp14:anchorId="53EADBC3" wp14:editId="73FD9CCE">
          <wp:extent cx="825500" cy="613410"/>
          <wp:effectExtent l="0" t="0" r="0" b="0"/>
          <wp:docPr id="69" name="Slika 6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5736228A" w14:textId="77777777" w:rsidR="00F72D9F" w:rsidRDefault="00F72D9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10106" w14:textId="77777777" w:rsidR="003571E6" w:rsidRDefault="003571E6" w:rsidP="000C1E30">
    <w:pPr>
      <w:pStyle w:val="Glava"/>
      <w:jc w:val="center"/>
    </w:pPr>
    <w:r>
      <w:rPr>
        <w:noProof/>
        <w:lang w:val="sl-SI"/>
      </w:rPr>
      <w:drawing>
        <wp:inline distT="0" distB="0" distL="0" distR="0" wp14:anchorId="63758A4A" wp14:editId="2F4711AD">
          <wp:extent cx="825500" cy="613410"/>
          <wp:effectExtent l="0" t="0" r="0" b="0"/>
          <wp:docPr id="70" name="Slika 7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0C8122CB" w14:textId="77777777" w:rsidR="003571E6" w:rsidRDefault="003571E6" w:rsidP="009670F5">
    <w:pPr>
      <w:pStyle w:val="Glava"/>
      <w:spacing w:after="120"/>
      <w:jc w:val="center"/>
    </w:pPr>
  </w:p>
  <w:p w14:paraId="51207088" w14:textId="77777777" w:rsidR="003571E6" w:rsidRPr="00001A3E" w:rsidRDefault="003571E6" w:rsidP="009670F5">
    <w:pPr>
      <w:pStyle w:val="Glava"/>
      <w:spacing w:after="120"/>
      <w:rPr>
        <w:sz w:val="20"/>
      </w:rPr>
    </w:pPr>
  </w:p>
  <w:p w14:paraId="44ECB136" w14:textId="77777777" w:rsidR="00F72D9F" w:rsidRDefault="00F72D9F"/>
  <w:p w14:paraId="5F6988E9" w14:textId="77777777" w:rsidR="00F72D9F" w:rsidRDefault="00F72D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096173"/>
    <w:multiLevelType w:val="hybridMultilevel"/>
    <w:tmpl w:val="0DC47758"/>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D5033A"/>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4E7A30"/>
    <w:multiLevelType w:val="hybridMultilevel"/>
    <w:tmpl w:val="C52CA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19740A"/>
    <w:multiLevelType w:val="singleLevel"/>
    <w:tmpl w:val="C50CE034"/>
    <w:lvl w:ilvl="0">
      <w:numFmt w:val="decimal"/>
      <w:lvlText w:val="*"/>
      <w:lvlJc w:val="left"/>
    </w:lvl>
  </w:abstractNum>
  <w:abstractNum w:abstractNumId="14" w15:restartNumberingAfterBreak="0">
    <w:nsid w:val="15477AAA"/>
    <w:multiLevelType w:val="multilevel"/>
    <w:tmpl w:val="3E28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6D3C89"/>
    <w:multiLevelType w:val="hybridMultilevel"/>
    <w:tmpl w:val="1556EC22"/>
    <w:lvl w:ilvl="0" w:tplc="5372BB98">
      <w:start w:val="1"/>
      <w:numFmt w:val="bullet"/>
      <w:lvlText w:val=""/>
      <w:lvlJc w:val="left"/>
      <w:pPr>
        <w:ind w:left="720" w:hanging="360"/>
      </w:pPr>
      <w:rPr>
        <w:rFonts w:ascii="Wingdings" w:hAnsi="Wingdings" w:hint="default"/>
        <w:color w:val="00B05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283AFE"/>
    <w:multiLevelType w:val="multilevel"/>
    <w:tmpl w:val="EACE6B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E04521"/>
    <w:multiLevelType w:val="singleLevel"/>
    <w:tmpl w:val="D340D2A4"/>
    <w:lvl w:ilvl="0">
      <w:start w:val="1"/>
      <w:numFmt w:val="decimal"/>
      <w:lvlText w:val="%1."/>
      <w:lvlJc w:val="left"/>
      <w:pPr>
        <w:tabs>
          <w:tab w:val="num" w:pos="360"/>
        </w:tabs>
        <w:ind w:left="454" w:hanging="454"/>
      </w:pPr>
      <w:rPr>
        <w:rFonts w:hint="default"/>
      </w:rPr>
    </w:lvl>
  </w:abstractNum>
  <w:abstractNum w:abstractNumId="18" w15:restartNumberingAfterBreak="0">
    <w:nsid w:val="17206C90"/>
    <w:multiLevelType w:val="hybridMultilevel"/>
    <w:tmpl w:val="FF0C0EAC"/>
    <w:lvl w:ilvl="0" w:tplc="EC505C8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86D4344"/>
    <w:multiLevelType w:val="multilevel"/>
    <w:tmpl w:val="AC3C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CA0BD8"/>
    <w:multiLevelType w:val="hybridMultilevel"/>
    <w:tmpl w:val="DA2084A8"/>
    <w:lvl w:ilvl="0" w:tplc="D12E5C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C766B6"/>
    <w:multiLevelType w:val="hybridMultilevel"/>
    <w:tmpl w:val="EA267A24"/>
    <w:lvl w:ilvl="0" w:tplc="421C88CE">
      <w:start w:val="1"/>
      <w:numFmt w:val="decimal"/>
      <w:lvlText w:val="%1."/>
      <w:lvlJc w:val="left"/>
      <w:pPr>
        <w:tabs>
          <w:tab w:val="num" w:pos="360"/>
        </w:tabs>
        <w:ind w:left="360" w:hanging="360"/>
      </w:pPr>
      <w:rPr>
        <w:b/>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C435A2F"/>
    <w:multiLevelType w:val="hybridMultilevel"/>
    <w:tmpl w:val="5DBC73F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86B0A6C4"/>
    <w:lvl w:ilvl="0">
      <w:start w:val="1"/>
      <w:numFmt w:val="decimal"/>
      <w:lvlText w:val="%1."/>
      <w:lvlJc w:val="left"/>
      <w:pPr>
        <w:tabs>
          <w:tab w:val="num" w:pos="360"/>
        </w:tabs>
        <w:ind w:left="360" w:hanging="360"/>
      </w:pPr>
      <w:rPr>
        <w:rFonts w:hint="default"/>
        <w:sz w:val="20"/>
        <w:szCs w:val="20"/>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E51FE"/>
    <w:multiLevelType w:val="hybridMultilevel"/>
    <w:tmpl w:val="483EDEEE"/>
    <w:lvl w:ilvl="0" w:tplc="F1B07DE8">
      <w:start w:val="1"/>
      <w:numFmt w:val="bullet"/>
      <w:lvlText w:val="⃞"/>
      <w:lvlJc w:val="left"/>
      <w:pPr>
        <w:ind w:left="720" w:hanging="360"/>
      </w:pPr>
      <w:rPr>
        <w:rFonts w:ascii="Arial Unicode MS" w:eastAsia="Arial Unicode MS" w:hAnsi="Arial Unicode MS" w:hint="eastAsia"/>
        <w:sz w:val="24"/>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89661D"/>
    <w:multiLevelType w:val="singleLevel"/>
    <w:tmpl w:val="C50CE034"/>
    <w:lvl w:ilvl="0">
      <w:numFmt w:val="decimal"/>
      <w:lvlText w:val="*"/>
      <w:lvlJc w:val="left"/>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26BEA80A"/>
    <w:lvl w:ilvl="0">
      <w:start w:val="1"/>
      <w:numFmt w:val="bullet"/>
      <w:lvlText w:val=""/>
      <w:lvlJc w:val="left"/>
      <w:pPr>
        <w:ind w:left="360" w:hanging="360"/>
      </w:pPr>
      <w:rPr>
        <w:rFonts w:ascii="Symbol" w:hAnsi="Symbol" w:hint="default"/>
      </w:rPr>
    </w:lvl>
  </w:abstractNum>
  <w:abstractNum w:abstractNumId="34" w15:restartNumberingAfterBreak="0">
    <w:nsid w:val="45A514E5"/>
    <w:multiLevelType w:val="multilevel"/>
    <w:tmpl w:val="765C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0A07BA"/>
    <w:multiLevelType w:val="hybridMultilevel"/>
    <w:tmpl w:val="FF0C0EAC"/>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71B29FE"/>
    <w:multiLevelType w:val="multilevel"/>
    <w:tmpl w:val="7D1C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1D1D44"/>
    <w:multiLevelType w:val="multilevel"/>
    <w:tmpl w:val="C338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3C1F2D"/>
    <w:multiLevelType w:val="hybridMultilevel"/>
    <w:tmpl w:val="7A103308"/>
    <w:lvl w:ilvl="0" w:tplc="8E48CB14">
      <w:numFmt w:val="bullet"/>
      <w:lvlText w:val="-"/>
      <w:lvlJc w:val="left"/>
      <w:pPr>
        <w:ind w:left="720" w:hanging="360"/>
      </w:pPr>
      <w:rPr>
        <w:rFonts w:ascii="Times New Roman" w:eastAsiaTheme="maj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ECA597B"/>
    <w:multiLevelType w:val="multilevel"/>
    <w:tmpl w:val="FD9A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8F2DBD"/>
    <w:multiLevelType w:val="hybridMultilevel"/>
    <w:tmpl w:val="F3AE1FD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7F474E3"/>
    <w:multiLevelType w:val="singleLevel"/>
    <w:tmpl w:val="D340D2A4"/>
    <w:lvl w:ilvl="0">
      <w:start w:val="1"/>
      <w:numFmt w:val="decimal"/>
      <w:lvlText w:val="%1."/>
      <w:lvlJc w:val="left"/>
      <w:pPr>
        <w:tabs>
          <w:tab w:val="num" w:pos="360"/>
        </w:tabs>
        <w:ind w:left="454" w:hanging="454"/>
      </w:pPr>
      <w:rPr>
        <w:rFonts w:hint="default"/>
      </w:rPr>
    </w:lvl>
  </w:abstractNum>
  <w:abstractNum w:abstractNumId="4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7E10D4"/>
    <w:multiLevelType w:val="multilevel"/>
    <w:tmpl w:val="A5E281EA"/>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47" w15:restartNumberingAfterBreak="0">
    <w:nsid w:val="5E954FA8"/>
    <w:multiLevelType w:val="multilevel"/>
    <w:tmpl w:val="53D6B07C"/>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48" w15:restartNumberingAfterBreak="0">
    <w:nsid w:val="632C4CC4"/>
    <w:multiLevelType w:val="hybridMultilevel"/>
    <w:tmpl w:val="76CA927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64B77BFD"/>
    <w:multiLevelType w:val="multilevel"/>
    <w:tmpl w:val="D90ACFA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0" w15:restartNumberingAfterBreak="0">
    <w:nsid w:val="64F95DFE"/>
    <w:multiLevelType w:val="hybridMultilevel"/>
    <w:tmpl w:val="500C4B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F47A95"/>
    <w:multiLevelType w:val="multilevel"/>
    <w:tmpl w:val="F7F29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7C70D8"/>
    <w:multiLevelType w:val="multilevel"/>
    <w:tmpl w:val="B602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C85503"/>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4" w15:restartNumberingAfterBreak="0">
    <w:nsid w:val="6FFA2C29"/>
    <w:multiLevelType w:val="multilevel"/>
    <w:tmpl w:val="A1C0C618"/>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55" w15:restartNumberingAfterBreak="0">
    <w:nsid w:val="71B151EB"/>
    <w:multiLevelType w:val="hybridMultilevel"/>
    <w:tmpl w:val="E32E11D2"/>
    <w:lvl w:ilvl="0" w:tplc="1C30B414">
      <w:start w:val="1"/>
      <w:numFmt w:val="upperRoman"/>
      <w:lvlText w:val="%1."/>
      <w:lvlJc w:val="left"/>
      <w:pPr>
        <w:tabs>
          <w:tab w:val="num" w:pos="1440"/>
        </w:tabs>
        <w:ind w:left="1440" w:hanging="108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1BC08D3"/>
    <w:multiLevelType w:val="hybridMultilevel"/>
    <w:tmpl w:val="098EE612"/>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1E351C7"/>
    <w:multiLevelType w:val="hybridMultilevel"/>
    <w:tmpl w:val="74FA3CF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5180"/>
        </w:tabs>
        <w:ind w:left="51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4D4B86"/>
    <w:multiLevelType w:val="singleLevel"/>
    <w:tmpl w:val="C50CE034"/>
    <w:lvl w:ilvl="0">
      <w:numFmt w:val="decimal"/>
      <w:lvlText w:val="*"/>
      <w:lvlJc w:val="left"/>
    </w:lvl>
  </w:abstractNum>
  <w:abstractNum w:abstractNumId="6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1" w15:restartNumberingAfterBreak="0">
    <w:nsid w:val="7718205F"/>
    <w:multiLevelType w:val="multilevel"/>
    <w:tmpl w:val="362A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02266D"/>
    <w:multiLevelType w:val="singleLevel"/>
    <w:tmpl w:val="C50CE034"/>
    <w:lvl w:ilvl="0">
      <w:numFmt w:val="decimal"/>
      <w:lvlText w:val="*"/>
      <w:lvlJc w:val="left"/>
    </w:lvl>
  </w:abstractNum>
  <w:abstractNum w:abstractNumId="63" w15:restartNumberingAfterBreak="0">
    <w:nsid w:val="781A4601"/>
    <w:multiLevelType w:val="hybridMultilevel"/>
    <w:tmpl w:val="109A2F22"/>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4" w15:restartNumberingAfterBreak="0">
    <w:nsid w:val="785824C4"/>
    <w:multiLevelType w:val="multilevel"/>
    <w:tmpl w:val="1BEA2BA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567767282">
    <w:abstractNumId w:val="10"/>
  </w:num>
  <w:num w:numId="2" w16cid:durableId="1786268254">
    <w:abstractNumId w:val="25"/>
  </w:num>
  <w:num w:numId="3" w16cid:durableId="1272131796">
    <w:abstractNumId w:val="33"/>
  </w:num>
  <w:num w:numId="4" w16cid:durableId="802308533">
    <w:abstractNumId w:val="28"/>
  </w:num>
  <w:num w:numId="5" w16cid:durableId="525099432">
    <w:abstractNumId w:val="32"/>
  </w:num>
  <w:num w:numId="6" w16cid:durableId="170027503">
    <w:abstractNumId w:val="20"/>
  </w:num>
  <w:num w:numId="7" w16cid:durableId="733503895">
    <w:abstractNumId w:val="60"/>
  </w:num>
  <w:num w:numId="8" w16cid:durableId="1550647317">
    <w:abstractNumId w:val="66"/>
  </w:num>
  <w:num w:numId="9" w16cid:durableId="1539584171">
    <w:abstractNumId w:val="23"/>
  </w:num>
  <w:num w:numId="10" w16cid:durableId="641160474">
    <w:abstractNumId w:val="26"/>
  </w:num>
  <w:num w:numId="11" w16cid:durableId="521477215">
    <w:abstractNumId w:val="7"/>
  </w:num>
  <w:num w:numId="12" w16cid:durableId="40903062">
    <w:abstractNumId w:val="45"/>
  </w:num>
  <w:num w:numId="13" w16cid:durableId="1224758160">
    <w:abstractNumId w:val="15"/>
  </w:num>
  <w:num w:numId="14" w16cid:durableId="765812838">
    <w:abstractNumId w:val="21"/>
  </w:num>
  <w:num w:numId="15" w16cid:durableId="1921013495">
    <w:abstractNumId w:val="22"/>
  </w:num>
  <w:num w:numId="16" w16cid:durableId="509100881">
    <w:abstractNumId w:val="53"/>
  </w:num>
  <w:num w:numId="17" w16cid:durableId="1745835271">
    <w:abstractNumId w:val="11"/>
  </w:num>
  <w:num w:numId="18" w16cid:durableId="679696200">
    <w:abstractNumId w:val="9"/>
  </w:num>
  <w:num w:numId="19" w16cid:durableId="418714909">
    <w:abstractNumId w:val="39"/>
  </w:num>
  <w:num w:numId="20" w16cid:durableId="1094015120">
    <w:abstractNumId w:val="44"/>
  </w:num>
  <w:num w:numId="21" w16cid:durableId="484585088">
    <w:abstractNumId w:val="18"/>
  </w:num>
  <w:num w:numId="22" w16cid:durableId="240411952">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3" w16cid:durableId="737246681">
    <w:abstractNumId w:val="16"/>
  </w:num>
  <w:num w:numId="24" w16cid:durableId="825781138">
    <w:abstractNumId w:val="64"/>
  </w:num>
  <w:num w:numId="25" w16cid:durableId="1581329103">
    <w:abstractNumId w:val="56"/>
  </w:num>
  <w:num w:numId="26" w16cid:durableId="1702512268">
    <w:abstractNumId w:val="19"/>
  </w:num>
  <w:num w:numId="27" w16cid:durableId="781145697">
    <w:abstractNumId w:val="41"/>
  </w:num>
  <w:num w:numId="28" w16cid:durableId="148714606">
    <w:abstractNumId w:val="14"/>
  </w:num>
  <w:num w:numId="29" w16cid:durableId="894662126">
    <w:abstractNumId w:val="63"/>
  </w:num>
  <w:num w:numId="30" w16cid:durableId="492917229">
    <w:abstractNumId w:val="29"/>
  </w:num>
  <w:num w:numId="31" w16cid:durableId="1707753046">
    <w:abstractNumId w:val="37"/>
  </w:num>
  <w:num w:numId="32" w16cid:durableId="377776900">
    <w:abstractNumId w:val="38"/>
  </w:num>
  <w:num w:numId="33" w16cid:durableId="992105968">
    <w:abstractNumId w:val="61"/>
  </w:num>
  <w:num w:numId="34" w16cid:durableId="967010763">
    <w:abstractNumId w:val="50"/>
  </w:num>
  <w:num w:numId="35" w16cid:durableId="773205094">
    <w:abstractNumId w:val="12"/>
  </w:num>
  <w:num w:numId="36" w16cid:durableId="278219219">
    <w:abstractNumId w:val="24"/>
  </w:num>
  <w:num w:numId="37" w16cid:durableId="437524710">
    <w:abstractNumId w:val="47"/>
  </w:num>
  <w:num w:numId="38" w16cid:durableId="1879470983">
    <w:abstractNumId w:val="49"/>
  </w:num>
  <w:num w:numId="39" w16cid:durableId="1104880257">
    <w:abstractNumId w:val="46"/>
  </w:num>
  <w:num w:numId="40" w16cid:durableId="235939658">
    <w:abstractNumId w:val="54"/>
  </w:num>
  <w:num w:numId="41" w16cid:durableId="1364594691">
    <w:abstractNumId w:val="48"/>
  </w:num>
  <w:num w:numId="42" w16cid:durableId="482694478">
    <w:abstractNumId w:val="36"/>
  </w:num>
  <w:num w:numId="43" w16cid:durableId="1076512990">
    <w:abstractNumId w:val="51"/>
  </w:num>
  <w:num w:numId="44" w16cid:durableId="1671518469">
    <w:abstractNumId w:val="34"/>
  </w:num>
  <w:num w:numId="45" w16cid:durableId="1695643978">
    <w:abstractNumId w:val="43"/>
  </w:num>
  <w:num w:numId="46" w16cid:durableId="1943681735">
    <w:abstractNumId w:val="30"/>
  </w:num>
  <w:num w:numId="47" w16cid:durableId="1331835733">
    <w:abstractNumId w:val="57"/>
  </w:num>
  <w:num w:numId="48" w16cid:durableId="174807611">
    <w:abstractNumId w:val="40"/>
  </w:num>
  <w:num w:numId="49" w16cid:durableId="1442261932">
    <w:abstractNumId w:val="42"/>
  </w:num>
  <w:num w:numId="50" w16cid:durableId="167985500">
    <w:abstractNumId w:val="6"/>
  </w:num>
  <w:num w:numId="51" w16cid:durableId="2069261589">
    <w:abstractNumId w:val="8"/>
  </w:num>
  <w:num w:numId="52" w16cid:durableId="1763987210">
    <w:abstractNumId w:val="65"/>
  </w:num>
  <w:num w:numId="53" w16cid:durableId="598946301">
    <w:abstractNumId w:val="55"/>
  </w:num>
  <w:num w:numId="54" w16cid:durableId="1813521900">
    <w:abstractNumId w:val="27"/>
  </w:num>
  <w:num w:numId="55" w16cid:durableId="1028875805">
    <w:abstractNumId w:val="17"/>
  </w:num>
  <w:num w:numId="56" w16cid:durableId="754477353">
    <w:abstractNumId w:val="35"/>
  </w:num>
  <w:num w:numId="57" w16cid:durableId="1915508796">
    <w:abstractNumId w:val="13"/>
  </w:num>
  <w:num w:numId="58" w16cid:durableId="1716537762">
    <w:abstractNumId w:val="58"/>
  </w:num>
  <w:num w:numId="59" w16cid:durableId="650520977">
    <w:abstractNumId w:val="59"/>
  </w:num>
  <w:num w:numId="60" w16cid:durableId="411002788">
    <w:abstractNumId w:val="52"/>
  </w:num>
  <w:num w:numId="61" w16cid:durableId="1746680725">
    <w:abstractNumId w:val="62"/>
  </w:num>
  <w:num w:numId="62" w16cid:durableId="910236033">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171"/>
    <w:rsid w:val="00000429"/>
    <w:rsid w:val="00000933"/>
    <w:rsid w:val="00000A76"/>
    <w:rsid w:val="00000C8A"/>
    <w:rsid w:val="000010EE"/>
    <w:rsid w:val="00001462"/>
    <w:rsid w:val="000016A3"/>
    <w:rsid w:val="000018E7"/>
    <w:rsid w:val="00001A3E"/>
    <w:rsid w:val="0000206B"/>
    <w:rsid w:val="00002128"/>
    <w:rsid w:val="0000257F"/>
    <w:rsid w:val="00002F77"/>
    <w:rsid w:val="00003909"/>
    <w:rsid w:val="00003E1B"/>
    <w:rsid w:val="000043F8"/>
    <w:rsid w:val="00004988"/>
    <w:rsid w:val="000049DE"/>
    <w:rsid w:val="0000504A"/>
    <w:rsid w:val="0000525A"/>
    <w:rsid w:val="0000613B"/>
    <w:rsid w:val="0000632E"/>
    <w:rsid w:val="0000689D"/>
    <w:rsid w:val="00007700"/>
    <w:rsid w:val="000104C0"/>
    <w:rsid w:val="00011059"/>
    <w:rsid w:val="00011089"/>
    <w:rsid w:val="00011B83"/>
    <w:rsid w:val="000128D6"/>
    <w:rsid w:val="000128FF"/>
    <w:rsid w:val="00012CF8"/>
    <w:rsid w:val="000132DD"/>
    <w:rsid w:val="00014330"/>
    <w:rsid w:val="000145A5"/>
    <w:rsid w:val="000156DB"/>
    <w:rsid w:val="00016B2B"/>
    <w:rsid w:val="00016B4D"/>
    <w:rsid w:val="00016C1F"/>
    <w:rsid w:val="00016F7F"/>
    <w:rsid w:val="0001756F"/>
    <w:rsid w:val="0001763F"/>
    <w:rsid w:val="0001786E"/>
    <w:rsid w:val="00017E33"/>
    <w:rsid w:val="0002040F"/>
    <w:rsid w:val="0002044F"/>
    <w:rsid w:val="000209AE"/>
    <w:rsid w:val="00020B2D"/>
    <w:rsid w:val="0002142C"/>
    <w:rsid w:val="00021A15"/>
    <w:rsid w:val="000225B9"/>
    <w:rsid w:val="0002284B"/>
    <w:rsid w:val="00022F38"/>
    <w:rsid w:val="00023203"/>
    <w:rsid w:val="00023D23"/>
    <w:rsid w:val="0002451C"/>
    <w:rsid w:val="00024685"/>
    <w:rsid w:val="00024E58"/>
    <w:rsid w:val="00025064"/>
    <w:rsid w:val="0002511B"/>
    <w:rsid w:val="00025464"/>
    <w:rsid w:val="00025755"/>
    <w:rsid w:val="00025A35"/>
    <w:rsid w:val="00026CAA"/>
    <w:rsid w:val="0002764C"/>
    <w:rsid w:val="00027695"/>
    <w:rsid w:val="0003244D"/>
    <w:rsid w:val="00032754"/>
    <w:rsid w:val="000328FA"/>
    <w:rsid w:val="0003345C"/>
    <w:rsid w:val="00033F69"/>
    <w:rsid w:val="00034339"/>
    <w:rsid w:val="00034403"/>
    <w:rsid w:val="00035153"/>
    <w:rsid w:val="000355D0"/>
    <w:rsid w:val="000363C4"/>
    <w:rsid w:val="0003667A"/>
    <w:rsid w:val="0003687F"/>
    <w:rsid w:val="00036DA3"/>
    <w:rsid w:val="00037051"/>
    <w:rsid w:val="000378AD"/>
    <w:rsid w:val="00037AB0"/>
    <w:rsid w:val="0004092A"/>
    <w:rsid w:val="00040A89"/>
    <w:rsid w:val="00041C5E"/>
    <w:rsid w:val="00041DD6"/>
    <w:rsid w:val="00042EE5"/>
    <w:rsid w:val="00043015"/>
    <w:rsid w:val="00043C21"/>
    <w:rsid w:val="000453C1"/>
    <w:rsid w:val="0004599E"/>
    <w:rsid w:val="00045E2C"/>
    <w:rsid w:val="00047537"/>
    <w:rsid w:val="000475E3"/>
    <w:rsid w:val="00047732"/>
    <w:rsid w:val="000478FE"/>
    <w:rsid w:val="00047A04"/>
    <w:rsid w:val="00047A4C"/>
    <w:rsid w:val="00047AF6"/>
    <w:rsid w:val="00047F19"/>
    <w:rsid w:val="00051141"/>
    <w:rsid w:val="000514D8"/>
    <w:rsid w:val="0005162B"/>
    <w:rsid w:val="00051A0F"/>
    <w:rsid w:val="00051E9C"/>
    <w:rsid w:val="00051FBF"/>
    <w:rsid w:val="000524C5"/>
    <w:rsid w:val="0005290E"/>
    <w:rsid w:val="00053487"/>
    <w:rsid w:val="000538C0"/>
    <w:rsid w:val="00053B0A"/>
    <w:rsid w:val="00053CA8"/>
    <w:rsid w:val="00053E2F"/>
    <w:rsid w:val="00055D65"/>
    <w:rsid w:val="000569DA"/>
    <w:rsid w:val="0005747C"/>
    <w:rsid w:val="00057E52"/>
    <w:rsid w:val="00060B3A"/>
    <w:rsid w:val="000611F7"/>
    <w:rsid w:val="00062286"/>
    <w:rsid w:val="00062317"/>
    <w:rsid w:val="00062896"/>
    <w:rsid w:val="00063039"/>
    <w:rsid w:val="00063A9D"/>
    <w:rsid w:val="00065F10"/>
    <w:rsid w:val="0006616B"/>
    <w:rsid w:val="00066178"/>
    <w:rsid w:val="00066C8F"/>
    <w:rsid w:val="00070790"/>
    <w:rsid w:val="000708EC"/>
    <w:rsid w:val="000709F5"/>
    <w:rsid w:val="000710B3"/>
    <w:rsid w:val="000716E5"/>
    <w:rsid w:val="00071F40"/>
    <w:rsid w:val="00072391"/>
    <w:rsid w:val="00072448"/>
    <w:rsid w:val="0007251E"/>
    <w:rsid w:val="0007278D"/>
    <w:rsid w:val="00072BA4"/>
    <w:rsid w:val="00072CCA"/>
    <w:rsid w:val="00072D92"/>
    <w:rsid w:val="00073172"/>
    <w:rsid w:val="000731D2"/>
    <w:rsid w:val="00073387"/>
    <w:rsid w:val="00073561"/>
    <w:rsid w:val="000736D6"/>
    <w:rsid w:val="0007392D"/>
    <w:rsid w:val="00073B9B"/>
    <w:rsid w:val="0007407D"/>
    <w:rsid w:val="0007502E"/>
    <w:rsid w:val="0007574B"/>
    <w:rsid w:val="00076A62"/>
    <w:rsid w:val="00076AC9"/>
    <w:rsid w:val="00076DDE"/>
    <w:rsid w:val="000770E8"/>
    <w:rsid w:val="00077899"/>
    <w:rsid w:val="000778AC"/>
    <w:rsid w:val="00077C1A"/>
    <w:rsid w:val="000808BD"/>
    <w:rsid w:val="00080ABE"/>
    <w:rsid w:val="00081916"/>
    <w:rsid w:val="000822AE"/>
    <w:rsid w:val="0008284A"/>
    <w:rsid w:val="00082ABE"/>
    <w:rsid w:val="00082DA4"/>
    <w:rsid w:val="00083AE8"/>
    <w:rsid w:val="00083F2D"/>
    <w:rsid w:val="00084441"/>
    <w:rsid w:val="000848F4"/>
    <w:rsid w:val="00084ED3"/>
    <w:rsid w:val="00086365"/>
    <w:rsid w:val="00086FBF"/>
    <w:rsid w:val="000874F8"/>
    <w:rsid w:val="00087C1C"/>
    <w:rsid w:val="00087D1D"/>
    <w:rsid w:val="0009013F"/>
    <w:rsid w:val="0009108D"/>
    <w:rsid w:val="00091F5D"/>
    <w:rsid w:val="000938D3"/>
    <w:rsid w:val="00093B83"/>
    <w:rsid w:val="0009543C"/>
    <w:rsid w:val="0009631F"/>
    <w:rsid w:val="000963B1"/>
    <w:rsid w:val="00096C88"/>
    <w:rsid w:val="000975D4"/>
    <w:rsid w:val="000A047A"/>
    <w:rsid w:val="000A076D"/>
    <w:rsid w:val="000A104F"/>
    <w:rsid w:val="000A1B77"/>
    <w:rsid w:val="000A22D9"/>
    <w:rsid w:val="000A22E0"/>
    <w:rsid w:val="000A2723"/>
    <w:rsid w:val="000A3198"/>
    <w:rsid w:val="000A33DA"/>
    <w:rsid w:val="000A35E1"/>
    <w:rsid w:val="000A3A11"/>
    <w:rsid w:val="000A4A0A"/>
    <w:rsid w:val="000A4C1C"/>
    <w:rsid w:val="000A57D6"/>
    <w:rsid w:val="000A589F"/>
    <w:rsid w:val="000A5F24"/>
    <w:rsid w:val="000A6530"/>
    <w:rsid w:val="000A6E22"/>
    <w:rsid w:val="000A6F22"/>
    <w:rsid w:val="000A777D"/>
    <w:rsid w:val="000A7EC5"/>
    <w:rsid w:val="000A7F91"/>
    <w:rsid w:val="000B00D1"/>
    <w:rsid w:val="000B012B"/>
    <w:rsid w:val="000B23F0"/>
    <w:rsid w:val="000B3212"/>
    <w:rsid w:val="000B3585"/>
    <w:rsid w:val="000B379E"/>
    <w:rsid w:val="000B474F"/>
    <w:rsid w:val="000B4901"/>
    <w:rsid w:val="000B52BE"/>
    <w:rsid w:val="000B542A"/>
    <w:rsid w:val="000B56F1"/>
    <w:rsid w:val="000B70E6"/>
    <w:rsid w:val="000B71A0"/>
    <w:rsid w:val="000B7531"/>
    <w:rsid w:val="000B7D79"/>
    <w:rsid w:val="000C0427"/>
    <w:rsid w:val="000C051B"/>
    <w:rsid w:val="000C1023"/>
    <w:rsid w:val="000C1295"/>
    <w:rsid w:val="000C1E30"/>
    <w:rsid w:val="000C23C6"/>
    <w:rsid w:val="000C283A"/>
    <w:rsid w:val="000C28FF"/>
    <w:rsid w:val="000C3267"/>
    <w:rsid w:val="000C36A2"/>
    <w:rsid w:val="000C424C"/>
    <w:rsid w:val="000C4341"/>
    <w:rsid w:val="000C4BF7"/>
    <w:rsid w:val="000C52F6"/>
    <w:rsid w:val="000C5702"/>
    <w:rsid w:val="000C58D2"/>
    <w:rsid w:val="000C5BDF"/>
    <w:rsid w:val="000C6502"/>
    <w:rsid w:val="000C77F8"/>
    <w:rsid w:val="000D11D5"/>
    <w:rsid w:val="000D1340"/>
    <w:rsid w:val="000D1988"/>
    <w:rsid w:val="000D3507"/>
    <w:rsid w:val="000D3895"/>
    <w:rsid w:val="000D3E47"/>
    <w:rsid w:val="000D402C"/>
    <w:rsid w:val="000D4503"/>
    <w:rsid w:val="000D5042"/>
    <w:rsid w:val="000D55CA"/>
    <w:rsid w:val="000D565B"/>
    <w:rsid w:val="000D5DDC"/>
    <w:rsid w:val="000D6F21"/>
    <w:rsid w:val="000D748B"/>
    <w:rsid w:val="000D75E0"/>
    <w:rsid w:val="000D79BC"/>
    <w:rsid w:val="000D7D20"/>
    <w:rsid w:val="000D7E09"/>
    <w:rsid w:val="000D7F61"/>
    <w:rsid w:val="000E0371"/>
    <w:rsid w:val="000E0D70"/>
    <w:rsid w:val="000E1583"/>
    <w:rsid w:val="000E1BF4"/>
    <w:rsid w:val="000E1C4B"/>
    <w:rsid w:val="000E2191"/>
    <w:rsid w:val="000E2293"/>
    <w:rsid w:val="000E2AFF"/>
    <w:rsid w:val="000E2B07"/>
    <w:rsid w:val="000E3960"/>
    <w:rsid w:val="000E3AB8"/>
    <w:rsid w:val="000E450B"/>
    <w:rsid w:val="000E4A63"/>
    <w:rsid w:val="000E4D70"/>
    <w:rsid w:val="000E5A3C"/>
    <w:rsid w:val="000E5D53"/>
    <w:rsid w:val="000E5FD5"/>
    <w:rsid w:val="000E683E"/>
    <w:rsid w:val="000E6F31"/>
    <w:rsid w:val="000F0360"/>
    <w:rsid w:val="000F120F"/>
    <w:rsid w:val="000F12A7"/>
    <w:rsid w:val="000F12C2"/>
    <w:rsid w:val="000F2296"/>
    <w:rsid w:val="000F2ACA"/>
    <w:rsid w:val="000F33DF"/>
    <w:rsid w:val="000F3CFA"/>
    <w:rsid w:val="000F48DB"/>
    <w:rsid w:val="000F49B5"/>
    <w:rsid w:val="000F4A51"/>
    <w:rsid w:val="000F4A74"/>
    <w:rsid w:val="000F5089"/>
    <w:rsid w:val="000F5416"/>
    <w:rsid w:val="000F5939"/>
    <w:rsid w:val="000F5AE8"/>
    <w:rsid w:val="000F5D5A"/>
    <w:rsid w:val="000F6570"/>
    <w:rsid w:val="000F676C"/>
    <w:rsid w:val="000F695C"/>
    <w:rsid w:val="000F6CA3"/>
    <w:rsid w:val="000F70E4"/>
    <w:rsid w:val="00100668"/>
    <w:rsid w:val="00100A01"/>
    <w:rsid w:val="001010B1"/>
    <w:rsid w:val="001015DC"/>
    <w:rsid w:val="00102BE1"/>
    <w:rsid w:val="001034A6"/>
    <w:rsid w:val="00103980"/>
    <w:rsid w:val="00103CBD"/>
    <w:rsid w:val="001041EB"/>
    <w:rsid w:val="00104E2A"/>
    <w:rsid w:val="00105856"/>
    <w:rsid w:val="001060E9"/>
    <w:rsid w:val="00106233"/>
    <w:rsid w:val="0010683B"/>
    <w:rsid w:val="001070B0"/>
    <w:rsid w:val="001071F2"/>
    <w:rsid w:val="0010720B"/>
    <w:rsid w:val="001073E7"/>
    <w:rsid w:val="00107605"/>
    <w:rsid w:val="001101EB"/>
    <w:rsid w:val="00110BE2"/>
    <w:rsid w:val="00111D7A"/>
    <w:rsid w:val="00111F91"/>
    <w:rsid w:val="00112425"/>
    <w:rsid w:val="001124A5"/>
    <w:rsid w:val="001127EF"/>
    <w:rsid w:val="00113530"/>
    <w:rsid w:val="00114554"/>
    <w:rsid w:val="0011505E"/>
    <w:rsid w:val="001159AB"/>
    <w:rsid w:val="001159B2"/>
    <w:rsid w:val="0011669D"/>
    <w:rsid w:val="00116838"/>
    <w:rsid w:val="00116877"/>
    <w:rsid w:val="00116B46"/>
    <w:rsid w:val="00120195"/>
    <w:rsid w:val="00120B84"/>
    <w:rsid w:val="00120E0B"/>
    <w:rsid w:val="001212B7"/>
    <w:rsid w:val="00121926"/>
    <w:rsid w:val="00121CF3"/>
    <w:rsid w:val="00121EF8"/>
    <w:rsid w:val="00122441"/>
    <w:rsid w:val="0012294E"/>
    <w:rsid w:val="00123971"/>
    <w:rsid w:val="001239D5"/>
    <w:rsid w:val="00123B12"/>
    <w:rsid w:val="00123C11"/>
    <w:rsid w:val="001255C0"/>
    <w:rsid w:val="00125875"/>
    <w:rsid w:val="00125C43"/>
    <w:rsid w:val="00125EAA"/>
    <w:rsid w:val="00126036"/>
    <w:rsid w:val="001266D6"/>
    <w:rsid w:val="00127B2B"/>
    <w:rsid w:val="00127B82"/>
    <w:rsid w:val="00130328"/>
    <w:rsid w:val="0013034E"/>
    <w:rsid w:val="0013056B"/>
    <w:rsid w:val="00130F91"/>
    <w:rsid w:val="00131BF2"/>
    <w:rsid w:val="00131C69"/>
    <w:rsid w:val="001322E7"/>
    <w:rsid w:val="001324DC"/>
    <w:rsid w:val="00132FD8"/>
    <w:rsid w:val="0013381C"/>
    <w:rsid w:val="00134107"/>
    <w:rsid w:val="0013461E"/>
    <w:rsid w:val="00135152"/>
    <w:rsid w:val="00135163"/>
    <w:rsid w:val="00135F47"/>
    <w:rsid w:val="00136DA0"/>
    <w:rsid w:val="001372AD"/>
    <w:rsid w:val="00137BF1"/>
    <w:rsid w:val="00137CD1"/>
    <w:rsid w:val="001403D5"/>
    <w:rsid w:val="00141558"/>
    <w:rsid w:val="001417B7"/>
    <w:rsid w:val="00141D57"/>
    <w:rsid w:val="0014292D"/>
    <w:rsid w:val="00143913"/>
    <w:rsid w:val="00143AA2"/>
    <w:rsid w:val="00143AEF"/>
    <w:rsid w:val="001440BD"/>
    <w:rsid w:val="001441BA"/>
    <w:rsid w:val="0014450C"/>
    <w:rsid w:val="0014486A"/>
    <w:rsid w:val="00144AEB"/>
    <w:rsid w:val="00144B04"/>
    <w:rsid w:val="00145AB9"/>
    <w:rsid w:val="00145BEC"/>
    <w:rsid w:val="00145F0E"/>
    <w:rsid w:val="001468EB"/>
    <w:rsid w:val="00146A30"/>
    <w:rsid w:val="00146BBA"/>
    <w:rsid w:val="00146E76"/>
    <w:rsid w:val="00146FFD"/>
    <w:rsid w:val="0014775B"/>
    <w:rsid w:val="001479A4"/>
    <w:rsid w:val="0015104C"/>
    <w:rsid w:val="001514B7"/>
    <w:rsid w:val="0015217E"/>
    <w:rsid w:val="00152C07"/>
    <w:rsid w:val="00153208"/>
    <w:rsid w:val="0015365F"/>
    <w:rsid w:val="00153EFB"/>
    <w:rsid w:val="001547CA"/>
    <w:rsid w:val="00154859"/>
    <w:rsid w:val="00154CC5"/>
    <w:rsid w:val="0015537A"/>
    <w:rsid w:val="001554E4"/>
    <w:rsid w:val="0015610A"/>
    <w:rsid w:val="0015615A"/>
    <w:rsid w:val="00156AC3"/>
    <w:rsid w:val="00156FF8"/>
    <w:rsid w:val="0015756F"/>
    <w:rsid w:val="0015781A"/>
    <w:rsid w:val="001579DE"/>
    <w:rsid w:val="00157A3B"/>
    <w:rsid w:val="00157C20"/>
    <w:rsid w:val="001602BD"/>
    <w:rsid w:val="0016047A"/>
    <w:rsid w:val="0016069E"/>
    <w:rsid w:val="00162811"/>
    <w:rsid w:val="0016514D"/>
    <w:rsid w:val="0016557D"/>
    <w:rsid w:val="0016578F"/>
    <w:rsid w:val="00165C5E"/>
    <w:rsid w:val="00165E0E"/>
    <w:rsid w:val="001660D4"/>
    <w:rsid w:val="00167029"/>
    <w:rsid w:val="00167CDD"/>
    <w:rsid w:val="0017020F"/>
    <w:rsid w:val="00171476"/>
    <w:rsid w:val="00172618"/>
    <w:rsid w:val="001736C4"/>
    <w:rsid w:val="00173DE8"/>
    <w:rsid w:val="00173EB5"/>
    <w:rsid w:val="00174506"/>
    <w:rsid w:val="00175156"/>
    <w:rsid w:val="0017651B"/>
    <w:rsid w:val="001769DE"/>
    <w:rsid w:val="00177058"/>
    <w:rsid w:val="00177EED"/>
    <w:rsid w:val="001802A4"/>
    <w:rsid w:val="00180C5C"/>
    <w:rsid w:val="001810E8"/>
    <w:rsid w:val="00181CFB"/>
    <w:rsid w:val="00182A9D"/>
    <w:rsid w:val="0018369E"/>
    <w:rsid w:val="00183A19"/>
    <w:rsid w:val="00184478"/>
    <w:rsid w:val="00185B2B"/>
    <w:rsid w:val="00185F8A"/>
    <w:rsid w:val="0018624B"/>
    <w:rsid w:val="001872DC"/>
    <w:rsid w:val="00187759"/>
    <w:rsid w:val="001906CF"/>
    <w:rsid w:val="00191404"/>
    <w:rsid w:val="001929B7"/>
    <w:rsid w:val="00193548"/>
    <w:rsid w:val="00193E0E"/>
    <w:rsid w:val="00194517"/>
    <w:rsid w:val="00194C32"/>
    <w:rsid w:val="00194CC6"/>
    <w:rsid w:val="001953EE"/>
    <w:rsid w:val="00195BE2"/>
    <w:rsid w:val="00195E67"/>
    <w:rsid w:val="001966E8"/>
    <w:rsid w:val="001967B1"/>
    <w:rsid w:val="00197D54"/>
    <w:rsid w:val="001A0819"/>
    <w:rsid w:val="001A161E"/>
    <w:rsid w:val="001A230D"/>
    <w:rsid w:val="001A2465"/>
    <w:rsid w:val="001A2C12"/>
    <w:rsid w:val="001A3264"/>
    <w:rsid w:val="001A3DF3"/>
    <w:rsid w:val="001A3F49"/>
    <w:rsid w:val="001A4162"/>
    <w:rsid w:val="001A4502"/>
    <w:rsid w:val="001A4C49"/>
    <w:rsid w:val="001A4DCC"/>
    <w:rsid w:val="001A558C"/>
    <w:rsid w:val="001A58AB"/>
    <w:rsid w:val="001A5FEA"/>
    <w:rsid w:val="001A6C1F"/>
    <w:rsid w:val="001A6D49"/>
    <w:rsid w:val="001A7862"/>
    <w:rsid w:val="001B0125"/>
    <w:rsid w:val="001B10C8"/>
    <w:rsid w:val="001B1239"/>
    <w:rsid w:val="001B1358"/>
    <w:rsid w:val="001B23F1"/>
    <w:rsid w:val="001B4764"/>
    <w:rsid w:val="001B4792"/>
    <w:rsid w:val="001B4909"/>
    <w:rsid w:val="001B4C04"/>
    <w:rsid w:val="001B5B2F"/>
    <w:rsid w:val="001B626E"/>
    <w:rsid w:val="001B62EC"/>
    <w:rsid w:val="001B6B7C"/>
    <w:rsid w:val="001B73BD"/>
    <w:rsid w:val="001B7B78"/>
    <w:rsid w:val="001B7F7A"/>
    <w:rsid w:val="001C014E"/>
    <w:rsid w:val="001C0A5E"/>
    <w:rsid w:val="001C0FAC"/>
    <w:rsid w:val="001C10A1"/>
    <w:rsid w:val="001C24AB"/>
    <w:rsid w:val="001C258C"/>
    <w:rsid w:val="001C29A6"/>
    <w:rsid w:val="001C2CC6"/>
    <w:rsid w:val="001C3380"/>
    <w:rsid w:val="001C46A4"/>
    <w:rsid w:val="001C48A2"/>
    <w:rsid w:val="001C4B03"/>
    <w:rsid w:val="001C4D5E"/>
    <w:rsid w:val="001C5517"/>
    <w:rsid w:val="001C5613"/>
    <w:rsid w:val="001C5BC7"/>
    <w:rsid w:val="001C5E30"/>
    <w:rsid w:val="001C619A"/>
    <w:rsid w:val="001C6336"/>
    <w:rsid w:val="001C6509"/>
    <w:rsid w:val="001C7160"/>
    <w:rsid w:val="001C795A"/>
    <w:rsid w:val="001C7C6B"/>
    <w:rsid w:val="001D07E8"/>
    <w:rsid w:val="001D1728"/>
    <w:rsid w:val="001D1BA1"/>
    <w:rsid w:val="001D2276"/>
    <w:rsid w:val="001D263F"/>
    <w:rsid w:val="001D27BC"/>
    <w:rsid w:val="001D2FDD"/>
    <w:rsid w:val="001D3263"/>
    <w:rsid w:val="001D3ECB"/>
    <w:rsid w:val="001D42EF"/>
    <w:rsid w:val="001D45B9"/>
    <w:rsid w:val="001D4BF8"/>
    <w:rsid w:val="001D5105"/>
    <w:rsid w:val="001D5E2F"/>
    <w:rsid w:val="001D7147"/>
    <w:rsid w:val="001D7455"/>
    <w:rsid w:val="001D7DAB"/>
    <w:rsid w:val="001E0530"/>
    <w:rsid w:val="001E0589"/>
    <w:rsid w:val="001E083D"/>
    <w:rsid w:val="001E0C30"/>
    <w:rsid w:val="001E2814"/>
    <w:rsid w:val="001E282E"/>
    <w:rsid w:val="001E2B42"/>
    <w:rsid w:val="001E382F"/>
    <w:rsid w:val="001E3A02"/>
    <w:rsid w:val="001E40DC"/>
    <w:rsid w:val="001E5236"/>
    <w:rsid w:val="001E5626"/>
    <w:rsid w:val="001E5CA5"/>
    <w:rsid w:val="001E6327"/>
    <w:rsid w:val="001E668A"/>
    <w:rsid w:val="001E6702"/>
    <w:rsid w:val="001E7C3E"/>
    <w:rsid w:val="001E7E1B"/>
    <w:rsid w:val="001F014D"/>
    <w:rsid w:val="001F049F"/>
    <w:rsid w:val="001F07B0"/>
    <w:rsid w:val="001F1157"/>
    <w:rsid w:val="001F157C"/>
    <w:rsid w:val="001F15BD"/>
    <w:rsid w:val="001F195B"/>
    <w:rsid w:val="001F1DF7"/>
    <w:rsid w:val="001F2ECF"/>
    <w:rsid w:val="001F2F26"/>
    <w:rsid w:val="001F383D"/>
    <w:rsid w:val="001F39E8"/>
    <w:rsid w:val="001F4055"/>
    <w:rsid w:val="001F442F"/>
    <w:rsid w:val="001F4DA5"/>
    <w:rsid w:val="001F4DA9"/>
    <w:rsid w:val="001F50EE"/>
    <w:rsid w:val="001F68AB"/>
    <w:rsid w:val="001F6EA2"/>
    <w:rsid w:val="001F7D65"/>
    <w:rsid w:val="0020005E"/>
    <w:rsid w:val="0020034D"/>
    <w:rsid w:val="002007CA"/>
    <w:rsid w:val="00200B18"/>
    <w:rsid w:val="00200B1B"/>
    <w:rsid w:val="00200C77"/>
    <w:rsid w:val="0020162A"/>
    <w:rsid w:val="00201C6F"/>
    <w:rsid w:val="002025A5"/>
    <w:rsid w:val="00202AE5"/>
    <w:rsid w:val="00202D6F"/>
    <w:rsid w:val="00203567"/>
    <w:rsid w:val="002038A0"/>
    <w:rsid w:val="00203969"/>
    <w:rsid w:val="00203C40"/>
    <w:rsid w:val="00203D01"/>
    <w:rsid w:val="00203ED6"/>
    <w:rsid w:val="002048B2"/>
    <w:rsid w:val="00204F4A"/>
    <w:rsid w:val="00205841"/>
    <w:rsid w:val="00205BB5"/>
    <w:rsid w:val="00206554"/>
    <w:rsid w:val="00207925"/>
    <w:rsid w:val="00207CB9"/>
    <w:rsid w:val="002103C6"/>
    <w:rsid w:val="00210613"/>
    <w:rsid w:val="00211214"/>
    <w:rsid w:val="0021122B"/>
    <w:rsid w:val="00211345"/>
    <w:rsid w:val="00212690"/>
    <w:rsid w:val="002134D1"/>
    <w:rsid w:val="00213E93"/>
    <w:rsid w:val="00214449"/>
    <w:rsid w:val="00214578"/>
    <w:rsid w:val="002150F8"/>
    <w:rsid w:val="002151FA"/>
    <w:rsid w:val="002156D6"/>
    <w:rsid w:val="00215C5F"/>
    <w:rsid w:val="0021668E"/>
    <w:rsid w:val="00216F53"/>
    <w:rsid w:val="00217EC0"/>
    <w:rsid w:val="00220217"/>
    <w:rsid w:val="00220F7D"/>
    <w:rsid w:val="0022112B"/>
    <w:rsid w:val="002216FE"/>
    <w:rsid w:val="002217F6"/>
    <w:rsid w:val="0022224A"/>
    <w:rsid w:val="00223201"/>
    <w:rsid w:val="00223656"/>
    <w:rsid w:val="002249BC"/>
    <w:rsid w:val="00224B82"/>
    <w:rsid w:val="002252CE"/>
    <w:rsid w:val="00225583"/>
    <w:rsid w:val="00225B84"/>
    <w:rsid w:val="002260D2"/>
    <w:rsid w:val="00226500"/>
    <w:rsid w:val="002278F1"/>
    <w:rsid w:val="00227B41"/>
    <w:rsid w:val="00227C5C"/>
    <w:rsid w:val="00227EFF"/>
    <w:rsid w:val="002303FA"/>
    <w:rsid w:val="00230C90"/>
    <w:rsid w:val="00231756"/>
    <w:rsid w:val="00231B89"/>
    <w:rsid w:val="00231ED8"/>
    <w:rsid w:val="00232070"/>
    <w:rsid w:val="00232207"/>
    <w:rsid w:val="00232ED7"/>
    <w:rsid w:val="002339A4"/>
    <w:rsid w:val="00233E61"/>
    <w:rsid w:val="002342E8"/>
    <w:rsid w:val="00234CD6"/>
    <w:rsid w:val="002353E4"/>
    <w:rsid w:val="00235DFA"/>
    <w:rsid w:val="0023623C"/>
    <w:rsid w:val="002370CD"/>
    <w:rsid w:val="0023782F"/>
    <w:rsid w:val="00237975"/>
    <w:rsid w:val="002400E3"/>
    <w:rsid w:val="002408D8"/>
    <w:rsid w:val="002410D4"/>
    <w:rsid w:val="002419A3"/>
    <w:rsid w:val="00242434"/>
    <w:rsid w:val="00243353"/>
    <w:rsid w:val="002439F3"/>
    <w:rsid w:val="00243F99"/>
    <w:rsid w:val="00244A28"/>
    <w:rsid w:val="0024588D"/>
    <w:rsid w:val="00245CB8"/>
    <w:rsid w:val="00246082"/>
    <w:rsid w:val="002465E8"/>
    <w:rsid w:val="0024670B"/>
    <w:rsid w:val="00246CC6"/>
    <w:rsid w:val="00246CFE"/>
    <w:rsid w:val="0025055F"/>
    <w:rsid w:val="002505DE"/>
    <w:rsid w:val="00250832"/>
    <w:rsid w:val="00251913"/>
    <w:rsid w:val="00251FEA"/>
    <w:rsid w:val="002522AB"/>
    <w:rsid w:val="00253AB2"/>
    <w:rsid w:val="00254ECA"/>
    <w:rsid w:val="00255CAC"/>
    <w:rsid w:val="00256812"/>
    <w:rsid w:val="0025697F"/>
    <w:rsid w:val="002569F7"/>
    <w:rsid w:val="00256CA6"/>
    <w:rsid w:val="00256D56"/>
    <w:rsid w:val="0025712B"/>
    <w:rsid w:val="00260574"/>
    <w:rsid w:val="0026110C"/>
    <w:rsid w:val="00261B43"/>
    <w:rsid w:val="00261B4D"/>
    <w:rsid w:val="00261DC6"/>
    <w:rsid w:val="002623C4"/>
    <w:rsid w:val="00262A40"/>
    <w:rsid w:val="00262E53"/>
    <w:rsid w:val="00263156"/>
    <w:rsid w:val="002632AE"/>
    <w:rsid w:val="002651D2"/>
    <w:rsid w:val="002657B7"/>
    <w:rsid w:val="00265B46"/>
    <w:rsid w:val="00266155"/>
    <w:rsid w:val="00266770"/>
    <w:rsid w:val="002672BA"/>
    <w:rsid w:val="0026746C"/>
    <w:rsid w:val="00267BA6"/>
    <w:rsid w:val="00267C71"/>
    <w:rsid w:val="00267F19"/>
    <w:rsid w:val="0027040F"/>
    <w:rsid w:val="00271894"/>
    <w:rsid w:val="002719ED"/>
    <w:rsid w:val="00271C81"/>
    <w:rsid w:val="00272513"/>
    <w:rsid w:val="00273CD4"/>
    <w:rsid w:val="00273DFF"/>
    <w:rsid w:val="002750C1"/>
    <w:rsid w:val="00275230"/>
    <w:rsid w:val="002753AA"/>
    <w:rsid w:val="0027636D"/>
    <w:rsid w:val="002768C9"/>
    <w:rsid w:val="002775D2"/>
    <w:rsid w:val="0027776D"/>
    <w:rsid w:val="002779AB"/>
    <w:rsid w:val="00277BDE"/>
    <w:rsid w:val="00277D7D"/>
    <w:rsid w:val="00277E1B"/>
    <w:rsid w:val="002801D5"/>
    <w:rsid w:val="00280A2F"/>
    <w:rsid w:val="00281417"/>
    <w:rsid w:val="00281C09"/>
    <w:rsid w:val="00282B8D"/>
    <w:rsid w:val="00283781"/>
    <w:rsid w:val="0028458E"/>
    <w:rsid w:val="00284CE2"/>
    <w:rsid w:val="00285197"/>
    <w:rsid w:val="00285D81"/>
    <w:rsid w:val="00285EAF"/>
    <w:rsid w:val="00285F18"/>
    <w:rsid w:val="00286AA3"/>
    <w:rsid w:val="00286C9E"/>
    <w:rsid w:val="00286FEB"/>
    <w:rsid w:val="00287DE1"/>
    <w:rsid w:val="0029058B"/>
    <w:rsid w:val="002908E8"/>
    <w:rsid w:val="00290F3E"/>
    <w:rsid w:val="00291966"/>
    <w:rsid w:val="00291B3D"/>
    <w:rsid w:val="00291BCA"/>
    <w:rsid w:val="00292693"/>
    <w:rsid w:val="00292D87"/>
    <w:rsid w:val="00292EE4"/>
    <w:rsid w:val="002933E2"/>
    <w:rsid w:val="0029348C"/>
    <w:rsid w:val="00293950"/>
    <w:rsid w:val="00293B48"/>
    <w:rsid w:val="00294A03"/>
    <w:rsid w:val="00294F86"/>
    <w:rsid w:val="0029557A"/>
    <w:rsid w:val="00295A10"/>
    <w:rsid w:val="0029692E"/>
    <w:rsid w:val="00297602"/>
    <w:rsid w:val="00297FDB"/>
    <w:rsid w:val="002A0C54"/>
    <w:rsid w:val="002A27AA"/>
    <w:rsid w:val="002A4640"/>
    <w:rsid w:val="002A482E"/>
    <w:rsid w:val="002A4DF3"/>
    <w:rsid w:val="002A4ECB"/>
    <w:rsid w:val="002A550C"/>
    <w:rsid w:val="002A5D90"/>
    <w:rsid w:val="002A5D9A"/>
    <w:rsid w:val="002A687B"/>
    <w:rsid w:val="002A6BE2"/>
    <w:rsid w:val="002B1038"/>
    <w:rsid w:val="002B1399"/>
    <w:rsid w:val="002B1523"/>
    <w:rsid w:val="002B2389"/>
    <w:rsid w:val="002B24F6"/>
    <w:rsid w:val="002B2B3A"/>
    <w:rsid w:val="002B2D0F"/>
    <w:rsid w:val="002B3693"/>
    <w:rsid w:val="002B3E04"/>
    <w:rsid w:val="002B404E"/>
    <w:rsid w:val="002B5329"/>
    <w:rsid w:val="002B54C0"/>
    <w:rsid w:val="002B5C42"/>
    <w:rsid w:val="002B78A9"/>
    <w:rsid w:val="002B7DF6"/>
    <w:rsid w:val="002B7E11"/>
    <w:rsid w:val="002C03D2"/>
    <w:rsid w:val="002C0B2F"/>
    <w:rsid w:val="002C21F5"/>
    <w:rsid w:val="002C3000"/>
    <w:rsid w:val="002C43CE"/>
    <w:rsid w:val="002C5A51"/>
    <w:rsid w:val="002C5CE4"/>
    <w:rsid w:val="002C6059"/>
    <w:rsid w:val="002C60A1"/>
    <w:rsid w:val="002C6799"/>
    <w:rsid w:val="002C6872"/>
    <w:rsid w:val="002C6B47"/>
    <w:rsid w:val="002C70CC"/>
    <w:rsid w:val="002C72F1"/>
    <w:rsid w:val="002C7D53"/>
    <w:rsid w:val="002D0222"/>
    <w:rsid w:val="002D05E7"/>
    <w:rsid w:val="002D0F20"/>
    <w:rsid w:val="002D1223"/>
    <w:rsid w:val="002D1A8B"/>
    <w:rsid w:val="002D1C0E"/>
    <w:rsid w:val="002D280C"/>
    <w:rsid w:val="002D339A"/>
    <w:rsid w:val="002D346D"/>
    <w:rsid w:val="002D4200"/>
    <w:rsid w:val="002D5EE1"/>
    <w:rsid w:val="002D6576"/>
    <w:rsid w:val="002D67CD"/>
    <w:rsid w:val="002D74DE"/>
    <w:rsid w:val="002D7FA2"/>
    <w:rsid w:val="002E07C4"/>
    <w:rsid w:val="002E14E4"/>
    <w:rsid w:val="002E3602"/>
    <w:rsid w:val="002E50EF"/>
    <w:rsid w:val="002E6452"/>
    <w:rsid w:val="002E65EB"/>
    <w:rsid w:val="002E6A8B"/>
    <w:rsid w:val="002E6DA4"/>
    <w:rsid w:val="002E6E4A"/>
    <w:rsid w:val="002F0256"/>
    <w:rsid w:val="002F0F08"/>
    <w:rsid w:val="002F1C53"/>
    <w:rsid w:val="002F1FE6"/>
    <w:rsid w:val="002F248B"/>
    <w:rsid w:val="002F2490"/>
    <w:rsid w:val="002F2DD2"/>
    <w:rsid w:val="002F2F75"/>
    <w:rsid w:val="002F37E3"/>
    <w:rsid w:val="002F3B96"/>
    <w:rsid w:val="002F4095"/>
    <w:rsid w:val="002F40F0"/>
    <w:rsid w:val="002F4376"/>
    <w:rsid w:val="002F4A49"/>
    <w:rsid w:val="002F4E5A"/>
    <w:rsid w:val="002F5A5C"/>
    <w:rsid w:val="002F7144"/>
    <w:rsid w:val="002F7590"/>
    <w:rsid w:val="00300D38"/>
    <w:rsid w:val="003016C7"/>
    <w:rsid w:val="0030280F"/>
    <w:rsid w:val="00303280"/>
    <w:rsid w:val="0030409C"/>
    <w:rsid w:val="00304310"/>
    <w:rsid w:val="0030461C"/>
    <w:rsid w:val="00304ABD"/>
    <w:rsid w:val="00304F4A"/>
    <w:rsid w:val="00305132"/>
    <w:rsid w:val="00305EB2"/>
    <w:rsid w:val="003061FB"/>
    <w:rsid w:val="003079AB"/>
    <w:rsid w:val="00307DFE"/>
    <w:rsid w:val="003104AA"/>
    <w:rsid w:val="003105CD"/>
    <w:rsid w:val="003106D8"/>
    <w:rsid w:val="00312A62"/>
    <w:rsid w:val="0031341A"/>
    <w:rsid w:val="00313D65"/>
    <w:rsid w:val="00314B12"/>
    <w:rsid w:val="00314CBF"/>
    <w:rsid w:val="0031519C"/>
    <w:rsid w:val="003153A2"/>
    <w:rsid w:val="00315AE1"/>
    <w:rsid w:val="00316474"/>
    <w:rsid w:val="003164CD"/>
    <w:rsid w:val="00316A5E"/>
    <w:rsid w:val="00317F3E"/>
    <w:rsid w:val="00320304"/>
    <w:rsid w:val="00320A1B"/>
    <w:rsid w:val="00321FFC"/>
    <w:rsid w:val="00322004"/>
    <w:rsid w:val="0032220F"/>
    <w:rsid w:val="0032256F"/>
    <w:rsid w:val="00322BBD"/>
    <w:rsid w:val="003233AE"/>
    <w:rsid w:val="0032379D"/>
    <w:rsid w:val="00323D10"/>
    <w:rsid w:val="00323D8E"/>
    <w:rsid w:val="00323FED"/>
    <w:rsid w:val="00324BDA"/>
    <w:rsid w:val="00325548"/>
    <w:rsid w:val="003264EF"/>
    <w:rsid w:val="00327A67"/>
    <w:rsid w:val="00327EB3"/>
    <w:rsid w:val="003300FC"/>
    <w:rsid w:val="00330668"/>
    <w:rsid w:val="00330814"/>
    <w:rsid w:val="0033190C"/>
    <w:rsid w:val="00331E8C"/>
    <w:rsid w:val="003322FF"/>
    <w:rsid w:val="003326E8"/>
    <w:rsid w:val="00332D2C"/>
    <w:rsid w:val="0033313E"/>
    <w:rsid w:val="00334554"/>
    <w:rsid w:val="003346CB"/>
    <w:rsid w:val="003353D3"/>
    <w:rsid w:val="003357C0"/>
    <w:rsid w:val="00335D52"/>
    <w:rsid w:val="00336F2F"/>
    <w:rsid w:val="00336FAD"/>
    <w:rsid w:val="00337464"/>
    <w:rsid w:val="00337B2F"/>
    <w:rsid w:val="00337D51"/>
    <w:rsid w:val="00337E4A"/>
    <w:rsid w:val="0034044D"/>
    <w:rsid w:val="0034095F"/>
    <w:rsid w:val="00340E89"/>
    <w:rsid w:val="003410C7"/>
    <w:rsid w:val="003411B0"/>
    <w:rsid w:val="003419FC"/>
    <w:rsid w:val="003421B6"/>
    <w:rsid w:val="003421FB"/>
    <w:rsid w:val="00342A7D"/>
    <w:rsid w:val="00344027"/>
    <w:rsid w:val="003444EE"/>
    <w:rsid w:val="00344B3F"/>
    <w:rsid w:val="00344CE0"/>
    <w:rsid w:val="00344D46"/>
    <w:rsid w:val="0034548F"/>
    <w:rsid w:val="003457ED"/>
    <w:rsid w:val="00345B26"/>
    <w:rsid w:val="0034637A"/>
    <w:rsid w:val="003470A3"/>
    <w:rsid w:val="003470AA"/>
    <w:rsid w:val="0034712E"/>
    <w:rsid w:val="003473D9"/>
    <w:rsid w:val="003504F7"/>
    <w:rsid w:val="003508A3"/>
    <w:rsid w:val="003509D6"/>
    <w:rsid w:val="00350F16"/>
    <w:rsid w:val="00351123"/>
    <w:rsid w:val="0035149A"/>
    <w:rsid w:val="00352176"/>
    <w:rsid w:val="00352782"/>
    <w:rsid w:val="00352EA1"/>
    <w:rsid w:val="003534F1"/>
    <w:rsid w:val="00353E0A"/>
    <w:rsid w:val="003551DB"/>
    <w:rsid w:val="00355386"/>
    <w:rsid w:val="003556C7"/>
    <w:rsid w:val="003571E6"/>
    <w:rsid w:val="00357BC9"/>
    <w:rsid w:val="00361C09"/>
    <w:rsid w:val="00362492"/>
    <w:rsid w:val="00362905"/>
    <w:rsid w:val="00363352"/>
    <w:rsid w:val="00363745"/>
    <w:rsid w:val="003647C5"/>
    <w:rsid w:val="00364982"/>
    <w:rsid w:val="00365A69"/>
    <w:rsid w:val="00365ABA"/>
    <w:rsid w:val="00365E38"/>
    <w:rsid w:val="0036621D"/>
    <w:rsid w:val="0036639E"/>
    <w:rsid w:val="0037187E"/>
    <w:rsid w:val="003727E4"/>
    <w:rsid w:val="00373040"/>
    <w:rsid w:val="0037361A"/>
    <w:rsid w:val="00374657"/>
    <w:rsid w:val="003746A1"/>
    <w:rsid w:val="003747EA"/>
    <w:rsid w:val="0037613B"/>
    <w:rsid w:val="003768FA"/>
    <w:rsid w:val="00376BDF"/>
    <w:rsid w:val="00376D4F"/>
    <w:rsid w:val="0037703A"/>
    <w:rsid w:val="003772AA"/>
    <w:rsid w:val="0037750A"/>
    <w:rsid w:val="0037795F"/>
    <w:rsid w:val="0038049C"/>
    <w:rsid w:val="00381000"/>
    <w:rsid w:val="003811D2"/>
    <w:rsid w:val="00381695"/>
    <w:rsid w:val="00382806"/>
    <w:rsid w:val="00382E8A"/>
    <w:rsid w:val="00383011"/>
    <w:rsid w:val="00383246"/>
    <w:rsid w:val="00383E0C"/>
    <w:rsid w:val="00383E92"/>
    <w:rsid w:val="003841E6"/>
    <w:rsid w:val="003844B0"/>
    <w:rsid w:val="0038533C"/>
    <w:rsid w:val="00385E71"/>
    <w:rsid w:val="00386015"/>
    <w:rsid w:val="003865F8"/>
    <w:rsid w:val="003869BB"/>
    <w:rsid w:val="003869CF"/>
    <w:rsid w:val="00386E87"/>
    <w:rsid w:val="00386EE2"/>
    <w:rsid w:val="003875B4"/>
    <w:rsid w:val="003876B3"/>
    <w:rsid w:val="0038772B"/>
    <w:rsid w:val="0038776E"/>
    <w:rsid w:val="00387DC1"/>
    <w:rsid w:val="00391627"/>
    <w:rsid w:val="00391969"/>
    <w:rsid w:val="00391FBD"/>
    <w:rsid w:val="00392053"/>
    <w:rsid w:val="003924BA"/>
    <w:rsid w:val="00392CD1"/>
    <w:rsid w:val="003949F5"/>
    <w:rsid w:val="00395171"/>
    <w:rsid w:val="003956BD"/>
    <w:rsid w:val="00395702"/>
    <w:rsid w:val="00395842"/>
    <w:rsid w:val="00395BE7"/>
    <w:rsid w:val="00395D2B"/>
    <w:rsid w:val="003963C6"/>
    <w:rsid w:val="00396452"/>
    <w:rsid w:val="0039665F"/>
    <w:rsid w:val="00396A51"/>
    <w:rsid w:val="00396CFF"/>
    <w:rsid w:val="00397CEF"/>
    <w:rsid w:val="00397D57"/>
    <w:rsid w:val="003A033F"/>
    <w:rsid w:val="003A080F"/>
    <w:rsid w:val="003A0B3A"/>
    <w:rsid w:val="003A2023"/>
    <w:rsid w:val="003A2E38"/>
    <w:rsid w:val="003A3421"/>
    <w:rsid w:val="003A3642"/>
    <w:rsid w:val="003A391A"/>
    <w:rsid w:val="003A3B08"/>
    <w:rsid w:val="003A3E5F"/>
    <w:rsid w:val="003A4935"/>
    <w:rsid w:val="003A51DB"/>
    <w:rsid w:val="003A555C"/>
    <w:rsid w:val="003A5679"/>
    <w:rsid w:val="003A6132"/>
    <w:rsid w:val="003A648B"/>
    <w:rsid w:val="003A6ABC"/>
    <w:rsid w:val="003A6D8E"/>
    <w:rsid w:val="003A706B"/>
    <w:rsid w:val="003A7275"/>
    <w:rsid w:val="003B0048"/>
    <w:rsid w:val="003B01C7"/>
    <w:rsid w:val="003B047F"/>
    <w:rsid w:val="003B176A"/>
    <w:rsid w:val="003B34D4"/>
    <w:rsid w:val="003B38A4"/>
    <w:rsid w:val="003B39E9"/>
    <w:rsid w:val="003B4866"/>
    <w:rsid w:val="003B4D58"/>
    <w:rsid w:val="003B5EEA"/>
    <w:rsid w:val="003B5F26"/>
    <w:rsid w:val="003B620D"/>
    <w:rsid w:val="003B6810"/>
    <w:rsid w:val="003B7285"/>
    <w:rsid w:val="003B734F"/>
    <w:rsid w:val="003B757D"/>
    <w:rsid w:val="003C01C9"/>
    <w:rsid w:val="003C06CE"/>
    <w:rsid w:val="003C0C8E"/>
    <w:rsid w:val="003C1EE1"/>
    <w:rsid w:val="003C2396"/>
    <w:rsid w:val="003C2483"/>
    <w:rsid w:val="003C2FFE"/>
    <w:rsid w:val="003C3655"/>
    <w:rsid w:val="003C55BF"/>
    <w:rsid w:val="003C5C71"/>
    <w:rsid w:val="003C5E66"/>
    <w:rsid w:val="003D0F16"/>
    <w:rsid w:val="003D1610"/>
    <w:rsid w:val="003D161F"/>
    <w:rsid w:val="003D1969"/>
    <w:rsid w:val="003D2137"/>
    <w:rsid w:val="003D21B1"/>
    <w:rsid w:val="003D23D5"/>
    <w:rsid w:val="003D29BB"/>
    <w:rsid w:val="003D2CFE"/>
    <w:rsid w:val="003D3C32"/>
    <w:rsid w:val="003D3E5D"/>
    <w:rsid w:val="003D474F"/>
    <w:rsid w:val="003D49F3"/>
    <w:rsid w:val="003D4C71"/>
    <w:rsid w:val="003D581F"/>
    <w:rsid w:val="003D58F7"/>
    <w:rsid w:val="003D601A"/>
    <w:rsid w:val="003D6115"/>
    <w:rsid w:val="003D67F9"/>
    <w:rsid w:val="003D7413"/>
    <w:rsid w:val="003E0E55"/>
    <w:rsid w:val="003E1D36"/>
    <w:rsid w:val="003E1D94"/>
    <w:rsid w:val="003E22C5"/>
    <w:rsid w:val="003E2910"/>
    <w:rsid w:val="003E2F40"/>
    <w:rsid w:val="003E3489"/>
    <w:rsid w:val="003E34FB"/>
    <w:rsid w:val="003E38A6"/>
    <w:rsid w:val="003E3E8B"/>
    <w:rsid w:val="003E445A"/>
    <w:rsid w:val="003E514D"/>
    <w:rsid w:val="003E5A1B"/>
    <w:rsid w:val="003E5C4C"/>
    <w:rsid w:val="003E6024"/>
    <w:rsid w:val="003E65B5"/>
    <w:rsid w:val="003E7CAA"/>
    <w:rsid w:val="003F0B7D"/>
    <w:rsid w:val="003F10E4"/>
    <w:rsid w:val="003F1183"/>
    <w:rsid w:val="003F26CB"/>
    <w:rsid w:val="003F2ADC"/>
    <w:rsid w:val="003F2E7C"/>
    <w:rsid w:val="003F32EF"/>
    <w:rsid w:val="003F3419"/>
    <w:rsid w:val="003F3442"/>
    <w:rsid w:val="003F38C2"/>
    <w:rsid w:val="003F4473"/>
    <w:rsid w:val="003F480B"/>
    <w:rsid w:val="003F490A"/>
    <w:rsid w:val="003F51BB"/>
    <w:rsid w:val="003F5593"/>
    <w:rsid w:val="003F64BB"/>
    <w:rsid w:val="003F7B8A"/>
    <w:rsid w:val="003F7C6F"/>
    <w:rsid w:val="004010A5"/>
    <w:rsid w:val="0040123A"/>
    <w:rsid w:val="00401A67"/>
    <w:rsid w:val="004024B1"/>
    <w:rsid w:val="00402885"/>
    <w:rsid w:val="004029AD"/>
    <w:rsid w:val="00402BC1"/>
    <w:rsid w:val="00402C9D"/>
    <w:rsid w:val="00402E6E"/>
    <w:rsid w:val="00403107"/>
    <w:rsid w:val="004033A3"/>
    <w:rsid w:val="004040B5"/>
    <w:rsid w:val="004040D8"/>
    <w:rsid w:val="00404199"/>
    <w:rsid w:val="00404661"/>
    <w:rsid w:val="00404799"/>
    <w:rsid w:val="00404F6D"/>
    <w:rsid w:val="0040526A"/>
    <w:rsid w:val="00407596"/>
    <w:rsid w:val="004078DB"/>
    <w:rsid w:val="00407CAE"/>
    <w:rsid w:val="00410947"/>
    <w:rsid w:val="004118F5"/>
    <w:rsid w:val="00411C8D"/>
    <w:rsid w:val="00411CC5"/>
    <w:rsid w:val="00411DBE"/>
    <w:rsid w:val="004121E4"/>
    <w:rsid w:val="00412757"/>
    <w:rsid w:val="00412A87"/>
    <w:rsid w:val="00412CF9"/>
    <w:rsid w:val="0041309E"/>
    <w:rsid w:val="00413199"/>
    <w:rsid w:val="00413359"/>
    <w:rsid w:val="00413E3D"/>
    <w:rsid w:val="004140C9"/>
    <w:rsid w:val="0041451D"/>
    <w:rsid w:val="00414937"/>
    <w:rsid w:val="004151F8"/>
    <w:rsid w:val="004154CE"/>
    <w:rsid w:val="00415D39"/>
    <w:rsid w:val="0041777B"/>
    <w:rsid w:val="004200A7"/>
    <w:rsid w:val="004206B5"/>
    <w:rsid w:val="00420889"/>
    <w:rsid w:val="0042104C"/>
    <w:rsid w:val="004213C6"/>
    <w:rsid w:val="00421DBA"/>
    <w:rsid w:val="00422341"/>
    <w:rsid w:val="00422687"/>
    <w:rsid w:val="00422D72"/>
    <w:rsid w:val="0042338B"/>
    <w:rsid w:val="004236DB"/>
    <w:rsid w:val="0042419F"/>
    <w:rsid w:val="0042438E"/>
    <w:rsid w:val="004243D5"/>
    <w:rsid w:val="004244F8"/>
    <w:rsid w:val="004255AB"/>
    <w:rsid w:val="00425E97"/>
    <w:rsid w:val="00425FE7"/>
    <w:rsid w:val="004270BD"/>
    <w:rsid w:val="004278C4"/>
    <w:rsid w:val="00427EF5"/>
    <w:rsid w:val="00431F6D"/>
    <w:rsid w:val="00431F72"/>
    <w:rsid w:val="004320E0"/>
    <w:rsid w:val="004328DE"/>
    <w:rsid w:val="00433105"/>
    <w:rsid w:val="00433345"/>
    <w:rsid w:val="0043415F"/>
    <w:rsid w:val="004341E0"/>
    <w:rsid w:val="00434564"/>
    <w:rsid w:val="00435319"/>
    <w:rsid w:val="00436657"/>
    <w:rsid w:val="00436F8B"/>
    <w:rsid w:val="00437150"/>
    <w:rsid w:val="0043775A"/>
    <w:rsid w:val="00437BD0"/>
    <w:rsid w:val="00440318"/>
    <w:rsid w:val="004405F4"/>
    <w:rsid w:val="004406D2"/>
    <w:rsid w:val="00440A2E"/>
    <w:rsid w:val="00440B99"/>
    <w:rsid w:val="00440D08"/>
    <w:rsid w:val="004413D4"/>
    <w:rsid w:val="00442DD1"/>
    <w:rsid w:val="0044357E"/>
    <w:rsid w:val="0044382A"/>
    <w:rsid w:val="00444C7B"/>
    <w:rsid w:val="0044526C"/>
    <w:rsid w:val="00445FFF"/>
    <w:rsid w:val="00447181"/>
    <w:rsid w:val="00447825"/>
    <w:rsid w:val="00447CAD"/>
    <w:rsid w:val="0045023B"/>
    <w:rsid w:val="004502BD"/>
    <w:rsid w:val="00450B01"/>
    <w:rsid w:val="00450D68"/>
    <w:rsid w:val="00451EB5"/>
    <w:rsid w:val="00452F89"/>
    <w:rsid w:val="0045341C"/>
    <w:rsid w:val="0045356E"/>
    <w:rsid w:val="00454346"/>
    <w:rsid w:val="004543A0"/>
    <w:rsid w:val="0045449F"/>
    <w:rsid w:val="004547A9"/>
    <w:rsid w:val="0045490B"/>
    <w:rsid w:val="00456544"/>
    <w:rsid w:val="004569E9"/>
    <w:rsid w:val="00456A82"/>
    <w:rsid w:val="00457302"/>
    <w:rsid w:val="004578F1"/>
    <w:rsid w:val="00457982"/>
    <w:rsid w:val="00460372"/>
    <w:rsid w:val="00460544"/>
    <w:rsid w:val="00460C04"/>
    <w:rsid w:val="00461414"/>
    <w:rsid w:val="00461504"/>
    <w:rsid w:val="00461573"/>
    <w:rsid w:val="00462372"/>
    <w:rsid w:val="00462D7D"/>
    <w:rsid w:val="004636C5"/>
    <w:rsid w:val="0046423D"/>
    <w:rsid w:val="00464382"/>
    <w:rsid w:val="00464EA7"/>
    <w:rsid w:val="0046576E"/>
    <w:rsid w:val="00465D1B"/>
    <w:rsid w:val="00466E0A"/>
    <w:rsid w:val="00466EDE"/>
    <w:rsid w:val="00467A95"/>
    <w:rsid w:val="00470308"/>
    <w:rsid w:val="00471DBF"/>
    <w:rsid w:val="00471EAD"/>
    <w:rsid w:val="0047203E"/>
    <w:rsid w:val="00472446"/>
    <w:rsid w:val="004734CD"/>
    <w:rsid w:val="0047355F"/>
    <w:rsid w:val="00473BC1"/>
    <w:rsid w:val="00474527"/>
    <w:rsid w:val="004750C8"/>
    <w:rsid w:val="004750EE"/>
    <w:rsid w:val="00475828"/>
    <w:rsid w:val="00475A78"/>
    <w:rsid w:val="00475CCA"/>
    <w:rsid w:val="0047610A"/>
    <w:rsid w:val="00476A9D"/>
    <w:rsid w:val="00477729"/>
    <w:rsid w:val="00477B09"/>
    <w:rsid w:val="00477D58"/>
    <w:rsid w:val="0048036B"/>
    <w:rsid w:val="004806E8"/>
    <w:rsid w:val="00480FDC"/>
    <w:rsid w:val="00481527"/>
    <w:rsid w:val="00481853"/>
    <w:rsid w:val="00481F6B"/>
    <w:rsid w:val="00482D63"/>
    <w:rsid w:val="004833AD"/>
    <w:rsid w:val="00484E32"/>
    <w:rsid w:val="004856AC"/>
    <w:rsid w:val="00485860"/>
    <w:rsid w:val="00486460"/>
    <w:rsid w:val="00486929"/>
    <w:rsid w:val="00486AF1"/>
    <w:rsid w:val="00486FB6"/>
    <w:rsid w:val="00487AD0"/>
    <w:rsid w:val="00487CD6"/>
    <w:rsid w:val="00490C99"/>
    <w:rsid w:val="00491297"/>
    <w:rsid w:val="004915A1"/>
    <w:rsid w:val="004930D6"/>
    <w:rsid w:val="0049349A"/>
    <w:rsid w:val="004942AA"/>
    <w:rsid w:val="00494B8F"/>
    <w:rsid w:val="00495391"/>
    <w:rsid w:val="00495496"/>
    <w:rsid w:val="004955B6"/>
    <w:rsid w:val="004958CB"/>
    <w:rsid w:val="0049599C"/>
    <w:rsid w:val="00496A3D"/>
    <w:rsid w:val="00497684"/>
    <w:rsid w:val="00497D26"/>
    <w:rsid w:val="004A002C"/>
    <w:rsid w:val="004A072F"/>
    <w:rsid w:val="004A144C"/>
    <w:rsid w:val="004A1752"/>
    <w:rsid w:val="004A1868"/>
    <w:rsid w:val="004A2656"/>
    <w:rsid w:val="004A2B47"/>
    <w:rsid w:val="004A32F0"/>
    <w:rsid w:val="004A4A50"/>
    <w:rsid w:val="004A4EF4"/>
    <w:rsid w:val="004A4F5F"/>
    <w:rsid w:val="004A595E"/>
    <w:rsid w:val="004B0595"/>
    <w:rsid w:val="004B1383"/>
    <w:rsid w:val="004B15B4"/>
    <w:rsid w:val="004B1D68"/>
    <w:rsid w:val="004B5A33"/>
    <w:rsid w:val="004B5FBD"/>
    <w:rsid w:val="004B68D8"/>
    <w:rsid w:val="004B6D95"/>
    <w:rsid w:val="004B7452"/>
    <w:rsid w:val="004B7C74"/>
    <w:rsid w:val="004C0E69"/>
    <w:rsid w:val="004C11B3"/>
    <w:rsid w:val="004C122A"/>
    <w:rsid w:val="004C1A65"/>
    <w:rsid w:val="004C1F13"/>
    <w:rsid w:val="004C1F78"/>
    <w:rsid w:val="004C22FF"/>
    <w:rsid w:val="004C352F"/>
    <w:rsid w:val="004C56CE"/>
    <w:rsid w:val="004C6231"/>
    <w:rsid w:val="004C63A0"/>
    <w:rsid w:val="004C6560"/>
    <w:rsid w:val="004C6E2B"/>
    <w:rsid w:val="004C6FD4"/>
    <w:rsid w:val="004C79F4"/>
    <w:rsid w:val="004C7A09"/>
    <w:rsid w:val="004D0169"/>
    <w:rsid w:val="004D047C"/>
    <w:rsid w:val="004D0903"/>
    <w:rsid w:val="004D191E"/>
    <w:rsid w:val="004D2034"/>
    <w:rsid w:val="004D2DB8"/>
    <w:rsid w:val="004D34C7"/>
    <w:rsid w:val="004D3630"/>
    <w:rsid w:val="004D3797"/>
    <w:rsid w:val="004D44F9"/>
    <w:rsid w:val="004D54AB"/>
    <w:rsid w:val="004D5C54"/>
    <w:rsid w:val="004D76B4"/>
    <w:rsid w:val="004D79A0"/>
    <w:rsid w:val="004D79F5"/>
    <w:rsid w:val="004D7DCB"/>
    <w:rsid w:val="004D7E63"/>
    <w:rsid w:val="004E0013"/>
    <w:rsid w:val="004E042F"/>
    <w:rsid w:val="004E10F2"/>
    <w:rsid w:val="004E2C06"/>
    <w:rsid w:val="004E31CF"/>
    <w:rsid w:val="004E34E4"/>
    <w:rsid w:val="004E3531"/>
    <w:rsid w:val="004E3A6A"/>
    <w:rsid w:val="004E40DD"/>
    <w:rsid w:val="004E44BE"/>
    <w:rsid w:val="004E5385"/>
    <w:rsid w:val="004E5B60"/>
    <w:rsid w:val="004E644A"/>
    <w:rsid w:val="004E6B5E"/>
    <w:rsid w:val="004E73A5"/>
    <w:rsid w:val="004E7656"/>
    <w:rsid w:val="004E7686"/>
    <w:rsid w:val="004F0A28"/>
    <w:rsid w:val="004F161D"/>
    <w:rsid w:val="004F1672"/>
    <w:rsid w:val="004F272A"/>
    <w:rsid w:val="004F2741"/>
    <w:rsid w:val="004F3CB2"/>
    <w:rsid w:val="004F3E1B"/>
    <w:rsid w:val="004F498B"/>
    <w:rsid w:val="004F4FC8"/>
    <w:rsid w:val="004F5FEB"/>
    <w:rsid w:val="004F64A9"/>
    <w:rsid w:val="004F7C9D"/>
    <w:rsid w:val="005001BB"/>
    <w:rsid w:val="0050052F"/>
    <w:rsid w:val="005017C8"/>
    <w:rsid w:val="00501899"/>
    <w:rsid w:val="00502536"/>
    <w:rsid w:val="00502E8E"/>
    <w:rsid w:val="00503651"/>
    <w:rsid w:val="00503933"/>
    <w:rsid w:val="00503B86"/>
    <w:rsid w:val="00503EAA"/>
    <w:rsid w:val="00504187"/>
    <w:rsid w:val="00504509"/>
    <w:rsid w:val="0050476B"/>
    <w:rsid w:val="00504937"/>
    <w:rsid w:val="00504AA6"/>
    <w:rsid w:val="00504DF0"/>
    <w:rsid w:val="00505430"/>
    <w:rsid w:val="00505C46"/>
    <w:rsid w:val="00506A2F"/>
    <w:rsid w:val="005072F7"/>
    <w:rsid w:val="00507E89"/>
    <w:rsid w:val="005105F2"/>
    <w:rsid w:val="00511485"/>
    <w:rsid w:val="005119D7"/>
    <w:rsid w:val="0051252B"/>
    <w:rsid w:val="0051269F"/>
    <w:rsid w:val="005132B2"/>
    <w:rsid w:val="005135D4"/>
    <w:rsid w:val="005141C5"/>
    <w:rsid w:val="0051437D"/>
    <w:rsid w:val="0051443B"/>
    <w:rsid w:val="0051464E"/>
    <w:rsid w:val="005154C7"/>
    <w:rsid w:val="00515749"/>
    <w:rsid w:val="005158F9"/>
    <w:rsid w:val="00515B01"/>
    <w:rsid w:val="00515F9D"/>
    <w:rsid w:val="005167D6"/>
    <w:rsid w:val="00516DF1"/>
    <w:rsid w:val="005175A3"/>
    <w:rsid w:val="005179F6"/>
    <w:rsid w:val="00520623"/>
    <w:rsid w:val="00521ED7"/>
    <w:rsid w:val="00521F60"/>
    <w:rsid w:val="00522C41"/>
    <w:rsid w:val="00522E44"/>
    <w:rsid w:val="0052365B"/>
    <w:rsid w:val="005237EA"/>
    <w:rsid w:val="005249F7"/>
    <w:rsid w:val="005250B9"/>
    <w:rsid w:val="005251BD"/>
    <w:rsid w:val="00525655"/>
    <w:rsid w:val="00525778"/>
    <w:rsid w:val="00525D40"/>
    <w:rsid w:val="00526188"/>
    <w:rsid w:val="00526271"/>
    <w:rsid w:val="005265A3"/>
    <w:rsid w:val="00526E21"/>
    <w:rsid w:val="00526FF5"/>
    <w:rsid w:val="00527046"/>
    <w:rsid w:val="005271CA"/>
    <w:rsid w:val="00527B47"/>
    <w:rsid w:val="00527C01"/>
    <w:rsid w:val="00527DE8"/>
    <w:rsid w:val="005300DB"/>
    <w:rsid w:val="005302DC"/>
    <w:rsid w:val="00530474"/>
    <w:rsid w:val="00530900"/>
    <w:rsid w:val="00531397"/>
    <w:rsid w:val="0053192F"/>
    <w:rsid w:val="00531A66"/>
    <w:rsid w:val="0053224C"/>
    <w:rsid w:val="005323B1"/>
    <w:rsid w:val="005325A1"/>
    <w:rsid w:val="0053285A"/>
    <w:rsid w:val="0053319D"/>
    <w:rsid w:val="005346DF"/>
    <w:rsid w:val="005347F7"/>
    <w:rsid w:val="00534944"/>
    <w:rsid w:val="005350AC"/>
    <w:rsid w:val="00535376"/>
    <w:rsid w:val="005354C2"/>
    <w:rsid w:val="005361F0"/>
    <w:rsid w:val="00536746"/>
    <w:rsid w:val="005368B8"/>
    <w:rsid w:val="005377E3"/>
    <w:rsid w:val="00537AFD"/>
    <w:rsid w:val="00537FFD"/>
    <w:rsid w:val="0054060F"/>
    <w:rsid w:val="00540CCC"/>
    <w:rsid w:val="00541484"/>
    <w:rsid w:val="0054173D"/>
    <w:rsid w:val="00541C22"/>
    <w:rsid w:val="00541DD8"/>
    <w:rsid w:val="00542462"/>
    <w:rsid w:val="0054496D"/>
    <w:rsid w:val="00544BA7"/>
    <w:rsid w:val="00544C84"/>
    <w:rsid w:val="00544E7F"/>
    <w:rsid w:val="005450C5"/>
    <w:rsid w:val="005455A5"/>
    <w:rsid w:val="005462AB"/>
    <w:rsid w:val="00546820"/>
    <w:rsid w:val="00546B3C"/>
    <w:rsid w:val="00547CFC"/>
    <w:rsid w:val="00547E77"/>
    <w:rsid w:val="005510DA"/>
    <w:rsid w:val="00551824"/>
    <w:rsid w:val="00551CF2"/>
    <w:rsid w:val="00552305"/>
    <w:rsid w:val="00552401"/>
    <w:rsid w:val="00552729"/>
    <w:rsid w:val="0055321F"/>
    <w:rsid w:val="0055333E"/>
    <w:rsid w:val="00553BC5"/>
    <w:rsid w:val="0055405A"/>
    <w:rsid w:val="00554423"/>
    <w:rsid w:val="00554753"/>
    <w:rsid w:val="00555417"/>
    <w:rsid w:val="005558C5"/>
    <w:rsid w:val="00555F22"/>
    <w:rsid w:val="0055646E"/>
    <w:rsid w:val="00557CA4"/>
    <w:rsid w:val="00560262"/>
    <w:rsid w:val="005611D7"/>
    <w:rsid w:val="005614CE"/>
    <w:rsid w:val="00561F2D"/>
    <w:rsid w:val="005621CE"/>
    <w:rsid w:val="005626AE"/>
    <w:rsid w:val="005629A1"/>
    <w:rsid w:val="0056309F"/>
    <w:rsid w:val="00563A14"/>
    <w:rsid w:val="0056453C"/>
    <w:rsid w:val="00564949"/>
    <w:rsid w:val="005649BD"/>
    <w:rsid w:val="00565B27"/>
    <w:rsid w:val="00565BD3"/>
    <w:rsid w:val="00566371"/>
    <w:rsid w:val="0056639B"/>
    <w:rsid w:val="00566537"/>
    <w:rsid w:val="0056659C"/>
    <w:rsid w:val="005668F6"/>
    <w:rsid w:val="00567278"/>
    <w:rsid w:val="00570602"/>
    <w:rsid w:val="00571357"/>
    <w:rsid w:val="00572D95"/>
    <w:rsid w:val="00572E68"/>
    <w:rsid w:val="00573F4D"/>
    <w:rsid w:val="00574381"/>
    <w:rsid w:val="00574C47"/>
    <w:rsid w:val="00575828"/>
    <w:rsid w:val="00575B18"/>
    <w:rsid w:val="00575CCE"/>
    <w:rsid w:val="005762CA"/>
    <w:rsid w:val="00576326"/>
    <w:rsid w:val="00576404"/>
    <w:rsid w:val="00576C4A"/>
    <w:rsid w:val="00576F4B"/>
    <w:rsid w:val="005770E5"/>
    <w:rsid w:val="00577175"/>
    <w:rsid w:val="00580115"/>
    <w:rsid w:val="005807AD"/>
    <w:rsid w:val="005809CA"/>
    <w:rsid w:val="00580EF4"/>
    <w:rsid w:val="00581519"/>
    <w:rsid w:val="00581613"/>
    <w:rsid w:val="00581FA8"/>
    <w:rsid w:val="00582E4F"/>
    <w:rsid w:val="0058422F"/>
    <w:rsid w:val="00585A6B"/>
    <w:rsid w:val="00585C50"/>
    <w:rsid w:val="00586216"/>
    <w:rsid w:val="005864C1"/>
    <w:rsid w:val="005871AF"/>
    <w:rsid w:val="005878B3"/>
    <w:rsid w:val="005901B6"/>
    <w:rsid w:val="0059104E"/>
    <w:rsid w:val="005913C9"/>
    <w:rsid w:val="00591547"/>
    <w:rsid w:val="0059245B"/>
    <w:rsid w:val="00592DDD"/>
    <w:rsid w:val="00592F86"/>
    <w:rsid w:val="00593EAD"/>
    <w:rsid w:val="00595569"/>
    <w:rsid w:val="00596328"/>
    <w:rsid w:val="00596DA5"/>
    <w:rsid w:val="00597459"/>
    <w:rsid w:val="005A0355"/>
    <w:rsid w:val="005A0818"/>
    <w:rsid w:val="005A0A80"/>
    <w:rsid w:val="005A0ADB"/>
    <w:rsid w:val="005A0B2E"/>
    <w:rsid w:val="005A13E4"/>
    <w:rsid w:val="005A1C2F"/>
    <w:rsid w:val="005A2020"/>
    <w:rsid w:val="005A2C38"/>
    <w:rsid w:val="005A2F76"/>
    <w:rsid w:val="005A3001"/>
    <w:rsid w:val="005A5074"/>
    <w:rsid w:val="005A54C5"/>
    <w:rsid w:val="005A5A1A"/>
    <w:rsid w:val="005A62EB"/>
    <w:rsid w:val="005A6DA7"/>
    <w:rsid w:val="005A6E65"/>
    <w:rsid w:val="005B034F"/>
    <w:rsid w:val="005B0A4C"/>
    <w:rsid w:val="005B107D"/>
    <w:rsid w:val="005B12F2"/>
    <w:rsid w:val="005B15DC"/>
    <w:rsid w:val="005B19E0"/>
    <w:rsid w:val="005B26BE"/>
    <w:rsid w:val="005B288F"/>
    <w:rsid w:val="005B2B2C"/>
    <w:rsid w:val="005B2E09"/>
    <w:rsid w:val="005B3CB1"/>
    <w:rsid w:val="005B43E7"/>
    <w:rsid w:val="005B67DD"/>
    <w:rsid w:val="005C0559"/>
    <w:rsid w:val="005C0A41"/>
    <w:rsid w:val="005C1798"/>
    <w:rsid w:val="005C20DA"/>
    <w:rsid w:val="005C2F39"/>
    <w:rsid w:val="005C4321"/>
    <w:rsid w:val="005C476A"/>
    <w:rsid w:val="005C4F9A"/>
    <w:rsid w:val="005C5602"/>
    <w:rsid w:val="005C5A5A"/>
    <w:rsid w:val="005C5ABF"/>
    <w:rsid w:val="005C619E"/>
    <w:rsid w:val="005C6210"/>
    <w:rsid w:val="005C7118"/>
    <w:rsid w:val="005C7255"/>
    <w:rsid w:val="005C7429"/>
    <w:rsid w:val="005C745E"/>
    <w:rsid w:val="005C7683"/>
    <w:rsid w:val="005D1089"/>
    <w:rsid w:val="005D16C8"/>
    <w:rsid w:val="005D196D"/>
    <w:rsid w:val="005D1D6C"/>
    <w:rsid w:val="005D21AB"/>
    <w:rsid w:val="005D2387"/>
    <w:rsid w:val="005D2618"/>
    <w:rsid w:val="005D3456"/>
    <w:rsid w:val="005D3481"/>
    <w:rsid w:val="005D4649"/>
    <w:rsid w:val="005D5481"/>
    <w:rsid w:val="005D562B"/>
    <w:rsid w:val="005D59FC"/>
    <w:rsid w:val="005D5C08"/>
    <w:rsid w:val="005D694D"/>
    <w:rsid w:val="005D6B70"/>
    <w:rsid w:val="005E1233"/>
    <w:rsid w:val="005E204B"/>
    <w:rsid w:val="005E3499"/>
    <w:rsid w:val="005E3D5E"/>
    <w:rsid w:val="005E3D8D"/>
    <w:rsid w:val="005E4125"/>
    <w:rsid w:val="005E58F8"/>
    <w:rsid w:val="005E606A"/>
    <w:rsid w:val="005E6AFC"/>
    <w:rsid w:val="005E77E8"/>
    <w:rsid w:val="005E7F25"/>
    <w:rsid w:val="005F043B"/>
    <w:rsid w:val="005F0926"/>
    <w:rsid w:val="005F12B8"/>
    <w:rsid w:val="005F1573"/>
    <w:rsid w:val="005F28EB"/>
    <w:rsid w:val="005F464F"/>
    <w:rsid w:val="005F4DEE"/>
    <w:rsid w:val="005F50D1"/>
    <w:rsid w:val="005F563E"/>
    <w:rsid w:val="005F5E43"/>
    <w:rsid w:val="005F6047"/>
    <w:rsid w:val="005F6E4D"/>
    <w:rsid w:val="005F6FC4"/>
    <w:rsid w:val="005F76DE"/>
    <w:rsid w:val="0060010A"/>
    <w:rsid w:val="00600663"/>
    <w:rsid w:val="00600829"/>
    <w:rsid w:val="006009C0"/>
    <w:rsid w:val="00600F77"/>
    <w:rsid w:val="00601571"/>
    <w:rsid w:val="006023E7"/>
    <w:rsid w:val="00602923"/>
    <w:rsid w:val="00602A8F"/>
    <w:rsid w:val="006036E7"/>
    <w:rsid w:val="006057EA"/>
    <w:rsid w:val="00605F9C"/>
    <w:rsid w:val="00606D23"/>
    <w:rsid w:val="00610362"/>
    <w:rsid w:val="006109AD"/>
    <w:rsid w:val="00610C0E"/>
    <w:rsid w:val="006116FC"/>
    <w:rsid w:val="00611A49"/>
    <w:rsid w:val="00611D81"/>
    <w:rsid w:val="00613614"/>
    <w:rsid w:val="00613948"/>
    <w:rsid w:val="00613B3F"/>
    <w:rsid w:val="00613CF9"/>
    <w:rsid w:val="00613E0A"/>
    <w:rsid w:val="0061411C"/>
    <w:rsid w:val="00614B4F"/>
    <w:rsid w:val="00614F5D"/>
    <w:rsid w:val="00615C98"/>
    <w:rsid w:val="006200BB"/>
    <w:rsid w:val="006209ED"/>
    <w:rsid w:val="0062152C"/>
    <w:rsid w:val="00621688"/>
    <w:rsid w:val="00621A96"/>
    <w:rsid w:val="006229C2"/>
    <w:rsid w:val="00622A0A"/>
    <w:rsid w:val="00622A16"/>
    <w:rsid w:val="006230FB"/>
    <w:rsid w:val="00623689"/>
    <w:rsid w:val="00623B62"/>
    <w:rsid w:val="00623DB1"/>
    <w:rsid w:val="0062423C"/>
    <w:rsid w:val="00624274"/>
    <w:rsid w:val="00624B0B"/>
    <w:rsid w:val="0062534A"/>
    <w:rsid w:val="00625C56"/>
    <w:rsid w:val="00625D4B"/>
    <w:rsid w:val="006266F4"/>
    <w:rsid w:val="00626AFA"/>
    <w:rsid w:val="00630109"/>
    <w:rsid w:val="00630B13"/>
    <w:rsid w:val="00630E88"/>
    <w:rsid w:val="0063267A"/>
    <w:rsid w:val="00632ABA"/>
    <w:rsid w:val="00634ABD"/>
    <w:rsid w:val="00634AEA"/>
    <w:rsid w:val="00635FBF"/>
    <w:rsid w:val="00636000"/>
    <w:rsid w:val="00636A36"/>
    <w:rsid w:val="006372F5"/>
    <w:rsid w:val="006374A0"/>
    <w:rsid w:val="00637A2C"/>
    <w:rsid w:val="00637A5B"/>
    <w:rsid w:val="00640063"/>
    <w:rsid w:val="006402A9"/>
    <w:rsid w:val="006407A8"/>
    <w:rsid w:val="00640975"/>
    <w:rsid w:val="00640D45"/>
    <w:rsid w:val="00640F3C"/>
    <w:rsid w:val="00640F66"/>
    <w:rsid w:val="00641D52"/>
    <w:rsid w:val="00642459"/>
    <w:rsid w:val="0064381A"/>
    <w:rsid w:val="00644812"/>
    <w:rsid w:val="00644936"/>
    <w:rsid w:val="006452C8"/>
    <w:rsid w:val="0064590F"/>
    <w:rsid w:val="00646FBE"/>
    <w:rsid w:val="00646FC7"/>
    <w:rsid w:val="0064743D"/>
    <w:rsid w:val="00647468"/>
    <w:rsid w:val="0064780E"/>
    <w:rsid w:val="00650419"/>
    <w:rsid w:val="00650A38"/>
    <w:rsid w:val="00650C75"/>
    <w:rsid w:val="00650EEB"/>
    <w:rsid w:val="00651714"/>
    <w:rsid w:val="00651861"/>
    <w:rsid w:val="00651D74"/>
    <w:rsid w:val="00652148"/>
    <w:rsid w:val="00652311"/>
    <w:rsid w:val="006529ED"/>
    <w:rsid w:val="00652BEC"/>
    <w:rsid w:val="0065302A"/>
    <w:rsid w:val="00654C94"/>
    <w:rsid w:val="00655D22"/>
    <w:rsid w:val="00656A2B"/>
    <w:rsid w:val="00656EBB"/>
    <w:rsid w:val="00656F3D"/>
    <w:rsid w:val="006574AA"/>
    <w:rsid w:val="006574B5"/>
    <w:rsid w:val="0065782C"/>
    <w:rsid w:val="00657A97"/>
    <w:rsid w:val="00660691"/>
    <w:rsid w:val="00661254"/>
    <w:rsid w:val="00661A6B"/>
    <w:rsid w:val="00662FA6"/>
    <w:rsid w:val="00663151"/>
    <w:rsid w:val="0066345E"/>
    <w:rsid w:val="0066378D"/>
    <w:rsid w:val="006644AE"/>
    <w:rsid w:val="00666D5E"/>
    <w:rsid w:val="00666FB0"/>
    <w:rsid w:val="006670EB"/>
    <w:rsid w:val="00667483"/>
    <w:rsid w:val="00667509"/>
    <w:rsid w:val="0066794B"/>
    <w:rsid w:val="00670077"/>
    <w:rsid w:val="006719A1"/>
    <w:rsid w:val="00671F68"/>
    <w:rsid w:val="0067207E"/>
    <w:rsid w:val="00672F7B"/>
    <w:rsid w:val="00673771"/>
    <w:rsid w:val="0067388A"/>
    <w:rsid w:val="006739B3"/>
    <w:rsid w:val="00674606"/>
    <w:rsid w:val="006748B9"/>
    <w:rsid w:val="006753F9"/>
    <w:rsid w:val="0067582A"/>
    <w:rsid w:val="00675D6B"/>
    <w:rsid w:val="00676A5A"/>
    <w:rsid w:val="00677421"/>
    <w:rsid w:val="00677476"/>
    <w:rsid w:val="00681878"/>
    <w:rsid w:val="00681949"/>
    <w:rsid w:val="00681E22"/>
    <w:rsid w:val="00682213"/>
    <w:rsid w:val="00682247"/>
    <w:rsid w:val="00682FF4"/>
    <w:rsid w:val="00683E27"/>
    <w:rsid w:val="00683F3A"/>
    <w:rsid w:val="0068432A"/>
    <w:rsid w:val="0068458E"/>
    <w:rsid w:val="00685D3B"/>
    <w:rsid w:val="006860B7"/>
    <w:rsid w:val="0068614C"/>
    <w:rsid w:val="00686279"/>
    <w:rsid w:val="0068683C"/>
    <w:rsid w:val="006871B2"/>
    <w:rsid w:val="00687E0E"/>
    <w:rsid w:val="006907E9"/>
    <w:rsid w:val="006915D8"/>
    <w:rsid w:val="00691674"/>
    <w:rsid w:val="00692007"/>
    <w:rsid w:val="006920FD"/>
    <w:rsid w:val="0069280F"/>
    <w:rsid w:val="00693768"/>
    <w:rsid w:val="006942C1"/>
    <w:rsid w:val="00694C64"/>
    <w:rsid w:val="00695813"/>
    <w:rsid w:val="00695C63"/>
    <w:rsid w:val="00696635"/>
    <w:rsid w:val="00697CFF"/>
    <w:rsid w:val="00697E9D"/>
    <w:rsid w:val="006A0A32"/>
    <w:rsid w:val="006A15FC"/>
    <w:rsid w:val="006A1B91"/>
    <w:rsid w:val="006A206F"/>
    <w:rsid w:val="006A368E"/>
    <w:rsid w:val="006A3C9C"/>
    <w:rsid w:val="006A3D1C"/>
    <w:rsid w:val="006A4B58"/>
    <w:rsid w:val="006A4FE6"/>
    <w:rsid w:val="006A5327"/>
    <w:rsid w:val="006A5D86"/>
    <w:rsid w:val="006A613A"/>
    <w:rsid w:val="006A6B26"/>
    <w:rsid w:val="006A6E68"/>
    <w:rsid w:val="006B0BE7"/>
    <w:rsid w:val="006B16C0"/>
    <w:rsid w:val="006B1834"/>
    <w:rsid w:val="006B1EDB"/>
    <w:rsid w:val="006B30E9"/>
    <w:rsid w:val="006B3FE2"/>
    <w:rsid w:val="006B44D3"/>
    <w:rsid w:val="006B4D76"/>
    <w:rsid w:val="006B4E44"/>
    <w:rsid w:val="006B4E6F"/>
    <w:rsid w:val="006B562B"/>
    <w:rsid w:val="006B5B2B"/>
    <w:rsid w:val="006B620F"/>
    <w:rsid w:val="006B67C5"/>
    <w:rsid w:val="006B6C6B"/>
    <w:rsid w:val="006B6E4E"/>
    <w:rsid w:val="006B73DD"/>
    <w:rsid w:val="006C0A71"/>
    <w:rsid w:val="006C0F10"/>
    <w:rsid w:val="006C211F"/>
    <w:rsid w:val="006C287D"/>
    <w:rsid w:val="006C2FC7"/>
    <w:rsid w:val="006C3E29"/>
    <w:rsid w:val="006C41EC"/>
    <w:rsid w:val="006C4520"/>
    <w:rsid w:val="006C489F"/>
    <w:rsid w:val="006C4AA2"/>
    <w:rsid w:val="006C4BC4"/>
    <w:rsid w:val="006C5D48"/>
    <w:rsid w:val="006C6277"/>
    <w:rsid w:val="006C6470"/>
    <w:rsid w:val="006C74A1"/>
    <w:rsid w:val="006C78C2"/>
    <w:rsid w:val="006C79BA"/>
    <w:rsid w:val="006D03DC"/>
    <w:rsid w:val="006D03E5"/>
    <w:rsid w:val="006D0668"/>
    <w:rsid w:val="006D2369"/>
    <w:rsid w:val="006D24AB"/>
    <w:rsid w:val="006D3316"/>
    <w:rsid w:val="006D360D"/>
    <w:rsid w:val="006D426D"/>
    <w:rsid w:val="006D45F1"/>
    <w:rsid w:val="006D509B"/>
    <w:rsid w:val="006D53B7"/>
    <w:rsid w:val="006D57D9"/>
    <w:rsid w:val="006D5D2C"/>
    <w:rsid w:val="006D636D"/>
    <w:rsid w:val="006D694D"/>
    <w:rsid w:val="006D6E39"/>
    <w:rsid w:val="006D7DEE"/>
    <w:rsid w:val="006E0216"/>
    <w:rsid w:val="006E0A56"/>
    <w:rsid w:val="006E1B8B"/>
    <w:rsid w:val="006E2AF4"/>
    <w:rsid w:val="006E336F"/>
    <w:rsid w:val="006E350D"/>
    <w:rsid w:val="006E3F6B"/>
    <w:rsid w:val="006E3FD9"/>
    <w:rsid w:val="006E4174"/>
    <w:rsid w:val="006E49FD"/>
    <w:rsid w:val="006E5AF6"/>
    <w:rsid w:val="006E65FF"/>
    <w:rsid w:val="006E6FDD"/>
    <w:rsid w:val="006E71C3"/>
    <w:rsid w:val="006E7C2D"/>
    <w:rsid w:val="006F05F5"/>
    <w:rsid w:val="006F0770"/>
    <w:rsid w:val="006F136D"/>
    <w:rsid w:val="006F2195"/>
    <w:rsid w:val="006F2B25"/>
    <w:rsid w:val="006F2C18"/>
    <w:rsid w:val="006F2F7E"/>
    <w:rsid w:val="006F2FCB"/>
    <w:rsid w:val="006F31E4"/>
    <w:rsid w:val="006F35B6"/>
    <w:rsid w:val="006F3C51"/>
    <w:rsid w:val="006F4206"/>
    <w:rsid w:val="006F4B76"/>
    <w:rsid w:val="006F4DD0"/>
    <w:rsid w:val="006F53DE"/>
    <w:rsid w:val="006F5550"/>
    <w:rsid w:val="006F56EA"/>
    <w:rsid w:val="006F5AF4"/>
    <w:rsid w:val="006F5C66"/>
    <w:rsid w:val="006F5E2C"/>
    <w:rsid w:val="006F6B85"/>
    <w:rsid w:val="006F70EE"/>
    <w:rsid w:val="0070203D"/>
    <w:rsid w:val="007035ED"/>
    <w:rsid w:val="00703938"/>
    <w:rsid w:val="00703B47"/>
    <w:rsid w:val="0070403C"/>
    <w:rsid w:val="00704627"/>
    <w:rsid w:val="00704807"/>
    <w:rsid w:val="007049AC"/>
    <w:rsid w:val="00706821"/>
    <w:rsid w:val="00706A0E"/>
    <w:rsid w:val="00706C97"/>
    <w:rsid w:val="00706F0F"/>
    <w:rsid w:val="007079C1"/>
    <w:rsid w:val="007109AF"/>
    <w:rsid w:val="007116AE"/>
    <w:rsid w:val="00712029"/>
    <w:rsid w:val="007121AC"/>
    <w:rsid w:val="007123BF"/>
    <w:rsid w:val="00712C35"/>
    <w:rsid w:val="00712EF3"/>
    <w:rsid w:val="007149F0"/>
    <w:rsid w:val="00714A24"/>
    <w:rsid w:val="007159A9"/>
    <w:rsid w:val="00715FDB"/>
    <w:rsid w:val="0071601B"/>
    <w:rsid w:val="00716F57"/>
    <w:rsid w:val="007176E4"/>
    <w:rsid w:val="00717732"/>
    <w:rsid w:val="0071786F"/>
    <w:rsid w:val="00717F08"/>
    <w:rsid w:val="00717F3A"/>
    <w:rsid w:val="007204D3"/>
    <w:rsid w:val="007209B7"/>
    <w:rsid w:val="0072252C"/>
    <w:rsid w:val="007225BA"/>
    <w:rsid w:val="00722BFF"/>
    <w:rsid w:val="00722C27"/>
    <w:rsid w:val="00722E68"/>
    <w:rsid w:val="00723283"/>
    <w:rsid w:val="007237CA"/>
    <w:rsid w:val="00723B9D"/>
    <w:rsid w:val="0072434B"/>
    <w:rsid w:val="00724726"/>
    <w:rsid w:val="00725277"/>
    <w:rsid w:val="007255A4"/>
    <w:rsid w:val="0072612D"/>
    <w:rsid w:val="00727416"/>
    <w:rsid w:val="00727E4A"/>
    <w:rsid w:val="007304D5"/>
    <w:rsid w:val="00730E71"/>
    <w:rsid w:val="0073107C"/>
    <w:rsid w:val="0073174F"/>
    <w:rsid w:val="00732020"/>
    <w:rsid w:val="00732720"/>
    <w:rsid w:val="0073278E"/>
    <w:rsid w:val="007327C8"/>
    <w:rsid w:val="00733011"/>
    <w:rsid w:val="00733121"/>
    <w:rsid w:val="007334DD"/>
    <w:rsid w:val="00733C52"/>
    <w:rsid w:val="007349E0"/>
    <w:rsid w:val="00734BA6"/>
    <w:rsid w:val="00734CBC"/>
    <w:rsid w:val="00734DC1"/>
    <w:rsid w:val="0073503A"/>
    <w:rsid w:val="0073593B"/>
    <w:rsid w:val="00735A38"/>
    <w:rsid w:val="0073676D"/>
    <w:rsid w:val="007375BA"/>
    <w:rsid w:val="0073769E"/>
    <w:rsid w:val="00737C91"/>
    <w:rsid w:val="00740329"/>
    <w:rsid w:val="00741F43"/>
    <w:rsid w:val="007428C4"/>
    <w:rsid w:val="007439FA"/>
    <w:rsid w:val="0074441C"/>
    <w:rsid w:val="00744808"/>
    <w:rsid w:val="00745918"/>
    <w:rsid w:val="00746408"/>
    <w:rsid w:val="007464D7"/>
    <w:rsid w:val="00746757"/>
    <w:rsid w:val="00746DA9"/>
    <w:rsid w:val="0074756C"/>
    <w:rsid w:val="00747A4D"/>
    <w:rsid w:val="00750063"/>
    <w:rsid w:val="00750332"/>
    <w:rsid w:val="00750AE3"/>
    <w:rsid w:val="00750F4A"/>
    <w:rsid w:val="007512B4"/>
    <w:rsid w:val="0075212D"/>
    <w:rsid w:val="00752166"/>
    <w:rsid w:val="00752637"/>
    <w:rsid w:val="007527D4"/>
    <w:rsid w:val="00752886"/>
    <w:rsid w:val="007528AA"/>
    <w:rsid w:val="0075292D"/>
    <w:rsid w:val="00752C48"/>
    <w:rsid w:val="00752E51"/>
    <w:rsid w:val="00753A50"/>
    <w:rsid w:val="00754141"/>
    <w:rsid w:val="00754508"/>
    <w:rsid w:val="00754A9D"/>
    <w:rsid w:val="00755FBC"/>
    <w:rsid w:val="00756602"/>
    <w:rsid w:val="007566EF"/>
    <w:rsid w:val="0075685C"/>
    <w:rsid w:val="00756C15"/>
    <w:rsid w:val="00756C7A"/>
    <w:rsid w:val="007573A6"/>
    <w:rsid w:val="0075744A"/>
    <w:rsid w:val="007576D4"/>
    <w:rsid w:val="0076076B"/>
    <w:rsid w:val="00761639"/>
    <w:rsid w:val="00761CDC"/>
    <w:rsid w:val="00762011"/>
    <w:rsid w:val="007627B6"/>
    <w:rsid w:val="00762B2D"/>
    <w:rsid w:val="00763427"/>
    <w:rsid w:val="00763FCA"/>
    <w:rsid w:val="007648BE"/>
    <w:rsid w:val="00764D21"/>
    <w:rsid w:val="00764D5D"/>
    <w:rsid w:val="007653AE"/>
    <w:rsid w:val="0076685B"/>
    <w:rsid w:val="0076719B"/>
    <w:rsid w:val="00770BA7"/>
    <w:rsid w:val="00770FAF"/>
    <w:rsid w:val="0077120C"/>
    <w:rsid w:val="007717F3"/>
    <w:rsid w:val="0077185C"/>
    <w:rsid w:val="00771F23"/>
    <w:rsid w:val="00771F61"/>
    <w:rsid w:val="00771FCE"/>
    <w:rsid w:val="007721B3"/>
    <w:rsid w:val="007723D2"/>
    <w:rsid w:val="00772553"/>
    <w:rsid w:val="00773962"/>
    <w:rsid w:val="00773BE2"/>
    <w:rsid w:val="007762AD"/>
    <w:rsid w:val="007779B6"/>
    <w:rsid w:val="00777A28"/>
    <w:rsid w:val="00777C67"/>
    <w:rsid w:val="0078076A"/>
    <w:rsid w:val="00780B68"/>
    <w:rsid w:val="00780E6E"/>
    <w:rsid w:val="007824BD"/>
    <w:rsid w:val="007827C9"/>
    <w:rsid w:val="00783304"/>
    <w:rsid w:val="00783E84"/>
    <w:rsid w:val="00784AF0"/>
    <w:rsid w:val="007858D8"/>
    <w:rsid w:val="007863E6"/>
    <w:rsid w:val="00786DCD"/>
    <w:rsid w:val="00787A19"/>
    <w:rsid w:val="007900E6"/>
    <w:rsid w:val="00790102"/>
    <w:rsid w:val="00790991"/>
    <w:rsid w:val="00790C1F"/>
    <w:rsid w:val="00791816"/>
    <w:rsid w:val="00791D2B"/>
    <w:rsid w:val="00792B66"/>
    <w:rsid w:val="007930F8"/>
    <w:rsid w:val="00793D49"/>
    <w:rsid w:val="00793DFD"/>
    <w:rsid w:val="00793F8D"/>
    <w:rsid w:val="007945EA"/>
    <w:rsid w:val="007946A6"/>
    <w:rsid w:val="00794965"/>
    <w:rsid w:val="007949E0"/>
    <w:rsid w:val="00796176"/>
    <w:rsid w:val="0079623D"/>
    <w:rsid w:val="0079624A"/>
    <w:rsid w:val="00796363"/>
    <w:rsid w:val="007973F4"/>
    <w:rsid w:val="00797724"/>
    <w:rsid w:val="00797B65"/>
    <w:rsid w:val="00797D85"/>
    <w:rsid w:val="007A0F7D"/>
    <w:rsid w:val="007A113E"/>
    <w:rsid w:val="007A1247"/>
    <w:rsid w:val="007A183D"/>
    <w:rsid w:val="007A196E"/>
    <w:rsid w:val="007A208C"/>
    <w:rsid w:val="007A2625"/>
    <w:rsid w:val="007A2D6A"/>
    <w:rsid w:val="007A2EEF"/>
    <w:rsid w:val="007A3216"/>
    <w:rsid w:val="007A383B"/>
    <w:rsid w:val="007A4125"/>
    <w:rsid w:val="007A462D"/>
    <w:rsid w:val="007A5789"/>
    <w:rsid w:val="007A61EF"/>
    <w:rsid w:val="007A6292"/>
    <w:rsid w:val="007A6500"/>
    <w:rsid w:val="007A6938"/>
    <w:rsid w:val="007A69A3"/>
    <w:rsid w:val="007A79FA"/>
    <w:rsid w:val="007A7E23"/>
    <w:rsid w:val="007A7F20"/>
    <w:rsid w:val="007B0225"/>
    <w:rsid w:val="007B02CD"/>
    <w:rsid w:val="007B0F40"/>
    <w:rsid w:val="007B15C9"/>
    <w:rsid w:val="007B2E9A"/>
    <w:rsid w:val="007B3CF9"/>
    <w:rsid w:val="007B47A3"/>
    <w:rsid w:val="007B493B"/>
    <w:rsid w:val="007B4AA5"/>
    <w:rsid w:val="007B4FDC"/>
    <w:rsid w:val="007B5DF8"/>
    <w:rsid w:val="007B607B"/>
    <w:rsid w:val="007B6BD0"/>
    <w:rsid w:val="007B6ED8"/>
    <w:rsid w:val="007B6F8E"/>
    <w:rsid w:val="007B78CF"/>
    <w:rsid w:val="007C00D2"/>
    <w:rsid w:val="007C04A3"/>
    <w:rsid w:val="007C1A68"/>
    <w:rsid w:val="007C1F65"/>
    <w:rsid w:val="007C2635"/>
    <w:rsid w:val="007C2A43"/>
    <w:rsid w:val="007C2C5D"/>
    <w:rsid w:val="007C3074"/>
    <w:rsid w:val="007C3B98"/>
    <w:rsid w:val="007C4273"/>
    <w:rsid w:val="007C4308"/>
    <w:rsid w:val="007C4447"/>
    <w:rsid w:val="007C465A"/>
    <w:rsid w:val="007C4A1C"/>
    <w:rsid w:val="007C4B3E"/>
    <w:rsid w:val="007C588C"/>
    <w:rsid w:val="007C5D60"/>
    <w:rsid w:val="007C70A1"/>
    <w:rsid w:val="007C75FA"/>
    <w:rsid w:val="007C7D9D"/>
    <w:rsid w:val="007C7DE5"/>
    <w:rsid w:val="007D002B"/>
    <w:rsid w:val="007D02E2"/>
    <w:rsid w:val="007D1052"/>
    <w:rsid w:val="007D2154"/>
    <w:rsid w:val="007D2FB9"/>
    <w:rsid w:val="007D35C1"/>
    <w:rsid w:val="007D3BC3"/>
    <w:rsid w:val="007D4B3D"/>
    <w:rsid w:val="007D4F1A"/>
    <w:rsid w:val="007D57A1"/>
    <w:rsid w:val="007D5C7C"/>
    <w:rsid w:val="007D7739"/>
    <w:rsid w:val="007D7DB7"/>
    <w:rsid w:val="007E02BF"/>
    <w:rsid w:val="007E075E"/>
    <w:rsid w:val="007E0D26"/>
    <w:rsid w:val="007E0FDD"/>
    <w:rsid w:val="007E1365"/>
    <w:rsid w:val="007E1438"/>
    <w:rsid w:val="007E1752"/>
    <w:rsid w:val="007E2241"/>
    <w:rsid w:val="007E2B40"/>
    <w:rsid w:val="007E4078"/>
    <w:rsid w:val="007E531E"/>
    <w:rsid w:val="007E5354"/>
    <w:rsid w:val="007E59D7"/>
    <w:rsid w:val="007E5FCB"/>
    <w:rsid w:val="007E62B5"/>
    <w:rsid w:val="007E68A4"/>
    <w:rsid w:val="007E6A06"/>
    <w:rsid w:val="007E6C84"/>
    <w:rsid w:val="007E7259"/>
    <w:rsid w:val="007E7738"/>
    <w:rsid w:val="007F0673"/>
    <w:rsid w:val="007F07AF"/>
    <w:rsid w:val="007F091A"/>
    <w:rsid w:val="007F09D7"/>
    <w:rsid w:val="007F1035"/>
    <w:rsid w:val="007F1066"/>
    <w:rsid w:val="007F163C"/>
    <w:rsid w:val="007F1CEA"/>
    <w:rsid w:val="007F200A"/>
    <w:rsid w:val="007F28F1"/>
    <w:rsid w:val="007F2A6E"/>
    <w:rsid w:val="007F2BB2"/>
    <w:rsid w:val="007F367B"/>
    <w:rsid w:val="007F3A0A"/>
    <w:rsid w:val="007F45DE"/>
    <w:rsid w:val="007F47CD"/>
    <w:rsid w:val="007F50DE"/>
    <w:rsid w:val="007F53E9"/>
    <w:rsid w:val="007F5579"/>
    <w:rsid w:val="007F60DA"/>
    <w:rsid w:val="007F6180"/>
    <w:rsid w:val="007F633B"/>
    <w:rsid w:val="007F63F7"/>
    <w:rsid w:val="007F6935"/>
    <w:rsid w:val="007F7344"/>
    <w:rsid w:val="007F753E"/>
    <w:rsid w:val="007F7568"/>
    <w:rsid w:val="007F76FD"/>
    <w:rsid w:val="007F798F"/>
    <w:rsid w:val="00801AFA"/>
    <w:rsid w:val="008025EB"/>
    <w:rsid w:val="008039CD"/>
    <w:rsid w:val="00804576"/>
    <w:rsid w:val="00804B15"/>
    <w:rsid w:val="00804B72"/>
    <w:rsid w:val="0080547E"/>
    <w:rsid w:val="008066AF"/>
    <w:rsid w:val="00806CF6"/>
    <w:rsid w:val="00806D09"/>
    <w:rsid w:val="0080784D"/>
    <w:rsid w:val="00807F3E"/>
    <w:rsid w:val="00810426"/>
    <w:rsid w:val="00810446"/>
    <w:rsid w:val="008107BE"/>
    <w:rsid w:val="008107CC"/>
    <w:rsid w:val="00810CF9"/>
    <w:rsid w:val="00810DAE"/>
    <w:rsid w:val="00811161"/>
    <w:rsid w:val="008113B6"/>
    <w:rsid w:val="0081145B"/>
    <w:rsid w:val="008123FF"/>
    <w:rsid w:val="0081255E"/>
    <w:rsid w:val="00812DD9"/>
    <w:rsid w:val="00813A49"/>
    <w:rsid w:val="008142C7"/>
    <w:rsid w:val="0081434D"/>
    <w:rsid w:val="00814485"/>
    <w:rsid w:val="00814534"/>
    <w:rsid w:val="00814BC5"/>
    <w:rsid w:val="00814D96"/>
    <w:rsid w:val="00814DF3"/>
    <w:rsid w:val="008152D8"/>
    <w:rsid w:val="00815E58"/>
    <w:rsid w:val="008167D8"/>
    <w:rsid w:val="00816F86"/>
    <w:rsid w:val="008176F2"/>
    <w:rsid w:val="00817F13"/>
    <w:rsid w:val="00820164"/>
    <w:rsid w:val="00820298"/>
    <w:rsid w:val="00820F9B"/>
    <w:rsid w:val="00821200"/>
    <w:rsid w:val="0082197C"/>
    <w:rsid w:val="00821CE8"/>
    <w:rsid w:val="0082224C"/>
    <w:rsid w:val="008229D9"/>
    <w:rsid w:val="00822A63"/>
    <w:rsid w:val="0082423D"/>
    <w:rsid w:val="00824780"/>
    <w:rsid w:val="0082508B"/>
    <w:rsid w:val="00825E2E"/>
    <w:rsid w:val="00826302"/>
    <w:rsid w:val="00826385"/>
    <w:rsid w:val="00827429"/>
    <w:rsid w:val="00827A45"/>
    <w:rsid w:val="008306D0"/>
    <w:rsid w:val="00830818"/>
    <w:rsid w:val="00830E0B"/>
    <w:rsid w:val="008312D7"/>
    <w:rsid w:val="0083172D"/>
    <w:rsid w:val="008317D6"/>
    <w:rsid w:val="00831B2E"/>
    <w:rsid w:val="00832012"/>
    <w:rsid w:val="00832C13"/>
    <w:rsid w:val="008334D3"/>
    <w:rsid w:val="00833658"/>
    <w:rsid w:val="00833EB0"/>
    <w:rsid w:val="00834D93"/>
    <w:rsid w:val="00835213"/>
    <w:rsid w:val="00835618"/>
    <w:rsid w:val="00835E31"/>
    <w:rsid w:val="008360DD"/>
    <w:rsid w:val="008362FC"/>
    <w:rsid w:val="0083700F"/>
    <w:rsid w:val="00837234"/>
    <w:rsid w:val="0083733D"/>
    <w:rsid w:val="00837427"/>
    <w:rsid w:val="00837C77"/>
    <w:rsid w:val="00840597"/>
    <w:rsid w:val="00840786"/>
    <w:rsid w:val="00840A78"/>
    <w:rsid w:val="00840D9E"/>
    <w:rsid w:val="00841121"/>
    <w:rsid w:val="00841519"/>
    <w:rsid w:val="008415F9"/>
    <w:rsid w:val="0084198B"/>
    <w:rsid w:val="00841B3B"/>
    <w:rsid w:val="00841F32"/>
    <w:rsid w:val="008423AB"/>
    <w:rsid w:val="00842984"/>
    <w:rsid w:val="00843095"/>
    <w:rsid w:val="0084473A"/>
    <w:rsid w:val="00844DCC"/>
    <w:rsid w:val="008455D5"/>
    <w:rsid w:val="00846EB6"/>
    <w:rsid w:val="008473A4"/>
    <w:rsid w:val="00847B22"/>
    <w:rsid w:val="00847FC6"/>
    <w:rsid w:val="00850117"/>
    <w:rsid w:val="008507AA"/>
    <w:rsid w:val="00850984"/>
    <w:rsid w:val="0085166A"/>
    <w:rsid w:val="00851899"/>
    <w:rsid w:val="00852940"/>
    <w:rsid w:val="00852BA7"/>
    <w:rsid w:val="00852E15"/>
    <w:rsid w:val="00853440"/>
    <w:rsid w:val="00853475"/>
    <w:rsid w:val="008538F7"/>
    <w:rsid w:val="00853C08"/>
    <w:rsid w:val="0085523C"/>
    <w:rsid w:val="00856C2A"/>
    <w:rsid w:val="00856F7B"/>
    <w:rsid w:val="00857099"/>
    <w:rsid w:val="00857969"/>
    <w:rsid w:val="00857B7F"/>
    <w:rsid w:val="00860385"/>
    <w:rsid w:val="00860686"/>
    <w:rsid w:val="008619FC"/>
    <w:rsid w:val="00862BE1"/>
    <w:rsid w:val="00862E4D"/>
    <w:rsid w:val="00863374"/>
    <w:rsid w:val="00864212"/>
    <w:rsid w:val="00864FA7"/>
    <w:rsid w:val="00865D9C"/>
    <w:rsid w:val="00866041"/>
    <w:rsid w:val="0086655C"/>
    <w:rsid w:val="00866CA5"/>
    <w:rsid w:val="0086757F"/>
    <w:rsid w:val="00867760"/>
    <w:rsid w:val="00870FF7"/>
    <w:rsid w:val="0087191B"/>
    <w:rsid w:val="00871DB7"/>
    <w:rsid w:val="008720E4"/>
    <w:rsid w:val="00872261"/>
    <w:rsid w:val="00872B92"/>
    <w:rsid w:val="008740EB"/>
    <w:rsid w:val="008750AB"/>
    <w:rsid w:val="008750AF"/>
    <w:rsid w:val="0087529F"/>
    <w:rsid w:val="00876572"/>
    <w:rsid w:val="00876CDD"/>
    <w:rsid w:val="00876D80"/>
    <w:rsid w:val="00880986"/>
    <w:rsid w:val="00880BD9"/>
    <w:rsid w:val="00880E82"/>
    <w:rsid w:val="00881E9A"/>
    <w:rsid w:val="0088204C"/>
    <w:rsid w:val="008823DE"/>
    <w:rsid w:val="008827E0"/>
    <w:rsid w:val="00882F58"/>
    <w:rsid w:val="00882F7E"/>
    <w:rsid w:val="008832AC"/>
    <w:rsid w:val="0088353E"/>
    <w:rsid w:val="0088391D"/>
    <w:rsid w:val="00883B5B"/>
    <w:rsid w:val="00883E91"/>
    <w:rsid w:val="0088494F"/>
    <w:rsid w:val="00884A87"/>
    <w:rsid w:val="008856B4"/>
    <w:rsid w:val="00885C27"/>
    <w:rsid w:val="00886163"/>
    <w:rsid w:val="00886AEA"/>
    <w:rsid w:val="008873D9"/>
    <w:rsid w:val="00887871"/>
    <w:rsid w:val="0089020B"/>
    <w:rsid w:val="008908B6"/>
    <w:rsid w:val="00890FA5"/>
    <w:rsid w:val="008910EA"/>
    <w:rsid w:val="008911EE"/>
    <w:rsid w:val="00891B39"/>
    <w:rsid w:val="00891B75"/>
    <w:rsid w:val="00893CB9"/>
    <w:rsid w:val="0089420A"/>
    <w:rsid w:val="00894ABA"/>
    <w:rsid w:val="00894ED3"/>
    <w:rsid w:val="00895276"/>
    <w:rsid w:val="0089619A"/>
    <w:rsid w:val="0089689A"/>
    <w:rsid w:val="00896A50"/>
    <w:rsid w:val="00896B94"/>
    <w:rsid w:val="00896CE9"/>
    <w:rsid w:val="00896F45"/>
    <w:rsid w:val="008971F6"/>
    <w:rsid w:val="0089759E"/>
    <w:rsid w:val="00897660"/>
    <w:rsid w:val="00897922"/>
    <w:rsid w:val="00897D48"/>
    <w:rsid w:val="008A0D6E"/>
    <w:rsid w:val="008A14C8"/>
    <w:rsid w:val="008A1E65"/>
    <w:rsid w:val="008A2081"/>
    <w:rsid w:val="008A2986"/>
    <w:rsid w:val="008A3CC8"/>
    <w:rsid w:val="008A442F"/>
    <w:rsid w:val="008A4CC5"/>
    <w:rsid w:val="008A56AD"/>
    <w:rsid w:val="008A5E83"/>
    <w:rsid w:val="008A5FA6"/>
    <w:rsid w:val="008A60C0"/>
    <w:rsid w:val="008A7473"/>
    <w:rsid w:val="008A75A6"/>
    <w:rsid w:val="008A75FB"/>
    <w:rsid w:val="008A7CED"/>
    <w:rsid w:val="008A7DC7"/>
    <w:rsid w:val="008B04F9"/>
    <w:rsid w:val="008B0AB7"/>
    <w:rsid w:val="008B15BA"/>
    <w:rsid w:val="008B15FE"/>
    <w:rsid w:val="008B1B10"/>
    <w:rsid w:val="008B238F"/>
    <w:rsid w:val="008B258B"/>
    <w:rsid w:val="008B2DBA"/>
    <w:rsid w:val="008B3297"/>
    <w:rsid w:val="008B34FD"/>
    <w:rsid w:val="008B3571"/>
    <w:rsid w:val="008B3BA7"/>
    <w:rsid w:val="008B469A"/>
    <w:rsid w:val="008B508A"/>
    <w:rsid w:val="008B5092"/>
    <w:rsid w:val="008B517D"/>
    <w:rsid w:val="008B540E"/>
    <w:rsid w:val="008B591F"/>
    <w:rsid w:val="008B5A99"/>
    <w:rsid w:val="008B7D08"/>
    <w:rsid w:val="008B7D39"/>
    <w:rsid w:val="008C02BF"/>
    <w:rsid w:val="008C05E0"/>
    <w:rsid w:val="008C06C7"/>
    <w:rsid w:val="008C1907"/>
    <w:rsid w:val="008C1FE3"/>
    <w:rsid w:val="008C22F8"/>
    <w:rsid w:val="008C2594"/>
    <w:rsid w:val="008C2784"/>
    <w:rsid w:val="008C28F1"/>
    <w:rsid w:val="008C2ED1"/>
    <w:rsid w:val="008C2FE1"/>
    <w:rsid w:val="008C303D"/>
    <w:rsid w:val="008C3165"/>
    <w:rsid w:val="008C33C6"/>
    <w:rsid w:val="008C3FC1"/>
    <w:rsid w:val="008C411A"/>
    <w:rsid w:val="008C4151"/>
    <w:rsid w:val="008C4E52"/>
    <w:rsid w:val="008C5391"/>
    <w:rsid w:val="008C5601"/>
    <w:rsid w:val="008C6000"/>
    <w:rsid w:val="008C6D85"/>
    <w:rsid w:val="008C7109"/>
    <w:rsid w:val="008C7494"/>
    <w:rsid w:val="008C7A21"/>
    <w:rsid w:val="008C7D78"/>
    <w:rsid w:val="008D02BA"/>
    <w:rsid w:val="008D03E5"/>
    <w:rsid w:val="008D1188"/>
    <w:rsid w:val="008D1A04"/>
    <w:rsid w:val="008D28EB"/>
    <w:rsid w:val="008D2C80"/>
    <w:rsid w:val="008D31FA"/>
    <w:rsid w:val="008D4357"/>
    <w:rsid w:val="008D47A8"/>
    <w:rsid w:val="008D501F"/>
    <w:rsid w:val="008D5E31"/>
    <w:rsid w:val="008D6434"/>
    <w:rsid w:val="008D650A"/>
    <w:rsid w:val="008D660E"/>
    <w:rsid w:val="008D672D"/>
    <w:rsid w:val="008D6CC6"/>
    <w:rsid w:val="008D718A"/>
    <w:rsid w:val="008D767B"/>
    <w:rsid w:val="008E0AED"/>
    <w:rsid w:val="008E13D9"/>
    <w:rsid w:val="008E14C7"/>
    <w:rsid w:val="008E150F"/>
    <w:rsid w:val="008E15B2"/>
    <w:rsid w:val="008E187B"/>
    <w:rsid w:val="008E3093"/>
    <w:rsid w:val="008E3702"/>
    <w:rsid w:val="008E3B54"/>
    <w:rsid w:val="008E4095"/>
    <w:rsid w:val="008E4176"/>
    <w:rsid w:val="008E5199"/>
    <w:rsid w:val="008E5296"/>
    <w:rsid w:val="008E62F2"/>
    <w:rsid w:val="008E6DAE"/>
    <w:rsid w:val="008E79D6"/>
    <w:rsid w:val="008F06EC"/>
    <w:rsid w:val="008F0AFA"/>
    <w:rsid w:val="008F13CA"/>
    <w:rsid w:val="008F1C59"/>
    <w:rsid w:val="008F2C3A"/>
    <w:rsid w:val="008F4357"/>
    <w:rsid w:val="008F4A49"/>
    <w:rsid w:val="008F5749"/>
    <w:rsid w:val="008F6099"/>
    <w:rsid w:val="008F62D7"/>
    <w:rsid w:val="008F674C"/>
    <w:rsid w:val="008F6CF8"/>
    <w:rsid w:val="008F6EBC"/>
    <w:rsid w:val="008F7264"/>
    <w:rsid w:val="00900033"/>
    <w:rsid w:val="009000F9"/>
    <w:rsid w:val="00900F92"/>
    <w:rsid w:val="009012A0"/>
    <w:rsid w:val="009015C1"/>
    <w:rsid w:val="00901752"/>
    <w:rsid w:val="00901ECB"/>
    <w:rsid w:val="00901EFE"/>
    <w:rsid w:val="0090331F"/>
    <w:rsid w:val="0090351C"/>
    <w:rsid w:val="009036C3"/>
    <w:rsid w:val="00904ECF"/>
    <w:rsid w:val="00905672"/>
    <w:rsid w:val="009058D3"/>
    <w:rsid w:val="00905A92"/>
    <w:rsid w:val="0090611F"/>
    <w:rsid w:val="00906709"/>
    <w:rsid w:val="00906B04"/>
    <w:rsid w:val="009071B3"/>
    <w:rsid w:val="009073E4"/>
    <w:rsid w:val="00910674"/>
    <w:rsid w:val="00910E0F"/>
    <w:rsid w:val="00911A81"/>
    <w:rsid w:val="00912130"/>
    <w:rsid w:val="00912AFC"/>
    <w:rsid w:val="00912DA9"/>
    <w:rsid w:val="00912F46"/>
    <w:rsid w:val="00913139"/>
    <w:rsid w:val="0091402B"/>
    <w:rsid w:val="00914256"/>
    <w:rsid w:val="009144B8"/>
    <w:rsid w:val="0091460E"/>
    <w:rsid w:val="009147A2"/>
    <w:rsid w:val="00916975"/>
    <w:rsid w:val="00916C5A"/>
    <w:rsid w:val="00917FBB"/>
    <w:rsid w:val="00920F3A"/>
    <w:rsid w:val="0092101C"/>
    <w:rsid w:val="009211A2"/>
    <w:rsid w:val="0092288B"/>
    <w:rsid w:val="00922ADB"/>
    <w:rsid w:val="00923252"/>
    <w:rsid w:val="00923943"/>
    <w:rsid w:val="0092437A"/>
    <w:rsid w:val="0092551E"/>
    <w:rsid w:val="00925D65"/>
    <w:rsid w:val="009265E0"/>
    <w:rsid w:val="00926B2F"/>
    <w:rsid w:val="00926CE6"/>
    <w:rsid w:val="00927173"/>
    <w:rsid w:val="009275E3"/>
    <w:rsid w:val="0093101D"/>
    <w:rsid w:val="00931880"/>
    <w:rsid w:val="00931DF3"/>
    <w:rsid w:val="00931F2A"/>
    <w:rsid w:val="00932028"/>
    <w:rsid w:val="00932189"/>
    <w:rsid w:val="00932798"/>
    <w:rsid w:val="00932F47"/>
    <w:rsid w:val="00933344"/>
    <w:rsid w:val="00933D25"/>
    <w:rsid w:val="00934635"/>
    <w:rsid w:val="00934719"/>
    <w:rsid w:val="009350A9"/>
    <w:rsid w:val="009351D4"/>
    <w:rsid w:val="009354B5"/>
    <w:rsid w:val="00935E5D"/>
    <w:rsid w:val="00936304"/>
    <w:rsid w:val="0093655B"/>
    <w:rsid w:val="00936962"/>
    <w:rsid w:val="009372A4"/>
    <w:rsid w:val="00937F33"/>
    <w:rsid w:val="00940008"/>
    <w:rsid w:val="009409AD"/>
    <w:rsid w:val="00940CEB"/>
    <w:rsid w:val="00941637"/>
    <w:rsid w:val="00941EAC"/>
    <w:rsid w:val="0094353E"/>
    <w:rsid w:val="00943997"/>
    <w:rsid w:val="00944AFC"/>
    <w:rsid w:val="00945D8F"/>
    <w:rsid w:val="009472A8"/>
    <w:rsid w:val="00947427"/>
    <w:rsid w:val="0094743D"/>
    <w:rsid w:val="0095028D"/>
    <w:rsid w:val="009504E5"/>
    <w:rsid w:val="0095068C"/>
    <w:rsid w:val="0095082D"/>
    <w:rsid w:val="00950B52"/>
    <w:rsid w:val="00950D46"/>
    <w:rsid w:val="00950ED1"/>
    <w:rsid w:val="00951475"/>
    <w:rsid w:val="009519F1"/>
    <w:rsid w:val="00952968"/>
    <w:rsid w:val="009537F1"/>
    <w:rsid w:val="00953CD8"/>
    <w:rsid w:val="009553BD"/>
    <w:rsid w:val="00955BD8"/>
    <w:rsid w:val="00955F20"/>
    <w:rsid w:val="00956CE2"/>
    <w:rsid w:val="00956E80"/>
    <w:rsid w:val="00957C8C"/>
    <w:rsid w:val="00957E2C"/>
    <w:rsid w:val="00957F65"/>
    <w:rsid w:val="00961081"/>
    <w:rsid w:val="00961339"/>
    <w:rsid w:val="009635C6"/>
    <w:rsid w:val="009635FB"/>
    <w:rsid w:val="00963F9C"/>
    <w:rsid w:val="00964A6B"/>
    <w:rsid w:val="00964CFC"/>
    <w:rsid w:val="00965025"/>
    <w:rsid w:val="0096587C"/>
    <w:rsid w:val="00965DCE"/>
    <w:rsid w:val="009667D1"/>
    <w:rsid w:val="00966BE6"/>
    <w:rsid w:val="00966D0C"/>
    <w:rsid w:val="009670F5"/>
    <w:rsid w:val="00967495"/>
    <w:rsid w:val="00970351"/>
    <w:rsid w:val="00971BAC"/>
    <w:rsid w:val="0097226F"/>
    <w:rsid w:val="009728F3"/>
    <w:rsid w:val="00972A47"/>
    <w:rsid w:val="00972DE2"/>
    <w:rsid w:val="009733A0"/>
    <w:rsid w:val="009733DF"/>
    <w:rsid w:val="00975CD1"/>
    <w:rsid w:val="00975D54"/>
    <w:rsid w:val="009763A7"/>
    <w:rsid w:val="00976999"/>
    <w:rsid w:val="00976A92"/>
    <w:rsid w:val="00977247"/>
    <w:rsid w:val="0097733A"/>
    <w:rsid w:val="00977549"/>
    <w:rsid w:val="00977B57"/>
    <w:rsid w:val="009810A8"/>
    <w:rsid w:val="0098148C"/>
    <w:rsid w:val="0098185D"/>
    <w:rsid w:val="00981BFB"/>
    <w:rsid w:val="00981C12"/>
    <w:rsid w:val="00981D8F"/>
    <w:rsid w:val="009821E2"/>
    <w:rsid w:val="009828C4"/>
    <w:rsid w:val="00984E5C"/>
    <w:rsid w:val="00985EE6"/>
    <w:rsid w:val="00986DCE"/>
    <w:rsid w:val="0098740B"/>
    <w:rsid w:val="009876E3"/>
    <w:rsid w:val="00990209"/>
    <w:rsid w:val="009902DC"/>
    <w:rsid w:val="009908BF"/>
    <w:rsid w:val="00990C38"/>
    <w:rsid w:val="0099120E"/>
    <w:rsid w:val="009919D2"/>
    <w:rsid w:val="00991FCD"/>
    <w:rsid w:val="0099252E"/>
    <w:rsid w:val="00993612"/>
    <w:rsid w:val="009938CB"/>
    <w:rsid w:val="0099406B"/>
    <w:rsid w:val="00994647"/>
    <w:rsid w:val="0099466C"/>
    <w:rsid w:val="0099482E"/>
    <w:rsid w:val="009949ED"/>
    <w:rsid w:val="0099508C"/>
    <w:rsid w:val="0099563B"/>
    <w:rsid w:val="00995A41"/>
    <w:rsid w:val="00995C6A"/>
    <w:rsid w:val="009963ED"/>
    <w:rsid w:val="00996FE7"/>
    <w:rsid w:val="0099760F"/>
    <w:rsid w:val="00997EB7"/>
    <w:rsid w:val="009A0D9B"/>
    <w:rsid w:val="009A1164"/>
    <w:rsid w:val="009A118E"/>
    <w:rsid w:val="009A1F22"/>
    <w:rsid w:val="009A2A2E"/>
    <w:rsid w:val="009A36A7"/>
    <w:rsid w:val="009A3997"/>
    <w:rsid w:val="009A3DA0"/>
    <w:rsid w:val="009A3DC9"/>
    <w:rsid w:val="009A414B"/>
    <w:rsid w:val="009A5802"/>
    <w:rsid w:val="009A5CF0"/>
    <w:rsid w:val="009A5F76"/>
    <w:rsid w:val="009A6B0F"/>
    <w:rsid w:val="009A6DF9"/>
    <w:rsid w:val="009A7811"/>
    <w:rsid w:val="009B06B9"/>
    <w:rsid w:val="009B08F5"/>
    <w:rsid w:val="009B10A8"/>
    <w:rsid w:val="009B1B96"/>
    <w:rsid w:val="009B1E96"/>
    <w:rsid w:val="009B2B6D"/>
    <w:rsid w:val="009B371A"/>
    <w:rsid w:val="009B39D4"/>
    <w:rsid w:val="009B436F"/>
    <w:rsid w:val="009B4B48"/>
    <w:rsid w:val="009B4B8F"/>
    <w:rsid w:val="009B4F05"/>
    <w:rsid w:val="009B55F1"/>
    <w:rsid w:val="009B5D96"/>
    <w:rsid w:val="009B6560"/>
    <w:rsid w:val="009B663C"/>
    <w:rsid w:val="009B67EE"/>
    <w:rsid w:val="009B6C3F"/>
    <w:rsid w:val="009C0150"/>
    <w:rsid w:val="009C01E2"/>
    <w:rsid w:val="009C07FD"/>
    <w:rsid w:val="009C09DD"/>
    <w:rsid w:val="009C18B8"/>
    <w:rsid w:val="009C1B73"/>
    <w:rsid w:val="009C233B"/>
    <w:rsid w:val="009C32C3"/>
    <w:rsid w:val="009C3789"/>
    <w:rsid w:val="009C40D2"/>
    <w:rsid w:val="009C42E3"/>
    <w:rsid w:val="009C4CC7"/>
    <w:rsid w:val="009C5901"/>
    <w:rsid w:val="009C59C9"/>
    <w:rsid w:val="009C629E"/>
    <w:rsid w:val="009C631F"/>
    <w:rsid w:val="009C70B4"/>
    <w:rsid w:val="009C7D2A"/>
    <w:rsid w:val="009D030E"/>
    <w:rsid w:val="009D047D"/>
    <w:rsid w:val="009D059B"/>
    <w:rsid w:val="009D09D0"/>
    <w:rsid w:val="009D0A0F"/>
    <w:rsid w:val="009D0C17"/>
    <w:rsid w:val="009D1A56"/>
    <w:rsid w:val="009D1BCD"/>
    <w:rsid w:val="009D27FE"/>
    <w:rsid w:val="009D30C5"/>
    <w:rsid w:val="009D3176"/>
    <w:rsid w:val="009D3405"/>
    <w:rsid w:val="009D3B4C"/>
    <w:rsid w:val="009D3D5B"/>
    <w:rsid w:val="009D4E23"/>
    <w:rsid w:val="009D4EFE"/>
    <w:rsid w:val="009D5236"/>
    <w:rsid w:val="009D61F2"/>
    <w:rsid w:val="009D6655"/>
    <w:rsid w:val="009D68DF"/>
    <w:rsid w:val="009D7932"/>
    <w:rsid w:val="009D7D5C"/>
    <w:rsid w:val="009D7F31"/>
    <w:rsid w:val="009E05FD"/>
    <w:rsid w:val="009E06CB"/>
    <w:rsid w:val="009E0D1C"/>
    <w:rsid w:val="009E0DC3"/>
    <w:rsid w:val="009E1058"/>
    <w:rsid w:val="009E12E4"/>
    <w:rsid w:val="009E1850"/>
    <w:rsid w:val="009E1AED"/>
    <w:rsid w:val="009E40ED"/>
    <w:rsid w:val="009E5665"/>
    <w:rsid w:val="009E573B"/>
    <w:rsid w:val="009E5CA9"/>
    <w:rsid w:val="009F004D"/>
    <w:rsid w:val="009F033D"/>
    <w:rsid w:val="009F0CC8"/>
    <w:rsid w:val="009F215E"/>
    <w:rsid w:val="009F2334"/>
    <w:rsid w:val="009F323D"/>
    <w:rsid w:val="009F3AD4"/>
    <w:rsid w:val="009F4E76"/>
    <w:rsid w:val="009F54D0"/>
    <w:rsid w:val="009F57B4"/>
    <w:rsid w:val="009F582C"/>
    <w:rsid w:val="009F5AC0"/>
    <w:rsid w:val="009F5D71"/>
    <w:rsid w:val="009F6C2B"/>
    <w:rsid w:val="009F702A"/>
    <w:rsid w:val="009F77A3"/>
    <w:rsid w:val="00A0018D"/>
    <w:rsid w:val="00A003D7"/>
    <w:rsid w:val="00A00541"/>
    <w:rsid w:val="00A0078B"/>
    <w:rsid w:val="00A00967"/>
    <w:rsid w:val="00A01538"/>
    <w:rsid w:val="00A01B0C"/>
    <w:rsid w:val="00A01CE9"/>
    <w:rsid w:val="00A02B99"/>
    <w:rsid w:val="00A02ECD"/>
    <w:rsid w:val="00A03185"/>
    <w:rsid w:val="00A04160"/>
    <w:rsid w:val="00A04B3F"/>
    <w:rsid w:val="00A04EF0"/>
    <w:rsid w:val="00A055C4"/>
    <w:rsid w:val="00A05A6F"/>
    <w:rsid w:val="00A05E61"/>
    <w:rsid w:val="00A05F2A"/>
    <w:rsid w:val="00A06829"/>
    <w:rsid w:val="00A069FC"/>
    <w:rsid w:val="00A108CD"/>
    <w:rsid w:val="00A10A27"/>
    <w:rsid w:val="00A10A67"/>
    <w:rsid w:val="00A10B9A"/>
    <w:rsid w:val="00A10C7D"/>
    <w:rsid w:val="00A10D5D"/>
    <w:rsid w:val="00A126B4"/>
    <w:rsid w:val="00A129B6"/>
    <w:rsid w:val="00A13412"/>
    <w:rsid w:val="00A134C7"/>
    <w:rsid w:val="00A1373C"/>
    <w:rsid w:val="00A13BB4"/>
    <w:rsid w:val="00A14005"/>
    <w:rsid w:val="00A149A7"/>
    <w:rsid w:val="00A14AB2"/>
    <w:rsid w:val="00A14AF0"/>
    <w:rsid w:val="00A14C1C"/>
    <w:rsid w:val="00A1506D"/>
    <w:rsid w:val="00A15212"/>
    <w:rsid w:val="00A16CC3"/>
    <w:rsid w:val="00A17196"/>
    <w:rsid w:val="00A1784D"/>
    <w:rsid w:val="00A17A92"/>
    <w:rsid w:val="00A210A0"/>
    <w:rsid w:val="00A21445"/>
    <w:rsid w:val="00A222CF"/>
    <w:rsid w:val="00A22598"/>
    <w:rsid w:val="00A238FA"/>
    <w:rsid w:val="00A23C64"/>
    <w:rsid w:val="00A23E4A"/>
    <w:rsid w:val="00A23F92"/>
    <w:rsid w:val="00A2426D"/>
    <w:rsid w:val="00A2446F"/>
    <w:rsid w:val="00A24A40"/>
    <w:rsid w:val="00A24E9D"/>
    <w:rsid w:val="00A25059"/>
    <w:rsid w:val="00A253A7"/>
    <w:rsid w:val="00A254C7"/>
    <w:rsid w:val="00A2595D"/>
    <w:rsid w:val="00A25CE2"/>
    <w:rsid w:val="00A263BA"/>
    <w:rsid w:val="00A2667F"/>
    <w:rsid w:val="00A26E93"/>
    <w:rsid w:val="00A270B4"/>
    <w:rsid w:val="00A271A0"/>
    <w:rsid w:val="00A273BB"/>
    <w:rsid w:val="00A27AEF"/>
    <w:rsid w:val="00A300E3"/>
    <w:rsid w:val="00A307AE"/>
    <w:rsid w:val="00A30A31"/>
    <w:rsid w:val="00A3197C"/>
    <w:rsid w:val="00A31DF6"/>
    <w:rsid w:val="00A32199"/>
    <w:rsid w:val="00A32827"/>
    <w:rsid w:val="00A32DAD"/>
    <w:rsid w:val="00A33067"/>
    <w:rsid w:val="00A33201"/>
    <w:rsid w:val="00A339F7"/>
    <w:rsid w:val="00A346D3"/>
    <w:rsid w:val="00A34F53"/>
    <w:rsid w:val="00A3521A"/>
    <w:rsid w:val="00A35570"/>
    <w:rsid w:val="00A35688"/>
    <w:rsid w:val="00A35B1E"/>
    <w:rsid w:val="00A35C7E"/>
    <w:rsid w:val="00A362B2"/>
    <w:rsid w:val="00A37481"/>
    <w:rsid w:val="00A37ABC"/>
    <w:rsid w:val="00A40683"/>
    <w:rsid w:val="00A40730"/>
    <w:rsid w:val="00A40825"/>
    <w:rsid w:val="00A41BD8"/>
    <w:rsid w:val="00A41BE4"/>
    <w:rsid w:val="00A41E48"/>
    <w:rsid w:val="00A42535"/>
    <w:rsid w:val="00A43BA5"/>
    <w:rsid w:val="00A45060"/>
    <w:rsid w:val="00A4581A"/>
    <w:rsid w:val="00A461C9"/>
    <w:rsid w:val="00A46D15"/>
    <w:rsid w:val="00A47C0D"/>
    <w:rsid w:val="00A47FF0"/>
    <w:rsid w:val="00A5125D"/>
    <w:rsid w:val="00A51993"/>
    <w:rsid w:val="00A5202E"/>
    <w:rsid w:val="00A521D8"/>
    <w:rsid w:val="00A523B1"/>
    <w:rsid w:val="00A5270E"/>
    <w:rsid w:val="00A527D8"/>
    <w:rsid w:val="00A52A2E"/>
    <w:rsid w:val="00A532A3"/>
    <w:rsid w:val="00A53EBA"/>
    <w:rsid w:val="00A545BB"/>
    <w:rsid w:val="00A54D57"/>
    <w:rsid w:val="00A562FB"/>
    <w:rsid w:val="00A56310"/>
    <w:rsid w:val="00A56875"/>
    <w:rsid w:val="00A56B32"/>
    <w:rsid w:val="00A57447"/>
    <w:rsid w:val="00A57E4F"/>
    <w:rsid w:val="00A602C3"/>
    <w:rsid w:val="00A60973"/>
    <w:rsid w:val="00A60D69"/>
    <w:rsid w:val="00A60E5F"/>
    <w:rsid w:val="00A61573"/>
    <w:rsid w:val="00A62057"/>
    <w:rsid w:val="00A62955"/>
    <w:rsid w:val="00A629FF"/>
    <w:rsid w:val="00A62E32"/>
    <w:rsid w:val="00A62E8D"/>
    <w:rsid w:val="00A637DE"/>
    <w:rsid w:val="00A638B4"/>
    <w:rsid w:val="00A64889"/>
    <w:rsid w:val="00A65A5F"/>
    <w:rsid w:val="00A65B45"/>
    <w:rsid w:val="00A65DE9"/>
    <w:rsid w:val="00A65EBB"/>
    <w:rsid w:val="00A6658E"/>
    <w:rsid w:val="00A676F9"/>
    <w:rsid w:val="00A67721"/>
    <w:rsid w:val="00A67B9E"/>
    <w:rsid w:val="00A70097"/>
    <w:rsid w:val="00A7030B"/>
    <w:rsid w:val="00A70A0C"/>
    <w:rsid w:val="00A71530"/>
    <w:rsid w:val="00A7164C"/>
    <w:rsid w:val="00A71BA9"/>
    <w:rsid w:val="00A71E03"/>
    <w:rsid w:val="00A71E2C"/>
    <w:rsid w:val="00A7249C"/>
    <w:rsid w:val="00A72ADB"/>
    <w:rsid w:val="00A73018"/>
    <w:rsid w:val="00A7327B"/>
    <w:rsid w:val="00A73B84"/>
    <w:rsid w:val="00A73BBF"/>
    <w:rsid w:val="00A73FAE"/>
    <w:rsid w:val="00A74665"/>
    <w:rsid w:val="00A7499A"/>
    <w:rsid w:val="00A74E8F"/>
    <w:rsid w:val="00A758F2"/>
    <w:rsid w:val="00A76569"/>
    <w:rsid w:val="00A76806"/>
    <w:rsid w:val="00A768DC"/>
    <w:rsid w:val="00A76D16"/>
    <w:rsid w:val="00A76F35"/>
    <w:rsid w:val="00A771EF"/>
    <w:rsid w:val="00A805A9"/>
    <w:rsid w:val="00A809DB"/>
    <w:rsid w:val="00A80A9D"/>
    <w:rsid w:val="00A80B7B"/>
    <w:rsid w:val="00A80DD1"/>
    <w:rsid w:val="00A810E7"/>
    <w:rsid w:val="00A81635"/>
    <w:rsid w:val="00A81A5F"/>
    <w:rsid w:val="00A81E3C"/>
    <w:rsid w:val="00A81FFC"/>
    <w:rsid w:val="00A820F9"/>
    <w:rsid w:val="00A82260"/>
    <w:rsid w:val="00A82B01"/>
    <w:rsid w:val="00A850F7"/>
    <w:rsid w:val="00A85940"/>
    <w:rsid w:val="00A85E4E"/>
    <w:rsid w:val="00A861CB"/>
    <w:rsid w:val="00A86479"/>
    <w:rsid w:val="00A866FD"/>
    <w:rsid w:val="00A87352"/>
    <w:rsid w:val="00A87A60"/>
    <w:rsid w:val="00A87AFF"/>
    <w:rsid w:val="00A87EA6"/>
    <w:rsid w:val="00A91128"/>
    <w:rsid w:val="00A91260"/>
    <w:rsid w:val="00A91333"/>
    <w:rsid w:val="00A91432"/>
    <w:rsid w:val="00A91D7E"/>
    <w:rsid w:val="00A91E7C"/>
    <w:rsid w:val="00A91FC7"/>
    <w:rsid w:val="00A9293E"/>
    <w:rsid w:val="00A92F55"/>
    <w:rsid w:val="00A9342D"/>
    <w:rsid w:val="00A9387B"/>
    <w:rsid w:val="00A938B0"/>
    <w:rsid w:val="00A94C85"/>
    <w:rsid w:val="00A95306"/>
    <w:rsid w:val="00A9533C"/>
    <w:rsid w:val="00A956CC"/>
    <w:rsid w:val="00A96153"/>
    <w:rsid w:val="00A963F3"/>
    <w:rsid w:val="00A96998"/>
    <w:rsid w:val="00A96FA6"/>
    <w:rsid w:val="00A97629"/>
    <w:rsid w:val="00AA024E"/>
    <w:rsid w:val="00AA0E8D"/>
    <w:rsid w:val="00AA0EFC"/>
    <w:rsid w:val="00AA1B21"/>
    <w:rsid w:val="00AA28A3"/>
    <w:rsid w:val="00AA2A0A"/>
    <w:rsid w:val="00AA2DB0"/>
    <w:rsid w:val="00AA3958"/>
    <w:rsid w:val="00AA39DE"/>
    <w:rsid w:val="00AA3B01"/>
    <w:rsid w:val="00AA3CC2"/>
    <w:rsid w:val="00AA4585"/>
    <w:rsid w:val="00AA4DEE"/>
    <w:rsid w:val="00AA53E3"/>
    <w:rsid w:val="00AA589C"/>
    <w:rsid w:val="00AA58F2"/>
    <w:rsid w:val="00AA598A"/>
    <w:rsid w:val="00AA7323"/>
    <w:rsid w:val="00AA7535"/>
    <w:rsid w:val="00AA79ED"/>
    <w:rsid w:val="00AB0AF0"/>
    <w:rsid w:val="00AB0E4C"/>
    <w:rsid w:val="00AB0EDA"/>
    <w:rsid w:val="00AB13C8"/>
    <w:rsid w:val="00AB153D"/>
    <w:rsid w:val="00AB1C38"/>
    <w:rsid w:val="00AB1FE3"/>
    <w:rsid w:val="00AB23D2"/>
    <w:rsid w:val="00AB395C"/>
    <w:rsid w:val="00AB3D5A"/>
    <w:rsid w:val="00AB48D2"/>
    <w:rsid w:val="00AB4E67"/>
    <w:rsid w:val="00AB55A3"/>
    <w:rsid w:val="00AB56C2"/>
    <w:rsid w:val="00AB574A"/>
    <w:rsid w:val="00AB5EB8"/>
    <w:rsid w:val="00AB6789"/>
    <w:rsid w:val="00AB6B6B"/>
    <w:rsid w:val="00AB78B5"/>
    <w:rsid w:val="00AC1D05"/>
    <w:rsid w:val="00AC1EC9"/>
    <w:rsid w:val="00AC259A"/>
    <w:rsid w:val="00AC2635"/>
    <w:rsid w:val="00AC2D28"/>
    <w:rsid w:val="00AC30C9"/>
    <w:rsid w:val="00AC4259"/>
    <w:rsid w:val="00AC48C7"/>
    <w:rsid w:val="00AC49AC"/>
    <w:rsid w:val="00AC4E56"/>
    <w:rsid w:val="00AC56B5"/>
    <w:rsid w:val="00AC7255"/>
    <w:rsid w:val="00AD053B"/>
    <w:rsid w:val="00AD0C4F"/>
    <w:rsid w:val="00AD122A"/>
    <w:rsid w:val="00AD1F67"/>
    <w:rsid w:val="00AD2110"/>
    <w:rsid w:val="00AD2986"/>
    <w:rsid w:val="00AD368A"/>
    <w:rsid w:val="00AD4DAD"/>
    <w:rsid w:val="00AD567B"/>
    <w:rsid w:val="00AD5C9B"/>
    <w:rsid w:val="00AD5F70"/>
    <w:rsid w:val="00AD6217"/>
    <w:rsid w:val="00AD6544"/>
    <w:rsid w:val="00AD6770"/>
    <w:rsid w:val="00AE0304"/>
    <w:rsid w:val="00AE0704"/>
    <w:rsid w:val="00AE1276"/>
    <w:rsid w:val="00AE13F6"/>
    <w:rsid w:val="00AE1C52"/>
    <w:rsid w:val="00AE2096"/>
    <w:rsid w:val="00AE217E"/>
    <w:rsid w:val="00AE25FF"/>
    <w:rsid w:val="00AE2C46"/>
    <w:rsid w:val="00AE2CA5"/>
    <w:rsid w:val="00AE3610"/>
    <w:rsid w:val="00AE3BF9"/>
    <w:rsid w:val="00AE3CAC"/>
    <w:rsid w:val="00AE453C"/>
    <w:rsid w:val="00AE5219"/>
    <w:rsid w:val="00AE5A2E"/>
    <w:rsid w:val="00AE5A76"/>
    <w:rsid w:val="00AE6594"/>
    <w:rsid w:val="00AE69BE"/>
    <w:rsid w:val="00AE7134"/>
    <w:rsid w:val="00AF00AB"/>
    <w:rsid w:val="00AF00C4"/>
    <w:rsid w:val="00AF012E"/>
    <w:rsid w:val="00AF11D9"/>
    <w:rsid w:val="00AF220B"/>
    <w:rsid w:val="00AF22EC"/>
    <w:rsid w:val="00AF27F1"/>
    <w:rsid w:val="00AF2EAF"/>
    <w:rsid w:val="00AF3EC1"/>
    <w:rsid w:val="00AF40CD"/>
    <w:rsid w:val="00AF4A03"/>
    <w:rsid w:val="00AF4DD1"/>
    <w:rsid w:val="00AF5543"/>
    <w:rsid w:val="00AF5FB7"/>
    <w:rsid w:val="00AF63F9"/>
    <w:rsid w:val="00AF7653"/>
    <w:rsid w:val="00AF769F"/>
    <w:rsid w:val="00AF7705"/>
    <w:rsid w:val="00B00292"/>
    <w:rsid w:val="00B0100E"/>
    <w:rsid w:val="00B028F2"/>
    <w:rsid w:val="00B0307E"/>
    <w:rsid w:val="00B03F92"/>
    <w:rsid w:val="00B04086"/>
    <w:rsid w:val="00B040ED"/>
    <w:rsid w:val="00B042D9"/>
    <w:rsid w:val="00B0505E"/>
    <w:rsid w:val="00B05E3A"/>
    <w:rsid w:val="00B06615"/>
    <w:rsid w:val="00B06651"/>
    <w:rsid w:val="00B06797"/>
    <w:rsid w:val="00B068DB"/>
    <w:rsid w:val="00B06AE2"/>
    <w:rsid w:val="00B06F86"/>
    <w:rsid w:val="00B07687"/>
    <w:rsid w:val="00B1029A"/>
    <w:rsid w:val="00B102CF"/>
    <w:rsid w:val="00B11AC4"/>
    <w:rsid w:val="00B122B3"/>
    <w:rsid w:val="00B1262D"/>
    <w:rsid w:val="00B12749"/>
    <w:rsid w:val="00B129F5"/>
    <w:rsid w:val="00B12CE9"/>
    <w:rsid w:val="00B12DD5"/>
    <w:rsid w:val="00B131AB"/>
    <w:rsid w:val="00B146E4"/>
    <w:rsid w:val="00B14766"/>
    <w:rsid w:val="00B14990"/>
    <w:rsid w:val="00B151A9"/>
    <w:rsid w:val="00B156A4"/>
    <w:rsid w:val="00B15B22"/>
    <w:rsid w:val="00B15E7B"/>
    <w:rsid w:val="00B16BCA"/>
    <w:rsid w:val="00B16C2E"/>
    <w:rsid w:val="00B16DD1"/>
    <w:rsid w:val="00B174CB"/>
    <w:rsid w:val="00B175F8"/>
    <w:rsid w:val="00B176F1"/>
    <w:rsid w:val="00B17C4C"/>
    <w:rsid w:val="00B2025B"/>
    <w:rsid w:val="00B20901"/>
    <w:rsid w:val="00B20CA9"/>
    <w:rsid w:val="00B21855"/>
    <w:rsid w:val="00B22715"/>
    <w:rsid w:val="00B22B2C"/>
    <w:rsid w:val="00B233D1"/>
    <w:rsid w:val="00B2427A"/>
    <w:rsid w:val="00B250E1"/>
    <w:rsid w:val="00B25473"/>
    <w:rsid w:val="00B2594A"/>
    <w:rsid w:val="00B25C37"/>
    <w:rsid w:val="00B25DF5"/>
    <w:rsid w:val="00B278D8"/>
    <w:rsid w:val="00B30168"/>
    <w:rsid w:val="00B31391"/>
    <w:rsid w:val="00B33676"/>
    <w:rsid w:val="00B33AA5"/>
    <w:rsid w:val="00B34294"/>
    <w:rsid w:val="00B342A2"/>
    <w:rsid w:val="00B3482B"/>
    <w:rsid w:val="00B348A1"/>
    <w:rsid w:val="00B34CB2"/>
    <w:rsid w:val="00B34D39"/>
    <w:rsid w:val="00B35E1F"/>
    <w:rsid w:val="00B368CF"/>
    <w:rsid w:val="00B36918"/>
    <w:rsid w:val="00B36C79"/>
    <w:rsid w:val="00B37873"/>
    <w:rsid w:val="00B37FFE"/>
    <w:rsid w:val="00B419EB"/>
    <w:rsid w:val="00B42357"/>
    <w:rsid w:val="00B4482E"/>
    <w:rsid w:val="00B469FD"/>
    <w:rsid w:val="00B47458"/>
    <w:rsid w:val="00B479AD"/>
    <w:rsid w:val="00B47C65"/>
    <w:rsid w:val="00B47F9F"/>
    <w:rsid w:val="00B5007F"/>
    <w:rsid w:val="00B51B39"/>
    <w:rsid w:val="00B5221D"/>
    <w:rsid w:val="00B5323E"/>
    <w:rsid w:val="00B533D4"/>
    <w:rsid w:val="00B53B1F"/>
    <w:rsid w:val="00B53CA7"/>
    <w:rsid w:val="00B54159"/>
    <w:rsid w:val="00B5432F"/>
    <w:rsid w:val="00B5597F"/>
    <w:rsid w:val="00B55FE9"/>
    <w:rsid w:val="00B56416"/>
    <w:rsid w:val="00B5661E"/>
    <w:rsid w:val="00B57131"/>
    <w:rsid w:val="00B57353"/>
    <w:rsid w:val="00B60912"/>
    <w:rsid w:val="00B60FB7"/>
    <w:rsid w:val="00B614A9"/>
    <w:rsid w:val="00B61CA6"/>
    <w:rsid w:val="00B625FB"/>
    <w:rsid w:val="00B62702"/>
    <w:rsid w:val="00B62851"/>
    <w:rsid w:val="00B62DCA"/>
    <w:rsid w:val="00B634A8"/>
    <w:rsid w:val="00B638BE"/>
    <w:rsid w:val="00B63C65"/>
    <w:rsid w:val="00B64147"/>
    <w:rsid w:val="00B6464B"/>
    <w:rsid w:val="00B64ABA"/>
    <w:rsid w:val="00B64C9E"/>
    <w:rsid w:val="00B65167"/>
    <w:rsid w:val="00B65AF5"/>
    <w:rsid w:val="00B65C83"/>
    <w:rsid w:val="00B660DC"/>
    <w:rsid w:val="00B6671D"/>
    <w:rsid w:val="00B66C68"/>
    <w:rsid w:val="00B66CD2"/>
    <w:rsid w:val="00B66D90"/>
    <w:rsid w:val="00B70769"/>
    <w:rsid w:val="00B70C61"/>
    <w:rsid w:val="00B70D9F"/>
    <w:rsid w:val="00B710A7"/>
    <w:rsid w:val="00B719B5"/>
    <w:rsid w:val="00B71C9E"/>
    <w:rsid w:val="00B720A8"/>
    <w:rsid w:val="00B72B45"/>
    <w:rsid w:val="00B73FEB"/>
    <w:rsid w:val="00B74591"/>
    <w:rsid w:val="00B74BE7"/>
    <w:rsid w:val="00B75C76"/>
    <w:rsid w:val="00B75E4B"/>
    <w:rsid w:val="00B75FDA"/>
    <w:rsid w:val="00B760FB"/>
    <w:rsid w:val="00B767D9"/>
    <w:rsid w:val="00B76955"/>
    <w:rsid w:val="00B7741B"/>
    <w:rsid w:val="00B77499"/>
    <w:rsid w:val="00B77584"/>
    <w:rsid w:val="00B8029E"/>
    <w:rsid w:val="00B80A02"/>
    <w:rsid w:val="00B80F75"/>
    <w:rsid w:val="00B81229"/>
    <w:rsid w:val="00B81F53"/>
    <w:rsid w:val="00B824F4"/>
    <w:rsid w:val="00B82E24"/>
    <w:rsid w:val="00B83705"/>
    <w:rsid w:val="00B83B09"/>
    <w:rsid w:val="00B83EB9"/>
    <w:rsid w:val="00B83FC2"/>
    <w:rsid w:val="00B840B8"/>
    <w:rsid w:val="00B856CF"/>
    <w:rsid w:val="00B860B7"/>
    <w:rsid w:val="00B86CCB"/>
    <w:rsid w:val="00B8723D"/>
    <w:rsid w:val="00B878F3"/>
    <w:rsid w:val="00B87942"/>
    <w:rsid w:val="00B90CAD"/>
    <w:rsid w:val="00B91713"/>
    <w:rsid w:val="00B91B49"/>
    <w:rsid w:val="00B94379"/>
    <w:rsid w:val="00B9693B"/>
    <w:rsid w:val="00B96E1E"/>
    <w:rsid w:val="00B96E99"/>
    <w:rsid w:val="00BA003C"/>
    <w:rsid w:val="00BA0E3A"/>
    <w:rsid w:val="00BA0E79"/>
    <w:rsid w:val="00BA0EF9"/>
    <w:rsid w:val="00BA1046"/>
    <w:rsid w:val="00BA12B1"/>
    <w:rsid w:val="00BA177D"/>
    <w:rsid w:val="00BA195C"/>
    <w:rsid w:val="00BA1BB6"/>
    <w:rsid w:val="00BA1CF3"/>
    <w:rsid w:val="00BA21BC"/>
    <w:rsid w:val="00BA28EE"/>
    <w:rsid w:val="00BA2B00"/>
    <w:rsid w:val="00BA31B4"/>
    <w:rsid w:val="00BA44C2"/>
    <w:rsid w:val="00BA565C"/>
    <w:rsid w:val="00BA5690"/>
    <w:rsid w:val="00BA6100"/>
    <w:rsid w:val="00BA6214"/>
    <w:rsid w:val="00BA6432"/>
    <w:rsid w:val="00BA7291"/>
    <w:rsid w:val="00BA771A"/>
    <w:rsid w:val="00BA79F5"/>
    <w:rsid w:val="00BA7CB9"/>
    <w:rsid w:val="00BB0EF7"/>
    <w:rsid w:val="00BB1348"/>
    <w:rsid w:val="00BB142D"/>
    <w:rsid w:val="00BB16D3"/>
    <w:rsid w:val="00BB1FC8"/>
    <w:rsid w:val="00BB2691"/>
    <w:rsid w:val="00BB2A7E"/>
    <w:rsid w:val="00BB2F9F"/>
    <w:rsid w:val="00BB4431"/>
    <w:rsid w:val="00BB4BC7"/>
    <w:rsid w:val="00BB4CB1"/>
    <w:rsid w:val="00BB550C"/>
    <w:rsid w:val="00BB5645"/>
    <w:rsid w:val="00BB593C"/>
    <w:rsid w:val="00BB6114"/>
    <w:rsid w:val="00BB67DE"/>
    <w:rsid w:val="00BB6F49"/>
    <w:rsid w:val="00BB74B1"/>
    <w:rsid w:val="00BB7C3A"/>
    <w:rsid w:val="00BB7C41"/>
    <w:rsid w:val="00BC029E"/>
    <w:rsid w:val="00BC03B6"/>
    <w:rsid w:val="00BC1135"/>
    <w:rsid w:val="00BC126A"/>
    <w:rsid w:val="00BC1423"/>
    <w:rsid w:val="00BC1669"/>
    <w:rsid w:val="00BC1A36"/>
    <w:rsid w:val="00BC1ADD"/>
    <w:rsid w:val="00BC1E22"/>
    <w:rsid w:val="00BC1EEA"/>
    <w:rsid w:val="00BC316E"/>
    <w:rsid w:val="00BC3742"/>
    <w:rsid w:val="00BC376E"/>
    <w:rsid w:val="00BC4960"/>
    <w:rsid w:val="00BC5218"/>
    <w:rsid w:val="00BC5962"/>
    <w:rsid w:val="00BC5CB2"/>
    <w:rsid w:val="00BC5FD8"/>
    <w:rsid w:val="00BC63F1"/>
    <w:rsid w:val="00BC7335"/>
    <w:rsid w:val="00BC7A6F"/>
    <w:rsid w:val="00BC7BF5"/>
    <w:rsid w:val="00BD071C"/>
    <w:rsid w:val="00BD0B90"/>
    <w:rsid w:val="00BD0CA8"/>
    <w:rsid w:val="00BD10CA"/>
    <w:rsid w:val="00BD13B6"/>
    <w:rsid w:val="00BD1C47"/>
    <w:rsid w:val="00BD1F3E"/>
    <w:rsid w:val="00BD1FC4"/>
    <w:rsid w:val="00BD2322"/>
    <w:rsid w:val="00BD26A2"/>
    <w:rsid w:val="00BD2AAD"/>
    <w:rsid w:val="00BD2B67"/>
    <w:rsid w:val="00BD2F69"/>
    <w:rsid w:val="00BD300F"/>
    <w:rsid w:val="00BD3750"/>
    <w:rsid w:val="00BD3CE0"/>
    <w:rsid w:val="00BD3CE2"/>
    <w:rsid w:val="00BD3DD5"/>
    <w:rsid w:val="00BD42F0"/>
    <w:rsid w:val="00BD4E06"/>
    <w:rsid w:val="00BD5274"/>
    <w:rsid w:val="00BD54AC"/>
    <w:rsid w:val="00BD6AAA"/>
    <w:rsid w:val="00BD6DCC"/>
    <w:rsid w:val="00BD7331"/>
    <w:rsid w:val="00BE028A"/>
    <w:rsid w:val="00BE049C"/>
    <w:rsid w:val="00BE07B4"/>
    <w:rsid w:val="00BE08B4"/>
    <w:rsid w:val="00BE0C2B"/>
    <w:rsid w:val="00BE16BB"/>
    <w:rsid w:val="00BE1B36"/>
    <w:rsid w:val="00BE2A13"/>
    <w:rsid w:val="00BE3580"/>
    <w:rsid w:val="00BE35D4"/>
    <w:rsid w:val="00BE3600"/>
    <w:rsid w:val="00BE372D"/>
    <w:rsid w:val="00BE386C"/>
    <w:rsid w:val="00BE3C33"/>
    <w:rsid w:val="00BE49FD"/>
    <w:rsid w:val="00BE6304"/>
    <w:rsid w:val="00BE6A19"/>
    <w:rsid w:val="00BE72DB"/>
    <w:rsid w:val="00BE7492"/>
    <w:rsid w:val="00BE7D86"/>
    <w:rsid w:val="00BF028B"/>
    <w:rsid w:val="00BF1530"/>
    <w:rsid w:val="00BF1CD0"/>
    <w:rsid w:val="00BF1EDB"/>
    <w:rsid w:val="00BF1EE6"/>
    <w:rsid w:val="00BF23F0"/>
    <w:rsid w:val="00BF25C0"/>
    <w:rsid w:val="00BF33DD"/>
    <w:rsid w:val="00BF3D79"/>
    <w:rsid w:val="00BF4CF9"/>
    <w:rsid w:val="00BF4D55"/>
    <w:rsid w:val="00BF6243"/>
    <w:rsid w:val="00BF68FA"/>
    <w:rsid w:val="00C005E6"/>
    <w:rsid w:val="00C0066F"/>
    <w:rsid w:val="00C01F76"/>
    <w:rsid w:val="00C022CD"/>
    <w:rsid w:val="00C02910"/>
    <w:rsid w:val="00C03688"/>
    <w:rsid w:val="00C037B5"/>
    <w:rsid w:val="00C03DC3"/>
    <w:rsid w:val="00C03DCF"/>
    <w:rsid w:val="00C04079"/>
    <w:rsid w:val="00C04477"/>
    <w:rsid w:val="00C04815"/>
    <w:rsid w:val="00C051EB"/>
    <w:rsid w:val="00C05309"/>
    <w:rsid w:val="00C058D9"/>
    <w:rsid w:val="00C0643C"/>
    <w:rsid w:val="00C07473"/>
    <w:rsid w:val="00C07621"/>
    <w:rsid w:val="00C07709"/>
    <w:rsid w:val="00C10312"/>
    <w:rsid w:val="00C107FE"/>
    <w:rsid w:val="00C112B8"/>
    <w:rsid w:val="00C11FE0"/>
    <w:rsid w:val="00C12BB7"/>
    <w:rsid w:val="00C140BF"/>
    <w:rsid w:val="00C149CA"/>
    <w:rsid w:val="00C14D02"/>
    <w:rsid w:val="00C1514E"/>
    <w:rsid w:val="00C155A2"/>
    <w:rsid w:val="00C15AB4"/>
    <w:rsid w:val="00C15F40"/>
    <w:rsid w:val="00C162B4"/>
    <w:rsid w:val="00C16868"/>
    <w:rsid w:val="00C16AD6"/>
    <w:rsid w:val="00C16C01"/>
    <w:rsid w:val="00C175D0"/>
    <w:rsid w:val="00C20265"/>
    <w:rsid w:val="00C20294"/>
    <w:rsid w:val="00C2080A"/>
    <w:rsid w:val="00C20F91"/>
    <w:rsid w:val="00C21489"/>
    <w:rsid w:val="00C21825"/>
    <w:rsid w:val="00C21C1E"/>
    <w:rsid w:val="00C23405"/>
    <w:rsid w:val="00C24A97"/>
    <w:rsid w:val="00C24F59"/>
    <w:rsid w:val="00C25753"/>
    <w:rsid w:val="00C25E5E"/>
    <w:rsid w:val="00C25E94"/>
    <w:rsid w:val="00C27A1B"/>
    <w:rsid w:val="00C3171C"/>
    <w:rsid w:val="00C3177F"/>
    <w:rsid w:val="00C318B0"/>
    <w:rsid w:val="00C31C9F"/>
    <w:rsid w:val="00C31CF6"/>
    <w:rsid w:val="00C31FDE"/>
    <w:rsid w:val="00C320CA"/>
    <w:rsid w:val="00C323F6"/>
    <w:rsid w:val="00C32864"/>
    <w:rsid w:val="00C3290F"/>
    <w:rsid w:val="00C33056"/>
    <w:rsid w:val="00C33322"/>
    <w:rsid w:val="00C334A5"/>
    <w:rsid w:val="00C34193"/>
    <w:rsid w:val="00C34459"/>
    <w:rsid w:val="00C347BE"/>
    <w:rsid w:val="00C3484D"/>
    <w:rsid w:val="00C348ED"/>
    <w:rsid w:val="00C34C2C"/>
    <w:rsid w:val="00C3547D"/>
    <w:rsid w:val="00C365F7"/>
    <w:rsid w:val="00C366FD"/>
    <w:rsid w:val="00C368EC"/>
    <w:rsid w:val="00C36BD8"/>
    <w:rsid w:val="00C3707D"/>
    <w:rsid w:val="00C4006F"/>
    <w:rsid w:val="00C40A2E"/>
    <w:rsid w:val="00C40E04"/>
    <w:rsid w:val="00C413E7"/>
    <w:rsid w:val="00C41A64"/>
    <w:rsid w:val="00C41D35"/>
    <w:rsid w:val="00C42A9F"/>
    <w:rsid w:val="00C43656"/>
    <w:rsid w:val="00C43F3B"/>
    <w:rsid w:val="00C43FC8"/>
    <w:rsid w:val="00C4512C"/>
    <w:rsid w:val="00C455E5"/>
    <w:rsid w:val="00C46220"/>
    <w:rsid w:val="00C466BB"/>
    <w:rsid w:val="00C50422"/>
    <w:rsid w:val="00C50D7E"/>
    <w:rsid w:val="00C51443"/>
    <w:rsid w:val="00C5165E"/>
    <w:rsid w:val="00C51C0F"/>
    <w:rsid w:val="00C52A98"/>
    <w:rsid w:val="00C52C57"/>
    <w:rsid w:val="00C5351C"/>
    <w:rsid w:val="00C53B76"/>
    <w:rsid w:val="00C54875"/>
    <w:rsid w:val="00C552B1"/>
    <w:rsid w:val="00C563B3"/>
    <w:rsid w:val="00C56429"/>
    <w:rsid w:val="00C5760E"/>
    <w:rsid w:val="00C603A7"/>
    <w:rsid w:val="00C607DE"/>
    <w:rsid w:val="00C60A4F"/>
    <w:rsid w:val="00C61153"/>
    <w:rsid w:val="00C6232C"/>
    <w:rsid w:val="00C62BCC"/>
    <w:rsid w:val="00C63E9D"/>
    <w:rsid w:val="00C6422D"/>
    <w:rsid w:val="00C64426"/>
    <w:rsid w:val="00C6442D"/>
    <w:rsid w:val="00C64A6C"/>
    <w:rsid w:val="00C64AF9"/>
    <w:rsid w:val="00C64D98"/>
    <w:rsid w:val="00C6520E"/>
    <w:rsid w:val="00C656B2"/>
    <w:rsid w:val="00C660C8"/>
    <w:rsid w:val="00C6747B"/>
    <w:rsid w:val="00C70583"/>
    <w:rsid w:val="00C70857"/>
    <w:rsid w:val="00C71732"/>
    <w:rsid w:val="00C718C7"/>
    <w:rsid w:val="00C73837"/>
    <w:rsid w:val="00C7386F"/>
    <w:rsid w:val="00C73F85"/>
    <w:rsid w:val="00C74DFD"/>
    <w:rsid w:val="00C7565F"/>
    <w:rsid w:val="00C75C21"/>
    <w:rsid w:val="00C75C7F"/>
    <w:rsid w:val="00C762E6"/>
    <w:rsid w:val="00C765A2"/>
    <w:rsid w:val="00C76792"/>
    <w:rsid w:val="00C770D0"/>
    <w:rsid w:val="00C777E0"/>
    <w:rsid w:val="00C805E5"/>
    <w:rsid w:val="00C80EDD"/>
    <w:rsid w:val="00C80F08"/>
    <w:rsid w:val="00C8123B"/>
    <w:rsid w:val="00C81E34"/>
    <w:rsid w:val="00C82067"/>
    <w:rsid w:val="00C82366"/>
    <w:rsid w:val="00C8241A"/>
    <w:rsid w:val="00C826DB"/>
    <w:rsid w:val="00C83093"/>
    <w:rsid w:val="00C83659"/>
    <w:rsid w:val="00C83DFF"/>
    <w:rsid w:val="00C8688E"/>
    <w:rsid w:val="00C87462"/>
    <w:rsid w:val="00C900EE"/>
    <w:rsid w:val="00C9095B"/>
    <w:rsid w:val="00C91864"/>
    <w:rsid w:val="00C91A76"/>
    <w:rsid w:val="00C91DB1"/>
    <w:rsid w:val="00C923AC"/>
    <w:rsid w:val="00C92509"/>
    <w:rsid w:val="00C925FE"/>
    <w:rsid w:val="00C9314E"/>
    <w:rsid w:val="00C93259"/>
    <w:rsid w:val="00C93ACE"/>
    <w:rsid w:val="00C93DF7"/>
    <w:rsid w:val="00C94491"/>
    <w:rsid w:val="00C94553"/>
    <w:rsid w:val="00C94D3F"/>
    <w:rsid w:val="00C9503F"/>
    <w:rsid w:val="00C955EA"/>
    <w:rsid w:val="00C95E51"/>
    <w:rsid w:val="00C95F59"/>
    <w:rsid w:val="00C9663C"/>
    <w:rsid w:val="00C969A6"/>
    <w:rsid w:val="00C9784E"/>
    <w:rsid w:val="00CA0137"/>
    <w:rsid w:val="00CA05C8"/>
    <w:rsid w:val="00CA12AD"/>
    <w:rsid w:val="00CA14A2"/>
    <w:rsid w:val="00CA1814"/>
    <w:rsid w:val="00CA2554"/>
    <w:rsid w:val="00CA39CE"/>
    <w:rsid w:val="00CA4E8B"/>
    <w:rsid w:val="00CA5384"/>
    <w:rsid w:val="00CA5490"/>
    <w:rsid w:val="00CA59C0"/>
    <w:rsid w:val="00CA6647"/>
    <w:rsid w:val="00CA68A8"/>
    <w:rsid w:val="00CA78BB"/>
    <w:rsid w:val="00CA7906"/>
    <w:rsid w:val="00CB06F0"/>
    <w:rsid w:val="00CB0AA4"/>
    <w:rsid w:val="00CB0FFE"/>
    <w:rsid w:val="00CB112D"/>
    <w:rsid w:val="00CB1927"/>
    <w:rsid w:val="00CB23D7"/>
    <w:rsid w:val="00CB39BE"/>
    <w:rsid w:val="00CB3A34"/>
    <w:rsid w:val="00CB3FCE"/>
    <w:rsid w:val="00CB4534"/>
    <w:rsid w:val="00CB5949"/>
    <w:rsid w:val="00CB6322"/>
    <w:rsid w:val="00CB678B"/>
    <w:rsid w:val="00CB6CF3"/>
    <w:rsid w:val="00CB7BE0"/>
    <w:rsid w:val="00CC0147"/>
    <w:rsid w:val="00CC0B2D"/>
    <w:rsid w:val="00CC0BB0"/>
    <w:rsid w:val="00CC0CBA"/>
    <w:rsid w:val="00CC0D45"/>
    <w:rsid w:val="00CC0FBE"/>
    <w:rsid w:val="00CC11AB"/>
    <w:rsid w:val="00CC1DF6"/>
    <w:rsid w:val="00CC2193"/>
    <w:rsid w:val="00CC27AF"/>
    <w:rsid w:val="00CC2B59"/>
    <w:rsid w:val="00CC2FB1"/>
    <w:rsid w:val="00CC3A33"/>
    <w:rsid w:val="00CC3AF8"/>
    <w:rsid w:val="00CC490E"/>
    <w:rsid w:val="00CC501E"/>
    <w:rsid w:val="00CC52D1"/>
    <w:rsid w:val="00CC54EB"/>
    <w:rsid w:val="00CC5E49"/>
    <w:rsid w:val="00CC6023"/>
    <w:rsid w:val="00CC618C"/>
    <w:rsid w:val="00CC65A4"/>
    <w:rsid w:val="00CC66B9"/>
    <w:rsid w:val="00CC70D9"/>
    <w:rsid w:val="00CC719D"/>
    <w:rsid w:val="00CC78DD"/>
    <w:rsid w:val="00CC7C40"/>
    <w:rsid w:val="00CD000E"/>
    <w:rsid w:val="00CD09E5"/>
    <w:rsid w:val="00CD0E7B"/>
    <w:rsid w:val="00CD20A8"/>
    <w:rsid w:val="00CD236E"/>
    <w:rsid w:val="00CD239D"/>
    <w:rsid w:val="00CD31D6"/>
    <w:rsid w:val="00CD321A"/>
    <w:rsid w:val="00CD3F12"/>
    <w:rsid w:val="00CD3FD2"/>
    <w:rsid w:val="00CD4984"/>
    <w:rsid w:val="00CD4E09"/>
    <w:rsid w:val="00CD5430"/>
    <w:rsid w:val="00CD5446"/>
    <w:rsid w:val="00CD548D"/>
    <w:rsid w:val="00CD68D0"/>
    <w:rsid w:val="00CD7968"/>
    <w:rsid w:val="00CD7EB1"/>
    <w:rsid w:val="00CD7FA6"/>
    <w:rsid w:val="00CE1340"/>
    <w:rsid w:val="00CE1A8B"/>
    <w:rsid w:val="00CE2124"/>
    <w:rsid w:val="00CE2334"/>
    <w:rsid w:val="00CE2724"/>
    <w:rsid w:val="00CE2A0E"/>
    <w:rsid w:val="00CE328F"/>
    <w:rsid w:val="00CE32EB"/>
    <w:rsid w:val="00CE4010"/>
    <w:rsid w:val="00CE43BD"/>
    <w:rsid w:val="00CE4B0A"/>
    <w:rsid w:val="00CE51D3"/>
    <w:rsid w:val="00CE5566"/>
    <w:rsid w:val="00CE61D1"/>
    <w:rsid w:val="00CE61D8"/>
    <w:rsid w:val="00CE6623"/>
    <w:rsid w:val="00CE6CA6"/>
    <w:rsid w:val="00CE6D50"/>
    <w:rsid w:val="00CE6EC6"/>
    <w:rsid w:val="00CE71A9"/>
    <w:rsid w:val="00CE761D"/>
    <w:rsid w:val="00CE7781"/>
    <w:rsid w:val="00CE7DCD"/>
    <w:rsid w:val="00CF0343"/>
    <w:rsid w:val="00CF105C"/>
    <w:rsid w:val="00CF1883"/>
    <w:rsid w:val="00CF2513"/>
    <w:rsid w:val="00CF37C2"/>
    <w:rsid w:val="00CF40D5"/>
    <w:rsid w:val="00CF4459"/>
    <w:rsid w:val="00CF49DA"/>
    <w:rsid w:val="00CF541F"/>
    <w:rsid w:val="00CF5507"/>
    <w:rsid w:val="00CF5561"/>
    <w:rsid w:val="00CF5C20"/>
    <w:rsid w:val="00CF5DA4"/>
    <w:rsid w:val="00CF6D2F"/>
    <w:rsid w:val="00CF77FC"/>
    <w:rsid w:val="00D00604"/>
    <w:rsid w:val="00D006BB"/>
    <w:rsid w:val="00D007E8"/>
    <w:rsid w:val="00D01473"/>
    <w:rsid w:val="00D01712"/>
    <w:rsid w:val="00D01BAC"/>
    <w:rsid w:val="00D0321E"/>
    <w:rsid w:val="00D0321F"/>
    <w:rsid w:val="00D039F8"/>
    <w:rsid w:val="00D03D8B"/>
    <w:rsid w:val="00D03F00"/>
    <w:rsid w:val="00D060B9"/>
    <w:rsid w:val="00D06185"/>
    <w:rsid w:val="00D064B0"/>
    <w:rsid w:val="00D066B7"/>
    <w:rsid w:val="00D06B02"/>
    <w:rsid w:val="00D07355"/>
    <w:rsid w:val="00D0739D"/>
    <w:rsid w:val="00D075E8"/>
    <w:rsid w:val="00D07FD9"/>
    <w:rsid w:val="00D10D23"/>
    <w:rsid w:val="00D112A4"/>
    <w:rsid w:val="00D11E35"/>
    <w:rsid w:val="00D11F43"/>
    <w:rsid w:val="00D125B0"/>
    <w:rsid w:val="00D12766"/>
    <w:rsid w:val="00D12B57"/>
    <w:rsid w:val="00D12EA8"/>
    <w:rsid w:val="00D13CCC"/>
    <w:rsid w:val="00D15DAF"/>
    <w:rsid w:val="00D15DD1"/>
    <w:rsid w:val="00D168F5"/>
    <w:rsid w:val="00D174A3"/>
    <w:rsid w:val="00D17A00"/>
    <w:rsid w:val="00D20B17"/>
    <w:rsid w:val="00D20C8C"/>
    <w:rsid w:val="00D21AE4"/>
    <w:rsid w:val="00D21B6E"/>
    <w:rsid w:val="00D2286C"/>
    <w:rsid w:val="00D2306E"/>
    <w:rsid w:val="00D2399B"/>
    <w:rsid w:val="00D23ADF"/>
    <w:rsid w:val="00D23F54"/>
    <w:rsid w:val="00D24506"/>
    <w:rsid w:val="00D24A34"/>
    <w:rsid w:val="00D25225"/>
    <w:rsid w:val="00D25C2A"/>
    <w:rsid w:val="00D2626D"/>
    <w:rsid w:val="00D2676B"/>
    <w:rsid w:val="00D26B96"/>
    <w:rsid w:val="00D307FF"/>
    <w:rsid w:val="00D31378"/>
    <w:rsid w:val="00D3199C"/>
    <w:rsid w:val="00D31C58"/>
    <w:rsid w:val="00D32EE7"/>
    <w:rsid w:val="00D33A5A"/>
    <w:rsid w:val="00D33C1E"/>
    <w:rsid w:val="00D34FB0"/>
    <w:rsid w:val="00D35A38"/>
    <w:rsid w:val="00D35F02"/>
    <w:rsid w:val="00D35FF3"/>
    <w:rsid w:val="00D36AA6"/>
    <w:rsid w:val="00D36C8F"/>
    <w:rsid w:val="00D37058"/>
    <w:rsid w:val="00D377B2"/>
    <w:rsid w:val="00D379B9"/>
    <w:rsid w:val="00D37C2D"/>
    <w:rsid w:val="00D40067"/>
    <w:rsid w:val="00D40419"/>
    <w:rsid w:val="00D41176"/>
    <w:rsid w:val="00D424FF"/>
    <w:rsid w:val="00D42CE4"/>
    <w:rsid w:val="00D43331"/>
    <w:rsid w:val="00D43FE6"/>
    <w:rsid w:val="00D4472E"/>
    <w:rsid w:val="00D45B2C"/>
    <w:rsid w:val="00D45EC6"/>
    <w:rsid w:val="00D45F33"/>
    <w:rsid w:val="00D45FC0"/>
    <w:rsid w:val="00D46335"/>
    <w:rsid w:val="00D471C0"/>
    <w:rsid w:val="00D47207"/>
    <w:rsid w:val="00D4726D"/>
    <w:rsid w:val="00D47936"/>
    <w:rsid w:val="00D47B93"/>
    <w:rsid w:val="00D47E5F"/>
    <w:rsid w:val="00D50242"/>
    <w:rsid w:val="00D5270E"/>
    <w:rsid w:val="00D52FA3"/>
    <w:rsid w:val="00D530C3"/>
    <w:rsid w:val="00D53139"/>
    <w:rsid w:val="00D538E9"/>
    <w:rsid w:val="00D541E6"/>
    <w:rsid w:val="00D551F4"/>
    <w:rsid w:val="00D55359"/>
    <w:rsid w:val="00D555D0"/>
    <w:rsid w:val="00D5643C"/>
    <w:rsid w:val="00D5696F"/>
    <w:rsid w:val="00D56D6D"/>
    <w:rsid w:val="00D57AC6"/>
    <w:rsid w:val="00D60DEE"/>
    <w:rsid w:val="00D6124B"/>
    <w:rsid w:val="00D613F9"/>
    <w:rsid w:val="00D618CE"/>
    <w:rsid w:val="00D627DD"/>
    <w:rsid w:val="00D6299A"/>
    <w:rsid w:val="00D62FA4"/>
    <w:rsid w:val="00D634FB"/>
    <w:rsid w:val="00D63722"/>
    <w:rsid w:val="00D63CCA"/>
    <w:rsid w:val="00D642BB"/>
    <w:rsid w:val="00D64C9F"/>
    <w:rsid w:val="00D66A81"/>
    <w:rsid w:val="00D67677"/>
    <w:rsid w:val="00D67964"/>
    <w:rsid w:val="00D7017F"/>
    <w:rsid w:val="00D7115C"/>
    <w:rsid w:val="00D7292F"/>
    <w:rsid w:val="00D72CAD"/>
    <w:rsid w:val="00D72F85"/>
    <w:rsid w:val="00D731FD"/>
    <w:rsid w:val="00D73CCB"/>
    <w:rsid w:val="00D75066"/>
    <w:rsid w:val="00D75177"/>
    <w:rsid w:val="00D7517E"/>
    <w:rsid w:val="00D7603F"/>
    <w:rsid w:val="00D76596"/>
    <w:rsid w:val="00D7699D"/>
    <w:rsid w:val="00D76F71"/>
    <w:rsid w:val="00D77782"/>
    <w:rsid w:val="00D77DFB"/>
    <w:rsid w:val="00D77EA5"/>
    <w:rsid w:val="00D8019A"/>
    <w:rsid w:val="00D80F51"/>
    <w:rsid w:val="00D817D2"/>
    <w:rsid w:val="00D819B1"/>
    <w:rsid w:val="00D8244F"/>
    <w:rsid w:val="00D827FB"/>
    <w:rsid w:val="00D82CAB"/>
    <w:rsid w:val="00D83045"/>
    <w:rsid w:val="00D83BC6"/>
    <w:rsid w:val="00D8431C"/>
    <w:rsid w:val="00D84D06"/>
    <w:rsid w:val="00D84F70"/>
    <w:rsid w:val="00D85382"/>
    <w:rsid w:val="00D8563F"/>
    <w:rsid w:val="00D858E3"/>
    <w:rsid w:val="00D863A0"/>
    <w:rsid w:val="00D868BC"/>
    <w:rsid w:val="00D86BDB"/>
    <w:rsid w:val="00D87394"/>
    <w:rsid w:val="00D87522"/>
    <w:rsid w:val="00D8779D"/>
    <w:rsid w:val="00D9057A"/>
    <w:rsid w:val="00D90808"/>
    <w:rsid w:val="00D90A8F"/>
    <w:rsid w:val="00D90DA0"/>
    <w:rsid w:val="00D90F1D"/>
    <w:rsid w:val="00D91F45"/>
    <w:rsid w:val="00D9227D"/>
    <w:rsid w:val="00D92957"/>
    <w:rsid w:val="00D92D8C"/>
    <w:rsid w:val="00D92E41"/>
    <w:rsid w:val="00D94021"/>
    <w:rsid w:val="00D94389"/>
    <w:rsid w:val="00D9470B"/>
    <w:rsid w:val="00D94ABE"/>
    <w:rsid w:val="00D95B6E"/>
    <w:rsid w:val="00D96277"/>
    <w:rsid w:val="00D964D8"/>
    <w:rsid w:val="00D9681E"/>
    <w:rsid w:val="00D9684D"/>
    <w:rsid w:val="00D96D62"/>
    <w:rsid w:val="00D972B9"/>
    <w:rsid w:val="00D97576"/>
    <w:rsid w:val="00DA0D31"/>
    <w:rsid w:val="00DA2246"/>
    <w:rsid w:val="00DA29B2"/>
    <w:rsid w:val="00DA2A60"/>
    <w:rsid w:val="00DA33A6"/>
    <w:rsid w:val="00DA3A55"/>
    <w:rsid w:val="00DA4150"/>
    <w:rsid w:val="00DA45D9"/>
    <w:rsid w:val="00DA46E6"/>
    <w:rsid w:val="00DA5889"/>
    <w:rsid w:val="00DA5AB1"/>
    <w:rsid w:val="00DA5B47"/>
    <w:rsid w:val="00DA5C6A"/>
    <w:rsid w:val="00DA675D"/>
    <w:rsid w:val="00DA681A"/>
    <w:rsid w:val="00DA68C2"/>
    <w:rsid w:val="00DA7E23"/>
    <w:rsid w:val="00DB005D"/>
    <w:rsid w:val="00DB01FF"/>
    <w:rsid w:val="00DB0F17"/>
    <w:rsid w:val="00DB0F51"/>
    <w:rsid w:val="00DB2094"/>
    <w:rsid w:val="00DB2359"/>
    <w:rsid w:val="00DB239B"/>
    <w:rsid w:val="00DB36E7"/>
    <w:rsid w:val="00DB38DD"/>
    <w:rsid w:val="00DB4F81"/>
    <w:rsid w:val="00DB53A6"/>
    <w:rsid w:val="00DB54EB"/>
    <w:rsid w:val="00DB72F9"/>
    <w:rsid w:val="00DB7430"/>
    <w:rsid w:val="00DB754D"/>
    <w:rsid w:val="00DB78BE"/>
    <w:rsid w:val="00DB7ED8"/>
    <w:rsid w:val="00DC07C4"/>
    <w:rsid w:val="00DC08D8"/>
    <w:rsid w:val="00DC3424"/>
    <w:rsid w:val="00DC3CEC"/>
    <w:rsid w:val="00DC42BA"/>
    <w:rsid w:val="00DC4DA5"/>
    <w:rsid w:val="00DC5B3F"/>
    <w:rsid w:val="00DC603D"/>
    <w:rsid w:val="00DC638D"/>
    <w:rsid w:val="00DC7136"/>
    <w:rsid w:val="00DC7304"/>
    <w:rsid w:val="00DC765C"/>
    <w:rsid w:val="00DD00AA"/>
    <w:rsid w:val="00DD0308"/>
    <w:rsid w:val="00DD1744"/>
    <w:rsid w:val="00DD1F1B"/>
    <w:rsid w:val="00DD2AF1"/>
    <w:rsid w:val="00DD2CE7"/>
    <w:rsid w:val="00DD2E3A"/>
    <w:rsid w:val="00DD4043"/>
    <w:rsid w:val="00DD48E0"/>
    <w:rsid w:val="00DD5308"/>
    <w:rsid w:val="00DD5AD1"/>
    <w:rsid w:val="00DD64BB"/>
    <w:rsid w:val="00DD6681"/>
    <w:rsid w:val="00DD679C"/>
    <w:rsid w:val="00DD6D39"/>
    <w:rsid w:val="00DE02A1"/>
    <w:rsid w:val="00DE04BA"/>
    <w:rsid w:val="00DE149D"/>
    <w:rsid w:val="00DE14FF"/>
    <w:rsid w:val="00DE155D"/>
    <w:rsid w:val="00DE1ECB"/>
    <w:rsid w:val="00DE1F6B"/>
    <w:rsid w:val="00DE304A"/>
    <w:rsid w:val="00DE30F3"/>
    <w:rsid w:val="00DE3254"/>
    <w:rsid w:val="00DE4F61"/>
    <w:rsid w:val="00DE5777"/>
    <w:rsid w:val="00DE5CFC"/>
    <w:rsid w:val="00DE5DB5"/>
    <w:rsid w:val="00DE6565"/>
    <w:rsid w:val="00DE6FF9"/>
    <w:rsid w:val="00DE7453"/>
    <w:rsid w:val="00DE7457"/>
    <w:rsid w:val="00DE76C0"/>
    <w:rsid w:val="00DF052D"/>
    <w:rsid w:val="00DF0696"/>
    <w:rsid w:val="00DF10EC"/>
    <w:rsid w:val="00DF15A5"/>
    <w:rsid w:val="00DF1C75"/>
    <w:rsid w:val="00DF29BA"/>
    <w:rsid w:val="00DF39AD"/>
    <w:rsid w:val="00DF3A89"/>
    <w:rsid w:val="00DF3CAE"/>
    <w:rsid w:val="00DF3EAD"/>
    <w:rsid w:val="00DF44AE"/>
    <w:rsid w:val="00DF4C42"/>
    <w:rsid w:val="00DF5BD7"/>
    <w:rsid w:val="00DF61CB"/>
    <w:rsid w:val="00DF62CA"/>
    <w:rsid w:val="00DF67D4"/>
    <w:rsid w:val="00DF6C38"/>
    <w:rsid w:val="00DF75DE"/>
    <w:rsid w:val="00DF77FC"/>
    <w:rsid w:val="00DF7A3C"/>
    <w:rsid w:val="00E00124"/>
    <w:rsid w:val="00E01147"/>
    <w:rsid w:val="00E012C3"/>
    <w:rsid w:val="00E01739"/>
    <w:rsid w:val="00E01B8F"/>
    <w:rsid w:val="00E01E04"/>
    <w:rsid w:val="00E01E0D"/>
    <w:rsid w:val="00E022CF"/>
    <w:rsid w:val="00E02E5F"/>
    <w:rsid w:val="00E03223"/>
    <w:rsid w:val="00E03C64"/>
    <w:rsid w:val="00E03CA7"/>
    <w:rsid w:val="00E03FCA"/>
    <w:rsid w:val="00E03FE3"/>
    <w:rsid w:val="00E04E9A"/>
    <w:rsid w:val="00E057A2"/>
    <w:rsid w:val="00E05BB1"/>
    <w:rsid w:val="00E06235"/>
    <w:rsid w:val="00E06E2C"/>
    <w:rsid w:val="00E0711B"/>
    <w:rsid w:val="00E0796B"/>
    <w:rsid w:val="00E07A7E"/>
    <w:rsid w:val="00E07FE5"/>
    <w:rsid w:val="00E10862"/>
    <w:rsid w:val="00E1093A"/>
    <w:rsid w:val="00E10D99"/>
    <w:rsid w:val="00E1162A"/>
    <w:rsid w:val="00E11ADF"/>
    <w:rsid w:val="00E11ED0"/>
    <w:rsid w:val="00E1252A"/>
    <w:rsid w:val="00E125C3"/>
    <w:rsid w:val="00E12A2F"/>
    <w:rsid w:val="00E13285"/>
    <w:rsid w:val="00E13661"/>
    <w:rsid w:val="00E13DD4"/>
    <w:rsid w:val="00E13EE4"/>
    <w:rsid w:val="00E1425D"/>
    <w:rsid w:val="00E14638"/>
    <w:rsid w:val="00E15144"/>
    <w:rsid w:val="00E160AE"/>
    <w:rsid w:val="00E163AF"/>
    <w:rsid w:val="00E200B0"/>
    <w:rsid w:val="00E205CA"/>
    <w:rsid w:val="00E20D25"/>
    <w:rsid w:val="00E21DA7"/>
    <w:rsid w:val="00E21F15"/>
    <w:rsid w:val="00E239A3"/>
    <w:rsid w:val="00E241F5"/>
    <w:rsid w:val="00E24E18"/>
    <w:rsid w:val="00E256ED"/>
    <w:rsid w:val="00E25CDA"/>
    <w:rsid w:val="00E2613D"/>
    <w:rsid w:val="00E27801"/>
    <w:rsid w:val="00E27C01"/>
    <w:rsid w:val="00E27D4F"/>
    <w:rsid w:val="00E300B3"/>
    <w:rsid w:val="00E3034E"/>
    <w:rsid w:val="00E30FB9"/>
    <w:rsid w:val="00E31505"/>
    <w:rsid w:val="00E31996"/>
    <w:rsid w:val="00E323D3"/>
    <w:rsid w:val="00E32927"/>
    <w:rsid w:val="00E34104"/>
    <w:rsid w:val="00E34C6F"/>
    <w:rsid w:val="00E35470"/>
    <w:rsid w:val="00E3549C"/>
    <w:rsid w:val="00E35C8A"/>
    <w:rsid w:val="00E363F4"/>
    <w:rsid w:val="00E365DD"/>
    <w:rsid w:val="00E366E5"/>
    <w:rsid w:val="00E379E3"/>
    <w:rsid w:val="00E379EF"/>
    <w:rsid w:val="00E40A19"/>
    <w:rsid w:val="00E40C8D"/>
    <w:rsid w:val="00E4175B"/>
    <w:rsid w:val="00E41760"/>
    <w:rsid w:val="00E4192C"/>
    <w:rsid w:val="00E42796"/>
    <w:rsid w:val="00E427EE"/>
    <w:rsid w:val="00E4305F"/>
    <w:rsid w:val="00E4318C"/>
    <w:rsid w:val="00E43330"/>
    <w:rsid w:val="00E435B0"/>
    <w:rsid w:val="00E43743"/>
    <w:rsid w:val="00E440C7"/>
    <w:rsid w:val="00E4434C"/>
    <w:rsid w:val="00E447D3"/>
    <w:rsid w:val="00E45784"/>
    <w:rsid w:val="00E459BF"/>
    <w:rsid w:val="00E4688C"/>
    <w:rsid w:val="00E46B5B"/>
    <w:rsid w:val="00E47669"/>
    <w:rsid w:val="00E47BB0"/>
    <w:rsid w:val="00E47E00"/>
    <w:rsid w:val="00E47E28"/>
    <w:rsid w:val="00E47E2E"/>
    <w:rsid w:val="00E47F10"/>
    <w:rsid w:val="00E47FEC"/>
    <w:rsid w:val="00E505F0"/>
    <w:rsid w:val="00E52A0F"/>
    <w:rsid w:val="00E52E75"/>
    <w:rsid w:val="00E531DA"/>
    <w:rsid w:val="00E53DF4"/>
    <w:rsid w:val="00E54157"/>
    <w:rsid w:val="00E5444F"/>
    <w:rsid w:val="00E55350"/>
    <w:rsid w:val="00E5553D"/>
    <w:rsid w:val="00E55804"/>
    <w:rsid w:val="00E5588F"/>
    <w:rsid w:val="00E5746A"/>
    <w:rsid w:val="00E575C9"/>
    <w:rsid w:val="00E6163A"/>
    <w:rsid w:val="00E6179B"/>
    <w:rsid w:val="00E6221B"/>
    <w:rsid w:val="00E62EC2"/>
    <w:rsid w:val="00E640D1"/>
    <w:rsid w:val="00E64BAF"/>
    <w:rsid w:val="00E65851"/>
    <w:rsid w:val="00E65855"/>
    <w:rsid w:val="00E65F36"/>
    <w:rsid w:val="00E67177"/>
    <w:rsid w:val="00E673C5"/>
    <w:rsid w:val="00E70D83"/>
    <w:rsid w:val="00E70E82"/>
    <w:rsid w:val="00E70FE9"/>
    <w:rsid w:val="00E71068"/>
    <w:rsid w:val="00E711A2"/>
    <w:rsid w:val="00E7171F"/>
    <w:rsid w:val="00E71A0E"/>
    <w:rsid w:val="00E72D23"/>
    <w:rsid w:val="00E72DCC"/>
    <w:rsid w:val="00E72E1D"/>
    <w:rsid w:val="00E731D0"/>
    <w:rsid w:val="00E74FBD"/>
    <w:rsid w:val="00E754A2"/>
    <w:rsid w:val="00E75740"/>
    <w:rsid w:val="00E75964"/>
    <w:rsid w:val="00E75B17"/>
    <w:rsid w:val="00E75C3E"/>
    <w:rsid w:val="00E75F66"/>
    <w:rsid w:val="00E765AC"/>
    <w:rsid w:val="00E77739"/>
    <w:rsid w:val="00E8009A"/>
    <w:rsid w:val="00E801D4"/>
    <w:rsid w:val="00E80285"/>
    <w:rsid w:val="00E808A2"/>
    <w:rsid w:val="00E80EE5"/>
    <w:rsid w:val="00E81DB8"/>
    <w:rsid w:val="00E81E01"/>
    <w:rsid w:val="00E81E9A"/>
    <w:rsid w:val="00E82130"/>
    <w:rsid w:val="00E8464C"/>
    <w:rsid w:val="00E84891"/>
    <w:rsid w:val="00E84B8B"/>
    <w:rsid w:val="00E852E9"/>
    <w:rsid w:val="00E85BAE"/>
    <w:rsid w:val="00E85EA5"/>
    <w:rsid w:val="00E867BF"/>
    <w:rsid w:val="00E86D3C"/>
    <w:rsid w:val="00E86DB0"/>
    <w:rsid w:val="00E90FDB"/>
    <w:rsid w:val="00E914A5"/>
    <w:rsid w:val="00E9210C"/>
    <w:rsid w:val="00E9212B"/>
    <w:rsid w:val="00E92153"/>
    <w:rsid w:val="00E927DD"/>
    <w:rsid w:val="00E92A06"/>
    <w:rsid w:val="00E92CB8"/>
    <w:rsid w:val="00E93227"/>
    <w:rsid w:val="00E93E07"/>
    <w:rsid w:val="00E940CF"/>
    <w:rsid w:val="00E9456D"/>
    <w:rsid w:val="00E947B2"/>
    <w:rsid w:val="00E95241"/>
    <w:rsid w:val="00E95ABC"/>
    <w:rsid w:val="00E97186"/>
    <w:rsid w:val="00E971AD"/>
    <w:rsid w:val="00E9724B"/>
    <w:rsid w:val="00E973A0"/>
    <w:rsid w:val="00EA0C12"/>
    <w:rsid w:val="00EA0CE9"/>
    <w:rsid w:val="00EA11D6"/>
    <w:rsid w:val="00EA34B9"/>
    <w:rsid w:val="00EA376F"/>
    <w:rsid w:val="00EA4140"/>
    <w:rsid w:val="00EA4729"/>
    <w:rsid w:val="00EA4905"/>
    <w:rsid w:val="00EA4BEB"/>
    <w:rsid w:val="00EA55DF"/>
    <w:rsid w:val="00EA593F"/>
    <w:rsid w:val="00EA5DB3"/>
    <w:rsid w:val="00EA5E0A"/>
    <w:rsid w:val="00EA5F2D"/>
    <w:rsid w:val="00EA61AF"/>
    <w:rsid w:val="00EA629F"/>
    <w:rsid w:val="00EA6D25"/>
    <w:rsid w:val="00EA6F98"/>
    <w:rsid w:val="00EA7B5E"/>
    <w:rsid w:val="00EA7E8F"/>
    <w:rsid w:val="00EB0215"/>
    <w:rsid w:val="00EB0EA4"/>
    <w:rsid w:val="00EB0FBB"/>
    <w:rsid w:val="00EB13B0"/>
    <w:rsid w:val="00EB1A2A"/>
    <w:rsid w:val="00EB1E1C"/>
    <w:rsid w:val="00EB1E46"/>
    <w:rsid w:val="00EB2A76"/>
    <w:rsid w:val="00EB32A4"/>
    <w:rsid w:val="00EB3C11"/>
    <w:rsid w:val="00EB3C36"/>
    <w:rsid w:val="00EB3FE2"/>
    <w:rsid w:val="00EB4E0A"/>
    <w:rsid w:val="00EB54A8"/>
    <w:rsid w:val="00EB607A"/>
    <w:rsid w:val="00EB6171"/>
    <w:rsid w:val="00EB61B9"/>
    <w:rsid w:val="00EB6397"/>
    <w:rsid w:val="00EB69B5"/>
    <w:rsid w:val="00EB6BDF"/>
    <w:rsid w:val="00EB6DDC"/>
    <w:rsid w:val="00EB7351"/>
    <w:rsid w:val="00EB79F6"/>
    <w:rsid w:val="00EC3448"/>
    <w:rsid w:val="00EC406B"/>
    <w:rsid w:val="00EC4722"/>
    <w:rsid w:val="00EC4F88"/>
    <w:rsid w:val="00EC5A98"/>
    <w:rsid w:val="00EC5CE3"/>
    <w:rsid w:val="00EC69BB"/>
    <w:rsid w:val="00EC69E1"/>
    <w:rsid w:val="00EC6E2A"/>
    <w:rsid w:val="00EC71B3"/>
    <w:rsid w:val="00EC73C1"/>
    <w:rsid w:val="00EC75E8"/>
    <w:rsid w:val="00EC7886"/>
    <w:rsid w:val="00ED43EA"/>
    <w:rsid w:val="00ED475A"/>
    <w:rsid w:val="00ED58BA"/>
    <w:rsid w:val="00ED5D9F"/>
    <w:rsid w:val="00ED5FCF"/>
    <w:rsid w:val="00ED648B"/>
    <w:rsid w:val="00ED6AE6"/>
    <w:rsid w:val="00ED6E90"/>
    <w:rsid w:val="00ED71EA"/>
    <w:rsid w:val="00ED76AB"/>
    <w:rsid w:val="00ED7D09"/>
    <w:rsid w:val="00EE0722"/>
    <w:rsid w:val="00EE0B4F"/>
    <w:rsid w:val="00EE0BB3"/>
    <w:rsid w:val="00EE14A7"/>
    <w:rsid w:val="00EE172A"/>
    <w:rsid w:val="00EE192A"/>
    <w:rsid w:val="00EE1A13"/>
    <w:rsid w:val="00EE1A40"/>
    <w:rsid w:val="00EE2BBE"/>
    <w:rsid w:val="00EE37B1"/>
    <w:rsid w:val="00EE3FB0"/>
    <w:rsid w:val="00EE4699"/>
    <w:rsid w:val="00EE5829"/>
    <w:rsid w:val="00EE5867"/>
    <w:rsid w:val="00EE66FE"/>
    <w:rsid w:val="00EE6877"/>
    <w:rsid w:val="00EE6963"/>
    <w:rsid w:val="00EE6B81"/>
    <w:rsid w:val="00EE6D81"/>
    <w:rsid w:val="00EE7314"/>
    <w:rsid w:val="00EE7553"/>
    <w:rsid w:val="00EF0037"/>
    <w:rsid w:val="00EF2B8B"/>
    <w:rsid w:val="00EF304B"/>
    <w:rsid w:val="00EF3BE3"/>
    <w:rsid w:val="00EF3D08"/>
    <w:rsid w:val="00EF3D56"/>
    <w:rsid w:val="00EF3FF3"/>
    <w:rsid w:val="00EF45F6"/>
    <w:rsid w:val="00EF5825"/>
    <w:rsid w:val="00EF617B"/>
    <w:rsid w:val="00EF631C"/>
    <w:rsid w:val="00EF6726"/>
    <w:rsid w:val="00EF6BCA"/>
    <w:rsid w:val="00EF6F2D"/>
    <w:rsid w:val="00EF706F"/>
    <w:rsid w:val="00EF7532"/>
    <w:rsid w:val="00EF7824"/>
    <w:rsid w:val="00EF7C01"/>
    <w:rsid w:val="00F002F3"/>
    <w:rsid w:val="00F00E5C"/>
    <w:rsid w:val="00F012CA"/>
    <w:rsid w:val="00F016D1"/>
    <w:rsid w:val="00F01D80"/>
    <w:rsid w:val="00F021D3"/>
    <w:rsid w:val="00F0234D"/>
    <w:rsid w:val="00F024BB"/>
    <w:rsid w:val="00F02963"/>
    <w:rsid w:val="00F02E91"/>
    <w:rsid w:val="00F04620"/>
    <w:rsid w:val="00F04689"/>
    <w:rsid w:val="00F047D9"/>
    <w:rsid w:val="00F04D2A"/>
    <w:rsid w:val="00F04EB4"/>
    <w:rsid w:val="00F0592C"/>
    <w:rsid w:val="00F05F9F"/>
    <w:rsid w:val="00F06DDA"/>
    <w:rsid w:val="00F07459"/>
    <w:rsid w:val="00F1030C"/>
    <w:rsid w:val="00F103F8"/>
    <w:rsid w:val="00F1046F"/>
    <w:rsid w:val="00F10D73"/>
    <w:rsid w:val="00F113AF"/>
    <w:rsid w:val="00F113DC"/>
    <w:rsid w:val="00F117C5"/>
    <w:rsid w:val="00F119C1"/>
    <w:rsid w:val="00F11B4F"/>
    <w:rsid w:val="00F11F17"/>
    <w:rsid w:val="00F13ECD"/>
    <w:rsid w:val="00F13FD5"/>
    <w:rsid w:val="00F1423B"/>
    <w:rsid w:val="00F150E5"/>
    <w:rsid w:val="00F15CDC"/>
    <w:rsid w:val="00F15E80"/>
    <w:rsid w:val="00F161C2"/>
    <w:rsid w:val="00F1698B"/>
    <w:rsid w:val="00F17078"/>
    <w:rsid w:val="00F17C9E"/>
    <w:rsid w:val="00F17D28"/>
    <w:rsid w:val="00F21317"/>
    <w:rsid w:val="00F217F8"/>
    <w:rsid w:val="00F24142"/>
    <w:rsid w:val="00F24505"/>
    <w:rsid w:val="00F24E6D"/>
    <w:rsid w:val="00F25185"/>
    <w:rsid w:val="00F2546A"/>
    <w:rsid w:val="00F255FF"/>
    <w:rsid w:val="00F27ADC"/>
    <w:rsid w:val="00F308E8"/>
    <w:rsid w:val="00F30F04"/>
    <w:rsid w:val="00F31C5C"/>
    <w:rsid w:val="00F31F8F"/>
    <w:rsid w:val="00F32302"/>
    <w:rsid w:val="00F323CC"/>
    <w:rsid w:val="00F3531C"/>
    <w:rsid w:val="00F361CD"/>
    <w:rsid w:val="00F3668A"/>
    <w:rsid w:val="00F40918"/>
    <w:rsid w:val="00F40C59"/>
    <w:rsid w:val="00F40F3C"/>
    <w:rsid w:val="00F40FDC"/>
    <w:rsid w:val="00F41B0C"/>
    <w:rsid w:val="00F4212E"/>
    <w:rsid w:val="00F42321"/>
    <w:rsid w:val="00F42522"/>
    <w:rsid w:val="00F4292A"/>
    <w:rsid w:val="00F430B5"/>
    <w:rsid w:val="00F4409F"/>
    <w:rsid w:val="00F4511F"/>
    <w:rsid w:val="00F45416"/>
    <w:rsid w:val="00F4568C"/>
    <w:rsid w:val="00F46917"/>
    <w:rsid w:val="00F46CA6"/>
    <w:rsid w:val="00F4710C"/>
    <w:rsid w:val="00F47ADF"/>
    <w:rsid w:val="00F47B04"/>
    <w:rsid w:val="00F50D6A"/>
    <w:rsid w:val="00F52314"/>
    <w:rsid w:val="00F523D0"/>
    <w:rsid w:val="00F52410"/>
    <w:rsid w:val="00F525BE"/>
    <w:rsid w:val="00F5281B"/>
    <w:rsid w:val="00F53E2F"/>
    <w:rsid w:val="00F5437E"/>
    <w:rsid w:val="00F546A0"/>
    <w:rsid w:val="00F54EEB"/>
    <w:rsid w:val="00F55264"/>
    <w:rsid w:val="00F55266"/>
    <w:rsid w:val="00F552FF"/>
    <w:rsid w:val="00F55AB0"/>
    <w:rsid w:val="00F565C3"/>
    <w:rsid w:val="00F57971"/>
    <w:rsid w:val="00F57F3D"/>
    <w:rsid w:val="00F60520"/>
    <w:rsid w:val="00F60567"/>
    <w:rsid w:val="00F61022"/>
    <w:rsid w:val="00F61524"/>
    <w:rsid w:val="00F6154C"/>
    <w:rsid w:val="00F619E1"/>
    <w:rsid w:val="00F62103"/>
    <w:rsid w:val="00F622FF"/>
    <w:rsid w:val="00F62D86"/>
    <w:rsid w:val="00F640CE"/>
    <w:rsid w:val="00F64A9D"/>
    <w:rsid w:val="00F65AB4"/>
    <w:rsid w:val="00F66493"/>
    <w:rsid w:val="00F66C06"/>
    <w:rsid w:val="00F66D86"/>
    <w:rsid w:val="00F67780"/>
    <w:rsid w:val="00F67E99"/>
    <w:rsid w:val="00F7030E"/>
    <w:rsid w:val="00F70B98"/>
    <w:rsid w:val="00F714BD"/>
    <w:rsid w:val="00F71A83"/>
    <w:rsid w:val="00F71D71"/>
    <w:rsid w:val="00F71EB1"/>
    <w:rsid w:val="00F72546"/>
    <w:rsid w:val="00F72D9F"/>
    <w:rsid w:val="00F73080"/>
    <w:rsid w:val="00F73AED"/>
    <w:rsid w:val="00F73B16"/>
    <w:rsid w:val="00F7409E"/>
    <w:rsid w:val="00F74751"/>
    <w:rsid w:val="00F74B31"/>
    <w:rsid w:val="00F752AC"/>
    <w:rsid w:val="00F75A87"/>
    <w:rsid w:val="00F767E0"/>
    <w:rsid w:val="00F77523"/>
    <w:rsid w:val="00F7755D"/>
    <w:rsid w:val="00F77878"/>
    <w:rsid w:val="00F80193"/>
    <w:rsid w:val="00F804CC"/>
    <w:rsid w:val="00F80E2E"/>
    <w:rsid w:val="00F8131C"/>
    <w:rsid w:val="00F81739"/>
    <w:rsid w:val="00F81E0E"/>
    <w:rsid w:val="00F820CA"/>
    <w:rsid w:val="00F82214"/>
    <w:rsid w:val="00F82282"/>
    <w:rsid w:val="00F829A4"/>
    <w:rsid w:val="00F82A67"/>
    <w:rsid w:val="00F8420A"/>
    <w:rsid w:val="00F8443C"/>
    <w:rsid w:val="00F8447F"/>
    <w:rsid w:val="00F84972"/>
    <w:rsid w:val="00F86EE2"/>
    <w:rsid w:val="00F872B9"/>
    <w:rsid w:val="00F87963"/>
    <w:rsid w:val="00F90E15"/>
    <w:rsid w:val="00F91692"/>
    <w:rsid w:val="00F91B02"/>
    <w:rsid w:val="00F92384"/>
    <w:rsid w:val="00F9266E"/>
    <w:rsid w:val="00F927C3"/>
    <w:rsid w:val="00F9284A"/>
    <w:rsid w:val="00F93517"/>
    <w:rsid w:val="00F93884"/>
    <w:rsid w:val="00F93F9E"/>
    <w:rsid w:val="00F9436B"/>
    <w:rsid w:val="00F94980"/>
    <w:rsid w:val="00F94ABB"/>
    <w:rsid w:val="00F9554B"/>
    <w:rsid w:val="00F9556F"/>
    <w:rsid w:val="00F95BEA"/>
    <w:rsid w:val="00F96514"/>
    <w:rsid w:val="00F9684E"/>
    <w:rsid w:val="00F96CBB"/>
    <w:rsid w:val="00F96DAE"/>
    <w:rsid w:val="00F9707F"/>
    <w:rsid w:val="00F97C10"/>
    <w:rsid w:val="00FA09BD"/>
    <w:rsid w:val="00FA0C03"/>
    <w:rsid w:val="00FA2083"/>
    <w:rsid w:val="00FA288E"/>
    <w:rsid w:val="00FA2D35"/>
    <w:rsid w:val="00FA3426"/>
    <w:rsid w:val="00FA377D"/>
    <w:rsid w:val="00FA3C6B"/>
    <w:rsid w:val="00FA4880"/>
    <w:rsid w:val="00FA5CD2"/>
    <w:rsid w:val="00FA6B06"/>
    <w:rsid w:val="00FA6ED8"/>
    <w:rsid w:val="00FA71A5"/>
    <w:rsid w:val="00FB00B5"/>
    <w:rsid w:val="00FB0B59"/>
    <w:rsid w:val="00FB0CF9"/>
    <w:rsid w:val="00FB1141"/>
    <w:rsid w:val="00FB1B8A"/>
    <w:rsid w:val="00FB1F9D"/>
    <w:rsid w:val="00FB2DD4"/>
    <w:rsid w:val="00FB3574"/>
    <w:rsid w:val="00FB4816"/>
    <w:rsid w:val="00FB55CD"/>
    <w:rsid w:val="00FB5EE4"/>
    <w:rsid w:val="00FB640C"/>
    <w:rsid w:val="00FB6429"/>
    <w:rsid w:val="00FB73E6"/>
    <w:rsid w:val="00FC0600"/>
    <w:rsid w:val="00FC09E3"/>
    <w:rsid w:val="00FC0AE1"/>
    <w:rsid w:val="00FC15A9"/>
    <w:rsid w:val="00FC1E46"/>
    <w:rsid w:val="00FC2024"/>
    <w:rsid w:val="00FC2861"/>
    <w:rsid w:val="00FC2D38"/>
    <w:rsid w:val="00FC2F01"/>
    <w:rsid w:val="00FC307B"/>
    <w:rsid w:val="00FC30F4"/>
    <w:rsid w:val="00FC3F8B"/>
    <w:rsid w:val="00FC4421"/>
    <w:rsid w:val="00FC4451"/>
    <w:rsid w:val="00FC4A95"/>
    <w:rsid w:val="00FC5826"/>
    <w:rsid w:val="00FC6366"/>
    <w:rsid w:val="00FC65B4"/>
    <w:rsid w:val="00FC65F1"/>
    <w:rsid w:val="00FC7582"/>
    <w:rsid w:val="00FC75EA"/>
    <w:rsid w:val="00FD097B"/>
    <w:rsid w:val="00FD0A80"/>
    <w:rsid w:val="00FD19E4"/>
    <w:rsid w:val="00FD1EFF"/>
    <w:rsid w:val="00FD2FAF"/>
    <w:rsid w:val="00FD3EDD"/>
    <w:rsid w:val="00FD42F5"/>
    <w:rsid w:val="00FD4636"/>
    <w:rsid w:val="00FD47B3"/>
    <w:rsid w:val="00FD4D2F"/>
    <w:rsid w:val="00FD68B6"/>
    <w:rsid w:val="00FD6FC9"/>
    <w:rsid w:val="00FD7584"/>
    <w:rsid w:val="00FD7592"/>
    <w:rsid w:val="00FD7801"/>
    <w:rsid w:val="00FD7C07"/>
    <w:rsid w:val="00FE0298"/>
    <w:rsid w:val="00FE0591"/>
    <w:rsid w:val="00FE09B7"/>
    <w:rsid w:val="00FE1422"/>
    <w:rsid w:val="00FE1759"/>
    <w:rsid w:val="00FE1FA4"/>
    <w:rsid w:val="00FE2C70"/>
    <w:rsid w:val="00FE38D5"/>
    <w:rsid w:val="00FE3E2C"/>
    <w:rsid w:val="00FE41C3"/>
    <w:rsid w:val="00FE576D"/>
    <w:rsid w:val="00FE59AE"/>
    <w:rsid w:val="00FE5BDD"/>
    <w:rsid w:val="00FE6940"/>
    <w:rsid w:val="00FE70EF"/>
    <w:rsid w:val="00FF01FE"/>
    <w:rsid w:val="00FF068C"/>
    <w:rsid w:val="00FF0BBB"/>
    <w:rsid w:val="00FF0BCC"/>
    <w:rsid w:val="00FF0BDE"/>
    <w:rsid w:val="00FF0D18"/>
    <w:rsid w:val="00FF2FF5"/>
    <w:rsid w:val="00FF303A"/>
    <w:rsid w:val="00FF3042"/>
    <w:rsid w:val="00FF36B3"/>
    <w:rsid w:val="00FF3C2E"/>
    <w:rsid w:val="00FF53C0"/>
    <w:rsid w:val="00FF5417"/>
    <w:rsid w:val="00FF5511"/>
    <w:rsid w:val="00FF61AB"/>
    <w:rsid w:val="00FF67E9"/>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181E"/>
  <w15:docId w15:val="{D7AC64B3-3716-40CF-9545-A0235C40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29B2"/>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_IP_1,List Paragraph,Liste 1,FooterText,numbered,Paragraphe de liste1,Bulletr List Paragraph,列出段落,列出段落1,lp1,lp11,Use Case List Paragraph,Num Bullet 1,List Paragraph11,Liste à puce - Normal,b1,seznam"/>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semiHidden/>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Liste 1 Znak,FooterText Znak,numbered Znak,Paragraphe de liste1 Znak,Bulletr List Paragraph Znak,列出段落 Znak,列出段落1 Znak,lp1 Znak,lp11 Znak,Num Bullet 1 Znak"/>
    <w:link w:val="Odstavekseznama"/>
    <w:uiPriority w:val="34"/>
    <w:qFormat/>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table" w:customStyle="1" w:styleId="Tabelamrea121">
    <w:name w:val="Tabela – mreža121"/>
    <w:basedOn w:val="Navadnatabela"/>
    <w:uiPriority w:val="59"/>
    <w:rsid w:val="00DF3EA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54496D"/>
    <w:pPr>
      <w:spacing w:before="100" w:beforeAutospacing="1" w:after="100" w:afterAutospacing="1"/>
    </w:pPr>
    <w:rPr>
      <w:sz w:val="24"/>
      <w:szCs w:val="24"/>
    </w:rPr>
  </w:style>
  <w:style w:type="paragraph" w:customStyle="1" w:styleId="BodyText22">
    <w:name w:val="Body Text 22"/>
    <w:basedOn w:val="Navaden"/>
    <w:rsid w:val="00381000"/>
    <w:pPr>
      <w:widowControl w:val="0"/>
      <w:ind w:left="284" w:hanging="284"/>
      <w:jc w:val="both"/>
    </w:pPr>
    <w:rPr>
      <w:rFonts w:ascii="Tahoma" w:hAnsi="Tahoma" w:cs="Tahoma"/>
      <w:sz w:val="24"/>
      <w:szCs w:val="22"/>
    </w:rPr>
  </w:style>
  <w:style w:type="character" w:styleId="Nerazreenaomemba">
    <w:name w:val="Unresolved Mention"/>
    <w:basedOn w:val="Privzetapisavaodstavka"/>
    <w:uiPriority w:val="99"/>
    <w:semiHidden/>
    <w:unhideWhenUsed/>
    <w:rsid w:val="00853440"/>
    <w:rPr>
      <w:color w:val="605E5C"/>
      <w:shd w:val="clear" w:color="auto" w:fill="E1DFDD"/>
    </w:rPr>
  </w:style>
  <w:style w:type="table" w:customStyle="1" w:styleId="Tabelamrea6">
    <w:name w:val="Tabela – mreža6"/>
    <w:basedOn w:val="Navadnatabela"/>
    <w:next w:val="Tabelamrea"/>
    <w:uiPriority w:val="39"/>
    <w:rsid w:val="005237E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035939">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285163994">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840848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06499098">
      <w:bodyDiv w:val="1"/>
      <w:marLeft w:val="0"/>
      <w:marRight w:val="0"/>
      <w:marTop w:val="0"/>
      <w:marBottom w:val="0"/>
      <w:divBdr>
        <w:top w:val="none" w:sz="0" w:space="0" w:color="auto"/>
        <w:left w:val="none" w:sz="0" w:space="0" w:color="auto"/>
        <w:bottom w:val="none" w:sz="0" w:space="0" w:color="auto"/>
        <w:right w:val="none" w:sz="0" w:space="0" w:color="auto"/>
      </w:divBdr>
    </w:div>
    <w:div w:id="611593145">
      <w:bodyDiv w:val="1"/>
      <w:marLeft w:val="0"/>
      <w:marRight w:val="0"/>
      <w:marTop w:val="0"/>
      <w:marBottom w:val="0"/>
      <w:divBdr>
        <w:top w:val="none" w:sz="0" w:space="0" w:color="auto"/>
        <w:left w:val="none" w:sz="0" w:space="0" w:color="auto"/>
        <w:bottom w:val="none" w:sz="0" w:space="0" w:color="auto"/>
        <w:right w:val="none" w:sz="0" w:space="0" w:color="auto"/>
      </w:divBdr>
    </w:div>
    <w:div w:id="622424315">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73750151">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7282388">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2283082">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33140921">
      <w:bodyDiv w:val="1"/>
      <w:marLeft w:val="0"/>
      <w:marRight w:val="0"/>
      <w:marTop w:val="0"/>
      <w:marBottom w:val="0"/>
      <w:divBdr>
        <w:top w:val="none" w:sz="0" w:space="0" w:color="auto"/>
        <w:left w:val="none" w:sz="0" w:space="0" w:color="auto"/>
        <w:bottom w:val="none" w:sz="0" w:space="0" w:color="auto"/>
        <w:right w:val="none" w:sz="0" w:space="0" w:color="auto"/>
      </w:divBdr>
    </w:div>
    <w:div w:id="1371959777">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34490990">
      <w:bodyDiv w:val="1"/>
      <w:marLeft w:val="0"/>
      <w:marRight w:val="0"/>
      <w:marTop w:val="0"/>
      <w:marBottom w:val="0"/>
      <w:divBdr>
        <w:top w:val="none" w:sz="0" w:space="0" w:color="auto"/>
        <w:left w:val="none" w:sz="0" w:space="0" w:color="auto"/>
        <w:bottom w:val="none" w:sz="0" w:space="0" w:color="auto"/>
        <w:right w:val="none" w:sz="0" w:space="0" w:color="auto"/>
      </w:divBdr>
    </w:div>
    <w:div w:id="1543010312">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1539176">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767119520">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40150031">
      <w:bodyDiv w:val="1"/>
      <w:marLeft w:val="0"/>
      <w:marRight w:val="0"/>
      <w:marTop w:val="0"/>
      <w:marBottom w:val="0"/>
      <w:divBdr>
        <w:top w:val="none" w:sz="0" w:space="0" w:color="auto"/>
        <w:left w:val="none" w:sz="0" w:space="0" w:color="auto"/>
        <w:bottom w:val="none" w:sz="0" w:space="0" w:color="auto"/>
        <w:right w:val="none" w:sz="0" w:space="0" w:color="auto"/>
      </w:divBdr>
    </w:div>
    <w:div w:id="185376363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2353817">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7298669">
      <w:bodyDiv w:val="1"/>
      <w:marLeft w:val="0"/>
      <w:marRight w:val="0"/>
      <w:marTop w:val="0"/>
      <w:marBottom w:val="0"/>
      <w:divBdr>
        <w:top w:val="none" w:sz="0" w:space="0" w:color="auto"/>
        <w:left w:val="none" w:sz="0" w:space="0" w:color="auto"/>
        <w:bottom w:val="none" w:sz="0" w:space="0" w:color="auto"/>
        <w:right w:val="none" w:sz="0" w:space="0" w:color="auto"/>
      </w:divBdr>
    </w:div>
    <w:div w:id="196257033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1991473870">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43548819">
      <w:bodyDiv w:val="1"/>
      <w:marLeft w:val="0"/>
      <w:marRight w:val="0"/>
      <w:marTop w:val="0"/>
      <w:marBottom w:val="0"/>
      <w:divBdr>
        <w:top w:val="none" w:sz="0" w:space="0" w:color="auto"/>
        <w:left w:val="none" w:sz="0" w:space="0" w:color="auto"/>
        <w:bottom w:val="none" w:sz="0" w:space="0" w:color="auto"/>
        <w:right w:val="none" w:sz="0" w:space="0" w:color="auto"/>
      </w:divBdr>
    </w:div>
    <w:div w:id="2048413426">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084328141">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26" Type="http://schemas.openxmlformats.org/officeDocument/2006/relationships/hyperlink" Target="https://www.bizbox.eu/si/"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hyperlink" Target="mailto:vhodni.racun@vokasnaga.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kpk-rs.si/sl/pogosta-vprasanja"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olona.primozic@vokasnaga.si" TargetMode="External"/><Relationship Id="rId23" Type="http://schemas.openxmlformats.org/officeDocument/2006/relationships/header" Target="header4.xml"/><Relationship Id="rId28" Type="http://schemas.openxmlformats.org/officeDocument/2006/relationships/hyperlink" Target="https://www.bizbox.eu/si/" TargetMode="External"/><Relationship Id="rId10" Type="http://schemas.openxmlformats.org/officeDocument/2006/relationships/header" Target="header2.xml"/><Relationship Id="rId19" Type="http://schemas.openxmlformats.org/officeDocument/2006/relationships/hyperlink" Target="https://ejn.gov.si/"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jn@jhl.si" TargetMode="External"/><Relationship Id="rId22" Type="http://schemas.openxmlformats.org/officeDocument/2006/relationships/footer" Target="footer3.xml"/><Relationship Id="rId27" Type="http://schemas.openxmlformats.org/officeDocument/2006/relationships/hyperlink" Target="mailto:vhodni.racun@vokasnaga.si" TargetMode="External"/><Relationship Id="rId30" Type="http://schemas.openxmlformats.org/officeDocument/2006/relationships/header" Target="header6.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footer4.xml.rels><?xml version="1.0" encoding="UTF-8" standalone="yes"?>
<Relationships xmlns="http://schemas.openxmlformats.org/package/2006/relationships"><Relationship Id="rId1" Type="http://schemas.openxmlformats.org/officeDocument/2006/relationships/image" Target="media/image6.wmf"/></Relationships>
</file>

<file path=word/_rels/footer5.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9BACB-D088-460F-96EE-4A0A11C6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109</Pages>
  <Words>43228</Words>
  <Characters>246405</Characters>
  <Application>Microsoft Office Word</Application>
  <DocSecurity>0</DocSecurity>
  <Lines>2053</Lines>
  <Paragraphs>578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289055</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Darko Pintarič</dc:creator>
  <cp:keywords/>
  <dc:description/>
  <cp:lastModifiedBy>Darko Pintarič</cp:lastModifiedBy>
  <cp:revision>3</cp:revision>
  <cp:lastPrinted>2026-08-19T09:59:00Z</cp:lastPrinted>
  <dcterms:created xsi:type="dcterms:W3CDTF">2026-08-27T04:51:00Z</dcterms:created>
  <dcterms:modified xsi:type="dcterms:W3CDTF">2026-08-27T10:30:00Z</dcterms:modified>
</cp:coreProperties>
</file>